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8AD" w:rsidRPr="00970F46" w:rsidRDefault="00315633" w:rsidP="00970F46">
      <w:pPr>
        <w:spacing w:after="0" w:line="240" w:lineRule="auto"/>
        <w:jc w:val="center"/>
        <w:rPr>
          <w:rFonts w:ascii="Arial" w:hAnsi="Arial" w:cs="Arial"/>
          <w:sz w:val="20"/>
          <w:szCs w:val="20"/>
        </w:rPr>
      </w:pPr>
      <w:bookmarkStart w:id="0" w:name="_GoBack"/>
      <w:bookmarkEnd w:id="0"/>
      <w:r w:rsidRPr="00970F46">
        <w:rPr>
          <w:rFonts w:ascii="Arial" w:hAnsi="Arial" w:cs="Arial"/>
          <w:noProof/>
          <w:lang w:eastAsia="es-MX"/>
        </w:rPr>
        <w:drawing>
          <wp:inline distT="0" distB="0" distL="0" distR="0">
            <wp:extent cx="3162300" cy="3400425"/>
            <wp:effectExtent l="0" t="0" r="0" b="9525"/>
            <wp:docPr id="7" name="Imagen 1" descr="mail.jpg"/>
            <wp:cNvGraphicFramePr/>
            <a:graphic xmlns:a="http://schemas.openxmlformats.org/drawingml/2006/main">
              <a:graphicData uri="http://schemas.openxmlformats.org/drawingml/2006/picture">
                <pic:pic xmlns:pic="http://schemas.openxmlformats.org/drawingml/2006/picture">
                  <pic:nvPicPr>
                    <pic:cNvPr id="1025" name="1 Imagen" descr="mail.jpg"/>
                    <pic:cNvPicPr>
                      <a:picLocks noChangeAspect="1" noChangeArrowheads="1"/>
                    </pic:cNvPicPr>
                  </pic:nvPicPr>
                  <pic:blipFill>
                    <a:blip r:embed="rId8"/>
                    <a:srcRect/>
                    <a:stretch>
                      <a:fillRect/>
                    </a:stretch>
                  </pic:blipFill>
                  <pic:spPr bwMode="auto">
                    <a:xfrm>
                      <a:off x="0" y="0"/>
                      <a:ext cx="3194291" cy="3434825"/>
                    </a:xfrm>
                    <a:prstGeom prst="rect">
                      <a:avLst/>
                    </a:prstGeom>
                    <a:noFill/>
                    <a:ln w="9525">
                      <a:noFill/>
                      <a:miter lim="800000"/>
                      <a:headEnd/>
                      <a:tailEnd/>
                    </a:ln>
                  </pic:spPr>
                </pic:pic>
              </a:graphicData>
            </a:graphic>
          </wp:inline>
        </w:drawing>
      </w:r>
    </w:p>
    <w:p w:rsidR="006938AD" w:rsidRPr="00970F46" w:rsidRDefault="006938AD" w:rsidP="00970F46">
      <w:pPr>
        <w:spacing w:after="0" w:line="240" w:lineRule="auto"/>
        <w:jc w:val="both"/>
        <w:rPr>
          <w:rFonts w:ascii="Arial" w:hAnsi="Arial" w:cs="Arial"/>
          <w:sz w:val="28"/>
          <w:szCs w:val="28"/>
        </w:rPr>
      </w:pPr>
    </w:p>
    <w:p w:rsidR="00462FB8" w:rsidRPr="00970F46" w:rsidRDefault="00462FB8" w:rsidP="00970F46">
      <w:pPr>
        <w:spacing w:after="0" w:line="240" w:lineRule="auto"/>
        <w:jc w:val="both"/>
        <w:rPr>
          <w:rFonts w:ascii="Arial" w:hAnsi="Arial" w:cs="Arial"/>
          <w:sz w:val="28"/>
          <w:szCs w:val="28"/>
        </w:rPr>
      </w:pPr>
    </w:p>
    <w:p w:rsidR="001A02C5" w:rsidRPr="00970F46" w:rsidRDefault="001A02C5" w:rsidP="00970F46">
      <w:pPr>
        <w:spacing w:after="0" w:line="240" w:lineRule="auto"/>
        <w:jc w:val="center"/>
        <w:rPr>
          <w:rFonts w:ascii="Arial" w:hAnsi="Arial" w:cs="Arial"/>
          <w:b/>
          <w:smallCaps/>
          <w:sz w:val="40"/>
          <w:szCs w:val="40"/>
        </w:rPr>
      </w:pPr>
      <w:r w:rsidRPr="00970F46">
        <w:rPr>
          <w:rFonts w:ascii="Arial" w:hAnsi="Arial" w:cs="Arial"/>
          <w:b/>
          <w:smallCaps/>
          <w:sz w:val="40"/>
          <w:szCs w:val="40"/>
        </w:rPr>
        <w:t>Dirección de Administración y Finanzas</w:t>
      </w:r>
    </w:p>
    <w:p w:rsidR="001A02C5" w:rsidRPr="00970F46" w:rsidRDefault="001A02C5" w:rsidP="00970F46">
      <w:pPr>
        <w:spacing w:after="0" w:line="240" w:lineRule="auto"/>
        <w:jc w:val="center"/>
        <w:rPr>
          <w:rFonts w:ascii="Arial" w:hAnsi="Arial" w:cs="Arial"/>
          <w:b/>
          <w:smallCaps/>
          <w:sz w:val="40"/>
          <w:szCs w:val="40"/>
        </w:rPr>
      </w:pPr>
    </w:p>
    <w:p w:rsidR="001A02C5" w:rsidRPr="00970F46" w:rsidRDefault="001A02C5" w:rsidP="00970F46">
      <w:pPr>
        <w:spacing w:after="0" w:line="240" w:lineRule="auto"/>
        <w:jc w:val="center"/>
        <w:rPr>
          <w:rFonts w:ascii="Arial" w:hAnsi="Arial" w:cs="Arial"/>
          <w:b/>
          <w:smallCaps/>
          <w:sz w:val="40"/>
          <w:szCs w:val="40"/>
        </w:rPr>
      </w:pPr>
      <w:r w:rsidRPr="00970F46">
        <w:rPr>
          <w:rFonts w:ascii="Arial" w:hAnsi="Arial" w:cs="Arial"/>
          <w:b/>
          <w:smallCaps/>
          <w:sz w:val="40"/>
          <w:szCs w:val="40"/>
        </w:rPr>
        <w:t xml:space="preserve">Subdirección de </w:t>
      </w:r>
      <w:r w:rsidR="00315633" w:rsidRPr="00970F46">
        <w:rPr>
          <w:rFonts w:ascii="Arial" w:hAnsi="Arial" w:cs="Arial"/>
          <w:b/>
          <w:smallCaps/>
          <w:sz w:val="40"/>
          <w:szCs w:val="40"/>
        </w:rPr>
        <w:t>Conservación, Mantenimiento y Servicios Generales</w:t>
      </w:r>
    </w:p>
    <w:p w:rsidR="001A02C5" w:rsidRPr="00970F46" w:rsidRDefault="001A02C5" w:rsidP="00970F46">
      <w:pPr>
        <w:spacing w:after="0" w:line="240" w:lineRule="auto"/>
        <w:jc w:val="center"/>
        <w:rPr>
          <w:rFonts w:ascii="Arial" w:hAnsi="Arial" w:cs="Arial"/>
          <w:b/>
          <w:smallCaps/>
          <w:sz w:val="36"/>
          <w:szCs w:val="36"/>
        </w:rPr>
      </w:pPr>
    </w:p>
    <w:p w:rsidR="00F70E7E" w:rsidRPr="00970F46" w:rsidRDefault="00F70E7E" w:rsidP="00970F46">
      <w:pPr>
        <w:spacing w:after="0" w:line="240" w:lineRule="auto"/>
        <w:jc w:val="center"/>
        <w:rPr>
          <w:rFonts w:ascii="Arial" w:hAnsi="Arial" w:cs="Arial"/>
          <w:b/>
          <w:smallCaps/>
          <w:sz w:val="36"/>
          <w:szCs w:val="36"/>
        </w:rPr>
      </w:pPr>
    </w:p>
    <w:p w:rsidR="00750E11" w:rsidRPr="00970F46" w:rsidRDefault="00450F9B" w:rsidP="00970F46">
      <w:pPr>
        <w:spacing w:after="0" w:line="240" w:lineRule="auto"/>
        <w:jc w:val="center"/>
        <w:rPr>
          <w:rFonts w:ascii="Arial" w:hAnsi="Arial" w:cs="Arial"/>
          <w:b/>
          <w:smallCaps/>
          <w:sz w:val="36"/>
          <w:szCs w:val="36"/>
        </w:rPr>
      </w:pPr>
      <w:r w:rsidRPr="00970F46">
        <w:rPr>
          <w:rFonts w:ascii="Arial" w:hAnsi="Arial" w:cs="Arial"/>
          <w:b/>
          <w:smallCaps/>
          <w:sz w:val="36"/>
          <w:szCs w:val="36"/>
        </w:rPr>
        <w:t xml:space="preserve">Licitación Pública Nacional electrónica </w:t>
      </w:r>
    </w:p>
    <w:p w:rsidR="002713C3" w:rsidRPr="00970F46" w:rsidRDefault="002713C3" w:rsidP="00970F46">
      <w:pPr>
        <w:spacing w:after="0" w:line="240" w:lineRule="auto"/>
        <w:jc w:val="center"/>
        <w:rPr>
          <w:rFonts w:ascii="Arial" w:hAnsi="Arial" w:cs="Arial"/>
          <w:b/>
          <w:sz w:val="34"/>
          <w:szCs w:val="34"/>
        </w:rPr>
      </w:pPr>
    </w:p>
    <w:p w:rsidR="001A02C5" w:rsidRPr="00970F46" w:rsidRDefault="001A02C5" w:rsidP="00970F46">
      <w:pPr>
        <w:spacing w:after="0" w:line="240" w:lineRule="auto"/>
        <w:jc w:val="center"/>
        <w:rPr>
          <w:rFonts w:ascii="Arial" w:hAnsi="Arial" w:cs="Arial"/>
          <w:b/>
          <w:sz w:val="34"/>
          <w:szCs w:val="34"/>
        </w:rPr>
      </w:pPr>
      <w:r w:rsidRPr="00970F46">
        <w:rPr>
          <w:rFonts w:ascii="Arial" w:hAnsi="Arial" w:cs="Arial"/>
          <w:b/>
          <w:sz w:val="34"/>
          <w:szCs w:val="34"/>
        </w:rPr>
        <w:t xml:space="preserve">N° </w:t>
      </w:r>
      <w:r w:rsidR="007727F4" w:rsidRPr="00970F46">
        <w:rPr>
          <w:rFonts w:ascii="Arial" w:hAnsi="Arial" w:cs="Arial"/>
          <w:b/>
          <w:sz w:val="34"/>
          <w:szCs w:val="34"/>
        </w:rPr>
        <w:t>LA</w:t>
      </w:r>
      <w:r w:rsidR="00315633" w:rsidRPr="00970F46">
        <w:rPr>
          <w:rFonts w:ascii="Arial" w:hAnsi="Arial" w:cs="Arial"/>
          <w:b/>
          <w:sz w:val="34"/>
          <w:szCs w:val="34"/>
        </w:rPr>
        <w:t>-012NBT</w:t>
      </w:r>
      <w:r w:rsidRPr="00970F46">
        <w:rPr>
          <w:rFonts w:ascii="Arial" w:hAnsi="Arial" w:cs="Arial"/>
          <w:b/>
          <w:sz w:val="34"/>
          <w:szCs w:val="34"/>
        </w:rPr>
        <w:t>999-</w:t>
      </w:r>
      <w:r w:rsidR="007727F4" w:rsidRPr="00970F46">
        <w:rPr>
          <w:rFonts w:ascii="Arial" w:hAnsi="Arial" w:cs="Arial"/>
          <w:b/>
          <w:sz w:val="34"/>
          <w:szCs w:val="34"/>
        </w:rPr>
        <w:t>E</w:t>
      </w:r>
      <w:r w:rsidR="00315633" w:rsidRPr="00970F46">
        <w:rPr>
          <w:rFonts w:ascii="Arial" w:hAnsi="Arial" w:cs="Arial"/>
          <w:b/>
          <w:sz w:val="34"/>
          <w:szCs w:val="34"/>
        </w:rPr>
        <w:t>2</w:t>
      </w:r>
      <w:r w:rsidR="000E2BD8" w:rsidRPr="00970F46">
        <w:rPr>
          <w:rFonts w:ascii="Arial" w:hAnsi="Arial" w:cs="Arial"/>
          <w:b/>
          <w:sz w:val="34"/>
          <w:szCs w:val="34"/>
        </w:rPr>
        <w:t>8</w:t>
      </w:r>
      <w:r w:rsidR="009D2D99" w:rsidRPr="00970F46">
        <w:rPr>
          <w:rFonts w:ascii="Arial" w:hAnsi="Arial" w:cs="Arial"/>
          <w:b/>
          <w:sz w:val="34"/>
          <w:szCs w:val="34"/>
        </w:rPr>
        <w:t>-201</w:t>
      </w:r>
      <w:r w:rsidR="00315633" w:rsidRPr="00970F46">
        <w:rPr>
          <w:rFonts w:ascii="Arial" w:hAnsi="Arial" w:cs="Arial"/>
          <w:b/>
          <w:sz w:val="34"/>
          <w:szCs w:val="34"/>
        </w:rPr>
        <w:t>9</w:t>
      </w:r>
    </w:p>
    <w:p w:rsidR="001A02C5" w:rsidRPr="00970F46" w:rsidRDefault="001A02C5" w:rsidP="00970F46">
      <w:pPr>
        <w:tabs>
          <w:tab w:val="left" w:pos="6671"/>
        </w:tabs>
        <w:spacing w:after="0" w:line="240" w:lineRule="auto"/>
        <w:jc w:val="center"/>
        <w:rPr>
          <w:rFonts w:ascii="Arial" w:hAnsi="Arial" w:cs="Arial"/>
          <w:b/>
          <w:sz w:val="28"/>
          <w:szCs w:val="28"/>
        </w:rPr>
      </w:pPr>
    </w:p>
    <w:p w:rsidR="001A02C5" w:rsidRPr="00970F46" w:rsidRDefault="007727F4" w:rsidP="00970F46">
      <w:pPr>
        <w:tabs>
          <w:tab w:val="left" w:pos="6671"/>
          <w:tab w:val="left" w:pos="7185"/>
        </w:tabs>
        <w:spacing w:after="0" w:line="240" w:lineRule="auto"/>
        <w:rPr>
          <w:rFonts w:ascii="Arial" w:hAnsi="Arial" w:cs="Arial"/>
          <w:b/>
          <w:sz w:val="28"/>
          <w:szCs w:val="28"/>
        </w:rPr>
      </w:pPr>
      <w:r w:rsidRPr="00970F46">
        <w:rPr>
          <w:rFonts w:ascii="Arial" w:hAnsi="Arial" w:cs="Arial"/>
          <w:b/>
          <w:sz w:val="28"/>
          <w:szCs w:val="28"/>
        </w:rPr>
        <w:tab/>
      </w:r>
      <w:r w:rsidRPr="00970F46">
        <w:rPr>
          <w:rFonts w:ascii="Arial" w:hAnsi="Arial" w:cs="Arial"/>
          <w:b/>
          <w:sz w:val="28"/>
          <w:szCs w:val="28"/>
        </w:rPr>
        <w:tab/>
      </w:r>
    </w:p>
    <w:p w:rsidR="001A02C5" w:rsidRPr="00970F46" w:rsidRDefault="001A02C5" w:rsidP="00970F46">
      <w:pPr>
        <w:spacing w:after="0" w:line="240" w:lineRule="auto"/>
        <w:jc w:val="center"/>
        <w:rPr>
          <w:rFonts w:ascii="Arial" w:hAnsi="Arial" w:cs="Arial"/>
          <w:b/>
          <w:sz w:val="30"/>
          <w:szCs w:val="30"/>
        </w:rPr>
      </w:pPr>
      <w:r w:rsidRPr="00970F46">
        <w:rPr>
          <w:rFonts w:ascii="Arial" w:hAnsi="Arial" w:cs="Arial"/>
          <w:b/>
          <w:sz w:val="30"/>
          <w:szCs w:val="30"/>
        </w:rPr>
        <w:t>RELATIVA A:</w:t>
      </w:r>
    </w:p>
    <w:p w:rsidR="001A02C5" w:rsidRPr="00970F46" w:rsidRDefault="001A02C5" w:rsidP="00970F46">
      <w:pPr>
        <w:spacing w:after="0" w:line="240" w:lineRule="auto"/>
        <w:jc w:val="center"/>
        <w:rPr>
          <w:rFonts w:ascii="Arial" w:hAnsi="Arial" w:cs="Arial"/>
          <w:sz w:val="28"/>
          <w:szCs w:val="28"/>
        </w:rPr>
      </w:pPr>
    </w:p>
    <w:p w:rsidR="00450F9B" w:rsidRPr="00970F46" w:rsidRDefault="00450F9B" w:rsidP="00970F46">
      <w:pPr>
        <w:spacing w:after="0" w:line="240" w:lineRule="auto"/>
        <w:jc w:val="center"/>
        <w:rPr>
          <w:rFonts w:ascii="Arial" w:hAnsi="Arial" w:cs="Arial"/>
          <w:b/>
          <w:smallCaps/>
          <w:sz w:val="32"/>
          <w:szCs w:val="32"/>
        </w:rPr>
      </w:pPr>
      <w:r w:rsidRPr="00970F46">
        <w:rPr>
          <w:rFonts w:ascii="Arial" w:hAnsi="Arial" w:cs="Arial"/>
          <w:b/>
          <w:smallCaps/>
          <w:sz w:val="32"/>
          <w:szCs w:val="32"/>
        </w:rPr>
        <w:t xml:space="preserve">“La Contratación del Servicio </w:t>
      </w:r>
      <w:r w:rsidR="001B1298" w:rsidRPr="00970F46">
        <w:rPr>
          <w:rFonts w:ascii="Arial" w:hAnsi="Arial" w:cs="Arial"/>
          <w:b/>
          <w:smallCaps/>
          <w:sz w:val="32"/>
          <w:szCs w:val="32"/>
        </w:rPr>
        <w:t xml:space="preserve">Integral </w:t>
      </w:r>
      <w:r w:rsidRPr="00970F46">
        <w:rPr>
          <w:rFonts w:ascii="Arial" w:hAnsi="Arial" w:cs="Arial"/>
          <w:b/>
          <w:smallCaps/>
          <w:sz w:val="32"/>
          <w:szCs w:val="32"/>
        </w:rPr>
        <w:t>de Laboratorio Clínico para</w:t>
      </w:r>
      <w:r w:rsidR="00315633" w:rsidRPr="00970F46">
        <w:rPr>
          <w:rFonts w:ascii="Arial" w:hAnsi="Arial" w:cs="Arial"/>
          <w:b/>
          <w:smallCaps/>
          <w:sz w:val="32"/>
          <w:szCs w:val="32"/>
        </w:rPr>
        <w:t xml:space="preserve"> el</w:t>
      </w:r>
      <w:r w:rsidRPr="00970F46">
        <w:rPr>
          <w:rFonts w:ascii="Arial" w:hAnsi="Arial" w:cs="Arial"/>
          <w:b/>
          <w:smallCaps/>
          <w:sz w:val="32"/>
          <w:szCs w:val="32"/>
        </w:rPr>
        <w:t xml:space="preserve"> Ejercicio Fiscal</w:t>
      </w:r>
      <w:r w:rsidR="00315633" w:rsidRPr="00970F46">
        <w:rPr>
          <w:rFonts w:ascii="Arial" w:hAnsi="Arial" w:cs="Arial"/>
          <w:b/>
          <w:smallCaps/>
          <w:sz w:val="32"/>
          <w:szCs w:val="32"/>
        </w:rPr>
        <w:t xml:space="preserve"> 2019</w:t>
      </w:r>
      <w:r w:rsidRPr="00970F46">
        <w:rPr>
          <w:rFonts w:ascii="Arial" w:hAnsi="Arial" w:cs="Arial"/>
          <w:b/>
          <w:smallCaps/>
          <w:sz w:val="32"/>
          <w:szCs w:val="32"/>
        </w:rPr>
        <w:t>”</w:t>
      </w:r>
    </w:p>
    <w:p w:rsidR="001A02C5" w:rsidRPr="00970F46" w:rsidRDefault="001A02C5" w:rsidP="00970F46">
      <w:pPr>
        <w:spacing w:after="0" w:line="240" w:lineRule="auto"/>
        <w:jc w:val="center"/>
        <w:rPr>
          <w:rFonts w:ascii="Arial" w:hAnsi="Arial" w:cs="Arial"/>
          <w:sz w:val="28"/>
          <w:szCs w:val="28"/>
        </w:rPr>
      </w:pPr>
    </w:p>
    <w:p w:rsidR="00C878D9" w:rsidRPr="00970F46" w:rsidRDefault="00C878D9" w:rsidP="00970F46">
      <w:pPr>
        <w:spacing w:after="0" w:line="240" w:lineRule="auto"/>
        <w:rPr>
          <w:rFonts w:ascii="Arial" w:hAnsi="Arial" w:cs="Arial"/>
          <w:sz w:val="28"/>
          <w:szCs w:val="28"/>
        </w:rPr>
      </w:pPr>
    </w:p>
    <w:p w:rsidR="001E1B34" w:rsidRPr="00970F46" w:rsidRDefault="001E1B34" w:rsidP="00970F46">
      <w:pPr>
        <w:spacing w:after="0" w:line="240" w:lineRule="auto"/>
        <w:jc w:val="center"/>
        <w:rPr>
          <w:rFonts w:ascii="Arial" w:hAnsi="Arial" w:cs="Arial"/>
          <w:b/>
          <w:smallCaps/>
          <w:sz w:val="36"/>
          <w:szCs w:val="36"/>
        </w:rPr>
      </w:pPr>
    </w:p>
    <w:p w:rsidR="001E1B34" w:rsidRPr="00970F46" w:rsidRDefault="001E1B34" w:rsidP="00970F46">
      <w:pPr>
        <w:spacing w:after="0" w:line="240" w:lineRule="auto"/>
        <w:jc w:val="center"/>
        <w:rPr>
          <w:rFonts w:ascii="Arial" w:hAnsi="Arial" w:cs="Arial"/>
          <w:b/>
          <w:smallCaps/>
          <w:sz w:val="36"/>
          <w:szCs w:val="36"/>
        </w:rPr>
        <w:sectPr w:rsidR="001E1B34" w:rsidRPr="00970F46" w:rsidSect="00BC4125">
          <w:headerReference w:type="default" r:id="rId9"/>
          <w:footerReference w:type="default" r:id="rId10"/>
          <w:type w:val="continuous"/>
          <w:pgSz w:w="12242" w:h="15842" w:code="1"/>
          <w:pgMar w:top="1418" w:right="1418" w:bottom="1418" w:left="1418" w:header="851" w:footer="624" w:gutter="0"/>
          <w:pgNumType w:start="1"/>
          <w:cols w:space="720"/>
          <w:titlePg/>
          <w:docGrid w:linePitch="326"/>
        </w:sectPr>
      </w:pPr>
    </w:p>
    <w:tbl>
      <w:tblPr>
        <w:tblW w:w="10207" w:type="dxa"/>
        <w:tblInd w:w="-318" w:type="dxa"/>
        <w:tblLayout w:type="fixed"/>
        <w:tblLook w:val="00A0" w:firstRow="1" w:lastRow="0" w:firstColumn="1" w:lastColumn="0" w:noHBand="0" w:noVBand="0"/>
      </w:tblPr>
      <w:tblGrid>
        <w:gridCol w:w="817"/>
        <w:gridCol w:w="8398"/>
        <w:gridCol w:w="992"/>
      </w:tblGrid>
      <w:tr w:rsidR="00596F8C" w:rsidRPr="00970F46" w:rsidTr="00323B4D">
        <w:trPr>
          <w:trHeight w:val="243"/>
        </w:trPr>
        <w:tc>
          <w:tcPr>
            <w:tcW w:w="817" w:type="dxa"/>
          </w:tcPr>
          <w:p w:rsidR="00127FEE" w:rsidRPr="00970F46" w:rsidRDefault="00127FEE" w:rsidP="00970F46">
            <w:pPr>
              <w:pStyle w:val="Sinespaciado"/>
              <w:jc w:val="center"/>
              <w:rPr>
                <w:rFonts w:ascii="Arial" w:hAnsi="Arial" w:cs="Arial"/>
                <w:b/>
                <w:sz w:val="20"/>
                <w:szCs w:val="20"/>
              </w:rPr>
            </w:pPr>
          </w:p>
        </w:tc>
        <w:tc>
          <w:tcPr>
            <w:tcW w:w="8398" w:type="dxa"/>
          </w:tcPr>
          <w:p w:rsidR="00127FEE" w:rsidRPr="00970F46" w:rsidRDefault="00127FEE" w:rsidP="00970F46">
            <w:pPr>
              <w:pStyle w:val="Sinespaciado"/>
              <w:jc w:val="center"/>
              <w:rPr>
                <w:rFonts w:ascii="Arial" w:hAnsi="Arial" w:cs="Arial"/>
                <w:b/>
                <w:sz w:val="20"/>
                <w:szCs w:val="20"/>
              </w:rPr>
            </w:pPr>
            <w:r w:rsidRPr="00970F46">
              <w:rPr>
                <w:rFonts w:ascii="Arial" w:hAnsi="Arial" w:cs="Arial"/>
                <w:b/>
                <w:sz w:val="20"/>
                <w:szCs w:val="20"/>
              </w:rPr>
              <w:t>ÍNDICE</w:t>
            </w:r>
          </w:p>
        </w:tc>
        <w:tc>
          <w:tcPr>
            <w:tcW w:w="992" w:type="dxa"/>
            <w:vAlign w:val="center"/>
          </w:tcPr>
          <w:p w:rsidR="00127FEE" w:rsidRPr="00970F46" w:rsidRDefault="00127FEE" w:rsidP="00970F46">
            <w:pPr>
              <w:pStyle w:val="Sinespaciado"/>
              <w:jc w:val="center"/>
              <w:rPr>
                <w:rFonts w:ascii="Arial" w:hAnsi="Arial" w:cs="Arial"/>
              </w:rPr>
            </w:pPr>
            <w:r w:rsidRPr="00970F46">
              <w:rPr>
                <w:rFonts w:ascii="Arial" w:hAnsi="Arial" w:cs="Arial"/>
              </w:rPr>
              <w:t>Pág.</w:t>
            </w:r>
          </w:p>
        </w:tc>
      </w:tr>
      <w:tr w:rsidR="00596F8C" w:rsidRPr="00970F46" w:rsidTr="00323B4D">
        <w:trPr>
          <w:trHeight w:val="205"/>
        </w:trPr>
        <w:tc>
          <w:tcPr>
            <w:tcW w:w="817" w:type="dxa"/>
          </w:tcPr>
          <w:p w:rsidR="00127FEE" w:rsidRPr="00970F46" w:rsidRDefault="00127FEE" w:rsidP="00970F46">
            <w:pPr>
              <w:pStyle w:val="Sinespaciado"/>
              <w:jc w:val="center"/>
              <w:rPr>
                <w:rFonts w:ascii="Arial" w:hAnsi="Arial" w:cs="Arial"/>
                <w:b/>
                <w:sz w:val="20"/>
                <w:szCs w:val="20"/>
              </w:rPr>
            </w:pPr>
          </w:p>
        </w:tc>
        <w:tc>
          <w:tcPr>
            <w:tcW w:w="8398" w:type="dxa"/>
          </w:tcPr>
          <w:p w:rsidR="00127FEE" w:rsidRPr="00970F46" w:rsidRDefault="00127FEE" w:rsidP="00970F46">
            <w:pPr>
              <w:pStyle w:val="Sinespaciado"/>
              <w:rPr>
                <w:rFonts w:ascii="Arial" w:hAnsi="Arial" w:cs="Arial"/>
                <w:b/>
                <w:sz w:val="20"/>
                <w:szCs w:val="20"/>
              </w:rPr>
            </w:pPr>
            <w:r w:rsidRPr="00970F46">
              <w:rPr>
                <w:rFonts w:ascii="Arial" w:hAnsi="Arial" w:cs="Arial"/>
                <w:b/>
                <w:sz w:val="20"/>
                <w:szCs w:val="20"/>
              </w:rPr>
              <w:t>GLOSARIO</w:t>
            </w:r>
          </w:p>
        </w:tc>
        <w:tc>
          <w:tcPr>
            <w:tcW w:w="992" w:type="dxa"/>
            <w:vAlign w:val="center"/>
          </w:tcPr>
          <w:p w:rsidR="00127FEE" w:rsidRPr="00970F46" w:rsidRDefault="00127FEE" w:rsidP="00970F46">
            <w:pPr>
              <w:pStyle w:val="Sinespaciado"/>
              <w:jc w:val="center"/>
              <w:rPr>
                <w:rFonts w:ascii="Arial" w:hAnsi="Arial" w:cs="Arial"/>
              </w:rPr>
            </w:pPr>
          </w:p>
        </w:tc>
      </w:tr>
      <w:tr w:rsidR="00596F8C" w:rsidRPr="00970F46" w:rsidTr="00323B4D">
        <w:trPr>
          <w:trHeight w:val="205"/>
        </w:trPr>
        <w:tc>
          <w:tcPr>
            <w:tcW w:w="817" w:type="dxa"/>
          </w:tcPr>
          <w:p w:rsidR="00127FEE" w:rsidRPr="00970F46" w:rsidRDefault="00127FEE" w:rsidP="00970F46">
            <w:pPr>
              <w:pStyle w:val="Sinespaciado"/>
              <w:jc w:val="center"/>
              <w:rPr>
                <w:rFonts w:ascii="Arial" w:hAnsi="Arial" w:cs="Arial"/>
                <w:b/>
                <w:sz w:val="20"/>
                <w:szCs w:val="20"/>
              </w:rPr>
            </w:pPr>
            <w:r w:rsidRPr="00970F46">
              <w:rPr>
                <w:rFonts w:ascii="Arial" w:hAnsi="Arial" w:cs="Arial"/>
                <w:b/>
                <w:sz w:val="20"/>
                <w:szCs w:val="20"/>
              </w:rPr>
              <w:t>I.</w:t>
            </w:r>
          </w:p>
        </w:tc>
        <w:tc>
          <w:tcPr>
            <w:tcW w:w="8398" w:type="dxa"/>
          </w:tcPr>
          <w:p w:rsidR="00127FEE" w:rsidRPr="00970F46" w:rsidRDefault="00127FEE" w:rsidP="00970F46">
            <w:pPr>
              <w:pStyle w:val="Sinespaciado"/>
              <w:rPr>
                <w:rFonts w:ascii="Arial" w:hAnsi="Arial" w:cs="Arial"/>
                <w:b/>
                <w:sz w:val="20"/>
                <w:szCs w:val="20"/>
              </w:rPr>
            </w:pPr>
            <w:r w:rsidRPr="00970F46">
              <w:rPr>
                <w:rFonts w:ascii="Arial" w:hAnsi="Arial" w:cs="Arial"/>
                <w:b/>
                <w:sz w:val="20"/>
                <w:szCs w:val="20"/>
              </w:rPr>
              <w:t>DATOS GENERALES.</w:t>
            </w:r>
          </w:p>
        </w:tc>
        <w:tc>
          <w:tcPr>
            <w:tcW w:w="992" w:type="dxa"/>
            <w:vAlign w:val="center"/>
          </w:tcPr>
          <w:p w:rsidR="00127FEE" w:rsidRPr="00970F46" w:rsidRDefault="00127FEE" w:rsidP="00970F46">
            <w:pPr>
              <w:pStyle w:val="Sinespaciado"/>
              <w:jc w:val="center"/>
              <w:rPr>
                <w:rFonts w:ascii="Arial" w:hAnsi="Arial" w:cs="Arial"/>
              </w:rPr>
            </w:pPr>
          </w:p>
        </w:tc>
      </w:tr>
      <w:tr w:rsidR="00596F8C" w:rsidRPr="00970F46" w:rsidTr="00323B4D">
        <w:trPr>
          <w:trHeight w:val="284"/>
        </w:trPr>
        <w:tc>
          <w:tcPr>
            <w:tcW w:w="817" w:type="dxa"/>
          </w:tcPr>
          <w:p w:rsidR="00127FEE" w:rsidRPr="00970F46" w:rsidRDefault="00127FEE" w:rsidP="00970F46">
            <w:pPr>
              <w:pStyle w:val="Sinespaciado"/>
              <w:jc w:val="center"/>
              <w:rPr>
                <w:rFonts w:ascii="Arial" w:hAnsi="Arial" w:cs="Arial"/>
                <w:b/>
                <w:sz w:val="20"/>
                <w:szCs w:val="20"/>
              </w:rPr>
            </w:pPr>
            <w:r w:rsidRPr="00970F46">
              <w:rPr>
                <w:rFonts w:ascii="Arial" w:hAnsi="Arial" w:cs="Arial"/>
                <w:b/>
                <w:sz w:val="20"/>
                <w:szCs w:val="20"/>
              </w:rPr>
              <w:t>I.1</w:t>
            </w:r>
          </w:p>
        </w:tc>
        <w:tc>
          <w:tcPr>
            <w:tcW w:w="8398" w:type="dxa"/>
          </w:tcPr>
          <w:p w:rsidR="00127FEE" w:rsidRPr="00970F46" w:rsidRDefault="00450F9B" w:rsidP="00970F46">
            <w:pPr>
              <w:pStyle w:val="Sinespaciado"/>
              <w:rPr>
                <w:rFonts w:ascii="Arial" w:hAnsi="Arial" w:cs="Arial"/>
                <w:sz w:val="20"/>
                <w:szCs w:val="20"/>
              </w:rPr>
            </w:pPr>
            <w:r w:rsidRPr="00970F46">
              <w:rPr>
                <w:rFonts w:ascii="Arial" w:hAnsi="Arial" w:cs="Arial"/>
                <w:sz w:val="20"/>
                <w:szCs w:val="20"/>
              </w:rPr>
              <w:t>Entidad convocante</w:t>
            </w:r>
          </w:p>
        </w:tc>
        <w:tc>
          <w:tcPr>
            <w:tcW w:w="992" w:type="dxa"/>
            <w:vAlign w:val="center"/>
          </w:tcPr>
          <w:p w:rsidR="00127FEE" w:rsidRPr="00970F46" w:rsidRDefault="002A3C0E" w:rsidP="00970F46">
            <w:pPr>
              <w:pStyle w:val="Sinespaciado"/>
              <w:jc w:val="center"/>
              <w:rPr>
                <w:rFonts w:ascii="Arial" w:hAnsi="Arial" w:cs="Arial"/>
              </w:rPr>
            </w:pPr>
            <w:r w:rsidRPr="00970F46">
              <w:rPr>
                <w:rFonts w:ascii="Arial" w:hAnsi="Arial" w:cs="Arial"/>
              </w:rPr>
              <w:t>1</w:t>
            </w:r>
          </w:p>
        </w:tc>
      </w:tr>
      <w:tr w:rsidR="00596F8C" w:rsidRPr="00970F46" w:rsidTr="00323B4D">
        <w:trPr>
          <w:trHeight w:val="284"/>
        </w:trPr>
        <w:tc>
          <w:tcPr>
            <w:tcW w:w="817" w:type="dxa"/>
          </w:tcPr>
          <w:p w:rsidR="00127FEE" w:rsidRPr="00970F46" w:rsidRDefault="00127FEE" w:rsidP="00970F46">
            <w:pPr>
              <w:pStyle w:val="Sinespaciado"/>
              <w:jc w:val="center"/>
              <w:rPr>
                <w:rFonts w:ascii="Arial" w:hAnsi="Arial" w:cs="Arial"/>
                <w:b/>
                <w:sz w:val="20"/>
                <w:szCs w:val="20"/>
              </w:rPr>
            </w:pPr>
            <w:r w:rsidRPr="00970F46">
              <w:rPr>
                <w:rFonts w:ascii="Arial" w:hAnsi="Arial" w:cs="Arial"/>
                <w:b/>
                <w:sz w:val="20"/>
                <w:szCs w:val="20"/>
              </w:rPr>
              <w:t>I.2</w:t>
            </w:r>
          </w:p>
        </w:tc>
        <w:tc>
          <w:tcPr>
            <w:tcW w:w="8398" w:type="dxa"/>
          </w:tcPr>
          <w:p w:rsidR="00127FEE" w:rsidRPr="00970F46" w:rsidRDefault="002A3C0E" w:rsidP="00970F46">
            <w:pPr>
              <w:pStyle w:val="Sinespaciado"/>
              <w:rPr>
                <w:rFonts w:ascii="Arial" w:hAnsi="Arial" w:cs="Arial"/>
                <w:sz w:val="20"/>
                <w:szCs w:val="20"/>
              </w:rPr>
            </w:pPr>
            <w:r w:rsidRPr="00970F46">
              <w:rPr>
                <w:rFonts w:ascii="Arial" w:hAnsi="Arial" w:cs="Arial"/>
                <w:sz w:val="20"/>
                <w:szCs w:val="20"/>
              </w:rPr>
              <w:t>Medio y c</w:t>
            </w:r>
            <w:r w:rsidR="00127FEE" w:rsidRPr="00970F46">
              <w:rPr>
                <w:rFonts w:ascii="Arial" w:hAnsi="Arial" w:cs="Arial"/>
                <w:sz w:val="20"/>
                <w:szCs w:val="20"/>
              </w:rPr>
              <w:t xml:space="preserve">arácter del procedimiento de </w:t>
            </w:r>
            <w:r w:rsidR="00450F9B" w:rsidRPr="00970F46">
              <w:rPr>
                <w:rFonts w:ascii="Arial" w:hAnsi="Arial" w:cs="Arial"/>
                <w:sz w:val="20"/>
                <w:szCs w:val="20"/>
              </w:rPr>
              <w:t>Licitación</w:t>
            </w:r>
          </w:p>
        </w:tc>
        <w:tc>
          <w:tcPr>
            <w:tcW w:w="992" w:type="dxa"/>
            <w:vAlign w:val="center"/>
          </w:tcPr>
          <w:p w:rsidR="00127FEE" w:rsidRPr="00970F46" w:rsidRDefault="002A3C0E" w:rsidP="00970F46">
            <w:pPr>
              <w:pStyle w:val="Sinespaciado"/>
              <w:jc w:val="center"/>
              <w:rPr>
                <w:rFonts w:ascii="Arial" w:hAnsi="Arial" w:cs="Arial"/>
              </w:rPr>
            </w:pPr>
            <w:r w:rsidRPr="00970F46">
              <w:rPr>
                <w:rFonts w:ascii="Arial" w:hAnsi="Arial" w:cs="Arial"/>
              </w:rPr>
              <w:t>1</w:t>
            </w:r>
          </w:p>
        </w:tc>
      </w:tr>
      <w:tr w:rsidR="00596F8C" w:rsidRPr="00970F46" w:rsidTr="00323B4D">
        <w:trPr>
          <w:trHeight w:val="284"/>
        </w:trPr>
        <w:tc>
          <w:tcPr>
            <w:tcW w:w="817" w:type="dxa"/>
          </w:tcPr>
          <w:p w:rsidR="00127FEE" w:rsidRPr="00970F46" w:rsidRDefault="00127FEE" w:rsidP="00970F46">
            <w:pPr>
              <w:pStyle w:val="Sinespaciado"/>
              <w:jc w:val="center"/>
              <w:rPr>
                <w:rFonts w:ascii="Arial" w:hAnsi="Arial" w:cs="Arial"/>
                <w:b/>
                <w:sz w:val="20"/>
                <w:szCs w:val="20"/>
              </w:rPr>
            </w:pPr>
            <w:r w:rsidRPr="00970F46">
              <w:rPr>
                <w:rFonts w:ascii="Arial" w:hAnsi="Arial" w:cs="Arial"/>
                <w:b/>
                <w:sz w:val="20"/>
                <w:szCs w:val="20"/>
              </w:rPr>
              <w:t>I.3</w:t>
            </w:r>
          </w:p>
        </w:tc>
        <w:tc>
          <w:tcPr>
            <w:tcW w:w="8398" w:type="dxa"/>
          </w:tcPr>
          <w:p w:rsidR="00127FEE" w:rsidRPr="00970F46" w:rsidRDefault="00127FEE" w:rsidP="00970F46">
            <w:pPr>
              <w:pStyle w:val="Sinespaciado"/>
              <w:tabs>
                <w:tab w:val="left" w:pos="5950"/>
              </w:tabs>
              <w:rPr>
                <w:rFonts w:ascii="Arial" w:hAnsi="Arial" w:cs="Arial"/>
                <w:sz w:val="20"/>
                <w:szCs w:val="20"/>
              </w:rPr>
            </w:pPr>
            <w:r w:rsidRPr="00970F46">
              <w:rPr>
                <w:rFonts w:ascii="Arial" w:hAnsi="Arial" w:cs="Arial"/>
                <w:sz w:val="20"/>
                <w:szCs w:val="20"/>
              </w:rPr>
              <w:t xml:space="preserve">Número del procedimiento de </w:t>
            </w:r>
            <w:r w:rsidR="00450F9B" w:rsidRPr="00970F46">
              <w:rPr>
                <w:rFonts w:ascii="Arial" w:hAnsi="Arial" w:cs="Arial"/>
                <w:sz w:val="20"/>
                <w:szCs w:val="20"/>
              </w:rPr>
              <w:t>Licitación</w:t>
            </w:r>
            <w:r w:rsidR="001D09E2" w:rsidRPr="00970F46">
              <w:rPr>
                <w:rFonts w:ascii="Arial" w:hAnsi="Arial" w:cs="Arial"/>
                <w:sz w:val="20"/>
                <w:szCs w:val="20"/>
              </w:rPr>
              <w:tab/>
            </w:r>
          </w:p>
        </w:tc>
        <w:tc>
          <w:tcPr>
            <w:tcW w:w="992" w:type="dxa"/>
            <w:vAlign w:val="center"/>
          </w:tcPr>
          <w:p w:rsidR="00127FEE" w:rsidRPr="00970F46" w:rsidRDefault="002A3C0E" w:rsidP="00970F46">
            <w:pPr>
              <w:pStyle w:val="Sinespaciado"/>
              <w:jc w:val="center"/>
              <w:rPr>
                <w:rFonts w:ascii="Arial" w:hAnsi="Arial" w:cs="Arial"/>
              </w:rPr>
            </w:pPr>
            <w:r w:rsidRPr="00970F46">
              <w:rPr>
                <w:rFonts w:ascii="Arial" w:hAnsi="Arial" w:cs="Arial"/>
              </w:rPr>
              <w:t>2</w:t>
            </w:r>
          </w:p>
        </w:tc>
      </w:tr>
      <w:tr w:rsidR="00596F8C" w:rsidRPr="00970F46" w:rsidTr="00323B4D">
        <w:trPr>
          <w:trHeight w:val="284"/>
        </w:trPr>
        <w:tc>
          <w:tcPr>
            <w:tcW w:w="817" w:type="dxa"/>
          </w:tcPr>
          <w:p w:rsidR="00127FEE" w:rsidRPr="00970F46" w:rsidRDefault="00127FEE" w:rsidP="00970F46">
            <w:pPr>
              <w:pStyle w:val="Sinespaciado"/>
              <w:jc w:val="center"/>
              <w:rPr>
                <w:rFonts w:ascii="Arial" w:hAnsi="Arial" w:cs="Arial"/>
                <w:b/>
                <w:sz w:val="20"/>
                <w:szCs w:val="20"/>
              </w:rPr>
            </w:pPr>
            <w:r w:rsidRPr="00970F46">
              <w:rPr>
                <w:rFonts w:ascii="Arial" w:hAnsi="Arial" w:cs="Arial"/>
                <w:b/>
                <w:sz w:val="20"/>
                <w:szCs w:val="20"/>
              </w:rPr>
              <w:t>I.4</w:t>
            </w:r>
          </w:p>
        </w:tc>
        <w:tc>
          <w:tcPr>
            <w:tcW w:w="8398" w:type="dxa"/>
          </w:tcPr>
          <w:p w:rsidR="00127FEE" w:rsidRPr="00970F46" w:rsidRDefault="00127FEE" w:rsidP="00970F46">
            <w:pPr>
              <w:pStyle w:val="Sinespaciado"/>
              <w:rPr>
                <w:rFonts w:ascii="Arial" w:hAnsi="Arial" w:cs="Arial"/>
                <w:sz w:val="20"/>
                <w:szCs w:val="20"/>
              </w:rPr>
            </w:pPr>
            <w:r w:rsidRPr="00970F46">
              <w:rPr>
                <w:rFonts w:ascii="Arial" w:hAnsi="Arial" w:cs="Arial"/>
                <w:sz w:val="20"/>
                <w:szCs w:val="20"/>
              </w:rPr>
              <w:t xml:space="preserve">Ejercicio fiscal </w:t>
            </w:r>
            <w:r w:rsidR="0059797E" w:rsidRPr="00970F46">
              <w:rPr>
                <w:rFonts w:ascii="Arial" w:hAnsi="Arial" w:cs="Arial"/>
                <w:sz w:val="20"/>
                <w:szCs w:val="20"/>
              </w:rPr>
              <w:t>que abarcará</w:t>
            </w:r>
            <w:r w:rsidR="00450F9B" w:rsidRPr="00970F46">
              <w:rPr>
                <w:rFonts w:ascii="Arial" w:hAnsi="Arial" w:cs="Arial"/>
                <w:sz w:val="20"/>
                <w:szCs w:val="20"/>
              </w:rPr>
              <w:t xml:space="preserve"> la contratación</w:t>
            </w:r>
          </w:p>
        </w:tc>
        <w:tc>
          <w:tcPr>
            <w:tcW w:w="992" w:type="dxa"/>
            <w:vAlign w:val="center"/>
          </w:tcPr>
          <w:p w:rsidR="00127FEE" w:rsidRPr="00970F46" w:rsidRDefault="002A3C0E" w:rsidP="00970F46">
            <w:pPr>
              <w:pStyle w:val="Sinespaciado"/>
              <w:jc w:val="center"/>
              <w:rPr>
                <w:rFonts w:ascii="Arial" w:hAnsi="Arial" w:cs="Arial"/>
              </w:rPr>
            </w:pPr>
            <w:r w:rsidRPr="00970F46">
              <w:rPr>
                <w:rFonts w:ascii="Arial" w:hAnsi="Arial" w:cs="Arial"/>
              </w:rPr>
              <w:t>2</w:t>
            </w:r>
          </w:p>
        </w:tc>
      </w:tr>
      <w:tr w:rsidR="00596F8C" w:rsidRPr="00970F46" w:rsidTr="00323B4D">
        <w:trPr>
          <w:trHeight w:val="284"/>
        </w:trPr>
        <w:tc>
          <w:tcPr>
            <w:tcW w:w="817" w:type="dxa"/>
          </w:tcPr>
          <w:p w:rsidR="00127FEE" w:rsidRPr="00970F46" w:rsidRDefault="00127FEE" w:rsidP="00970F46">
            <w:pPr>
              <w:pStyle w:val="Sinespaciado"/>
              <w:jc w:val="center"/>
              <w:rPr>
                <w:rFonts w:ascii="Arial" w:hAnsi="Arial" w:cs="Arial"/>
                <w:b/>
                <w:sz w:val="20"/>
                <w:szCs w:val="20"/>
              </w:rPr>
            </w:pPr>
            <w:r w:rsidRPr="00970F46">
              <w:rPr>
                <w:rFonts w:ascii="Arial" w:hAnsi="Arial" w:cs="Arial"/>
                <w:b/>
                <w:sz w:val="20"/>
                <w:szCs w:val="20"/>
              </w:rPr>
              <w:t>I.5</w:t>
            </w:r>
          </w:p>
        </w:tc>
        <w:tc>
          <w:tcPr>
            <w:tcW w:w="8398" w:type="dxa"/>
          </w:tcPr>
          <w:p w:rsidR="00127FEE" w:rsidRPr="00970F46" w:rsidRDefault="00127FEE" w:rsidP="00970F46">
            <w:pPr>
              <w:pStyle w:val="Sinespaciado"/>
              <w:rPr>
                <w:rFonts w:ascii="Arial" w:hAnsi="Arial" w:cs="Arial"/>
                <w:sz w:val="20"/>
                <w:szCs w:val="20"/>
              </w:rPr>
            </w:pPr>
            <w:r w:rsidRPr="00970F46">
              <w:rPr>
                <w:rFonts w:ascii="Arial" w:hAnsi="Arial" w:cs="Arial"/>
                <w:sz w:val="20"/>
                <w:szCs w:val="20"/>
              </w:rPr>
              <w:t>Idioma en que s</w:t>
            </w:r>
            <w:r w:rsidR="00450F9B" w:rsidRPr="00970F46">
              <w:rPr>
                <w:rFonts w:ascii="Arial" w:hAnsi="Arial" w:cs="Arial"/>
                <w:sz w:val="20"/>
                <w:szCs w:val="20"/>
              </w:rPr>
              <w:t>e presentarán las proposiciones</w:t>
            </w:r>
          </w:p>
        </w:tc>
        <w:tc>
          <w:tcPr>
            <w:tcW w:w="992" w:type="dxa"/>
            <w:vAlign w:val="center"/>
          </w:tcPr>
          <w:p w:rsidR="00127FEE" w:rsidRPr="00970F46" w:rsidRDefault="002A3C0E" w:rsidP="00970F46">
            <w:pPr>
              <w:pStyle w:val="Sinespaciado"/>
              <w:jc w:val="center"/>
              <w:rPr>
                <w:rFonts w:ascii="Arial" w:hAnsi="Arial" w:cs="Arial"/>
              </w:rPr>
            </w:pPr>
            <w:r w:rsidRPr="00970F46">
              <w:rPr>
                <w:rFonts w:ascii="Arial" w:hAnsi="Arial" w:cs="Arial"/>
              </w:rPr>
              <w:t>2</w:t>
            </w:r>
          </w:p>
        </w:tc>
      </w:tr>
      <w:tr w:rsidR="00596F8C" w:rsidRPr="00970F46" w:rsidTr="00323B4D">
        <w:trPr>
          <w:trHeight w:val="284"/>
        </w:trPr>
        <w:tc>
          <w:tcPr>
            <w:tcW w:w="817" w:type="dxa"/>
          </w:tcPr>
          <w:p w:rsidR="00127FEE" w:rsidRPr="00970F46" w:rsidRDefault="00127FEE" w:rsidP="00970F46">
            <w:pPr>
              <w:pStyle w:val="Sinespaciado"/>
              <w:jc w:val="center"/>
              <w:rPr>
                <w:rFonts w:ascii="Arial" w:hAnsi="Arial" w:cs="Arial"/>
                <w:b/>
                <w:sz w:val="20"/>
                <w:szCs w:val="20"/>
              </w:rPr>
            </w:pPr>
            <w:r w:rsidRPr="00970F46">
              <w:rPr>
                <w:rFonts w:ascii="Arial" w:hAnsi="Arial" w:cs="Arial"/>
                <w:b/>
                <w:sz w:val="20"/>
                <w:szCs w:val="20"/>
              </w:rPr>
              <w:t>I.6</w:t>
            </w:r>
          </w:p>
        </w:tc>
        <w:tc>
          <w:tcPr>
            <w:tcW w:w="8398" w:type="dxa"/>
          </w:tcPr>
          <w:p w:rsidR="00127FEE" w:rsidRPr="00970F46" w:rsidRDefault="00450F9B" w:rsidP="00970F46">
            <w:pPr>
              <w:pStyle w:val="Sinespaciado"/>
              <w:rPr>
                <w:rFonts w:ascii="Arial" w:hAnsi="Arial" w:cs="Arial"/>
                <w:sz w:val="20"/>
                <w:szCs w:val="20"/>
              </w:rPr>
            </w:pPr>
            <w:r w:rsidRPr="00970F46">
              <w:rPr>
                <w:rFonts w:ascii="Arial" w:hAnsi="Arial" w:cs="Arial"/>
                <w:sz w:val="20"/>
                <w:szCs w:val="20"/>
              </w:rPr>
              <w:t>Disponibilidad presupuestaria</w:t>
            </w:r>
          </w:p>
        </w:tc>
        <w:tc>
          <w:tcPr>
            <w:tcW w:w="992" w:type="dxa"/>
            <w:vAlign w:val="center"/>
          </w:tcPr>
          <w:p w:rsidR="00127FEE" w:rsidRPr="00970F46" w:rsidRDefault="002A3C0E" w:rsidP="00970F46">
            <w:pPr>
              <w:pStyle w:val="Sinespaciado"/>
              <w:jc w:val="center"/>
              <w:rPr>
                <w:rFonts w:ascii="Arial" w:hAnsi="Arial" w:cs="Arial"/>
              </w:rPr>
            </w:pPr>
            <w:r w:rsidRPr="00970F46">
              <w:rPr>
                <w:rFonts w:ascii="Arial" w:hAnsi="Arial" w:cs="Arial"/>
              </w:rPr>
              <w:t>2</w:t>
            </w:r>
          </w:p>
        </w:tc>
      </w:tr>
      <w:tr w:rsidR="00596F8C" w:rsidRPr="00970F46" w:rsidTr="00323B4D">
        <w:trPr>
          <w:trHeight w:val="284"/>
        </w:trPr>
        <w:tc>
          <w:tcPr>
            <w:tcW w:w="817" w:type="dxa"/>
          </w:tcPr>
          <w:p w:rsidR="00127FEE" w:rsidRPr="00970F46" w:rsidRDefault="00127FEE" w:rsidP="00970F46">
            <w:pPr>
              <w:pStyle w:val="Sinespaciado"/>
              <w:jc w:val="center"/>
              <w:rPr>
                <w:rFonts w:ascii="Arial" w:hAnsi="Arial" w:cs="Arial"/>
                <w:b/>
                <w:sz w:val="20"/>
                <w:szCs w:val="20"/>
              </w:rPr>
            </w:pPr>
            <w:r w:rsidRPr="00970F46">
              <w:rPr>
                <w:rFonts w:ascii="Arial" w:hAnsi="Arial" w:cs="Arial"/>
                <w:b/>
                <w:sz w:val="20"/>
                <w:szCs w:val="20"/>
              </w:rPr>
              <w:t>I.7</w:t>
            </w:r>
          </w:p>
        </w:tc>
        <w:tc>
          <w:tcPr>
            <w:tcW w:w="8398" w:type="dxa"/>
          </w:tcPr>
          <w:p w:rsidR="00127FEE" w:rsidRPr="00970F46" w:rsidRDefault="00127FEE" w:rsidP="00970F46">
            <w:pPr>
              <w:pStyle w:val="Sinespaciado"/>
              <w:rPr>
                <w:rFonts w:ascii="Arial" w:hAnsi="Arial" w:cs="Arial"/>
                <w:sz w:val="20"/>
                <w:szCs w:val="20"/>
              </w:rPr>
            </w:pPr>
            <w:r w:rsidRPr="00970F46">
              <w:rPr>
                <w:rFonts w:ascii="Arial" w:hAnsi="Arial" w:cs="Arial"/>
                <w:sz w:val="20"/>
                <w:szCs w:val="20"/>
              </w:rPr>
              <w:t>Declaración co</w:t>
            </w:r>
            <w:r w:rsidR="00450F9B" w:rsidRPr="00970F46">
              <w:rPr>
                <w:rFonts w:ascii="Arial" w:hAnsi="Arial" w:cs="Arial"/>
                <w:sz w:val="20"/>
                <w:szCs w:val="20"/>
              </w:rPr>
              <w:t>n falsedad y combate al cohecho</w:t>
            </w:r>
          </w:p>
        </w:tc>
        <w:tc>
          <w:tcPr>
            <w:tcW w:w="992" w:type="dxa"/>
            <w:vAlign w:val="center"/>
          </w:tcPr>
          <w:p w:rsidR="00127FEE" w:rsidRPr="00970F46" w:rsidRDefault="00CF2216" w:rsidP="00970F46">
            <w:pPr>
              <w:pStyle w:val="Sinespaciado"/>
              <w:jc w:val="center"/>
              <w:rPr>
                <w:rFonts w:ascii="Arial" w:hAnsi="Arial" w:cs="Arial"/>
              </w:rPr>
            </w:pPr>
            <w:r w:rsidRPr="00970F46">
              <w:rPr>
                <w:rFonts w:ascii="Arial" w:hAnsi="Arial" w:cs="Arial"/>
              </w:rPr>
              <w:t>3</w:t>
            </w:r>
          </w:p>
        </w:tc>
      </w:tr>
      <w:tr w:rsidR="00596F8C" w:rsidRPr="00970F46" w:rsidTr="00323B4D">
        <w:trPr>
          <w:trHeight w:val="284"/>
        </w:trPr>
        <w:tc>
          <w:tcPr>
            <w:tcW w:w="817" w:type="dxa"/>
          </w:tcPr>
          <w:p w:rsidR="00127FEE" w:rsidRPr="00970F46" w:rsidRDefault="00127FEE" w:rsidP="00970F46">
            <w:pPr>
              <w:pStyle w:val="Sinespaciado"/>
              <w:jc w:val="center"/>
              <w:rPr>
                <w:rFonts w:ascii="Arial" w:hAnsi="Arial" w:cs="Arial"/>
                <w:b/>
                <w:sz w:val="20"/>
                <w:szCs w:val="20"/>
              </w:rPr>
            </w:pPr>
            <w:r w:rsidRPr="00970F46">
              <w:rPr>
                <w:rFonts w:ascii="Arial" w:hAnsi="Arial" w:cs="Arial"/>
                <w:b/>
                <w:sz w:val="20"/>
                <w:szCs w:val="20"/>
              </w:rPr>
              <w:t>I.8</w:t>
            </w:r>
          </w:p>
        </w:tc>
        <w:tc>
          <w:tcPr>
            <w:tcW w:w="8398" w:type="dxa"/>
          </w:tcPr>
          <w:p w:rsidR="00127FEE" w:rsidRPr="00970F46" w:rsidRDefault="00450F9B" w:rsidP="00970F46">
            <w:pPr>
              <w:pStyle w:val="Sinespaciado"/>
              <w:rPr>
                <w:rFonts w:ascii="Arial" w:hAnsi="Arial" w:cs="Arial"/>
                <w:sz w:val="20"/>
                <w:szCs w:val="20"/>
              </w:rPr>
            </w:pPr>
            <w:r w:rsidRPr="00970F46">
              <w:rPr>
                <w:rFonts w:ascii="Arial" w:hAnsi="Arial" w:cs="Arial"/>
                <w:sz w:val="20"/>
                <w:szCs w:val="20"/>
              </w:rPr>
              <w:t xml:space="preserve">Vigencia del </w:t>
            </w:r>
            <w:r w:rsidR="001809D4" w:rsidRPr="00970F46">
              <w:rPr>
                <w:rFonts w:ascii="Arial" w:hAnsi="Arial" w:cs="Arial"/>
                <w:sz w:val="20"/>
                <w:szCs w:val="20"/>
              </w:rPr>
              <w:t>contrato</w:t>
            </w:r>
          </w:p>
        </w:tc>
        <w:tc>
          <w:tcPr>
            <w:tcW w:w="992" w:type="dxa"/>
            <w:vAlign w:val="center"/>
          </w:tcPr>
          <w:p w:rsidR="00127FEE" w:rsidRPr="00970F46" w:rsidRDefault="002C10F2" w:rsidP="00970F46">
            <w:pPr>
              <w:pStyle w:val="Sinespaciado"/>
              <w:jc w:val="center"/>
              <w:rPr>
                <w:rFonts w:ascii="Arial" w:hAnsi="Arial" w:cs="Arial"/>
              </w:rPr>
            </w:pPr>
            <w:r w:rsidRPr="00970F46">
              <w:rPr>
                <w:rFonts w:ascii="Arial" w:hAnsi="Arial" w:cs="Arial"/>
              </w:rPr>
              <w:t>3</w:t>
            </w:r>
          </w:p>
        </w:tc>
      </w:tr>
      <w:tr w:rsidR="00596F8C" w:rsidRPr="00970F46" w:rsidTr="00323B4D">
        <w:trPr>
          <w:trHeight w:val="284"/>
        </w:trPr>
        <w:tc>
          <w:tcPr>
            <w:tcW w:w="817" w:type="dxa"/>
          </w:tcPr>
          <w:p w:rsidR="00127FEE" w:rsidRPr="00970F46" w:rsidRDefault="00127FEE" w:rsidP="00970F46">
            <w:pPr>
              <w:pStyle w:val="Sinespaciado"/>
              <w:jc w:val="center"/>
              <w:rPr>
                <w:rFonts w:ascii="Arial" w:hAnsi="Arial" w:cs="Arial"/>
                <w:b/>
                <w:sz w:val="20"/>
                <w:szCs w:val="20"/>
              </w:rPr>
            </w:pPr>
            <w:r w:rsidRPr="00970F46">
              <w:rPr>
                <w:rFonts w:ascii="Arial" w:hAnsi="Arial" w:cs="Arial"/>
                <w:b/>
                <w:sz w:val="20"/>
                <w:szCs w:val="20"/>
              </w:rPr>
              <w:t>II.</w:t>
            </w:r>
          </w:p>
        </w:tc>
        <w:tc>
          <w:tcPr>
            <w:tcW w:w="8398" w:type="dxa"/>
          </w:tcPr>
          <w:p w:rsidR="00127FEE" w:rsidRPr="00970F46" w:rsidRDefault="00127FEE" w:rsidP="00970F46">
            <w:pPr>
              <w:pStyle w:val="Sinespaciado"/>
              <w:rPr>
                <w:rFonts w:ascii="Arial" w:hAnsi="Arial" w:cs="Arial"/>
                <w:b/>
                <w:sz w:val="20"/>
                <w:szCs w:val="20"/>
              </w:rPr>
            </w:pPr>
            <w:r w:rsidRPr="00970F46">
              <w:rPr>
                <w:rFonts w:ascii="Arial" w:hAnsi="Arial" w:cs="Arial"/>
                <w:b/>
                <w:sz w:val="20"/>
                <w:szCs w:val="20"/>
              </w:rPr>
              <w:t>OBJETO Y ALCANCE DE LA CONVOCATORIA</w:t>
            </w:r>
          </w:p>
        </w:tc>
        <w:tc>
          <w:tcPr>
            <w:tcW w:w="992" w:type="dxa"/>
            <w:vAlign w:val="center"/>
          </w:tcPr>
          <w:p w:rsidR="00127FEE" w:rsidRPr="00970F46" w:rsidRDefault="00127FEE" w:rsidP="00970F46">
            <w:pPr>
              <w:pStyle w:val="Sinespaciado"/>
              <w:jc w:val="center"/>
              <w:rPr>
                <w:rFonts w:ascii="Arial" w:hAnsi="Arial" w:cs="Arial"/>
              </w:rPr>
            </w:pPr>
          </w:p>
        </w:tc>
      </w:tr>
      <w:tr w:rsidR="00596F8C" w:rsidRPr="00970F46" w:rsidTr="00323B4D">
        <w:trPr>
          <w:trHeight w:val="284"/>
        </w:trPr>
        <w:tc>
          <w:tcPr>
            <w:tcW w:w="817" w:type="dxa"/>
          </w:tcPr>
          <w:p w:rsidR="00127FEE" w:rsidRPr="00970F46" w:rsidRDefault="00127FEE" w:rsidP="00970F46">
            <w:pPr>
              <w:pStyle w:val="Sinespaciado"/>
              <w:jc w:val="center"/>
              <w:rPr>
                <w:rFonts w:ascii="Arial" w:hAnsi="Arial" w:cs="Arial"/>
                <w:b/>
                <w:sz w:val="20"/>
                <w:szCs w:val="20"/>
              </w:rPr>
            </w:pPr>
            <w:r w:rsidRPr="00970F46">
              <w:rPr>
                <w:rFonts w:ascii="Arial" w:hAnsi="Arial" w:cs="Arial"/>
                <w:b/>
                <w:sz w:val="20"/>
                <w:szCs w:val="20"/>
              </w:rPr>
              <w:t>II.1</w:t>
            </w:r>
          </w:p>
        </w:tc>
        <w:tc>
          <w:tcPr>
            <w:tcW w:w="8398" w:type="dxa"/>
          </w:tcPr>
          <w:p w:rsidR="00127FEE" w:rsidRPr="00970F46" w:rsidRDefault="005F7E3B" w:rsidP="00970F46">
            <w:pPr>
              <w:pStyle w:val="Sinespaciado"/>
              <w:rPr>
                <w:rFonts w:ascii="Arial" w:hAnsi="Arial" w:cs="Arial"/>
                <w:sz w:val="20"/>
                <w:szCs w:val="20"/>
              </w:rPr>
            </w:pPr>
            <w:r w:rsidRPr="00970F46">
              <w:rPr>
                <w:rFonts w:ascii="Arial" w:hAnsi="Arial" w:cs="Arial"/>
                <w:sz w:val="20"/>
                <w:szCs w:val="20"/>
              </w:rPr>
              <w:t>Identificación del servicio</w:t>
            </w:r>
          </w:p>
        </w:tc>
        <w:tc>
          <w:tcPr>
            <w:tcW w:w="992" w:type="dxa"/>
            <w:vAlign w:val="center"/>
          </w:tcPr>
          <w:p w:rsidR="00127FEE" w:rsidRPr="00970F46" w:rsidRDefault="00443DFD" w:rsidP="00970F46">
            <w:pPr>
              <w:pStyle w:val="Sinespaciado"/>
              <w:jc w:val="center"/>
              <w:rPr>
                <w:rFonts w:ascii="Arial" w:hAnsi="Arial" w:cs="Arial"/>
              </w:rPr>
            </w:pPr>
            <w:r w:rsidRPr="00970F46">
              <w:rPr>
                <w:rFonts w:ascii="Arial" w:hAnsi="Arial" w:cs="Arial"/>
              </w:rPr>
              <w:t>3</w:t>
            </w:r>
          </w:p>
        </w:tc>
      </w:tr>
      <w:tr w:rsidR="00596F8C" w:rsidRPr="00970F46" w:rsidTr="00323B4D">
        <w:trPr>
          <w:trHeight w:val="284"/>
        </w:trPr>
        <w:tc>
          <w:tcPr>
            <w:tcW w:w="817" w:type="dxa"/>
          </w:tcPr>
          <w:p w:rsidR="00127FEE" w:rsidRPr="00970F46" w:rsidRDefault="00127FEE" w:rsidP="00970F46">
            <w:pPr>
              <w:pStyle w:val="Sinespaciado"/>
              <w:jc w:val="center"/>
              <w:rPr>
                <w:rFonts w:ascii="Arial" w:hAnsi="Arial" w:cs="Arial"/>
                <w:b/>
                <w:sz w:val="20"/>
                <w:szCs w:val="20"/>
              </w:rPr>
            </w:pPr>
            <w:r w:rsidRPr="00970F46">
              <w:rPr>
                <w:rFonts w:ascii="Arial" w:hAnsi="Arial" w:cs="Arial"/>
                <w:b/>
                <w:sz w:val="20"/>
                <w:szCs w:val="20"/>
              </w:rPr>
              <w:t>II.2</w:t>
            </w:r>
          </w:p>
        </w:tc>
        <w:tc>
          <w:tcPr>
            <w:tcW w:w="8398" w:type="dxa"/>
          </w:tcPr>
          <w:p w:rsidR="00127FEE" w:rsidRPr="00970F46" w:rsidRDefault="00127FEE" w:rsidP="00970F46">
            <w:pPr>
              <w:pStyle w:val="Sinespaciado"/>
              <w:rPr>
                <w:rFonts w:ascii="Arial" w:hAnsi="Arial" w:cs="Arial"/>
                <w:sz w:val="20"/>
                <w:szCs w:val="20"/>
              </w:rPr>
            </w:pPr>
            <w:r w:rsidRPr="00970F46">
              <w:rPr>
                <w:rFonts w:ascii="Arial" w:hAnsi="Arial" w:cs="Arial"/>
                <w:sz w:val="20"/>
                <w:szCs w:val="20"/>
              </w:rPr>
              <w:t>Determin</w:t>
            </w:r>
            <w:r w:rsidR="00450F9B" w:rsidRPr="00970F46">
              <w:rPr>
                <w:rFonts w:ascii="Arial" w:hAnsi="Arial" w:cs="Arial"/>
                <w:sz w:val="20"/>
                <w:szCs w:val="20"/>
              </w:rPr>
              <w:t>ación de asignación de partidas</w:t>
            </w:r>
          </w:p>
        </w:tc>
        <w:tc>
          <w:tcPr>
            <w:tcW w:w="992" w:type="dxa"/>
            <w:vAlign w:val="center"/>
          </w:tcPr>
          <w:p w:rsidR="00127FEE" w:rsidRPr="00970F46" w:rsidRDefault="006A7593" w:rsidP="00970F46">
            <w:pPr>
              <w:pStyle w:val="Sinespaciado"/>
              <w:jc w:val="center"/>
              <w:rPr>
                <w:rFonts w:ascii="Arial" w:hAnsi="Arial" w:cs="Arial"/>
              </w:rPr>
            </w:pPr>
            <w:r w:rsidRPr="00970F46">
              <w:rPr>
                <w:rFonts w:ascii="Arial" w:hAnsi="Arial" w:cs="Arial"/>
              </w:rPr>
              <w:t>3</w:t>
            </w:r>
          </w:p>
        </w:tc>
      </w:tr>
      <w:tr w:rsidR="00596F8C" w:rsidRPr="00970F46" w:rsidTr="00323B4D">
        <w:trPr>
          <w:trHeight w:val="284"/>
        </w:trPr>
        <w:tc>
          <w:tcPr>
            <w:tcW w:w="817" w:type="dxa"/>
          </w:tcPr>
          <w:p w:rsidR="00127FEE" w:rsidRPr="00970F46" w:rsidRDefault="00127FEE" w:rsidP="00970F46">
            <w:pPr>
              <w:pStyle w:val="Sinespaciado"/>
              <w:jc w:val="center"/>
              <w:rPr>
                <w:rFonts w:ascii="Arial" w:hAnsi="Arial" w:cs="Arial"/>
                <w:b/>
                <w:sz w:val="20"/>
                <w:szCs w:val="20"/>
              </w:rPr>
            </w:pPr>
            <w:r w:rsidRPr="00970F46">
              <w:rPr>
                <w:rFonts w:ascii="Arial" w:hAnsi="Arial" w:cs="Arial"/>
                <w:b/>
                <w:sz w:val="20"/>
                <w:szCs w:val="20"/>
              </w:rPr>
              <w:t>II.3</w:t>
            </w:r>
          </w:p>
        </w:tc>
        <w:tc>
          <w:tcPr>
            <w:tcW w:w="8398" w:type="dxa"/>
          </w:tcPr>
          <w:p w:rsidR="00127FEE" w:rsidRPr="00970F46" w:rsidRDefault="00450F9B" w:rsidP="00970F46">
            <w:pPr>
              <w:pStyle w:val="Sinespaciado"/>
              <w:rPr>
                <w:rFonts w:ascii="Arial" w:hAnsi="Arial" w:cs="Arial"/>
                <w:sz w:val="20"/>
                <w:szCs w:val="20"/>
              </w:rPr>
            </w:pPr>
            <w:r w:rsidRPr="00970F46">
              <w:rPr>
                <w:rFonts w:ascii="Arial" w:hAnsi="Arial" w:cs="Arial"/>
                <w:sz w:val="20"/>
                <w:szCs w:val="20"/>
              </w:rPr>
              <w:t>Precio máximo de referencia</w:t>
            </w:r>
          </w:p>
        </w:tc>
        <w:tc>
          <w:tcPr>
            <w:tcW w:w="992" w:type="dxa"/>
            <w:vAlign w:val="center"/>
          </w:tcPr>
          <w:p w:rsidR="00127FEE" w:rsidRPr="00970F46" w:rsidRDefault="006A7593" w:rsidP="00970F46">
            <w:pPr>
              <w:pStyle w:val="Sinespaciado"/>
              <w:jc w:val="center"/>
              <w:rPr>
                <w:rFonts w:ascii="Arial" w:hAnsi="Arial" w:cs="Arial"/>
              </w:rPr>
            </w:pPr>
            <w:r w:rsidRPr="00970F46">
              <w:rPr>
                <w:rFonts w:ascii="Arial" w:hAnsi="Arial" w:cs="Arial"/>
              </w:rPr>
              <w:t>3</w:t>
            </w:r>
          </w:p>
        </w:tc>
      </w:tr>
      <w:tr w:rsidR="00596F8C" w:rsidRPr="00970F46" w:rsidTr="00323B4D">
        <w:trPr>
          <w:trHeight w:val="284"/>
        </w:trPr>
        <w:tc>
          <w:tcPr>
            <w:tcW w:w="817" w:type="dxa"/>
          </w:tcPr>
          <w:p w:rsidR="00127FEE" w:rsidRPr="00970F46" w:rsidRDefault="00127FEE" w:rsidP="00970F46">
            <w:pPr>
              <w:pStyle w:val="Sinespaciado"/>
              <w:jc w:val="center"/>
              <w:rPr>
                <w:rFonts w:ascii="Arial" w:hAnsi="Arial" w:cs="Arial"/>
                <w:b/>
                <w:sz w:val="20"/>
                <w:szCs w:val="20"/>
              </w:rPr>
            </w:pPr>
            <w:r w:rsidRPr="00970F46">
              <w:rPr>
                <w:rFonts w:ascii="Arial" w:hAnsi="Arial" w:cs="Arial"/>
                <w:b/>
                <w:sz w:val="20"/>
                <w:szCs w:val="20"/>
              </w:rPr>
              <w:t>II.4</w:t>
            </w:r>
          </w:p>
        </w:tc>
        <w:tc>
          <w:tcPr>
            <w:tcW w:w="8398" w:type="dxa"/>
          </w:tcPr>
          <w:p w:rsidR="00127FEE" w:rsidRPr="00970F46" w:rsidRDefault="00127FEE" w:rsidP="00970F46">
            <w:pPr>
              <w:pStyle w:val="Sinespaciado"/>
              <w:rPr>
                <w:rFonts w:ascii="Arial" w:hAnsi="Arial" w:cs="Arial"/>
                <w:sz w:val="20"/>
                <w:szCs w:val="20"/>
              </w:rPr>
            </w:pPr>
            <w:r w:rsidRPr="00970F46">
              <w:rPr>
                <w:rFonts w:ascii="Arial" w:hAnsi="Arial" w:cs="Arial"/>
                <w:sz w:val="20"/>
                <w:szCs w:val="20"/>
              </w:rPr>
              <w:t>Normas</w:t>
            </w:r>
            <w:r w:rsidR="00450F9B" w:rsidRPr="00970F46">
              <w:rPr>
                <w:rFonts w:ascii="Arial" w:hAnsi="Arial" w:cs="Arial"/>
                <w:sz w:val="20"/>
                <w:szCs w:val="20"/>
              </w:rPr>
              <w:t xml:space="preserve"> que </w:t>
            </w:r>
            <w:r w:rsidR="005F7E3B" w:rsidRPr="00970F46">
              <w:rPr>
                <w:rFonts w:ascii="Arial" w:hAnsi="Arial" w:cs="Arial"/>
                <w:sz w:val="20"/>
                <w:szCs w:val="20"/>
              </w:rPr>
              <w:t xml:space="preserve">se </w:t>
            </w:r>
            <w:r w:rsidR="00450F9B" w:rsidRPr="00970F46">
              <w:rPr>
                <w:rFonts w:ascii="Arial" w:hAnsi="Arial" w:cs="Arial"/>
                <w:sz w:val="20"/>
                <w:szCs w:val="20"/>
              </w:rPr>
              <w:t xml:space="preserve">deberán cumplir </w:t>
            </w:r>
            <w:r w:rsidR="005F7E3B" w:rsidRPr="00970F46">
              <w:rPr>
                <w:rFonts w:ascii="Arial" w:hAnsi="Arial" w:cs="Arial"/>
                <w:sz w:val="20"/>
                <w:szCs w:val="20"/>
              </w:rPr>
              <w:t>para la prestación del servicio</w:t>
            </w:r>
          </w:p>
        </w:tc>
        <w:tc>
          <w:tcPr>
            <w:tcW w:w="992" w:type="dxa"/>
            <w:vAlign w:val="center"/>
          </w:tcPr>
          <w:p w:rsidR="00127FEE" w:rsidRPr="00970F46" w:rsidRDefault="006A7593" w:rsidP="00970F46">
            <w:pPr>
              <w:pStyle w:val="Sinespaciado"/>
              <w:jc w:val="center"/>
              <w:rPr>
                <w:rFonts w:ascii="Arial" w:hAnsi="Arial" w:cs="Arial"/>
              </w:rPr>
            </w:pPr>
            <w:r w:rsidRPr="00970F46">
              <w:rPr>
                <w:rFonts w:ascii="Arial" w:hAnsi="Arial" w:cs="Arial"/>
              </w:rPr>
              <w:t>3</w:t>
            </w:r>
          </w:p>
        </w:tc>
      </w:tr>
      <w:tr w:rsidR="00596F8C" w:rsidRPr="00970F46" w:rsidTr="00323B4D">
        <w:trPr>
          <w:trHeight w:val="284"/>
        </w:trPr>
        <w:tc>
          <w:tcPr>
            <w:tcW w:w="817" w:type="dxa"/>
          </w:tcPr>
          <w:p w:rsidR="00127FEE"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II.5</w:t>
            </w:r>
          </w:p>
        </w:tc>
        <w:tc>
          <w:tcPr>
            <w:tcW w:w="8398" w:type="dxa"/>
          </w:tcPr>
          <w:p w:rsidR="00127FEE" w:rsidRPr="00970F46" w:rsidRDefault="00127FEE" w:rsidP="00970F46">
            <w:pPr>
              <w:pStyle w:val="Sinespaciado"/>
              <w:rPr>
                <w:rFonts w:ascii="Arial" w:hAnsi="Arial" w:cs="Arial"/>
                <w:sz w:val="20"/>
                <w:szCs w:val="20"/>
              </w:rPr>
            </w:pPr>
            <w:r w:rsidRPr="00970F46">
              <w:rPr>
                <w:rFonts w:ascii="Arial" w:hAnsi="Arial" w:cs="Arial"/>
                <w:sz w:val="20"/>
                <w:szCs w:val="20"/>
              </w:rPr>
              <w:t>Tipo de contrato</w:t>
            </w:r>
          </w:p>
        </w:tc>
        <w:tc>
          <w:tcPr>
            <w:tcW w:w="992" w:type="dxa"/>
            <w:vAlign w:val="center"/>
          </w:tcPr>
          <w:p w:rsidR="00127FEE" w:rsidRPr="00970F46" w:rsidRDefault="002C10F2" w:rsidP="00970F46">
            <w:pPr>
              <w:pStyle w:val="Sinespaciado"/>
              <w:jc w:val="center"/>
              <w:rPr>
                <w:rFonts w:ascii="Arial" w:hAnsi="Arial" w:cs="Arial"/>
              </w:rPr>
            </w:pPr>
            <w:r w:rsidRPr="00970F46">
              <w:rPr>
                <w:rFonts w:ascii="Arial" w:hAnsi="Arial" w:cs="Arial"/>
              </w:rPr>
              <w:t>4</w:t>
            </w:r>
          </w:p>
        </w:tc>
      </w:tr>
      <w:tr w:rsidR="00596F8C" w:rsidRPr="00970F46" w:rsidTr="00323B4D">
        <w:trPr>
          <w:trHeight w:val="284"/>
        </w:trPr>
        <w:tc>
          <w:tcPr>
            <w:tcW w:w="817" w:type="dxa"/>
          </w:tcPr>
          <w:p w:rsidR="00127FEE"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II.6</w:t>
            </w:r>
          </w:p>
        </w:tc>
        <w:tc>
          <w:tcPr>
            <w:tcW w:w="8398" w:type="dxa"/>
          </w:tcPr>
          <w:p w:rsidR="00127FEE" w:rsidRPr="00970F46" w:rsidRDefault="00127FEE" w:rsidP="00970F46">
            <w:pPr>
              <w:pStyle w:val="Sinespaciado"/>
              <w:rPr>
                <w:rFonts w:ascii="Arial" w:hAnsi="Arial" w:cs="Arial"/>
                <w:sz w:val="20"/>
                <w:szCs w:val="20"/>
              </w:rPr>
            </w:pPr>
            <w:r w:rsidRPr="00970F46">
              <w:rPr>
                <w:rFonts w:ascii="Arial" w:hAnsi="Arial" w:cs="Arial"/>
                <w:sz w:val="20"/>
                <w:szCs w:val="20"/>
              </w:rPr>
              <w:t>Modalidad de contratación</w:t>
            </w:r>
          </w:p>
        </w:tc>
        <w:tc>
          <w:tcPr>
            <w:tcW w:w="992" w:type="dxa"/>
            <w:vAlign w:val="center"/>
          </w:tcPr>
          <w:p w:rsidR="00127FEE" w:rsidRPr="00970F46" w:rsidRDefault="002C10F2" w:rsidP="00970F46">
            <w:pPr>
              <w:pStyle w:val="Sinespaciado"/>
              <w:jc w:val="center"/>
              <w:rPr>
                <w:rFonts w:ascii="Arial" w:hAnsi="Arial" w:cs="Arial"/>
              </w:rPr>
            </w:pPr>
            <w:r w:rsidRPr="00970F46">
              <w:rPr>
                <w:rFonts w:ascii="Arial" w:hAnsi="Arial" w:cs="Arial"/>
              </w:rPr>
              <w:t>4</w:t>
            </w:r>
          </w:p>
        </w:tc>
      </w:tr>
      <w:tr w:rsidR="00596F8C" w:rsidRPr="00970F46" w:rsidTr="00323B4D">
        <w:trPr>
          <w:trHeight w:val="187"/>
        </w:trPr>
        <w:tc>
          <w:tcPr>
            <w:tcW w:w="817" w:type="dxa"/>
          </w:tcPr>
          <w:p w:rsidR="00127FEE"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II.7</w:t>
            </w:r>
          </w:p>
        </w:tc>
        <w:tc>
          <w:tcPr>
            <w:tcW w:w="8398" w:type="dxa"/>
          </w:tcPr>
          <w:p w:rsidR="00127FEE" w:rsidRPr="00970F46" w:rsidRDefault="00127FEE" w:rsidP="00970F46">
            <w:pPr>
              <w:pStyle w:val="Sinespaciado"/>
              <w:rPr>
                <w:rFonts w:ascii="Arial" w:hAnsi="Arial" w:cs="Arial"/>
                <w:sz w:val="20"/>
                <w:szCs w:val="20"/>
              </w:rPr>
            </w:pPr>
            <w:r w:rsidRPr="00970F46">
              <w:rPr>
                <w:rFonts w:ascii="Arial" w:hAnsi="Arial" w:cs="Arial"/>
                <w:sz w:val="20"/>
                <w:szCs w:val="20"/>
              </w:rPr>
              <w:t>Forma de adjudicación</w:t>
            </w:r>
          </w:p>
        </w:tc>
        <w:tc>
          <w:tcPr>
            <w:tcW w:w="992" w:type="dxa"/>
            <w:vAlign w:val="center"/>
          </w:tcPr>
          <w:p w:rsidR="00127FEE" w:rsidRPr="00970F46" w:rsidRDefault="002C10F2" w:rsidP="00970F46">
            <w:pPr>
              <w:pStyle w:val="Sinespaciado"/>
              <w:jc w:val="center"/>
              <w:rPr>
                <w:rFonts w:ascii="Arial" w:hAnsi="Arial" w:cs="Arial"/>
              </w:rPr>
            </w:pPr>
            <w:r w:rsidRPr="00970F46">
              <w:rPr>
                <w:rFonts w:ascii="Arial" w:hAnsi="Arial" w:cs="Arial"/>
              </w:rPr>
              <w:t>4</w:t>
            </w:r>
          </w:p>
        </w:tc>
      </w:tr>
      <w:tr w:rsidR="00596F8C" w:rsidRPr="00970F46" w:rsidTr="00323B4D">
        <w:trPr>
          <w:trHeight w:val="280"/>
        </w:trPr>
        <w:tc>
          <w:tcPr>
            <w:tcW w:w="817" w:type="dxa"/>
          </w:tcPr>
          <w:p w:rsidR="00127FEE"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II.8</w:t>
            </w:r>
          </w:p>
        </w:tc>
        <w:tc>
          <w:tcPr>
            <w:tcW w:w="8398" w:type="dxa"/>
          </w:tcPr>
          <w:p w:rsidR="00127FEE" w:rsidRPr="00970F46" w:rsidRDefault="00450F9B" w:rsidP="00970F46">
            <w:pPr>
              <w:pStyle w:val="Sinespaciado"/>
              <w:rPr>
                <w:rFonts w:ascii="Arial" w:hAnsi="Arial" w:cs="Arial"/>
                <w:sz w:val="20"/>
                <w:szCs w:val="20"/>
              </w:rPr>
            </w:pPr>
            <w:r w:rsidRPr="00970F46">
              <w:rPr>
                <w:rFonts w:ascii="Arial" w:hAnsi="Arial" w:cs="Arial"/>
                <w:sz w:val="20"/>
                <w:szCs w:val="20"/>
              </w:rPr>
              <w:t xml:space="preserve">Modelo de </w:t>
            </w:r>
            <w:r w:rsidR="00415E06" w:rsidRPr="00970F46">
              <w:rPr>
                <w:rFonts w:ascii="Arial" w:hAnsi="Arial" w:cs="Arial"/>
                <w:sz w:val="20"/>
                <w:szCs w:val="20"/>
              </w:rPr>
              <w:t>contrato</w:t>
            </w:r>
          </w:p>
        </w:tc>
        <w:tc>
          <w:tcPr>
            <w:tcW w:w="992" w:type="dxa"/>
            <w:vAlign w:val="center"/>
          </w:tcPr>
          <w:p w:rsidR="00127FEE" w:rsidRPr="00970F46" w:rsidRDefault="002C10F2" w:rsidP="00970F46">
            <w:pPr>
              <w:pStyle w:val="Sinespaciado"/>
              <w:jc w:val="center"/>
              <w:rPr>
                <w:rFonts w:ascii="Arial" w:hAnsi="Arial" w:cs="Arial"/>
              </w:rPr>
            </w:pPr>
            <w:r w:rsidRPr="00970F46">
              <w:rPr>
                <w:rFonts w:ascii="Arial" w:hAnsi="Arial" w:cs="Arial"/>
              </w:rPr>
              <w:t>4</w:t>
            </w:r>
          </w:p>
        </w:tc>
      </w:tr>
      <w:tr w:rsidR="00596F8C" w:rsidRPr="00970F46" w:rsidTr="00323B4D">
        <w:trPr>
          <w:trHeight w:val="284"/>
        </w:trPr>
        <w:tc>
          <w:tcPr>
            <w:tcW w:w="817" w:type="dxa"/>
          </w:tcPr>
          <w:p w:rsidR="003F4014"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II.9</w:t>
            </w:r>
          </w:p>
        </w:tc>
        <w:tc>
          <w:tcPr>
            <w:tcW w:w="8398" w:type="dxa"/>
          </w:tcPr>
          <w:p w:rsidR="003F4014" w:rsidRPr="00970F46" w:rsidRDefault="003F4014" w:rsidP="00970F46">
            <w:pPr>
              <w:pStyle w:val="Sinespaciado"/>
              <w:rPr>
                <w:rFonts w:ascii="Arial" w:hAnsi="Arial" w:cs="Arial"/>
                <w:sz w:val="20"/>
                <w:szCs w:val="20"/>
              </w:rPr>
            </w:pPr>
            <w:r w:rsidRPr="00970F46">
              <w:rPr>
                <w:rFonts w:ascii="Arial" w:hAnsi="Arial" w:cs="Arial"/>
                <w:sz w:val="20"/>
                <w:szCs w:val="20"/>
              </w:rPr>
              <w:t xml:space="preserve">Documentación requerida para la formalización del </w:t>
            </w:r>
            <w:r w:rsidR="001809D4" w:rsidRPr="00970F46">
              <w:rPr>
                <w:rFonts w:ascii="Arial" w:hAnsi="Arial" w:cs="Arial"/>
                <w:sz w:val="20"/>
                <w:szCs w:val="20"/>
              </w:rPr>
              <w:t>contrato</w:t>
            </w:r>
          </w:p>
        </w:tc>
        <w:tc>
          <w:tcPr>
            <w:tcW w:w="992" w:type="dxa"/>
            <w:vAlign w:val="center"/>
          </w:tcPr>
          <w:p w:rsidR="003F4014" w:rsidRPr="00970F46" w:rsidRDefault="006A7593" w:rsidP="00970F46">
            <w:pPr>
              <w:pStyle w:val="Sinespaciado"/>
              <w:jc w:val="center"/>
              <w:rPr>
                <w:rFonts w:ascii="Arial" w:hAnsi="Arial" w:cs="Arial"/>
              </w:rPr>
            </w:pPr>
            <w:r w:rsidRPr="00970F46">
              <w:rPr>
                <w:rFonts w:ascii="Arial" w:hAnsi="Arial" w:cs="Arial"/>
              </w:rPr>
              <w:t>4</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II.10</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 xml:space="preserve">Lugar para la entrega de documentos y plazo para la firma del </w:t>
            </w:r>
            <w:r w:rsidR="001809D4" w:rsidRPr="00970F46">
              <w:rPr>
                <w:rFonts w:ascii="Arial" w:hAnsi="Arial" w:cs="Arial"/>
                <w:sz w:val="20"/>
                <w:szCs w:val="20"/>
              </w:rPr>
              <w:t>contrato</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5</w:t>
            </w:r>
          </w:p>
        </w:tc>
      </w:tr>
      <w:tr w:rsidR="00596F8C" w:rsidRPr="00970F46" w:rsidTr="00323B4D">
        <w:trPr>
          <w:trHeight w:val="288"/>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II.11</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Plazo para la prestación del servicio</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5</w:t>
            </w:r>
          </w:p>
        </w:tc>
      </w:tr>
      <w:tr w:rsidR="00596F8C" w:rsidRPr="00970F46" w:rsidTr="00323B4D">
        <w:trPr>
          <w:trHeight w:val="26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II.12</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Lugar para la prestación del servicio</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5</w:t>
            </w:r>
          </w:p>
        </w:tc>
      </w:tr>
      <w:tr w:rsidR="00596F8C" w:rsidRPr="00970F46" w:rsidTr="00323B4D">
        <w:trPr>
          <w:trHeight w:val="296"/>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II.13</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Horario para la prestación de los servicios</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5</w:t>
            </w:r>
          </w:p>
        </w:tc>
      </w:tr>
      <w:tr w:rsidR="00596F8C" w:rsidRPr="00970F46" w:rsidTr="00323B4D">
        <w:trPr>
          <w:trHeight w:val="272"/>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II.14</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Condiciones de entrega y verificación del servicio</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5</w:t>
            </w:r>
          </w:p>
        </w:tc>
      </w:tr>
      <w:tr w:rsidR="00596F8C" w:rsidRPr="00970F46" w:rsidTr="00323B4D">
        <w:trPr>
          <w:trHeight w:val="290"/>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II.15</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Seguros</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5</w:t>
            </w:r>
          </w:p>
        </w:tc>
      </w:tr>
      <w:tr w:rsidR="00596F8C" w:rsidRPr="00970F46" w:rsidTr="00323B4D">
        <w:trPr>
          <w:trHeight w:val="280"/>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II.16</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 xml:space="preserve">Pago </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6</w:t>
            </w:r>
          </w:p>
        </w:tc>
      </w:tr>
      <w:tr w:rsidR="00596F8C" w:rsidRPr="00970F46" w:rsidTr="00323B4D">
        <w:trPr>
          <w:trHeight w:val="142"/>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II.17</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Moneda en que se pagará</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6</w:t>
            </w:r>
          </w:p>
        </w:tc>
      </w:tr>
      <w:tr w:rsidR="00596F8C" w:rsidRPr="00970F46" w:rsidTr="00323B4D">
        <w:trPr>
          <w:trHeight w:val="241"/>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II.18</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Lugar y condiciones de entrega de las facturas</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6</w:t>
            </w:r>
          </w:p>
        </w:tc>
      </w:tr>
      <w:tr w:rsidR="00596F8C" w:rsidRPr="00970F46" w:rsidTr="00323B4D">
        <w:trPr>
          <w:trHeight w:val="292"/>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II.19</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 xml:space="preserve">Sanción por incumplimiento en la formalización del </w:t>
            </w:r>
            <w:r w:rsidR="001809D4" w:rsidRPr="00970F46">
              <w:rPr>
                <w:rFonts w:ascii="Arial" w:hAnsi="Arial" w:cs="Arial"/>
                <w:sz w:val="20"/>
                <w:szCs w:val="20"/>
              </w:rPr>
              <w:t>contrato</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7</w:t>
            </w:r>
          </w:p>
        </w:tc>
      </w:tr>
      <w:tr w:rsidR="00596F8C" w:rsidRPr="00970F46" w:rsidTr="00323B4D">
        <w:trPr>
          <w:trHeight w:val="296"/>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II.20</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Impuestos y derechos</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7</w:t>
            </w:r>
          </w:p>
        </w:tc>
      </w:tr>
      <w:tr w:rsidR="00596F8C" w:rsidRPr="00970F46" w:rsidTr="00323B4D">
        <w:trPr>
          <w:trHeight w:val="272"/>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II.21</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Penas convencionales</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7</w:t>
            </w:r>
          </w:p>
        </w:tc>
      </w:tr>
      <w:tr w:rsidR="00596F8C" w:rsidRPr="00970F46" w:rsidTr="00323B4D">
        <w:trPr>
          <w:trHeight w:val="276"/>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II.22</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Deductivas</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7</w:t>
            </w:r>
          </w:p>
        </w:tc>
      </w:tr>
      <w:tr w:rsidR="00596F8C" w:rsidRPr="00970F46" w:rsidTr="00323B4D">
        <w:trPr>
          <w:trHeight w:val="29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II.23</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Garantía del servicio</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7</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II.24</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Garantía del cumplimiento</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8</w:t>
            </w:r>
          </w:p>
        </w:tc>
      </w:tr>
      <w:tr w:rsidR="00596F8C" w:rsidRPr="00970F46" w:rsidTr="00323B4D">
        <w:trPr>
          <w:trHeight w:val="288"/>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II.25</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Garantía del anticipo</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8</w:t>
            </w:r>
          </w:p>
        </w:tc>
      </w:tr>
      <w:tr w:rsidR="00596F8C" w:rsidRPr="00970F46" w:rsidTr="00323B4D">
        <w:trPr>
          <w:trHeight w:val="278"/>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II.26</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 xml:space="preserve">Ejecución de la fianza del cumplimiento del </w:t>
            </w:r>
            <w:r w:rsidR="001809D4" w:rsidRPr="00970F46">
              <w:rPr>
                <w:rFonts w:ascii="Arial" w:hAnsi="Arial" w:cs="Arial"/>
                <w:sz w:val="20"/>
                <w:szCs w:val="20"/>
              </w:rPr>
              <w:t>contrato</w:t>
            </w:r>
            <w:r w:rsidRPr="00970F46">
              <w:rPr>
                <w:rFonts w:ascii="Arial" w:hAnsi="Arial" w:cs="Arial"/>
                <w:sz w:val="20"/>
                <w:szCs w:val="20"/>
              </w:rPr>
              <w:t>.</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8</w:t>
            </w:r>
          </w:p>
        </w:tc>
      </w:tr>
      <w:tr w:rsidR="00596F8C" w:rsidRPr="00970F46" w:rsidTr="00323B4D">
        <w:trPr>
          <w:trHeight w:val="282"/>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II.27</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Liberación de la garantía</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8</w:t>
            </w:r>
          </w:p>
        </w:tc>
      </w:tr>
      <w:tr w:rsidR="00596F8C" w:rsidRPr="00970F46" w:rsidTr="00323B4D">
        <w:trPr>
          <w:trHeight w:val="272"/>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II.28</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 xml:space="preserve">Modificaciones al </w:t>
            </w:r>
            <w:r w:rsidR="001809D4" w:rsidRPr="00970F46">
              <w:rPr>
                <w:rFonts w:ascii="Arial" w:hAnsi="Arial" w:cs="Arial"/>
                <w:sz w:val="20"/>
                <w:szCs w:val="20"/>
              </w:rPr>
              <w:t>contrato</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8</w:t>
            </w:r>
          </w:p>
        </w:tc>
      </w:tr>
      <w:tr w:rsidR="00596F8C" w:rsidRPr="00970F46" w:rsidTr="00323B4D">
        <w:trPr>
          <w:trHeight w:val="162"/>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II.29</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Modificación de la garantía de cumplimiento</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8</w:t>
            </w:r>
          </w:p>
        </w:tc>
      </w:tr>
      <w:tr w:rsidR="00596F8C" w:rsidRPr="00970F46" w:rsidTr="00323B4D">
        <w:trPr>
          <w:trHeight w:val="192"/>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II.30</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 xml:space="preserve">Rescisión del </w:t>
            </w:r>
            <w:r w:rsidR="001809D4" w:rsidRPr="00970F46">
              <w:rPr>
                <w:rFonts w:ascii="Arial" w:hAnsi="Arial" w:cs="Arial"/>
                <w:sz w:val="20"/>
                <w:szCs w:val="20"/>
              </w:rPr>
              <w:t>contrato</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8</w:t>
            </w:r>
          </w:p>
        </w:tc>
      </w:tr>
      <w:tr w:rsidR="00596F8C" w:rsidRPr="00970F46" w:rsidTr="00323B4D">
        <w:trPr>
          <w:trHeight w:val="142"/>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II.31</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Restricción de cesión de derechos y obligaciones</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9</w:t>
            </w:r>
          </w:p>
        </w:tc>
      </w:tr>
      <w:tr w:rsidR="00596F8C" w:rsidRPr="00970F46" w:rsidTr="00323B4D">
        <w:trPr>
          <w:trHeight w:val="142"/>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lastRenderedPageBreak/>
              <w:t>II.32</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 xml:space="preserve">Terminación anticipada del </w:t>
            </w:r>
            <w:r w:rsidR="001809D4" w:rsidRPr="00970F46">
              <w:rPr>
                <w:rFonts w:ascii="Arial" w:hAnsi="Arial" w:cs="Arial"/>
                <w:sz w:val="20"/>
                <w:szCs w:val="20"/>
              </w:rPr>
              <w:t>contrato</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9</w:t>
            </w:r>
          </w:p>
        </w:tc>
      </w:tr>
      <w:tr w:rsidR="00596F8C" w:rsidRPr="00970F46" w:rsidTr="00323B4D">
        <w:trPr>
          <w:trHeight w:val="142"/>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II.33</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Suspensión temporal de la prestación del servicio</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9</w:t>
            </w:r>
          </w:p>
        </w:tc>
      </w:tr>
      <w:tr w:rsidR="00596F8C" w:rsidRPr="00970F46" w:rsidTr="00323B4D">
        <w:trPr>
          <w:trHeight w:val="142"/>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II.34</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 xml:space="preserve">Nulidad de los actos, </w:t>
            </w:r>
            <w:r w:rsidR="001809D4" w:rsidRPr="00970F46">
              <w:rPr>
                <w:rFonts w:ascii="Arial" w:hAnsi="Arial" w:cs="Arial"/>
                <w:sz w:val="20"/>
                <w:szCs w:val="20"/>
              </w:rPr>
              <w:t>contrato</w:t>
            </w:r>
            <w:r w:rsidRPr="00970F46">
              <w:rPr>
                <w:rFonts w:ascii="Arial" w:hAnsi="Arial" w:cs="Arial"/>
                <w:sz w:val="20"/>
                <w:szCs w:val="20"/>
              </w:rPr>
              <w:t>s y convenios</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9</w:t>
            </w:r>
          </w:p>
        </w:tc>
      </w:tr>
      <w:tr w:rsidR="00596F8C" w:rsidRPr="00970F46" w:rsidTr="00323B4D">
        <w:trPr>
          <w:trHeight w:val="111"/>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II.35</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Controversias</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9</w:t>
            </w:r>
          </w:p>
        </w:tc>
      </w:tr>
      <w:tr w:rsidR="00596F8C" w:rsidRPr="00970F46" w:rsidTr="00323B4D">
        <w:trPr>
          <w:trHeight w:val="329"/>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w:t>
            </w:r>
          </w:p>
        </w:tc>
        <w:tc>
          <w:tcPr>
            <w:tcW w:w="8398" w:type="dxa"/>
          </w:tcPr>
          <w:p w:rsidR="004B4FED" w:rsidRPr="00970F46" w:rsidRDefault="004B4FED" w:rsidP="00970F46">
            <w:pPr>
              <w:pStyle w:val="Sinespaciado"/>
              <w:rPr>
                <w:rFonts w:ascii="Arial" w:hAnsi="Arial" w:cs="Arial"/>
                <w:b/>
                <w:sz w:val="20"/>
                <w:szCs w:val="20"/>
              </w:rPr>
            </w:pPr>
            <w:r w:rsidRPr="00970F46">
              <w:rPr>
                <w:rFonts w:ascii="Arial" w:hAnsi="Arial" w:cs="Arial"/>
                <w:b/>
                <w:sz w:val="20"/>
                <w:szCs w:val="20"/>
              </w:rPr>
              <w:t>FORMA Y TERMINOS QUE REGIRAN LOS DIVERSOS ACTOS DEL PROCEDIMIENTO DE LICITACIÓN PÚBLICA NACIONAL ELECTRÓNICA</w:t>
            </w:r>
          </w:p>
        </w:tc>
        <w:tc>
          <w:tcPr>
            <w:tcW w:w="992" w:type="dxa"/>
            <w:vAlign w:val="center"/>
          </w:tcPr>
          <w:p w:rsidR="004B4FED" w:rsidRPr="00970F46" w:rsidRDefault="004B4FED" w:rsidP="00970F46">
            <w:pPr>
              <w:pStyle w:val="Sinespaciado"/>
              <w:jc w:val="center"/>
              <w:rPr>
                <w:rFonts w:ascii="Arial" w:hAnsi="Arial" w:cs="Arial"/>
              </w:rPr>
            </w:pP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III.1</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Reducción del plazo</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10</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III.2</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Calendario de eventos</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10</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III.3</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Difusión de la Convocatoria</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10</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III.4</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Prohibición de retirar las proposiciones o dejarlas sin efecto.</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10</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III.5</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Proposiciones conjuntas</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10</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III.6</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Proposiciones que se pueden presentar</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11</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III.7</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Documentación distinta a las proposiciones.</w:t>
            </w:r>
          </w:p>
        </w:tc>
        <w:tc>
          <w:tcPr>
            <w:tcW w:w="992" w:type="dxa"/>
            <w:vAlign w:val="center"/>
          </w:tcPr>
          <w:p w:rsidR="004B4FED" w:rsidRPr="00970F46" w:rsidRDefault="00CF2216" w:rsidP="00970F46">
            <w:pPr>
              <w:pStyle w:val="Sinespaciado"/>
              <w:jc w:val="center"/>
              <w:rPr>
                <w:rFonts w:ascii="Arial" w:eastAsia="Times New Roman" w:hAnsi="Arial" w:cs="Arial"/>
                <w:smallCaps/>
                <w:noProof/>
                <w:lang w:val="es-ES" w:eastAsia="es-ES"/>
              </w:rPr>
            </w:pPr>
            <w:r w:rsidRPr="00970F46">
              <w:rPr>
                <w:rFonts w:ascii="Arial" w:hAnsi="Arial" w:cs="Arial"/>
              </w:rPr>
              <w:t>11</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III.8</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Revisión de la documentación distinta a las proposiciones</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w:t>
            </w:r>
            <w:r w:rsidR="00CF2216" w:rsidRPr="00970F46">
              <w:rPr>
                <w:rFonts w:ascii="Arial" w:hAnsi="Arial" w:cs="Arial"/>
              </w:rPr>
              <w:t>1</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III.9</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Acreditación de existencia legal y personalidad jurídica</w:t>
            </w:r>
          </w:p>
        </w:tc>
        <w:tc>
          <w:tcPr>
            <w:tcW w:w="992" w:type="dxa"/>
            <w:vAlign w:val="center"/>
          </w:tcPr>
          <w:p w:rsidR="004B4FED" w:rsidRPr="00970F46" w:rsidRDefault="00CF2216" w:rsidP="00970F46">
            <w:pPr>
              <w:pStyle w:val="Sinespaciado"/>
              <w:jc w:val="center"/>
              <w:rPr>
                <w:rFonts w:ascii="Arial" w:eastAsia="Times New Roman" w:hAnsi="Arial" w:cs="Arial"/>
                <w:smallCaps/>
                <w:noProof/>
                <w:lang w:val="es-ES" w:eastAsia="es-ES"/>
              </w:rPr>
            </w:pPr>
            <w:r w:rsidRPr="00970F46">
              <w:rPr>
                <w:rFonts w:ascii="Arial" w:hAnsi="Arial" w:cs="Arial"/>
              </w:rPr>
              <w:t>11</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III.10</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Rubrica de las proposiciones</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w:t>
            </w:r>
            <w:r w:rsidR="00CF2216" w:rsidRPr="00970F46">
              <w:rPr>
                <w:rFonts w:ascii="Arial" w:hAnsi="Arial" w:cs="Arial"/>
              </w:rPr>
              <w:t>2</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III.11</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Visita a las instalaciones</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w:t>
            </w:r>
            <w:r w:rsidR="00CF2216" w:rsidRPr="00970F46">
              <w:rPr>
                <w:rFonts w:ascii="Arial" w:hAnsi="Arial" w:cs="Arial"/>
              </w:rPr>
              <w:t>2</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III.12</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Junta de aclaraciones</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w:t>
            </w:r>
            <w:r w:rsidR="00CF2216" w:rsidRPr="00970F46">
              <w:rPr>
                <w:rFonts w:ascii="Arial" w:hAnsi="Arial" w:cs="Arial"/>
              </w:rPr>
              <w:t>2</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III.13</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 xml:space="preserve">Muestras </w:t>
            </w:r>
          </w:p>
        </w:tc>
        <w:tc>
          <w:tcPr>
            <w:tcW w:w="992" w:type="dxa"/>
            <w:vAlign w:val="center"/>
          </w:tcPr>
          <w:p w:rsidR="004B4FED" w:rsidRPr="00970F46" w:rsidRDefault="00CF2216" w:rsidP="00970F46">
            <w:pPr>
              <w:pStyle w:val="Sinespaciado"/>
              <w:jc w:val="center"/>
              <w:rPr>
                <w:rFonts w:ascii="Arial" w:hAnsi="Arial" w:cs="Arial"/>
              </w:rPr>
            </w:pPr>
            <w:r w:rsidRPr="00970F46">
              <w:rPr>
                <w:rFonts w:ascii="Arial" w:hAnsi="Arial" w:cs="Arial"/>
              </w:rPr>
              <w:t>13</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III.14</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Acto de presentación y apertura de proposiciones</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13</w:t>
            </w:r>
          </w:p>
        </w:tc>
      </w:tr>
      <w:tr w:rsidR="00596F8C" w:rsidRPr="00970F46" w:rsidTr="00323B4D">
        <w:trPr>
          <w:trHeight w:val="198"/>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III.15</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Suspensión del procedimiento de Licitación</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w:t>
            </w:r>
            <w:r w:rsidR="00CF2216" w:rsidRPr="00970F46">
              <w:rPr>
                <w:rFonts w:ascii="Arial" w:hAnsi="Arial" w:cs="Arial"/>
              </w:rPr>
              <w:t>4</w:t>
            </w:r>
          </w:p>
        </w:tc>
      </w:tr>
      <w:tr w:rsidR="00596F8C" w:rsidRPr="00970F46" w:rsidTr="00323B4D">
        <w:trPr>
          <w:trHeight w:val="198"/>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III.16</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Cancelación del procedimiento de Licitación desierto</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14</w:t>
            </w:r>
          </w:p>
        </w:tc>
      </w:tr>
      <w:tr w:rsidR="00596F8C" w:rsidRPr="00970F46" w:rsidTr="00323B4D">
        <w:trPr>
          <w:trHeight w:val="198"/>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III.17</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Declaración del procedimiento de Licitación desierto</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14</w:t>
            </w:r>
          </w:p>
        </w:tc>
      </w:tr>
      <w:tr w:rsidR="00596F8C" w:rsidRPr="00970F46" w:rsidTr="00323B4D">
        <w:trPr>
          <w:trHeight w:val="198"/>
        </w:trPr>
        <w:tc>
          <w:tcPr>
            <w:tcW w:w="817" w:type="dxa"/>
          </w:tcPr>
          <w:p w:rsidR="004B4FED" w:rsidRPr="00970F46" w:rsidRDefault="0095460A" w:rsidP="00970F46">
            <w:pPr>
              <w:pStyle w:val="Sinespaciado"/>
              <w:jc w:val="center"/>
              <w:rPr>
                <w:rFonts w:ascii="Arial" w:hAnsi="Arial" w:cs="Arial"/>
                <w:b/>
                <w:sz w:val="20"/>
                <w:szCs w:val="20"/>
              </w:rPr>
            </w:pPr>
            <w:r w:rsidRPr="00970F46">
              <w:rPr>
                <w:rFonts w:ascii="Arial" w:hAnsi="Arial" w:cs="Arial"/>
                <w:b/>
                <w:sz w:val="20"/>
                <w:szCs w:val="20"/>
              </w:rPr>
              <w:t>III.18</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Acto de Fallo</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w:t>
            </w:r>
            <w:r w:rsidR="00CF2216" w:rsidRPr="00970F46">
              <w:rPr>
                <w:rFonts w:ascii="Arial" w:hAnsi="Arial" w:cs="Arial"/>
              </w:rPr>
              <w:t>5</w:t>
            </w:r>
          </w:p>
        </w:tc>
      </w:tr>
      <w:tr w:rsidR="00596F8C" w:rsidRPr="00970F46" w:rsidTr="00323B4D">
        <w:trPr>
          <w:trHeight w:val="198"/>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IV.</w:t>
            </w:r>
          </w:p>
        </w:tc>
        <w:tc>
          <w:tcPr>
            <w:tcW w:w="8398" w:type="dxa"/>
          </w:tcPr>
          <w:p w:rsidR="004B4FED" w:rsidRPr="00970F46" w:rsidRDefault="004B4FED" w:rsidP="00970F46">
            <w:pPr>
              <w:pStyle w:val="Sinespaciado"/>
              <w:rPr>
                <w:rFonts w:ascii="Arial" w:hAnsi="Arial" w:cs="Arial"/>
                <w:b/>
                <w:sz w:val="20"/>
                <w:szCs w:val="20"/>
              </w:rPr>
            </w:pPr>
            <w:r w:rsidRPr="00970F46">
              <w:rPr>
                <w:rFonts w:ascii="Arial" w:hAnsi="Arial" w:cs="Arial"/>
                <w:b/>
                <w:sz w:val="20"/>
                <w:szCs w:val="20"/>
              </w:rPr>
              <w:t>REQUISITOS QUE LOS LICITANTES DEBEN CUMPLIR</w:t>
            </w:r>
          </w:p>
        </w:tc>
        <w:tc>
          <w:tcPr>
            <w:tcW w:w="992" w:type="dxa"/>
            <w:vAlign w:val="center"/>
          </w:tcPr>
          <w:p w:rsidR="004B4FED" w:rsidRPr="00970F46" w:rsidRDefault="004B4FED" w:rsidP="00970F46">
            <w:pPr>
              <w:pStyle w:val="Sinespaciado"/>
              <w:jc w:val="center"/>
              <w:rPr>
                <w:rFonts w:ascii="Arial" w:hAnsi="Arial" w:cs="Arial"/>
              </w:rPr>
            </w:pPr>
          </w:p>
        </w:tc>
      </w:tr>
      <w:tr w:rsidR="00596F8C" w:rsidRPr="00970F46" w:rsidTr="00323B4D">
        <w:trPr>
          <w:trHeight w:val="198"/>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IV.1</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Presentación, formato y firma de la proposición</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15</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IV.2</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Condición de los precios</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w:t>
            </w:r>
            <w:r w:rsidR="00CF2216" w:rsidRPr="00970F46">
              <w:rPr>
                <w:rFonts w:ascii="Arial" w:hAnsi="Arial" w:cs="Arial"/>
              </w:rPr>
              <w:t>6</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IV.3</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Moneda en que se expresará la proposición</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w:t>
            </w:r>
            <w:r w:rsidR="00CF2216" w:rsidRPr="00970F46">
              <w:rPr>
                <w:rFonts w:ascii="Arial" w:hAnsi="Arial" w:cs="Arial"/>
              </w:rPr>
              <w:t>6</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IV.4</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Modificación de las proposiciones</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16</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IV.5</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Periodo de vigencia de la proposición</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16</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IV.6</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Preferencia a bienes nacionales</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w:t>
            </w:r>
            <w:r w:rsidR="00CF2216" w:rsidRPr="00970F46">
              <w:rPr>
                <w:rFonts w:ascii="Arial" w:hAnsi="Arial" w:cs="Arial"/>
              </w:rPr>
              <w:t>7</w:t>
            </w:r>
          </w:p>
        </w:tc>
      </w:tr>
      <w:tr w:rsidR="00596F8C" w:rsidRPr="00970F46" w:rsidTr="00323B4D">
        <w:trPr>
          <w:trHeight w:val="284"/>
        </w:trPr>
        <w:tc>
          <w:tcPr>
            <w:tcW w:w="817" w:type="dxa"/>
            <w:vAlign w:val="center"/>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IV.7</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 xml:space="preserve">Comunicación y relación con el Hospital Regional de alta Especialidad de </w:t>
            </w:r>
            <w:r w:rsidR="001D4583" w:rsidRPr="00970F46">
              <w:rPr>
                <w:rFonts w:ascii="Arial" w:hAnsi="Arial" w:cs="Arial"/>
                <w:sz w:val="20"/>
                <w:szCs w:val="20"/>
              </w:rPr>
              <w:t>Ciudad Victoria “Bicentenario 2010”</w:t>
            </w:r>
            <w:r w:rsidRPr="00970F46">
              <w:rPr>
                <w:rFonts w:ascii="Arial" w:hAnsi="Arial" w:cs="Arial"/>
                <w:sz w:val="20"/>
                <w:szCs w:val="20"/>
              </w:rPr>
              <w:t xml:space="preserve"> durante el procedimiento de Licitación</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w:t>
            </w:r>
            <w:r w:rsidR="00CF2216" w:rsidRPr="00970F46">
              <w:rPr>
                <w:rFonts w:ascii="Arial" w:hAnsi="Arial" w:cs="Arial"/>
              </w:rPr>
              <w:t>7</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IV.8</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Utilización de los documentos e información de esta Convocatoria</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w:t>
            </w:r>
            <w:r w:rsidR="00672714" w:rsidRPr="00970F46">
              <w:rPr>
                <w:rFonts w:ascii="Arial" w:hAnsi="Arial" w:cs="Arial"/>
              </w:rPr>
              <w:t>7</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IV.9</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Derechos de propiedad industrial, derechos de autor u otros derechos exclusivos</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17</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IV.10</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Causas de desechamiento de las proposiciones</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17</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V.</w:t>
            </w:r>
          </w:p>
        </w:tc>
        <w:tc>
          <w:tcPr>
            <w:tcW w:w="8398" w:type="dxa"/>
          </w:tcPr>
          <w:p w:rsidR="004B4FED" w:rsidRPr="00970F46" w:rsidRDefault="004B4FED" w:rsidP="00970F46">
            <w:pPr>
              <w:pStyle w:val="Sinespaciado"/>
              <w:rPr>
                <w:rFonts w:ascii="Arial" w:hAnsi="Arial" w:cs="Arial"/>
                <w:b/>
                <w:sz w:val="20"/>
                <w:szCs w:val="20"/>
              </w:rPr>
            </w:pPr>
            <w:r w:rsidRPr="00970F46">
              <w:rPr>
                <w:rFonts w:ascii="Arial" w:hAnsi="Arial" w:cs="Arial"/>
                <w:b/>
                <w:sz w:val="20"/>
                <w:szCs w:val="20"/>
              </w:rPr>
              <w:t>CRITERIOS PARA LA EVALUACIÓN Y ADJUDICACIÓN DE LAS PROPOSICIONES</w:t>
            </w:r>
          </w:p>
        </w:tc>
        <w:tc>
          <w:tcPr>
            <w:tcW w:w="992" w:type="dxa"/>
            <w:vAlign w:val="center"/>
          </w:tcPr>
          <w:p w:rsidR="004B4FED" w:rsidRPr="00970F46" w:rsidRDefault="004B4FED" w:rsidP="00970F46">
            <w:pPr>
              <w:pStyle w:val="Sinespaciado"/>
              <w:jc w:val="center"/>
              <w:rPr>
                <w:rFonts w:ascii="Arial" w:hAnsi="Arial" w:cs="Arial"/>
              </w:rPr>
            </w:pP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V.1</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Criterios para la evaluación</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w:t>
            </w:r>
            <w:r w:rsidR="00672714" w:rsidRPr="00970F46">
              <w:rPr>
                <w:rFonts w:ascii="Arial" w:hAnsi="Arial" w:cs="Arial"/>
              </w:rPr>
              <w:t>8</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V.2</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Forma de evaluación</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1</w:t>
            </w:r>
            <w:r w:rsidR="00672714" w:rsidRPr="00970F46">
              <w:rPr>
                <w:rFonts w:ascii="Arial" w:hAnsi="Arial" w:cs="Arial"/>
              </w:rPr>
              <w:t>9</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V.3</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Errores aritméticos</w:t>
            </w:r>
          </w:p>
        </w:tc>
        <w:tc>
          <w:tcPr>
            <w:tcW w:w="992" w:type="dxa"/>
            <w:vAlign w:val="center"/>
          </w:tcPr>
          <w:p w:rsidR="004B4FED" w:rsidRPr="00970F46" w:rsidRDefault="00672714" w:rsidP="00970F46">
            <w:pPr>
              <w:pStyle w:val="Sinespaciado"/>
              <w:jc w:val="center"/>
              <w:rPr>
                <w:rFonts w:ascii="Arial" w:hAnsi="Arial" w:cs="Arial"/>
              </w:rPr>
            </w:pPr>
            <w:r w:rsidRPr="00970F46">
              <w:rPr>
                <w:rFonts w:ascii="Arial" w:hAnsi="Arial" w:cs="Arial"/>
              </w:rPr>
              <w:t>21</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V.4</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Criterios para la adjudicación</w:t>
            </w:r>
          </w:p>
        </w:tc>
        <w:tc>
          <w:tcPr>
            <w:tcW w:w="992" w:type="dxa"/>
          </w:tcPr>
          <w:p w:rsidR="004B4FED" w:rsidRPr="00970F46" w:rsidRDefault="00672714" w:rsidP="00970F46">
            <w:pPr>
              <w:pStyle w:val="Sinespaciado"/>
              <w:jc w:val="center"/>
              <w:rPr>
                <w:rFonts w:ascii="Arial" w:hAnsi="Arial" w:cs="Arial"/>
              </w:rPr>
            </w:pPr>
            <w:r w:rsidRPr="00970F46">
              <w:rPr>
                <w:rFonts w:ascii="Arial" w:hAnsi="Arial" w:cs="Arial"/>
              </w:rPr>
              <w:t>21</w:t>
            </w:r>
          </w:p>
        </w:tc>
      </w:tr>
      <w:tr w:rsidR="00596F8C" w:rsidRPr="00970F46" w:rsidTr="00323B4D">
        <w:trPr>
          <w:trHeight w:val="250"/>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VI.</w:t>
            </w:r>
          </w:p>
        </w:tc>
        <w:tc>
          <w:tcPr>
            <w:tcW w:w="8398" w:type="dxa"/>
          </w:tcPr>
          <w:p w:rsidR="004B4FED" w:rsidRPr="00970F46" w:rsidRDefault="004B4FED" w:rsidP="00970F46">
            <w:pPr>
              <w:pStyle w:val="Sinespaciado"/>
              <w:rPr>
                <w:rFonts w:ascii="Arial" w:hAnsi="Arial" w:cs="Arial"/>
                <w:b/>
                <w:sz w:val="20"/>
                <w:szCs w:val="20"/>
              </w:rPr>
            </w:pPr>
            <w:r w:rsidRPr="00970F46">
              <w:rPr>
                <w:rFonts w:ascii="Arial" w:hAnsi="Arial" w:cs="Arial"/>
                <w:b/>
                <w:sz w:val="20"/>
                <w:szCs w:val="20"/>
              </w:rPr>
              <w:t>DOCUMENTOS Y DATOS QUE DEBEN PRESENTAR LOS LICITANTES</w:t>
            </w:r>
          </w:p>
        </w:tc>
        <w:tc>
          <w:tcPr>
            <w:tcW w:w="992" w:type="dxa"/>
            <w:vAlign w:val="center"/>
          </w:tcPr>
          <w:p w:rsidR="004B4FED" w:rsidRPr="00970F46" w:rsidRDefault="004B4FED" w:rsidP="00970F46">
            <w:pPr>
              <w:pStyle w:val="Sinespaciado"/>
              <w:jc w:val="center"/>
              <w:rPr>
                <w:rFonts w:ascii="Arial" w:hAnsi="Arial" w:cs="Arial"/>
              </w:rPr>
            </w:pP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VI.1</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Documentación distinta a la proposición</w:t>
            </w:r>
          </w:p>
        </w:tc>
        <w:tc>
          <w:tcPr>
            <w:tcW w:w="992" w:type="dxa"/>
            <w:vAlign w:val="center"/>
          </w:tcPr>
          <w:p w:rsidR="004B4FED" w:rsidRPr="00970F46" w:rsidRDefault="00672714" w:rsidP="00970F46">
            <w:pPr>
              <w:pStyle w:val="Sinespaciado"/>
              <w:jc w:val="center"/>
              <w:rPr>
                <w:rFonts w:ascii="Arial" w:hAnsi="Arial" w:cs="Arial"/>
              </w:rPr>
            </w:pPr>
            <w:r w:rsidRPr="00970F46">
              <w:rPr>
                <w:rFonts w:ascii="Arial" w:hAnsi="Arial" w:cs="Arial"/>
              </w:rPr>
              <w:t>22</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VI.2</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Documentación que integra la propuesta técnica</w:t>
            </w:r>
          </w:p>
        </w:tc>
        <w:tc>
          <w:tcPr>
            <w:tcW w:w="992" w:type="dxa"/>
            <w:vAlign w:val="center"/>
          </w:tcPr>
          <w:p w:rsidR="004B4FED" w:rsidRPr="00970F46" w:rsidRDefault="00672714" w:rsidP="00970F46">
            <w:pPr>
              <w:pStyle w:val="Sinespaciado"/>
              <w:jc w:val="center"/>
              <w:rPr>
                <w:rFonts w:ascii="Arial" w:hAnsi="Arial" w:cs="Arial"/>
              </w:rPr>
            </w:pPr>
            <w:r w:rsidRPr="00970F46">
              <w:rPr>
                <w:rFonts w:ascii="Arial" w:hAnsi="Arial" w:cs="Arial"/>
              </w:rPr>
              <w:t>23</w:t>
            </w:r>
          </w:p>
        </w:tc>
      </w:tr>
      <w:tr w:rsidR="00596F8C" w:rsidRPr="00970F46" w:rsidTr="00323B4D">
        <w:trPr>
          <w:trHeight w:val="284"/>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lastRenderedPageBreak/>
              <w:t>VI.3</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Documentación que integra la propuesta económica</w:t>
            </w:r>
          </w:p>
        </w:tc>
        <w:tc>
          <w:tcPr>
            <w:tcW w:w="992" w:type="dxa"/>
            <w:vAlign w:val="center"/>
          </w:tcPr>
          <w:p w:rsidR="004B4FED" w:rsidRPr="00970F46" w:rsidRDefault="004B4FED" w:rsidP="00970F46">
            <w:pPr>
              <w:pStyle w:val="Sinespaciado"/>
              <w:jc w:val="center"/>
              <w:rPr>
                <w:rFonts w:ascii="Arial" w:hAnsi="Arial" w:cs="Arial"/>
              </w:rPr>
            </w:pPr>
            <w:r w:rsidRPr="00970F46">
              <w:rPr>
                <w:rFonts w:ascii="Arial" w:hAnsi="Arial" w:cs="Arial"/>
              </w:rPr>
              <w:t>2</w:t>
            </w:r>
            <w:r w:rsidR="00672714" w:rsidRPr="00970F46">
              <w:rPr>
                <w:rFonts w:ascii="Arial" w:hAnsi="Arial" w:cs="Arial"/>
              </w:rPr>
              <w:t>5</w:t>
            </w:r>
          </w:p>
        </w:tc>
      </w:tr>
      <w:tr w:rsidR="00596F8C" w:rsidRPr="00970F46" w:rsidTr="00323B4D">
        <w:trPr>
          <w:trHeight w:val="292"/>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VII.</w:t>
            </w:r>
          </w:p>
        </w:tc>
        <w:tc>
          <w:tcPr>
            <w:tcW w:w="8398" w:type="dxa"/>
          </w:tcPr>
          <w:p w:rsidR="004B4FED" w:rsidRPr="00970F46" w:rsidRDefault="004B4FED" w:rsidP="00970F46">
            <w:pPr>
              <w:pStyle w:val="Sinespaciado"/>
              <w:rPr>
                <w:rFonts w:ascii="Arial" w:hAnsi="Arial" w:cs="Arial"/>
                <w:b/>
                <w:sz w:val="20"/>
                <w:szCs w:val="20"/>
              </w:rPr>
            </w:pPr>
            <w:r w:rsidRPr="00970F46">
              <w:rPr>
                <w:rFonts w:ascii="Arial" w:hAnsi="Arial" w:cs="Arial"/>
                <w:b/>
                <w:sz w:val="20"/>
                <w:szCs w:val="20"/>
              </w:rPr>
              <w:t>INCONFORMIDADES</w:t>
            </w:r>
          </w:p>
        </w:tc>
        <w:tc>
          <w:tcPr>
            <w:tcW w:w="992" w:type="dxa"/>
            <w:vAlign w:val="center"/>
          </w:tcPr>
          <w:p w:rsidR="004B4FED" w:rsidRPr="00970F46" w:rsidRDefault="004B4FED" w:rsidP="00970F46">
            <w:pPr>
              <w:pStyle w:val="Sinespaciado"/>
              <w:jc w:val="center"/>
              <w:rPr>
                <w:rFonts w:ascii="Arial" w:hAnsi="Arial" w:cs="Arial"/>
              </w:rPr>
            </w:pPr>
          </w:p>
        </w:tc>
      </w:tr>
      <w:tr w:rsidR="00596F8C" w:rsidRPr="00970F46" w:rsidTr="00323B4D">
        <w:trPr>
          <w:trHeight w:val="95"/>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VII.1</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Actos que podrán inconformarse</w:t>
            </w:r>
          </w:p>
        </w:tc>
        <w:tc>
          <w:tcPr>
            <w:tcW w:w="992" w:type="dxa"/>
            <w:vAlign w:val="center"/>
          </w:tcPr>
          <w:p w:rsidR="004B4FED" w:rsidRPr="00970F46" w:rsidRDefault="00672714" w:rsidP="00970F46">
            <w:pPr>
              <w:pStyle w:val="Sinespaciado"/>
              <w:jc w:val="center"/>
              <w:rPr>
                <w:rFonts w:ascii="Arial" w:eastAsia="Times New Roman" w:hAnsi="Arial" w:cs="Arial"/>
                <w:smallCaps/>
                <w:noProof/>
                <w:lang w:val="es-ES" w:eastAsia="es-ES"/>
              </w:rPr>
            </w:pPr>
            <w:r w:rsidRPr="00970F46">
              <w:rPr>
                <w:rFonts w:ascii="Arial" w:hAnsi="Arial" w:cs="Arial"/>
              </w:rPr>
              <w:t>26</w:t>
            </w:r>
          </w:p>
        </w:tc>
      </w:tr>
      <w:tr w:rsidR="00596F8C" w:rsidRPr="00970F46" w:rsidTr="00323B4D">
        <w:trPr>
          <w:trHeight w:val="166"/>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VII.2</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Lugar para presentar inconformidades</w:t>
            </w:r>
          </w:p>
        </w:tc>
        <w:tc>
          <w:tcPr>
            <w:tcW w:w="992" w:type="dxa"/>
            <w:vAlign w:val="center"/>
          </w:tcPr>
          <w:p w:rsidR="004B4FED" w:rsidRPr="00970F46" w:rsidRDefault="00672714" w:rsidP="00970F46">
            <w:pPr>
              <w:pStyle w:val="Sinespaciado"/>
              <w:jc w:val="center"/>
              <w:rPr>
                <w:rFonts w:ascii="Arial" w:eastAsia="Times New Roman" w:hAnsi="Arial" w:cs="Arial"/>
                <w:smallCaps/>
                <w:noProof/>
                <w:lang w:val="es-ES" w:eastAsia="es-ES"/>
              </w:rPr>
            </w:pPr>
            <w:r w:rsidRPr="00970F46">
              <w:rPr>
                <w:rFonts w:ascii="Arial" w:hAnsi="Arial" w:cs="Arial"/>
              </w:rPr>
              <w:t>26</w:t>
            </w:r>
          </w:p>
        </w:tc>
      </w:tr>
      <w:tr w:rsidR="00596F8C" w:rsidRPr="00970F46" w:rsidTr="00323B4D">
        <w:trPr>
          <w:trHeight w:val="270"/>
        </w:trPr>
        <w:tc>
          <w:tcPr>
            <w:tcW w:w="817" w:type="dxa"/>
          </w:tcPr>
          <w:p w:rsidR="004B4FED" w:rsidRPr="00970F46" w:rsidRDefault="004B4FED" w:rsidP="00970F46">
            <w:pPr>
              <w:pStyle w:val="Sinespaciado"/>
              <w:jc w:val="center"/>
              <w:rPr>
                <w:rFonts w:ascii="Arial" w:hAnsi="Arial" w:cs="Arial"/>
                <w:b/>
                <w:sz w:val="20"/>
                <w:szCs w:val="20"/>
              </w:rPr>
            </w:pPr>
            <w:r w:rsidRPr="00970F46">
              <w:rPr>
                <w:rFonts w:ascii="Arial" w:hAnsi="Arial" w:cs="Arial"/>
                <w:b/>
                <w:sz w:val="20"/>
                <w:szCs w:val="20"/>
              </w:rPr>
              <w:t>VII.3</w:t>
            </w:r>
          </w:p>
        </w:tc>
        <w:tc>
          <w:tcPr>
            <w:tcW w:w="8398" w:type="dxa"/>
          </w:tcPr>
          <w:p w:rsidR="004B4FED" w:rsidRPr="00970F46" w:rsidRDefault="004B4FED" w:rsidP="00970F46">
            <w:pPr>
              <w:pStyle w:val="Sinespaciado"/>
              <w:rPr>
                <w:rFonts w:ascii="Arial" w:hAnsi="Arial" w:cs="Arial"/>
                <w:sz w:val="20"/>
                <w:szCs w:val="20"/>
              </w:rPr>
            </w:pPr>
            <w:r w:rsidRPr="00970F46">
              <w:rPr>
                <w:rFonts w:ascii="Arial" w:hAnsi="Arial" w:cs="Arial"/>
                <w:sz w:val="20"/>
                <w:szCs w:val="20"/>
              </w:rPr>
              <w:t xml:space="preserve">Controversias </w:t>
            </w:r>
          </w:p>
        </w:tc>
        <w:tc>
          <w:tcPr>
            <w:tcW w:w="992" w:type="dxa"/>
            <w:vAlign w:val="center"/>
          </w:tcPr>
          <w:p w:rsidR="004B4FED" w:rsidRPr="00970F46" w:rsidRDefault="00672714" w:rsidP="00970F46">
            <w:pPr>
              <w:pStyle w:val="Sinespaciado"/>
              <w:jc w:val="center"/>
              <w:rPr>
                <w:rFonts w:ascii="Arial" w:eastAsia="Times New Roman" w:hAnsi="Arial" w:cs="Arial"/>
                <w:smallCaps/>
                <w:noProof/>
                <w:lang w:val="es-ES" w:eastAsia="es-ES"/>
              </w:rPr>
            </w:pPr>
            <w:r w:rsidRPr="00970F46">
              <w:rPr>
                <w:rFonts w:ascii="Arial" w:hAnsi="Arial" w:cs="Arial"/>
              </w:rPr>
              <w:t>2</w:t>
            </w:r>
            <w:r w:rsidR="00F874B6" w:rsidRPr="00970F46">
              <w:rPr>
                <w:rFonts w:ascii="Arial" w:hAnsi="Arial" w:cs="Arial"/>
              </w:rPr>
              <w:t>7</w:t>
            </w:r>
          </w:p>
        </w:tc>
      </w:tr>
      <w:tr w:rsidR="00596F8C" w:rsidRPr="00970F46" w:rsidTr="00323B4D">
        <w:trPr>
          <w:trHeight w:val="270"/>
        </w:trPr>
        <w:tc>
          <w:tcPr>
            <w:tcW w:w="817" w:type="dxa"/>
          </w:tcPr>
          <w:p w:rsidR="004B4FED" w:rsidRPr="00970F46" w:rsidRDefault="004B4FED" w:rsidP="00970F46">
            <w:pPr>
              <w:autoSpaceDE w:val="0"/>
              <w:autoSpaceDN w:val="0"/>
              <w:adjustRightInd w:val="0"/>
              <w:spacing w:after="0" w:line="240" w:lineRule="auto"/>
              <w:contextualSpacing/>
              <w:rPr>
                <w:rFonts w:ascii="Arial" w:hAnsi="Arial" w:cs="Arial"/>
                <w:b/>
                <w:bCs/>
                <w:sz w:val="20"/>
                <w:szCs w:val="20"/>
                <w:lang w:eastAsia="es-MX"/>
              </w:rPr>
            </w:pPr>
            <w:r w:rsidRPr="00970F46">
              <w:rPr>
                <w:rFonts w:ascii="Arial" w:hAnsi="Arial" w:cs="Arial"/>
                <w:b/>
                <w:bCs/>
                <w:sz w:val="20"/>
                <w:szCs w:val="20"/>
                <w:lang w:eastAsia="es-MX"/>
              </w:rPr>
              <w:t>VIII.</w:t>
            </w:r>
          </w:p>
        </w:tc>
        <w:tc>
          <w:tcPr>
            <w:tcW w:w="8398" w:type="dxa"/>
            <w:vAlign w:val="center"/>
          </w:tcPr>
          <w:p w:rsidR="004B4FED" w:rsidRPr="00970F46" w:rsidRDefault="004B4FED" w:rsidP="00970F46">
            <w:pPr>
              <w:tabs>
                <w:tab w:val="left" w:pos="426"/>
              </w:tabs>
              <w:spacing w:after="0" w:line="240" w:lineRule="auto"/>
              <w:jc w:val="both"/>
              <w:rPr>
                <w:rFonts w:ascii="Arial" w:hAnsi="Arial" w:cs="Arial"/>
                <w:b/>
                <w:sz w:val="20"/>
                <w:szCs w:val="20"/>
              </w:rPr>
            </w:pPr>
            <w:r w:rsidRPr="00970F46">
              <w:rPr>
                <w:rFonts w:ascii="Arial" w:hAnsi="Arial" w:cs="Arial"/>
                <w:b/>
                <w:sz w:val="20"/>
                <w:szCs w:val="20"/>
                <w:lang w:eastAsia="es-MX"/>
              </w:rPr>
              <w:t>FORMATOS QUE FACILITAN Y AGILIZAN LA PRESENTACIÓN Y RECEPCIÓN DE LAS PROPOSICIONES.</w:t>
            </w:r>
          </w:p>
        </w:tc>
        <w:tc>
          <w:tcPr>
            <w:tcW w:w="992" w:type="dxa"/>
            <w:vAlign w:val="center"/>
          </w:tcPr>
          <w:p w:rsidR="004B4FED" w:rsidRPr="00970F46" w:rsidRDefault="00672714" w:rsidP="00970F46">
            <w:pPr>
              <w:pStyle w:val="Sinespaciado"/>
              <w:jc w:val="center"/>
              <w:rPr>
                <w:rFonts w:ascii="Arial" w:eastAsia="Times New Roman" w:hAnsi="Arial" w:cs="Arial"/>
                <w:smallCaps/>
                <w:noProof/>
                <w:lang w:val="es-ES" w:eastAsia="es-ES"/>
              </w:rPr>
            </w:pPr>
            <w:r w:rsidRPr="00970F46">
              <w:rPr>
                <w:rFonts w:ascii="Arial" w:hAnsi="Arial" w:cs="Arial"/>
              </w:rPr>
              <w:t>27</w:t>
            </w:r>
          </w:p>
        </w:tc>
      </w:tr>
      <w:tr w:rsidR="00596F8C" w:rsidRPr="00970F46" w:rsidTr="00323B4D">
        <w:trPr>
          <w:trHeight w:val="387"/>
        </w:trPr>
        <w:tc>
          <w:tcPr>
            <w:tcW w:w="9215" w:type="dxa"/>
            <w:gridSpan w:val="2"/>
            <w:vAlign w:val="center"/>
          </w:tcPr>
          <w:p w:rsidR="004B4FED" w:rsidRPr="00970F46" w:rsidRDefault="004B4FED" w:rsidP="00970F46">
            <w:pPr>
              <w:tabs>
                <w:tab w:val="left" w:pos="426"/>
              </w:tabs>
              <w:spacing w:after="0" w:line="240" w:lineRule="auto"/>
              <w:rPr>
                <w:rFonts w:ascii="Arial" w:hAnsi="Arial" w:cs="Arial"/>
                <w:b/>
                <w:sz w:val="20"/>
                <w:szCs w:val="20"/>
                <w:lang w:eastAsia="es-MX"/>
              </w:rPr>
            </w:pPr>
            <w:r w:rsidRPr="00970F46">
              <w:rPr>
                <w:rFonts w:ascii="Arial" w:hAnsi="Arial" w:cs="Arial"/>
                <w:b/>
                <w:sz w:val="20"/>
                <w:szCs w:val="20"/>
                <w:lang w:eastAsia="es-MX"/>
              </w:rPr>
              <w:t>ANEXO TÉCNICO</w:t>
            </w:r>
          </w:p>
        </w:tc>
        <w:tc>
          <w:tcPr>
            <w:tcW w:w="992" w:type="dxa"/>
            <w:vAlign w:val="center"/>
          </w:tcPr>
          <w:p w:rsidR="004B4FED" w:rsidRPr="00970F46" w:rsidRDefault="00672714" w:rsidP="00970F46">
            <w:pPr>
              <w:pStyle w:val="Sinespaciado"/>
              <w:jc w:val="center"/>
              <w:rPr>
                <w:rFonts w:ascii="Arial" w:eastAsia="Times New Roman" w:hAnsi="Arial" w:cs="Arial"/>
                <w:smallCaps/>
                <w:noProof/>
                <w:lang w:val="es-ES" w:eastAsia="es-ES"/>
              </w:rPr>
            </w:pPr>
            <w:r w:rsidRPr="00970F46">
              <w:rPr>
                <w:rFonts w:ascii="Arial" w:hAnsi="Arial" w:cs="Arial"/>
              </w:rPr>
              <w:t>28</w:t>
            </w:r>
          </w:p>
        </w:tc>
      </w:tr>
      <w:tr w:rsidR="00596F8C" w:rsidRPr="00970F46" w:rsidTr="00323B4D">
        <w:trPr>
          <w:trHeight w:val="387"/>
        </w:trPr>
        <w:tc>
          <w:tcPr>
            <w:tcW w:w="9215" w:type="dxa"/>
            <w:gridSpan w:val="2"/>
            <w:vAlign w:val="center"/>
          </w:tcPr>
          <w:p w:rsidR="00625547" w:rsidRPr="00970F46" w:rsidRDefault="00625547" w:rsidP="00970F46">
            <w:pPr>
              <w:tabs>
                <w:tab w:val="left" w:pos="426"/>
              </w:tabs>
              <w:spacing w:after="0" w:line="240" w:lineRule="auto"/>
              <w:rPr>
                <w:rFonts w:ascii="Arial" w:hAnsi="Arial" w:cs="Arial"/>
                <w:b/>
                <w:sz w:val="20"/>
                <w:szCs w:val="20"/>
                <w:lang w:eastAsia="es-MX"/>
              </w:rPr>
            </w:pPr>
            <w:r w:rsidRPr="00970F46">
              <w:rPr>
                <w:rFonts w:ascii="Arial" w:hAnsi="Arial" w:cs="Arial"/>
                <w:b/>
                <w:sz w:val="20"/>
                <w:szCs w:val="20"/>
                <w:lang w:eastAsia="es-MX"/>
              </w:rPr>
              <w:t>ANEXO A</w:t>
            </w:r>
          </w:p>
        </w:tc>
        <w:tc>
          <w:tcPr>
            <w:tcW w:w="992" w:type="dxa"/>
            <w:vAlign w:val="center"/>
          </w:tcPr>
          <w:p w:rsidR="00625547" w:rsidRPr="00970F46" w:rsidRDefault="00625547" w:rsidP="00970F46">
            <w:pPr>
              <w:pStyle w:val="Sinespaciado"/>
              <w:jc w:val="center"/>
              <w:rPr>
                <w:rFonts w:ascii="Arial" w:hAnsi="Arial" w:cs="Arial"/>
              </w:rPr>
            </w:pPr>
            <w:r w:rsidRPr="00970F46">
              <w:rPr>
                <w:rFonts w:ascii="Arial" w:hAnsi="Arial" w:cs="Arial"/>
              </w:rPr>
              <w:t>5</w:t>
            </w:r>
            <w:r w:rsidR="00672714" w:rsidRPr="00970F46">
              <w:rPr>
                <w:rFonts w:ascii="Arial" w:hAnsi="Arial" w:cs="Arial"/>
              </w:rPr>
              <w:t>9</w:t>
            </w:r>
          </w:p>
        </w:tc>
      </w:tr>
      <w:tr w:rsidR="00596F8C" w:rsidRPr="00970F46" w:rsidTr="00323B4D">
        <w:trPr>
          <w:trHeight w:val="420"/>
        </w:trPr>
        <w:tc>
          <w:tcPr>
            <w:tcW w:w="9215" w:type="dxa"/>
            <w:gridSpan w:val="2"/>
            <w:vAlign w:val="center"/>
          </w:tcPr>
          <w:p w:rsidR="004B4FED" w:rsidRPr="00970F46" w:rsidRDefault="004B4FED" w:rsidP="00970F46">
            <w:pPr>
              <w:tabs>
                <w:tab w:val="left" w:pos="426"/>
              </w:tabs>
              <w:spacing w:after="0" w:line="240" w:lineRule="auto"/>
              <w:rPr>
                <w:rFonts w:ascii="Arial" w:hAnsi="Arial" w:cs="Arial"/>
                <w:b/>
                <w:sz w:val="20"/>
                <w:szCs w:val="20"/>
                <w:lang w:eastAsia="es-MX"/>
              </w:rPr>
            </w:pPr>
            <w:r w:rsidRPr="00970F46">
              <w:rPr>
                <w:rFonts w:ascii="Arial" w:hAnsi="Arial" w:cs="Arial"/>
                <w:b/>
                <w:sz w:val="20"/>
                <w:szCs w:val="20"/>
                <w:lang w:eastAsia="es-MX"/>
              </w:rPr>
              <w:t>FORMATOS</w:t>
            </w:r>
          </w:p>
        </w:tc>
        <w:tc>
          <w:tcPr>
            <w:tcW w:w="992" w:type="dxa"/>
            <w:vAlign w:val="center"/>
          </w:tcPr>
          <w:p w:rsidR="004B4FED" w:rsidRPr="00970F46" w:rsidRDefault="00625547" w:rsidP="00970F46">
            <w:pPr>
              <w:pStyle w:val="Sinespaciado"/>
              <w:jc w:val="center"/>
              <w:rPr>
                <w:rFonts w:ascii="Arial" w:hAnsi="Arial" w:cs="Arial"/>
              </w:rPr>
            </w:pPr>
            <w:r w:rsidRPr="00970F46">
              <w:rPr>
                <w:rFonts w:ascii="Arial" w:hAnsi="Arial" w:cs="Arial"/>
              </w:rPr>
              <w:t>6</w:t>
            </w:r>
            <w:r w:rsidR="00672714" w:rsidRPr="00970F46">
              <w:rPr>
                <w:rFonts w:ascii="Arial" w:hAnsi="Arial" w:cs="Arial"/>
              </w:rPr>
              <w:t>2</w:t>
            </w:r>
          </w:p>
        </w:tc>
      </w:tr>
    </w:tbl>
    <w:p w:rsidR="001E1B34" w:rsidRPr="00970F46" w:rsidRDefault="001E1B34" w:rsidP="00970F46">
      <w:pPr>
        <w:spacing w:after="0" w:line="240" w:lineRule="auto"/>
        <w:jc w:val="center"/>
        <w:rPr>
          <w:rFonts w:ascii="Arial" w:hAnsi="Arial" w:cs="Arial"/>
          <w:b/>
          <w:sz w:val="20"/>
          <w:szCs w:val="20"/>
          <w:lang w:val="es-ES"/>
        </w:rPr>
      </w:pPr>
    </w:p>
    <w:p w:rsidR="001E1B34" w:rsidRPr="00970F46" w:rsidRDefault="001E1B34" w:rsidP="00970F46">
      <w:pPr>
        <w:spacing w:after="0" w:line="240" w:lineRule="auto"/>
        <w:jc w:val="center"/>
        <w:rPr>
          <w:rFonts w:ascii="Arial" w:hAnsi="Arial" w:cs="Arial"/>
          <w:b/>
          <w:sz w:val="20"/>
          <w:szCs w:val="20"/>
          <w:lang w:val="es-ES"/>
        </w:rPr>
        <w:sectPr w:rsidR="001E1B34" w:rsidRPr="00970F46" w:rsidSect="005C0F3E">
          <w:headerReference w:type="first" r:id="rId11"/>
          <w:pgSz w:w="12242" w:h="15842" w:code="1"/>
          <w:pgMar w:top="1418" w:right="1418" w:bottom="1418" w:left="1418" w:header="851" w:footer="624" w:gutter="0"/>
          <w:pgNumType w:start="1"/>
          <w:cols w:space="720"/>
          <w:titlePg/>
          <w:docGrid w:linePitch="326"/>
        </w:sectPr>
      </w:pPr>
    </w:p>
    <w:p w:rsidR="00C21AF7" w:rsidRPr="00970F46" w:rsidRDefault="00C21AF7" w:rsidP="00970F46">
      <w:pPr>
        <w:spacing w:after="0" w:line="240" w:lineRule="auto"/>
        <w:jc w:val="center"/>
        <w:rPr>
          <w:rFonts w:ascii="Arial" w:hAnsi="Arial" w:cs="Arial"/>
          <w:b/>
          <w:sz w:val="20"/>
          <w:szCs w:val="20"/>
          <w:lang w:val="es-ES"/>
        </w:rPr>
      </w:pPr>
      <w:r w:rsidRPr="00970F46">
        <w:rPr>
          <w:rFonts w:ascii="Arial" w:hAnsi="Arial" w:cs="Arial"/>
          <w:b/>
          <w:sz w:val="20"/>
          <w:szCs w:val="20"/>
          <w:lang w:val="es-ES"/>
        </w:rPr>
        <w:t>GLOSARIO</w:t>
      </w:r>
    </w:p>
    <w:tbl>
      <w:tblPr>
        <w:tblW w:w="9639" w:type="dxa"/>
        <w:tblInd w:w="108" w:type="dxa"/>
        <w:tblLayout w:type="fixed"/>
        <w:tblLook w:val="01E0" w:firstRow="1" w:lastRow="1" w:firstColumn="1" w:lastColumn="1" w:noHBand="0" w:noVBand="0"/>
      </w:tblPr>
      <w:tblGrid>
        <w:gridCol w:w="2126"/>
        <w:gridCol w:w="7513"/>
      </w:tblGrid>
      <w:tr w:rsidR="00596F8C" w:rsidRPr="00970F46" w:rsidTr="000C2C1A">
        <w:trPr>
          <w:trHeight w:val="564"/>
        </w:trPr>
        <w:tc>
          <w:tcPr>
            <w:tcW w:w="2126" w:type="dxa"/>
            <w:vAlign w:val="center"/>
          </w:tcPr>
          <w:p w:rsidR="00C21AF7" w:rsidRPr="00970F46" w:rsidRDefault="00C21AF7" w:rsidP="00970F46">
            <w:pPr>
              <w:tabs>
                <w:tab w:val="right" w:leader="hyphen" w:pos="13041"/>
              </w:tabs>
              <w:spacing w:after="0" w:line="240" w:lineRule="auto"/>
              <w:jc w:val="center"/>
              <w:rPr>
                <w:rFonts w:ascii="Arial" w:hAnsi="Arial" w:cs="Arial"/>
                <w:b/>
                <w:sz w:val="19"/>
                <w:szCs w:val="19"/>
              </w:rPr>
            </w:pPr>
            <w:r w:rsidRPr="00970F46">
              <w:rPr>
                <w:rFonts w:ascii="Arial" w:hAnsi="Arial" w:cs="Arial"/>
                <w:b/>
                <w:sz w:val="19"/>
                <w:szCs w:val="19"/>
              </w:rPr>
              <w:t xml:space="preserve">ADMINISTRADOR DEL </w:t>
            </w:r>
            <w:r w:rsidR="00A81449" w:rsidRPr="00970F46">
              <w:rPr>
                <w:rFonts w:ascii="Arial" w:hAnsi="Arial" w:cs="Arial"/>
                <w:b/>
                <w:sz w:val="19"/>
                <w:szCs w:val="19"/>
              </w:rPr>
              <w:t>CONTRATO</w:t>
            </w:r>
            <w:r w:rsidRPr="00970F46">
              <w:rPr>
                <w:rFonts w:ascii="Arial" w:hAnsi="Arial" w:cs="Arial"/>
                <w:b/>
                <w:sz w:val="19"/>
                <w:szCs w:val="19"/>
              </w:rPr>
              <w:t>:</w:t>
            </w:r>
          </w:p>
        </w:tc>
        <w:tc>
          <w:tcPr>
            <w:tcW w:w="7513" w:type="dxa"/>
            <w:vAlign w:val="center"/>
          </w:tcPr>
          <w:p w:rsidR="00984097" w:rsidRPr="00970F46" w:rsidRDefault="00B81F16" w:rsidP="00970F46">
            <w:pPr>
              <w:tabs>
                <w:tab w:val="right" w:leader="hyphen" w:pos="13041"/>
              </w:tabs>
              <w:spacing w:after="0" w:line="240" w:lineRule="auto"/>
              <w:jc w:val="both"/>
              <w:rPr>
                <w:rFonts w:ascii="Arial" w:hAnsi="Arial" w:cs="Arial"/>
                <w:bCs/>
                <w:sz w:val="19"/>
                <w:szCs w:val="19"/>
              </w:rPr>
            </w:pPr>
            <w:r w:rsidRPr="00970F46">
              <w:rPr>
                <w:rFonts w:ascii="Arial" w:hAnsi="Arial" w:cs="Arial"/>
                <w:b/>
                <w:bCs/>
                <w:sz w:val="19"/>
                <w:szCs w:val="19"/>
              </w:rPr>
              <w:t>El Titular del Área</w:t>
            </w:r>
            <w:r w:rsidR="00B0472D" w:rsidRPr="00970F46">
              <w:rPr>
                <w:rFonts w:ascii="Arial" w:hAnsi="Arial" w:cs="Arial"/>
                <w:b/>
                <w:bCs/>
                <w:sz w:val="19"/>
                <w:szCs w:val="19"/>
              </w:rPr>
              <w:t>Responsable del Laboratorio en el HRAE</w:t>
            </w:r>
            <w:r w:rsidR="00A81449" w:rsidRPr="00970F46">
              <w:rPr>
                <w:rFonts w:ascii="Arial" w:hAnsi="Arial" w:cs="Arial"/>
                <w:b/>
                <w:bCs/>
                <w:sz w:val="19"/>
                <w:szCs w:val="19"/>
              </w:rPr>
              <w:t>V</w:t>
            </w:r>
            <w:r w:rsidR="00540C13" w:rsidRPr="00970F46">
              <w:rPr>
                <w:rFonts w:ascii="Arial" w:hAnsi="Arial" w:cs="Arial"/>
                <w:b/>
                <w:bCs/>
                <w:sz w:val="19"/>
                <w:szCs w:val="19"/>
              </w:rPr>
              <w:t xml:space="preserve">, </w:t>
            </w:r>
            <w:r w:rsidR="00C21AF7" w:rsidRPr="00970F46">
              <w:rPr>
                <w:rFonts w:ascii="Arial" w:hAnsi="Arial" w:cs="Arial"/>
                <w:bCs/>
                <w:sz w:val="19"/>
                <w:szCs w:val="19"/>
              </w:rPr>
              <w:t xml:space="preserve">será </w:t>
            </w:r>
            <w:r w:rsidR="008343F9" w:rsidRPr="00970F46">
              <w:rPr>
                <w:rFonts w:ascii="Arial" w:hAnsi="Arial" w:cs="Arial"/>
                <w:bCs/>
                <w:sz w:val="19"/>
                <w:szCs w:val="19"/>
              </w:rPr>
              <w:t>quien</w:t>
            </w:r>
            <w:r w:rsidR="00C21AF7" w:rsidRPr="00970F46">
              <w:rPr>
                <w:rFonts w:ascii="Arial" w:hAnsi="Arial" w:cs="Arial"/>
                <w:bCs/>
                <w:sz w:val="19"/>
                <w:szCs w:val="19"/>
              </w:rPr>
              <w:t xml:space="preserve"> vigilará el cumplimiento del </w:t>
            </w:r>
            <w:r w:rsidR="001809D4" w:rsidRPr="00970F46">
              <w:rPr>
                <w:rFonts w:ascii="Arial" w:hAnsi="Arial" w:cs="Arial"/>
                <w:bCs/>
                <w:sz w:val="19"/>
                <w:szCs w:val="19"/>
              </w:rPr>
              <w:t>contrato</w:t>
            </w:r>
            <w:r w:rsidR="008343F9" w:rsidRPr="00970F46">
              <w:rPr>
                <w:rFonts w:ascii="Arial" w:hAnsi="Arial" w:cs="Arial"/>
                <w:b/>
                <w:bCs/>
                <w:sz w:val="19"/>
                <w:szCs w:val="19"/>
              </w:rPr>
              <w:t>.</w:t>
            </w:r>
          </w:p>
        </w:tc>
      </w:tr>
      <w:tr w:rsidR="00596F8C" w:rsidRPr="00970F46" w:rsidTr="000C2C1A">
        <w:trPr>
          <w:trHeight w:val="828"/>
        </w:trPr>
        <w:tc>
          <w:tcPr>
            <w:tcW w:w="2126" w:type="dxa"/>
            <w:vAlign w:val="center"/>
          </w:tcPr>
          <w:p w:rsidR="00C21AF7" w:rsidRPr="00970F46" w:rsidRDefault="00C21AF7" w:rsidP="00970F46">
            <w:pPr>
              <w:tabs>
                <w:tab w:val="right" w:leader="hyphen" w:pos="13041"/>
              </w:tabs>
              <w:spacing w:after="0" w:line="240" w:lineRule="auto"/>
              <w:jc w:val="center"/>
              <w:rPr>
                <w:rFonts w:ascii="Arial" w:hAnsi="Arial" w:cs="Arial"/>
                <w:b/>
                <w:caps/>
                <w:sz w:val="19"/>
                <w:szCs w:val="19"/>
              </w:rPr>
            </w:pPr>
            <w:r w:rsidRPr="00970F46">
              <w:rPr>
                <w:rFonts w:ascii="Arial" w:hAnsi="Arial" w:cs="Arial"/>
                <w:b/>
                <w:sz w:val="19"/>
                <w:szCs w:val="19"/>
              </w:rPr>
              <w:t>ÁREA CONTRATANTE:</w:t>
            </w:r>
          </w:p>
        </w:tc>
        <w:tc>
          <w:tcPr>
            <w:tcW w:w="7513" w:type="dxa"/>
            <w:vAlign w:val="center"/>
          </w:tcPr>
          <w:p w:rsidR="00C21AF7" w:rsidRPr="00970F46" w:rsidRDefault="00C21AF7" w:rsidP="00970F46">
            <w:pPr>
              <w:spacing w:after="0" w:line="240" w:lineRule="auto"/>
              <w:jc w:val="both"/>
              <w:rPr>
                <w:rFonts w:ascii="Arial" w:hAnsi="Arial" w:cs="Arial"/>
                <w:b/>
                <w:sz w:val="19"/>
                <w:szCs w:val="19"/>
              </w:rPr>
            </w:pPr>
            <w:r w:rsidRPr="00970F46">
              <w:rPr>
                <w:rFonts w:ascii="Arial" w:hAnsi="Arial" w:cs="Arial"/>
                <w:b/>
                <w:bCs/>
                <w:sz w:val="19"/>
                <w:szCs w:val="19"/>
              </w:rPr>
              <w:t>La Subdirección de</w:t>
            </w:r>
            <w:r w:rsidR="00A81449" w:rsidRPr="00970F46">
              <w:rPr>
                <w:rFonts w:ascii="Arial" w:hAnsi="Arial" w:cs="Arial"/>
                <w:b/>
                <w:bCs/>
                <w:sz w:val="19"/>
                <w:szCs w:val="19"/>
              </w:rPr>
              <w:t xml:space="preserve"> Conservación, Mantenimiento y Servicios Generales</w:t>
            </w:r>
            <w:r w:rsidR="00540C13" w:rsidRPr="00970F46">
              <w:rPr>
                <w:rFonts w:ascii="Arial" w:hAnsi="Arial" w:cs="Arial"/>
                <w:bCs/>
                <w:sz w:val="19"/>
                <w:szCs w:val="19"/>
              </w:rPr>
              <w:t>,</w:t>
            </w:r>
            <w:r w:rsidR="00AE22D2">
              <w:rPr>
                <w:rFonts w:ascii="Arial" w:hAnsi="Arial" w:cs="Arial"/>
                <w:bCs/>
                <w:sz w:val="19"/>
                <w:szCs w:val="19"/>
              </w:rPr>
              <w:t xml:space="preserve"> </w:t>
            </w:r>
            <w:r w:rsidRPr="00970F46">
              <w:rPr>
                <w:rFonts w:ascii="Arial" w:hAnsi="Arial" w:cs="Arial"/>
                <w:bCs/>
                <w:sz w:val="19"/>
                <w:szCs w:val="19"/>
              </w:rPr>
              <w:t>es</w:t>
            </w:r>
            <w:r w:rsidRPr="00970F46">
              <w:rPr>
                <w:rFonts w:ascii="Arial" w:hAnsi="Arial" w:cs="Arial"/>
                <w:sz w:val="19"/>
                <w:szCs w:val="19"/>
              </w:rPr>
              <w:t xml:space="preserve"> la facultada en el Hospital Regional de Alta Especialidad de </w:t>
            </w:r>
            <w:r w:rsidR="001D4583" w:rsidRPr="00970F46">
              <w:rPr>
                <w:rFonts w:ascii="Arial" w:hAnsi="Arial" w:cs="Arial"/>
                <w:sz w:val="19"/>
                <w:szCs w:val="19"/>
              </w:rPr>
              <w:t>Ciudad Victoria “Bicentenario 2010”</w:t>
            </w:r>
            <w:r w:rsidRPr="00970F46">
              <w:rPr>
                <w:rFonts w:ascii="Arial" w:hAnsi="Arial" w:cs="Arial"/>
                <w:sz w:val="19"/>
                <w:szCs w:val="19"/>
              </w:rPr>
              <w:t xml:space="preserve"> para realizar </w:t>
            </w:r>
            <w:r w:rsidR="00FD389D" w:rsidRPr="00970F46">
              <w:rPr>
                <w:rFonts w:ascii="Arial" w:hAnsi="Arial" w:cs="Arial"/>
                <w:sz w:val="19"/>
                <w:szCs w:val="19"/>
              </w:rPr>
              <w:t xml:space="preserve">los </w:t>
            </w:r>
            <w:r w:rsidRPr="00970F46">
              <w:rPr>
                <w:rFonts w:ascii="Arial" w:hAnsi="Arial" w:cs="Arial"/>
                <w:sz w:val="19"/>
                <w:szCs w:val="19"/>
              </w:rPr>
              <w:t>procedimientos de contratació</w:t>
            </w:r>
            <w:r w:rsidR="00F537ED" w:rsidRPr="00970F46">
              <w:rPr>
                <w:rFonts w:ascii="Arial" w:hAnsi="Arial" w:cs="Arial"/>
                <w:sz w:val="19"/>
                <w:szCs w:val="19"/>
              </w:rPr>
              <w:t xml:space="preserve">n a efecto de adquirir bienes o </w:t>
            </w:r>
            <w:r w:rsidR="009302F8" w:rsidRPr="00970F46">
              <w:rPr>
                <w:rFonts w:ascii="Arial" w:hAnsi="Arial" w:cs="Arial"/>
                <w:sz w:val="19"/>
                <w:szCs w:val="19"/>
              </w:rPr>
              <w:t xml:space="preserve">los </w:t>
            </w:r>
            <w:r w:rsidRPr="00970F46">
              <w:rPr>
                <w:rFonts w:ascii="Arial" w:hAnsi="Arial" w:cs="Arial"/>
                <w:sz w:val="19"/>
                <w:szCs w:val="19"/>
              </w:rPr>
              <w:t>servicios que se requieran.</w:t>
            </w:r>
          </w:p>
        </w:tc>
      </w:tr>
      <w:tr w:rsidR="00596F8C" w:rsidRPr="00970F46" w:rsidTr="000C2C1A">
        <w:trPr>
          <w:trHeight w:val="640"/>
        </w:trPr>
        <w:tc>
          <w:tcPr>
            <w:tcW w:w="2126" w:type="dxa"/>
            <w:vAlign w:val="center"/>
          </w:tcPr>
          <w:p w:rsidR="00C21AF7" w:rsidRPr="00970F46" w:rsidRDefault="00C21AF7" w:rsidP="00970F46">
            <w:pPr>
              <w:tabs>
                <w:tab w:val="right" w:leader="hyphen" w:pos="13041"/>
              </w:tabs>
              <w:spacing w:after="0" w:line="240" w:lineRule="auto"/>
              <w:jc w:val="center"/>
              <w:rPr>
                <w:rFonts w:ascii="Arial" w:hAnsi="Arial" w:cs="Arial"/>
                <w:b/>
                <w:sz w:val="19"/>
                <w:szCs w:val="19"/>
              </w:rPr>
            </w:pPr>
            <w:r w:rsidRPr="00970F46">
              <w:rPr>
                <w:rFonts w:ascii="Arial" w:hAnsi="Arial" w:cs="Arial"/>
                <w:b/>
                <w:sz w:val="19"/>
                <w:szCs w:val="19"/>
              </w:rPr>
              <w:t>ÁREA REQUIRENTE:</w:t>
            </w:r>
          </w:p>
        </w:tc>
        <w:tc>
          <w:tcPr>
            <w:tcW w:w="7513" w:type="dxa"/>
            <w:vAlign w:val="center"/>
          </w:tcPr>
          <w:p w:rsidR="00C21AF7" w:rsidRPr="00970F46" w:rsidRDefault="009300D8" w:rsidP="00970F46">
            <w:pPr>
              <w:tabs>
                <w:tab w:val="right" w:leader="hyphen" w:pos="13041"/>
              </w:tabs>
              <w:spacing w:after="0" w:line="240" w:lineRule="auto"/>
              <w:jc w:val="both"/>
              <w:rPr>
                <w:rFonts w:ascii="Arial" w:hAnsi="Arial" w:cs="Arial"/>
                <w:sz w:val="19"/>
                <w:szCs w:val="19"/>
              </w:rPr>
            </w:pPr>
            <w:r w:rsidRPr="00970F46">
              <w:rPr>
                <w:rFonts w:ascii="Arial" w:hAnsi="Arial" w:cs="Arial"/>
                <w:b/>
                <w:bCs/>
                <w:sz w:val="19"/>
                <w:szCs w:val="19"/>
              </w:rPr>
              <w:t>La</w:t>
            </w:r>
            <w:r w:rsidR="00B0472D" w:rsidRPr="00970F46">
              <w:rPr>
                <w:rFonts w:ascii="Arial" w:hAnsi="Arial" w:cs="Arial"/>
                <w:b/>
                <w:bCs/>
                <w:sz w:val="19"/>
                <w:szCs w:val="19"/>
              </w:rPr>
              <w:t xml:space="preserve"> Dirección de Operaciones</w:t>
            </w:r>
            <w:r w:rsidR="00C21AF7" w:rsidRPr="00970F46">
              <w:rPr>
                <w:rFonts w:ascii="Arial" w:hAnsi="Arial" w:cs="Arial"/>
                <w:b/>
                <w:bCs/>
                <w:sz w:val="19"/>
                <w:szCs w:val="19"/>
              </w:rPr>
              <w:t>,</w:t>
            </w:r>
            <w:r w:rsidR="00C21AF7" w:rsidRPr="00970F46">
              <w:rPr>
                <w:rFonts w:ascii="Arial" w:hAnsi="Arial" w:cs="Arial"/>
                <w:sz w:val="19"/>
                <w:szCs w:val="19"/>
                <w:lang w:val="es-ES_tradnl"/>
              </w:rPr>
              <w:t xml:space="preserve">es el área </w:t>
            </w:r>
            <w:r w:rsidR="00C21AF7" w:rsidRPr="00970F46">
              <w:rPr>
                <w:rFonts w:ascii="Arial" w:hAnsi="Arial" w:cs="Arial"/>
                <w:sz w:val="19"/>
                <w:szCs w:val="19"/>
              </w:rPr>
              <w:t>que solicita formalment</w:t>
            </w:r>
            <w:r w:rsidR="00501A8E" w:rsidRPr="00970F46">
              <w:rPr>
                <w:rFonts w:ascii="Arial" w:hAnsi="Arial" w:cs="Arial"/>
                <w:sz w:val="19"/>
                <w:szCs w:val="19"/>
              </w:rPr>
              <w:t xml:space="preserve">e la contratación </w:t>
            </w:r>
            <w:r w:rsidR="005F7E3B" w:rsidRPr="00970F46">
              <w:rPr>
                <w:rFonts w:ascii="Arial" w:hAnsi="Arial" w:cs="Arial"/>
                <w:sz w:val="19"/>
                <w:szCs w:val="19"/>
              </w:rPr>
              <w:t>del servicio</w:t>
            </w:r>
            <w:r w:rsidR="00501A8E" w:rsidRPr="00970F46">
              <w:rPr>
                <w:rFonts w:ascii="Arial" w:hAnsi="Arial" w:cs="Arial"/>
                <w:sz w:val="19"/>
                <w:szCs w:val="19"/>
              </w:rPr>
              <w:t xml:space="preserve"> objeto de la presente convocatoria.</w:t>
            </w:r>
          </w:p>
        </w:tc>
      </w:tr>
      <w:tr w:rsidR="00596F8C" w:rsidRPr="00970F46" w:rsidTr="000C2C1A">
        <w:trPr>
          <w:trHeight w:val="1061"/>
        </w:trPr>
        <w:tc>
          <w:tcPr>
            <w:tcW w:w="2126" w:type="dxa"/>
            <w:vAlign w:val="center"/>
          </w:tcPr>
          <w:p w:rsidR="00C21AF7" w:rsidRPr="00970F46" w:rsidRDefault="00AF2A26" w:rsidP="00970F46">
            <w:pPr>
              <w:tabs>
                <w:tab w:val="right" w:leader="hyphen" w:pos="13041"/>
              </w:tabs>
              <w:spacing w:after="0" w:line="240" w:lineRule="auto"/>
              <w:jc w:val="center"/>
              <w:rPr>
                <w:rFonts w:ascii="Arial" w:hAnsi="Arial" w:cs="Arial"/>
                <w:b/>
                <w:sz w:val="19"/>
                <w:szCs w:val="19"/>
              </w:rPr>
            </w:pPr>
            <w:r w:rsidRPr="00970F46">
              <w:rPr>
                <w:rFonts w:ascii="Arial" w:hAnsi="Arial" w:cs="Arial"/>
                <w:b/>
                <w:sz w:val="19"/>
                <w:szCs w:val="19"/>
              </w:rPr>
              <w:t>ÁREA TÉ</w:t>
            </w:r>
            <w:r w:rsidR="00C21AF7" w:rsidRPr="00970F46">
              <w:rPr>
                <w:rFonts w:ascii="Arial" w:hAnsi="Arial" w:cs="Arial"/>
                <w:b/>
                <w:sz w:val="19"/>
                <w:szCs w:val="19"/>
              </w:rPr>
              <w:t>CNICA:</w:t>
            </w:r>
          </w:p>
        </w:tc>
        <w:tc>
          <w:tcPr>
            <w:tcW w:w="7513" w:type="dxa"/>
            <w:vAlign w:val="center"/>
          </w:tcPr>
          <w:p w:rsidR="00C21AF7" w:rsidRPr="00970F46" w:rsidRDefault="00B81F16" w:rsidP="00970F46">
            <w:pPr>
              <w:spacing w:after="0" w:line="240" w:lineRule="auto"/>
              <w:jc w:val="both"/>
              <w:rPr>
                <w:rFonts w:ascii="Arial" w:hAnsi="Arial" w:cs="Arial"/>
                <w:sz w:val="19"/>
                <w:szCs w:val="19"/>
              </w:rPr>
            </w:pPr>
            <w:r w:rsidRPr="00970F46">
              <w:rPr>
                <w:rFonts w:ascii="Arial" w:hAnsi="Arial" w:cs="Arial"/>
                <w:b/>
                <w:bCs/>
                <w:sz w:val="19"/>
                <w:szCs w:val="19"/>
              </w:rPr>
              <w:t>El Titular</w:t>
            </w:r>
            <w:r w:rsidR="00A81449" w:rsidRPr="00970F46">
              <w:rPr>
                <w:rFonts w:ascii="Arial" w:hAnsi="Arial" w:cs="Arial"/>
                <w:b/>
                <w:bCs/>
                <w:sz w:val="19"/>
                <w:szCs w:val="19"/>
              </w:rPr>
              <w:t xml:space="preserve"> de la Subdirección de Auxiliares de Diagnóstico</w:t>
            </w:r>
            <w:r w:rsidR="00540C13" w:rsidRPr="00970F46">
              <w:rPr>
                <w:rFonts w:ascii="Arial" w:hAnsi="Arial" w:cs="Arial"/>
                <w:bCs/>
                <w:sz w:val="19"/>
                <w:szCs w:val="19"/>
              </w:rPr>
              <w:t>,</w:t>
            </w:r>
            <w:r w:rsidR="00AE22D2">
              <w:rPr>
                <w:rFonts w:ascii="Arial" w:hAnsi="Arial" w:cs="Arial"/>
                <w:bCs/>
                <w:sz w:val="19"/>
                <w:szCs w:val="19"/>
              </w:rPr>
              <w:t xml:space="preserve"> </w:t>
            </w:r>
            <w:r w:rsidR="008343F9" w:rsidRPr="00970F46">
              <w:rPr>
                <w:rFonts w:ascii="Arial" w:hAnsi="Arial" w:cs="Arial"/>
                <w:bCs/>
                <w:sz w:val="19"/>
                <w:szCs w:val="19"/>
              </w:rPr>
              <w:t xml:space="preserve">será </w:t>
            </w:r>
            <w:r w:rsidR="00B40429" w:rsidRPr="00970F46">
              <w:rPr>
                <w:rFonts w:ascii="Arial" w:hAnsi="Arial" w:cs="Arial"/>
                <w:bCs/>
                <w:sz w:val="19"/>
                <w:szCs w:val="19"/>
              </w:rPr>
              <w:t>el Área</w:t>
            </w:r>
            <w:r w:rsidR="008343F9" w:rsidRPr="00970F46">
              <w:rPr>
                <w:rFonts w:ascii="Arial" w:hAnsi="Arial" w:cs="Arial"/>
                <w:bCs/>
                <w:sz w:val="19"/>
                <w:szCs w:val="19"/>
              </w:rPr>
              <w:t xml:space="preserve"> responsable</w:t>
            </w:r>
            <w:r w:rsidR="00984097" w:rsidRPr="00970F46">
              <w:rPr>
                <w:rFonts w:ascii="Arial" w:hAnsi="Arial" w:cs="Arial"/>
                <w:bCs/>
                <w:sz w:val="19"/>
                <w:szCs w:val="19"/>
              </w:rPr>
              <w:t xml:space="preserve"> de</w:t>
            </w:r>
            <w:r w:rsidR="00E03EBC" w:rsidRPr="00970F46">
              <w:rPr>
                <w:rFonts w:ascii="Arial" w:hAnsi="Arial" w:cs="Arial"/>
                <w:sz w:val="19"/>
                <w:szCs w:val="19"/>
              </w:rPr>
              <w:t xml:space="preserve"> dar respuesta</w:t>
            </w:r>
            <w:r w:rsidR="008343F9" w:rsidRPr="00970F46">
              <w:rPr>
                <w:rFonts w:ascii="Arial" w:hAnsi="Arial" w:cs="Arial"/>
                <w:sz w:val="19"/>
                <w:szCs w:val="19"/>
              </w:rPr>
              <w:t xml:space="preserve"> a</w:t>
            </w:r>
            <w:r w:rsidR="00E03EBC" w:rsidRPr="00970F46">
              <w:rPr>
                <w:rFonts w:ascii="Arial" w:hAnsi="Arial" w:cs="Arial"/>
                <w:sz w:val="19"/>
                <w:szCs w:val="19"/>
              </w:rPr>
              <w:t xml:space="preserve"> las preguntas </w:t>
            </w:r>
            <w:r w:rsidR="008343F9" w:rsidRPr="00970F46">
              <w:rPr>
                <w:rFonts w:ascii="Arial" w:hAnsi="Arial" w:cs="Arial"/>
                <w:sz w:val="19"/>
                <w:szCs w:val="19"/>
              </w:rPr>
              <w:t xml:space="preserve">que </w:t>
            </w:r>
            <w:r w:rsidR="00E03EBC" w:rsidRPr="00970F46">
              <w:rPr>
                <w:rFonts w:ascii="Arial" w:hAnsi="Arial" w:cs="Arial"/>
                <w:sz w:val="19"/>
                <w:szCs w:val="19"/>
              </w:rPr>
              <w:t xml:space="preserve">realicen los licitantes en la junta de aclaraciones sobre aspectos técnicos </w:t>
            </w:r>
            <w:r w:rsidR="005F7E3B" w:rsidRPr="00970F46">
              <w:rPr>
                <w:rFonts w:ascii="Arial" w:hAnsi="Arial" w:cs="Arial"/>
                <w:sz w:val="19"/>
                <w:szCs w:val="19"/>
              </w:rPr>
              <w:t>del servicio</w:t>
            </w:r>
            <w:r w:rsidR="00AE22D2">
              <w:rPr>
                <w:rFonts w:ascii="Arial" w:hAnsi="Arial" w:cs="Arial"/>
                <w:sz w:val="19"/>
                <w:szCs w:val="19"/>
              </w:rPr>
              <w:t xml:space="preserve"> </w:t>
            </w:r>
            <w:r w:rsidR="00E03EBC" w:rsidRPr="00970F46">
              <w:rPr>
                <w:rFonts w:ascii="Arial" w:hAnsi="Arial" w:cs="Arial"/>
                <w:sz w:val="19"/>
                <w:szCs w:val="19"/>
              </w:rPr>
              <w:t xml:space="preserve">y </w:t>
            </w:r>
            <w:r w:rsidR="008343F9" w:rsidRPr="00970F46">
              <w:rPr>
                <w:rFonts w:ascii="Arial" w:hAnsi="Arial" w:cs="Arial"/>
                <w:sz w:val="19"/>
                <w:szCs w:val="19"/>
              </w:rPr>
              <w:t>será la encargada de evaluar</w:t>
            </w:r>
            <w:r w:rsidR="00E03EBC" w:rsidRPr="00970F46">
              <w:rPr>
                <w:rFonts w:ascii="Arial" w:hAnsi="Arial" w:cs="Arial"/>
                <w:sz w:val="19"/>
                <w:szCs w:val="19"/>
              </w:rPr>
              <w:t xml:space="preserve"> la</w:t>
            </w:r>
            <w:r w:rsidR="008343F9" w:rsidRPr="00970F46">
              <w:rPr>
                <w:rFonts w:ascii="Arial" w:hAnsi="Arial" w:cs="Arial"/>
                <w:sz w:val="19"/>
                <w:szCs w:val="19"/>
              </w:rPr>
              <w:t>s</w:t>
            </w:r>
            <w:r w:rsidR="00E03EBC" w:rsidRPr="00970F46">
              <w:rPr>
                <w:rFonts w:ascii="Arial" w:hAnsi="Arial" w:cs="Arial"/>
                <w:sz w:val="19"/>
                <w:szCs w:val="19"/>
              </w:rPr>
              <w:t xml:space="preserve"> propuesta</w:t>
            </w:r>
            <w:r w:rsidR="008343F9" w:rsidRPr="00970F46">
              <w:rPr>
                <w:rFonts w:ascii="Arial" w:hAnsi="Arial" w:cs="Arial"/>
                <w:sz w:val="19"/>
                <w:szCs w:val="19"/>
              </w:rPr>
              <w:t>s</w:t>
            </w:r>
            <w:r w:rsidR="00E03EBC" w:rsidRPr="00970F46">
              <w:rPr>
                <w:rFonts w:ascii="Arial" w:hAnsi="Arial" w:cs="Arial"/>
                <w:sz w:val="19"/>
                <w:szCs w:val="19"/>
              </w:rPr>
              <w:t xml:space="preserve"> técnica</w:t>
            </w:r>
            <w:r w:rsidR="008343F9" w:rsidRPr="00970F46">
              <w:rPr>
                <w:rFonts w:ascii="Arial" w:hAnsi="Arial" w:cs="Arial"/>
                <w:sz w:val="19"/>
                <w:szCs w:val="19"/>
              </w:rPr>
              <w:t>s</w:t>
            </w:r>
            <w:r w:rsidR="00E03EBC" w:rsidRPr="00970F46">
              <w:rPr>
                <w:rFonts w:ascii="Arial" w:hAnsi="Arial" w:cs="Arial"/>
                <w:sz w:val="19"/>
                <w:szCs w:val="19"/>
              </w:rPr>
              <w:t>.</w:t>
            </w:r>
          </w:p>
        </w:tc>
      </w:tr>
      <w:tr w:rsidR="00596F8C" w:rsidRPr="00970F46" w:rsidTr="000C2C1A">
        <w:trPr>
          <w:trHeight w:val="608"/>
        </w:trPr>
        <w:tc>
          <w:tcPr>
            <w:tcW w:w="2126" w:type="dxa"/>
            <w:vAlign w:val="center"/>
          </w:tcPr>
          <w:p w:rsidR="00C21AF7" w:rsidRPr="00970F46" w:rsidRDefault="006641D4" w:rsidP="00970F46">
            <w:pPr>
              <w:tabs>
                <w:tab w:val="right" w:leader="hyphen" w:pos="13041"/>
              </w:tabs>
              <w:spacing w:after="0" w:line="240" w:lineRule="auto"/>
              <w:jc w:val="center"/>
              <w:rPr>
                <w:rFonts w:ascii="Arial" w:hAnsi="Arial" w:cs="Arial"/>
                <w:sz w:val="19"/>
                <w:szCs w:val="19"/>
              </w:rPr>
            </w:pPr>
            <w:r w:rsidRPr="00970F46">
              <w:rPr>
                <w:rFonts w:ascii="Arial" w:hAnsi="Arial" w:cs="Arial"/>
                <w:b/>
                <w:sz w:val="19"/>
                <w:szCs w:val="19"/>
              </w:rPr>
              <w:t>SERVICIOS</w:t>
            </w:r>
            <w:r w:rsidR="00C21AF7" w:rsidRPr="00970F46">
              <w:rPr>
                <w:rFonts w:ascii="Arial" w:hAnsi="Arial" w:cs="Arial"/>
                <w:b/>
                <w:sz w:val="19"/>
                <w:szCs w:val="19"/>
              </w:rPr>
              <w:t>:</w:t>
            </w:r>
          </w:p>
        </w:tc>
        <w:tc>
          <w:tcPr>
            <w:tcW w:w="7513" w:type="dxa"/>
            <w:vAlign w:val="center"/>
          </w:tcPr>
          <w:p w:rsidR="00C21AF7" w:rsidRPr="00970F46" w:rsidRDefault="00C21AF7" w:rsidP="00970F46">
            <w:pPr>
              <w:tabs>
                <w:tab w:val="right" w:leader="hyphen" w:pos="13041"/>
              </w:tabs>
              <w:spacing w:after="0" w:line="240" w:lineRule="auto"/>
              <w:jc w:val="both"/>
              <w:rPr>
                <w:rFonts w:ascii="Arial" w:hAnsi="Arial" w:cs="Arial"/>
                <w:sz w:val="19"/>
                <w:szCs w:val="19"/>
              </w:rPr>
            </w:pPr>
            <w:r w:rsidRPr="00970F46">
              <w:rPr>
                <w:rFonts w:ascii="Arial" w:hAnsi="Arial" w:cs="Arial"/>
                <w:sz w:val="19"/>
                <w:szCs w:val="19"/>
              </w:rPr>
              <w:t>Los que se solic</w:t>
            </w:r>
            <w:r w:rsidR="00320154" w:rsidRPr="00970F46">
              <w:rPr>
                <w:rFonts w:ascii="Arial" w:hAnsi="Arial" w:cs="Arial"/>
                <w:sz w:val="19"/>
                <w:szCs w:val="19"/>
              </w:rPr>
              <w:t xml:space="preserve">itan con motivo de la presente </w:t>
            </w:r>
            <w:r w:rsidR="006641D4" w:rsidRPr="00970F46">
              <w:rPr>
                <w:rFonts w:ascii="Arial" w:hAnsi="Arial" w:cs="Arial"/>
                <w:sz w:val="19"/>
                <w:szCs w:val="19"/>
              </w:rPr>
              <w:t>Licitación</w:t>
            </w:r>
            <w:r w:rsidRPr="00970F46">
              <w:rPr>
                <w:rFonts w:ascii="Arial" w:hAnsi="Arial" w:cs="Arial"/>
                <w:sz w:val="19"/>
                <w:szCs w:val="19"/>
              </w:rPr>
              <w:t xml:space="preserve"> y se especif</w:t>
            </w:r>
            <w:r w:rsidR="009302F8" w:rsidRPr="00970F46">
              <w:rPr>
                <w:rFonts w:ascii="Arial" w:hAnsi="Arial" w:cs="Arial"/>
                <w:sz w:val="19"/>
                <w:szCs w:val="19"/>
              </w:rPr>
              <w:t xml:space="preserve">ican en el </w:t>
            </w:r>
            <w:r w:rsidR="009302F8" w:rsidRPr="00970F46">
              <w:rPr>
                <w:rFonts w:ascii="Arial" w:hAnsi="Arial" w:cs="Arial"/>
                <w:b/>
                <w:sz w:val="19"/>
                <w:szCs w:val="19"/>
              </w:rPr>
              <w:t>Anexo Técnico</w:t>
            </w:r>
            <w:r w:rsidR="009302F8" w:rsidRPr="00970F46">
              <w:rPr>
                <w:rFonts w:ascii="Arial" w:hAnsi="Arial" w:cs="Arial"/>
                <w:sz w:val="19"/>
                <w:szCs w:val="19"/>
              </w:rPr>
              <w:t xml:space="preserve"> de la C</w:t>
            </w:r>
            <w:r w:rsidRPr="00970F46">
              <w:rPr>
                <w:rFonts w:ascii="Arial" w:hAnsi="Arial" w:cs="Arial"/>
                <w:sz w:val="19"/>
                <w:szCs w:val="19"/>
              </w:rPr>
              <w:t>onvocatoria.</w:t>
            </w:r>
          </w:p>
        </w:tc>
      </w:tr>
      <w:tr w:rsidR="00596F8C" w:rsidRPr="00970F46" w:rsidTr="000C2C1A">
        <w:trPr>
          <w:trHeight w:val="702"/>
        </w:trPr>
        <w:tc>
          <w:tcPr>
            <w:tcW w:w="2126" w:type="dxa"/>
            <w:vAlign w:val="center"/>
          </w:tcPr>
          <w:p w:rsidR="00C21AF7" w:rsidRPr="00970F46" w:rsidRDefault="00C21AF7" w:rsidP="00970F46">
            <w:pPr>
              <w:tabs>
                <w:tab w:val="right" w:leader="hyphen" w:pos="13041"/>
              </w:tabs>
              <w:spacing w:after="0" w:line="240" w:lineRule="auto"/>
              <w:jc w:val="center"/>
              <w:rPr>
                <w:rFonts w:ascii="Arial" w:hAnsi="Arial" w:cs="Arial"/>
                <w:b/>
                <w:sz w:val="19"/>
                <w:szCs w:val="19"/>
              </w:rPr>
            </w:pPr>
            <w:r w:rsidRPr="00970F46">
              <w:rPr>
                <w:rFonts w:ascii="Arial" w:hAnsi="Arial" w:cs="Arial"/>
                <w:b/>
                <w:sz w:val="19"/>
                <w:szCs w:val="19"/>
              </w:rPr>
              <w:t>COMPRANET:</w:t>
            </w:r>
          </w:p>
        </w:tc>
        <w:tc>
          <w:tcPr>
            <w:tcW w:w="7513" w:type="dxa"/>
            <w:vAlign w:val="center"/>
          </w:tcPr>
          <w:p w:rsidR="00C21AF7" w:rsidRPr="00970F46" w:rsidRDefault="00C21AF7" w:rsidP="00970F46">
            <w:pPr>
              <w:tabs>
                <w:tab w:val="right" w:leader="hyphen" w:pos="13041"/>
              </w:tabs>
              <w:spacing w:after="0" w:line="240" w:lineRule="auto"/>
              <w:jc w:val="both"/>
              <w:rPr>
                <w:rFonts w:ascii="Arial" w:hAnsi="Arial" w:cs="Arial"/>
                <w:sz w:val="19"/>
                <w:szCs w:val="19"/>
              </w:rPr>
            </w:pPr>
            <w:r w:rsidRPr="00970F46">
              <w:rPr>
                <w:rFonts w:ascii="Arial" w:hAnsi="Arial" w:cs="Arial"/>
                <w:sz w:val="19"/>
                <w:szCs w:val="19"/>
              </w:rPr>
              <w:t>Sistema electrónico de información público gubernamental sobre adquisiciones, arrendamientos, bienes, obras públicas y servicios relacionados con las mismas.</w:t>
            </w:r>
          </w:p>
        </w:tc>
      </w:tr>
      <w:tr w:rsidR="00596F8C" w:rsidRPr="00970F46" w:rsidTr="000C2C1A">
        <w:trPr>
          <w:trHeight w:val="454"/>
        </w:trPr>
        <w:tc>
          <w:tcPr>
            <w:tcW w:w="2126" w:type="dxa"/>
            <w:vAlign w:val="center"/>
          </w:tcPr>
          <w:p w:rsidR="00C21AF7" w:rsidRPr="00970F46" w:rsidRDefault="00C21AF7" w:rsidP="00970F46">
            <w:pPr>
              <w:tabs>
                <w:tab w:val="right" w:leader="hyphen" w:pos="13041"/>
              </w:tabs>
              <w:spacing w:after="0" w:line="240" w:lineRule="auto"/>
              <w:jc w:val="center"/>
              <w:rPr>
                <w:rFonts w:ascii="Arial" w:hAnsi="Arial" w:cs="Arial"/>
                <w:b/>
                <w:caps/>
                <w:sz w:val="19"/>
                <w:szCs w:val="19"/>
              </w:rPr>
            </w:pPr>
            <w:r w:rsidRPr="00970F46">
              <w:rPr>
                <w:rFonts w:ascii="Arial" w:hAnsi="Arial" w:cs="Arial"/>
                <w:b/>
                <w:sz w:val="19"/>
                <w:szCs w:val="19"/>
              </w:rPr>
              <w:t>CONVOCATORIA:</w:t>
            </w:r>
          </w:p>
        </w:tc>
        <w:tc>
          <w:tcPr>
            <w:tcW w:w="7513" w:type="dxa"/>
            <w:vAlign w:val="center"/>
          </w:tcPr>
          <w:p w:rsidR="00C21AF7" w:rsidRPr="00970F46" w:rsidRDefault="00C21AF7" w:rsidP="00970F46">
            <w:pPr>
              <w:tabs>
                <w:tab w:val="right" w:leader="hyphen" w:pos="13041"/>
              </w:tabs>
              <w:spacing w:after="0" w:line="240" w:lineRule="auto"/>
              <w:jc w:val="both"/>
              <w:rPr>
                <w:rFonts w:ascii="Arial" w:hAnsi="Arial" w:cs="Arial"/>
                <w:sz w:val="19"/>
                <w:szCs w:val="19"/>
              </w:rPr>
            </w:pPr>
            <w:r w:rsidRPr="00970F46">
              <w:rPr>
                <w:rFonts w:ascii="Arial" w:hAnsi="Arial" w:cs="Arial"/>
                <w:sz w:val="19"/>
                <w:szCs w:val="19"/>
              </w:rPr>
              <w:t xml:space="preserve">Documento que contiene los conceptos y criterios que regirán y serán aplicados para la </w:t>
            </w:r>
            <w:r w:rsidR="005F7E3B" w:rsidRPr="00970F46">
              <w:rPr>
                <w:rFonts w:ascii="Arial" w:hAnsi="Arial" w:cs="Arial"/>
                <w:sz w:val="19"/>
                <w:szCs w:val="19"/>
              </w:rPr>
              <w:t>contratación del servicio</w:t>
            </w:r>
            <w:r w:rsidR="00AE22D2">
              <w:rPr>
                <w:rFonts w:ascii="Arial" w:hAnsi="Arial" w:cs="Arial"/>
                <w:sz w:val="19"/>
                <w:szCs w:val="19"/>
              </w:rPr>
              <w:t xml:space="preserve"> </w:t>
            </w:r>
            <w:r w:rsidR="00320154" w:rsidRPr="00970F46">
              <w:rPr>
                <w:rFonts w:ascii="Arial" w:hAnsi="Arial" w:cs="Arial"/>
                <w:sz w:val="19"/>
                <w:szCs w:val="19"/>
              </w:rPr>
              <w:t xml:space="preserve">objeto de esta </w:t>
            </w:r>
            <w:r w:rsidR="006641D4" w:rsidRPr="00970F46">
              <w:rPr>
                <w:rFonts w:ascii="Arial" w:hAnsi="Arial" w:cs="Arial"/>
                <w:sz w:val="19"/>
                <w:szCs w:val="19"/>
              </w:rPr>
              <w:t>Licitación</w:t>
            </w:r>
          </w:p>
        </w:tc>
      </w:tr>
      <w:tr w:rsidR="00596F8C" w:rsidRPr="00970F46" w:rsidTr="000C2C1A">
        <w:trPr>
          <w:trHeight w:val="660"/>
        </w:trPr>
        <w:tc>
          <w:tcPr>
            <w:tcW w:w="2126" w:type="dxa"/>
            <w:vAlign w:val="center"/>
          </w:tcPr>
          <w:p w:rsidR="00C21AF7" w:rsidRPr="00970F46" w:rsidRDefault="00B40429" w:rsidP="00970F46">
            <w:pPr>
              <w:tabs>
                <w:tab w:val="right" w:leader="hyphen" w:pos="13041"/>
              </w:tabs>
              <w:spacing w:after="0" w:line="240" w:lineRule="auto"/>
              <w:jc w:val="center"/>
              <w:rPr>
                <w:rFonts w:ascii="Arial" w:hAnsi="Arial" w:cs="Arial"/>
                <w:b/>
                <w:caps/>
                <w:sz w:val="19"/>
                <w:szCs w:val="19"/>
              </w:rPr>
            </w:pPr>
            <w:r w:rsidRPr="00970F46">
              <w:rPr>
                <w:rFonts w:ascii="Arial" w:hAnsi="Arial" w:cs="Arial"/>
                <w:b/>
                <w:sz w:val="19"/>
                <w:szCs w:val="19"/>
              </w:rPr>
              <w:t>CONTRATO</w:t>
            </w:r>
            <w:r w:rsidR="00C21AF7" w:rsidRPr="00970F46">
              <w:rPr>
                <w:rFonts w:ascii="Arial" w:hAnsi="Arial" w:cs="Arial"/>
                <w:b/>
                <w:sz w:val="19"/>
                <w:szCs w:val="19"/>
              </w:rPr>
              <w:t>:</w:t>
            </w:r>
          </w:p>
        </w:tc>
        <w:tc>
          <w:tcPr>
            <w:tcW w:w="7513" w:type="dxa"/>
            <w:vAlign w:val="center"/>
          </w:tcPr>
          <w:p w:rsidR="00C21AF7" w:rsidRPr="00970F46" w:rsidRDefault="00C21AF7" w:rsidP="00970F46">
            <w:pPr>
              <w:tabs>
                <w:tab w:val="right" w:leader="hyphen" w:pos="13041"/>
              </w:tabs>
              <w:spacing w:after="0" w:line="240" w:lineRule="auto"/>
              <w:jc w:val="both"/>
              <w:rPr>
                <w:rFonts w:ascii="Arial" w:hAnsi="Arial" w:cs="Arial"/>
                <w:sz w:val="19"/>
                <w:szCs w:val="19"/>
              </w:rPr>
            </w:pPr>
            <w:r w:rsidRPr="00970F46">
              <w:rPr>
                <w:rFonts w:ascii="Arial" w:hAnsi="Arial" w:cs="Arial"/>
                <w:sz w:val="19"/>
                <w:szCs w:val="19"/>
              </w:rPr>
              <w:t>El documento que establece los de</w:t>
            </w:r>
            <w:r w:rsidR="008343F9" w:rsidRPr="00970F46">
              <w:rPr>
                <w:rFonts w:ascii="Arial" w:hAnsi="Arial" w:cs="Arial"/>
                <w:sz w:val="19"/>
                <w:szCs w:val="19"/>
              </w:rPr>
              <w:t>rechos y obligaciones entre la C</w:t>
            </w:r>
            <w:r w:rsidRPr="00970F46">
              <w:rPr>
                <w:rFonts w:ascii="Arial" w:hAnsi="Arial" w:cs="Arial"/>
                <w:sz w:val="19"/>
                <w:szCs w:val="19"/>
              </w:rPr>
              <w:t>onvoc</w:t>
            </w:r>
            <w:r w:rsidR="009302F8" w:rsidRPr="00970F46">
              <w:rPr>
                <w:rFonts w:ascii="Arial" w:hAnsi="Arial" w:cs="Arial"/>
                <w:sz w:val="19"/>
                <w:szCs w:val="19"/>
              </w:rPr>
              <w:t>ante y el licitante adjudicado.</w:t>
            </w:r>
          </w:p>
        </w:tc>
      </w:tr>
      <w:tr w:rsidR="00596F8C" w:rsidRPr="00970F46" w:rsidTr="000C2C1A">
        <w:trPr>
          <w:trHeight w:val="454"/>
        </w:trPr>
        <w:tc>
          <w:tcPr>
            <w:tcW w:w="2126" w:type="dxa"/>
            <w:vAlign w:val="center"/>
          </w:tcPr>
          <w:p w:rsidR="00C21AF7" w:rsidRPr="00970F46" w:rsidRDefault="00C21AF7" w:rsidP="00970F46">
            <w:pPr>
              <w:tabs>
                <w:tab w:val="right" w:leader="hyphen" w:pos="13041"/>
              </w:tabs>
              <w:spacing w:after="0" w:line="240" w:lineRule="auto"/>
              <w:jc w:val="center"/>
              <w:rPr>
                <w:rFonts w:ascii="Arial" w:hAnsi="Arial" w:cs="Arial"/>
                <w:sz w:val="19"/>
                <w:szCs w:val="19"/>
              </w:rPr>
            </w:pPr>
            <w:r w:rsidRPr="00970F46">
              <w:rPr>
                <w:rFonts w:ascii="Arial" w:hAnsi="Arial" w:cs="Arial"/>
                <w:b/>
                <w:sz w:val="19"/>
                <w:szCs w:val="19"/>
              </w:rPr>
              <w:t>CONVOCANTE:</w:t>
            </w:r>
          </w:p>
        </w:tc>
        <w:tc>
          <w:tcPr>
            <w:tcW w:w="7513" w:type="dxa"/>
            <w:vAlign w:val="center"/>
          </w:tcPr>
          <w:p w:rsidR="00C21AF7" w:rsidRPr="00970F46" w:rsidRDefault="00C21AF7" w:rsidP="00970F46">
            <w:pPr>
              <w:tabs>
                <w:tab w:val="right" w:leader="hyphen" w:pos="13041"/>
              </w:tabs>
              <w:spacing w:after="0" w:line="240" w:lineRule="auto"/>
              <w:jc w:val="both"/>
              <w:rPr>
                <w:rFonts w:ascii="Arial" w:hAnsi="Arial" w:cs="Arial"/>
                <w:sz w:val="19"/>
                <w:szCs w:val="19"/>
              </w:rPr>
            </w:pPr>
            <w:r w:rsidRPr="00970F46">
              <w:rPr>
                <w:rFonts w:ascii="Arial" w:hAnsi="Arial" w:cs="Arial"/>
                <w:sz w:val="19"/>
                <w:szCs w:val="19"/>
              </w:rPr>
              <w:t xml:space="preserve">El Hospital Regional de Alta Especialidad de </w:t>
            </w:r>
            <w:r w:rsidR="00B40429" w:rsidRPr="00970F46">
              <w:rPr>
                <w:rFonts w:ascii="Arial" w:hAnsi="Arial" w:cs="Arial"/>
                <w:sz w:val="19"/>
                <w:szCs w:val="19"/>
              </w:rPr>
              <w:t>Ciudad Victoria “Bicentenario 2010”</w:t>
            </w:r>
            <w:r w:rsidRPr="00970F46">
              <w:rPr>
                <w:rFonts w:ascii="Arial" w:hAnsi="Arial" w:cs="Arial"/>
                <w:sz w:val="19"/>
                <w:szCs w:val="19"/>
              </w:rPr>
              <w:t xml:space="preserve">, a través de la Dirección de Administración y Finanzas por conducto de la Subdirección de </w:t>
            </w:r>
            <w:r w:rsidR="00B40429" w:rsidRPr="00970F46">
              <w:rPr>
                <w:rFonts w:ascii="Arial" w:hAnsi="Arial" w:cs="Arial"/>
                <w:sz w:val="19"/>
                <w:szCs w:val="19"/>
              </w:rPr>
              <w:t>Conservación, Mantenimiento y Servicios Generales</w:t>
            </w:r>
            <w:r w:rsidRPr="00970F46">
              <w:rPr>
                <w:rFonts w:ascii="Arial" w:hAnsi="Arial" w:cs="Arial"/>
                <w:sz w:val="19"/>
                <w:szCs w:val="19"/>
              </w:rPr>
              <w:t>.</w:t>
            </w:r>
          </w:p>
        </w:tc>
      </w:tr>
      <w:tr w:rsidR="00596F8C" w:rsidRPr="00970F46" w:rsidTr="000C2C1A">
        <w:trPr>
          <w:trHeight w:val="454"/>
        </w:trPr>
        <w:tc>
          <w:tcPr>
            <w:tcW w:w="2126" w:type="dxa"/>
            <w:vAlign w:val="center"/>
          </w:tcPr>
          <w:p w:rsidR="00C21AF7" w:rsidRPr="00970F46" w:rsidRDefault="00662ECD" w:rsidP="00970F46">
            <w:pPr>
              <w:tabs>
                <w:tab w:val="right" w:leader="hyphen" w:pos="13041"/>
              </w:tabs>
              <w:spacing w:after="0" w:line="240" w:lineRule="auto"/>
              <w:jc w:val="center"/>
              <w:rPr>
                <w:rFonts w:ascii="Arial" w:hAnsi="Arial" w:cs="Arial"/>
                <w:b/>
                <w:sz w:val="19"/>
                <w:szCs w:val="19"/>
              </w:rPr>
            </w:pPr>
            <w:r w:rsidRPr="00970F46">
              <w:rPr>
                <w:rFonts w:ascii="Arial" w:hAnsi="Arial" w:cs="Arial"/>
                <w:b/>
                <w:sz w:val="19"/>
                <w:szCs w:val="19"/>
              </w:rPr>
              <w:t xml:space="preserve">Hospital y/o </w:t>
            </w:r>
            <w:r w:rsidR="00C21AF7" w:rsidRPr="00970F46">
              <w:rPr>
                <w:rFonts w:ascii="Arial" w:hAnsi="Arial" w:cs="Arial"/>
                <w:b/>
                <w:sz w:val="19"/>
                <w:szCs w:val="19"/>
              </w:rPr>
              <w:t>HRAE</w:t>
            </w:r>
            <w:r w:rsidR="00B40429" w:rsidRPr="00970F46">
              <w:rPr>
                <w:rFonts w:ascii="Arial" w:hAnsi="Arial" w:cs="Arial"/>
                <w:b/>
                <w:sz w:val="19"/>
                <w:szCs w:val="19"/>
              </w:rPr>
              <w:t>V</w:t>
            </w:r>
            <w:r w:rsidR="00C21AF7" w:rsidRPr="00970F46">
              <w:rPr>
                <w:rFonts w:ascii="Arial" w:hAnsi="Arial" w:cs="Arial"/>
                <w:b/>
                <w:sz w:val="19"/>
                <w:szCs w:val="19"/>
              </w:rPr>
              <w:t>:</w:t>
            </w:r>
          </w:p>
        </w:tc>
        <w:tc>
          <w:tcPr>
            <w:tcW w:w="7513" w:type="dxa"/>
            <w:vAlign w:val="center"/>
          </w:tcPr>
          <w:p w:rsidR="00C21AF7" w:rsidRPr="00970F46" w:rsidRDefault="00B40429" w:rsidP="00970F46">
            <w:pPr>
              <w:tabs>
                <w:tab w:val="right" w:leader="hyphen" w:pos="13041"/>
              </w:tabs>
              <w:spacing w:after="0" w:line="240" w:lineRule="auto"/>
              <w:jc w:val="both"/>
              <w:rPr>
                <w:rFonts w:ascii="Arial" w:hAnsi="Arial" w:cs="Arial"/>
                <w:sz w:val="19"/>
                <w:szCs w:val="19"/>
              </w:rPr>
            </w:pPr>
            <w:r w:rsidRPr="00970F46">
              <w:rPr>
                <w:rFonts w:ascii="Arial" w:hAnsi="Arial" w:cs="Arial"/>
                <w:sz w:val="19"/>
                <w:szCs w:val="19"/>
              </w:rPr>
              <w:t>Hospital Regional de Alta Especialidad de Ciudad Victoria “Bicentenario 2010”</w:t>
            </w:r>
          </w:p>
        </w:tc>
      </w:tr>
      <w:tr w:rsidR="00596F8C" w:rsidRPr="00970F46" w:rsidTr="000C2C1A">
        <w:trPr>
          <w:trHeight w:val="454"/>
        </w:trPr>
        <w:tc>
          <w:tcPr>
            <w:tcW w:w="2126" w:type="dxa"/>
            <w:vAlign w:val="center"/>
          </w:tcPr>
          <w:p w:rsidR="00C21AF7" w:rsidRPr="00970F46" w:rsidRDefault="00C21AF7" w:rsidP="00970F46">
            <w:pPr>
              <w:tabs>
                <w:tab w:val="right" w:leader="hyphen" w:pos="13041"/>
              </w:tabs>
              <w:spacing w:after="0" w:line="240" w:lineRule="auto"/>
              <w:jc w:val="center"/>
              <w:rPr>
                <w:rFonts w:ascii="Arial" w:hAnsi="Arial" w:cs="Arial"/>
                <w:b/>
                <w:sz w:val="19"/>
                <w:szCs w:val="19"/>
              </w:rPr>
            </w:pPr>
            <w:r w:rsidRPr="00970F46">
              <w:rPr>
                <w:rFonts w:ascii="Arial" w:hAnsi="Arial" w:cs="Arial"/>
                <w:b/>
                <w:sz w:val="19"/>
                <w:szCs w:val="19"/>
              </w:rPr>
              <w:t>LEY:</w:t>
            </w:r>
          </w:p>
        </w:tc>
        <w:tc>
          <w:tcPr>
            <w:tcW w:w="7513" w:type="dxa"/>
            <w:vAlign w:val="center"/>
          </w:tcPr>
          <w:p w:rsidR="00C21AF7" w:rsidRPr="00970F46" w:rsidRDefault="00C21AF7" w:rsidP="00970F46">
            <w:pPr>
              <w:tabs>
                <w:tab w:val="right" w:leader="hyphen" w:pos="13041"/>
              </w:tabs>
              <w:spacing w:after="0" w:line="240" w:lineRule="auto"/>
              <w:jc w:val="both"/>
              <w:rPr>
                <w:rFonts w:ascii="Arial" w:hAnsi="Arial" w:cs="Arial"/>
                <w:sz w:val="19"/>
                <w:szCs w:val="19"/>
              </w:rPr>
            </w:pPr>
            <w:r w:rsidRPr="00970F46">
              <w:rPr>
                <w:rFonts w:ascii="Arial" w:hAnsi="Arial" w:cs="Arial"/>
                <w:sz w:val="19"/>
                <w:szCs w:val="19"/>
              </w:rPr>
              <w:t>Ley de Adquisiciones, Arrendamientos y Servicios del Sector Público.</w:t>
            </w:r>
          </w:p>
        </w:tc>
      </w:tr>
      <w:tr w:rsidR="00596F8C" w:rsidRPr="00970F46" w:rsidTr="000C2C1A">
        <w:trPr>
          <w:trHeight w:val="454"/>
        </w:trPr>
        <w:tc>
          <w:tcPr>
            <w:tcW w:w="2126" w:type="dxa"/>
            <w:vAlign w:val="center"/>
          </w:tcPr>
          <w:p w:rsidR="00940FD9" w:rsidRPr="00970F46" w:rsidRDefault="006641D4" w:rsidP="00970F46">
            <w:pPr>
              <w:tabs>
                <w:tab w:val="right" w:leader="hyphen" w:pos="13041"/>
              </w:tabs>
              <w:spacing w:after="0" w:line="240" w:lineRule="auto"/>
              <w:jc w:val="center"/>
              <w:rPr>
                <w:rFonts w:ascii="Arial" w:hAnsi="Arial" w:cs="Arial"/>
                <w:b/>
                <w:sz w:val="19"/>
                <w:szCs w:val="19"/>
              </w:rPr>
            </w:pPr>
            <w:r w:rsidRPr="00970F46">
              <w:rPr>
                <w:rFonts w:ascii="Arial" w:hAnsi="Arial" w:cs="Arial"/>
                <w:b/>
                <w:sz w:val="20"/>
                <w:szCs w:val="20"/>
              </w:rPr>
              <w:t>LICITACIÓN:</w:t>
            </w:r>
          </w:p>
        </w:tc>
        <w:tc>
          <w:tcPr>
            <w:tcW w:w="7513" w:type="dxa"/>
            <w:vAlign w:val="center"/>
          </w:tcPr>
          <w:p w:rsidR="00940FD9" w:rsidRPr="00970F46" w:rsidRDefault="00940FD9" w:rsidP="00970F46">
            <w:pPr>
              <w:tabs>
                <w:tab w:val="right" w:leader="hyphen" w:pos="13041"/>
              </w:tabs>
              <w:spacing w:after="0" w:line="240" w:lineRule="auto"/>
              <w:jc w:val="both"/>
              <w:rPr>
                <w:rFonts w:ascii="Arial" w:hAnsi="Arial" w:cs="Arial"/>
                <w:sz w:val="19"/>
                <w:szCs w:val="19"/>
              </w:rPr>
            </w:pPr>
            <w:r w:rsidRPr="00970F46">
              <w:rPr>
                <w:rFonts w:ascii="Arial" w:hAnsi="Arial" w:cs="Arial"/>
                <w:sz w:val="19"/>
                <w:szCs w:val="19"/>
              </w:rPr>
              <w:t xml:space="preserve">Procedimiento administrativo para la adquisición, arrendamiento de bienes o contratación de servicios que celebran los </w:t>
            </w:r>
            <w:r w:rsidR="00F537ED" w:rsidRPr="00970F46">
              <w:rPr>
                <w:rFonts w:ascii="Arial" w:hAnsi="Arial" w:cs="Arial"/>
                <w:sz w:val="19"/>
                <w:szCs w:val="19"/>
              </w:rPr>
              <w:t xml:space="preserve">Organismos </w:t>
            </w:r>
            <w:r w:rsidRPr="00970F46">
              <w:rPr>
                <w:rFonts w:ascii="Arial" w:hAnsi="Arial" w:cs="Arial"/>
                <w:sz w:val="19"/>
                <w:szCs w:val="19"/>
              </w:rPr>
              <w:t xml:space="preserve">y </w:t>
            </w:r>
            <w:r w:rsidR="00F537ED" w:rsidRPr="00970F46">
              <w:rPr>
                <w:rFonts w:ascii="Arial" w:hAnsi="Arial" w:cs="Arial"/>
                <w:sz w:val="19"/>
                <w:szCs w:val="19"/>
              </w:rPr>
              <w:t xml:space="preserve">Entidades </w:t>
            </w:r>
            <w:r w:rsidRPr="00970F46">
              <w:rPr>
                <w:rFonts w:ascii="Arial" w:hAnsi="Arial" w:cs="Arial"/>
                <w:sz w:val="19"/>
                <w:szCs w:val="19"/>
              </w:rPr>
              <w:t>que forman parte del Sector Público.</w:t>
            </w:r>
          </w:p>
        </w:tc>
      </w:tr>
      <w:tr w:rsidR="00596F8C" w:rsidRPr="00970F46" w:rsidTr="000C2C1A">
        <w:trPr>
          <w:trHeight w:val="454"/>
        </w:trPr>
        <w:tc>
          <w:tcPr>
            <w:tcW w:w="2126" w:type="dxa"/>
            <w:vAlign w:val="center"/>
          </w:tcPr>
          <w:p w:rsidR="00C21AF7" w:rsidRPr="00970F46" w:rsidRDefault="00C21AF7" w:rsidP="00970F46">
            <w:pPr>
              <w:tabs>
                <w:tab w:val="right" w:leader="hyphen" w:pos="13041"/>
              </w:tabs>
              <w:spacing w:after="0" w:line="240" w:lineRule="auto"/>
              <w:jc w:val="center"/>
              <w:rPr>
                <w:rFonts w:ascii="Arial" w:hAnsi="Arial" w:cs="Arial"/>
                <w:b/>
                <w:sz w:val="19"/>
                <w:szCs w:val="19"/>
              </w:rPr>
            </w:pPr>
            <w:r w:rsidRPr="00970F46">
              <w:rPr>
                <w:rFonts w:ascii="Arial" w:hAnsi="Arial" w:cs="Arial"/>
                <w:b/>
                <w:sz w:val="19"/>
                <w:szCs w:val="19"/>
              </w:rPr>
              <w:t>LICITANTE:</w:t>
            </w:r>
          </w:p>
        </w:tc>
        <w:tc>
          <w:tcPr>
            <w:tcW w:w="7513" w:type="dxa"/>
            <w:vAlign w:val="center"/>
          </w:tcPr>
          <w:p w:rsidR="00C21AF7" w:rsidRPr="00970F46" w:rsidRDefault="00C21AF7" w:rsidP="00970F46">
            <w:pPr>
              <w:tabs>
                <w:tab w:val="right" w:leader="hyphen" w:pos="13041"/>
              </w:tabs>
              <w:spacing w:after="0" w:line="240" w:lineRule="auto"/>
              <w:jc w:val="both"/>
              <w:rPr>
                <w:rFonts w:ascii="Arial" w:hAnsi="Arial" w:cs="Arial"/>
                <w:sz w:val="19"/>
                <w:szCs w:val="19"/>
              </w:rPr>
            </w:pPr>
            <w:r w:rsidRPr="00970F46">
              <w:rPr>
                <w:rFonts w:ascii="Arial" w:hAnsi="Arial" w:cs="Arial"/>
                <w:sz w:val="19"/>
                <w:szCs w:val="19"/>
              </w:rPr>
              <w:t xml:space="preserve">Persona </w:t>
            </w:r>
            <w:r w:rsidR="00940FD9" w:rsidRPr="00970F46">
              <w:rPr>
                <w:rFonts w:ascii="Arial" w:hAnsi="Arial" w:cs="Arial"/>
                <w:sz w:val="19"/>
                <w:szCs w:val="19"/>
              </w:rPr>
              <w:t xml:space="preserve">Física </w:t>
            </w:r>
            <w:r w:rsidRPr="00970F46">
              <w:rPr>
                <w:rFonts w:ascii="Arial" w:hAnsi="Arial" w:cs="Arial"/>
                <w:sz w:val="19"/>
                <w:szCs w:val="19"/>
              </w:rPr>
              <w:t xml:space="preserve">o </w:t>
            </w:r>
            <w:r w:rsidR="00940FD9" w:rsidRPr="00970F46">
              <w:rPr>
                <w:rFonts w:ascii="Arial" w:hAnsi="Arial" w:cs="Arial"/>
                <w:sz w:val="19"/>
                <w:szCs w:val="19"/>
              </w:rPr>
              <w:t xml:space="preserve">Moral </w:t>
            </w:r>
            <w:r w:rsidRPr="00970F46">
              <w:rPr>
                <w:rFonts w:ascii="Arial" w:hAnsi="Arial" w:cs="Arial"/>
                <w:sz w:val="19"/>
                <w:szCs w:val="19"/>
              </w:rPr>
              <w:t>qu</w:t>
            </w:r>
            <w:r w:rsidR="00320154" w:rsidRPr="00970F46">
              <w:rPr>
                <w:rFonts w:ascii="Arial" w:hAnsi="Arial" w:cs="Arial"/>
                <w:sz w:val="19"/>
                <w:szCs w:val="19"/>
              </w:rPr>
              <w:t>e participe en este proc</w:t>
            </w:r>
            <w:r w:rsidR="008343F9" w:rsidRPr="00970F46">
              <w:rPr>
                <w:rFonts w:ascii="Arial" w:hAnsi="Arial" w:cs="Arial"/>
                <w:sz w:val="19"/>
                <w:szCs w:val="19"/>
              </w:rPr>
              <w:t>edimiento</w:t>
            </w:r>
            <w:r w:rsidR="00320154" w:rsidRPr="00970F46">
              <w:rPr>
                <w:rFonts w:ascii="Arial" w:hAnsi="Arial" w:cs="Arial"/>
                <w:sz w:val="19"/>
                <w:szCs w:val="19"/>
              </w:rPr>
              <w:t xml:space="preserve"> de </w:t>
            </w:r>
            <w:r w:rsidR="006641D4" w:rsidRPr="00970F46">
              <w:rPr>
                <w:rFonts w:ascii="Arial" w:hAnsi="Arial" w:cs="Arial"/>
                <w:sz w:val="20"/>
                <w:szCs w:val="20"/>
              </w:rPr>
              <w:t>Licitación pública</w:t>
            </w:r>
          </w:p>
        </w:tc>
      </w:tr>
      <w:tr w:rsidR="00596F8C" w:rsidRPr="00970F46" w:rsidTr="000C2C1A">
        <w:trPr>
          <w:trHeight w:val="864"/>
        </w:trPr>
        <w:tc>
          <w:tcPr>
            <w:tcW w:w="2126" w:type="dxa"/>
            <w:vAlign w:val="center"/>
          </w:tcPr>
          <w:p w:rsidR="00C21AF7" w:rsidRPr="00970F46" w:rsidRDefault="00C21AF7" w:rsidP="00970F46">
            <w:pPr>
              <w:tabs>
                <w:tab w:val="right" w:leader="hyphen" w:pos="13041"/>
              </w:tabs>
              <w:spacing w:after="0" w:line="240" w:lineRule="auto"/>
              <w:jc w:val="center"/>
              <w:rPr>
                <w:rFonts w:ascii="Arial" w:hAnsi="Arial" w:cs="Arial"/>
                <w:b/>
                <w:sz w:val="19"/>
                <w:szCs w:val="19"/>
              </w:rPr>
            </w:pPr>
            <w:r w:rsidRPr="00970F46">
              <w:rPr>
                <w:rFonts w:ascii="Arial" w:hAnsi="Arial" w:cs="Arial"/>
                <w:b/>
                <w:sz w:val="19"/>
                <w:szCs w:val="19"/>
              </w:rPr>
              <w:t>MIPYMES:</w:t>
            </w:r>
          </w:p>
        </w:tc>
        <w:tc>
          <w:tcPr>
            <w:tcW w:w="7513" w:type="dxa"/>
            <w:vAlign w:val="center"/>
          </w:tcPr>
          <w:p w:rsidR="00C21AF7" w:rsidRPr="00970F46" w:rsidRDefault="00C21AF7" w:rsidP="00970F46">
            <w:pPr>
              <w:tabs>
                <w:tab w:val="right" w:leader="hyphen" w:pos="13041"/>
              </w:tabs>
              <w:spacing w:after="0" w:line="240" w:lineRule="auto"/>
              <w:jc w:val="both"/>
              <w:rPr>
                <w:rFonts w:ascii="Arial" w:hAnsi="Arial" w:cs="Arial"/>
                <w:bCs/>
                <w:sz w:val="19"/>
                <w:szCs w:val="19"/>
              </w:rPr>
            </w:pPr>
            <w:r w:rsidRPr="00970F46">
              <w:rPr>
                <w:rFonts w:ascii="Arial" w:hAnsi="Arial" w:cs="Arial"/>
                <w:bCs/>
                <w:sz w:val="19"/>
                <w:szCs w:val="19"/>
              </w:rPr>
              <w:t>Las micro, pequeñas y medianas empresas de nacionalidad mex</w:t>
            </w:r>
            <w:r w:rsidR="008F1C7B" w:rsidRPr="00970F46">
              <w:rPr>
                <w:rFonts w:ascii="Arial" w:hAnsi="Arial" w:cs="Arial"/>
                <w:bCs/>
                <w:sz w:val="19"/>
                <w:szCs w:val="19"/>
              </w:rPr>
              <w:t>icana a que hace referencia la L</w:t>
            </w:r>
            <w:r w:rsidR="008343F9" w:rsidRPr="00970F46">
              <w:rPr>
                <w:rFonts w:ascii="Arial" w:hAnsi="Arial" w:cs="Arial"/>
                <w:bCs/>
                <w:sz w:val="19"/>
                <w:szCs w:val="19"/>
              </w:rPr>
              <w:t>ey para el Desarrollo de la Competitividad de la Micro, Pequeña y M</w:t>
            </w:r>
            <w:r w:rsidRPr="00970F46">
              <w:rPr>
                <w:rFonts w:ascii="Arial" w:hAnsi="Arial" w:cs="Arial"/>
                <w:bCs/>
                <w:sz w:val="19"/>
                <w:szCs w:val="19"/>
              </w:rPr>
              <w:t>ediana empresa.</w:t>
            </w:r>
          </w:p>
        </w:tc>
      </w:tr>
      <w:tr w:rsidR="00596F8C" w:rsidRPr="00970F46" w:rsidTr="000C2C1A">
        <w:trPr>
          <w:trHeight w:val="864"/>
        </w:trPr>
        <w:tc>
          <w:tcPr>
            <w:tcW w:w="2126" w:type="dxa"/>
            <w:vAlign w:val="center"/>
          </w:tcPr>
          <w:p w:rsidR="00C55FAA" w:rsidRPr="00970F46" w:rsidRDefault="00C55FAA" w:rsidP="00970F46">
            <w:pPr>
              <w:tabs>
                <w:tab w:val="right" w:leader="hyphen" w:pos="13041"/>
              </w:tabs>
              <w:spacing w:after="0" w:line="240" w:lineRule="auto"/>
              <w:jc w:val="center"/>
              <w:rPr>
                <w:rFonts w:ascii="Arial" w:hAnsi="Arial" w:cs="Arial"/>
                <w:b/>
                <w:sz w:val="19"/>
                <w:szCs w:val="19"/>
              </w:rPr>
            </w:pPr>
            <w:r w:rsidRPr="00970F46">
              <w:rPr>
                <w:rFonts w:ascii="Arial" w:hAnsi="Arial" w:cs="Arial"/>
                <w:b/>
                <w:sz w:val="19"/>
                <w:szCs w:val="19"/>
              </w:rPr>
              <w:t>PUNTOS Y PORCENTAJES:</w:t>
            </w:r>
          </w:p>
        </w:tc>
        <w:tc>
          <w:tcPr>
            <w:tcW w:w="7513" w:type="dxa"/>
            <w:vAlign w:val="center"/>
          </w:tcPr>
          <w:p w:rsidR="00C55FAA" w:rsidRPr="00970F46" w:rsidRDefault="00C55FAA" w:rsidP="00970F46">
            <w:pPr>
              <w:tabs>
                <w:tab w:val="right" w:leader="hyphen" w:pos="13041"/>
              </w:tabs>
              <w:spacing w:after="0" w:line="240" w:lineRule="auto"/>
              <w:jc w:val="both"/>
              <w:rPr>
                <w:rFonts w:ascii="Arial" w:hAnsi="Arial" w:cs="Arial"/>
                <w:sz w:val="19"/>
                <w:szCs w:val="19"/>
              </w:rPr>
            </w:pPr>
            <w:r w:rsidRPr="00970F46">
              <w:rPr>
                <w:rFonts w:ascii="Arial" w:hAnsi="Arial" w:cs="Arial"/>
                <w:sz w:val="19"/>
                <w:szCs w:val="19"/>
              </w:rPr>
              <w:t xml:space="preserve">El criterio de evaluación de proposiciones a través del mecanismo de puntos y porcentajes a que se refieren los artículos </w:t>
            </w:r>
            <w:r w:rsidRPr="00970F46">
              <w:rPr>
                <w:rFonts w:ascii="Arial" w:hAnsi="Arial" w:cs="Arial"/>
                <w:b/>
                <w:sz w:val="19"/>
                <w:szCs w:val="19"/>
              </w:rPr>
              <w:t>29</w:t>
            </w:r>
            <w:r w:rsidRPr="00970F46">
              <w:rPr>
                <w:rFonts w:ascii="Arial" w:hAnsi="Arial" w:cs="Arial"/>
                <w:sz w:val="19"/>
                <w:szCs w:val="19"/>
              </w:rPr>
              <w:t xml:space="preserve"> fracción </w:t>
            </w:r>
            <w:r w:rsidRPr="00970F46">
              <w:rPr>
                <w:rFonts w:ascii="Arial" w:hAnsi="Arial" w:cs="Arial"/>
                <w:b/>
                <w:sz w:val="19"/>
                <w:szCs w:val="19"/>
              </w:rPr>
              <w:t>XIII</w:t>
            </w:r>
            <w:r w:rsidRPr="00970F46">
              <w:rPr>
                <w:rFonts w:ascii="Arial" w:hAnsi="Arial" w:cs="Arial"/>
                <w:sz w:val="19"/>
                <w:szCs w:val="19"/>
              </w:rPr>
              <w:t xml:space="preserve">, </w:t>
            </w:r>
            <w:r w:rsidRPr="00970F46">
              <w:rPr>
                <w:rFonts w:ascii="Arial" w:hAnsi="Arial" w:cs="Arial"/>
                <w:b/>
                <w:sz w:val="19"/>
                <w:szCs w:val="19"/>
              </w:rPr>
              <w:t>36</w:t>
            </w:r>
            <w:r w:rsidRPr="00970F46">
              <w:rPr>
                <w:rFonts w:ascii="Arial" w:hAnsi="Arial" w:cs="Arial"/>
                <w:sz w:val="19"/>
                <w:szCs w:val="19"/>
              </w:rPr>
              <w:t xml:space="preserve"> párrafos segundo y tercero y </w:t>
            </w:r>
            <w:r w:rsidRPr="00970F46">
              <w:rPr>
                <w:rFonts w:ascii="Arial" w:hAnsi="Arial" w:cs="Arial"/>
                <w:b/>
                <w:sz w:val="19"/>
                <w:szCs w:val="19"/>
              </w:rPr>
              <w:t>36 Bis</w:t>
            </w:r>
            <w:r w:rsidRPr="00970F46">
              <w:rPr>
                <w:rFonts w:ascii="Arial" w:hAnsi="Arial" w:cs="Arial"/>
                <w:sz w:val="19"/>
                <w:szCs w:val="19"/>
              </w:rPr>
              <w:t xml:space="preserve"> fracción</w:t>
            </w:r>
            <w:r w:rsidRPr="00970F46">
              <w:rPr>
                <w:rFonts w:ascii="Arial" w:hAnsi="Arial" w:cs="Arial"/>
                <w:b/>
                <w:sz w:val="19"/>
                <w:szCs w:val="19"/>
              </w:rPr>
              <w:t xml:space="preserve"> I</w:t>
            </w:r>
            <w:r w:rsidRPr="00970F46">
              <w:rPr>
                <w:rFonts w:ascii="Arial" w:hAnsi="Arial" w:cs="Arial"/>
                <w:sz w:val="19"/>
                <w:szCs w:val="19"/>
              </w:rPr>
              <w:t xml:space="preserve"> de la Ley de Adquisiciones, Arrendamientos y Servicios del Sector Público.</w:t>
            </w:r>
          </w:p>
        </w:tc>
      </w:tr>
      <w:tr w:rsidR="00596F8C" w:rsidRPr="00970F46" w:rsidTr="000C2C1A">
        <w:trPr>
          <w:trHeight w:val="454"/>
        </w:trPr>
        <w:tc>
          <w:tcPr>
            <w:tcW w:w="2126" w:type="dxa"/>
            <w:vAlign w:val="center"/>
          </w:tcPr>
          <w:p w:rsidR="00C21AF7" w:rsidRPr="00970F46" w:rsidRDefault="00C21AF7" w:rsidP="00970F46">
            <w:pPr>
              <w:tabs>
                <w:tab w:val="right" w:leader="hyphen" w:pos="13041"/>
              </w:tabs>
              <w:spacing w:after="0" w:line="240" w:lineRule="auto"/>
              <w:jc w:val="center"/>
              <w:rPr>
                <w:rFonts w:ascii="Arial" w:hAnsi="Arial" w:cs="Arial"/>
                <w:b/>
                <w:sz w:val="19"/>
                <w:szCs w:val="19"/>
              </w:rPr>
            </w:pPr>
            <w:r w:rsidRPr="00970F46">
              <w:rPr>
                <w:rFonts w:ascii="Arial" w:hAnsi="Arial" w:cs="Arial"/>
                <w:b/>
                <w:sz w:val="19"/>
                <w:szCs w:val="19"/>
              </w:rPr>
              <w:t>PARTIDA O CONCEPTO:</w:t>
            </w:r>
          </w:p>
        </w:tc>
        <w:tc>
          <w:tcPr>
            <w:tcW w:w="7513" w:type="dxa"/>
            <w:vAlign w:val="center"/>
          </w:tcPr>
          <w:p w:rsidR="00C21AF7" w:rsidRPr="00970F46" w:rsidRDefault="008343F9" w:rsidP="00970F46">
            <w:pPr>
              <w:tabs>
                <w:tab w:val="right" w:leader="hyphen" w:pos="13041"/>
              </w:tabs>
              <w:spacing w:after="0" w:line="240" w:lineRule="auto"/>
              <w:jc w:val="both"/>
              <w:rPr>
                <w:rFonts w:ascii="Arial" w:hAnsi="Arial" w:cs="Arial"/>
                <w:sz w:val="19"/>
                <w:szCs w:val="19"/>
              </w:rPr>
            </w:pPr>
            <w:r w:rsidRPr="00970F46">
              <w:rPr>
                <w:rFonts w:ascii="Arial" w:hAnsi="Arial" w:cs="Arial"/>
                <w:sz w:val="19"/>
                <w:szCs w:val="19"/>
              </w:rPr>
              <w:t>La división o desglose de</w:t>
            </w:r>
            <w:r w:rsidR="005F7E3B" w:rsidRPr="00970F46">
              <w:rPr>
                <w:rFonts w:ascii="Arial" w:hAnsi="Arial" w:cs="Arial"/>
                <w:sz w:val="19"/>
                <w:szCs w:val="19"/>
              </w:rPr>
              <w:t>l servicio</w:t>
            </w:r>
            <w:r w:rsidRPr="00970F46">
              <w:rPr>
                <w:rFonts w:ascii="Arial" w:hAnsi="Arial" w:cs="Arial"/>
                <w:sz w:val="19"/>
                <w:szCs w:val="19"/>
              </w:rPr>
              <w:t xml:space="preserve"> a adjudicar, contenidos en un procedimiento de contratación o en un </w:t>
            </w:r>
            <w:r w:rsidR="001809D4" w:rsidRPr="00970F46">
              <w:rPr>
                <w:rFonts w:ascii="Arial" w:hAnsi="Arial" w:cs="Arial"/>
                <w:sz w:val="19"/>
                <w:szCs w:val="19"/>
              </w:rPr>
              <w:t>contrato</w:t>
            </w:r>
            <w:r w:rsidRPr="00970F46">
              <w:rPr>
                <w:rFonts w:ascii="Arial" w:hAnsi="Arial" w:cs="Arial"/>
                <w:sz w:val="19"/>
                <w:szCs w:val="19"/>
              </w:rPr>
              <w:t>, para diferenciarlos unos de otros, clasificarlos o agruparlos.</w:t>
            </w:r>
          </w:p>
        </w:tc>
      </w:tr>
      <w:tr w:rsidR="00596F8C" w:rsidRPr="00970F46" w:rsidTr="000C2C1A">
        <w:trPr>
          <w:trHeight w:val="454"/>
        </w:trPr>
        <w:tc>
          <w:tcPr>
            <w:tcW w:w="2126" w:type="dxa"/>
            <w:vAlign w:val="center"/>
          </w:tcPr>
          <w:p w:rsidR="00C21AF7" w:rsidRPr="00970F46" w:rsidRDefault="00C21AF7" w:rsidP="00970F46">
            <w:pPr>
              <w:tabs>
                <w:tab w:val="right" w:leader="hyphen" w:pos="13041"/>
              </w:tabs>
              <w:spacing w:after="0" w:line="240" w:lineRule="auto"/>
              <w:jc w:val="center"/>
              <w:rPr>
                <w:rFonts w:ascii="Arial" w:hAnsi="Arial" w:cs="Arial"/>
                <w:b/>
                <w:sz w:val="19"/>
                <w:szCs w:val="19"/>
              </w:rPr>
            </w:pPr>
            <w:r w:rsidRPr="00970F46">
              <w:rPr>
                <w:rFonts w:ascii="Arial" w:hAnsi="Arial" w:cs="Arial"/>
                <w:b/>
                <w:sz w:val="19"/>
                <w:szCs w:val="19"/>
              </w:rPr>
              <w:t>PROPOSICIONES:</w:t>
            </w:r>
          </w:p>
        </w:tc>
        <w:tc>
          <w:tcPr>
            <w:tcW w:w="7513" w:type="dxa"/>
            <w:vAlign w:val="center"/>
          </w:tcPr>
          <w:p w:rsidR="00C21AF7" w:rsidRPr="00970F46" w:rsidRDefault="00C21AF7" w:rsidP="00970F46">
            <w:pPr>
              <w:tabs>
                <w:tab w:val="right" w:leader="hyphen" w:pos="13041"/>
              </w:tabs>
              <w:spacing w:after="0" w:line="240" w:lineRule="auto"/>
              <w:rPr>
                <w:rFonts w:ascii="Arial" w:hAnsi="Arial" w:cs="Arial"/>
                <w:sz w:val="19"/>
                <w:szCs w:val="19"/>
              </w:rPr>
            </w:pPr>
            <w:r w:rsidRPr="00970F46">
              <w:rPr>
                <w:rFonts w:ascii="Arial" w:hAnsi="Arial" w:cs="Arial"/>
                <w:sz w:val="19"/>
                <w:szCs w:val="19"/>
              </w:rPr>
              <w:t>Oferta técnica y económica</w:t>
            </w:r>
          </w:p>
        </w:tc>
      </w:tr>
      <w:tr w:rsidR="00596F8C" w:rsidRPr="00970F46" w:rsidTr="000C2C1A">
        <w:trPr>
          <w:trHeight w:val="610"/>
        </w:trPr>
        <w:tc>
          <w:tcPr>
            <w:tcW w:w="2126" w:type="dxa"/>
            <w:vAlign w:val="center"/>
          </w:tcPr>
          <w:p w:rsidR="00C21AF7" w:rsidRPr="00970F46" w:rsidRDefault="00C21AF7" w:rsidP="00970F46">
            <w:pPr>
              <w:tabs>
                <w:tab w:val="right" w:leader="hyphen" w:pos="13041"/>
              </w:tabs>
              <w:spacing w:after="0" w:line="240" w:lineRule="auto"/>
              <w:jc w:val="center"/>
              <w:rPr>
                <w:rFonts w:ascii="Arial" w:hAnsi="Arial" w:cs="Arial"/>
                <w:b/>
                <w:sz w:val="19"/>
                <w:szCs w:val="19"/>
              </w:rPr>
            </w:pPr>
            <w:r w:rsidRPr="00970F46">
              <w:rPr>
                <w:rFonts w:ascii="Arial" w:hAnsi="Arial" w:cs="Arial"/>
                <w:b/>
                <w:sz w:val="19"/>
                <w:szCs w:val="19"/>
              </w:rPr>
              <w:t>PROVEEDOR:</w:t>
            </w:r>
          </w:p>
        </w:tc>
        <w:tc>
          <w:tcPr>
            <w:tcW w:w="7513" w:type="dxa"/>
            <w:vAlign w:val="center"/>
          </w:tcPr>
          <w:p w:rsidR="00C21AF7" w:rsidRPr="00970F46" w:rsidRDefault="00C21AF7" w:rsidP="00970F46">
            <w:pPr>
              <w:tabs>
                <w:tab w:val="right" w:leader="hyphen" w:pos="13041"/>
              </w:tabs>
              <w:spacing w:after="0" w:line="240" w:lineRule="auto"/>
              <w:jc w:val="both"/>
              <w:rPr>
                <w:rFonts w:ascii="Arial" w:hAnsi="Arial" w:cs="Arial"/>
                <w:sz w:val="19"/>
                <w:szCs w:val="19"/>
              </w:rPr>
            </w:pPr>
            <w:r w:rsidRPr="00970F46">
              <w:rPr>
                <w:rFonts w:ascii="Arial" w:hAnsi="Arial" w:cs="Arial"/>
                <w:sz w:val="19"/>
                <w:szCs w:val="19"/>
              </w:rPr>
              <w:t xml:space="preserve">La persona con la que celebren los contratos o </w:t>
            </w:r>
            <w:r w:rsidR="001809D4" w:rsidRPr="00970F46">
              <w:rPr>
                <w:rFonts w:ascii="Arial" w:hAnsi="Arial" w:cs="Arial"/>
                <w:sz w:val="19"/>
                <w:szCs w:val="19"/>
              </w:rPr>
              <w:t>contrato</w:t>
            </w:r>
            <w:r w:rsidRPr="00970F46">
              <w:rPr>
                <w:rFonts w:ascii="Arial" w:hAnsi="Arial" w:cs="Arial"/>
                <w:sz w:val="19"/>
                <w:szCs w:val="19"/>
              </w:rPr>
              <w:t>s de adquisiciones, de bienes o servicios.</w:t>
            </w:r>
          </w:p>
        </w:tc>
      </w:tr>
      <w:tr w:rsidR="00596F8C" w:rsidRPr="00970F46" w:rsidTr="000C2C1A">
        <w:trPr>
          <w:trHeight w:val="454"/>
        </w:trPr>
        <w:tc>
          <w:tcPr>
            <w:tcW w:w="2126" w:type="dxa"/>
            <w:vAlign w:val="center"/>
          </w:tcPr>
          <w:p w:rsidR="00D4225F" w:rsidRPr="00970F46" w:rsidRDefault="00D4225F" w:rsidP="00970F46">
            <w:pPr>
              <w:tabs>
                <w:tab w:val="right" w:leader="hyphen" w:pos="13041"/>
              </w:tabs>
              <w:spacing w:after="0" w:line="240" w:lineRule="auto"/>
              <w:jc w:val="center"/>
              <w:rPr>
                <w:rFonts w:ascii="Arial" w:hAnsi="Arial" w:cs="Arial"/>
                <w:b/>
                <w:sz w:val="19"/>
                <w:szCs w:val="19"/>
                <w:highlight w:val="cyan"/>
              </w:rPr>
            </w:pPr>
            <w:r w:rsidRPr="00970F46">
              <w:rPr>
                <w:rFonts w:ascii="Arial" w:hAnsi="Arial" w:cs="Arial"/>
                <w:b/>
                <w:sz w:val="19"/>
                <w:szCs w:val="19"/>
              </w:rPr>
              <w:t>REGLAMENTO:</w:t>
            </w:r>
          </w:p>
        </w:tc>
        <w:tc>
          <w:tcPr>
            <w:tcW w:w="7513" w:type="dxa"/>
            <w:vAlign w:val="center"/>
          </w:tcPr>
          <w:p w:rsidR="00D4225F" w:rsidRPr="00970F46" w:rsidRDefault="00D4225F" w:rsidP="00970F46">
            <w:pPr>
              <w:tabs>
                <w:tab w:val="right" w:leader="hyphen" w:pos="13041"/>
              </w:tabs>
              <w:spacing w:after="0" w:line="240" w:lineRule="auto"/>
              <w:jc w:val="both"/>
              <w:rPr>
                <w:rFonts w:ascii="Arial" w:hAnsi="Arial" w:cs="Arial"/>
                <w:sz w:val="19"/>
                <w:szCs w:val="19"/>
                <w:highlight w:val="cyan"/>
              </w:rPr>
            </w:pPr>
            <w:r w:rsidRPr="00970F46">
              <w:rPr>
                <w:rFonts w:ascii="Arial" w:hAnsi="Arial" w:cs="Arial"/>
                <w:sz w:val="19"/>
                <w:szCs w:val="19"/>
              </w:rPr>
              <w:t>Reglamento de la Ley de Adquisiciones, Arrendamientos y Servicios del Sector Público.</w:t>
            </w:r>
          </w:p>
        </w:tc>
      </w:tr>
    </w:tbl>
    <w:p w:rsidR="003B2C28" w:rsidRPr="00970F46" w:rsidRDefault="00DB5EC8" w:rsidP="00970F46">
      <w:pPr>
        <w:pStyle w:val="Ttulo1"/>
        <w:spacing w:before="0" w:line="240" w:lineRule="auto"/>
        <w:rPr>
          <w:rFonts w:ascii="Arial" w:hAnsi="Arial" w:cs="Arial"/>
          <w:b w:val="0"/>
          <w:color w:val="auto"/>
          <w:sz w:val="20"/>
          <w:szCs w:val="20"/>
          <w:lang w:val="es-ES"/>
        </w:rPr>
      </w:pPr>
      <w:r w:rsidRPr="00970F46">
        <w:rPr>
          <w:rFonts w:ascii="Arial" w:hAnsi="Arial" w:cs="Arial"/>
          <w:color w:val="auto"/>
          <w:sz w:val="20"/>
          <w:szCs w:val="20"/>
          <w:lang w:val="es-ES"/>
        </w:rPr>
        <w:t>I. DATOS GENERALES</w:t>
      </w:r>
      <w:r w:rsidRPr="00970F46">
        <w:rPr>
          <w:rFonts w:ascii="Arial" w:hAnsi="Arial" w:cs="Arial"/>
          <w:b w:val="0"/>
          <w:color w:val="auto"/>
          <w:sz w:val="20"/>
          <w:szCs w:val="20"/>
          <w:lang w:val="es-ES"/>
        </w:rPr>
        <w:t>.</w:t>
      </w:r>
    </w:p>
    <w:tbl>
      <w:tblPr>
        <w:tblStyle w:val="Tablaconcuadrcula"/>
        <w:tblW w:w="10283" w:type="dxa"/>
        <w:jc w:val="center"/>
        <w:tblLayout w:type="fixed"/>
        <w:tblLook w:val="04A0" w:firstRow="1" w:lastRow="0" w:firstColumn="1" w:lastColumn="0" w:noHBand="0" w:noVBand="1"/>
      </w:tblPr>
      <w:tblGrid>
        <w:gridCol w:w="2425"/>
        <w:gridCol w:w="4822"/>
        <w:gridCol w:w="3036"/>
      </w:tblGrid>
      <w:tr w:rsidR="00596F8C" w:rsidRPr="00970F46" w:rsidTr="00127935">
        <w:trPr>
          <w:trHeight w:val="694"/>
          <w:jc w:val="center"/>
        </w:trPr>
        <w:tc>
          <w:tcPr>
            <w:tcW w:w="2425" w:type="dxa"/>
            <w:shd w:val="clear" w:color="auto" w:fill="D9D9D9" w:themeFill="background1" w:themeFillShade="D9"/>
          </w:tcPr>
          <w:p w:rsidR="001A4F5B" w:rsidRPr="00970F46" w:rsidRDefault="00835BC1" w:rsidP="00970F46">
            <w:pPr>
              <w:pStyle w:val="Prrafodelista"/>
              <w:numPr>
                <w:ilvl w:val="1"/>
                <w:numId w:val="32"/>
              </w:numPr>
              <w:tabs>
                <w:tab w:val="left" w:pos="29"/>
                <w:tab w:val="left" w:pos="3119"/>
              </w:tabs>
              <w:ind w:left="0" w:firstLine="0"/>
              <w:jc w:val="both"/>
              <w:outlineLvl w:val="1"/>
              <w:rPr>
                <w:rFonts w:ascii="Arial" w:hAnsi="Arial" w:cs="Arial"/>
                <w:b/>
                <w:lang w:val="es-ES"/>
              </w:rPr>
            </w:pPr>
            <w:r w:rsidRPr="00970F46">
              <w:rPr>
                <w:rFonts w:ascii="Arial" w:hAnsi="Arial" w:cs="Arial"/>
                <w:b/>
                <w:lang w:val="es-ES"/>
              </w:rPr>
              <w:t>Entidad Convocante.</w:t>
            </w:r>
          </w:p>
        </w:tc>
        <w:tc>
          <w:tcPr>
            <w:tcW w:w="7858" w:type="dxa"/>
            <w:gridSpan w:val="2"/>
          </w:tcPr>
          <w:p w:rsidR="001A4F5B" w:rsidRPr="00970F46" w:rsidRDefault="00EA22DD" w:rsidP="00970F46">
            <w:pPr>
              <w:tabs>
                <w:tab w:val="left" w:pos="2127"/>
                <w:tab w:val="left" w:pos="3119"/>
                <w:tab w:val="left" w:pos="4482"/>
              </w:tabs>
              <w:jc w:val="both"/>
              <w:outlineLvl w:val="1"/>
              <w:rPr>
                <w:rFonts w:ascii="Arial" w:hAnsi="Arial" w:cs="Arial"/>
                <w:b/>
                <w:lang w:val="es-ES"/>
              </w:rPr>
            </w:pPr>
            <w:r w:rsidRPr="00970F46">
              <w:rPr>
                <w:rFonts w:ascii="Arial" w:hAnsi="Arial" w:cs="Arial"/>
              </w:rPr>
              <w:t xml:space="preserve">El </w:t>
            </w:r>
            <w:r w:rsidR="00B40429" w:rsidRPr="00970F46">
              <w:rPr>
                <w:rFonts w:ascii="Arial" w:hAnsi="Arial" w:cs="Arial"/>
                <w:b/>
              </w:rPr>
              <w:t>Hospital Regional de Alta Especialidad de Ciudad Victoria “Bicentenario 2010”</w:t>
            </w:r>
            <w:r w:rsidRPr="00970F46">
              <w:rPr>
                <w:rFonts w:ascii="Arial" w:hAnsi="Arial" w:cs="Arial"/>
              </w:rPr>
              <w:t xml:space="preserve">, a través de la Dirección de Administración y Finanzas por conducto de la Subdirección de </w:t>
            </w:r>
            <w:r w:rsidR="00B40429" w:rsidRPr="00970F46">
              <w:rPr>
                <w:rFonts w:ascii="Arial" w:hAnsi="Arial" w:cs="Arial"/>
              </w:rPr>
              <w:t>Conservación, Mantenimiento y Servicios Generales</w:t>
            </w:r>
            <w:r w:rsidRPr="00970F46">
              <w:rPr>
                <w:rFonts w:ascii="Arial" w:hAnsi="Arial" w:cs="Arial"/>
              </w:rPr>
              <w:t xml:space="preserve">, con domicilio en </w:t>
            </w:r>
            <w:r w:rsidR="00B40429" w:rsidRPr="00970F46">
              <w:rPr>
                <w:rFonts w:ascii="Arial" w:hAnsi="Arial" w:cs="Arial"/>
              </w:rPr>
              <w:t>Libramiento Guadalupe Victoria s/n, Área Pajaritos, en Ciudad Victoria, Tam. C.P. 87087 con teléfono (834) 153-6100 extensión 1104 y en el correo electrónico: servicios.generales@hraev.gob.mx</w:t>
            </w:r>
            <w:r w:rsidRPr="00970F46">
              <w:rPr>
                <w:rFonts w:ascii="Arial" w:hAnsi="Arial" w:cs="Arial"/>
              </w:rPr>
              <w:t>,</w:t>
            </w:r>
            <w:r w:rsidRPr="00970F46">
              <w:rPr>
                <w:rFonts w:ascii="Arial" w:hAnsi="Arial" w:cs="Arial"/>
                <w:lang w:val="es-ES"/>
              </w:rPr>
              <w:t xml:space="preserve"> con fundamento en el artículo </w:t>
            </w:r>
            <w:r w:rsidRPr="00970F46">
              <w:rPr>
                <w:rFonts w:ascii="Arial" w:hAnsi="Arial" w:cs="Arial"/>
                <w:b/>
                <w:lang w:val="es-ES"/>
              </w:rPr>
              <w:t>134</w:t>
            </w:r>
            <w:r w:rsidRPr="00970F46">
              <w:rPr>
                <w:rFonts w:ascii="Arial" w:hAnsi="Arial" w:cs="Arial"/>
                <w:lang w:val="es-ES"/>
              </w:rPr>
              <w:t xml:space="preserve"> de la </w:t>
            </w:r>
            <w:r w:rsidR="00F537ED" w:rsidRPr="00970F46">
              <w:rPr>
                <w:rFonts w:ascii="Arial" w:hAnsi="Arial" w:cs="Arial"/>
                <w:lang w:val="es-ES"/>
              </w:rPr>
              <w:t xml:space="preserve">Constitución Política </w:t>
            </w:r>
            <w:r w:rsidRPr="00970F46">
              <w:rPr>
                <w:rFonts w:ascii="Arial" w:hAnsi="Arial" w:cs="Arial"/>
                <w:lang w:val="es-ES"/>
              </w:rPr>
              <w:t xml:space="preserve">de los </w:t>
            </w:r>
            <w:r w:rsidR="00F537ED" w:rsidRPr="00970F46">
              <w:rPr>
                <w:rFonts w:ascii="Arial" w:hAnsi="Arial" w:cs="Arial"/>
                <w:lang w:val="es-ES"/>
              </w:rPr>
              <w:t>Estados Unidos Mexicanos</w:t>
            </w:r>
            <w:r w:rsidRPr="00970F46">
              <w:rPr>
                <w:rFonts w:ascii="Arial" w:hAnsi="Arial" w:cs="Arial"/>
                <w:lang w:val="es-ES"/>
              </w:rPr>
              <w:t xml:space="preserve">, </w:t>
            </w:r>
            <w:r w:rsidRPr="00970F46">
              <w:rPr>
                <w:rFonts w:ascii="Arial" w:hAnsi="Arial" w:cs="Arial"/>
                <w:b/>
                <w:lang w:val="es-ES"/>
              </w:rPr>
              <w:t>25</w:t>
            </w:r>
            <w:r w:rsidRPr="00970F46">
              <w:rPr>
                <w:rFonts w:ascii="Arial" w:hAnsi="Arial" w:cs="Arial"/>
                <w:lang w:val="es-ES"/>
              </w:rPr>
              <w:t xml:space="preserve">, </w:t>
            </w:r>
            <w:r w:rsidRPr="00970F46">
              <w:rPr>
                <w:rFonts w:ascii="Arial" w:hAnsi="Arial" w:cs="Arial"/>
                <w:b/>
                <w:lang w:val="es-ES"/>
              </w:rPr>
              <w:t>26</w:t>
            </w:r>
            <w:r w:rsidRPr="00970F46">
              <w:rPr>
                <w:rFonts w:ascii="Arial" w:hAnsi="Arial" w:cs="Arial"/>
                <w:lang w:val="es-ES"/>
              </w:rPr>
              <w:t xml:space="preserve"> fracción </w:t>
            </w:r>
            <w:r w:rsidR="006E248E" w:rsidRPr="00970F46">
              <w:rPr>
                <w:rFonts w:ascii="Arial" w:hAnsi="Arial" w:cs="Arial"/>
                <w:b/>
                <w:lang w:val="es-ES"/>
              </w:rPr>
              <w:t>I</w:t>
            </w:r>
            <w:r w:rsidRPr="00970F46">
              <w:rPr>
                <w:rFonts w:ascii="Arial" w:hAnsi="Arial" w:cs="Arial"/>
                <w:lang w:val="es-ES"/>
              </w:rPr>
              <w:t xml:space="preserve">, </w:t>
            </w:r>
            <w:r w:rsidRPr="00970F46">
              <w:rPr>
                <w:rFonts w:ascii="Arial" w:hAnsi="Arial" w:cs="Arial"/>
                <w:b/>
                <w:lang w:val="es-ES"/>
              </w:rPr>
              <w:t xml:space="preserve">26 </w:t>
            </w:r>
            <w:r w:rsidRPr="00970F46">
              <w:rPr>
                <w:rFonts w:ascii="Arial" w:hAnsi="Arial" w:cs="Arial"/>
                <w:lang w:val="es-ES"/>
              </w:rPr>
              <w:t xml:space="preserve">bis fracción </w:t>
            </w:r>
            <w:r w:rsidR="00CA5A34" w:rsidRPr="00970F46">
              <w:rPr>
                <w:rFonts w:ascii="Arial" w:hAnsi="Arial" w:cs="Arial"/>
                <w:b/>
                <w:lang w:val="es-ES"/>
              </w:rPr>
              <w:t>I</w:t>
            </w:r>
            <w:r w:rsidRPr="00970F46">
              <w:rPr>
                <w:rFonts w:ascii="Arial" w:hAnsi="Arial" w:cs="Arial"/>
                <w:b/>
                <w:lang w:val="es-ES"/>
              </w:rPr>
              <w:t>I</w:t>
            </w:r>
            <w:r w:rsidRPr="00970F46">
              <w:rPr>
                <w:rFonts w:ascii="Arial" w:hAnsi="Arial" w:cs="Arial"/>
                <w:lang w:val="es-ES"/>
              </w:rPr>
              <w:t xml:space="preserve">, </w:t>
            </w:r>
            <w:r w:rsidRPr="00970F46">
              <w:rPr>
                <w:rFonts w:ascii="Arial" w:hAnsi="Arial" w:cs="Arial"/>
                <w:b/>
                <w:lang w:val="es-ES"/>
              </w:rPr>
              <w:t>28</w:t>
            </w:r>
            <w:r w:rsidRPr="00970F46">
              <w:rPr>
                <w:rFonts w:ascii="Arial" w:hAnsi="Arial" w:cs="Arial"/>
                <w:lang w:val="es-ES"/>
              </w:rPr>
              <w:t xml:space="preserve"> fracción </w:t>
            </w:r>
            <w:r w:rsidR="00F061D4" w:rsidRPr="00970F46">
              <w:rPr>
                <w:rFonts w:ascii="Arial" w:hAnsi="Arial" w:cs="Arial"/>
                <w:b/>
                <w:lang w:val="es-ES"/>
              </w:rPr>
              <w:t>I</w:t>
            </w:r>
            <w:r w:rsidR="00DB5EC8" w:rsidRPr="00970F46">
              <w:rPr>
                <w:rFonts w:ascii="Arial" w:hAnsi="Arial" w:cs="Arial"/>
                <w:lang w:val="es-ES"/>
              </w:rPr>
              <w:t xml:space="preserve">, </w:t>
            </w:r>
            <w:r w:rsidR="00DB5EC8" w:rsidRPr="00970F46">
              <w:rPr>
                <w:rFonts w:ascii="Arial" w:hAnsi="Arial" w:cs="Arial"/>
                <w:b/>
                <w:lang w:val="es-ES"/>
              </w:rPr>
              <w:t>29</w:t>
            </w:r>
            <w:r w:rsidR="00210285" w:rsidRPr="00970F46">
              <w:rPr>
                <w:rFonts w:ascii="Arial" w:hAnsi="Arial" w:cs="Arial"/>
                <w:b/>
                <w:lang w:val="es-ES"/>
              </w:rPr>
              <w:t>, 44</w:t>
            </w:r>
            <w:r w:rsidR="0095460A" w:rsidRPr="00970F46">
              <w:rPr>
                <w:rFonts w:ascii="Arial" w:hAnsi="Arial" w:cs="Arial"/>
                <w:lang w:val="es-ES"/>
              </w:rPr>
              <w:t xml:space="preserve">y </w:t>
            </w:r>
            <w:r w:rsidR="0095460A" w:rsidRPr="00970F46">
              <w:rPr>
                <w:rFonts w:ascii="Arial" w:hAnsi="Arial" w:cs="Arial"/>
                <w:b/>
                <w:lang w:val="es-ES"/>
              </w:rPr>
              <w:t>47</w:t>
            </w:r>
            <w:r w:rsidR="00835BC1" w:rsidRPr="00970F46">
              <w:rPr>
                <w:rFonts w:ascii="Arial" w:hAnsi="Arial" w:cs="Arial"/>
                <w:lang w:val="es-ES"/>
              </w:rPr>
              <w:t>de la Ley de Adquisiciones, Arrendamientos y Servicios del Sector P</w:t>
            </w:r>
            <w:r w:rsidRPr="00970F46">
              <w:rPr>
                <w:rFonts w:ascii="Arial" w:hAnsi="Arial" w:cs="Arial"/>
                <w:lang w:val="es-ES"/>
              </w:rPr>
              <w:t xml:space="preserve">úblico, </w:t>
            </w:r>
            <w:r w:rsidR="00652BA2" w:rsidRPr="00970F46">
              <w:rPr>
                <w:rFonts w:ascii="Arial" w:hAnsi="Arial" w:cs="Arial"/>
                <w:b/>
                <w:lang w:val="es-ES"/>
              </w:rPr>
              <w:t>3</w:t>
            </w:r>
            <w:r w:rsidR="00540C13" w:rsidRPr="00970F46">
              <w:rPr>
                <w:rFonts w:ascii="Arial" w:hAnsi="Arial" w:cs="Arial"/>
                <w:b/>
                <w:lang w:val="es-ES"/>
              </w:rPr>
              <w:t>5</w:t>
            </w:r>
            <w:r w:rsidR="0095460A" w:rsidRPr="00970F46">
              <w:rPr>
                <w:rFonts w:ascii="Arial" w:hAnsi="Arial" w:cs="Arial"/>
                <w:lang w:val="es-ES"/>
              </w:rPr>
              <w:t xml:space="preserve">, </w:t>
            </w:r>
            <w:r w:rsidR="00FC0AB4" w:rsidRPr="00970F46">
              <w:rPr>
                <w:rFonts w:ascii="Arial" w:hAnsi="Arial" w:cs="Arial"/>
                <w:b/>
                <w:lang w:val="es-ES"/>
              </w:rPr>
              <w:t>39</w:t>
            </w:r>
            <w:r w:rsidR="0095460A" w:rsidRPr="00970F46">
              <w:rPr>
                <w:rFonts w:ascii="Arial" w:hAnsi="Arial" w:cs="Arial"/>
                <w:lang w:val="es-ES"/>
              </w:rPr>
              <w:t>y</w:t>
            </w:r>
            <w:r w:rsidR="0095460A" w:rsidRPr="00970F46">
              <w:rPr>
                <w:rFonts w:ascii="Arial" w:hAnsi="Arial" w:cs="Arial"/>
                <w:b/>
                <w:lang w:val="es-ES"/>
              </w:rPr>
              <w:t xml:space="preserve"> 85</w:t>
            </w:r>
            <w:r w:rsidR="00835BC1" w:rsidRPr="00970F46">
              <w:rPr>
                <w:rFonts w:ascii="Arial" w:hAnsi="Arial" w:cs="Arial"/>
                <w:lang w:val="es-ES"/>
              </w:rPr>
              <w:t>de su R</w:t>
            </w:r>
            <w:r w:rsidRPr="00970F46">
              <w:rPr>
                <w:rFonts w:ascii="Arial" w:hAnsi="Arial" w:cs="Arial"/>
                <w:lang w:val="es-ES"/>
              </w:rPr>
              <w:t xml:space="preserve">eglamento, y demás normatividad aplicable en la materia, </w:t>
            </w:r>
            <w:r w:rsidR="00940FD9" w:rsidRPr="00970F46">
              <w:rPr>
                <w:rFonts w:ascii="Arial" w:hAnsi="Arial" w:cs="Arial"/>
              </w:rPr>
              <w:t>convoca a</w:t>
            </w:r>
            <w:r w:rsidR="00F537ED" w:rsidRPr="00970F46">
              <w:rPr>
                <w:rFonts w:ascii="Arial" w:hAnsi="Arial" w:cs="Arial"/>
              </w:rPr>
              <w:t xml:space="preserve">Personas Físicas </w:t>
            </w:r>
            <w:r w:rsidRPr="00970F46">
              <w:rPr>
                <w:rFonts w:ascii="Arial" w:hAnsi="Arial" w:cs="Arial"/>
              </w:rPr>
              <w:t xml:space="preserve">y </w:t>
            </w:r>
            <w:r w:rsidR="00F537ED" w:rsidRPr="00970F46">
              <w:rPr>
                <w:rFonts w:ascii="Arial" w:hAnsi="Arial" w:cs="Arial"/>
              </w:rPr>
              <w:t xml:space="preserve">Morales </w:t>
            </w:r>
            <w:r w:rsidRPr="00970F46">
              <w:rPr>
                <w:rFonts w:ascii="Arial" w:hAnsi="Arial" w:cs="Arial"/>
              </w:rPr>
              <w:t xml:space="preserve">de nacionalidad mexicana que no se encuentren en los supuestos señalados </w:t>
            </w:r>
            <w:r w:rsidR="008F1C7B" w:rsidRPr="00970F46">
              <w:rPr>
                <w:rFonts w:ascii="Arial" w:hAnsi="Arial" w:cs="Arial"/>
              </w:rPr>
              <w:t xml:space="preserve">en los artículos </w:t>
            </w:r>
            <w:r w:rsidR="008F1C7B" w:rsidRPr="00970F46">
              <w:rPr>
                <w:rFonts w:ascii="Arial" w:hAnsi="Arial" w:cs="Arial"/>
                <w:b/>
              </w:rPr>
              <w:t>50</w:t>
            </w:r>
            <w:r w:rsidR="008F1C7B" w:rsidRPr="00970F46">
              <w:rPr>
                <w:rFonts w:ascii="Arial" w:hAnsi="Arial" w:cs="Arial"/>
              </w:rPr>
              <w:t xml:space="preserve"> y</w:t>
            </w:r>
            <w:r w:rsidR="008F1C7B" w:rsidRPr="00970F46">
              <w:rPr>
                <w:rFonts w:ascii="Arial" w:hAnsi="Arial" w:cs="Arial"/>
                <w:b/>
              </w:rPr>
              <w:t xml:space="preserve"> 60</w:t>
            </w:r>
            <w:r w:rsidR="008F1C7B" w:rsidRPr="00970F46">
              <w:rPr>
                <w:rFonts w:ascii="Arial" w:hAnsi="Arial" w:cs="Arial"/>
              </w:rPr>
              <w:t xml:space="preserve"> de la L</w:t>
            </w:r>
            <w:r w:rsidRPr="00970F46">
              <w:rPr>
                <w:rFonts w:ascii="Arial" w:hAnsi="Arial" w:cs="Arial"/>
              </w:rPr>
              <w:t>ey, a participar en el procedimien</w:t>
            </w:r>
            <w:r w:rsidR="00320154" w:rsidRPr="00970F46">
              <w:rPr>
                <w:rFonts w:ascii="Arial" w:hAnsi="Arial" w:cs="Arial"/>
              </w:rPr>
              <w:t xml:space="preserve">to de </w:t>
            </w:r>
            <w:r w:rsidR="006641D4" w:rsidRPr="00970F46">
              <w:rPr>
                <w:rFonts w:ascii="Arial" w:hAnsi="Arial" w:cs="Arial"/>
              </w:rPr>
              <w:t xml:space="preserve">Licitación Pública </w:t>
            </w:r>
            <w:r w:rsidR="001636BF" w:rsidRPr="00970F46">
              <w:rPr>
                <w:rFonts w:ascii="Arial" w:hAnsi="Arial" w:cs="Arial"/>
              </w:rPr>
              <w:t>N</w:t>
            </w:r>
            <w:r w:rsidR="00B3270D" w:rsidRPr="00970F46">
              <w:rPr>
                <w:rFonts w:ascii="Arial" w:hAnsi="Arial" w:cs="Arial"/>
              </w:rPr>
              <w:t>acional</w:t>
            </w:r>
            <w:r w:rsidR="00B55641" w:rsidRPr="00970F46">
              <w:rPr>
                <w:rFonts w:ascii="Arial" w:hAnsi="Arial" w:cs="Arial"/>
              </w:rPr>
              <w:t xml:space="preserve"> Electrónica</w:t>
            </w:r>
            <w:r w:rsidR="00B3270D" w:rsidRPr="00970F46">
              <w:rPr>
                <w:rFonts w:ascii="Arial" w:hAnsi="Arial" w:cs="Arial"/>
              </w:rPr>
              <w:t>.</w:t>
            </w:r>
          </w:p>
        </w:tc>
      </w:tr>
      <w:tr w:rsidR="00596F8C" w:rsidRPr="00970F46" w:rsidTr="00127935">
        <w:trPr>
          <w:trHeight w:val="1383"/>
          <w:jc w:val="center"/>
        </w:trPr>
        <w:tc>
          <w:tcPr>
            <w:tcW w:w="2425" w:type="dxa"/>
            <w:vMerge w:val="restart"/>
            <w:shd w:val="clear" w:color="auto" w:fill="D9D9D9" w:themeFill="background1" w:themeFillShade="D9"/>
          </w:tcPr>
          <w:p w:rsidR="006240A9" w:rsidRPr="00970F46" w:rsidRDefault="00EA22DD" w:rsidP="00970F46">
            <w:pPr>
              <w:pStyle w:val="Prrafodelista"/>
              <w:numPr>
                <w:ilvl w:val="1"/>
                <w:numId w:val="32"/>
              </w:numPr>
              <w:tabs>
                <w:tab w:val="left" w:pos="29"/>
                <w:tab w:val="left" w:pos="313"/>
              </w:tabs>
              <w:ind w:left="0" w:firstLine="0"/>
              <w:outlineLvl w:val="2"/>
              <w:rPr>
                <w:rFonts w:ascii="Arial" w:hAnsi="Arial" w:cs="Arial"/>
                <w:b/>
                <w:lang w:val="es-ES"/>
              </w:rPr>
            </w:pPr>
            <w:r w:rsidRPr="00970F46">
              <w:rPr>
                <w:rFonts w:ascii="Arial" w:hAnsi="Arial" w:cs="Arial"/>
                <w:b/>
                <w:lang w:val="es-ES"/>
              </w:rPr>
              <w:t xml:space="preserve">Medio </w:t>
            </w:r>
            <w:r w:rsidR="00D2066C" w:rsidRPr="00970F46">
              <w:rPr>
                <w:rFonts w:ascii="Arial" w:hAnsi="Arial" w:cs="Arial"/>
                <w:b/>
                <w:lang w:val="es-ES"/>
              </w:rPr>
              <w:t xml:space="preserve">y </w:t>
            </w:r>
            <w:r w:rsidR="00320154" w:rsidRPr="00970F46">
              <w:rPr>
                <w:rFonts w:ascii="Arial" w:hAnsi="Arial" w:cs="Arial"/>
                <w:b/>
                <w:lang w:val="es-ES"/>
              </w:rPr>
              <w:t xml:space="preserve">carácter </w:t>
            </w:r>
            <w:r w:rsidR="008C11D0" w:rsidRPr="00970F46">
              <w:rPr>
                <w:rFonts w:ascii="Arial" w:hAnsi="Arial" w:cs="Arial"/>
                <w:b/>
                <w:lang w:val="es-ES"/>
              </w:rPr>
              <w:t>que se utilizará</w:t>
            </w:r>
            <w:r w:rsidR="00D2066C" w:rsidRPr="00970F46">
              <w:rPr>
                <w:rFonts w:ascii="Arial" w:hAnsi="Arial" w:cs="Arial"/>
                <w:b/>
                <w:lang w:val="es-ES"/>
              </w:rPr>
              <w:t xml:space="preserve"> en </w:t>
            </w:r>
            <w:r w:rsidR="00320154" w:rsidRPr="00970F46">
              <w:rPr>
                <w:rFonts w:ascii="Arial" w:hAnsi="Arial" w:cs="Arial"/>
                <w:b/>
                <w:lang w:val="es-ES"/>
              </w:rPr>
              <w:t xml:space="preserve">el procedimiento </w:t>
            </w:r>
            <w:r w:rsidR="00D2066C" w:rsidRPr="00970F46">
              <w:rPr>
                <w:rFonts w:ascii="Arial" w:hAnsi="Arial" w:cs="Arial"/>
                <w:b/>
                <w:lang w:val="es-ES"/>
              </w:rPr>
              <w:t xml:space="preserve">de </w:t>
            </w:r>
            <w:r w:rsidR="004D183A" w:rsidRPr="00970F46">
              <w:rPr>
                <w:rFonts w:ascii="Arial" w:hAnsi="Arial" w:cs="Arial"/>
                <w:b/>
                <w:lang w:val="es-ES"/>
              </w:rPr>
              <w:t>Licitación Pública</w:t>
            </w:r>
          </w:p>
        </w:tc>
        <w:tc>
          <w:tcPr>
            <w:tcW w:w="4822" w:type="dxa"/>
          </w:tcPr>
          <w:p w:rsidR="006240A9" w:rsidRPr="00970F46" w:rsidRDefault="00EA22DD" w:rsidP="00970F46">
            <w:pPr>
              <w:pStyle w:val="Prrafodelista"/>
              <w:numPr>
                <w:ilvl w:val="2"/>
                <w:numId w:val="32"/>
              </w:numPr>
              <w:tabs>
                <w:tab w:val="left" w:pos="459"/>
              </w:tabs>
              <w:ind w:left="0" w:firstLine="0"/>
              <w:jc w:val="both"/>
              <w:outlineLvl w:val="2"/>
              <w:rPr>
                <w:rFonts w:ascii="Arial" w:hAnsi="Arial" w:cs="Arial"/>
                <w:lang w:val="es-ES"/>
              </w:rPr>
            </w:pPr>
            <w:r w:rsidRPr="00970F46">
              <w:rPr>
                <w:rFonts w:ascii="Arial" w:hAnsi="Arial" w:cs="Arial"/>
                <w:lang w:val="es-ES"/>
              </w:rPr>
              <w:t>Presencial.</w:t>
            </w:r>
          </w:p>
          <w:p w:rsidR="006240A9" w:rsidRPr="00970F46" w:rsidRDefault="00EA22DD" w:rsidP="00970F46">
            <w:pPr>
              <w:tabs>
                <w:tab w:val="left" w:pos="459"/>
              </w:tabs>
              <w:jc w:val="both"/>
              <w:outlineLvl w:val="2"/>
              <w:rPr>
                <w:rFonts w:ascii="Arial" w:hAnsi="Arial" w:cs="Arial"/>
                <w:lang w:val="es-ES"/>
              </w:rPr>
            </w:pPr>
            <w:r w:rsidRPr="00970F46">
              <w:rPr>
                <w:rFonts w:ascii="Arial" w:hAnsi="Arial" w:cs="Arial"/>
                <w:lang w:val="es-ES"/>
              </w:rPr>
              <w:t xml:space="preserve">En la cual los licitantes exclusivamente podrán presentar sus proposiciones en forma documental y por escrito, en sobre cerrado, durante el acto de presentación y apertura de proposiciones. </w:t>
            </w:r>
          </w:p>
        </w:tc>
        <w:tc>
          <w:tcPr>
            <w:tcW w:w="3036" w:type="dxa"/>
            <w:vAlign w:val="center"/>
          </w:tcPr>
          <w:p w:rsidR="006240A9" w:rsidRPr="00970F46" w:rsidRDefault="00EA22DD" w:rsidP="00970F46">
            <w:pPr>
              <w:tabs>
                <w:tab w:val="left" w:pos="2127"/>
                <w:tab w:val="left" w:pos="3119"/>
                <w:tab w:val="left" w:pos="4482"/>
              </w:tabs>
              <w:jc w:val="center"/>
              <w:outlineLvl w:val="2"/>
              <w:rPr>
                <w:rFonts w:ascii="Arial" w:hAnsi="Arial" w:cs="Arial"/>
                <w:lang w:val="es-ES"/>
              </w:rPr>
            </w:pPr>
            <w:r w:rsidRPr="00970F46">
              <w:rPr>
                <w:rFonts w:ascii="Arial" w:hAnsi="Arial" w:cs="Arial"/>
                <w:lang w:val="es-ES"/>
              </w:rPr>
              <w:t>No aplica</w:t>
            </w:r>
          </w:p>
        </w:tc>
      </w:tr>
      <w:tr w:rsidR="00596F8C" w:rsidRPr="00970F46" w:rsidTr="00127935">
        <w:trPr>
          <w:trHeight w:val="694"/>
          <w:jc w:val="center"/>
        </w:trPr>
        <w:tc>
          <w:tcPr>
            <w:tcW w:w="2425" w:type="dxa"/>
            <w:vMerge/>
            <w:shd w:val="clear" w:color="auto" w:fill="D9D9D9" w:themeFill="background1" w:themeFillShade="D9"/>
            <w:vAlign w:val="center"/>
          </w:tcPr>
          <w:p w:rsidR="006240A9" w:rsidRPr="00970F46" w:rsidRDefault="006240A9" w:rsidP="00970F46">
            <w:pPr>
              <w:pStyle w:val="Prrafodelista"/>
              <w:numPr>
                <w:ilvl w:val="1"/>
                <w:numId w:val="32"/>
              </w:numPr>
              <w:tabs>
                <w:tab w:val="left" w:pos="29"/>
                <w:tab w:val="left" w:pos="3119"/>
              </w:tabs>
              <w:ind w:left="0" w:firstLine="0"/>
              <w:outlineLvl w:val="2"/>
              <w:rPr>
                <w:rFonts w:ascii="Arial" w:hAnsi="Arial" w:cs="Arial"/>
                <w:b/>
                <w:lang w:val="es-ES"/>
              </w:rPr>
            </w:pPr>
          </w:p>
        </w:tc>
        <w:tc>
          <w:tcPr>
            <w:tcW w:w="4822" w:type="dxa"/>
          </w:tcPr>
          <w:p w:rsidR="006240A9" w:rsidRPr="00970F46" w:rsidRDefault="00EA22DD" w:rsidP="00970F46">
            <w:pPr>
              <w:pStyle w:val="Prrafodelista"/>
              <w:numPr>
                <w:ilvl w:val="2"/>
                <w:numId w:val="32"/>
              </w:numPr>
              <w:tabs>
                <w:tab w:val="left" w:pos="459"/>
                <w:tab w:val="left" w:pos="1190"/>
                <w:tab w:val="right" w:pos="9923"/>
              </w:tabs>
              <w:ind w:left="0" w:firstLine="0"/>
              <w:jc w:val="both"/>
              <w:outlineLvl w:val="2"/>
              <w:rPr>
                <w:rFonts w:ascii="Arial" w:hAnsi="Arial" w:cs="Arial"/>
                <w:b/>
                <w:lang w:val="es-ES"/>
              </w:rPr>
            </w:pPr>
            <w:r w:rsidRPr="00970F46">
              <w:rPr>
                <w:rFonts w:ascii="Arial" w:hAnsi="Arial" w:cs="Arial"/>
                <w:b/>
                <w:lang w:val="es-ES"/>
              </w:rPr>
              <w:t>Electrónica.</w:t>
            </w:r>
          </w:p>
          <w:p w:rsidR="00CA5A34" w:rsidRPr="00970F46" w:rsidRDefault="00CA5A34" w:rsidP="00970F46">
            <w:pPr>
              <w:widowControl/>
              <w:tabs>
                <w:tab w:val="left" w:pos="459"/>
              </w:tabs>
              <w:overflowPunct/>
              <w:autoSpaceDE/>
              <w:autoSpaceDN/>
              <w:adjustRightInd/>
              <w:jc w:val="both"/>
              <w:textAlignment w:val="auto"/>
              <w:outlineLvl w:val="2"/>
              <w:rPr>
                <w:rFonts w:ascii="Arial" w:hAnsi="Arial" w:cs="Arial"/>
                <w:b/>
                <w:lang w:val="es-ES"/>
              </w:rPr>
            </w:pPr>
            <w:r w:rsidRPr="00970F46">
              <w:rPr>
                <w:rFonts w:ascii="Arial" w:hAnsi="Arial" w:cs="Arial"/>
                <w:b/>
                <w:lang w:val="es-ES"/>
              </w:rPr>
              <w:t>La presente licitación de conformidad con la Fracción II del artículo 26 Bis y 27 de la LAASSP, es “Electrónica” en la cual los licitantes podrán participar únicamente en forma electrónica, en la o las juntas de aclaraciones, el acto de presentación y apertura de proposiciones y el acto de fallo. Aclarando que no se recibirán proposiciones enviadas a través del servicio postal o mensajería.</w:t>
            </w:r>
          </w:p>
          <w:p w:rsidR="006240A9" w:rsidRPr="00970F46" w:rsidRDefault="00CA5A34" w:rsidP="00970F46">
            <w:pPr>
              <w:tabs>
                <w:tab w:val="left" w:pos="459"/>
              </w:tabs>
              <w:jc w:val="both"/>
              <w:outlineLvl w:val="2"/>
              <w:rPr>
                <w:rFonts w:ascii="Arial" w:hAnsi="Arial" w:cs="Arial"/>
                <w:lang w:val="es-ES"/>
              </w:rPr>
            </w:pPr>
            <w:r w:rsidRPr="00970F46">
              <w:rPr>
                <w:rFonts w:ascii="Arial" w:hAnsi="Arial" w:cs="Arial"/>
                <w:b/>
                <w:lang w:val="es-ES"/>
              </w:rPr>
              <w:t>Los interesados en participar en el procedimiento deberán contar con registro de identificación electrónica ante CompraNet versión 5.0., de conformidad con lo señalado en el “ACUERDO POR EL QUE SE ESTABLECEN LAS DISPOSICIONES QUE DEBERÁN OBSERVAR PARA LA UTILIZACIÓN DEL SISTEMA ELECTRÓNICO DE INFORMACIÓN PÚBLICA GUBERNAMENTAL, DENOMINADO COMPRANET”, NUMERALES 14 AL 17. PUBLICADO EN EL DOF EL 28-06-11.</w:t>
            </w:r>
          </w:p>
        </w:tc>
        <w:tc>
          <w:tcPr>
            <w:tcW w:w="3036" w:type="dxa"/>
            <w:vAlign w:val="center"/>
          </w:tcPr>
          <w:p w:rsidR="006240A9" w:rsidRPr="00970F46" w:rsidRDefault="00CA5A34" w:rsidP="00970F46">
            <w:pPr>
              <w:tabs>
                <w:tab w:val="left" w:pos="2127"/>
                <w:tab w:val="left" w:pos="3119"/>
                <w:tab w:val="left" w:pos="4482"/>
              </w:tabs>
              <w:jc w:val="center"/>
              <w:outlineLvl w:val="2"/>
              <w:rPr>
                <w:rFonts w:ascii="Arial" w:hAnsi="Arial" w:cs="Arial"/>
                <w:b/>
                <w:lang w:val="es-ES"/>
              </w:rPr>
            </w:pPr>
            <w:r w:rsidRPr="00970F46">
              <w:rPr>
                <w:rFonts w:ascii="Arial" w:hAnsi="Arial" w:cs="Arial"/>
                <w:b/>
                <w:lang w:val="es-ES"/>
              </w:rPr>
              <w:t>A</w:t>
            </w:r>
            <w:r w:rsidR="00EA22DD" w:rsidRPr="00970F46">
              <w:rPr>
                <w:rFonts w:ascii="Arial" w:hAnsi="Arial" w:cs="Arial"/>
                <w:b/>
                <w:lang w:val="es-ES"/>
              </w:rPr>
              <w:t>plica</w:t>
            </w:r>
          </w:p>
        </w:tc>
      </w:tr>
      <w:tr w:rsidR="00596F8C" w:rsidRPr="00970F46" w:rsidTr="00127935">
        <w:trPr>
          <w:trHeight w:val="694"/>
          <w:jc w:val="center"/>
        </w:trPr>
        <w:tc>
          <w:tcPr>
            <w:tcW w:w="2425" w:type="dxa"/>
            <w:vMerge/>
            <w:shd w:val="clear" w:color="auto" w:fill="D9D9D9" w:themeFill="background1" w:themeFillShade="D9"/>
          </w:tcPr>
          <w:p w:rsidR="006240A9" w:rsidRPr="00970F46" w:rsidRDefault="006240A9" w:rsidP="00970F46">
            <w:pPr>
              <w:pStyle w:val="Prrafodelista"/>
              <w:tabs>
                <w:tab w:val="left" w:pos="29"/>
                <w:tab w:val="left" w:pos="3119"/>
              </w:tabs>
              <w:ind w:left="0"/>
              <w:outlineLvl w:val="2"/>
              <w:rPr>
                <w:rFonts w:ascii="Arial" w:hAnsi="Arial" w:cs="Arial"/>
                <w:b/>
                <w:lang w:val="es-ES"/>
              </w:rPr>
            </w:pPr>
          </w:p>
        </w:tc>
        <w:tc>
          <w:tcPr>
            <w:tcW w:w="4822" w:type="dxa"/>
          </w:tcPr>
          <w:p w:rsidR="006240A9" w:rsidRPr="00970F46" w:rsidRDefault="00EA22DD" w:rsidP="00970F46">
            <w:pPr>
              <w:pStyle w:val="Prrafodelista"/>
              <w:numPr>
                <w:ilvl w:val="2"/>
                <w:numId w:val="32"/>
              </w:numPr>
              <w:tabs>
                <w:tab w:val="left" w:pos="459"/>
              </w:tabs>
              <w:ind w:left="0" w:firstLine="0"/>
              <w:jc w:val="both"/>
              <w:outlineLvl w:val="2"/>
              <w:rPr>
                <w:rFonts w:ascii="Arial" w:hAnsi="Arial" w:cs="Arial"/>
                <w:b/>
                <w:lang w:val="es-ES"/>
              </w:rPr>
            </w:pPr>
            <w:r w:rsidRPr="00970F46">
              <w:rPr>
                <w:rFonts w:ascii="Arial" w:hAnsi="Arial" w:cs="Arial"/>
                <w:b/>
                <w:lang w:val="es-ES"/>
              </w:rPr>
              <w:t>Mixta.</w:t>
            </w:r>
          </w:p>
          <w:p w:rsidR="006240A9" w:rsidRPr="00970F46" w:rsidRDefault="00EA22DD" w:rsidP="00970F46">
            <w:pPr>
              <w:tabs>
                <w:tab w:val="left" w:pos="175"/>
                <w:tab w:val="right" w:pos="9923"/>
              </w:tabs>
              <w:jc w:val="both"/>
              <w:outlineLvl w:val="2"/>
              <w:rPr>
                <w:rFonts w:ascii="Arial" w:hAnsi="Arial" w:cs="Arial"/>
                <w:lang w:val="es-ES"/>
              </w:rPr>
            </w:pPr>
            <w:r w:rsidRPr="00970F46">
              <w:rPr>
                <w:rFonts w:ascii="Arial" w:hAnsi="Arial" w:cs="Arial"/>
                <w:lang w:val="es-ES"/>
              </w:rPr>
              <w:t xml:space="preserve">En la cual los licitantes, a su elección, podrán participar en forma presencial o electrónica en la o las juntas de aclaraciones, el acto de presentación y apertura de proposiciones y el acto de fallo. </w:t>
            </w:r>
          </w:p>
        </w:tc>
        <w:tc>
          <w:tcPr>
            <w:tcW w:w="3036" w:type="dxa"/>
            <w:vAlign w:val="center"/>
          </w:tcPr>
          <w:p w:rsidR="006240A9" w:rsidRPr="00970F46" w:rsidRDefault="00CA5A34" w:rsidP="00970F46">
            <w:pPr>
              <w:tabs>
                <w:tab w:val="left" w:pos="2127"/>
                <w:tab w:val="left" w:pos="3119"/>
                <w:tab w:val="left" w:pos="4482"/>
              </w:tabs>
              <w:jc w:val="center"/>
              <w:outlineLvl w:val="2"/>
              <w:rPr>
                <w:rFonts w:ascii="Arial" w:hAnsi="Arial" w:cs="Arial"/>
                <w:lang w:val="es-ES"/>
              </w:rPr>
            </w:pPr>
            <w:r w:rsidRPr="00970F46">
              <w:rPr>
                <w:rFonts w:ascii="Arial" w:hAnsi="Arial" w:cs="Arial"/>
                <w:lang w:val="es-ES"/>
              </w:rPr>
              <w:t xml:space="preserve">No </w:t>
            </w:r>
            <w:r w:rsidR="00EA22DD" w:rsidRPr="00970F46">
              <w:rPr>
                <w:rFonts w:ascii="Arial" w:hAnsi="Arial" w:cs="Arial"/>
                <w:lang w:val="es-ES"/>
              </w:rPr>
              <w:t xml:space="preserve">Aplica </w:t>
            </w:r>
          </w:p>
          <w:p w:rsidR="006240A9" w:rsidRPr="00970F46" w:rsidRDefault="00EA22DD" w:rsidP="00970F46">
            <w:pPr>
              <w:tabs>
                <w:tab w:val="left" w:pos="2127"/>
                <w:tab w:val="left" w:pos="3119"/>
                <w:tab w:val="left" w:pos="4482"/>
              </w:tabs>
              <w:jc w:val="center"/>
              <w:outlineLvl w:val="2"/>
              <w:rPr>
                <w:rFonts w:ascii="Arial" w:hAnsi="Arial" w:cs="Arial"/>
                <w:b/>
                <w:lang w:val="es-ES"/>
              </w:rPr>
            </w:pPr>
            <w:r w:rsidRPr="00970F46">
              <w:rPr>
                <w:rFonts w:ascii="Arial" w:hAnsi="Arial" w:cs="Arial"/>
                <w:lang w:val="es-ES"/>
              </w:rPr>
              <w:t>No se recibirán proposiciones enviadas a través de servicio postal o de mensajería.</w:t>
            </w:r>
          </w:p>
        </w:tc>
      </w:tr>
      <w:tr w:rsidR="00596F8C" w:rsidRPr="00970F46" w:rsidTr="00127935">
        <w:trPr>
          <w:trHeight w:val="694"/>
          <w:jc w:val="center"/>
        </w:trPr>
        <w:tc>
          <w:tcPr>
            <w:tcW w:w="2425" w:type="dxa"/>
            <w:vMerge/>
            <w:shd w:val="clear" w:color="auto" w:fill="D9D9D9" w:themeFill="background1" w:themeFillShade="D9"/>
          </w:tcPr>
          <w:p w:rsidR="006240A9" w:rsidRPr="00970F46" w:rsidRDefault="006240A9" w:rsidP="00970F46">
            <w:pPr>
              <w:pStyle w:val="Prrafodelista"/>
              <w:tabs>
                <w:tab w:val="left" w:pos="29"/>
                <w:tab w:val="left" w:pos="3119"/>
              </w:tabs>
              <w:ind w:left="0"/>
              <w:outlineLvl w:val="2"/>
              <w:rPr>
                <w:rFonts w:ascii="Arial" w:hAnsi="Arial" w:cs="Arial"/>
                <w:b/>
                <w:lang w:val="es-ES"/>
              </w:rPr>
            </w:pPr>
          </w:p>
        </w:tc>
        <w:tc>
          <w:tcPr>
            <w:tcW w:w="4822" w:type="dxa"/>
          </w:tcPr>
          <w:p w:rsidR="006240A9" w:rsidRPr="00970F46" w:rsidRDefault="00EA22DD" w:rsidP="00970F46">
            <w:pPr>
              <w:pStyle w:val="Prrafodelista"/>
              <w:numPr>
                <w:ilvl w:val="2"/>
                <w:numId w:val="32"/>
              </w:numPr>
              <w:tabs>
                <w:tab w:val="left" w:pos="459"/>
              </w:tabs>
              <w:ind w:left="0" w:firstLine="0"/>
              <w:jc w:val="both"/>
              <w:outlineLvl w:val="2"/>
              <w:rPr>
                <w:rFonts w:ascii="Arial" w:hAnsi="Arial" w:cs="Arial"/>
                <w:b/>
                <w:lang w:val="es-ES"/>
              </w:rPr>
            </w:pPr>
            <w:r w:rsidRPr="00970F46">
              <w:rPr>
                <w:rFonts w:ascii="Arial" w:hAnsi="Arial" w:cs="Arial"/>
                <w:b/>
                <w:lang w:val="es-ES"/>
              </w:rPr>
              <w:t>Nacional</w:t>
            </w:r>
          </w:p>
          <w:p w:rsidR="006240A9" w:rsidRPr="00970F46" w:rsidRDefault="00EA22DD" w:rsidP="00970F46">
            <w:pPr>
              <w:tabs>
                <w:tab w:val="left" w:pos="459"/>
              </w:tabs>
              <w:jc w:val="both"/>
              <w:outlineLvl w:val="2"/>
              <w:rPr>
                <w:rFonts w:ascii="Arial" w:hAnsi="Arial" w:cs="Arial"/>
                <w:b/>
                <w:lang w:val="es-ES"/>
              </w:rPr>
            </w:pPr>
            <w:r w:rsidRPr="00970F46">
              <w:rPr>
                <w:rFonts w:ascii="Arial" w:hAnsi="Arial" w:cs="Arial"/>
                <w:b/>
                <w:lang w:val="es-ES"/>
              </w:rPr>
              <w:t xml:space="preserve">En la cual únicamente podrán participar personas de nacionalidad mexicana y los </w:t>
            </w:r>
            <w:r w:rsidR="005F7E3B" w:rsidRPr="00970F46">
              <w:rPr>
                <w:rFonts w:ascii="Arial" w:hAnsi="Arial" w:cs="Arial"/>
                <w:b/>
                <w:lang w:val="es-ES"/>
              </w:rPr>
              <w:t>bienes o servicios a contratar</w:t>
            </w:r>
            <w:r w:rsidRPr="00970F46">
              <w:rPr>
                <w:rFonts w:ascii="Arial" w:hAnsi="Arial" w:cs="Arial"/>
                <w:b/>
                <w:lang w:val="es-ES"/>
              </w:rPr>
              <w:t xml:space="preserve"> sean producidos en el país y cuenten, por lo menos, con un cincuenta por ciento de </w:t>
            </w:r>
            <w:r w:rsidR="00EC0228" w:rsidRPr="00970F46">
              <w:rPr>
                <w:rFonts w:ascii="Arial" w:hAnsi="Arial" w:cs="Arial"/>
                <w:b/>
                <w:lang w:val="es-ES"/>
              </w:rPr>
              <w:t>Contenido Nacional</w:t>
            </w:r>
            <w:r w:rsidRPr="00970F46">
              <w:rPr>
                <w:rFonts w:ascii="Arial" w:hAnsi="Arial" w:cs="Arial"/>
                <w:b/>
                <w:lang w:val="es-ES"/>
              </w:rPr>
              <w:t xml:space="preserve">, el que se determinará tomando en cuenta la mano de obra, insumos de los bienes y demás aspectos que determine la </w:t>
            </w:r>
            <w:r w:rsidR="00D2066C" w:rsidRPr="00970F46">
              <w:rPr>
                <w:rFonts w:ascii="Arial" w:hAnsi="Arial" w:cs="Arial"/>
                <w:b/>
                <w:lang w:val="es-ES"/>
              </w:rPr>
              <w:t xml:space="preserve">Secretaría </w:t>
            </w:r>
            <w:r w:rsidRPr="00970F46">
              <w:rPr>
                <w:rFonts w:ascii="Arial" w:hAnsi="Arial" w:cs="Arial"/>
                <w:b/>
                <w:lang w:val="es-ES"/>
              </w:rPr>
              <w:t xml:space="preserve">de </w:t>
            </w:r>
            <w:r w:rsidR="00D2066C" w:rsidRPr="00970F46">
              <w:rPr>
                <w:rFonts w:ascii="Arial" w:hAnsi="Arial" w:cs="Arial"/>
                <w:b/>
                <w:lang w:val="es-ES"/>
              </w:rPr>
              <w:t xml:space="preserve">Economía </w:t>
            </w:r>
            <w:r w:rsidRPr="00970F46">
              <w:rPr>
                <w:rFonts w:ascii="Arial" w:hAnsi="Arial" w:cs="Arial"/>
                <w:b/>
                <w:lang w:val="es-ES"/>
              </w:rPr>
              <w:t xml:space="preserve">mediante </w:t>
            </w:r>
            <w:r w:rsidR="00D2066C" w:rsidRPr="00970F46">
              <w:rPr>
                <w:rFonts w:ascii="Arial" w:hAnsi="Arial" w:cs="Arial"/>
                <w:b/>
                <w:lang w:val="es-ES"/>
              </w:rPr>
              <w:t xml:space="preserve">Reglas </w:t>
            </w:r>
            <w:r w:rsidRPr="00970F46">
              <w:rPr>
                <w:rFonts w:ascii="Arial" w:hAnsi="Arial" w:cs="Arial"/>
                <w:b/>
                <w:lang w:val="es-ES"/>
              </w:rPr>
              <w:t xml:space="preserve">de </w:t>
            </w:r>
            <w:r w:rsidR="00D2066C" w:rsidRPr="00970F46">
              <w:rPr>
                <w:rFonts w:ascii="Arial" w:hAnsi="Arial" w:cs="Arial"/>
                <w:b/>
                <w:lang w:val="es-ES"/>
              </w:rPr>
              <w:t>Carácter General.</w:t>
            </w:r>
          </w:p>
          <w:p w:rsidR="00F537ED" w:rsidRPr="00970F46" w:rsidRDefault="00F537ED" w:rsidP="00970F46">
            <w:pPr>
              <w:tabs>
                <w:tab w:val="left" w:pos="459"/>
              </w:tabs>
              <w:jc w:val="both"/>
              <w:outlineLvl w:val="2"/>
              <w:rPr>
                <w:rFonts w:ascii="Arial" w:hAnsi="Arial" w:cs="Arial"/>
                <w:lang w:val="es-ES"/>
              </w:rPr>
            </w:pPr>
            <w:r w:rsidRPr="00970F46">
              <w:rPr>
                <w:rFonts w:ascii="Arial" w:hAnsi="Arial" w:cs="Arial"/>
                <w:b/>
                <w:lang w:val="es-ES"/>
              </w:rPr>
              <w:t>Tratándose de la contratación de arrendamientos y servicios, únicamente podrán participar personas de nacionalidad mexicana.</w:t>
            </w:r>
          </w:p>
        </w:tc>
        <w:tc>
          <w:tcPr>
            <w:tcW w:w="3036" w:type="dxa"/>
            <w:vAlign w:val="center"/>
          </w:tcPr>
          <w:p w:rsidR="006240A9" w:rsidRPr="00970F46" w:rsidRDefault="00E92A25" w:rsidP="00970F46">
            <w:pPr>
              <w:tabs>
                <w:tab w:val="left" w:pos="2127"/>
                <w:tab w:val="left" w:pos="3119"/>
                <w:tab w:val="left" w:pos="4482"/>
              </w:tabs>
              <w:jc w:val="center"/>
              <w:outlineLvl w:val="2"/>
              <w:rPr>
                <w:rFonts w:ascii="Arial" w:hAnsi="Arial" w:cs="Arial"/>
                <w:b/>
                <w:lang w:val="es-ES"/>
              </w:rPr>
            </w:pPr>
            <w:r w:rsidRPr="00970F46">
              <w:rPr>
                <w:rFonts w:ascii="Arial" w:hAnsi="Arial" w:cs="Arial"/>
                <w:b/>
                <w:lang w:val="es-ES"/>
              </w:rPr>
              <w:t>A</w:t>
            </w:r>
            <w:r w:rsidR="00EA22DD" w:rsidRPr="00970F46">
              <w:rPr>
                <w:rFonts w:ascii="Arial" w:hAnsi="Arial" w:cs="Arial"/>
                <w:b/>
                <w:lang w:val="es-ES"/>
              </w:rPr>
              <w:t>plica</w:t>
            </w:r>
          </w:p>
        </w:tc>
      </w:tr>
      <w:tr w:rsidR="00596F8C" w:rsidRPr="00970F46" w:rsidTr="00127935">
        <w:trPr>
          <w:trHeight w:val="417"/>
          <w:jc w:val="center"/>
        </w:trPr>
        <w:tc>
          <w:tcPr>
            <w:tcW w:w="2425" w:type="dxa"/>
            <w:vMerge/>
            <w:shd w:val="clear" w:color="auto" w:fill="D9D9D9" w:themeFill="background1" w:themeFillShade="D9"/>
          </w:tcPr>
          <w:p w:rsidR="006240A9" w:rsidRPr="00970F46" w:rsidRDefault="006240A9" w:rsidP="00970F46">
            <w:pPr>
              <w:pStyle w:val="Prrafodelista"/>
              <w:tabs>
                <w:tab w:val="left" w:pos="29"/>
                <w:tab w:val="left" w:pos="3119"/>
              </w:tabs>
              <w:ind w:left="0"/>
              <w:outlineLvl w:val="2"/>
              <w:rPr>
                <w:rFonts w:ascii="Arial" w:hAnsi="Arial" w:cs="Arial"/>
                <w:b/>
                <w:lang w:val="es-ES"/>
              </w:rPr>
            </w:pPr>
          </w:p>
        </w:tc>
        <w:tc>
          <w:tcPr>
            <w:tcW w:w="4822" w:type="dxa"/>
          </w:tcPr>
          <w:p w:rsidR="006240A9" w:rsidRPr="00970F46" w:rsidRDefault="00EA22DD" w:rsidP="00970F46">
            <w:pPr>
              <w:pStyle w:val="Prrafodelista"/>
              <w:numPr>
                <w:ilvl w:val="2"/>
                <w:numId w:val="32"/>
              </w:numPr>
              <w:tabs>
                <w:tab w:val="left" w:pos="459"/>
              </w:tabs>
              <w:ind w:left="0" w:firstLine="0"/>
              <w:jc w:val="both"/>
              <w:outlineLvl w:val="2"/>
              <w:rPr>
                <w:rFonts w:ascii="Arial" w:hAnsi="Arial" w:cs="Arial"/>
                <w:lang w:val="es-ES"/>
              </w:rPr>
            </w:pPr>
            <w:r w:rsidRPr="00970F46">
              <w:rPr>
                <w:rFonts w:ascii="Arial" w:hAnsi="Arial" w:cs="Arial"/>
                <w:lang w:val="es-ES"/>
              </w:rPr>
              <w:t xml:space="preserve">Internacional bajo la cobertura de </w:t>
            </w:r>
            <w:r w:rsidR="00D2066C" w:rsidRPr="00970F46">
              <w:rPr>
                <w:rFonts w:ascii="Arial" w:hAnsi="Arial" w:cs="Arial"/>
                <w:lang w:val="es-ES"/>
              </w:rPr>
              <w:t>Tratados</w:t>
            </w:r>
            <w:r w:rsidRPr="00970F46">
              <w:rPr>
                <w:rFonts w:ascii="Arial" w:hAnsi="Arial" w:cs="Arial"/>
                <w:lang w:val="es-ES"/>
              </w:rPr>
              <w:t>.</w:t>
            </w:r>
          </w:p>
          <w:p w:rsidR="006240A9" w:rsidRPr="00970F46" w:rsidRDefault="00EA22DD" w:rsidP="00970F46">
            <w:pPr>
              <w:tabs>
                <w:tab w:val="left" w:pos="459"/>
              </w:tabs>
              <w:jc w:val="both"/>
              <w:outlineLvl w:val="2"/>
              <w:rPr>
                <w:rFonts w:ascii="Arial" w:hAnsi="Arial" w:cs="Arial"/>
                <w:lang w:val="es-ES"/>
              </w:rPr>
            </w:pPr>
            <w:r w:rsidRPr="00970F46">
              <w:rPr>
                <w:rFonts w:ascii="Arial" w:hAnsi="Arial" w:cs="Arial"/>
                <w:lang w:val="es-ES"/>
              </w:rPr>
              <w:t xml:space="preserve">En la que sólo podrán participar licitantes mexicanos y extranjeros de países con los que nuestro país tenga celebrado un </w:t>
            </w:r>
            <w:r w:rsidR="00D2066C" w:rsidRPr="00970F46">
              <w:rPr>
                <w:rFonts w:ascii="Arial" w:hAnsi="Arial" w:cs="Arial"/>
                <w:lang w:val="es-ES"/>
              </w:rPr>
              <w:t xml:space="preserve">Tratado </w:t>
            </w:r>
            <w:r w:rsidRPr="00970F46">
              <w:rPr>
                <w:rFonts w:ascii="Arial" w:hAnsi="Arial" w:cs="Arial"/>
                <w:lang w:val="es-ES"/>
              </w:rPr>
              <w:t xml:space="preserve">de </w:t>
            </w:r>
            <w:r w:rsidR="00D2066C" w:rsidRPr="00970F46">
              <w:rPr>
                <w:rFonts w:ascii="Arial" w:hAnsi="Arial" w:cs="Arial"/>
                <w:lang w:val="es-ES"/>
              </w:rPr>
              <w:t xml:space="preserve">Libre Comercio </w:t>
            </w:r>
            <w:r w:rsidRPr="00970F46">
              <w:rPr>
                <w:rFonts w:ascii="Arial" w:hAnsi="Arial" w:cs="Arial"/>
                <w:lang w:val="es-ES"/>
              </w:rPr>
              <w:t xml:space="preserve">con </w:t>
            </w:r>
            <w:r w:rsidR="00D2066C" w:rsidRPr="00970F46">
              <w:rPr>
                <w:rFonts w:ascii="Arial" w:hAnsi="Arial" w:cs="Arial"/>
                <w:lang w:val="es-ES"/>
              </w:rPr>
              <w:t xml:space="preserve">Capítulo </w:t>
            </w:r>
            <w:r w:rsidRPr="00970F46">
              <w:rPr>
                <w:rFonts w:ascii="Arial" w:hAnsi="Arial" w:cs="Arial"/>
                <w:lang w:val="es-ES"/>
              </w:rPr>
              <w:t xml:space="preserve">de </w:t>
            </w:r>
            <w:r w:rsidR="00D2066C" w:rsidRPr="00970F46">
              <w:rPr>
                <w:rFonts w:ascii="Arial" w:hAnsi="Arial" w:cs="Arial"/>
                <w:lang w:val="es-ES"/>
              </w:rPr>
              <w:t>Compras Gubernamentales</w:t>
            </w:r>
            <w:r w:rsidRPr="00970F46">
              <w:rPr>
                <w:rFonts w:ascii="Arial" w:hAnsi="Arial" w:cs="Arial"/>
                <w:lang w:val="es-ES"/>
              </w:rPr>
              <w:t xml:space="preserve">, cuando resulte obligatorio conforme a lo establecido en los </w:t>
            </w:r>
            <w:r w:rsidR="00D2066C" w:rsidRPr="00970F46">
              <w:rPr>
                <w:rFonts w:ascii="Arial" w:hAnsi="Arial" w:cs="Arial"/>
                <w:lang w:val="es-ES"/>
              </w:rPr>
              <w:t xml:space="preserve">Tratados </w:t>
            </w:r>
            <w:r w:rsidRPr="00970F46">
              <w:rPr>
                <w:rFonts w:ascii="Arial" w:hAnsi="Arial" w:cs="Arial"/>
                <w:lang w:val="es-ES"/>
              </w:rPr>
              <w:t xml:space="preserve">de </w:t>
            </w:r>
            <w:r w:rsidR="00D2066C" w:rsidRPr="00970F46">
              <w:rPr>
                <w:rFonts w:ascii="Arial" w:hAnsi="Arial" w:cs="Arial"/>
                <w:lang w:val="es-ES"/>
              </w:rPr>
              <w:t>Libre Comercio</w:t>
            </w:r>
            <w:r w:rsidRPr="00970F46">
              <w:rPr>
                <w:rFonts w:ascii="Arial" w:hAnsi="Arial" w:cs="Arial"/>
                <w:lang w:val="es-ES"/>
              </w:rPr>
              <w:t xml:space="preserve">, que contengan disposiciones en materia de compras del </w:t>
            </w:r>
            <w:r w:rsidR="00D2066C" w:rsidRPr="00970F46">
              <w:rPr>
                <w:rFonts w:ascii="Arial" w:hAnsi="Arial" w:cs="Arial"/>
                <w:lang w:val="es-ES"/>
              </w:rPr>
              <w:t xml:space="preserve">Sector Público </w:t>
            </w:r>
            <w:r w:rsidRPr="00970F46">
              <w:rPr>
                <w:rFonts w:ascii="Arial" w:hAnsi="Arial" w:cs="Arial"/>
                <w:lang w:val="es-ES"/>
              </w:rPr>
              <w:t xml:space="preserve">y bajo cuya cobertura expresa se haya </w:t>
            </w:r>
            <w:r w:rsidR="00F537ED" w:rsidRPr="00970F46">
              <w:rPr>
                <w:rFonts w:ascii="Arial" w:hAnsi="Arial" w:cs="Arial"/>
                <w:lang w:val="es-ES"/>
              </w:rPr>
              <w:t>c</w:t>
            </w:r>
            <w:r w:rsidR="00D2066C" w:rsidRPr="00970F46">
              <w:rPr>
                <w:rFonts w:ascii="Arial" w:hAnsi="Arial" w:cs="Arial"/>
                <w:lang w:val="es-ES"/>
              </w:rPr>
              <w:t xml:space="preserve">onvocado </w:t>
            </w:r>
            <w:r w:rsidRPr="00970F46">
              <w:rPr>
                <w:rFonts w:ascii="Arial" w:hAnsi="Arial" w:cs="Arial"/>
                <w:lang w:val="es-ES"/>
              </w:rPr>
              <w:t xml:space="preserve">la licitación, de acuerdo a las </w:t>
            </w:r>
            <w:r w:rsidR="00D2066C" w:rsidRPr="00970F46">
              <w:rPr>
                <w:rFonts w:ascii="Arial" w:hAnsi="Arial" w:cs="Arial"/>
                <w:lang w:val="es-ES"/>
              </w:rPr>
              <w:t xml:space="preserve">Reglas </w:t>
            </w:r>
            <w:r w:rsidRPr="00970F46">
              <w:rPr>
                <w:rFonts w:ascii="Arial" w:hAnsi="Arial" w:cs="Arial"/>
                <w:lang w:val="es-ES"/>
              </w:rPr>
              <w:t xml:space="preserve">de origen que prevean los </w:t>
            </w:r>
            <w:r w:rsidR="00D2066C" w:rsidRPr="00970F46">
              <w:rPr>
                <w:rFonts w:ascii="Arial" w:hAnsi="Arial" w:cs="Arial"/>
                <w:lang w:val="es-ES"/>
              </w:rPr>
              <w:t xml:space="preserve">Tratados </w:t>
            </w:r>
            <w:r w:rsidRPr="00970F46">
              <w:rPr>
                <w:rFonts w:ascii="Arial" w:hAnsi="Arial" w:cs="Arial"/>
                <w:lang w:val="es-ES"/>
              </w:rPr>
              <w:t xml:space="preserve">y las </w:t>
            </w:r>
            <w:r w:rsidR="00D2066C" w:rsidRPr="00970F46">
              <w:rPr>
                <w:rFonts w:ascii="Arial" w:hAnsi="Arial" w:cs="Arial"/>
                <w:lang w:val="es-ES"/>
              </w:rPr>
              <w:t xml:space="preserve">Reglas </w:t>
            </w:r>
            <w:r w:rsidRPr="00970F46">
              <w:rPr>
                <w:rFonts w:ascii="Arial" w:hAnsi="Arial" w:cs="Arial"/>
                <w:lang w:val="es-ES"/>
              </w:rPr>
              <w:t xml:space="preserve">de </w:t>
            </w:r>
            <w:r w:rsidR="00D2066C" w:rsidRPr="00970F46">
              <w:rPr>
                <w:rFonts w:ascii="Arial" w:hAnsi="Arial" w:cs="Arial"/>
                <w:lang w:val="es-ES"/>
              </w:rPr>
              <w:t>Carácter General</w:t>
            </w:r>
            <w:r w:rsidRPr="00970F46">
              <w:rPr>
                <w:rFonts w:ascii="Arial" w:hAnsi="Arial" w:cs="Arial"/>
                <w:lang w:val="es-ES"/>
              </w:rPr>
              <w:t xml:space="preserve">, para bienes nacionales que emita la </w:t>
            </w:r>
            <w:r w:rsidR="00D2066C" w:rsidRPr="00970F46">
              <w:rPr>
                <w:rFonts w:ascii="Arial" w:hAnsi="Arial" w:cs="Arial"/>
                <w:lang w:val="es-ES"/>
              </w:rPr>
              <w:t xml:space="preserve">Secretaría </w:t>
            </w:r>
            <w:r w:rsidRPr="00970F46">
              <w:rPr>
                <w:rFonts w:ascii="Arial" w:hAnsi="Arial" w:cs="Arial"/>
                <w:lang w:val="es-ES"/>
              </w:rPr>
              <w:t xml:space="preserve">de </w:t>
            </w:r>
            <w:r w:rsidR="00D2066C" w:rsidRPr="00970F46">
              <w:rPr>
                <w:rFonts w:ascii="Arial" w:hAnsi="Arial" w:cs="Arial"/>
                <w:lang w:val="es-ES"/>
              </w:rPr>
              <w:t>Economía</w:t>
            </w:r>
            <w:r w:rsidR="00F537ED" w:rsidRPr="00970F46">
              <w:rPr>
                <w:rFonts w:ascii="Arial" w:hAnsi="Arial" w:cs="Arial"/>
                <w:lang w:val="es-ES"/>
              </w:rPr>
              <w:t>.</w:t>
            </w:r>
          </w:p>
        </w:tc>
        <w:tc>
          <w:tcPr>
            <w:tcW w:w="3036" w:type="dxa"/>
            <w:vAlign w:val="center"/>
          </w:tcPr>
          <w:p w:rsidR="006240A9" w:rsidRPr="00970F46" w:rsidRDefault="00652BA2" w:rsidP="00970F46">
            <w:pPr>
              <w:tabs>
                <w:tab w:val="left" w:pos="2127"/>
                <w:tab w:val="left" w:pos="3119"/>
                <w:tab w:val="left" w:pos="4482"/>
              </w:tabs>
              <w:jc w:val="center"/>
              <w:outlineLvl w:val="2"/>
              <w:rPr>
                <w:rFonts w:ascii="Arial" w:hAnsi="Arial" w:cs="Arial"/>
                <w:lang w:val="es-ES"/>
              </w:rPr>
            </w:pPr>
            <w:r w:rsidRPr="00970F46">
              <w:rPr>
                <w:rFonts w:ascii="Arial" w:hAnsi="Arial" w:cs="Arial"/>
                <w:lang w:val="es-ES"/>
              </w:rPr>
              <w:t>No A</w:t>
            </w:r>
            <w:r w:rsidR="00EA22DD" w:rsidRPr="00970F46">
              <w:rPr>
                <w:rFonts w:ascii="Arial" w:hAnsi="Arial" w:cs="Arial"/>
                <w:lang w:val="es-ES"/>
              </w:rPr>
              <w:t>plica</w:t>
            </w:r>
          </w:p>
        </w:tc>
      </w:tr>
      <w:tr w:rsidR="00596F8C" w:rsidRPr="00970F46" w:rsidTr="00127935">
        <w:trPr>
          <w:trHeight w:val="694"/>
          <w:jc w:val="center"/>
        </w:trPr>
        <w:tc>
          <w:tcPr>
            <w:tcW w:w="2425" w:type="dxa"/>
            <w:vMerge/>
            <w:shd w:val="clear" w:color="auto" w:fill="D9D9D9" w:themeFill="background1" w:themeFillShade="D9"/>
          </w:tcPr>
          <w:p w:rsidR="006240A9" w:rsidRPr="00970F46" w:rsidRDefault="006240A9" w:rsidP="00970F46">
            <w:pPr>
              <w:pStyle w:val="Prrafodelista"/>
              <w:tabs>
                <w:tab w:val="left" w:pos="29"/>
                <w:tab w:val="left" w:pos="3119"/>
              </w:tabs>
              <w:ind w:left="0"/>
              <w:outlineLvl w:val="2"/>
              <w:rPr>
                <w:rFonts w:ascii="Arial" w:hAnsi="Arial" w:cs="Arial"/>
                <w:b/>
                <w:lang w:val="es-ES"/>
              </w:rPr>
            </w:pPr>
          </w:p>
        </w:tc>
        <w:tc>
          <w:tcPr>
            <w:tcW w:w="4822" w:type="dxa"/>
          </w:tcPr>
          <w:p w:rsidR="006240A9" w:rsidRPr="00970F46" w:rsidRDefault="00EA22DD" w:rsidP="00970F46">
            <w:pPr>
              <w:pStyle w:val="Prrafodelista"/>
              <w:numPr>
                <w:ilvl w:val="2"/>
                <w:numId w:val="32"/>
              </w:numPr>
              <w:tabs>
                <w:tab w:val="left" w:pos="459"/>
              </w:tabs>
              <w:ind w:left="0" w:firstLine="0"/>
              <w:jc w:val="both"/>
              <w:outlineLvl w:val="2"/>
              <w:rPr>
                <w:rFonts w:ascii="Arial" w:hAnsi="Arial" w:cs="Arial"/>
                <w:lang w:val="es-ES"/>
              </w:rPr>
            </w:pPr>
            <w:r w:rsidRPr="00970F46">
              <w:rPr>
                <w:rFonts w:ascii="Arial" w:hAnsi="Arial" w:cs="Arial"/>
                <w:lang w:val="es-ES"/>
              </w:rPr>
              <w:t>Internacionales abiertas.</w:t>
            </w:r>
          </w:p>
          <w:p w:rsidR="006240A9" w:rsidRPr="00970F46" w:rsidRDefault="00EA22DD" w:rsidP="00970F46">
            <w:pPr>
              <w:tabs>
                <w:tab w:val="left" w:pos="459"/>
              </w:tabs>
              <w:jc w:val="both"/>
              <w:outlineLvl w:val="2"/>
              <w:rPr>
                <w:rFonts w:ascii="Arial" w:hAnsi="Arial" w:cs="Arial"/>
                <w:lang w:val="es-ES"/>
              </w:rPr>
            </w:pPr>
            <w:r w:rsidRPr="00970F46">
              <w:rPr>
                <w:rFonts w:ascii="Arial" w:hAnsi="Arial" w:cs="Arial"/>
                <w:lang w:val="es-ES"/>
              </w:rPr>
              <w:t>En las que podrán participar licitantes mexicanos y extranjeros, cualquiera que sea el origen de los bienes a adquirir o arrendar y de los servicios a contratar.</w:t>
            </w:r>
          </w:p>
        </w:tc>
        <w:tc>
          <w:tcPr>
            <w:tcW w:w="3036" w:type="dxa"/>
            <w:vAlign w:val="center"/>
          </w:tcPr>
          <w:p w:rsidR="006240A9" w:rsidRPr="00970F46" w:rsidRDefault="0099189B" w:rsidP="00970F46">
            <w:pPr>
              <w:tabs>
                <w:tab w:val="left" w:pos="2127"/>
                <w:tab w:val="left" w:pos="3119"/>
                <w:tab w:val="left" w:pos="4482"/>
              </w:tabs>
              <w:jc w:val="center"/>
              <w:outlineLvl w:val="2"/>
              <w:rPr>
                <w:rFonts w:ascii="Arial" w:hAnsi="Arial" w:cs="Arial"/>
                <w:lang w:val="es-ES"/>
              </w:rPr>
            </w:pPr>
            <w:r w:rsidRPr="00970F46">
              <w:rPr>
                <w:rFonts w:ascii="Arial" w:hAnsi="Arial" w:cs="Arial"/>
                <w:lang w:val="es-ES"/>
              </w:rPr>
              <w:t xml:space="preserve">No </w:t>
            </w:r>
            <w:r w:rsidR="00E92A25" w:rsidRPr="00970F46">
              <w:rPr>
                <w:rFonts w:ascii="Arial" w:hAnsi="Arial" w:cs="Arial"/>
                <w:lang w:val="es-ES"/>
              </w:rPr>
              <w:t>A</w:t>
            </w:r>
            <w:r w:rsidR="00EA22DD" w:rsidRPr="00970F46">
              <w:rPr>
                <w:rFonts w:ascii="Arial" w:hAnsi="Arial" w:cs="Arial"/>
                <w:lang w:val="es-ES"/>
              </w:rPr>
              <w:t>plica</w:t>
            </w:r>
          </w:p>
        </w:tc>
      </w:tr>
      <w:tr w:rsidR="00596F8C" w:rsidRPr="00970F46" w:rsidTr="00127935">
        <w:trPr>
          <w:trHeight w:val="528"/>
          <w:jc w:val="center"/>
        </w:trPr>
        <w:tc>
          <w:tcPr>
            <w:tcW w:w="2425" w:type="dxa"/>
            <w:shd w:val="clear" w:color="auto" w:fill="D9D9D9" w:themeFill="background1" w:themeFillShade="D9"/>
          </w:tcPr>
          <w:p w:rsidR="006240A9" w:rsidRPr="00970F46" w:rsidRDefault="00EA22DD" w:rsidP="00970F46">
            <w:pPr>
              <w:pStyle w:val="Prrafodelista"/>
              <w:numPr>
                <w:ilvl w:val="1"/>
                <w:numId w:val="32"/>
              </w:numPr>
              <w:tabs>
                <w:tab w:val="left" w:pos="29"/>
                <w:tab w:val="left" w:pos="313"/>
              </w:tabs>
              <w:ind w:left="0" w:firstLine="0"/>
              <w:outlineLvl w:val="1"/>
              <w:rPr>
                <w:rFonts w:ascii="Arial" w:hAnsi="Arial" w:cs="Arial"/>
                <w:b/>
                <w:lang w:val="es-ES"/>
              </w:rPr>
            </w:pPr>
            <w:r w:rsidRPr="00970F46">
              <w:rPr>
                <w:rFonts w:ascii="Arial" w:hAnsi="Arial" w:cs="Arial"/>
                <w:b/>
                <w:lang w:val="es-ES"/>
              </w:rPr>
              <w:t>Número del procedimiento</w:t>
            </w:r>
            <w:r w:rsidR="00DB5EC8" w:rsidRPr="00970F46">
              <w:rPr>
                <w:rFonts w:ascii="Arial" w:hAnsi="Arial" w:cs="Arial"/>
                <w:b/>
                <w:lang w:val="es-ES"/>
              </w:rPr>
              <w:t>.</w:t>
            </w:r>
          </w:p>
        </w:tc>
        <w:tc>
          <w:tcPr>
            <w:tcW w:w="7858" w:type="dxa"/>
            <w:gridSpan w:val="2"/>
            <w:vAlign w:val="center"/>
          </w:tcPr>
          <w:p w:rsidR="006240A9" w:rsidRPr="00970F46" w:rsidRDefault="00EA22DD" w:rsidP="00970F46">
            <w:pPr>
              <w:tabs>
                <w:tab w:val="left" w:pos="2127"/>
                <w:tab w:val="left" w:pos="3119"/>
                <w:tab w:val="left" w:pos="4482"/>
              </w:tabs>
              <w:jc w:val="both"/>
              <w:outlineLvl w:val="1"/>
              <w:rPr>
                <w:rFonts w:ascii="Arial" w:hAnsi="Arial" w:cs="Arial"/>
              </w:rPr>
            </w:pPr>
            <w:r w:rsidRPr="00970F46">
              <w:rPr>
                <w:rFonts w:ascii="Arial" w:hAnsi="Arial" w:cs="Arial"/>
                <w:b/>
                <w:noProof/>
                <w:lang w:val="es-ES"/>
              </w:rPr>
              <w:t>No.</w:t>
            </w:r>
            <w:r w:rsidR="006641D4" w:rsidRPr="00970F46">
              <w:rPr>
                <w:rFonts w:ascii="Arial" w:hAnsi="Arial" w:cs="Arial"/>
                <w:b/>
                <w:noProof/>
                <w:lang w:val="es-ES"/>
              </w:rPr>
              <w:t xml:space="preserve"> L</w:t>
            </w:r>
            <w:r w:rsidR="00210285" w:rsidRPr="00970F46">
              <w:rPr>
                <w:rFonts w:ascii="Arial" w:hAnsi="Arial" w:cs="Arial"/>
                <w:b/>
                <w:noProof/>
                <w:lang w:val="es-ES"/>
              </w:rPr>
              <w:t>A-012NBT</w:t>
            </w:r>
            <w:r w:rsidR="00DB5EC8" w:rsidRPr="00970F46">
              <w:rPr>
                <w:rFonts w:ascii="Arial" w:hAnsi="Arial" w:cs="Arial"/>
                <w:b/>
                <w:noProof/>
                <w:lang w:val="es-ES"/>
              </w:rPr>
              <w:t>999-</w:t>
            </w:r>
            <w:r w:rsidR="00210285" w:rsidRPr="00970F46">
              <w:rPr>
                <w:rFonts w:ascii="Arial" w:hAnsi="Arial" w:cs="Arial"/>
                <w:b/>
                <w:noProof/>
                <w:lang w:val="es-ES"/>
              </w:rPr>
              <w:t>E2</w:t>
            </w:r>
            <w:r w:rsidR="007727F4" w:rsidRPr="00970F46">
              <w:rPr>
                <w:rFonts w:ascii="Arial" w:hAnsi="Arial" w:cs="Arial"/>
                <w:b/>
                <w:noProof/>
                <w:lang w:val="es-ES"/>
              </w:rPr>
              <w:t>8</w:t>
            </w:r>
            <w:r w:rsidR="001D5AA2" w:rsidRPr="00970F46">
              <w:rPr>
                <w:rFonts w:ascii="Arial" w:hAnsi="Arial" w:cs="Arial"/>
                <w:b/>
                <w:noProof/>
                <w:lang w:val="es-ES"/>
              </w:rPr>
              <w:t>-</w:t>
            </w:r>
            <w:r w:rsidR="00C248CE" w:rsidRPr="00970F46">
              <w:rPr>
                <w:rFonts w:ascii="Arial" w:hAnsi="Arial" w:cs="Arial"/>
                <w:b/>
                <w:noProof/>
                <w:lang w:val="es-ES"/>
              </w:rPr>
              <w:t>201</w:t>
            </w:r>
            <w:r w:rsidR="00210285" w:rsidRPr="00970F46">
              <w:rPr>
                <w:rFonts w:ascii="Arial" w:hAnsi="Arial" w:cs="Arial"/>
                <w:b/>
                <w:noProof/>
                <w:lang w:val="es-ES"/>
              </w:rPr>
              <w:t>9</w:t>
            </w:r>
          </w:p>
        </w:tc>
      </w:tr>
      <w:tr w:rsidR="00596F8C" w:rsidRPr="00970F46" w:rsidTr="00127935">
        <w:trPr>
          <w:trHeight w:val="807"/>
          <w:jc w:val="center"/>
        </w:trPr>
        <w:tc>
          <w:tcPr>
            <w:tcW w:w="2425" w:type="dxa"/>
            <w:shd w:val="clear" w:color="auto" w:fill="D9D9D9" w:themeFill="background1" w:themeFillShade="D9"/>
          </w:tcPr>
          <w:p w:rsidR="006240A9" w:rsidRPr="00970F46" w:rsidRDefault="00054BB6" w:rsidP="00970F46">
            <w:pPr>
              <w:pStyle w:val="Prrafodelista"/>
              <w:numPr>
                <w:ilvl w:val="1"/>
                <w:numId w:val="32"/>
              </w:numPr>
              <w:tabs>
                <w:tab w:val="left" w:pos="29"/>
                <w:tab w:val="left" w:pos="313"/>
              </w:tabs>
              <w:ind w:left="0" w:firstLine="0"/>
              <w:outlineLvl w:val="1"/>
              <w:rPr>
                <w:rFonts w:ascii="Arial" w:hAnsi="Arial" w:cs="Arial"/>
                <w:b/>
                <w:lang w:val="es-ES"/>
              </w:rPr>
            </w:pPr>
            <w:r w:rsidRPr="00970F46">
              <w:rPr>
                <w:rFonts w:ascii="Arial" w:hAnsi="Arial" w:cs="Arial"/>
                <w:b/>
                <w:lang w:val="es-ES"/>
              </w:rPr>
              <w:t>Ejercicio Fiscal</w:t>
            </w:r>
            <w:r w:rsidR="00AE22D2">
              <w:rPr>
                <w:rFonts w:ascii="Arial" w:hAnsi="Arial" w:cs="Arial"/>
                <w:b/>
                <w:lang w:val="es-ES"/>
              </w:rPr>
              <w:t xml:space="preserve"> </w:t>
            </w:r>
            <w:r w:rsidRPr="00970F46">
              <w:rPr>
                <w:rFonts w:ascii="Arial" w:hAnsi="Arial" w:cs="Arial"/>
                <w:b/>
                <w:lang w:val="es-ES"/>
              </w:rPr>
              <w:t>que abarcará la contratación:</w:t>
            </w:r>
          </w:p>
        </w:tc>
        <w:tc>
          <w:tcPr>
            <w:tcW w:w="7858" w:type="dxa"/>
            <w:gridSpan w:val="2"/>
            <w:vAlign w:val="center"/>
          </w:tcPr>
          <w:p w:rsidR="006240A9" w:rsidRPr="00970F46" w:rsidRDefault="00F835B5" w:rsidP="00970F46">
            <w:pPr>
              <w:tabs>
                <w:tab w:val="left" w:pos="2127"/>
                <w:tab w:val="left" w:pos="3119"/>
                <w:tab w:val="left" w:pos="4482"/>
              </w:tabs>
              <w:jc w:val="both"/>
              <w:outlineLvl w:val="1"/>
              <w:rPr>
                <w:rFonts w:ascii="Arial" w:hAnsi="Arial" w:cs="Arial"/>
                <w:b/>
                <w:noProof/>
                <w:lang w:val="es-ES"/>
              </w:rPr>
            </w:pPr>
            <w:r w:rsidRPr="00970F46">
              <w:rPr>
                <w:rFonts w:ascii="Arial" w:hAnsi="Arial" w:cs="Arial"/>
                <w:b/>
                <w:noProof/>
                <w:lang w:val="es-ES"/>
              </w:rPr>
              <w:t>Ejercicio</w:t>
            </w:r>
            <w:r w:rsidR="00497EBF" w:rsidRPr="00970F46">
              <w:rPr>
                <w:rFonts w:ascii="Arial" w:hAnsi="Arial" w:cs="Arial"/>
                <w:b/>
                <w:noProof/>
                <w:lang w:val="es-ES"/>
              </w:rPr>
              <w:t xml:space="preserve"> F</w:t>
            </w:r>
            <w:r w:rsidRPr="00970F46">
              <w:rPr>
                <w:rFonts w:ascii="Arial" w:hAnsi="Arial" w:cs="Arial"/>
                <w:b/>
                <w:noProof/>
                <w:lang w:val="es-ES"/>
              </w:rPr>
              <w:t>iscal</w:t>
            </w:r>
            <w:r w:rsidR="00AE22D2">
              <w:rPr>
                <w:rFonts w:ascii="Arial" w:hAnsi="Arial" w:cs="Arial"/>
                <w:b/>
                <w:noProof/>
                <w:lang w:val="es-ES"/>
              </w:rPr>
              <w:t xml:space="preserve"> </w:t>
            </w:r>
            <w:r w:rsidRPr="00970F46">
              <w:rPr>
                <w:rFonts w:ascii="Arial" w:hAnsi="Arial" w:cs="Arial"/>
                <w:b/>
                <w:noProof/>
                <w:lang w:val="es-ES"/>
              </w:rPr>
              <w:t>201</w:t>
            </w:r>
            <w:r w:rsidR="00210285" w:rsidRPr="00970F46">
              <w:rPr>
                <w:rFonts w:ascii="Arial" w:hAnsi="Arial" w:cs="Arial"/>
                <w:b/>
                <w:noProof/>
                <w:lang w:val="es-ES"/>
              </w:rPr>
              <w:t>9</w:t>
            </w:r>
          </w:p>
        </w:tc>
      </w:tr>
      <w:tr w:rsidR="00596F8C" w:rsidRPr="00970F46" w:rsidTr="00127935">
        <w:trPr>
          <w:trHeight w:val="768"/>
          <w:jc w:val="center"/>
        </w:trPr>
        <w:tc>
          <w:tcPr>
            <w:tcW w:w="2425" w:type="dxa"/>
            <w:shd w:val="clear" w:color="auto" w:fill="D9D9D9" w:themeFill="background1" w:themeFillShade="D9"/>
          </w:tcPr>
          <w:p w:rsidR="007C0BD1" w:rsidRPr="00970F46" w:rsidRDefault="00EA22DD" w:rsidP="00970F46">
            <w:pPr>
              <w:pStyle w:val="Prrafodelista"/>
              <w:numPr>
                <w:ilvl w:val="1"/>
                <w:numId w:val="32"/>
              </w:numPr>
              <w:tabs>
                <w:tab w:val="left" w:pos="29"/>
                <w:tab w:val="left" w:pos="313"/>
              </w:tabs>
              <w:ind w:left="0" w:firstLine="0"/>
              <w:outlineLvl w:val="1"/>
              <w:rPr>
                <w:rFonts w:ascii="Arial" w:hAnsi="Arial" w:cs="Arial"/>
                <w:b/>
                <w:lang w:val="es-ES"/>
              </w:rPr>
            </w:pPr>
            <w:r w:rsidRPr="00970F46">
              <w:rPr>
                <w:rFonts w:ascii="Arial" w:hAnsi="Arial" w:cs="Arial"/>
                <w:b/>
                <w:lang w:val="es-ES"/>
              </w:rPr>
              <w:t>Idioma en que se presentarán las proposiciones</w:t>
            </w:r>
          </w:p>
        </w:tc>
        <w:tc>
          <w:tcPr>
            <w:tcW w:w="7858" w:type="dxa"/>
            <w:gridSpan w:val="2"/>
            <w:vAlign w:val="center"/>
          </w:tcPr>
          <w:p w:rsidR="007C0BD1" w:rsidRPr="00970F46" w:rsidRDefault="00480CD1" w:rsidP="00970F46">
            <w:pPr>
              <w:tabs>
                <w:tab w:val="left" w:pos="2127"/>
                <w:tab w:val="left" w:pos="3119"/>
                <w:tab w:val="left" w:pos="4482"/>
              </w:tabs>
              <w:jc w:val="both"/>
              <w:outlineLvl w:val="1"/>
              <w:rPr>
                <w:rFonts w:ascii="Arial" w:hAnsi="Arial" w:cs="Arial"/>
                <w:noProof/>
                <w:lang w:val="es-ES"/>
              </w:rPr>
            </w:pPr>
            <w:r w:rsidRPr="00970F46">
              <w:rPr>
                <w:rFonts w:ascii="Arial" w:hAnsi="Arial" w:cs="Arial"/>
                <w:noProof/>
                <w:lang w:val="es-ES"/>
              </w:rPr>
              <w:t>Todos y cada uno de los documentos, que integren las proposiciones del servicio ofertados, deberán estar en el idioma español, sólo se aceptaran en idioma distinto a éste, cuando estén, acompañados de una traducción simple al español.</w:t>
            </w:r>
          </w:p>
        </w:tc>
      </w:tr>
      <w:tr w:rsidR="00596F8C" w:rsidRPr="00970F46" w:rsidTr="00127935">
        <w:trPr>
          <w:trHeight w:val="694"/>
          <w:jc w:val="center"/>
        </w:trPr>
        <w:tc>
          <w:tcPr>
            <w:tcW w:w="2425" w:type="dxa"/>
            <w:shd w:val="clear" w:color="auto" w:fill="D9D9D9" w:themeFill="background1" w:themeFillShade="D9"/>
          </w:tcPr>
          <w:p w:rsidR="007C0BD1" w:rsidRPr="00970F46" w:rsidRDefault="00EA22DD" w:rsidP="00970F46">
            <w:pPr>
              <w:pStyle w:val="Prrafodelista"/>
              <w:numPr>
                <w:ilvl w:val="1"/>
                <w:numId w:val="32"/>
              </w:numPr>
              <w:tabs>
                <w:tab w:val="left" w:pos="29"/>
                <w:tab w:val="left" w:pos="313"/>
              </w:tabs>
              <w:ind w:left="0" w:firstLine="0"/>
              <w:outlineLvl w:val="1"/>
              <w:rPr>
                <w:rFonts w:ascii="Arial" w:hAnsi="Arial" w:cs="Arial"/>
                <w:b/>
                <w:lang w:val="es-ES"/>
              </w:rPr>
            </w:pPr>
            <w:r w:rsidRPr="00970F46">
              <w:rPr>
                <w:rFonts w:ascii="Arial" w:hAnsi="Arial" w:cs="Arial"/>
                <w:b/>
                <w:lang w:val="es-ES"/>
              </w:rPr>
              <w:t>Disponibilidad presupuestaria</w:t>
            </w:r>
          </w:p>
        </w:tc>
        <w:tc>
          <w:tcPr>
            <w:tcW w:w="7858" w:type="dxa"/>
            <w:gridSpan w:val="2"/>
            <w:vAlign w:val="center"/>
          </w:tcPr>
          <w:p w:rsidR="006641D4" w:rsidRPr="00970F46" w:rsidRDefault="00EA22DD" w:rsidP="00970F46">
            <w:pPr>
              <w:tabs>
                <w:tab w:val="left" w:pos="2127"/>
                <w:tab w:val="left" w:pos="3119"/>
                <w:tab w:val="left" w:pos="4482"/>
              </w:tabs>
              <w:jc w:val="both"/>
              <w:outlineLvl w:val="1"/>
              <w:rPr>
                <w:rFonts w:ascii="Arial" w:hAnsi="Arial" w:cs="Arial"/>
                <w:noProof/>
                <w:lang w:val="es-ES"/>
              </w:rPr>
            </w:pPr>
            <w:r w:rsidRPr="00970F46">
              <w:rPr>
                <w:rFonts w:ascii="Arial" w:hAnsi="Arial" w:cs="Arial"/>
                <w:noProof/>
                <w:lang w:val="es-ES"/>
              </w:rPr>
              <w:t xml:space="preserve">El </w:t>
            </w:r>
            <w:r w:rsidR="00D2066C" w:rsidRPr="00970F46">
              <w:rPr>
                <w:rFonts w:ascii="Arial" w:hAnsi="Arial" w:cs="Arial"/>
                <w:noProof/>
                <w:lang w:val="es-ES"/>
              </w:rPr>
              <w:t xml:space="preserve">Área Requirente </w:t>
            </w:r>
            <w:r w:rsidRPr="00970F46">
              <w:rPr>
                <w:rFonts w:ascii="Arial" w:hAnsi="Arial" w:cs="Arial"/>
                <w:noProof/>
                <w:lang w:val="es-ES"/>
              </w:rPr>
              <w:t xml:space="preserve">cuenta con la autorización y disponibilidad presupuestaria </w:t>
            </w:r>
            <w:r w:rsidR="00054BB6" w:rsidRPr="00970F46">
              <w:rPr>
                <w:rFonts w:ascii="Arial" w:hAnsi="Arial" w:cs="Arial"/>
                <w:noProof/>
                <w:lang w:val="es-ES"/>
              </w:rPr>
              <w:t>conforme a la partida presupuestal</w:t>
            </w:r>
            <w:r w:rsidR="00497EBF" w:rsidRPr="00970F46">
              <w:rPr>
                <w:rFonts w:ascii="Arial" w:hAnsi="Arial" w:cs="Arial"/>
                <w:noProof/>
                <w:lang w:val="es-ES"/>
              </w:rPr>
              <w:t xml:space="preserve"> siguiente</w:t>
            </w:r>
            <w:r w:rsidR="00CC2435" w:rsidRPr="00970F46">
              <w:rPr>
                <w:rFonts w:ascii="Arial" w:hAnsi="Arial" w:cs="Arial"/>
                <w:noProof/>
                <w:lang w:val="es-ES"/>
              </w:rPr>
              <w:t xml:space="preserve">: </w:t>
            </w:r>
            <w:r w:rsidR="006641D4" w:rsidRPr="00970F46">
              <w:rPr>
                <w:rFonts w:ascii="Arial" w:hAnsi="Arial" w:cs="Arial"/>
                <w:b/>
                <w:noProof/>
                <w:lang w:val="es-ES"/>
              </w:rPr>
              <w:t>33901</w:t>
            </w:r>
            <w:r w:rsidR="0099189B" w:rsidRPr="00970F46">
              <w:rPr>
                <w:rFonts w:ascii="Arial" w:hAnsi="Arial" w:cs="Arial"/>
                <w:b/>
                <w:noProof/>
                <w:lang w:val="es-ES"/>
              </w:rPr>
              <w:t xml:space="preserve"> “</w:t>
            </w:r>
            <w:r w:rsidR="00712BE3" w:rsidRPr="00970F46">
              <w:rPr>
                <w:rFonts w:ascii="Arial" w:hAnsi="Arial" w:cs="Arial"/>
                <w:b/>
                <w:noProof/>
                <w:lang w:val="es-ES"/>
              </w:rPr>
              <w:t>Subcontrata</w:t>
            </w:r>
            <w:r w:rsidR="006641D4" w:rsidRPr="00970F46">
              <w:rPr>
                <w:rFonts w:ascii="Arial" w:hAnsi="Arial" w:cs="Arial"/>
                <w:b/>
                <w:noProof/>
                <w:lang w:val="es-ES"/>
              </w:rPr>
              <w:t>ción de Servicios con Terceros”</w:t>
            </w:r>
            <w:r w:rsidR="006641D4" w:rsidRPr="00970F46">
              <w:rPr>
                <w:rFonts w:ascii="Arial" w:hAnsi="Arial" w:cs="Arial"/>
                <w:noProof/>
                <w:lang w:val="es-ES"/>
              </w:rPr>
              <w:t xml:space="preserve">, lo que se acredita con el </w:t>
            </w:r>
            <w:r w:rsidR="00210285" w:rsidRPr="00970F46">
              <w:rPr>
                <w:rFonts w:ascii="Arial" w:hAnsi="Arial" w:cs="Arial"/>
                <w:noProof/>
                <w:lang w:val="es-ES"/>
              </w:rPr>
              <w:t>Oficio DGPyP-6-0137-2019 emitido por la Dirección General de Programación y Presupuesto de la Secretaria de Salud de fecha 15 de enero de 2019</w:t>
            </w:r>
            <w:r w:rsidR="006641D4" w:rsidRPr="00970F46">
              <w:rPr>
                <w:rFonts w:ascii="Arial" w:hAnsi="Arial" w:cs="Arial"/>
                <w:noProof/>
                <w:lang w:val="es-ES"/>
              </w:rPr>
              <w:t>.</w:t>
            </w:r>
          </w:p>
          <w:tbl>
            <w:tblPr>
              <w:tblStyle w:val="Tablaconcuadrcula"/>
              <w:tblW w:w="80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6"/>
              <w:gridCol w:w="4020"/>
            </w:tblGrid>
            <w:tr w:rsidR="00596F8C" w:rsidRPr="00970F46" w:rsidTr="00544DB4">
              <w:trPr>
                <w:trHeight w:val="139"/>
                <w:jc w:val="center"/>
              </w:trPr>
              <w:tc>
                <w:tcPr>
                  <w:tcW w:w="40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641D4" w:rsidRPr="00970F46" w:rsidRDefault="006641D4" w:rsidP="00970F46">
                  <w:pPr>
                    <w:pStyle w:val="Sinespaciado"/>
                    <w:jc w:val="center"/>
                    <w:rPr>
                      <w:rFonts w:ascii="Arial" w:hAnsi="Arial" w:cs="Arial"/>
                      <w:b/>
                      <w:noProof/>
                      <w:sz w:val="18"/>
                      <w:szCs w:val="18"/>
                      <w:lang w:val="es-ES"/>
                    </w:rPr>
                  </w:pPr>
                  <w:r w:rsidRPr="00970F46">
                    <w:rPr>
                      <w:rFonts w:ascii="Arial" w:hAnsi="Arial" w:cs="Arial"/>
                      <w:b/>
                      <w:noProof/>
                      <w:sz w:val="18"/>
                      <w:szCs w:val="18"/>
                      <w:lang w:val="es-ES"/>
                    </w:rPr>
                    <w:t>MONTO TOTAL MÍNIMO</w:t>
                  </w:r>
                </w:p>
              </w:tc>
              <w:tc>
                <w:tcPr>
                  <w:tcW w:w="4020" w:type="dxa"/>
                  <w:tcBorders>
                    <w:top w:val="single" w:sz="4" w:space="0" w:color="auto"/>
                    <w:left w:val="single" w:sz="4" w:space="0" w:color="auto"/>
                    <w:bottom w:val="single" w:sz="4" w:space="0" w:color="auto"/>
                  </w:tcBorders>
                  <w:shd w:val="clear" w:color="auto" w:fill="BFBFBF" w:themeFill="background1" w:themeFillShade="BF"/>
                </w:tcPr>
                <w:p w:rsidR="006641D4" w:rsidRPr="00970F46" w:rsidRDefault="006641D4" w:rsidP="00970F46">
                  <w:pPr>
                    <w:pStyle w:val="Sinespaciado"/>
                    <w:jc w:val="center"/>
                    <w:rPr>
                      <w:rFonts w:ascii="Arial" w:hAnsi="Arial" w:cs="Arial"/>
                      <w:b/>
                      <w:noProof/>
                      <w:sz w:val="18"/>
                      <w:szCs w:val="18"/>
                      <w:lang w:val="es-ES"/>
                    </w:rPr>
                  </w:pPr>
                  <w:r w:rsidRPr="00970F46">
                    <w:rPr>
                      <w:rFonts w:ascii="Arial" w:hAnsi="Arial" w:cs="Arial"/>
                      <w:b/>
                      <w:noProof/>
                      <w:sz w:val="18"/>
                      <w:szCs w:val="18"/>
                      <w:lang w:val="es-ES"/>
                    </w:rPr>
                    <w:t>MONTO TOTAL MÁXIMO</w:t>
                  </w:r>
                </w:p>
              </w:tc>
            </w:tr>
            <w:tr w:rsidR="00596F8C" w:rsidRPr="00970F46" w:rsidTr="00544DB4">
              <w:trPr>
                <w:trHeight w:val="235"/>
                <w:jc w:val="center"/>
              </w:trPr>
              <w:tc>
                <w:tcPr>
                  <w:tcW w:w="8026" w:type="dxa"/>
                  <w:gridSpan w:val="2"/>
                  <w:tcBorders>
                    <w:top w:val="single" w:sz="4" w:space="0" w:color="auto"/>
                    <w:left w:val="single" w:sz="4" w:space="0" w:color="auto"/>
                    <w:bottom w:val="single" w:sz="4" w:space="0" w:color="auto"/>
                  </w:tcBorders>
                  <w:shd w:val="clear" w:color="auto" w:fill="BFBFBF" w:themeFill="background1" w:themeFillShade="BF"/>
                  <w:vAlign w:val="center"/>
                </w:tcPr>
                <w:p w:rsidR="006641D4" w:rsidRPr="00970F46" w:rsidRDefault="00210285" w:rsidP="00970F46">
                  <w:pPr>
                    <w:jc w:val="center"/>
                    <w:rPr>
                      <w:rFonts w:ascii="Arial" w:hAnsi="Arial" w:cs="Arial"/>
                      <w:b/>
                    </w:rPr>
                  </w:pPr>
                  <w:r w:rsidRPr="00970F46">
                    <w:rPr>
                      <w:rFonts w:ascii="Arial" w:hAnsi="Arial" w:cs="Arial"/>
                      <w:b/>
                    </w:rPr>
                    <w:t>2019</w:t>
                  </w:r>
                </w:p>
              </w:tc>
            </w:tr>
            <w:tr w:rsidR="00596F8C" w:rsidRPr="00970F46" w:rsidTr="00860747">
              <w:trPr>
                <w:trHeight w:val="810"/>
                <w:jc w:val="center"/>
              </w:trPr>
              <w:tc>
                <w:tcPr>
                  <w:tcW w:w="40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22D2" w:rsidRDefault="00AE22D2" w:rsidP="00AE22D2">
                  <w:pPr>
                    <w:pStyle w:val="Sinespaciado"/>
                    <w:tabs>
                      <w:tab w:val="left" w:pos="1190"/>
                      <w:tab w:val="right" w:pos="9923"/>
                    </w:tabs>
                    <w:jc w:val="center"/>
                    <w:rPr>
                      <w:rFonts w:ascii="Arial" w:hAnsi="Arial" w:cs="Arial"/>
                      <w:sz w:val="18"/>
                      <w:szCs w:val="18"/>
                    </w:rPr>
                  </w:pPr>
                </w:p>
                <w:p w:rsidR="00AE22D2" w:rsidRPr="00970F46" w:rsidRDefault="00AE22D2" w:rsidP="00AE22D2">
                  <w:pPr>
                    <w:pStyle w:val="Sinespaciado"/>
                    <w:tabs>
                      <w:tab w:val="left" w:pos="1190"/>
                      <w:tab w:val="right" w:pos="9923"/>
                    </w:tabs>
                    <w:jc w:val="center"/>
                    <w:rPr>
                      <w:rFonts w:ascii="Arial" w:hAnsi="Arial" w:cs="Arial"/>
                      <w:sz w:val="18"/>
                      <w:szCs w:val="18"/>
                    </w:rPr>
                  </w:pPr>
                  <w:r w:rsidRPr="00970F46">
                    <w:rPr>
                      <w:rFonts w:ascii="Arial" w:hAnsi="Arial" w:cs="Arial"/>
                      <w:sz w:val="18"/>
                      <w:szCs w:val="18"/>
                    </w:rPr>
                    <w:t>$ 3´200,000.00</w:t>
                  </w:r>
                </w:p>
                <w:p w:rsidR="00AE22D2" w:rsidRPr="00970F46" w:rsidRDefault="00AE22D2" w:rsidP="00AE22D2">
                  <w:pPr>
                    <w:pStyle w:val="Sinespaciado"/>
                    <w:tabs>
                      <w:tab w:val="left" w:pos="1190"/>
                      <w:tab w:val="right" w:pos="9923"/>
                    </w:tabs>
                    <w:jc w:val="center"/>
                    <w:rPr>
                      <w:rFonts w:ascii="Arial" w:hAnsi="Arial" w:cs="Arial"/>
                      <w:sz w:val="18"/>
                      <w:szCs w:val="18"/>
                    </w:rPr>
                  </w:pPr>
                  <w:r w:rsidRPr="00970F46">
                    <w:rPr>
                      <w:rFonts w:ascii="Arial" w:hAnsi="Arial" w:cs="Arial"/>
                      <w:sz w:val="18"/>
                      <w:szCs w:val="18"/>
                    </w:rPr>
                    <w:t>(TRES MILLONES, DOSCIENTOS MIL PESOS 00/100 M.N.)</w:t>
                  </w:r>
                </w:p>
                <w:p w:rsidR="00A16795" w:rsidRPr="00970F46" w:rsidRDefault="00A16795" w:rsidP="00970F46">
                  <w:pPr>
                    <w:pStyle w:val="Sinespaciado"/>
                    <w:widowControl/>
                    <w:overflowPunct/>
                    <w:autoSpaceDE/>
                    <w:autoSpaceDN/>
                    <w:adjustRightInd/>
                    <w:jc w:val="center"/>
                    <w:textAlignment w:val="auto"/>
                    <w:rPr>
                      <w:rFonts w:ascii="Arial" w:hAnsi="Arial" w:cs="Arial"/>
                      <w:sz w:val="18"/>
                      <w:szCs w:val="18"/>
                    </w:rPr>
                  </w:pPr>
                </w:p>
              </w:tc>
              <w:tc>
                <w:tcPr>
                  <w:tcW w:w="4020" w:type="dxa"/>
                  <w:tcBorders>
                    <w:top w:val="single" w:sz="4" w:space="0" w:color="auto"/>
                    <w:left w:val="single" w:sz="4" w:space="0" w:color="auto"/>
                    <w:bottom w:val="single" w:sz="4" w:space="0" w:color="auto"/>
                  </w:tcBorders>
                  <w:shd w:val="clear" w:color="auto" w:fill="FFFFFF" w:themeFill="background1"/>
                  <w:vAlign w:val="center"/>
                </w:tcPr>
                <w:p w:rsidR="00AE22D2" w:rsidRPr="00970F46" w:rsidRDefault="00AE22D2" w:rsidP="00AE22D2">
                  <w:pPr>
                    <w:pStyle w:val="Sinespaciado"/>
                    <w:tabs>
                      <w:tab w:val="left" w:pos="1190"/>
                      <w:tab w:val="right" w:pos="9923"/>
                    </w:tabs>
                    <w:jc w:val="center"/>
                    <w:rPr>
                      <w:rFonts w:ascii="Arial" w:hAnsi="Arial" w:cs="Arial"/>
                      <w:sz w:val="18"/>
                      <w:szCs w:val="18"/>
                    </w:rPr>
                  </w:pPr>
                  <w:r w:rsidRPr="00970F46">
                    <w:rPr>
                      <w:rFonts w:ascii="Arial" w:hAnsi="Arial" w:cs="Arial"/>
                      <w:sz w:val="18"/>
                      <w:szCs w:val="18"/>
                    </w:rPr>
                    <w:t>$8´000,000.00</w:t>
                  </w:r>
                </w:p>
                <w:p w:rsidR="00A16795" w:rsidRPr="00970F46" w:rsidRDefault="00AE22D2" w:rsidP="00AE22D2">
                  <w:pPr>
                    <w:pStyle w:val="Sinespaciado"/>
                    <w:widowControl/>
                    <w:overflowPunct/>
                    <w:autoSpaceDE/>
                    <w:autoSpaceDN/>
                    <w:adjustRightInd/>
                    <w:jc w:val="center"/>
                    <w:textAlignment w:val="auto"/>
                    <w:rPr>
                      <w:rFonts w:ascii="Arial" w:hAnsi="Arial" w:cs="Arial"/>
                      <w:sz w:val="18"/>
                      <w:szCs w:val="18"/>
                    </w:rPr>
                  </w:pPr>
                  <w:r w:rsidRPr="00970F46">
                    <w:rPr>
                      <w:rFonts w:ascii="Arial" w:hAnsi="Arial" w:cs="Arial"/>
                      <w:sz w:val="18"/>
                      <w:szCs w:val="18"/>
                    </w:rPr>
                    <w:t>(OCHO MILLONES DE PESOS 00/100 M.N.)</w:t>
                  </w:r>
                </w:p>
              </w:tc>
            </w:tr>
            <w:tr w:rsidR="00210285" w:rsidRPr="00970F46" w:rsidTr="00880F98">
              <w:trPr>
                <w:trHeight w:val="2826"/>
                <w:jc w:val="center"/>
              </w:trPr>
              <w:tc>
                <w:tcPr>
                  <w:tcW w:w="8026" w:type="dxa"/>
                  <w:gridSpan w:val="2"/>
                  <w:tcBorders>
                    <w:top w:val="single" w:sz="4" w:space="0" w:color="auto"/>
                    <w:left w:val="single" w:sz="4" w:space="0" w:color="auto"/>
                  </w:tcBorders>
                  <w:shd w:val="clear" w:color="auto" w:fill="BFBFBF" w:themeFill="background1" w:themeFillShade="BF"/>
                  <w:vAlign w:val="center"/>
                </w:tcPr>
                <w:p w:rsidR="00210285" w:rsidRPr="00970F46" w:rsidRDefault="00210285" w:rsidP="00970F46">
                  <w:pPr>
                    <w:tabs>
                      <w:tab w:val="left" w:pos="118"/>
                      <w:tab w:val="right" w:pos="9923"/>
                    </w:tabs>
                    <w:jc w:val="both"/>
                    <w:rPr>
                      <w:rFonts w:ascii="Arial" w:hAnsi="Arial" w:cs="Arial"/>
                      <w:b/>
                      <w:noProof/>
                      <w:sz w:val="18"/>
                      <w:szCs w:val="18"/>
                      <w:lang w:val="es-ES"/>
                    </w:rPr>
                  </w:pPr>
                  <w:r w:rsidRPr="00970F46">
                    <w:rPr>
                      <w:rFonts w:ascii="Arial" w:hAnsi="Arial" w:cs="Arial"/>
                      <w:b/>
                      <w:noProof/>
                      <w:lang w:val="es-ES"/>
                    </w:rPr>
                    <w:t>La autorización del presupuesto, estará sujeta a la aprobación que se de por la Camara de Diputados del H. Congreso de la Unión en el Presupuesto de Egresos de la Federación para el Ejercicio Fiscal que corresponda, por lo que para sus efectos estarán condicionados a la existencia de los recursos presupuestarios respectivos, sin que la no realización de la referida condición suspensiva origine responsabilidad alguna para las partes.</w:t>
                  </w:r>
                </w:p>
              </w:tc>
            </w:tr>
          </w:tbl>
          <w:p w:rsidR="008F1DF4" w:rsidRPr="00970F46" w:rsidRDefault="008F1DF4" w:rsidP="00970F46">
            <w:pPr>
              <w:tabs>
                <w:tab w:val="left" w:pos="2127"/>
                <w:tab w:val="left" w:pos="3119"/>
                <w:tab w:val="left" w:pos="4482"/>
              </w:tabs>
              <w:jc w:val="both"/>
              <w:outlineLvl w:val="1"/>
              <w:rPr>
                <w:rFonts w:ascii="Arial" w:hAnsi="Arial" w:cs="Arial"/>
                <w:b/>
                <w:noProof/>
              </w:rPr>
            </w:pPr>
          </w:p>
        </w:tc>
      </w:tr>
      <w:tr w:rsidR="00596F8C" w:rsidRPr="00970F46" w:rsidTr="00127935">
        <w:trPr>
          <w:trHeight w:val="694"/>
          <w:jc w:val="center"/>
        </w:trPr>
        <w:tc>
          <w:tcPr>
            <w:tcW w:w="2425" w:type="dxa"/>
            <w:shd w:val="clear" w:color="auto" w:fill="D9D9D9" w:themeFill="background1" w:themeFillShade="D9"/>
          </w:tcPr>
          <w:p w:rsidR="007C0BD1" w:rsidRPr="00970F46" w:rsidRDefault="00EA22DD" w:rsidP="00970F46">
            <w:pPr>
              <w:pStyle w:val="Prrafodelista"/>
              <w:numPr>
                <w:ilvl w:val="1"/>
                <w:numId w:val="32"/>
              </w:numPr>
              <w:tabs>
                <w:tab w:val="left" w:pos="29"/>
                <w:tab w:val="left" w:pos="313"/>
              </w:tabs>
              <w:ind w:left="0" w:firstLine="0"/>
              <w:outlineLvl w:val="1"/>
              <w:rPr>
                <w:rFonts w:ascii="Arial" w:hAnsi="Arial" w:cs="Arial"/>
                <w:b/>
                <w:lang w:val="es-ES"/>
              </w:rPr>
            </w:pPr>
            <w:r w:rsidRPr="00970F46">
              <w:rPr>
                <w:rFonts w:ascii="Arial" w:hAnsi="Arial" w:cs="Arial"/>
                <w:b/>
                <w:lang w:val="es-ES"/>
              </w:rPr>
              <w:t>Declaración con falsedad y combate al cohecho.</w:t>
            </w:r>
          </w:p>
        </w:tc>
        <w:tc>
          <w:tcPr>
            <w:tcW w:w="7858" w:type="dxa"/>
            <w:gridSpan w:val="2"/>
            <w:vAlign w:val="center"/>
          </w:tcPr>
          <w:p w:rsidR="007C0BD1" w:rsidRPr="00970F46" w:rsidRDefault="00EA22DD" w:rsidP="00970F46">
            <w:pPr>
              <w:tabs>
                <w:tab w:val="left" w:pos="2127"/>
                <w:tab w:val="left" w:pos="3119"/>
                <w:tab w:val="left" w:pos="4482"/>
              </w:tabs>
              <w:jc w:val="both"/>
              <w:outlineLvl w:val="1"/>
              <w:rPr>
                <w:rFonts w:ascii="Arial" w:hAnsi="Arial" w:cs="Arial"/>
                <w:noProof/>
                <w:lang w:val="es-ES"/>
              </w:rPr>
            </w:pPr>
            <w:r w:rsidRPr="00970F46">
              <w:rPr>
                <w:rFonts w:ascii="Arial" w:hAnsi="Arial" w:cs="Arial"/>
                <w:noProof/>
                <w:lang w:val="es-ES"/>
              </w:rPr>
              <w:t xml:space="preserve">Se hace saber a los licitantes que en caso de declarar con falsedad o infringir de alguna forma la </w:t>
            </w:r>
            <w:r w:rsidR="00E92A25" w:rsidRPr="00970F46">
              <w:rPr>
                <w:rFonts w:ascii="Arial" w:hAnsi="Arial" w:cs="Arial"/>
                <w:b/>
                <w:noProof/>
                <w:lang w:val="es-ES"/>
              </w:rPr>
              <w:t>LAASSP</w:t>
            </w:r>
            <w:r w:rsidRPr="00970F46">
              <w:rPr>
                <w:rFonts w:ascii="Arial" w:hAnsi="Arial" w:cs="Arial"/>
                <w:noProof/>
                <w:lang w:val="es-ES"/>
              </w:rPr>
              <w:t xml:space="preserve">, se harán acreedores a sanciones económicas por el equivalente a la cantidad de cincuenta hasta mil veces el </w:t>
            </w:r>
            <w:r w:rsidR="00D2066C" w:rsidRPr="00970F46">
              <w:rPr>
                <w:rFonts w:ascii="Arial" w:hAnsi="Arial" w:cs="Arial"/>
                <w:noProof/>
                <w:lang w:val="es-ES"/>
              </w:rPr>
              <w:t xml:space="preserve">Salario Mínimo </w:t>
            </w:r>
            <w:r w:rsidR="00224D88" w:rsidRPr="00970F46">
              <w:rPr>
                <w:rFonts w:ascii="Arial" w:hAnsi="Arial" w:cs="Arial"/>
                <w:noProof/>
                <w:lang w:val="es-ES"/>
              </w:rPr>
              <w:t xml:space="preserve">General </w:t>
            </w:r>
            <w:r w:rsidR="00D2066C" w:rsidRPr="00970F46">
              <w:rPr>
                <w:rFonts w:ascii="Arial" w:hAnsi="Arial" w:cs="Arial"/>
                <w:noProof/>
                <w:lang w:val="es-ES"/>
              </w:rPr>
              <w:t xml:space="preserve">Vigente </w:t>
            </w:r>
            <w:r w:rsidRPr="00970F46">
              <w:rPr>
                <w:rFonts w:ascii="Arial" w:hAnsi="Arial" w:cs="Arial"/>
                <w:noProof/>
                <w:lang w:val="es-ES"/>
              </w:rPr>
              <w:t xml:space="preserve">en </w:t>
            </w:r>
            <w:r w:rsidR="00021FD6" w:rsidRPr="00970F46">
              <w:rPr>
                <w:rFonts w:ascii="Arial" w:hAnsi="Arial" w:cs="Arial"/>
                <w:noProof/>
                <w:lang w:val="es-ES"/>
              </w:rPr>
              <w:t>la Ciudad de México</w:t>
            </w:r>
            <w:r w:rsidRPr="00970F46">
              <w:rPr>
                <w:rFonts w:ascii="Arial" w:hAnsi="Arial" w:cs="Arial"/>
                <w:noProof/>
                <w:lang w:val="es-ES"/>
              </w:rPr>
              <w:t xml:space="preserve">elevado al mes, en la fecha de la infracción, además de inhabilitación para participar en procedimientos y contratar con las dependencias y </w:t>
            </w:r>
            <w:r w:rsidR="00224D88" w:rsidRPr="00970F46">
              <w:rPr>
                <w:rFonts w:ascii="Arial" w:hAnsi="Arial" w:cs="Arial"/>
                <w:noProof/>
                <w:lang w:val="es-ES"/>
              </w:rPr>
              <w:t xml:space="preserve">Entidades </w:t>
            </w:r>
            <w:r w:rsidRPr="00970F46">
              <w:rPr>
                <w:rFonts w:ascii="Arial" w:hAnsi="Arial" w:cs="Arial"/>
                <w:noProof/>
                <w:lang w:val="es-ES"/>
              </w:rPr>
              <w:t xml:space="preserve">de la </w:t>
            </w:r>
            <w:r w:rsidR="002F6B66" w:rsidRPr="00970F46">
              <w:rPr>
                <w:rFonts w:ascii="Arial" w:hAnsi="Arial" w:cs="Arial"/>
                <w:noProof/>
                <w:lang w:val="es-ES"/>
              </w:rPr>
              <w:t xml:space="preserve">Administración Pública Federal </w:t>
            </w:r>
            <w:r w:rsidRPr="00970F46">
              <w:rPr>
                <w:rFonts w:ascii="Arial" w:hAnsi="Arial" w:cs="Arial"/>
                <w:noProof/>
                <w:lang w:val="es-ES"/>
              </w:rPr>
              <w:t xml:space="preserve">que será de 3 meses hasta 5 años, de conformidad con los artículos </w:t>
            </w:r>
            <w:r w:rsidRPr="00970F46">
              <w:rPr>
                <w:rFonts w:ascii="Arial" w:hAnsi="Arial" w:cs="Arial"/>
                <w:b/>
                <w:noProof/>
                <w:lang w:val="es-ES"/>
              </w:rPr>
              <w:t>59</w:t>
            </w:r>
            <w:r w:rsidRPr="00970F46">
              <w:rPr>
                <w:rFonts w:ascii="Arial" w:hAnsi="Arial" w:cs="Arial"/>
                <w:noProof/>
                <w:lang w:val="es-ES"/>
              </w:rPr>
              <w:t xml:space="preserve"> y </w:t>
            </w:r>
            <w:r w:rsidRPr="00970F46">
              <w:rPr>
                <w:rFonts w:ascii="Arial" w:hAnsi="Arial" w:cs="Arial"/>
                <w:b/>
                <w:noProof/>
                <w:lang w:val="es-ES"/>
              </w:rPr>
              <w:t>60</w:t>
            </w:r>
            <w:r w:rsidRPr="00970F46">
              <w:rPr>
                <w:rFonts w:ascii="Arial" w:hAnsi="Arial" w:cs="Arial"/>
                <w:noProof/>
                <w:lang w:val="es-ES"/>
              </w:rPr>
              <w:t xml:space="preserve"> de la citada </w:t>
            </w:r>
            <w:r w:rsidR="00D2066C" w:rsidRPr="00970F46">
              <w:rPr>
                <w:rFonts w:ascii="Arial" w:hAnsi="Arial" w:cs="Arial"/>
                <w:b/>
                <w:noProof/>
                <w:lang w:val="es-ES"/>
              </w:rPr>
              <w:t>LAASSP</w:t>
            </w:r>
            <w:r w:rsidR="00D2066C" w:rsidRPr="00970F46">
              <w:rPr>
                <w:rFonts w:ascii="Arial" w:hAnsi="Arial" w:cs="Arial"/>
                <w:noProof/>
                <w:lang w:val="es-ES"/>
              </w:rPr>
              <w:t xml:space="preserve">. </w:t>
            </w:r>
          </w:p>
          <w:p w:rsidR="007C0BD1" w:rsidRPr="00970F46" w:rsidRDefault="00EA22DD" w:rsidP="00EA5BC9">
            <w:pPr>
              <w:tabs>
                <w:tab w:val="left" w:pos="2127"/>
                <w:tab w:val="left" w:pos="3119"/>
                <w:tab w:val="left" w:pos="4482"/>
              </w:tabs>
              <w:jc w:val="both"/>
              <w:outlineLvl w:val="1"/>
              <w:rPr>
                <w:rFonts w:ascii="Arial" w:hAnsi="Arial" w:cs="Arial"/>
                <w:b/>
                <w:noProof/>
                <w:lang w:val="es-ES"/>
              </w:rPr>
            </w:pPr>
            <w:r w:rsidRPr="00970F46">
              <w:rPr>
                <w:rFonts w:ascii="Arial" w:hAnsi="Arial" w:cs="Arial"/>
                <w:noProof/>
                <w:lang w:val="es-ES"/>
              </w:rPr>
              <w:t xml:space="preserve">México, como miembro de la </w:t>
            </w:r>
            <w:r w:rsidR="00D2066C" w:rsidRPr="00970F46">
              <w:rPr>
                <w:rFonts w:ascii="Arial" w:hAnsi="Arial" w:cs="Arial"/>
                <w:noProof/>
                <w:lang w:val="es-ES"/>
              </w:rPr>
              <w:t xml:space="preserve">Organización </w:t>
            </w:r>
            <w:r w:rsidRPr="00970F46">
              <w:rPr>
                <w:rFonts w:ascii="Arial" w:hAnsi="Arial" w:cs="Arial"/>
                <w:noProof/>
                <w:lang w:val="es-ES"/>
              </w:rPr>
              <w:t xml:space="preserve">para la </w:t>
            </w:r>
            <w:r w:rsidR="00D2066C" w:rsidRPr="00970F46">
              <w:rPr>
                <w:rFonts w:ascii="Arial" w:hAnsi="Arial" w:cs="Arial"/>
                <w:noProof/>
                <w:lang w:val="es-ES"/>
              </w:rPr>
              <w:t xml:space="preserve">Cooperación </w:t>
            </w:r>
            <w:r w:rsidRPr="00970F46">
              <w:rPr>
                <w:rFonts w:ascii="Arial" w:hAnsi="Arial" w:cs="Arial"/>
                <w:noProof/>
                <w:lang w:val="es-ES"/>
              </w:rPr>
              <w:t xml:space="preserve">y el </w:t>
            </w:r>
            <w:r w:rsidR="00D2066C" w:rsidRPr="00970F46">
              <w:rPr>
                <w:rFonts w:ascii="Arial" w:hAnsi="Arial" w:cs="Arial"/>
                <w:noProof/>
                <w:lang w:val="es-ES"/>
              </w:rPr>
              <w:t xml:space="preserve">Desarrollo Económicos </w:t>
            </w:r>
            <w:r w:rsidRPr="00970F46">
              <w:rPr>
                <w:rFonts w:ascii="Arial" w:hAnsi="Arial" w:cs="Arial"/>
                <w:b/>
                <w:noProof/>
                <w:lang w:val="es-ES"/>
              </w:rPr>
              <w:t>(</w:t>
            </w:r>
            <w:r w:rsidR="002F6B66" w:rsidRPr="00970F46">
              <w:rPr>
                <w:rFonts w:ascii="Arial" w:hAnsi="Arial" w:cs="Arial"/>
                <w:b/>
                <w:noProof/>
                <w:lang w:val="es-ES"/>
              </w:rPr>
              <w:t>OCDE</w:t>
            </w:r>
            <w:r w:rsidRPr="00970F46">
              <w:rPr>
                <w:rFonts w:ascii="Arial" w:hAnsi="Arial" w:cs="Arial"/>
                <w:b/>
                <w:noProof/>
                <w:lang w:val="es-ES"/>
              </w:rPr>
              <w:t>)</w:t>
            </w:r>
            <w:r w:rsidRPr="00970F46">
              <w:rPr>
                <w:rFonts w:ascii="Arial" w:hAnsi="Arial" w:cs="Arial"/>
                <w:noProof/>
                <w:lang w:val="es-ES"/>
              </w:rPr>
              <w:t xml:space="preserve"> y firmante de la </w:t>
            </w:r>
            <w:r w:rsidR="00D2066C" w:rsidRPr="00970F46">
              <w:rPr>
                <w:rFonts w:ascii="Arial" w:hAnsi="Arial" w:cs="Arial"/>
                <w:noProof/>
                <w:lang w:val="es-ES"/>
              </w:rPr>
              <w:t xml:space="preserve">Convención </w:t>
            </w:r>
            <w:r w:rsidRPr="00970F46">
              <w:rPr>
                <w:rFonts w:ascii="Arial" w:hAnsi="Arial" w:cs="Arial"/>
                <w:noProof/>
                <w:lang w:val="es-ES"/>
              </w:rPr>
              <w:t>para combatir el cohecho de servidores públicos extranjeros en transacciones comerciales internacionales (</w:t>
            </w:r>
            <w:r w:rsidR="002F6B66" w:rsidRPr="00970F46">
              <w:rPr>
                <w:rFonts w:ascii="Arial" w:hAnsi="Arial" w:cs="Arial"/>
                <w:noProof/>
                <w:lang w:val="es-ES"/>
              </w:rPr>
              <w:t>Convención Anticorrupción</w:t>
            </w:r>
            <w:r w:rsidRPr="00970F46">
              <w:rPr>
                <w:rFonts w:ascii="Arial" w:hAnsi="Arial" w:cs="Arial"/>
                <w:noProof/>
                <w:lang w:val="es-ES"/>
              </w:rPr>
              <w:t xml:space="preserve">) ha adquirido responsabilidades que involucran a los sectores público y privado, y por ello se ha comprometido a difundir sus lineamientos y asegurar que tanto el </w:t>
            </w:r>
            <w:r w:rsidR="00D0418A" w:rsidRPr="00970F46">
              <w:rPr>
                <w:rFonts w:ascii="Arial" w:hAnsi="Arial" w:cs="Arial"/>
                <w:noProof/>
                <w:lang w:val="es-ES"/>
              </w:rPr>
              <w:t xml:space="preserve">Sector Público </w:t>
            </w:r>
            <w:r w:rsidRPr="00970F46">
              <w:rPr>
                <w:rFonts w:ascii="Arial" w:hAnsi="Arial" w:cs="Arial"/>
                <w:noProof/>
                <w:lang w:val="es-ES"/>
              </w:rPr>
              <w:t xml:space="preserve">como el </w:t>
            </w:r>
            <w:r w:rsidR="00D0418A" w:rsidRPr="00970F46">
              <w:rPr>
                <w:rFonts w:ascii="Arial" w:hAnsi="Arial" w:cs="Arial"/>
                <w:noProof/>
                <w:lang w:val="es-ES"/>
              </w:rPr>
              <w:t>Privado</w:t>
            </w:r>
            <w:r w:rsidRPr="00970F46">
              <w:rPr>
                <w:rFonts w:ascii="Arial" w:hAnsi="Arial" w:cs="Arial"/>
                <w:noProof/>
                <w:lang w:val="es-ES"/>
              </w:rPr>
              <w:t>, conozcan los linea</w:t>
            </w:r>
            <w:r w:rsidR="00224D88" w:rsidRPr="00970F46">
              <w:rPr>
                <w:rFonts w:ascii="Arial" w:hAnsi="Arial" w:cs="Arial"/>
                <w:noProof/>
                <w:lang w:val="es-ES"/>
              </w:rPr>
              <w:t>mientos de la C</w:t>
            </w:r>
            <w:r w:rsidRPr="00970F46">
              <w:rPr>
                <w:rFonts w:ascii="Arial" w:hAnsi="Arial" w:cs="Arial"/>
                <w:noProof/>
                <w:lang w:val="es-ES"/>
              </w:rPr>
              <w:t>onvención.</w:t>
            </w:r>
            <w:r w:rsidRPr="00970F46">
              <w:rPr>
                <w:rFonts w:ascii="Arial" w:hAnsi="Arial" w:cs="Arial"/>
                <w:b/>
                <w:noProof/>
                <w:lang w:val="es-ES"/>
              </w:rPr>
              <w:t xml:space="preserve"> (F</w:t>
            </w:r>
            <w:r w:rsidR="002F684F" w:rsidRPr="00970F46">
              <w:rPr>
                <w:rFonts w:ascii="Arial" w:hAnsi="Arial" w:cs="Arial"/>
                <w:b/>
                <w:noProof/>
                <w:lang w:val="es-ES"/>
              </w:rPr>
              <w:t>ormato 1</w:t>
            </w:r>
            <w:r w:rsidR="00EA5BC9">
              <w:rPr>
                <w:rFonts w:ascii="Arial" w:hAnsi="Arial" w:cs="Arial"/>
                <w:b/>
                <w:noProof/>
                <w:lang w:val="es-ES"/>
              </w:rPr>
              <w:t>5</w:t>
            </w:r>
            <w:r w:rsidRPr="00970F46">
              <w:rPr>
                <w:rFonts w:ascii="Arial" w:hAnsi="Arial" w:cs="Arial"/>
                <w:b/>
                <w:noProof/>
                <w:lang w:val="es-ES"/>
              </w:rPr>
              <w:t>)</w:t>
            </w:r>
          </w:p>
        </w:tc>
      </w:tr>
      <w:tr w:rsidR="00596F8C" w:rsidRPr="00970F46" w:rsidTr="00127935">
        <w:trPr>
          <w:trHeight w:val="489"/>
          <w:jc w:val="center"/>
        </w:trPr>
        <w:tc>
          <w:tcPr>
            <w:tcW w:w="2425" w:type="dxa"/>
            <w:shd w:val="clear" w:color="auto" w:fill="D9D9D9" w:themeFill="background1" w:themeFillShade="D9"/>
          </w:tcPr>
          <w:p w:rsidR="002F6B66" w:rsidRPr="00970F46" w:rsidRDefault="00056126" w:rsidP="00970F46">
            <w:pPr>
              <w:pStyle w:val="Prrafodelista"/>
              <w:numPr>
                <w:ilvl w:val="1"/>
                <w:numId w:val="32"/>
              </w:numPr>
              <w:tabs>
                <w:tab w:val="left" w:pos="29"/>
                <w:tab w:val="left" w:pos="313"/>
              </w:tabs>
              <w:ind w:left="0" w:firstLine="0"/>
              <w:outlineLvl w:val="1"/>
              <w:rPr>
                <w:rFonts w:ascii="Arial" w:hAnsi="Arial" w:cs="Arial"/>
                <w:b/>
                <w:lang w:val="es-ES"/>
              </w:rPr>
            </w:pPr>
            <w:r w:rsidRPr="00970F46">
              <w:rPr>
                <w:rFonts w:ascii="Arial" w:hAnsi="Arial" w:cs="Arial"/>
                <w:b/>
                <w:lang w:val="es-ES"/>
              </w:rPr>
              <w:t xml:space="preserve">Vigencia del </w:t>
            </w:r>
            <w:r w:rsidR="001809D4" w:rsidRPr="00970F46">
              <w:rPr>
                <w:rFonts w:ascii="Arial" w:hAnsi="Arial" w:cs="Arial"/>
                <w:b/>
                <w:lang w:val="es-ES"/>
              </w:rPr>
              <w:t>contrato</w:t>
            </w:r>
            <w:r w:rsidRPr="00970F46">
              <w:rPr>
                <w:rFonts w:ascii="Arial" w:hAnsi="Arial" w:cs="Arial"/>
                <w:b/>
                <w:lang w:val="es-ES"/>
              </w:rPr>
              <w:t>.</w:t>
            </w:r>
          </w:p>
        </w:tc>
        <w:tc>
          <w:tcPr>
            <w:tcW w:w="7858" w:type="dxa"/>
            <w:gridSpan w:val="2"/>
            <w:vAlign w:val="center"/>
          </w:tcPr>
          <w:p w:rsidR="002F6B66" w:rsidRPr="00970F46" w:rsidRDefault="005F4C58" w:rsidP="00970F46">
            <w:pPr>
              <w:tabs>
                <w:tab w:val="left" w:pos="2127"/>
                <w:tab w:val="left" w:pos="3119"/>
                <w:tab w:val="left" w:pos="4482"/>
              </w:tabs>
              <w:jc w:val="both"/>
              <w:outlineLvl w:val="1"/>
              <w:rPr>
                <w:rFonts w:ascii="Arial" w:hAnsi="Arial" w:cs="Arial"/>
                <w:noProof/>
                <w:lang w:val="es-ES"/>
              </w:rPr>
            </w:pPr>
            <w:r w:rsidRPr="00970F46">
              <w:rPr>
                <w:rFonts w:ascii="Arial" w:hAnsi="Arial" w:cs="Arial"/>
                <w:noProof/>
                <w:lang w:val="es-ES"/>
              </w:rPr>
              <w:t xml:space="preserve">La vigencia </w:t>
            </w:r>
            <w:r w:rsidR="00501A8E" w:rsidRPr="00970F46">
              <w:rPr>
                <w:rFonts w:ascii="Arial" w:hAnsi="Arial" w:cs="Arial"/>
                <w:noProof/>
                <w:lang w:val="es-ES"/>
              </w:rPr>
              <w:t xml:space="preserve">del </w:t>
            </w:r>
            <w:r w:rsidR="001809D4" w:rsidRPr="00970F46">
              <w:rPr>
                <w:rFonts w:ascii="Arial" w:hAnsi="Arial" w:cs="Arial"/>
                <w:noProof/>
                <w:lang w:val="es-ES"/>
              </w:rPr>
              <w:t>contrato</w:t>
            </w:r>
            <w:r w:rsidRPr="00970F46">
              <w:rPr>
                <w:rFonts w:ascii="Arial" w:hAnsi="Arial" w:cs="Arial"/>
                <w:noProof/>
                <w:lang w:val="es-ES"/>
              </w:rPr>
              <w:t xml:space="preserve">, será a partir </w:t>
            </w:r>
            <w:r w:rsidR="00C44631" w:rsidRPr="00970F46">
              <w:rPr>
                <w:rFonts w:ascii="Arial" w:hAnsi="Arial" w:cs="Arial"/>
                <w:noProof/>
                <w:lang w:val="es-ES"/>
              </w:rPr>
              <w:t>de</w:t>
            </w:r>
            <w:r w:rsidR="00860747" w:rsidRPr="00970F46">
              <w:rPr>
                <w:rFonts w:ascii="Arial" w:hAnsi="Arial" w:cs="Arial"/>
                <w:noProof/>
                <w:lang w:val="es-ES"/>
              </w:rPr>
              <w:t>L 1 de abril de 2019</w:t>
            </w:r>
            <w:r w:rsidR="007517E3" w:rsidRPr="00970F46">
              <w:rPr>
                <w:rFonts w:ascii="Arial" w:hAnsi="Arial" w:cs="Arial"/>
                <w:noProof/>
                <w:lang w:val="es-ES"/>
              </w:rPr>
              <w:t xml:space="preserve"> y hasta el</w:t>
            </w:r>
            <w:r w:rsidR="00CD7306" w:rsidRPr="00970F46">
              <w:rPr>
                <w:rFonts w:ascii="Arial" w:hAnsi="Arial" w:cs="Arial"/>
                <w:noProof/>
                <w:lang w:val="es-ES"/>
              </w:rPr>
              <w:t>31 de diciembre de 201</w:t>
            </w:r>
            <w:r w:rsidR="00860747" w:rsidRPr="00970F46">
              <w:rPr>
                <w:rFonts w:ascii="Arial" w:hAnsi="Arial" w:cs="Arial"/>
                <w:noProof/>
                <w:lang w:val="es-ES"/>
              </w:rPr>
              <w:t>9</w:t>
            </w:r>
            <w:r w:rsidR="00CD7306" w:rsidRPr="00970F46">
              <w:rPr>
                <w:rFonts w:ascii="Arial" w:hAnsi="Arial" w:cs="Arial"/>
                <w:noProof/>
                <w:lang w:val="es-ES"/>
              </w:rPr>
              <w:t>.</w:t>
            </w:r>
          </w:p>
        </w:tc>
      </w:tr>
    </w:tbl>
    <w:p w:rsidR="00206623" w:rsidRPr="00970F46" w:rsidRDefault="00DB5EC8" w:rsidP="00970F46">
      <w:pPr>
        <w:numPr>
          <w:ilvl w:val="0"/>
          <w:numId w:val="32"/>
        </w:numPr>
        <w:tabs>
          <w:tab w:val="left" w:pos="3119"/>
        </w:tabs>
        <w:autoSpaceDE w:val="0"/>
        <w:autoSpaceDN w:val="0"/>
        <w:adjustRightInd w:val="0"/>
        <w:spacing w:after="0" w:line="240" w:lineRule="auto"/>
        <w:ind w:left="0" w:firstLine="0"/>
        <w:jc w:val="both"/>
        <w:rPr>
          <w:rFonts w:ascii="Arial" w:hAnsi="Arial" w:cs="Arial"/>
          <w:b/>
          <w:sz w:val="20"/>
          <w:szCs w:val="20"/>
          <w:lang w:val="es-ES"/>
        </w:rPr>
      </w:pPr>
      <w:r w:rsidRPr="00970F46">
        <w:rPr>
          <w:rFonts w:ascii="Arial" w:hAnsi="Arial" w:cs="Arial"/>
          <w:b/>
          <w:sz w:val="20"/>
          <w:szCs w:val="20"/>
          <w:lang w:val="es-ES"/>
        </w:rPr>
        <w:t xml:space="preserve">OBJETO Y ALCANCE DE LA </w:t>
      </w:r>
      <w:r w:rsidR="004D183A" w:rsidRPr="00970F46">
        <w:rPr>
          <w:rFonts w:ascii="Arial" w:hAnsi="Arial" w:cs="Arial"/>
          <w:b/>
          <w:sz w:val="20"/>
          <w:szCs w:val="20"/>
          <w:lang w:val="es-ES"/>
        </w:rPr>
        <w:t>LICI</w:t>
      </w:r>
      <w:r w:rsidR="00016310" w:rsidRPr="00970F46">
        <w:rPr>
          <w:rFonts w:ascii="Arial" w:hAnsi="Arial" w:cs="Arial"/>
          <w:b/>
          <w:sz w:val="20"/>
          <w:szCs w:val="20"/>
          <w:lang w:val="es-ES"/>
        </w:rPr>
        <w:t>TACIÓN.</w:t>
      </w:r>
    </w:p>
    <w:tbl>
      <w:tblPr>
        <w:tblStyle w:val="Tablaconcuadrcula"/>
        <w:tblW w:w="10203" w:type="dxa"/>
        <w:jc w:val="center"/>
        <w:tblLook w:val="04A0" w:firstRow="1" w:lastRow="0" w:firstColumn="1" w:lastColumn="0" w:noHBand="0" w:noVBand="1"/>
      </w:tblPr>
      <w:tblGrid>
        <w:gridCol w:w="2384"/>
        <w:gridCol w:w="6160"/>
        <w:gridCol w:w="1659"/>
      </w:tblGrid>
      <w:tr w:rsidR="00596F8C" w:rsidRPr="00970F46" w:rsidTr="00395C9F">
        <w:trPr>
          <w:trHeight w:val="755"/>
          <w:jc w:val="center"/>
        </w:trPr>
        <w:tc>
          <w:tcPr>
            <w:tcW w:w="2384" w:type="dxa"/>
            <w:shd w:val="clear" w:color="auto" w:fill="D9D9D9" w:themeFill="background1" w:themeFillShade="D9"/>
          </w:tcPr>
          <w:p w:rsidR="00206623" w:rsidRPr="00970F46" w:rsidRDefault="002F6B66" w:rsidP="00970F46">
            <w:pPr>
              <w:pStyle w:val="Prrafodelista"/>
              <w:numPr>
                <w:ilvl w:val="1"/>
                <w:numId w:val="32"/>
              </w:numPr>
              <w:tabs>
                <w:tab w:val="left" w:pos="454"/>
              </w:tabs>
              <w:ind w:left="0" w:firstLine="0"/>
              <w:outlineLvl w:val="1"/>
              <w:rPr>
                <w:rFonts w:ascii="Arial" w:hAnsi="Arial" w:cs="Arial"/>
                <w:b/>
                <w:lang w:val="es-ES"/>
              </w:rPr>
            </w:pPr>
            <w:r w:rsidRPr="00970F46">
              <w:rPr>
                <w:rFonts w:ascii="Arial" w:hAnsi="Arial" w:cs="Arial"/>
                <w:b/>
                <w:lang w:val="es-ES"/>
              </w:rPr>
              <w:t xml:space="preserve">Identificación </w:t>
            </w:r>
            <w:r w:rsidR="005F7E3B" w:rsidRPr="00970F46">
              <w:rPr>
                <w:rFonts w:ascii="Arial" w:hAnsi="Arial" w:cs="Arial"/>
                <w:b/>
                <w:lang w:val="es-ES"/>
              </w:rPr>
              <w:t>del servicio</w:t>
            </w:r>
          </w:p>
        </w:tc>
        <w:tc>
          <w:tcPr>
            <w:tcW w:w="7819" w:type="dxa"/>
            <w:gridSpan w:val="2"/>
            <w:vAlign w:val="center"/>
          </w:tcPr>
          <w:p w:rsidR="001F67E6" w:rsidRPr="00970F46" w:rsidRDefault="00774989" w:rsidP="00970F46">
            <w:pPr>
              <w:pStyle w:val="Sinespaciado"/>
              <w:jc w:val="both"/>
              <w:rPr>
                <w:rFonts w:ascii="Arial" w:hAnsi="Arial" w:cs="Arial"/>
                <w:noProof/>
                <w:lang w:val="es-ES"/>
              </w:rPr>
            </w:pPr>
            <w:r w:rsidRPr="00970F46">
              <w:rPr>
                <w:rFonts w:ascii="Arial" w:hAnsi="Arial" w:cs="Arial"/>
                <w:noProof/>
                <w:lang w:val="es-ES"/>
              </w:rPr>
              <w:t>Los servicios</w:t>
            </w:r>
            <w:r w:rsidR="00415E06" w:rsidRPr="00970F46">
              <w:rPr>
                <w:rFonts w:ascii="Arial" w:hAnsi="Arial" w:cs="Arial"/>
                <w:noProof/>
                <w:lang w:val="es-ES"/>
              </w:rPr>
              <w:t xml:space="preserve"> será</w:t>
            </w:r>
            <w:r w:rsidRPr="00970F46">
              <w:rPr>
                <w:rFonts w:ascii="Arial" w:hAnsi="Arial" w:cs="Arial"/>
                <w:noProof/>
                <w:lang w:val="es-ES"/>
              </w:rPr>
              <w:t>n</w:t>
            </w:r>
            <w:r w:rsidR="00415E06" w:rsidRPr="00970F46">
              <w:rPr>
                <w:rFonts w:ascii="Arial" w:hAnsi="Arial" w:cs="Arial"/>
                <w:noProof/>
                <w:lang w:val="es-ES"/>
              </w:rPr>
              <w:t xml:space="preserve"> contratado</w:t>
            </w:r>
            <w:r w:rsidRPr="00970F46">
              <w:rPr>
                <w:rFonts w:ascii="Arial" w:hAnsi="Arial" w:cs="Arial"/>
                <w:noProof/>
                <w:lang w:val="es-ES"/>
              </w:rPr>
              <w:t>s</w:t>
            </w:r>
            <w:r w:rsidR="004E26C8" w:rsidRPr="00970F46">
              <w:rPr>
                <w:rFonts w:ascii="Arial" w:hAnsi="Arial" w:cs="Arial"/>
                <w:noProof/>
                <w:lang w:val="es-ES"/>
              </w:rPr>
              <w:t xml:space="preserve">de acuerdo al </w:t>
            </w:r>
            <w:r w:rsidR="005F7E3B" w:rsidRPr="00970F46">
              <w:rPr>
                <w:rFonts w:ascii="Arial" w:hAnsi="Arial" w:cs="Arial"/>
                <w:noProof/>
                <w:lang w:val="es-ES"/>
              </w:rPr>
              <w:t>requerimiento</w:t>
            </w:r>
            <w:r w:rsidR="004E26C8" w:rsidRPr="00970F46">
              <w:rPr>
                <w:rFonts w:ascii="Arial" w:hAnsi="Arial" w:cs="Arial"/>
                <w:noProof/>
                <w:lang w:val="es-ES"/>
              </w:rPr>
              <w:t xml:space="preserve"> y con base en la</w:t>
            </w:r>
            <w:r w:rsidR="005F7E3B" w:rsidRPr="00970F46">
              <w:rPr>
                <w:rFonts w:ascii="Arial" w:hAnsi="Arial" w:cs="Arial"/>
                <w:noProof/>
                <w:lang w:val="es-ES"/>
              </w:rPr>
              <w:t>solicitud</w:t>
            </w:r>
            <w:r w:rsidR="00B92B62" w:rsidRPr="00970F46">
              <w:rPr>
                <w:rFonts w:ascii="Arial" w:hAnsi="Arial" w:cs="Arial"/>
                <w:noProof/>
                <w:lang w:val="es-ES"/>
              </w:rPr>
              <w:t xml:space="preserve"> que </w:t>
            </w:r>
            <w:r w:rsidR="000C2C1A" w:rsidRPr="00970F46">
              <w:rPr>
                <w:rFonts w:ascii="Arial" w:hAnsi="Arial" w:cs="Arial"/>
                <w:noProof/>
                <w:lang w:val="es-ES"/>
              </w:rPr>
              <w:t>realice</w:t>
            </w:r>
            <w:r w:rsidR="00ED7F0C" w:rsidRPr="00970F46">
              <w:rPr>
                <w:rFonts w:ascii="Arial" w:hAnsi="Arial" w:cs="Arial"/>
                <w:noProof/>
                <w:lang w:val="es-ES"/>
              </w:rPr>
              <w:t xml:space="preserve"> el Administrador del </w:t>
            </w:r>
            <w:r w:rsidR="00B0472D" w:rsidRPr="00970F46">
              <w:rPr>
                <w:rFonts w:ascii="Arial" w:hAnsi="Arial" w:cs="Arial"/>
                <w:noProof/>
                <w:lang w:val="es-ES"/>
              </w:rPr>
              <w:t>contrato</w:t>
            </w:r>
            <w:r w:rsidR="00EA22DD" w:rsidRPr="00970F46">
              <w:rPr>
                <w:rFonts w:ascii="Arial" w:hAnsi="Arial" w:cs="Arial"/>
                <w:noProof/>
                <w:lang w:val="es-ES"/>
              </w:rPr>
              <w:t xml:space="preserve">, </w:t>
            </w:r>
            <w:r w:rsidR="00B92B62" w:rsidRPr="00970F46">
              <w:rPr>
                <w:rFonts w:ascii="Arial" w:hAnsi="Arial" w:cs="Arial"/>
                <w:noProof/>
                <w:lang w:val="es-ES"/>
              </w:rPr>
              <w:t xml:space="preserve">con las </w:t>
            </w:r>
            <w:r w:rsidR="00EA22DD" w:rsidRPr="00970F46">
              <w:rPr>
                <w:rFonts w:ascii="Arial" w:hAnsi="Arial" w:cs="Arial"/>
                <w:noProof/>
                <w:lang w:val="es-ES"/>
              </w:rPr>
              <w:t xml:space="preserve">especificaciones técnicas, términos de referencia, y demás conceptos descritos en el </w:t>
            </w:r>
            <w:r w:rsidR="00EA22DD" w:rsidRPr="00970F46">
              <w:rPr>
                <w:rFonts w:ascii="Arial" w:hAnsi="Arial" w:cs="Arial"/>
                <w:b/>
                <w:noProof/>
                <w:lang w:val="es-ES"/>
              </w:rPr>
              <w:t>Anexo Técnico</w:t>
            </w:r>
            <w:r w:rsidR="00320154" w:rsidRPr="00970F46">
              <w:rPr>
                <w:rFonts w:ascii="Arial" w:hAnsi="Arial" w:cs="Arial"/>
                <w:noProof/>
                <w:lang w:val="es-ES"/>
              </w:rPr>
              <w:t xml:space="preserve"> de esta </w:t>
            </w:r>
            <w:r w:rsidR="00B92B62" w:rsidRPr="00970F46">
              <w:rPr>
                <w:rFonts w:ascii="Arial" w:hAnsi="Arial" w:cs="Arial"/>
                <w:noProof/>
                <w:lang w:val="es-ES"/>
              </w:rPr>
              <w:t>Convocatoria.</w:t>
            </w:r>
          </w:p>
        </w:tc>
      </w:tr>
      <w:tr w:rsidR="00596F8C" w:rsidRPr="00970F46" w:rsidTr="00395C9F">
        <w:trPr>
          <w:trHeight w:val="518"/>
          <w:jc w:val="center"/>
        </w:trPr>
        <w:tc>
          <w:tcPr>
            <w:tcW w:w="2384" w:type="dxa"/>
            <w:shd w:val="clear" w:color="auto" w:fill="D9D9D9" w:themeFill="background1" w:themeFillShade="D9"/>
          </w:tcPr>
          <w:p w:rsidR="00206623" w:rsidRPr="00970F46" w:rsidRDefault="00D97CB8" w:rsidP="00970F46">
            <w:pPr>
              <w:pStyle w:val="Prrafodelista"/>
              <w:numPr>
                <w:ilvl w:val="1"/>
                <w:numId w:val="32"/>
              </w:numPr>
              <w:tabs>
                <w:tab w:val="left" w:pos="454"/>
              </w:tabs>
              <w:ind w:left="0" w:firstLine="0"/>
              <w:outlineLvl w:val="1"/>
              <w:rPr>
                <w:rFonts w:ascii="Arial" w:hAnsi="Arial" w:cs="Arial"/>
                <w:b/>
                <w:lang w:val="es-ES"/>
              </w:rPr>
            </w:pPr>
            <w:r w:rsidRPr="00970F46">
              <w:rPr>
                <w:rFonts w:ascii="Arial" w:hAnsi="Arial" w:cs="Arial"/>
                <w:b/>
                <w:lang w:val="es-ES"/>
              </w:rPr>
              <w:tab/>
              <w:t>Determinación de asignación de partidas.</w:t>
            </w:r>
          </w:p>
        </w:tc>
        <w:tc>
          <w:tcPr>
            <w:tcW w:w="7819" w:type="dxa"/>
            <w:gridSpan w:val="2"/>
            <w:vAlign w:val="center"/>
          </w:tcPr>
          <w:p w:rsidR="00206623" w:rsidRPr="00970F46" w:rsidRDefault="000C2C1A" w:rsidP="00970F46">
            <w:pPr>
              <w:pStyle w:val="Sinespaciado"/>
              <w:jc w:val="both"/>
              <w:rPr>
                <w:rFonts w:ascii="Arial" w:hAnsi="Arial" w:cs="Arial"/>
                <w:b/>
                <w:noProof/>
                <w:lang w:val="es-ES"/>
              </w:rPr>
            </w:pPr>
            <w:r w:rsidRPr="00970F46">
              <w:rPr>
                <w:rFonts w:ascii="Arial" w:hAnsi="Arial" w:cs="Arial"/>
              </w:rPr>
              <w:t xml:space="preserve">Los </w:t>
            </w:r>
            <w:r w:rsidR="005F7E3B" w:rsidRPr="00970F46">
              <w:rPr>
                <w:rFonts w:ascii="Arial" w:hAnsi="Arial" w:cs="Arial"/>
              </w:rPr>
              <w:t>servicios</w:t>
            </w:r>
            <w:r w:rsidRPr="00970F46">
              <w:rPr>
                <w:rFonts w:ascii="Arial" w:hAnsi="Arial" w:cs="Arial"/>
              </w:rPr>
              <w:t xml:space="preserve"> objeto de la presente </w:t>
            </w:r>
            <w:r w:rsidR="004D183A" w:rsidRPr="00970F46">
              <w:rPr>
                <w:rFonts w:ascii="Arial" w:hAnsi="Arial" w:cs="Arial"/>
              </w:rPr>
              <w:t>Licitación</w:t>
            </w:r>
            <w:r w:rsidRPr="00970F46">
              <w:rPr>
                <w:rFonts w:ascii="Arial" w:hAnsi="Arial" w:cs="Arial"/>
              </w:rPr>
              <w:t xml:space="preserve"> serán adjudicados por partida</w:t>
            </w:r>
            <w:r w:rsidR="005F7E3B" w:rsidRPr="00970F46">
              <w:rPr>
                <w:rFonts w:ascii="Arial" w:hAnsi="Arial" w:cs="Arial"/>
              </w:rPr>
              <w:t xml:space="preserve"> única a un solo proveedor de conformidad con el Anexo Técnico.</w:t>
            </w:r>
          </w:p>
        </w:tc>
      </w:tr>
      <w:tr w:rsidR="00596F8C" w:rsidRPr="00970F46" w:rsidTr="00395C9F">
        <w:trPr>
          <w:trHeight w:val="514"/>
          <w:jc w:val="center"/>
        </w:trPr>
        <w:tc>
          <w:tcPr>
            <w:tcW w:w="2384" w:type="dxa"/>
            <w:shd w:val="clear" w:color="auto" w:fill="D9D9D9" w:themeFill="background1" w:themeFillShade="D9"/>
          </w:tcPr>
          <w:p w:rsidR="00206623" w:rsidRPr="00970F46" w:rsidRDefault="00EA22DD" w:rsidP="00970F46">
            <w:pPr>
              <w:pStyle w:val="Prrafodelista"/>
              <w:numPr>
                <w:ilvl w:val="1"/>
                <w:numId w:val="32"/>
              </w:numPr>
              <w:tabs>
                <w:tab w:val="left" w:pos="454"/>
              </w:tabs>
              <w:ind w:left="0" w:firstLine="0"/>
              <w:outlineLvl w:val="1"/>
              <w:rPr>
                <w:rFonts w:ascii="Arial" w:hAnsi="Arial" w:cs="Arial"/>
                <w:b/>
                <w:lang w:val="es-ES"/>
              </w:rPr>
            </w:pPr>
            <w:r w:rsidRPr="00970F46">
              <w:rPr>
                <w:rFonts w:ascii="Arial" w:hAnsi="Arial" w:cs="Arial"/>
                <w:b/>
                <w:lang w:val="es-ES"/>
              </w:rPr>
              <w:t>Precio máximo de referencia</w:t>
            </w:r>
            <w:r w:rsidR="006F7E72" w:rsidRPr="00970F46">
              <w:rPr>
                <w:rFonts w:ascii="Arial" w:hAnsi="Arial" w:cs="Arial"/>
                <w:b/>
                <w:lang w:val="es-ES"/>
              </w:rPr>
              <w:t>.</w:t>
            </w:r>
          </w:p>
        </w:tc>
        <w:tc>
          <w:tcPr>
            <w:tcW w:w="7819" w:type="dxa"/>
            <w:gridSpan w:val="2"/>
            <w:vAlign w:val="center"/>
          </w:tcPr>
          <w:p w:rsidR="00206623" w:rsidRPr="00970F46" w:rsidRDefault="00EA22DD" w:rsidP="00970F46">
            <w:pPr>
              <w:tabs>
                <w:tab w:val="left" w:pos="2127"/>
                <w:tab w:val="left" w:pos="3119"/>
                <w:tab w:val="left" w:pos="4482"/>
              </w:tabs>
              <w:jc w:val="both"/>
              <w:outlineLvl w:val="1"/>
              <w:rPr>
                <w:rFonts w:ascii="Arial" w:hAnsi="Arial" w:cs="Arial"/>
                <w:b/>
                <w:noProof/>
                <w:lang w:val="es-ES"/>
              </w:rPr>
            </w:pPr>
            <w:r w:rsidRPr="00970F46">
              <w:rPr>
                <w:rFonts w:ascii="Arial" w:hAnsi="Arial" w:cs="Arial"/>
                <w:b/>
                <w:noProof/>
                <w:lang w:val="es-ES"/>
              </w:rPr>
              <w:t>No aplica</w:t>
            </w:r>
          </w:p>
        </w:tc>
      </w:tr>
      <w:tr w:rsidR="00596F8C" w:rsidRPr="00970F46" w:rsidTr="00395C9F">
        <w:trPr>
          <w:jc w:val="center"/>
        </w:trPr>
        <w:tc>
          <w:tcPr>
            <w:tcW w:w="2384" w:type="dxa"/>
            <w:shd w:val="clear" w:color="auto" w:fill="D9D9D9" w:themeFill="background1" w:themeFillShade="D9"/>
          </w:tcPr>
          <w:p w:rsidR="0021019D" w:rsidRPr="00970F46" w:rsidRDefault="006F7E72" w:rsidP="00970F46">
            <w:pPr>
              <w:pStyle w:val="Prrafodelista"/>
              <w:numPr>
                <w:ilvl w:val="1"/>
                <w:numId w:val="32"/>
              </w:numPr>
              <w:tabs>
                <w:tab w:val="left" w:pos="454"/>
              </w:tabs>
              <w:ind w:left="0" w:firstLine="0"/>
              <w:outlineLvl w:val="1"/>
              <w:rPr>
                <w:rFonts w:ascii="Arial" w:hAnsi="Arial" w:cs="Arial"/>
                <w:b/>
                <w:lang w:val="es-ES"/>
              </w:rPr>
            </w:pPr>
            <w:r w:rsidRPr="00970F46">
              <w:rPr>
                <w:rFonts w:ascii="Arial" w:hAnsi="Arial" w:cs="Arial"/>
                <w:b/>
                <w:lang w:val="es-ES"/>
              </w:rPr>
              <w:t xml:space="preserve">Normas </w:t>
            </w:r>
            <w:r w:rsidR="00B92B62" w:rsidRPr="00970F46">
              <w:rPr>
                <w:rFonts w:ascii="Arial" w:hAnsi="Arial" w:cs="Arial"/>
                <w:b/>
                <w:lang w:val="es-ES"/>
              </w:rPr>
              <w:t xml:space="preserve">con las </w:t>
            </w:r>
            <w:r w:rsidRPr="00970F46">
              <w:rPr>
                <w:rFonts w:ascii="Arial" w:hAnsi="Arial" w:cs="Arial"/>
                <w:b/>
                <w:lang w:val="es-ES"/>
              </w:rPr>
              <w:t>que deberá</w:t>
            </w:r>
            <w:r w:rsidR="001777FA" w:rsidRPr="00970F46">
              <w:rPr>
                <w:rFonts w:ascii="Arial" w:hAnsi="Arial" w:cs="Arial"/>
                <w:b/>
                <w:lang w:val="es-ES"/>
              </w:rPr>
              <w:t>n</w:t>
            </w:r>
            <w:r w:rsidR="00EA22DD" w:rsidRPr="00970F46">
              <w:rPr>
                <w:rFonts w:ascii="Arial" w:hAnsi="Arial" w:cs="Arial"/>
                <w:b/>
                <w:lang w:val="es-ES"/>
              </w:rPr>
              <w:t xml:space="preserve"> cumplir </w:t>
            </w:r>
            <w:r w:rsidR="001777FA" w:rsidRPr="00970F46">
              <w:rPr>
                <w:rFonts w:ascii="Arial" w:hAnsi="Arial" w:cs="Arial"/>
                <w:b/>
                <w:lang w:val="es-ES"/>
              </w:rPr>
              <w:t xml:space="preserve">los </w:t>
            </w:r>
            <w:r w:rsidR="00480CD1" w:rsidRPr="00970F46">
              <w:rPr>
                <w:rFonts w:ascii="Arial" w:hAnsi="Arial" w:cs="Arial"/>
                <w:b/>
                <w:lang w:val="es-ES"/>
              </w:rPr>
              <w:t>servicios</w:t>
            </w:r>
          </w:p>
        </w:tc>
        <w:tc>
          <w:tcPr>
            <w:tcW w:w="7819" w:type="dxa"/>
            <w:gridSpan w:val="2"/>
            <w:vAlign w:val="center"/>
          </w:tcPr>
          <w:p w:rsidR="006641D4" w:rsidRPr="00970F46" w:rsidRDefault="00EA22DD" w:rsidP="00970F46">
            <w:pPr>
              <w:jc w:val="both"/>
              <w:rPr>
                <w:rFonts w:ascii="Arial" w:hAnsi="Arial" w:cs="Arial"/>
                <w:b/>
                <w:lang w:val="es-ES" w:eastAsia="es-ES"/>
              </w:rPr>
            </w:pPr>
            <w:r w:rsidRPr="00970F46">
              <w:rPr>
                <w:rFonts w:ascii="Arial" w:hAnsi="Arial" w:cs="Arial"/>
                <w:bCs/>
                <w:lang w:val="es-ES"/>
              </w:rPr>
              <w:t xml:space="preserve">Los licitantes, deberán </w:t>
            </w:r>
            <w:r w:rsidR="004C5D0D" w:rsidRPr="00970F46">
              <w:rPr>
                <w:rFonts w:ascii="Arial" w:hAnsi="Arial" w:cs="Arial"/>
                <w:bCs/>
                <w:lang w:val="es-ES"/>
              </w:rPr>
              <w:t>cumplir con la</w:t>
            </w:r>
            <w:r w:rsidR="005E2B22" w:rsidRPr="00970F46">
              <w:rPr>
                <w:rFonts w:ascii="Arial" w:hAnsi="Arial" w:cs="Arial"/>
                <w:bCs/>
                <w:lang w:val="es-ES"/>
              </w:rPr>
              <w:t>s</w:t>
            </w:r>
            <w:r w:rsidR="009E0D81">
              <w:rPr>
                <w:rFonts w:ascii="Arial" w:hAnsi="Arial" w:cs="Arial"/>
                <w:bCs/>
                <w:lang w:val="es-ES"/>
              </w:rPr>
              <w:t xml:space="preserve"> </w:t>
            </w:r>
            <w:r w:rsidR="005E2B22" w:rsidRPr="00970F46">
              <w:rPr>
                <w:rFonts w:ascii="Arial" w:hAnsi="Arial" w:cs="Arial"/>
                <w:b/>
                <w:bCs/>
                <w:lang w:val="es-ES"/>
              </w:rPr>
              <w:t>Normas</w:t>
            </w:r>
            <w:r w:rsidR="00E75A5F" w:rsidRPr="00970F46">
              <w:rPr>
                <w:rFonts w:ascii="Arial" w:hAnsi="Arial" w:cs="Arial"/>
                <w:b/>
                <w:bCs/>
                <w:lang w:val="es-ES"/>
              </w:rPr>
              <w:t xml:space="preserve"> Oficiales Mexicanas siguientes:</w:t>
            </w:r>
            <w:r w:rsidR="006641D4" w:rsidRPr="00970F46">
              <w:rPr>
                <w:rFonts w:ascii="Arial" w:hAnsi="Arial" w:cs="Arial"/>
                <w:b/>
                <w:lang w:val="es-ES" w:eastAsia="es-ES"/>
              </w:rPr>
              <w:t>NOM-007-SSA3-2011, Para la organización y funcionamiento de los laboratorios</w:t>
            </w:r>
          </w:p>
          <w:p w:rsidR="00CF50A6" w:rsidRPr="00970F46" w:rsidRDefault="006641D4" w:rsidP="00970F46">
            <w:pPr>
              <w:jc w:val="both"/>
              <w:rPr>
                <w:rFonts w:ascii="Arial" w:hAnsi="Arial" w:cs="Arial"/>
                <w:b/>
                <w:bCs/>
                <w:lang w:val="es-ES"/>
              </w:rPr>
            </w:pPr>
            <w:r w:rsidRPr="00970F46">
              <w:rPr>
                <w:rFonts w:ascii="Arial" w:hAnsi="Arial" w:cs="Arial"/>
                <w:b/>
                <w:lang w:val="es-ES" w:eastAsia="es-ES"/>
              </w:rPr>
              <w:t xml:space="preserve">Clínicos, </w:t>
            </w:r>
            <w:r w:rsidR="00FC15C8" w:rsidRPr="00970F46">
              <w:rPr>
                <w:rFonts w:ascii="Arial" w:hAnsi="Arial" w:cs="Arial"/>
                <w:b/>
                <w:lang w:val="es-ES" w:eastAsia="es-ES"/>
              </w:rPr>
              <w:t xml:space="preserve">NMX-CC-9001-IMNC-2008/ISO 9001:2008. SISTEMA DE GESTIÓN DE CALIDAD </w:t>
            </w:r>
            <w:r w:rsidR="004C5D0D" w:rsidRPr="00970F46">
              <w:rPr>
                <w:rFonts w:ascii="Arial" w:hAnsi="Arial" w:cs="Arial"/>
                <w:bCs/>
                <w:lang w:val="es-ES"/>
              </w:rPr>
              <w:t xml:space="preserve">y deberán de presentar documento que acredite su cumplimiento o en su caso </w:t>
            </w:r>
            <w:r w:rsidR="00EA22DD" w:rsidRPr="00970F46">
              <w:rPr>
                <w:rFonts w:ascii="Arial" w:hAnsi="Arial" w:cs="Arial"/>
                <w:bCs/>
                <w:lang w:val="es-ES"/>
              </w:rPr>
              <w:t xml:space="preserve">manifestar </w:t>
            </w:r>
            <w:r w:rsidR="004C5D0D" w:rsidRPr="00970F46">
              <w:rPr>
                <w:rFonts w:ascii="Arial" w:hAnsi="Arial" w:cs="Arial"/>
                <w:bCs/>
                <w:lang w:val="es-ES"/>
              </w:rPr>
              <w:t xml:space="preserve">por escrito que no existe organismo que emita algún documento y que sin embargo </w:t>
            </w:r>
            <w:r w:rsidR="00EA22DD" w:rsidRPr="00970F46">
              <w:rPr>
                <w:rFonts w:ascii="Arial" w:hAnsi="Arial" w:cs="Arial"/>
                <w:bCs/>
                <w:lang w:val="es-ES"/>
              </w:rPr>
              <w:t xml:space="preserve">cumplen con las </w:t>
            </w:r>
            <w:hyperlink r:id="rId12" w:history="1">
              <w:r w:rsidR="00E92A25" w:rsidRPr="00970F46">
                <w:rPr>
                  <w:rFonts w:ascii="Arial" w:hAnsi="Arial" w:cs="Arial"/>
                  <w:bCs/>
                  <w:lang w:val="es-ES"/>
                </w:rPr>
                <w:t>Normas Oficiales Mexi</w:t>
              </w:r>
              <w:r w:rsidR="00EA22DD" w:rsidRPr="00970F46">
                <w:rPr>
                  <w:rFonts w:ascii="Arial" w:hAnsi="Arial" w:cs="Arial"/>
                  <w:bCs/>
                  <w:lang w:val="es-ES"/>
                </w:rPr>
                <w:t>canas</w:t>
              </w:r>
            </w:hyperlink>
            <w:r w:rsidR="00EA22DD" w:rsidRPr="00970F46">
              <w:rPr>
                <w:rFonts w:ascii="Arial" w:hAnsi="Arial" w:cs="Arial"/>
                <w:bCs/>
                <w:lang w:val="es-ES"/>
              </w:rPr>
              <w:t xml:space="preserve"> o en su caso con las </w:t>
            </w:r>
            <w:r w:rsidR="007B79EE" w:rsidRPr="00970F46">
              <w:rPr>
                <w:rFonts w:ascii="Arial" w:hAnsi="Arial" w:cs="Arial"/>
                <w:bCs/>
                <w:lang w:val="es-ES"/>
              </w:rPr>
              <w:t xml:space="preserve">Normas Internacionales </w:t>
            </w:r>
            <w:r w:rsidR="00224D88" w:rsidRPr="00970F46">
              <w:rPr>
                <w:rFonts w:ascii="Arial" w:hAnsi="Arial" w:cs="Arial"/>
                <w:bCs/>
                <w:lang w:val="es-ES"/>
              </w:rPr>
              <w:t xml:space="preserve">según corresponda </w:t>
            </w:r>
            <w:r w:rsidR="00C00EDA" w:rsidRPr="00970F46">
              <w:rPr>
                <w:rFonts w:ascii="Arial" w:hAnsi="Arial" w:cs="Arial"/>
                <w:bCs/>
                <w:lang w:val="es-ES"/>
              </w:rPr>
              <w:t xml:space="preserve">a los </w:t>
            </w:r>
            <w:r w:rsidR="00480CD1" w:rsidRPr="00970F46">
              <w:rPr>
                <w:rFonts w:ascii="Arial" w:hAnsi="Arial" w:cs="Arial"/>
                <w:bCs/>
                <w:lang w:val="es-ES"/>
              </w:rPr>
              <w:t>servicios, d</w:t>
            </w:r>
            <w:r w:rsidR="000218AB" w:rsidRPr="00970F46">
              <w:rPr>
                <w:rFonts w:ascii="Arial" w:hAnsi="Arial" w:cs="Arial"/>
                <w:bCs/>
                <w:lang w:val="es-ES"/>
              </w:rPr>
              <w:t>e conformidad con lo señalado en el artículo 31 de</w:t>
            </w:r>
            <w:r w:rsidR="00635921" w:rsidRPr="00970F46">
              <w:rPr>
                <w:rFonts w:ascii="Arial" w:hAnsi="Arial" w:cs="Arial"/>
                <w:bCs/>
                <w:lang w:val="es-ES"/>
              </w:rPr>
              <w:t>l Reglamento de</w:t>
            </w:r>
            <w:r w:rsidR="000218AB" w:rsidRPr="00970F46">
              <w:rPr>
                <w:rFonts w:ascii="Arial" w:hAnsi="Arial" w:cs="Arial"/>
                <w:bCs/>
                <w:lang w:val="es-ES"/>
              </w:rPr>
              <w:t xml:space="preserve"> la Ley de Adquisiciones, Arrendamientos y Servicios del Sector Público.</w:t>
            </w:r>
          </w:p>
          <w:p w:rsidR="00E92A25" w:rsidRPr="00970F46" w:rsidRDefault="00EA22DD" w:rsidP="00970F46">
            <w:pPr>
              <w:tabs>
                <w:tab w:val="left" w:pos="2127"/>
                <w:tab w:val="left" w:pos="3119"/>
                <w:tab w:val="left" w:pos="4482"/>
              </w:tabs>
              <w:jc w:val="both"/>
              <w:outlineLvl w:val="1"/>
              <w:rPr>
                <w:rFonts w:ascii="Arial" w:hAnsi="Arial" w:cs="Arial"/>
                <w:b/>
                <w:noProof/>
                <w:lang w:val="es-ES"/>
              </w:rPr>
            </w:pPr>
            <w:r w:rsidRPr="00970F46">
              <w:rPr>
                <w:rFonts w:ascii="Arial" w:hAnsi="Arial" w:cs="Arial"/>
                <w:noProof/>
                <w:lang w:val="es-ES"/>
              </w:rPr>
              <w:t xml:space="preserve">La edición aplicable de las normas y especificaciones será la vigente </w:t>
            </w:r>
            <w:r w:rsidR="00224D88" w:rsidRPr="00970F46">
              <w:rPr>
                <w:rFonts w:ascii="Arial" w:hAnsi="Arial" w:cs="Arial"/>
                <w:noProof/>
                <w:lang w:val="es-ES"/>
              </w:rPr>
              <w:t>a</w:t>
            </w:r>
            <w:r w:rsidR="00320154" w:rsidRPr="00970F46">
              <w:rPr>
                <w:rFonts w:ascii="Arial" w:hAnsi="Arial" w:cs="Arial"/>
                <w:noProof/>
                <w:lang w:val="es-ES"/>
              </w:rPr>
              <w:t xml:space="preserve"> la fecha de publicación de la </w:t>
            </w:r>
            <w:r w:rsidR="004D183A" w:rsidRPr="00970F46">
              <w:rPr>
                <w:rFonts w:ascii="Arial" w:hAnsi="Arial" w:cs="Arial"/>
                <w:sz w:val="19"/>
                <w:szCs w:val="19"/>
              </w:rPr>
              <w:t>Licitación</w:t>
            </w:r>
            <w:r w:rsidRPr="00970F46">
              <w:rPr>
                <w:rFonts w:ascii="Arial" w:hAnsi="Arial" w:cs="Arial"/>
                <w:noProof/>
                <w:lang w:val="es-ES"/>
              </w:rPr>
              <w:t>, localizables en la siguiente dirección electrónica</w:t>
            </w:r>
            <w:r w:rsidRPr="00970F46">
              <w:rPr>
                <w:rFonts w:ascii="Arial" w:hAnsi="Arial" w:cs="Arial"/>
                <w:b/>
                <w:noProof/>
                <w:lang w:val="es-ES"/>
              </w:rPr>
              <w:t xml:space="preserve">: </w:t>
            </w:r>
          </w:p>
          <w:p w:rsidR="0021019D" w:rsidRPr="00970F46" w:rsidRDefault="00EA22DD" w:rsidP="00970F46">
            <w:pPr>
              <w:tabs>
                <w:tab w:val="left" w:pos="2127"/>
                <w:tab w:val="left" w:pos="3119"/>
                <w:tab w:val="left" w:pos="4482"/>
              </w:tabs>
              <w:jc w:val="center"/>
              <w:outlineLvl w:val="1"/>
              <w:rPr>
                <w:rFonts w:ascii="Arial" w:hAnsi="Arial" w:cs="Arial"/>
                <w:b/>
                <w:noProof/>
                <w:lang w:val="es-ES"/>
              </w:rPr>
            </w:pPr>
            <w:r w:rsidRPr="00970F46">
              <w:rPr>
                <w:rFonts w:ascii="Arial" w:hAnsi="Arial" w:cs="Arial"/>
                <w:noProof/>
                <w:lang w:val="es-ES"/>
              </w:rPr>
              <w:t>http://www.economia.gob.mx/swb/es/economia/p_catalogo_mexicano_normas</w:t>
            </w:r>
          </w:p>
        </w:tc>
      </w:tr>
      <w:tr w:rsidR="00596F8C" w:rsidRPr="00970F46" w:rsidTr="0049203C">
        <w:trPr>
          <w:trHeight w:hRule="exact" w:val="313"/>
          <w:jc w:val="center"/>
        </w:trPr>
        <w:tc>
          <w:tcPr>
            <w:tcW w:w="2384" w:type="dxa"/>
            <w:vMerge w:val="restart"/>
            <w:shd w:val="clear" w:color="auto" w:fill="D9D9D9" w:themeFill="background1" w:themeFillShade="D9"/>
          </w:tcPr>
          <w:p w:rsidR="00756469" w:rsidRPr="00970F46" w:rsidRDefault="00D8322A" w:rsidP="00970F46">
            <w:pPr>
              <w:pStyle w:val="Prrafodelista"/>
              <w:numPr>
                <w:ilvl w:val="1"/>
                <w:numId w:val="32"/>
              </w:numPr>
              <w:tabs>
                <w:tab w:val="left" w:pos="454"/>
              </w:tabs>
              <w:ind w:left="0" w:firstLine="0"/>
              <w:outlineLvl w:val="1"/>
              <w:rPr>
                <w:rFonts w:ascii="Arial" w:hAnsi="Arial" w:cs="Arial"/>
                <w:b/>
                <w:lang w:val="es-ES"/>
              </w:rPr>
            </w:pPr>
            <w:r w:rsidRPr="00970F46">
              <w:rPr>
                <w:rFonts w:ascii="Arial" w:hAnsi="Arial" w:cs="Arial"/>
                <w:b/>
                <w:lang w:val="es-ES"/>
              </w:rPr>
              <w:t xml:space="preserve">Tipo de </w:t>
            </w:r>
            <w:r w:rsidR="001F0B29" w:rsidRPr="00970F46">
              <w:rPr>
                <w:rFonts w:ascii="Arial" w:hAnsi="Arial" w:cs="Arial"/>
                <w:b/>
                <w:lang w:val="es-ES"/>
              </w:rPr>
              <w:t>contrato</w:t>
            </w:r>
            <w:r w:rsidRPr="00970F46">
              <w:rPr>
                <w:rFonts w:ascii="Arial" w:hAnsi="Arial" w:cs="Arial"/>
                <w:b/>
                <w:lang w:val="es-ES"/>
              </w:rPr>
              <w:t>.</w:t>
            </w:r>
          </w:p>
        </w:tc>
        <w:tc>
          <w:tcPr>
            <w:tcW w:w="6160" w:type="dxa"/>
            <w:tcBorders>
              <w:bottom w:val="single" w:sz="4" w:space="0" w:color="auto"/>
            </w:tcBorders>
            <w:vAlign w:val="center"/>
          </w:tcPr>
          <w:p w:rsidR="00756469" w:rsidRPr="00970F46" w:rsidRDefault="00516813" w:rsidP="00970F46">
            <w:pPr>
              <w:pStyle w:val="Sinespaciado"/>
              <w:jc w:val="both"/>
              <w:rPr>
                <w:rFonts w:ascii="Arial" w:hAnsi="Arial" w:cs="Arial"/>
                <w:lang w:val="es-ES"/>
              </w:rPr>
            </w:pPr>
            <w:r w:rsidRPr="00970F46">
              <w:rPr>
                <w:rFonts w:ascii="Arial" w:hAnsi="Arial" w:cs="Arial"/>
                <w:b/>
                <w:lang w:val="es-ES"/>
              </w:rPr>
              <w:t xml:space="preserve">II.7.1. </w:t>
            </w:r>
            <w:r w:rsidR="00D8322A" w:rsidRPr="00970F46">
              <w:rPr>
                <w:rFonts w:ascii="Arial" w:hAnsi="Arial" w:cs="Arial"/>
                <w:lang w:val="es-ES"/>
              </w:rPr>
              <w:t>Cerrado, cantidades previamente determinadas.</w:t>
            </w:r>
          </w:p>
        </w:tc>
        <w:tc>
          <w:tcPr>
            <w:tcW w:w="1659" w:type="dxa"/>
            <w:tcBorders>
              <w:bottom w:val="single" w:sz="4" w:space="0" w:color="auto"/>
            </w:tcBorders>
          </w:tcPr>
          <w:p w:rsidR="00756469" w:rsidRPr="00970F46" w:rsidRDefault="00451C62" w:rsidP="00970F46">
            <w:pPr>
              <w:pStyle w:val="Sinespaciado"/>
              <w:jc w:val="center"/>
              <w:rPr>
                <w:rFonts w:ascii="Arial" w:hAnsi="Arial" w:cs="Arial"/>
                <w:lang w:val="es-ES"/>
              </w:rPr>
            </w:pPr>
            <w:r w:rsidRPr="00970F46">
              <w:rPr>
                <w:rFonts w:ascii="Arial" w:hAnsi="Arial" w:cs="Arial"/>
                <w:lang w:val="es-ES"/>
              </w:rPr>
              <w:t xml:space="preserve">No </w:t>
            </w:r>
            <w:r w:rsidR="004D3C89" w:rsidRPr="00970F46">
              <w:rPr>
                <w:rFonts w:ascii="Arial" w:hAnsi="Arial" w:cs="Arial"/>
                <w:lang w:val="es-ES"/>
              </w:rPr>
              <w:t>A</w:t>
            </w:r>
            <w:r w:rsidR="0059797E" w:rsidRPr="00970F46">
              <w:rPr>
                <w:rFonts w:ascii="Arial" w:hAnsi="Arial" w:cs="Arial"/>
                <w:lang w:val="es-ES"/>
              </w:rPr>
              <w:t>plica</w:t>
            </w:r>
          </w:p>
        </w:tc>
      </w:tr>
      <w:tr w:rsidR="00596F8C" w:rsidRPr="00970F46" w:rsidTr="00860747">
        <w:trPr>
          <w:trHeight w:hRule="exact" w:val="704"/>
          <w:jc w:val="center"/>
        </w:trPr>
        <w:tc>
          <w:tcPr>
            <w:tcW w:w="2384" w:type="dxa"/>
            <w:vMerge/>
            <w:shd w:val="clear" w:color="auto" w:fill="D9D9D9" w:themeFill="background1" w:themeFillShade="D9"/>
          </w:tcPr>
          <w:p w:rsidR="00756469" w:rsidRPr="00970F46" w:rsidRDefault="00756469" w:rsidP="00970F46">
            <w:pPr>
              <w:tabs>
                <w:tab w:val="left" w:pos="454"/>
              </w:tabs>
              <w:rPr>
                <w:rFonts w:ascii="Arial" w:hAnsi="Arial" w:cs="Arial"/>
                <w:b/>
                <w:lang w:val="es-ES"/>
              </w:rPr>
            </w:pPr>
          </w:p>
        </w:tc>
        <w:tc>
          <w:tcPr>
            <w:tcW w:w="6160" w:type="dxa"/>
            <w:shd w:val="clear" w:color="auto" w:fill="FFFFFF" w:themeFill="background1"/>
            <w:vAlign w:val="center"/>
          </w:tcPr>
          <w:p w:rsidR="00756469" w:rsidRPr="00970F46" w:rsidRDefault="00516813" w:rsidP="00970F46">
            <w:pPr>
              <w:pStyle w:val="Sinespaciado"/>
              <w:jc w:val="both"/>
              <w:rPr>
                <w:rFonts w:ascii="Arial" w:hAnsi="Arial" w:cs="Arial"/>
                <w:b/>
                <w:lang w:val="es-ES"/>
              </w:rPr>
            </w:pPr>
            <w:r w:rsidRPr="00970F46">
              <w:rPr>
                <w:rFonts w:ascii="Arial" w:hAnsi="Arial" w:cs="Arial"/>
                <w:b/>
                <w:lang w:val="es-ES"/>
              </w:rPr>
              <w:t>II.7.2.</w:t>
            </w:r>
            <w:r w:rsidR="00860747" w:rsidRPr="00970F46">
              <w:rPr>
                <w:rFonts w:ascii="Arial" w:hAnsi="Arial" w:cs="Arial"/>
                <w:lang w:val="es-ES"/>
              </w:rPr>
              <w:t xml:space="preserve">A precios fijos conforme el artículo 44 y </w:t>
            </w:r>
            <w:r w:rsidR="008F1C7B" w:rsidRPr="00970F46">
              <w:rPr>
                <w:rFonts w:ascii="Arial" w:hAnsi="Arial" w:cs="Arial"/>
                <w:lang w:val="es-ES"/>
              </w:rPr>
              <w:t>Abierto, conforme al artículo 47 de la Ley de Adquisiciones, Arrendamientos y Servicios del Sector Público</w:t>
            </w:r>
            <w:r w:rsidR="008F1C7B" w:rsidRPr="00970F46">
              <w:rPr>
                <w:rFonts w:ascii="Arial" w:hAnsi="Arial" w:cs="Arial"/>
                <w:b/>
                <w:lang w:val="es-ES"/>
              </w:rPr>
              <w:t>.</w:t>
            </w:r>
          </w:p>
        </w:tc>
        <w:tc>
          <w:tcPr>
            <w:tcW w:w="1659" w:type="dxa"/>
            <w:shd w:val="clear" w:color="auto" w:fill="FFFFFF" w:themeFill="background1"/>
            <w:vAlign w:val="center"/>
          </w:tcPr>
          <w:p w:rsidR="00756469" w:rsidRPr="00970F46" w:rsidRDefault="0059797E" w:rsidP="00970F46">
            <w:pPr>
              <w:pStyle w:val="Sinespaciado"/>
              <w:jc w:val="center"/>
              <w:rPr>
                <w:rFonts w:ascii="Arial" w:hAnsi="Arial" w:cs="Arial"/>
                <w:b/>
                <w:lang w:val="es-ES"/>
              </w:rPr>
            </w:pPr>
            <w:r w:rsidRPr="00970F46">
              <w:rPr>
                <w:rFonts w:ascii="Arial" w:hAnsi="Arial" w:cs="Arial"/>
                <w:b/>
                <w:lang w:val="es-ES"/>
              </w:rPr>
              <w:t>Aplica</w:t>
            </w:r>
          </w:p>
        </w:tc>
      </w:tr>
      <w:tr w:rsidR="00596F8C" w:rsidRPr="00970F46" w:rsidTr="0049203C">
        <w:trPr>
          <w:trHeight w:hRule="exact" w:val="284"/>
          <w:jc w:val="center"/>
        </w:trPr>
        <w:tc>
          <w:tcPr>
            <w:tcW w:w="2384" w:type="dxa"/>
            <w:vMerge w:val="restart"/>
            <w:shd w:val="clear" w:color="auto" w:fill="D9D9D9" w:themeFill="background1" w:themeFillShade="D9"/>
          </w:tcPr>
          <w:p w:rsidR="00D969C9" w:rsidRPr="00970F46" w:rsidRDefault="00D8322A" w:rsidP="00970F46">
            <w:pPr>
              <w:pStyle w:val="Prrafodelista"/>
              <w:numPr>
                <w:ilvl w:val="1"/>
                <w:numId w:val="32"/>
              </w:numPr>
              <w:tabs>
                <w:tab w:val="left" w:pos="454"/>
              </w:tabs>
              <w:ind w:left="0" w:firstLine="0"/>
              <w:rPr>
                <w:rFonts w:ascii="Arial" w:hAnsi="Arial" w:cs="Arial"/>
                <w:b/>
                <w:lang w:val="es-ES"/>
              </w:rPr>
            </w:pPr>
            <w:r w:rsidRPr="00970F46">
              <w:rPr>
                <w:rFonts w:ascii="Arial" w:hAnsi="Arial" w:cs="Arial"/>
                <w:b/>
                <w:bCs/>
                <w:lang w:val="es-ES"/>
              </w:rPr>
              <w:t>Modalidad de la contratación</w:t>
            </w:r>
            <w:r w:rsidR="001F0B29" w:rsidRPr="00970F46">
              <w:rPr>
                <w:rFonts w:ascii="Arial" w:hAnsi="Arial" w:cs="Arial"/>
                <w:b/>
                <w:bCs/>
                <w:lang w:val="es-ES"/>
              </w:rPr>
              <w:t>.</w:t>
            </w:r>
          </w:p>
        </w:tc>
        <w:tc>
          <w:tcPr>
            <w:tcW w:w="6160" w:type="dxa"/>
            <w:shd w:val="clear" w:color="auto" w:fill="FFFFFF" w:themeFill="background1"/>
            <w:vAlign w:val="center"/>
          </w:tcPr>
          <w:p w:rsidR="00D969C9" w:rsidRPr="00970F46" w:rsidRDefault="00D8322A" w:rsidP="00970F46">
            <w:pPr>
              <w:pStyle w:val="Sinespaciado"/>
              <w:rPr>
                <w:rFonts w:ascii="Arial" w:hAnsi="Arial" w:cs="Arial"/>
                <w:lang w:val="es-ES"/>
              </w:rPr>
            </w:pPr>
            <w:r w:rsidRPr="00970F46">
              <w:rPr>
                <w:rFonts w:ascii="Arial" w:hAnsi="Arial" w:cs="Arial"/>
                <w:lang w:val="es-ES"/>
              </w:rPr>
              <w:t>Tradicional.</w:t>
            </w:r>
          </w:p>
        </w:tc>
        <w:tc>
          <w:tcPr>
            <w:tcW w:w="1659" w:type="dxa"/>
            <w:shd w:val="clear" w:color="auto" w:fill="FFFFFF" w:themeFill="background1"/>
            <w:vAlign w:val="center"/>
          </w:tcPr>
          <w:p w:rsidR="00D969C9" w:rsidRPr="00970F46" w:rsidRDefault="00D8322A" w:rsidP="00970F46">
            <w:pPr>
              <w:pStyle w:val="Sinespaciado"/>
              <w:jc w:val="center"/>
              <w:rPr>
                <w:rFonts w:ascii="Arial" w:hAnsi="Arial" w:cs="Arial"/>
                <w:b/>
                <w:lang w:val="es-ES"/>
              </w:rPr>
            </w:pPr>
            <w:r w:rsidRPr="00970F46">
              <w:rPr>
                <w:rFonts w:ascii="Arial" w:hAnsi="Arial" w:cs="Arial"/>
                <w:b/>
                <w:lang w:val="es-ES"/>
              </w:rPr>
              <w:t>Aplica</w:t>
            </w:r>
          </w:p>
        </w:tc>
      </w:tr>
      <w:tr w:rsidR="00596F8C" w:rsidRPr="00970F46" w:rsidTr="0049203C">
        <w:trPr>
          <w:trHeight w:hRule="exact" w:val="284"/>
          <w:jc w:val="center"/>
        </w:trPr>
        <w:tc>
          <w:tcPr>
            <w:tcW w:w="2384" w:type="dxa"/>
            <w:vMerge/>
            <w:shd w:val="clear" w:color="auto" w:fill="D9D9D9" w:themeFill="background1" w:themeFillShade="D9"/>
          </w:tcPr>
          <w:p w:rsidR="00D969C9" w:rsidRPr="00970F46" w:rsidRDefault="00D969C9" w:rsidP="00970F46">
            <w:pPr>
              <w:tabs>
                <w:tab w:val="left" w:pos="454"/>
              </w:tabs>
              <w:rPr>
                <w:rFonts w:ascii="Arial" w:hAnsi="Arial" w:cs="Arial"/>
                <w:b/>
                <w:bCs/>
                <w:lang w:val="es-ES"/>
              </w:rPr>
            </w:pPr>
          </w:p>
        </w:tc>
        <w:tc>
          <w:tcPr>
            <w:tcW w:w="6160" w:type="dxa"/>
            <w:shd w:val="clear" w:color="auto" w:fill="FFFFFF" w:themeFill="background1"/>
            <w:vAlign w:val="center"/>
          </w:tcPr>
          <w:p w:rsidR="00D969C9" w:rsidRPr="00970F46" w:rsidRDefault="00D8322A" w:rsidP="00970F46">
            <w:pPr>
              <w:pStyle w:val="Sinespaciado"/>
              <w:rPr>
                <w:rFonts w:ascii="Arial" w:hAnsi="Arial" w:cs="Arial"/>
              </w:rPr>
            </w:pPr>
            <w:r w:rsidRPr="00970F46">
              <w:rPr>
                <w:rFonts w:ascii="Arial" w:hAnsi="Arial" w:cs="Arial"/>
              </w:rPr>
              <w:t xml:space="preserve">Ofertas </w:t>
            </w:r>
            <w:r w:rsidR="008F1C7B" w:rsidRPr="00970F46">
              <w:rPr>
                <w:rFonts w:ascii="Arial" w:hAnsi="Arial" w:cs="Arial"/>
              </w:rPr>
              <w:t xml:space="preserve">Subsecuentes </w:t>
            </w:r>
            <w:r w:rsidRPr="00970F46">
              <w:rPr>
                <w:rFonts w:ascii="Arial" w:hAnsi="Arial" w:cs="Arial"/>
              </w:rPr>
              <w:t xml:space="preserve">de </w:t>
            </w:r>
            <w:r w:rsidR="008F1C7B" w:rsidRPr="00970F46">
              <w:rPr>
                <w:rFonts w:ascii="Arial" w:hAnsi="Arial" w:cs="Arial"/>
              </w:rPr>
              <w:t>Descuentos</w:t>
            </w:r>
            <w:r w:rsidRPr="00970F46">
              <w:rPr>
                <w:rFonts w:ascii="Arial" w:hAnsi="Arial" w:cs="Arial"/>
              </w:rPr>
              <w:t>.</w:t>
            </w:r>
          </w:p>
        </w:tc>
        <w:tc>
          <w:tcPr>
            <w:tcW w:w="1659" w:type="dxa"/>
            <w:shd w:val="clear" w:color="auto" w:fill="FFFFFF" w:themeFill="background1"/>
            <w:vAlign w:val="center"/>
          </w:tcPr>
          <w:p w:rsidR="00D969C9" w:rsidRPr="00970F46" w:rsidRDefault="00D8322A" w:rsidP="00970F46">
            <w:pPr>
              <w:pStyle w:val="Sinespaciado"/>
              <w:jc w:val="center"/>
              <w:rPr>
                <w:rFonts w:ascii="Arial" w:hAnsi="Arial" w:cs="Arial"/>
              </w:rPr>
            </w:pPr>
            <w:r w:rsidRPr="00970F46">
              <w:rPr>
                <w:rFonts w:ascii="Arial" w:hAnsi="Arial" w:cs="Arial"/>
              </w:rPr>
              <w:t>No aplica</w:t>
            </w:r>
          </w:p>
        </w:tc>
      </w:tr>
      <w:tr w:rsidR="00596F8C" w:rsidRPr="00970F46" w:rsidTr="0049203C">
        <w:trPr>
          <w:trHeight w:hRule="exact" w:val="284"/>
          <w:jc w:val="center"/>
        </w:trPr>
        <w:tc>
          <w:tcPr>
            <w:tcW w:w="2384" w:type="dxa"/>
            <w:vMerge w:val="restart"/>
            <w:shd w:val="clear" w:color="auto" w:fill="D9D9D9" w:themeFill="background1" w:themeFillShade="D9"/>
          </w:tcPr>
          <w:p w:rsidR="00921099" w:rsidRPr="00970F46" w:rsidRDefault="00D8322A" w:rsidP="00970F46">
            <w:pPr>
              <w:pStyle w:val="Prrafodelista"/>
              <w:numPr>
                <w:ilvl w:val="1"/>
                <w:numId w:val="32"/>
              </w:numPr>
              <w:tabs>
                <w:tab w:val="left" w:pos="454"/>
              </w:tabs>
              <w:ind w:left="0" w:firstLine="0"/>
              <w:outlineLvl w:val="1"/>
              <w:rPr>
                <w:rFonts w:ascii="Arial" w:hAnsi="Arial" w:cs="Arial"/>
                <w:b/>
                <w:bCs/>
                <w:lang w:val="es-ES"/>
              </w:rPr>
            </w:pPr>
            <w:r w:rsidRPr="00970F46">
              <w:rPr>
                <w:rFonts w:ascii="Arial" w:hAnsi="Arial" w:cs="Arial"/>
                <w:b/>
              </w:rPr>
              <w:t>Forma de adjudicación</w:t>
            </w:r>
          </w:p>
        </w:tc>
        <w:tc>
          <w:tcPr>
            <w:tcW w:w="6160" w:type="dxa"/>
            <w:shd w:val="clear" w:color="auto" w:fill="FFFFFF" w:themeFill="background1"/>
            <w:vAlign w:val="center"/>
          </w:tcPr>
          <w:p w:rsidR="00921099" w:rsidRPr="00970F46" w:rsidRDefault="00D8322A" w:rsidP="00970F46">
            <w:pPr>
              <w:pStyle w:val="Sinespaciado"/>
              <w:rPr>
                <w:rFonts w:ascii="Arial" w:hAnsi="Arial" w:cs="Arial"/>
                <w:lang w:val="es-ES"/>
              </w:rPr>
            </w:pPr>
            <w:r w:rsidRPr="00970F46">
              <w:rPr>
                <w:rFonts w:ascii="Arial" w:hAnsi="Arial" w:cs="Arial"/>
                <w:bCs/>
                <w:lang w:val="es-ES"/>
              </w:rPr>
              <w:t>Abastecimiento simultáneo</w:t>
            </w:r>
          </w:p>
        </w:tc>
        <w:tc>
          <w:tcPr>
            <w:tcW w:w="1659" w:type="dxa"/>
            <w:shd w:val="clear" w:color="auto" w:fill="FFFFFF" w:themeFill="background1"/>
            <w:vAlign w:val="center"/>
          </w:tcPr>
          <w:p w:rsidR="00921099" w:rsidRPr="00970F46" w:rsidRDefault="00D8322A" w:rsidP="00970F46">
            <w:pPr>
              <w:pStyle w:val="Sinespaciado"/>
              <w:jc w:val="center"/>
              <w:rPr>
                <w:rFonts w:ascii="Arial" w:hAnsi="Arial" w:cs="Arial"/>
                <w:lang w:val="es-ES"/>
              </w:rPr>
            </w:pPr>
            <w:r w:rsidRPr="00970F46">
              <w:rPr>
                <w:rFonts w:ascii="Arial" w:hAnsi="Arial" w:cs="Arial"/>
                <w:lang w:val="es-ES"/>
              </w:rPr>
              <w:t>No aplica</w:t>
            </w:r>
          </w:p>
        </w:tc>
      </w:tr>
      <w:tr w:rsidR="00596F8C" w:rsidRPr="00970F46" w:rsidTr="005A1FB4">
        <w:trPr>
          <w:trHeight w:val="792"/>
          <w:jc w:val="center"/>
        </w:trPr>
        <w:tc>
          <w:tcPr>
            <w:tcW w:w="2384" w:type="dxa"/>
            <w:vMerge/>
            <w:tcBorders>
              <w:bottom w:val="single" w:sz="4" w:space="0" w:color="auto"/>
            </w:tcBorders>
            <w:shd w:val="clear" w:color="auto" w:fill="D9D9D9" w:themeFill="background1" w:themeFillShade="D9"/>
          </w:tcPr>
          <w:p w:rsidR="00480CD1" w:rsidRPr="00970F46" w:rsidRDefault="00480CD1" w:rsidP="00970F46">
            <w:pPr>
              <w:pStyle w:val="Prrafodelista"/>
              <w:tabs>
                <w:tab w:val="left" w:pos="454"/>
              </w:tabs>
              <w:ind w:left="0"/>
              <w:rPr>
                <w:rFonts w:ascii="Arial" w:hAnsi="Arial" w:cs="Arial"/>
                <w:b/>
              </w:rPr>
            </w:pPr>
          </w:p>
        </w:tc>
        <w:tc>
          <w:tcPr>
            <w:tcW w:w="6160" w:type="dxa"/>
            <w:tcBorders>
              <w:bottom w:val="single" w:sz="4" w:space="0" w:color="auto"/>
            </w:tcBorders>
            <w:shd w:val="clear" w:color="auto" w:fill="FFFFFF" w:themeFill="background1"/>
          </w:tcPr>
          <w:p w:rsidR="00480CD1" w:rsidRPr="00970F46" w:rsidRDefault="00480CD1" w:rsidP="00970F46">
            <w:pPr>
              <w:tabs>
                <w:tab w:val="left" w:pos="459"/>
              </w:tabs>
              <w:jc w:val="both"/>
              <w:rPr>
                <w:rFonts w:ascii="Arial" w:hAnsi="Arial" w:cs="Arial"/>
                <w:b/>
                <w:bCs/>
                <w:lang w:val="es-ES"/>
              </w:rPr>
            </w:pPr>
            <w:r w:rsidRPr="00970F46">
              <w:rPr>
                <w:rFonts w:ascii="Arial" w:hAnsi="Arial" w:cs="Arial"/>
                <w:b/>
              </w:rPr>
              <w:t>Adjudicación</w:t>
            </w:r>
            <w:r w:rsidRPr="00970F46">
              <w:rPr>
                <w:rFonts w:ascii="Arial" w:hAnsi="Arial" w:cs="Arial"/>
                <w:b/>
                <w:bCs/>
                <w:lang w:val="es-ES"/>
              </w:rPr>
              <w:t xml:space="preserve"> a un licitante.</w:t>
            </w:r>
          </w:p>
          <w:p w:rsidR="00480CD1" w:rsidRPr="00970F46" w:rsidRDefault="00480CD1" w:rsidP="00970F46">
            <w:pPr>
              <w:tabs>
                <w:tab w:val="left" w:pos="459"/>
              </w:tabs>
              <w:jc w:val="both"/>
              <w:rPr>
                <w:rFonts w:ascii="Arial" w:hAnsi="Arial" w:cs="Arial"/>
                <w:b/>
                <w:bCs/>
                <w:lang w:val="es-ES"/>
              </w:rPr>
            </w:pPr>
            <w:r w:rsidRPr="00970F46">
              <w:rPr>
                <w:rFonts w:ascii="Arial" w:hAnsi="Arial" w:cs="Arial"/>
                <w:b/>
              </w:rPr>
              <w:t>El Servicio será adjudicado a un sólo licitante, de conformidad con lo establecido en el Anexo Técnico.</w:t>
            </w:r>
          </w:p>
        </w:tc>
        <w:tc>
          <w:tcPr>
            <w:tcW w:w="1659" w:type="dxa"/>
            <w:tcBorders>
              <w:bottom w:val="single" w:sz="4" w:space="0" w:color="auto"/>
            </w:tcBorders>
            <w:shd w:val="clear" w:color="auto" w:fill="FFFFFF" w:themeFill="background1"/>
            <w:vAlign w:val="center"/>
          </w:tcPr>
          <w:p w:rsidR="00480CD1" w:rsidRPr="00970F46" w:rsidRDefault="00480CD1" w:rsidP="00970F46">
            <w:pPr>
              <w:tabs>
                <w:tab w:val="left" w:pos="2127"/>
                <w:tab w:val="left" w:pos="3119"/>
                <w:tab w:val="left" w:pos="4482"/>
              </w:tabs>
              <w:jc w:val="center"/>
              <w:rPr>
                <w:rFonts w:ascii="Arial" w:hAnsi="Arial" w:cs="Arial"/>
                <w:b/>
                <w:lang w:val="es-ES"/>
              </w:rPr>
            </w:pPr>
            <w:r w:rsidRPr="00970F46">
              <w:rPr>
                <w:rFonts w:ascii="Arial" w:hAnsi="Arial" w:cs="Arial"/>
                <w:b/>
                <w:lang w:val="es-ES"/>
              </w:rPr>
              <w:t>Aplica</w:t>
            </w:r>
          </w:p>
        </w:tc>
      </w:tr>
      <w:tr w:rsidR="00596F8C" w:rsidRPr="00970F46" w:rsidTr="00712BE3">
        <w:trPr>
          <w:trHeight w:val="352"/>
          <w:jc w:val="center"/>
        </w:trPr>
        <w:tc>
          <w:tcPr>
            <w:tcW w:w="2384" w:type="dxa"/>
            <w:tcBorders>
              <w:bottom w:val="single" w:sz="4" w:space="0" w:color="auto"/>
            </w:tcBorders>
            <w:shd w:val="clear" w:color="auto" w:fill="D9D9D9" w:themeFill="background1" w:themeFillShade="D9"/>
          </w:tcPr>
          <w:p w:rsidR="00480CD1" w:rsidRPr="00970F46" w:rsidRDefault="00480CD1" w:rsidP="00970F46">
            <w:pPr>
              <w:pStyle w:val="Prrafodelista"/>
              <w:numPr>
                <w:ilvl w:val="1"/>
                <w:numId w:val="32"/>
              </w:numPr>
              <w:tabs>
                <w:tab w:val="left" w:pos="454"/>
              </w:tabs>
              <w:ind w:left="0" w:firstLine="0"/>
              <w:rPr>
                <w:rFonts w:ascii="Arial" w:hAnsi="Arial" w:cs="Arial"/>
                <w:b/>
              </w:rPr>
            </w:pPr>
            <w:r w:rsidRPr="00970F46">
              <w:rPr>
                <w:rFonts w:ascii="Arial" w:hAnsi="Arial" w:cs="Arial"/>
                <w:b/>
              </w:rPr>
              <w:t xml:space="preserve"> Modelo de contrato.</w:t>
            </w:r>
          </w:p>
        </w:tc>
        <w:tc>
          <w:tcPr>
            <w:tcW w:w="7819" w:type="dxa"/>
            <w:gridSpan w:val="2"/>
            <w:tcBorders>
              <w:bottom w:val="single" w:sz="4" w:space="0" w:color="auto"/>
            </w:tcBorders>
            <w:shd w:val="clear" w:color="auto" w:fill="FFFFFF" w:themeFill="background1"/>
          </w:tcPr>
          <w:p w:rsidR="00480CD1" w:rsidRPr="00970F46" w:rsidRDefault="00480CD1" w:rsidP="00970F46">
            <w:pPr>
              <w:tabs>
                <w:tab w:val="left" w:pos="2127"/>
                <w:tab w:val="left" w:pos="3119"/>
                <w:tab w:val="left" w:pos="4482"/>
              </w:tabs>
              <w:rPr>
                <w:rFonts w:ascii="Arial" w:hAnsi="Arial" w:cs="Arial"/>
                <w:b/>
                <w:lang w:val="es-ES"/>
              </w:rPr>
            </w:pPr>
            <w:r w:rsidRPr="00970F46">
              <w:rPr>
                <w:rFonts w:ascii="Arial" w:hAnsi="Arial" w:cs="Arial"/>
              </w:rPr>
              <w:t xml:space="preserve">El modelo de </w:t>
            </w:r>
            <w:r w:rsidR="001809D4" w:rsidRPr="00970F46">
              <w:rPr>
                <w:rFonts w:ascii="Arial" w:hAnsi="Arial" w:cs="Arial"/>
              </w:rPr>
              <w:t>contrato</w:t>
            </w:r>
            <w:r w:rsidRPr="00970F46">
              <w:rPr>
                <w:rFonts w:ascii="Arial" w:hAnsi="Arial" w:cs="Arial"/>
              </w:rPr>
              <w:t xml:space="preserve"> es el que se encuentra en el </w:t>
            </w:r>
            <w:r w:rsidRPr="00970F46">
              <w:rPr>
                <w:rFonts w:ascii="Arial" w:hAnsi="Arial" w:cs="Arial"/>
                <w:b/>
              </w:rPr>
              <w:t>Formato 1</w:t>
            </w:r>
            <w:r w:rsidRPr="00970F46">
              <w:rPr>
                <w:rFonts w:ascii="Arial" w:hAnsi="Arial" w:cs="Arial"/>
              </w:rPr>
              <w:t xml:space="preserve"> de esta Convocatoria.</w:t>
            </w:r>
          </w:p>
        </w:tc>
      </w:tr>
      <w:tr w:rsidR="00596F8C" w:rsidRPr="00970F46" w:rsidTr="00395C9F">
        <w:trPr>
          <w:trHeight w:val="417"/>
          <w:jc w:val="center"/>
        </w:trPr>
        <w:tc>
          <w:tcPr>
            <w:tcW w:w="2384" w:type="dxa"/>
            <w:vMerge w:val="restart"/>
            <w:shd w:val="clear" w:color="auto" w:fill="D9D9D9" w:themeFill="background1" w:themeFillShade="D9"/>
          </w:tcPr>
          <w:p w:rsidR="00395C9F" w:rsidRPr="00970F46" w:rsidRDefault="00395C9F" w:rsidP="00970F46">
            <w:pPr>
              <w:pStyle w:val="Prrafodelista"/>
              <w:numPr>
                <w:ilvl w:val="1"/>
                <w:numId w:val="32"/>
              </w:numPr>
              <w:tabs>
                <w:tab w:val="left" w:pos="-134"/>
                <w:tab w:val="left" w:pos="150"/>
                <w:tab w:val="left" w:pos="576"/>
                <w:tab w:val="left" w:pos="718"/>
              </w:tabs>
              <w:ind w:left="0" w:firstLine="0"/>
              <w:jc w:val="center"/>
              <w:outlineLvl w:val="1"/>
              <w:rPr>
                <w:rFonts w:ascii="Arial" w:hAnsi="Arial" w:cs="Arial"/>
                <w:b/>
              </w:rPr>
            </w:pPr>
            <w:r w:rsidRPr="00970F46">
              <w:rPr>
                <w:rFonts w:ascii="Arial" w:hAnsi="Arial" w:cs="Arial"/>
                <w:b/>
              </w:rPr>
              <w:t>Documentación requerida para la form</w:t>
            </w:r>
            <w:r w:rsidR="00860747" w:rsidRPr="00970F46">
              <w:rPr>
                <w:rFonts w:ascii="Arial" w:hAnsi="Arial" w:cs="Arial"/>
                <w:b/>
              </w:rPr>
              <w:t>alización del contrato</w:t>
            </w:r>
            <w:r w:rsidRPr="00970F46">
              <w:rPr>
                <w:rFonts w:ascii="Arial" w:hAnsi="Arial" w:cs="Arial"/>
                <w:b/>
              </w:rPr>
              <w:t>.</w:t>
            </w:r>
          </w:p>
        </w:tc>
        <w:tc>
          <w:tcPr>
            <w:tcW w:w="7819" w:type="dxa"/>
            <w:gridSpan w:val="2"/>
            <w:tcBorders>
              <w:bottom w:val="single" w:sz="4" w:space="0" w:color="auto"/>
            </w:tcBorders>
            <w:vAlign w:val="center"/>
          </w:tcPr>
          <w:p w:rsidR="00395C9F" w:rsidRPr="00970F46" w:rsidRDefault="00395C9F" w:rsidP="00970F46">
            <w:pPr>
              <w:pStyle w:val="Prrafodelista"/>
              <w:numPr>
                <w:ilvl w:val="0"/>
                <w:numId w:val="47"/>
              </w:numPr>
              <w:tabs>
                <w:tab w:val="left" w:pos="862"/>
              </w:tabs>
              <w:ind w:left="0" w:firstLine="0"/>
              <w:jc w:val="both"/>
              <w:outlineLvl w:val="2"/>
              <w:rPr>
                <w:rFonts w:ascii="Arial" w:hAnsi="Arial" w:cs="Arial"/>
              </w:rPr>
            </w:pPr>
            <w:r w:rsidRPr="00970F46">
              <w:rPr>
                <w:rFonts w:ascii="Arial" w:hAnsi="Arial" w:cs="Arial"/>
              </w:rPr>
              <w:t>Cédula de Identificación Fiscal (Registro Federal de Contribuyentes).</w:t>
            </w:r>
          </w:p>
        </w:tc>
      </w:tr>
      <w:tr w:rsidR="00596F8C" w:rsidRPr="00970F46" w:rsidTr="00395C9F">
        <w:trPr>
          <w:trHeight w:val="417"/>
          <w:jc w:val="center"/>
        </w:trPr>
        <w:tc>
          <w:tcPr>
            <w:tcW w:w="2384" w:type="dxa"/>
            <w:vMerge/>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center"/>
              <w:outlineLvl w:val="1"/>
              <w:rPr>
                <w:rFonts w:ascii="Arial" w:hAnsi="Arial" w:cs="Arial"/>
                <w:b/>
              </w:rPr>
            </w:pPr>
          </w:p>
        </w:tc>
        <w:tc>
          <w:tcPr>
            <w:tcW w:w="7819" w:type="dxa"/>
            <w:gridSpan w:val="2"/>
            <w:tcBorders>
              <w:bottom w:val="single" w:sz="4" w:space="0" w:color="auto"/>
            </w:tcBorders>
            <w:vAlign w:val="center"/>
          </w:tcPr>
          <w:p w:rsidR="0049203C" w:rsidRPr="00970F46" w:rsidRDefault="00395C9F" w:rsidP="00970F46">
            <w:pPr>
              <w:pStyle w:val="Prrafodelista"/>
              <w:numPr>
                <w:ilvl w:val="0"/>
                <w:numId w:val="47"/>
              </w:numPr>
              <w:tabs>
                <w:tab w:val="left" w:pos="862"/>
              </w:tabs>
              <w:ind w:left="0" w:firstLine="0"/>
              <w:jc w:val="both"/>
              <w:rPr>
                <w:rFonts w:ascii="Arial" w:hAnsi="Arial" w:cs="Arial"/>
              </w:rPr>
            </w:pPr>
            <w:r w:rsidRPr="00970F46">
              <w:rPr>
                <w:rFonts w:ascii="Arial" w:hAnsi="Arial" w:cs="Arial"/>
              </w:rPr>
              <w:t xml:space="preserve">Acta constitutiva y </w:t>
            </w:r>
          </w:p>
          <w:p w:rsidR="00395C9F" w:rsidRPr="00970F46" w:rsidRDefault="00395C9F" w:rsidP="00970F46">
            <w:pPr>
              <w:pStyle w:val="Prrafodelista"/>
              <w:numPr>
                <w:ilvl w:val="0"/>
                <w:numId w:val="47"/>
              </w:numPr>
              <w:tabs>
                <w:tab w:val="left" w:pos="862"/>
              </w:tabs>
              <w:ind w:left="0" w:firstLine="0"/>
              <w:jc w:val="both"/>
              <w:rPr>
                <w:rFonts w:ascii="Arial" w:hAnsi="Arial" w:cs="Arial"/>
              </w:rPr>
            </w:pPr>
            <w:r w:rsidRPr="00970F46">
              <w:rPr>
                <w:rFonts w:ascii="Arial" w:hAnsi="Arial" w:cs="Arial"/>
              </w:rPr>
              <w:t>en su caso, modificaciones, otorgadas ante Notario o Fedatario Público, ambas inscritas en el Registro Público de la Propiedad y de Comercio.</w:t>
            </w:r>
          </w:p>
        </w:tc>
      </w:tr>
      <w:tr w:rsidR="00596F8C" w:rsidRPr="00970F46" w:rsidTr="00395C9F">
        <w:trPr>
          <w:trHeight w:val="417"/>
          <w:jc w:val="center"/>
        </w:trPr>
        <w:tc>
          <w:tcPr>
            <w:tcW w:w="2384" w:type="dxa"/>
            <w:vMerge/>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center"/>
              <w:outlineLvl w:val="1"/>
              <w:rPr>
                <w:rFonts w:ascii="Arial" w:hAnsi="Arial" w:cs="Arial"/>
                <w:b/>
              </w:rPr>
            </w:pPr>
          </w:p>
        </w:tc>
        <w:tc>
          <w:tcPr>
            <w:tcW w:w="7819" w:type="dxa"/>
            <w:gridSpan w:val="2"/>
            <w:tcBorders>
              <w:bottom w:val="single" w:sz="4" w:space="0" w:color="auto"/>
            </w:tcBorders>
            <w:vAlign w:val="center"/>
          </w:tcPr>
          <w:p w:rsidR="00395C9F" w:rsidRPr="00970F46" w:rsidRDefault="00395C9F" w:rsidP="00970F46">
            <w:pPr>
              <w:pStyle w:val="Prrafodelista"/>
              <w:numPr>
                <w:ilvl w:val="0"/>
                <w:numId w:val="47"/>
              </w:numPr>
              <w:tabs>
                <w:tab w:val="left" w:pos="862"/>
              </w:tabs>
              <w:ind w:left="0" w:firstLine="0"/>
              <w:jc w:val="both"/>
              <w:outlineLvl w:val="2"/>
              <w:rPr>
                <w:rFonts w:ascii="Arial" w:hAnsi="Arial" w:cs="Arial"/>
              </w:rPr>
            </w:pPr>
            <w:r w:rsidRPr="00970F46">
              <w:rPr>
                <w:rFonts w:ascii="Arial" w:hAnsi="Arial" w:cs="Arial"/>
              </w:rPr>
              <w:t xml:space="preserve">Poder otorgado ante Notario o Fedatario Público en el que se faculte al Representante legal para suscribir </w:t>
            </w:r>
            <w:r w:rsidR="001809D4" w:rsidRPr="00970F46">
              <w:rPr>
                <w:rFonts w:ascii="Arial" w:hAnsi="Arial" w:cs="Arial"/>
              </w:rPr>
              <w:t>contrato</w:t>
            </w:r>
            <w:r w:rsidRPr="00970F46">
              <w:rPr>
                <w:rFonts w:ascii="Arial" w:hAnsi="Arial" w:cs="Arial"/>
              </w:rPr>
              <w:t>s.</w:t>
            </w:r>
          </w:p>
        </w:tc>
      </w:tr>
      <w:tr w:rsidR="00596F8C" w:rsidRPr="00970F46" w:rsidTr="00395C9F">
        <w:trPr>
          <w:trHeight w:val="417"/>
          <w:jc w:val="center"/>
        </w:trPr>
        <w:tc>
          <w:tcPr>
            <w:tcW w:w="2384" w:type="dxa"/>
            <w:vMerge/>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center"/>
              <w:outlineLvl w:val="1"/>
              <w:rPr>
                <w:rFonts w:ascii="Arial" w:hAnsi="Arial" w:cs="Arial"/>
                <w:b/>
              </w:rPr>
            </w:pPr>
          </w:p>
        </w:tc>
        <w:tc>
          <w:tcPr>
            <w:tcW w:w="7819" w:type="dxa"/>
            <w:gridSpan w:val="2"/>
            <w:tcBorders>
              <w:bottom w:val="single" w:sz="4" w:space="0" w:color="auto"/>
            </w:tcBorders>
            <w:vAlign w:val="center"/>
          </w:tcPr>
          <w:p w:rsidR="00395C9F" w:rsidRPr="00970F46" w:rsidRDefault="00395C9F" w:rsidP="00970F46">
            <w:pPr>
              <w:pStyle w:val="Prrafodelista"/>
              <w:numPr>
                <w:ilvl w:val="0"/>
                <w:numId w:val="47"/>
              </w:numPr>
              <w:tabs>
                <w:tab w:val="left" w:pos="862"/>
              </w:tabs>
              <w:ind w:left="0" w:firstLine="0"/>
              <w:jc w:val="both"/>
              <w:outlineLvl w:val="2"/>
              <w:rPr>
                <w:rFonts w:ascii="Arial" w:hAnsi="Arial" w:cs="Arial"/>
              </w:rPr>
            </w:pPr>
            <w:r w:rsidRPr="00970F46">
              <w:rPr>
                <w:rFonts w:ascii="Arial" w:hAnsi="Arial" w:cs="Arial"/>
              </w:rPr>
              <w:t>Comprobante de domicilio a nombre de la empresa.</w:t>
            </w:r>
          </w:p>
        </w:tc>
      </w:tr>
      <w:tr w:rsidR="00596F8C" w:rsidRPr="00970F46" w:rsidTr="00395C9F">
        <w:trPr>
          <w:trHeight w:val="417"/>
          <w:jc w:val="center"/>
        </w:trPr>
        <w:tc>
          <w:tcPr>
            <w:tcW w:w="2384" w:type="dxa"/>
            <w:vMerge/>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center"/>
              <w:outlineLvl w:val="1"/>
              <w:rPr>
                <w:rFonts w:ascii="Arial" w:hAnsi="Arial" w:cs="Arial"/>
                <w:b/>
              </w:rPr>
            </w:pPr>
          </w:p>
        </w:tc>
        <w:tc>
          <w:tcPr>
            <w:tcW w:w="7819" w:type="dxa"/>
            <w:gridSpan w:val="2"/>
            <w:tcBorders>
              <w:bottom w:val="single" w:sz="4" w:space="0" w:color="auto"/>
            </w:tcBorders>
            <w:vAlign w:val="center"/>
          </w:tcPr>
          <w:p w:rsidR="00395C9F" w:rsidRPr="00970F46" w:rsidRDefault="00395C9F" w:rsidP="00970F46">
            <w:pPr>
              <w:pStyle w:val="Prrafodelista"/>
              <w:numPr>
                <w:ilvl w:val="0"/>
                <w:numId w:val="47"/>
              </w:numPr>
              <w:tabs>
                <w:tab w:val="left" w:pos="862"/>
              </w:tabs>
              <w:ind w:left="0" w:firstLine="0"/>
              <w:jc w:val="both"/>
              <w:outlineLvl w:val="2"/>
              <w:rPr>
                <w:rFonts w:ascii="Arial" w:hAnsi="Arial" w:cs="Arial"/>
              </w:rPr>
            </w:pPr>
            <w:r w:rsidRPr="00970F46">
              <w:rPr>
                <w:rFonts w:ascii="Arial" w:hAnsi="Arial" w:cs="Arial"/>
              </w:rPr>
              <w:t>Identificación oficial vigente del Representante legal.</w:t>
            </w:r>
          </w:p>
        </w:tc>
      </w:tr>
      <w:tr w:rsidR="00596F8C" w:rsidRPr="00970F46" w:rsidTr="00712BE3">
        <w:trPr>
          <w:trHeight w:val="133"/>
          <w:jc w:val="center"/>
        </w:trPr>
        <w:tc>
          <w:tcPr>
            <w:tcW w:w="2384" w:type="dxa"/>
            <w:vMerge/>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center"/>
              <w:outlineLvl w:val="1"/>
              <w:rPr>
                <w:rFonts w:ascii="Arial" w:hAnsi="Arial" w:cs="Arial"/>
                <w:b/>
              </w:rPr>
            </w:pPr>
          </w:p>
        </w:tc>
        <w:tc>
          <w:tcPr>
            <w:tcW w:w="7819" w:type="dxa"/>
            <w:gridSpan w:val="2"/>
            <w:tcBorders>
              <w:bottom w:val="single" w:sz="4" w:space="0" w:color="auto"/>
            </w:tcBorders>
            <w:vAlign w:val="center"/>
          </w:tcPr>
          <w:p w:rsidR="00395C9F" w:rsidRPr="00970F46" w:rsidRDefault="00395C9F" w:rsidP="00970F46">
            <w:pPr>
              <w:pStyle w:val="Prrafodelista"/>
              <w:numPr>
                <w:ilvl w:val="0"/>
                <w:numId w:val="47"/>
              </w:numPr>
              <w:tabs>
                <w:tab w:val="left" w:pos="318"/>
              </w:tabs>
              <w:ind w:left="0" w:firstLine="0"/>
              <w:jc w:val="both"/>
              <w:outlineLvl w:val="2"/>
              <w:rPr>
                <w:rFonts w:ascii="Arial" w:hAnsi="Arial" w:cs="Arial"/>
              </w:rPr>
            </w:pPr>
            <w:r w:rsidRPr="00970F46">
              <w:rPr>
                <w:rFonts w:ascii="Arial" w:hAnsi="Arial" w:cs="Arial"/>
              </w:rPr>
              <w:t xml:space="preserve">Opinión positiva del SAT. Los licitantes cuyo monto adjudicado exceda de $300,000.00 (trescientos mil pesos 00/100 m.n.) sin incluir el Impuesto al Valor Agregado, para dar cumplimiento a las obligaciones establecidas </w:t>
            </w:r>
            <w:r w:rsidR="00E73CA9" w:rsidRPr="00970F46">
              <w:rPr>
                <w:rFonts w:ascii="Arial" w:hAnsi="Arial" w:cs="Arial"/>
              </w:rPr>
              <w:t>en el artículo 32-D del Código Fiscal de la Federación y con fundamento la Resolución Miscelánea Fiscal para 201</w:t>
            </w:r>
            <w:r w:rsidR="00860747" w:rsidRPr="00970F46">
              <w:rPr>
                <w:rFonts w:ascii="Arial" w:hAnsi="Arial" w:cs="Arial"/>
              </w:rPr>
              <w:t>9</w:t>
            </w:r>
            <w:r w:rsidRPr="00970F46">
              <w:rPr>
                <w:rFonts w:ascii="Arial" w:hAnsi="Arial" w:cs="Arial"/>
              </w:rPr>
              <w:t xml:space="preserve">, deberán presentar el documento emitido por el Servicio de Administración Tributaria, que contenga la opinión para verificar que se encuentra al corriente en el cumplimiento de sus obligaciones fiscales, misma que deberá estar vigente al momento de formalizar el </w:t>
            </w:r>
            <w:r w:rsidR="001809D4" w:rsidRPr="00970F46">
              <w:rPr>
                <w:rFonts w:ascii="Arial" w:hAnsi="Arial" w:cs="Arial"/>
              </w:rPr>
              <w:t>contrato</w:t>
            </w:r>
            <w:r w:rsidRPr="00970F46">
              <w:rPr>
                <w:rFonts w:ascii="Arial" w:hAnsi="Arial" w:cs="Arial"/>
              </w:rPr>
              <w:t xml:space="preserve"> correspondiente.</w:t>
            </w:r>
          </w:p>
          <w:p w:rsidR="00395C9F" w:rsidRPr="00970F46" w:rsidRDefault="00395C9F" w:rsidP="00970F46">
            <w:pPr>
              <w:pStyle w:val="Prrafodelista"/>
              <w:numPr>
                <w:ilvl w:val="0"/>
                <w:numId w:val="47"/>
              </w:numPr>
              <w:tabs>
                <w:tab w:val="left" w:pos="2127"/>
                <w:tab w:val="left" w:pos="3119"/>
              </w:tabs>
              <w:ind w:left="0" w:firstLine="0"/>
              <w:jc w:val="both"/>
              <w:outlineLvl w:val="2"/>
              <w:rPr>
                <w:rFonts w:ascii="Arial" w:hAnsi="Arial" w:cs="Arial"/>
              </w:rPr>
            </w:pPr>
            <w:r w:rsidRPr="00970F46">
              <w:rPr>
                <w:rFonts w:ascii="Arial" w:hAnsi="Arial" w:cs="Arial"/>
              </w:rPr>
              <w:t xml:space="preserve">En caso de que el Hospital, previo a la formalización del </w:t>
            </w:r>
            <w:r w:rsidR="001809D4" w:rsidRPr="00970F46">
              <w:rPr>
                <w:rFonts w:ascii="Arial" w:hAnsi="Arial" w:cs="Arial"/>
              </w:rPr>
              <w:t>contrato</w:t>
            </w:r>
            <w:r w:rsidRPr="00970F46">
              <w:rPr>
                <w:rFonts w:ascii="Arial" w:hAnsi="Arial" w:cs="Arial"/>
              </w:rPr>
              <w:t xml:space="preserve">, reciba del </w:t>
            </w:r>
            <w:r w:rsidRPr="00970F46">
              <w:rPr>
                <w:rFonts w:ascii="Arial" w:hAnsi="Arial" w:cs="Arial"/>
                <w:b/>
              </w:rPr>
              <w:t>SAT</w:t>
            </w:r>
            <w:r w:rsidRPr="00970F46">
              <w:rPr>
                <w:rFonts w:ascii="Arial" w:hAnsi="Arial" w:cs="Arial"/>
              </w:rPr>
              <w:t xml:space="preserve"> la opinión en el sentido de que el licitante ganador se encuentra en incumplimiento de sus obligaciones fiscales, el Hospital no podrá formalizar el </w:t>
            </w:r>
            <w:r w:rsidR="001809D4" w:rsidRPr="00970F46">
              <w:rPr>
                <w:rFonts w:ascii="Arial" w:hAnsi="Arial" w:cs="Arial"/>
              </w:rPr>
              <w:t>contrato</w:t>
            </w:r>
            <w:r w:rsidRPr="00970F46">
              <w:rPr>
                <w:rFonts w:ascii="Arial" w:hAnsi="Arial" w:cs="Arial"/>
              </w:rPr>
              <w:t xml:space="preserve"> y remitirá a la </w:t>
            </w:r>
            <w:r w:rsidRPr="00970F46">
              <w:rPr>
                <w:rFonts w:ascii="Arial" w:hAnsi="Arial" w:cs="Arial"/>
                <w:b/>
              </w:rPr>
              <w:t>SFP</w:t>
            </w:r>
            <w:r w:rsidRPr="00970F46">
              <w:rPr>
                <w:rFonts w:ascii="Arial" w:hAnsi="Arial" w:cs="Arial"/>
              </w:rPr>
              <w:t xml:space="preserve"> la documentación de los hechos presumiblemente constitutivos de infracción por la falta de formalización del mismo, derivado de las causas imputables al adjudicado.</w:t>
            </w:r>
          </w:p>
        </w:tc>
      </w:tr>
      <w:tr w:rsidR="00217438" w:rsidRPr="00970F46" w:rsidTr="00880F98">
        <w:trPr>
          <w:trHeight w:val="844"/>
          <w:jc w:val="center"/>
        </w:trPr>
        <w:tc>
          <w:tcPr>
            <w:tcW w:w="2384" w:type="dxa"/>
            <w:vMerge/>
            <w:shd w:val="clear" w:color="auto" w:fill="D9D9D9" w:themeFill="background1" w:themeFillShade="D9"/>
          </w:tcPr>
          <w:p w:rsidR="00217438" w:rsidRPr="00970F46" w:rsidRDefault="00217438" w:rsidP="00970F46">
            <w:pPr>
              <w:pStyle w:val="Prrafodelista"/>
              <w:numPr>
                <w:ilvl w:val="1"/>
                <w:numId w:val="32"/>
              </w:numPr>
              <w:tabs>
                <w:tab w:val="left" w:pos="-134"/>
                <w:tab w:val="left" w:pos="8"/>
                <w:tab w:val="left" w:pos="576"/>
                <w:tab w:val="left" w:pos="718"/>
              </w:tabs>
              <w:ind w:left="0" w:firstLine="0"/>
              <w:jc w:val="center"/>
              <w:outlineLvl w:val="1"/>
              <w:rPr>
                <w:rFonts w:ascii="Arial" w:hAnsi="Arial" w:cs="Arial"/>
                <w:b/>
              </w:rPr>
            </w:pPr>
          </w:p>
        </w:tc>
        <w:tc>
          <w:tcPr>
            <w:tcW w:w="7819" w:type="dxa"/>
            <w:gridSpan w:val="2"/>
            <w:vAlign w:val="center"/>
          </w:tcPr>
          <w:p w:rsidR="00217438" w:rsidRPr="00970F46" w:rsidRDefault="00217438" w:rsidP="00970F46">
            <w:pPr>
              <w:pStyle w:val="Prrafodelista"/>
              <w:numPr>
                <w:ilvl w:val="0"/>
                <w:numId w:val="47"/>
              </w:numPr>
              <w:tabs>
                <w:tab w:val="left" w:pos="862"/>
              </w:tabs>
              <w:ind w:left="0" w:firstLine="0"/>
              <w:jc w:val="both"/>
              <w:outlineLvl w:val="2"/>
              <w:rPr>
                <w:rFonts w:ascii="Arial" w:hAnsi="Arial" w:cs="Arial"/>
              </w:rPr>
            </w:pPr>
            <w:r w:rsidRPr="00970F46">
              <w:rPr>
                <w:rFonts w:ascii="Arial" w:hAnsi="Arial" w:cs="Arial"/>
              </w:rPr>
              <w:t>Los demás documentos que se señalen en la presente Convocatoria.</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 xml:space="preserve">Lugar para la entrega de documentos y plazo para la  firma del </w:t>
            </w:r>
            <w:r w:rsidR="001809D4" w:rsidRPr="00970F46">
              <w:rPr>
                <w:rFonts w:ascii="Arial" w:hAnsi="Arial" w:cs="Arial"/>
                <w:b/>
              </w:rPr>
              <w:t>contrato</w:t>
            </w:r>
            <w:r w:rsidRPr="00970F46">
              <w:rPr>
                <w:rFonts w:ascii="Arial" w:hAnsi="Arial" w:cs="Arial"/>
                <w:b/>
              </w:rPr>
              <w:t>.</w:t>
            </w:r>
          </w:p>
        </w:tc>
        <w:tc>
          <w:tcPr>
            <w:tcW w:w="7819" w:type="dxa"/>
            <w:gridSpan w:val="2"/>
            <w:tcBorders>
              <w:bottom w:val="single" w:sz="4" w:space="0" w:color="auto"/>
            </w:tcBorders>
            <w:vAlign w:val="center"/>
          </w:tcPr>
          <w:p w:rsidR="00395C9F" w:rsidRPr="00970F46" w:rsidRDefault="00395C9F" w:rsidP="00970F46">
            <w:pPr>
              <w:pStyle w:val="Prrafodelista"/>
              <w:tabs>
                <w:tab w:val="left" w:pos="459"/>
              </w:tabs>
              <w:ind w:left="0"/>
              <w:jc w:val="both"/>
              <w:outlineLvl w:val="1"/>
              <w:rPr>
                <w:rFonts w:ascii="Arial" w:hAnsi="Arial" w:cs="Arial"/>
              </w:rPr>
            </w:pPr>
            <w:r w:rsidRPr="00970F46">
              <w:rPr>
                <w:rFonts w:ascii="Arial" w:hAnsi="Arial" w:cs="Arial"/>
              </w:rPr>
              <w:t>El licitante adjudicado, deberá presentarse al día hábil siguiente de la fecha del acto de fallo en</w:t>
            </w:r>
            <w:r w:rsidR="00916907" w:rsidRPr="00970F46">
              <w:rPr>
                <w:rFonts w:ascii="Arial" w:hAnsi="Arial" w:cs="Arial"/>
              </w:rPr>
              <w:t xml:space="preserve"> el Departamento de Asuntos Jurídicos</w:t>
            </w:r>
            <w:r w:rsidRPr="00970F46">
              <w:rPr>
                <w:rFonts w:ascii="Arial" w:hAnsi="Arial" w:cs="Arial"/>
              </w:rPr>
              <w:t>, del Hospital Regional de Alta Especialidad de</w:t>
            </w:r>
            <w:r w:rsidR="00916907" w:rsidRPr="00970F46">
              <w:rPr>
                <w:rFonts w:ascii="Arial" w:hAnsi="Arial" w:cs="Arial"/>
              </w:rPr>
              <w:t xml:space="preserve"> Ciudad Victoria “Bicentenario 2010”</w:t>
            </w:r>
            <w:r w:rsidRPr="00970F46">
              <w:rPr>
                <w:rFonts w:ascii="Arial" w:hAnsi="Arial" w:cs="Arial"/>
              </w:rPr>
              <w:t xml:space="preserve">, para la entrega de la </w:t>
            </w:r>
            <w:r w:rsidRPr="00970F46">
              <w:rPr>
                <w:rFonts w:ascii="Arial" w:hAnsi="Arial" w:cs="Arial"/>
                <w:b/>
              </w:rPr>
              <w:t xml:space="preserve">documentación requerida para la formalización del </w:t>
            </w:r>
            <w:r w:rsidR="00916907" w:rsidRPr="00970F46">
              <w:rPr>
                <w:rFonts w:ascii="Arial" w:hAnsi="Arial" w:cs="Arial"/>
                <w:b/>
              </w:rPr>
              <w:t>contrato</w:t>
            </w:r>
            <w:r w:rsidRPr="00970F46">
              <w:rPr>
                <w:rFonts w:ascii="Arial" w:hAnsi="Arial" w:cs="Arial"/>
                <w:b/>
              </w:rPr>
              <w:t xml:space="preserve"> (apartado II.11)</w:t>
            </w:r>
            <w:r w:rsidRPr="00970F46">
              <w:rPr>
                <w:rFonts w:ascii="Arial" w:hAnsi="Arial" w:cs="Arial"/>
              </w:rPr>
              <w:t xml:space="preserve"> que se encuentra ubicada en </w:t>
            </w:r>
            <w:r w:rsidR="00217438" w:rsidRPr="00970F46">
              <w:rPr>
                <w:rFonts w:ascii="Arial" w:hAnsi="Arial" w:cs="Arial"/>
              </w:rPr>
              <w:t>Libramiento Guadalupe Victoria s/n, Área Pajaritos, en Ciudad Victoria, Tam. C.P. 87087 con teléfono (834) 153-6100 extensión 1</w:t>
            </w:r>
            <w:r w:rsidR="003E4C5C" w:rsidRPr="00970F46">
              <w:rPr>
                <w:rFonts w:ascii="Arial" w:hAnsi="Arial" w:cs="Arial"/>
              </w:rPr>
              <w:t>316</w:t>
            </w:r>
            <w:r w:rsidRPr="00970F46">
              <w:rPr>
                <w:rFonts w:ascii="Arial" w:hAnsi="Arial" w:cs="Arial"/>
              </w:rPr>
              <w:t xml:space="preserve">. </w:t>
            </w:r>
          </w:p>
          <w:p w:rsidR="00395C9F" w:rsidRPr="00970F46" w:rsidRDefault="00395C9F" w:rsidP="00970F46">
            <w:pPr>
              <w:pStyle w:val="Prrafodelista"/>
              <w:tabs>
                <w:tab w:val="left" w:pos="459"/>
              </w:tabs>
              <w:ind w:left="0"/>
              <w:jc w:val="both"/>
              <w:outlineLvl w:val="1"/>
              <w:rPr>
                <w:rFonts w:ascii="Arial" w:hAnsi="Arial" w:cs="Arial"/>
                <w:sz w:val="10"/>
                <w:szCs w:val="10"/>
              </w:rPr>
            </w:pPr>
          </w:p>
          <w:p w:rsidR="00395C9F" w:rsidRPr="00970F46" w:rsidRDefault="00395C9F" w:rsidP="00970F46">
            <w:pPr>
              <w:tabs>
                <w:tab w:val="left" w:pos="2127"/>
                <w:tab w:val="left" w:pos="3119"/>
              </w:tabs>
              <w:outlineLvl w:val="1"/>
              <w:rPr>
                <w:rFonts w:ascii="Arial" w:hAnsi="Arial" w:cs="Arial"/>
              </w:rPr>
            </w:pPr>
            <w:r w:rsidRPr="00970F46">
              <w:rPr>
                <w:rFonts w:ascii="Arial" w:hAnsi="Arial" w:cs="Arial"/>
              </w:rPr>
              <w:t xml:space="preserve">Si el Licitante Adjudicado no firma el </w:t>
            </w:r>
            <w:r w:rsidR="001809D4" w:rsidRPr="00970F46">
              <w:rPr>
                <w:rFonts w:ascii="Arial" w:hAnsi="Arial" w:cs="Arial"/>
              </w:rPr>
              <w:t>contrato</w:t>
            </w:r>
            <w:r w:rsidRPr="00970F46">
              <w:rPr>
                <w:rFonts w:ascii="Arial" w:hAnsi="Arial" w:cs="Arial"/>
              </w:rPr>
              <w:t xml:space="preserve"> por causas imputables a él mismo, será sancionado en los términos del artículo </w:t>
            </w:r>
            <w:r w:rsidRPr="00970F46">
              <w:rPr>
                <w:rFonts w:ascii="Arial" w:hAnsi="Arial" w:cs="Arial"/>
                <w:b/>
              </w:rPr>
              <w:t>60</w:t>
            </w:r>
            <w:r w:rsidRPr="00970F46">
              <w:rPr>
                <w:rFonts w:ascii="Arial" w:hAnsi="Arial" w:cs="Arial"/>
              </w:rPr>
              <w:t xml:space="preserve"> de la Ley, para lo cual la Convocante, sin necesidad de un nuevo procedimiento de contratación podrá adjudicar el </w:t>
            </w:r>
            <w:r w:rsidR="001809D4" w:rsidRPr="00970F46">
              <w:rPr>
                <w:rFonts w:ascii="Arial" w:hAnsi="Arial" w:cs="Arial"/>
              </w:rPr>
              <w:t>contrato</w:t>
            </w:r>
            <w:r w:rsidRPr="00970F46">
              <w:rPr>
                <w:rFonts w:ascii="Arial" w:hAnsi="Arial" w:cs="Arial"/>
              </w:rPr>
              <w:t xml:space="preserve"> al segundo lugar, de conformidad con lo asentado en el fallo y así sucesivamente en caso de que este último no acepte la adjudicación. La Convocatoria, sus anexos y, en su caso, las actas de las juntas de aclaraciones a la </w:t>
            </w:r>
            <w:r w:rsidR="004D183A" w:rsidRPr="00970F46">
              <w:rPr>
                <w:rFonts w:ascii="Arial" w:hAnsi="Arial" w:cs="Arial"/>
              </w:rPr>
              <w:t>Licitación</w:t>
            </w:r>
            <w:r w:rsidRPr="00970F46">
              <w:rPr>
                <w:rFonts w:ascii="Arial" w:hAnsi="Arial" w:cs="Arial"/>
              </w:rPr>
              <w:t xml:space="preserve">, prevalecerán, en caso de existir discrepancias, sobre el </w:t>
            </w:r>
            <w:r w:rsidR="001809D4" w:rsidRPr="00970F46">
              <w:rPr>
                <w:rFonts w:ascii="Arial" w:hAnsi="Arial" w:cs="Arial"/>
              </w:rPr>
              <w:t>contrato</w:t>
            </w:r>
            <w:r w:rsidRPr="00970F46">
              <w:rPr>
                <w:rFonts w:ascii="Arial" w:hAnsi="Arial" w:cs="Arial"/>
              </w:rPr>
              <w:t>.</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 xml:space="preserve">Plazo </w:t>
            </w:r>
            <w:r w:rsidR="000D63A7" w:rsidRPr="00970F46">
              <w:rPr>
                <w:rFonts w:ascii="Arial" w:hAnsi="Arial" w:cs="Arial"/>
                <w:b/>
              </w:rPr>
              <w:t xml:space="preserve">para </w:t>
            </w:r>
            <w:r w:rsidR="00436EC6" w:rsidRPr="00970F46">
              <w:rPr>
                <w:rFonts w:ascii="Arial" w:hAnsi="Arial" w:cs="Arial"/>
                <w:b/>
              </w:rPr>
              <w:t>el inicio de la</w:t>
            </w:r>
            <w:r w:rsidR="000D63A7" w:rsidRPr="00970F46">
              <w:rPr>
                <w:rFonts w:ascii="Arial" w:hAnsi="Arial" w:cs="Arial"/>
                <w:b/>
              </w:rPr>
              <w:t xml:space="preserve"> prestación de los servicios</w:t>
            </w:r>
          </w:p>
        </w:tc>
        <w:tc>
          <w:tcPr>
            <w:tcW w:w="7819" w:type="dxa"/>
            <w:gridSpan w:val="2"/>
            <w:tcBorders>
              <w:bottom w:val="single" w:sz="4" w:space="0" w:color="auto"/>
            </w:tcBorders>
            <w:vAlign w:val="center"/>
          </w:tcPr>
          <w:p w:rsidR="00395C9F" w:rsidRPr="00970F46" w:rsidRDefault="00436EC6" w:rsidP="00970F46">
            <w:pPr>
              <w:pStyle w:val="Prrafodelista"/>
              <w:numPr>
                <w:ilvl w:val="1"/>
                <w:numId w:val="0"/>
              </w:numPr>
              <w:tabs>
                <w:tab w:val="left" w:pos="454"/>
              </w:tabs>
              <w:jc w:val="both"/>
              <w:outlineLvl w:val="1"/>
              <w:rPr>
                <w:rFonts w:ascii="Arial" w:hAnsi="Arial" w:cs="Arial"/>
                <w:b/>
              </w:rPr>
            </w:pPr>
            <w:r w:rsidRPr="00970F46">
              <w:rPr>
                <w:rFonts w:ascii="Arial" w:hAnsi="Arial" w:cs="Arial"/>
              </w:rPr>
              <w:t xml:space="preserve">El licitante entregará, instalará y deberá poner a punto los equipos para la realización de las pruebas de laboratorio en el </w:t>
            </w:r>
            <w:r w:rsidR="003E4C5C" w:rsidRPr="00970F46">
              <w:rPr>
                <w:rFonts w:ascii="Arial" w:hAnsi="Arial" w:cs="Arial"/>
              </w:rPr>
              <w:t>HRAEV</w:t>
            </w:r>
            <w:r w:rsidRPr="00970F46">
              <w:rPr>
                <w:rFonts w:ascii="Arial" w:hAnsi="Arial" w:cs="Arial"/>
              </w:rPr>
              <w:t xml:space="preserve"> en</w:t>
            </w:r>
            <w:r w:rsidR="003E4C5C" w:rsidRPr="00970F46">
              <w:rPr>
                <w:rFonts w:ascii="Arial" w:hAnsi="Arial" w:cs="Arial"/>
              </w:rPr>
              <w:t xml:space="preserve"> un plazo no mayor a 3</w:t>
            </w:r>
            <w:r w:rsidRPr="00970F46">
              <w:rPr>
                <w:rFonts w:ascii="Arial" w:hAnsi="Arial" w:cs="Arial"/>
              </w:rPr>
              <w:t xml:space="preserve"> semanas, a partir de la notificación del fallo, en este lapso de tiempo proveerá el servicio en un laboratorio alterno o con equipos usados pero en excelentes condiciones y deberá de respetar los tiempos de respuesta y entrega de resultados señalados en el presente anexo técnico.</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 xml:space="preserve">Lugar </w:t>
            </w:r>
            <w:r w:rsidR="000D63A7" w:rsidRPr="00970F46">
              <w:rPr>
                <w:rFonts w:ascii="Arial" w:hAnsi="Arial" w:cs="Arial"/>
                <w:b/>
              </w:rPr>
              <w:t>para la prestación de los servicios</w:t>
            </w:r>
          </w:p>
        </w:tc>
        <w:tc>
          <w:tcPr>
            <w:tcW w:w="7819" w:type="dxa"/>
            <w:gridSpan w:val="2"/>
            <w:tcBorders>
              <w:bottom w:val="single" w:sz="4" w:space="0" w:color="auto"/>
            </w:tcBorders>
            <w:vAlign w:val="center"/>
          </w:tcPr>
          <w:p w:rsidR="00395C9F" w:rsidRPr="00970F46" w:rsidRDefault="00395C9F" w:rsidP="00970F46">
            <w:pPr>
              <w:pStyle w:val="Sinespaciado"/>
              <w:jc w:val="both"/>
              <w:rPr>
                <w:rFonts w:ascii="Arial" w:hAnsi="Arial" w:cs="Arial"/>
              </w:rPr>
            </w:pPr>
            <w:r w:rsidRPr="00970F46">
              <w:rPr>
                <w:rFonts w:ascii="Arial" w:hAnsi="Arial" w:cs="Arial"/>
              </w:rPr>
              <w:t xml:space="preserve">En </w:t>
            </w:r>
            <w:r w:rsidR="000D63A7" w:rsidRPr="00970F46">
              <w:rPr>
                <w:rFonts w:ascii="Arial" w:hAnsi="Arial" w:cs="Arial"/>
              </w:rPr>
              <w:t>las instalaciones del</w:t>
            </w:r>
            <w:r w:rsidR="009E0D81">
              <w:rPr>
                <w:rFonts w:ascii="Arial" w:hAnsi="Arial" w:cs="Arial"/>
              </w:rPr>
              <w:t xml:space="preserve"> </w:t>
            </w:r>
            <w:r w:rsidR="003E4C5C" w:rsidRPr="00970F46">
              <w:rPr>
                <w:rFonts w:ascii="Arial" w:hAnsi="Arial" w:cs="Arial"/>
              </w:rPr>
              <w:t>Hospital Regional de Alta Especialidad de Ciudad Victoria “Bicentenario 2010”, que se encuentra ubicado en Libramiento Guadalupe Victoria s/n, Área Pajaritos, en Ciudad Victoria, Tam. C.P. 87087</w:t>
            </w:r>
            <w:r w:rsidR="00712BE3" w:rsidRPr="00970F46">
              <w:rPr>
                <w:rFonts w:ascii="Arial" w:hAnsi="Arial" w:cs="Arial"/>
              </w:rPr>
              <w:t xml:space="preserve">. </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 xml:space="preserve">Horario </w:t>
            </w:r>
            <w:r w:rsidR="000D63A7" w:rsidRPr="00970F46">
              <w:rPr>
                <w:rFonts w:ascii="Arial" w:hAnsi="Arial" w:cs="Arial"/>
                <w:b/>
              </w:rPr>
              <w:t>para la prestación de los servicios</w:t>
            </w:r>
          </w:p>
        </w:tc>
        <w:tc>
          <w:tcPr>
            <w:tcW w:w="7819" w:type="dxa"/>
            <w:gridSpan w:val="2"/>
            <w:tcBorders>
              <w:bottom w:val="single" w:sz="4" w:space="0" w:color="auto"/>
            </w:tcBorders>
            <w:vAlign w:val="center"/>
          </w:tcPr>
          <w:p w:rsidR="00395C9F" w:rsidRPr="00970F46" w:rsidRDefault="00A25C5E" w:rsidP="00970F46">
            <w:pPr>
              <w:tabs>
                <w:tab w:val="left" w:pos="2127"/>
                <w:tab w:val="left" w:pos="3119"/>
              </w:tabs>
              <w:jc w:val="both"/>
              <w:outlineLvl w:val="1"/>
              <w:rPr>
                <w:rFonts w:ascii="Arial" w:hAnsi="Arial" w:cs="Arial"/>
              </w:rPr>
            </w:pPr>
            <w:r w:rsidRPr="00970F46">
              <w:rPr>
                <w:rFonts w:ascii="Arial" w:hAnsi="Arial" w:cs="Arial"/>
              </w:rPr>
              <w:t xml:space="preserve">Las 24 horas del día </w:t>
            </w:r>
            <w:r w:rsidR="00436EC6" w:rsidRPr="00970F46">
              <w:rPr>
                <w:rFonts w:ascii="Arial" w:hAnsi="Arial" w:cs="Arial"/>
              </w:rPr>
              <w:t xml:space="preserve">los 365 días del año </w:t>
            </w:r>
            <w:r w:rsidRPr="00970F46">
              <w:rPr>
                <w:rFonts w:ascii="Arial" w:hAnsi="Arial" w:cs="Arial"/>
              </w:rPr>
              <w:t>de conformidad con el requerimiento que realice el Administrador del Contrato.</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 xml:space="preserve">Condiciones para la verificación y aceptación de los </w:t>
            </w:r>
            <w:r w:rsidR="00B0472D" w:rsidRPr="00970F46">
              <w:rPr>
                <w:rFonts w:ascii="Arial" w:hAnsi="Arial" w:cs="Arial"/>
                <w:b/>
              </w:rPr>
              <w:t>servicios</w:t>
            </w:r>
            <w:r w:rsidRPr="00970F46">
              <w:rPr>
                <w:rFonts w:ascii="Arial" w:hAnsi="Arial" w:cs="Arial"/>
                <w:b/>
              </w:rPr>
              <w:t>.</w:t>
            </w:r>
          </w:p>
        </w:tc>
        <w:tc>
          <w:tcPr>
            <w:tcW w:w="7819" w:type="dxa"/>
            <w:gridSpan w:val="2"/>
            <w:tcBorders>
              <w:bottom w:val="single" w:sz="4" w:space="0" w:color="auto"/>
            </w:tcBorders>
            <w:vAlign w:val="center"/>
          </w:tcPr>
          <w:p w:rsidR="00324FB4" w:rsidRPr="00970F46" w:rsidRDefault="00324FB4" w:rsidP="00970F46">
            <w:pPr>
              <w:tabs>
                <w:tab w:val="left" w:pos="459"/>
              </w:tabs>
              <w:jc w:val="both"/>
              <w:outlineLvl w:val="1"/>
              <w:rPr>
                <w:rFonts w:ascii="Arial" w:hAnsi="Arial" w:cs="Arial"/>
              </w:rPr>
            </w:pPr>
            <w:r w:rsidRPr="00970F46">
              <w:rPr>
                <w:rFonts w:ascii="Arial" w:hAnsi="Arial" w:cs="Arial"/>
              </w:rPr>
              <w:t>Con base en lo previsto en el artículo 84 último párrafo del Reglamento de la Ley, la verificación y aceptación de la prestación del Servicio, se realizará a través del personal que designe el Administrador del Contrato, conforme a la siguiente:</w:t>
            </w:r>
          </w:p>
          <w:p w:rsidR="00324FB4" w:rsidRPr="00970F46" w:rsidRDefault="00324FB4" w:rsidP="00970F46">
            <w:pPr>
              <w:pStyle w:val="Prrafodelista"/>
              <w:numPr>
                <w:ilvl w:val="0"/>
                <w:numId w:val="67"/>
              </w:numPr>
              <w:tabs>
                <w:tab w:val="left" w:pos="459"/>
              </w:tabs>
              <w:ind w:left="0" w:firstLine="0"/>
              <w:jc w:val="both"/>
              <w:outlineLvl w:val="1"/>
              <w:rPr>
                <w:rFonts w:ascii="Arial" w:hAnsi="Arial" w:cs="Arial"/>
              </w:rPr>
            </w:pPr>
            <w:r w:rsidRPr="00970F46">
              <w:rPr>
                <w:rFonts w:ascii="Arial" w:hAnsi="Arial" w:cs="Arial"/>
              </w:rPr>
              <w:t>Se verificará que se cumpla con las características requeridas en el Anexo Técnico de la presente Convocatoria, así como en lo estipulado en las juntas de aclaraciones y en lo ofertado en la propuesta técnica del licitante adjudicado.</w:t>
            </w:r>
          </w:p>
          <w:p w:rsidR="00395C9F" w:rsidRPr="00970F46" w:rsidRDefault="00324FB4" w:rsidP="00970F46">
            <w:pPr>
              <w:pStyle w:val="Prrafodelista"/>
              <w:numPr>
                <w:ilvl w:val="0"/>
                <w:numId w:val="67"/>
              </w:numPr>
              <w:tabs>
                <w:tab w:val="left" w:pos="2127"/>
                <w:tab w:val="left" w:pos="3119"/>
              </w:tabs>
              <w:ind w:left="0" w:firstLine="0"/>
              <w:jc w:val="both"/>
              <w:outlineLvl w:val="1"/>
              <w:rPr>
                <w:rFonts w:ascii="Arial" w:hAnsi="Arial" w:cs="Arial"/>
              </w:rPr>
            </w:pPr>
            <w:r w:rsidRPr="00970F46">
              <w:rPr>
                <w:rFonts w:ascii="Arial" w:hAnsi="Arial" w:cs="Arial"/>
              </w:rPr>
              <w:t xml:space="preserve">El Administrador del Contrato, elaborará acta entrega-recepción donde se manifieste la conformidad de la recepción del servicio por las </w:t>
            </w:r>
            <w:r w:rsidR="00A25C5E" w:rsidRPr="00970F46">
              <w:rPr>
                <w:rFonts w:ascii="Arial" w:hAnsi="Arial" w:cs="Arial"/>
              </w:rPr>
              <w:t>pruebas</w:t>
            </w:r>
            <w:r w:rsidRPr="00970F46">
              <w:rPr>
                <w:rFonts w:ascii="Arial" w:hAnsi="Arial" w:cs="Arial"/>
              </w:rPr>
              <w:t xml:space="preserve">  realizadas al mes, misma que tendrá que ser firmada por el administrador del contrato y por el personal que designe el proveedor.</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Seguros.</w:t>
            </w:r>
          </w:p>
        </w:tc>
        <w:tc>
          <w:tcPr>
            <w:tcW w:w="7819" w:type="dxa"/>
            <w:gridSpan w:val="2"/>
            <w:tcBorders>
              <w:bottom w:val="single" w:sz="4" w:space="0" w:color="auto"/>
            </w:tcBorders>
            <w:vAlign w:val="center"/>
          </w:tcPr>
          <w:p w:rsidR="00324FB4" w:rsidRPr="00970F46" w:rsidRDefault="00324FB4" w:rsidP="00970F46">
            <w:pPr>
              <w:pStyle w:val="Prrafodelista"/>
              <w:tabs>
                <w:tab w:val="left" w:pos="459"/>
              </w:tabs>
              <w:ind w:left="0"/>
              <w:jc w:val="both"/>
              <w:outlineLvl w:val="1"/>
              <w:rPr>
                <w:rFonts w:ascii="Arial" w:hAnsi="Arial" w:cs="Arial"/>
              </w:rPr>
            </w:pPr>
            <w:r w:rsidRPr="00970F46">
              <w:rPr>
                <w:rFonts w:ascii="Arial" w:hAnsi="Arial" w:cs="Arial"/>
              </w:rPr>
              <w:t>El proveedor deberá asegurar los equipos e insumos por cuenta suya y sin costo adicional para el Hospital contra robo, pérdida, daño o extravío durante la v</w:t>
            </w:r>
            <w:r w:rsidR="00451C62" w:rsidRPr="00970F46">
              <w:rPr>
                <w:rFonts w:ascii="Arial" w:hAnsi="Arial" w:cs="Arial"/>
              </w:rPr>
              <w:t xml:space="preserve">igencia del contrato. Asimismo, </w:t>
            </w:r>
            <w:r w:rsidRPr="00970F46">
              <w:rPr>
                <w:rFonts w:ascii="Arial" w:hAnsi="Arial" w:cs="Arial"/>
              </w:rPr>
              <w:t>el Proveedor deberá contar con una póliza de responsabilidad civil</w:t>
            </w:r>
            <w:r w:rsidR="00774989" w:rsidRPr="00970F46">
              <w:rPr>
                <w:rFonts w:ascii="Arial" w:hAnsi="Arial" w:cs="Arial"/>
              </w:rPr>
              <w:t xml:space="preserve"> por el</w:t>
            </w:r>
            <w:r w:rsidRPr="00970F46">
              <w:rPr>
                <w:rFonts w:ascii="Arial" w:hAnsi="Arial" w:cs="Arial"/>
              </w:rPr>
              <w:t xml:space="preserve"> 10 </w:t>
            </w:r>
            <w:r w:rsidR="00774989" w:rsidRPr="00970F46">
              <w:rPr>
                <w:rFonts w:ascii="Arial" w:hAnsi="Arial" w:cs="Arial"/>
              </w:rPr>
              <w:t xml:space="preserve">% (diez por ciento) </w:t>
            </w:r>
            <w:r w:rsidRPr="00970F46">
              <w:rPr>
                <w:rFonts w:ascii="Arial" w:hAnsi="Arial" w:cs="Arial"/>
              </w:rPr>
              <w:t>del monto máximo total del contrato contra daños a</w:t>
            </w:r>
            <w:r w:rsidR="00774989" w:rsidRPr="00970F46">
              <w:rPr>
                <w:rFonts w:ascii="Arial" w:hAnsi="Arial" w:cs="Arial"/>
              </w:rPr>
              <w:t xml:space="preserve"> las instalaciones del Hospital</w:t>
            </w:r>
            <w:r w:rsidRPr="00970F46">
              <w:rPr>
                <w:rFonts w:ascii="Arial" w:hAnsi="Arial" w:cs="Arial"/>
              </w:rPr>
              <w:t xml:space="preserve"> y contra daños a terceros que pudiera causarse derivado de la prestación del servicio, durante la prestación del servicio.</w:t>
            </w:r>
          </w:p>
          <w:p w:rsidR="00324FB4" w:rsidRPr="00970F46" w:rsidRDefault="00324FB4" w:rsidP="00970F46">
            <w:pPr>
              <w:pStyle w:val="Prrafodelista"/>
              <w:tabs>
                <w:tab w:val="left" w:pos="459"/>
              </w:tabs>
              <w:ind w:left="0"/>
              <w:jc w:val="both"/>
              <w:outlineLvl w:val="1"/>
              <w:rPr>
                <w:rFonts w:ascii="Arial" w:hAnsi="Arial" w:cs="Arial"/>
                <w:sz w:val="10"/>
                <w:szCs w:val="10"/>
              </w:rPr>
            </w:pPr>
          </w:p>
          <w:p w:rsidR="00395C9F" w:rsidRPr="00970F46" w:rsidRDefault="00324FB4" w:rsidP="00970F46">
            <w:pPr>
              <w:pStyle w:val="Prrafodelista"/>
              <w:tabs>
                <w:tab w:val="left" w:pos="459"/>
              </w:tabs>
              <w:ind w:left="0"/>
              <w:jc w:val="both"/>
              <w:outlineLvl w:val="1"/>
              <w:rPr>
                <w:rFonts w:ascii="Arial" w:hAnsi="Arial" w:cs="Arial"/>
              </w:rPr>
            </w:pPr>
            <w:r w:rsidRPr="00970F46">
              <w:rPr>
                <w:rFonts w:ascii="Arial" w:hAnsi="Arial" w:cs="Arial"/>
              </w:rPr>
              <w:t xml:space="preserve">El proveedor, deberá de presentar en la Subdirección de </w:t>
            </w:r>
            <w:r w:rsidR="00E87C10" w:rsidRPr="00970F46">
              <w:rPr>
                <w:rFonts w:ascii="Arial" w:hAnsi="Arial" w:cs="Arial"/>
              </w:rPr>
              <w:t>Conservación, Mantenimiento y Servicios Generales</w:t>
            </w:r>
            <w:r w:rsidRPr="00970F46">
              <w:rPr>
                <w:rFonts w:ascii="Arial" w:hAnsi="Arial" w:cs="Arial"/>
              </w:rPr>
              <w:t xml:space="preserve"> durante los primeros diez días naturales a la firma del contrato copia de la póliza de esto seguros, de no presentarla podrá ser causa de recisión de contrato.</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Pago.</w:t>
            </w:r>
          </w:p>
        </w:tc>
        <w:tc>
          <w:tcPr>
            <w:tcW w:w="7819" w:type="dxa"/>
            <w:gridSpan w:val="2"/>
            <w:tcBorders>
              <w:bottom w:val="single" w:sz="4" w:space="0" w:color="auto"/>
            </w:tcBorders>
            <w:vAlign w:val="center"/>
          </w:tcPr>
          <w:p w:rsidR="00395C9F" w:rsidRPr="00970F46" w:rsidRDefault="00395C9F" w:rsidP="00970F46">
            <w:pPr>
              <w:tabs>
                <w:tab w:val="left" w:pos="2127"/>
                <w:tab w:val="left" w:pos="3119"/>
              </w:tabs>
              <w:jc w:val="both"/>
              <w:outlineLvl w:val="1"/>
              <w:rPr>
                <w:rFonts w:ascii="Arial" w:hAnsi="Arial" w:cs="Arial"/>
              </w:rPr>
            </w:pPr>
            <w:r w:rsidRPr="00970F46">
              <w:rPr>
                <w:rFonts w:ascii="Arial" w:hAnsi="Arial" w:cs="Arial"/>
              </w:rPr>
              <w:t xml:space="preserve">Con fundamento en el artículo </w:t>
            </w:r>
            <w:r w:rsidRPr="00970F46">
              <w:rPr>
                <w:rFonts w:ascii="Arial" w:hAnsi="Arial" w:cs="Arial"/>
                <w:b/>
              </w:rPr>
              <w:t>51</w:t>
            </w:r>
            <w:r w:rsidRPr="00970F46">
              <w:rPr>
                <w:rFonts w:ascii="Arial" w:hAnsi="Arial" w:cs="Arial"/>
              </w:rPr>
              <w:t xml:space="preserve"> de la Ley, el pago que se genere con motivo de la </w:t>
            </w:r>
            <w:r w:rsidR="004B4FED" w:rsidRPr="00970F46">
              <w:rPr>
                <w:rFonts w:ascii="Arial" w:hAnsi="Arial" w:cs="Arial"/>
              </w:rPr>
              <w:t>prestación de los servicios</w:t>
            </w:r>
            <w:r w:rsidRPr="00970F46">
              <w:rPr>
                <w:rFonts w:ascii="Arial" w:hAnsi="Arial" w:cs="Arial"/>
              </w:rPr>
              <w:t xml:space="preserve"> objeto de esta </w:t>
            </w:r>
            <w:r w:rsidR="004D183A" w:rsidRPr="00970F46">
              <w:rPr>
                <w:rFonts w:ascii="Arial" w:hAnsi="Arial" w:cs="Arial"/>
                <w:sz w:val="19"/>
                <w:szCs w:val="19"/>
              </w:rPr>
              <w:t>Licitación</w:t>
            </w:r>
            <w:r w:rsidRPr="00970F46">
              <w:rPr>
                <w:rFonts w:ascii="Arial" w:hAnsi="Arial" w:cs="Arial"/>
              </w:rPr>
              <w:t xml:space="preserve">, se realizará, una vez aceptados a entera satisfacción del Administrador del </w:t>
            </w:r>
            <w:r w:rsidR="001809D4" w:rsidRPr="00970F46">
              <w:rPr>
                <w:rFonts w:ascii="Arial" w:hAnsi="Arial" w:cs="Arial"/>
              </w:rPr>
              <w:t>contrato</w:t>
            </w:r>
            <w:r w:rsidRPr="00970F46">
              <w:rPr>
                <w:rFonts w:ascii="Arial" w:hAnsi="Arial" w:cs="Arial"/>
              </w:rPr>
              <w:t>, dentro de los veinte (20) días naturales posteriores a la entrega de la(s) factura(s).</w:t>
            </w:r>
          </w:p>
          <w:p w:rsidR="00395C9F" w:rsidRPr="00970F46" w:rsidRDefault="00395C9F" w:rsidP="00970F46">
            <w:pPr>
              <w:pStyle w:val="Prrafodelista"/>
              <w:tabs>
                <w:tab w:val="left" w:pos="459"/>
              </w:tabs>
              <w:ind w:left="0"/>
              <w:jc w:val="both"/>
              <w:outlineLvl w:val="1"/>
              <w:rPr>
                <w:rFonts w:ascii="Arial" w:hAnsi="Arial" w:cs="Arial"/>
              </w:rPr>
            </w:pPr>
            <w:r w:rsidRPr="00970F46">
              <w:rPr>
                <w:rFonts w:ascii="Arial" w:hAnsi="Arial" w:cs="Arial"/>
              </w:rPr>
              <w:t xml:space="preserve">El pago se efectuará a través de la Subdirección de Recursos Financieros, mediante transferencia electrónica, para lo cual será necesario que el licitante adjudicado, presente al día siguiente de la fecha de emisión del fallo, ante la Coordinación de Contratos de la Subdirección de </w:t>
            </w:r>
            <w:r w:rsidR="00E87C10" w:rsidRPr="00970F46">
              <w:rPr>
                <w:rFonts w:ascii="Arial" w:hAnsi="Arial" w:cs="Arial"/>
              </w:rPr>
              <w:t>Conservación, Mantenimiento y Servicios Generales</w:t>
            </w:r>
            <w:r w:rsidRPr="00970F46">
              <w:rPr>
                <w:rFonts w:ascii="Arial" w:hAnsi="Arial" w:cs="Arial"/>
              </w:rPr>
              <w:t xml:space="preserve">, carta o documento autorizado por Institución Bancaria en papel membretado en la que se certifique que existe una cuenta a nombre del licitante adjudicado en la cual se haga el </w:t>
            </w:r>
            <w:r w:rsidR="009E0D81" w:rsidRPr="00970F46">
              <w:rPr>
                <w:rFonts w:ascii="Arial" w:hAnsi="Arial" w:cs="Arial"/>
              </w:rPr>
              <w:t>depósito</w:t>
            </w:r>
            <w:r w:rsidRPr="00970F46">
              <w:rPr>
                <w:rFonts w:ascii="Arial" w:hAnsi="Arial" w:cs="Arial"/>
              </w:rPr>
              <w:t xml:space="preserve">, así como que cuente con la </w:t>
            </w:r>
            <w:r w:rsidRPr="00970F46">
              <w:rPr>
                <w:rFonts w:ascii="Arial" w:hAnsi="Arial" w:cs="Arial"/>
                <w:b/>
              </w:rPr>
              <w:t>“CLABE”</w:t>
            </w:r>
            <w:r w:rsidRPr="00970F46">
              <w:rPr>
                <w:rFonts w:ascii="Arial" w:hAnsi="Arial" w:cs="Arial"/>
              </w:rPr>
              <w:t xml:space="preserve"> correspondiente.</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Moneda en que se pagará</w:t>
            </w:r>
          </w:p>
        </w:tc>
        <w:tc>
          <w:tcPr>
            <w:tcW w:w="7819" w:type="dxa"/>
            <w:gridSpan w:val="2"/>
            <w:tcBorders>
              <w:bottom w:val="single" w:sz="4" w:space="0" w:color="auto"/>
            </w:tcBorders>
            <w:vAlign w:val="center"/>
          </w:tcPr>
          <w:p w:rsidR="00395C9F" w:rsidRPr="00970F46" w:rsidRDefault="00395C9F" w:rsidP="00970F46">
            <w:pPr>
              <w:tabs>
                <w:tab w:val="left" w:pos="2127"/>
                <w:tab w:val="left" w:pos="3119"/>
              </w:tabs>
              <w:jc w:val="both"/>
              <w:outlineLvl w:val="1"/>
              <w:rPr>
                <w:rFonts w:ascii="Arial" w:hAnsi="Arial" w:cs="Arial"/>
              </w:rPr>
            </w:pPr>
            <w:r w:rsidRPr="00970F46">
              <w:rPr>
                <w:rFonts w:ascii="Arial" w:hAnsi="Arial" w:cs="Arial"/>
                <w:b/>
              </w:rPr>
              <w:t xml:space="preserve">Se pagará en pesos mexicanos, </w:t>
            </w:r>
            <w:r w:rsidRPr="00970F46">
              <w:rPr>
                <w:rFonts w:ascii="Arial" w:hAnsi="Arial" w:cs="Arial"/>
              </w:rPr>
              <w:t>en caso de que cotice en moneda extranjera, se tomara el tipo de cambio publicado en el Diario Oficial de la Federación a la fecha que se vaya a realizar el pago.</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Lugar y condiciones de entrega de las facturas.</w:t>
            </w:r>
          </w:p>
        </w:tc>
        <w:tc>
          <w:tcPr>
            <w:tcW w:w="7819" w:type="dxa"/>
            <w:gridSpan w:val="2"/>
            <w:tcBorders>
              <w:bottom w:val="single" w:sz="4" w:space="0" w:color="auto"/>
            </w:tcBorders>
            <w:vAlign w:val="center"/>
          </w:tcPr>
          <w:p w:rsidR="00395C9F" w:rsidRPr="00970F46" w:rsidRDefault="00395C9F" w:rsidP="00970F46">
            <w:pPr>
              <w:tabs>
                <w:tab w:val="left" w:pos="2127"/>
                <w:tab w:val="left" w:pos="3119"/>
              </w:tabs>
              <w:jc w:val="both"/>
              <w:outlineLvl w:val="1"/>
              <w:rPr>
                <w:rFonts w:ascii="Arial" w:hAnsi="Arial" w:cs="Arial"/>
              </w:rPr>
            </w:pPr>
            <w:r w:rsidRPr="00970F46">
              <w:rPr>
                <w:rFonts w:ascii="Arial" w:hAnsi="Arial" w:cs="Arial"/>
              </w:rPr>
              <w:t xml:space="preserve">Se recibirán las facturas los días </w:t>
            </w:r>
            <w:r w:rsidR="00E87C10" w:rsidRPr="00970F46">
              <w:rPr>
                <w:rFonts w:ascii="Arial" w:hAnsi="Arial" w:cs="Arial"/>
              </w:rPr>
              <w:t>lunes a viernes</w:t>
            </w:r>
            <w:r w:rsidRPr="00970F46">
              <w:rPr>
                <w:rFonts w:ascii="Arial" w:hAnsi="Arial" w:cs="Arial"/>
              </w:rPr>
              <w:t xml:space="preserve"> en un horario de 9:00 a 1</w:t>
            </w:r>
            <w:r w:rsidR="00E87C10" w:rsidRPr="00970F46">
              <w:rPr>
                <w:rFonts w:ascii="Arial" w:hAnsi="Arial" w:cs="Arial"/>
              </w:rPr>
              <w:t>4</w:t>
            </w:r>
            <w:r w:rsidR="005F7E3B" w:rsidRPr="00970F46">
              <w:rPr>
                <w:rFonts w:ascii="Arial" w:hAnsi="Arial" w:cs="Arial"/>
              </w:rPr>
              <w:t xml:space="preserve">:00 horas, en </w:t>
            </w:r>
            <w:r w:rsidR="007B3280" w:rsidRPr="00970F46">
              <w:rPr>
                <w:rFonts w:ascii="Arial" w:hAnsi="Arial" w:cs="Arial"/>
              </w:rPr>
              <w:t xml:space="preserve">la </w:t>
            </w:r>
            <w:r w:rsidRPr="00970F46">
              <w:rPr>
                <w:rFonts w:ascii="Arial" w:hAnsi="Arial" w:cs="Arial"/>
              </w:rPr>
              <w:t xml:space="preserve">Subdirección de </w:t>
            </w:r>
            <w:r w:rsidR="00E87C10" w:rsidRPr="00970F46">
              <w:rPr>
                <w:rFonts w:ascii="Arial" w:hAnsi="Arial" w:cs="Arial"/>
              </w:rPr>
              <w:t>Conservación, Mantenimiento y Servicios Generales</w:t>
            </w:r>
            <w:r w:rsidR="007B3280" w:rsidRPr="00970F46">
              <w:rPr>
                <w:rFonts w:ascii="Arial" w:hAnsi="Arial" w:cs="Arial"/>
              </w:rPr>
              <w:t>,</w:t>
            </w:r>
            <w:r w:rsidRPr="00970F46">
              <w:rPr>
                <w:rFonts w:ascii="Arial" w:hAnsi="Arial" w:cs="Arial"/>
              </w:rPr>
              <w:t xml:space="preserve"> ubicada en </w:t>
            </w:r>
            <w:r w:rsidR="00E87C10" w:rsidRPr="00970F46">
              <w:rPr>
                <w:rFonts w:ascii="Arial" w:hAnsi="Arial" w:cs="Arial"/>
              </w:rPr>
              <w:t>Libramiento Guadalupe Victoria s/n, Área Pajaritos, en Ciudad Victoria, Tam. C.P. 87087</w:t>
            </w:r>
            <w:r w:rsidRPr="00970F46">
              <w:rPr>
                <w:rFonts w:ascii="Arial" w:hAnsi="Arial" w:cs="Arial"/>
              </w:rPr>
              <w:t>.</w:t>
            </w:r>
          </w:p>
          <w:p w:rsidR="00395C9F" w:rsidRPr="00970F46" w:rsidRDefault="00395C9F" w:rsidP="00970F46">
            <w:pPr>
              <w:tabs>
                <w:tab w:val="left" w:pos="2127"/>
                <w:tab w:val="left" w:pos="3119"/>
              </w:tabs>
              <w:jc w:val="both"/>
              <w:outlineLvl w:val="1"/>
              <w:rPr>
                <w:rFonts w:ascii="Arial" w:hAnsi="Arial" w:cs="Arial"/>
              </w:rPr>
            </w:pPr>
            <w:r w:rsidRPr="00970F46">
              <w:rPr>
                <w:rFonts w:ascii="Arial" w:hAnsi="Arial" w:cs="Arial"/>
              </w:rPr>
              <w:t xml:space="preserve">Las facturas, deberán de estar debidamente firmadas por el Administrador del </w:t>
            </w:r>
            <w:r w:rsidR="00B0472D" w:rsidRPr="00970F46">
              <w:rPr>
                <w:rFonts w:ascii="Arial" w:hAnsi="Arial" w:cs="Arial"/>
              </w:rPr>
              <w:t>contrato</w:t>
            </w:r>
            <w:r w:rsidRPr="00970F46">
              <w:rPr>
                <w:rFonts w:ascii="Arial" w:hAnsi="Arial" w:cs="Arial"/>
              </w:rPr>
              <w:t xml:space="preserve"> y acompañadas por los siguientes documentos:</w:t>
            </w:r>
          </w:p>
          <w:p w:rsidR="00395C9F" w:rsidRPr="00970F46" w:rsidRDefault="005F7E3B" w:rsidP="00970F46">
            <w:pPr>
              <w:pStyle w:val="Sinespaciado"/>
              <w:numPr>
                <w:ilvl w:val="0"/>
                <w:numId w:val="65"/>
              </w:numPr>
              <w:ind w:left="0" w:firstLine="0"/>
              <w:rPr>
                <w:rFonts w:ascii="Arial" w:hAnsi="Arial" w:cs="Arial"/>
              </w:rPr>
            </w:pPr>
            <w:r w:rsidRPr="00970F46">
              <w:rPr>
                <w:rFonts w:ascii="Arial" w:hAnsi="Arial" w:cs="Arial"/>
              </w:rPr>
              <w:t>Original del acta entrega-recepción</w:t>
            </w:r>
            <w:r w:rsidR="00A25C5E" w:rsidRPr="00970F46">
              <w:rPr>
                <w:rFonts w:ascii="Arial" w:hAnsi="Arial" w:cs="Arial"/>
              </w:rPr>
              <w:t xml:space="preserve"> por mes</w:t>
            </w:r>
            <w:r w:rsidR="00B0472D" w:rsidRPr="00970F46">
              <w:rPr>
                <w:rFonts w:ascii="Arial" w:hAnsi="Arial" w:cs="Arial"/>
              </w:rPr>
              <w:t xml:space="preserve"> que ampara la prestación de los servicios.</w:t>
            </w:r>
          </w:p>
          <w:p w:rsidR="00395C9F" w:rsidRPr="00970F46" w:rsidRDefault="00395C9F" w:rsidP="00970F46">
            <w:pPr>
              <w:pStyle w:val="Sinespaciado"/>
              <w:numPr>
                <w:ilvl w:val="0"/>
                <w:numId w:val="65"/>
              </w:numPr>
              <w:ind w:left="0" w:firstLine="0"/>
              <w:rPr>
                <w:rFonts w:ascii="Arial" w:hAnsi="Arial" w:cs="Arial"/>
              </w:rPr>
            </w:pPr>
            <w:r w:rsidRPr="00970F46">
              <w:rPr>
                <w:rFonts w:ascii="Arial" w:hAnsi="Arial" w:cs="Arial"/>
              </w:rPr>
              <w:t xml:space="preserve">Original de la </w:t>
            </w:r>
            <w:r w:rsidR="007B3280" w:rsidRPr="00970F46">
              <w:rPr>
                <w:rFonts w:ascii="Arial" w:hAnsi="Arial" w:cs="Arial"/>
              </w:rPr>
              <w:t xml:space="preserve">factura </w:t>
            </w:r>
            <w:r w:rsidRPr="00970F46">
              <w:rPr>
                <w:rFonts w:ascii="Arial" w:hAnsi="Arial" w:cs="Arial"/>
              </w:rPr>
              <w:t xml:space="preserve">que ampara la </w:t>
            </w:r>
            <w:r w:rsidR="005F7E3B" w:rsidRPr="00970F46">
              <w:rPr>
                <w:rFonts w:ascii="Arial" w:hAnsi="Arial" w:cs="Arial"/>
              </w:rPr>
              <w:t>prestación de los servicios.</w:t>
            </w:r>
          </w:p>
          <w:p w:rsidR="00395C9F" w:rsidRPr="00970F46" w:rsidRDefault="00395C9F" w:rsidP="00970F46">
            <w:pPr>
              <w:tabs>
                <w:tab w:val="left" w:pos="2127"/>
                <w:tab w:val="left" w:pos="3119"/>
              </w:tabs>
              <w:jc w:val="both"/>
              <w:outlineLvl w:val="1"/>
              <w:rPr>
                <w:rFonts w:ascii="Arial" w:hAnsi="Arial" w:cs="Arial"/>
              </w:rPr>
            </w:pPr>
            <w:r w:rsidRPr="00970F46">
              <w:rPr>
                <w:rFonts w:ascii="Arial" w:hAnsi="Arial" w:cs="Arial"/>
              </w:rPr>
              <w:t>Las facturas deberán contener, los siguientes requisitos:</w:t>
            </w:r>
          </w:p>
          <w:p w:rsidR="00E87C10" w:rsidRPr="00970F46" w:rsidRDefault="00E87C10" w:rsidP="00970F46">
            <w:pPr>
              <w:pStyle w:val="Prrafodelista"/>
              <w:tabs>
                <w:tab w:val="left" w:pos="2127"/>
                <w:tab w:val="left" w:pos="3119"/>
              </w:tabs>
              <w:ind w:left="0"/>
              <w:jc w:val="both"/>
              <w:outlineLvl w:val="1"/>
              <w:rPr>
                <w:rFonts w:ascii="Arial" w:hAnsi="Arial" w:cs="Arial"/>
                <w:b/>
              </w:rPr>
            </w:pPr>
            <w:r w:rsidRPr="00970F46">
              <w:rPr>
                <w:rFonts w:ascii="Arial" w:hAnsi="Arial" w:cs="Arial"/>
                <w:b/>
              </w:rPr>
              <w:t>Hospital Regional de Alta Especialidad de Ciudad Victoria “Bicentenario 2010”</w:t>
            </w:r>
            <w:r w:rsidRPr="00970F46">
              <w:rPr>
                <w:rFonts w:ascii="Arial" w:hAnsi="Arial" w:cs="Arial"/>
              </w:rPr>
              <w:t xml:space="preserve">, </w:t>
            </w:r>
          </w:p>
          <w:p w:rsidR="00395C9F" w:rsidRPr="00970F46" w:rsidRDefault="00395C9F" w:rsidP="00970F46">
            <w:pPr>
              <w:pStyle w:val="Prrafodelista"/>
              <w:tabs>
                <w:tab w:val="left" w:pos="2127"/>
                <w:tab w:val="left" w:pos="3119"/>
              </w:tabs>
              <w:ind w:left="0"/>
              <w:jc w:val="both"/>
              <w:outlineLvl w:val="1"/>
              <w:rPr>
                <w:rFonts w:ascii="Arial" w:hAnsi="Arial" w:cs="Arial"/>
              </w:rPr>
            </w:pPr>
            <w:r w:rsidRPr="00970F46">
              <w:rPr>
                <w:rFonts w:ascii="Arial" w:hAnsi="Arial" w:cs="Arial"/>
                <w:b/>
              </w:rPr>
              <w:t>Domicilio Fiscal:</w:t>
            </w:r>
            <w:r w:rsidR="009E0D81">
              <w:rPr>
                <w:rFonts w:ascii="Arial" w:hAnsi="Arial" w:cs="Arial"/>
                <w:b/>
              </w:rPr>
              <w:t xml:space="preserve"> </w:t>
            </w:r>
            <w:r w:rsidR="00E87C10" w:rsidRPr="00970F46">
              <w:rPr>
                <w:rFonts w:ascii="Arial" w:hAnsi="Arial" w:cs="Arial"/>
              </w:rPr>
              <w:t>Libramiento Guadalupe Victoria s/n, Área Pajaritos, en Ciudad Victoria, Tam. C.P. 87087</w:t>
            </w:r>
          </w:p>
          <w:p w:rsidR="00395C9F" w:rsidRPr="00970F46" w:rsidRDefault="00395C9F" w:rsidP="00970F46">
            <w:pPr>
              <w:pStyle w:val="Prrafodelista"/>
              <w:tabs>
                <w:tab w:val="left" w:pos="2127"/>
                <w:tab w:val="left" w:pos="3119"/>
              </w:tabs>
              <w:ind w:left="0"/>
              <w:jc w:val="both"/>
              <w:outlineLvl w:val="1"/>
              <w:rPr>
                <w:rFonts w:ascii="Arial" w:hAnsi="Arial" w:cs="Arial"/>
              </w:rPr>
            </w:pPr>
            <w:r w:rsidRPr="00970F46">
              <w:rPr>
                <w:rFonts w:ascii="Arial" w:hAnsi="Arial" w:cs="Arial"/>
                <w:b/>
              </w:rPr>
              <w:t>R.F.C.:</w:t>
            </w:r>
          </w:p>
          <w:p w:rsidR="00F70E7E" w:rsidRPr="00970F46" w:rsidRDefault="00395C9F" w:rsidP="00970F46">
            <w:pPr>
              <w:tabs>
                <w:tab w:val="left" w:pos="2127"/>
                <w:tab w:val="left" w:pos="3119"/>
              </w:tabs>
              <w:jc w:val="both"/>
              <w:outlineLvl w:val="1"/>
              <w:rPr>
                <w:rFonts w:ascii="Arial" w:hAnsi="Arial" w:cs="Arial"/>
              </w:rPr>
            </w:pPr>
            <w:r w:rsidRPr="00970F46">
              <w:rPr>
                <w:rFonts w:ascii="Arial" w:hAnsi="Arial" w:cs="Arial"/>
              </w:rPr>
              <w:t xml:space="preserve">En caso de que las facturas entregadas por el proveedor, presenten errores o deficiencias, la Subdirección de </w:t>
            </w:r>
            <w:r w:rsidR="00E87C10" w:rsidRPr="00970F46">
              <w:rPr>
                <w:rFonts w:ascii="Arial" w:hAnsi="Arial" w:cs="Arial"/>
              </w:rPr>
              <w:t>Conservación, Mantenimiento y Servicios Generales Conservación, Mantenimiento y Servicios Generales Conservación, Mantenimiento y Servicios Generales Conservación, Mantenimiento y Servicios Generales</w:t>
            </w:r>
            <w:r w:rsidRPr="00970F46">
              <w:rPr>
                <w:rFonts w:ascii="Arial" w:hAnsi="Arial" w:cs="Arial"/>
              </w:rPr>
              <w:t xml:space="preserve">, dentro de los tres días hábiles siguientes al de su recepción, indicará por escrito al proveedor las deficiencias que deberá corregir, el periodo que transcurre a partir de la entrega del citado escrito y hasta que el proveedor presente las correcciones, no se computara para efectos de lo establecido en el artículo </w:t>
            </w:r>
            <w:r w:rsidRPr="00970F46">
              <w:rPr>
                <w:rFonts w:ascii="Arial" w:hAnsi="Arial" w:cs="Arial"/>
                <w:b/>
              </w:rPr>
              <w:t>51</w:t>
            </w:r>
            <w:r w:rsidRPr="00970F46">
              <w:rPr>
                <w:rFonts w:ascii="Arial" w:hAnsi="Arial" w:cs="Arial"/>
              </w:rPr>
              <w:t xml:space="preserve"> de la Ley, con fundamento en el artículo </w:t>
            </w:r>
            <w:r w:rsidRPr="00970F46">
              <w:rPr>
                <w:rFonts w:ascii="Arial" w:hAnsi="Arial" w:cs="Arial"/>
                <w:b/>
              </w:rPr>
              <w:t>90</w:t>
            </w:r>
            <w:r w:rsidRPr="00970F46">
              <w:rPr>
                <w:rFonts w:ascii="Arial" w:hAnsi="Arial" w:cs="Arial"/>
              </w:rPr>
              <w:t>, del Reglamento.</w:t>
            </w:r>
            <w:r w:rsidR="009E0D81">
              <w:rPr>
                <w:rFonts w:ascii="Arial" w:hAnsi="Arial" w:cs="Arial"/>
              </w:rPr>
              <w:t xml:space="preserve"> </w:t>
            </w:r>
            <w:r w:rsidRPr="00970F46">
              <w:rPr>
                <w:rFonts w:ascii="Arial" w:hAnsi="Arial" w:cs="Arial"/>
              </w:rPr>
              <w:t xml:space="preserve">El período para que el licitante adjudicado remita la(s) factura(s) ya corregida(s) de acuerdo a las observaciones que le fueron señaladas por la Subdirección de </w:t>
            </w:r>
            <w:r w:rsidR="00E87C10" w:rsidRPr="00970F46">
              <w:rPr>
                <w:rFonts w:ascii="Arial" w:hAnsi="Arial" w:cs="Arial"/>
              </w:rPr>
              <w:t>Conservación, Mantenimiento y Servicios Generales</w:t>
            </w:r>
            <w:r w:rsidRPr="00970F46">
              <w:rPr>
                <w:rFonts w:ascii="Arial" w:hAnsi="Arial" w:cs="Arial"/>
              </w:rPr>
              <w:t xml:space="preserve">, no deberá exceder de </w:t>
            </w:r>
            <w:r w:rsidR="004D3C89" w:rsidRPr="00970F46">
              <w:rPr>
                <w:rFonts w:ascii="Arial" w:hAnsi="Arial" w:cs="Arial"/>
              </w:rPr>
              <w:t>3</w:t>
            </w:r>
            <w:r w:rsidRPr="00970F46">
              <w:rPr>
                <w:rFonts w:ascii="Arial" w:hAnsi="Arial" w:cs="Arial"/>
              </w:rPr>
              <w:t xml:space="preserve"> días naturales contados a partir de la fecha de la devolución. </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 xml:space="preserve">Sanción por incumplimiento en la formalización del </w:t>
            </w:r>
            <w:r w:rsidR="001809D4" w:rsidRPr="00970F46">
              <w:rPr>
                <w:rFonts w:ascii="Arial" w:hAnsi="Arial" w:cs="Arial"/>
                <w:b/>
              </w:rPr>
              <w:t>contrato</w:t>
            </w:r>
            <w:r w:rsidRPr="00970F46">
              <w:rPr>
                <w:rFonts w:ascii="Arial" w:hAnsi="Arial" w:cs="Arial"/>
                <w:b/>
              </w:rPr>
              <w:t>.</w:t>
            </w:r>
          </w:p>
        </w:tc>
        <w:tc>
          <w:tcPr>
            <w:tcW w:w="7819" w:type="dxa"/>
            <w:gridSpan w:val="2"/>
            <w:tcBorders>
              <w:bottom w:val="single" w:sz="4" w:space="0" w:color="auto"/>
            </w:tcBorders>
            <w:vAlign w:val="center"/>
          </w:tcPr>
          <w:p w:rsidR="00395C9F" w:rsidRPr="00970F46" w:rsidRDefault="00395C9F" w:rsidP="00970F46">
            <w:pPr>
              <w:tabs>
                <w:tab w:val="left" w:pos="2127"/>
                <w:tab w:val="left" w:pos="3119"/>
              </w:tabs>
              <w:jc w:val="both"/>
              <w:outlineLvl w:val="1"/>
              <w:rPr>
                <w:rFonts w:ascii="Arial" w:hAnsi="Arial" w:cs="Arial"/>
              </w:rPr>
            </w:pPr>
            <w:r w:rsidRPr="00970F46">
              <w:rPr>
                <w:rFonts w:ascii="Arial" w:hAnsi="Arial" w:cs="Arial"/>
              </w:rPr>
              <w:t xml:space="preserve">El licitante que resulte adjudicado que no se presente a firmar el </w:t>
            </w:r>
            <w:r w:rsidR="001809D4" w:rsidRPr="00970F46">
              <w:rPr>
                <w:rFonts w:ascii="Arial" w:hAnsi="Arial" w:cs="Arial"/>
              </w:rPr>
              <w:t>contrato</w:t>
            </w:r>
            <w:r w:rsidRPr="00970F46">
              <w:rPr>
                <w:rFonts w:ascii="Arial" w:hAnsi="Arial" w:cs="Arial"/>
              </w:rPr>
              <w:t xml:space="preserve">, por causas imputables al mismo, será sancionado por la Secretaría de la Función Pública, en términos de los artículos artículo </w:t>
            </w:r>
            <w:r w:rsidRPr="00970F46">
              <w:rPr>
                <w:rFonts w:ascii="Arial" w:hAnsi="Arial" w:cs="Arial"/>
                <w:b/>
              </w:rPr>
              <w:t>59</w:t>
            </w:r>
            <w:r w:rsidRPr="00970F46">
              <w:rPr>
                <w:rFonts w:ascii="Arial" w:hAnsi="Arial" w:cs="Arial"/>
              </w:rPr>
              <w:t xml:space="preserve"> y </w:t>
            </w:r>
            <w:r w:rsidRPr="00970F46">
              <w:rPr>
                <w:rFonts w:ascii="Arial" w:hAnsi="Arial" w:cs="Arial"/>
                <w:b/>
              </w:rPr>
              <w:t xml:space="preserve">60 </w:t>
            </w:r>
            <w:r w:rsidRPr="00970F46">
              <w:rPr>
                <w:rFonts w:ascii="Arial" w:hAnsi="Arial" w:cs="Arial"/>
              </w:rPr>
              <w:t xml:space="preserve">fracción primera de la Ley de Adquisiciones, Arrendamientos y Servicios del Sector Público. En este caso, la Convocante, sin necesidad de un nuevo procedimiento, podrá adjudicar el </w:t>
            </w:r>
            <w:r w:rsidR="001809D4" w:rsidRPr="00970F46">
              <w:rPr>
                <w:rFonts w:ascii="Arial" w:hAnsi="Arial" w:cs="Arial"/>
              </w:rPr>
              <w:t>contrato</w:t>
            </w:r>
            <w:r w:rsidRPr="00970F46">
              <w:rPr>
                <w:rFonts w:ascii="Arial" w:hAnsi="Arial" w:cs="Arial"/>
              </w:rPr>
              <w:t xml:space="preserve"> al licitante que haya presentado la siguiente proposición solvente más baja, siempre que la diferencia en precio con respecto a la proposición que inicialmente hubiere resultado ganadora, no sea superior al 10% (diez por ciento), conforme a lo señalado en el artículo </w:t>
            </w:r>
            <w:r w:rsidRPr="00970F46">
              <w:rPr>
                <w:rFonts w:ascii="Arial" w:hAnsi="Arial" w:cs="Arial"/>
                <w:b/>
              </w:rPr>
              <w:t>46</w:t>
            </w:r>
            <w:r w:rsidRPr="00970F46">
              <w:rPr>
                <w:rFonts w:ascii="Arial" w:hAnsi="Arial" w:cs="Arial"/>
              </w:rPr>
              <w:t>, de la Ley.</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Impuestos y derechos</w:t>
            </w:r>
          </w:p>
        </w:tc>
        <w:tc>
          <w:tcPr>
            <w:tcW w:w="7819" w:type="dxa"/>
            <w:gridSpan w:val="2"/>
            <w:tcBorders>
              <w:bottom w:val="single" w:sz="4" w:space="0" w:color="auto"/>
            </w:tcBorders>
            <w:vAlign w:val="center"/>
          </w:tcPr>
          <w:p w:rsidR="00FE34C8" w:rsidRPr="00970F46" w:rsidRDefault="00395C9F" w:rsidP="00970F46">
            <w:pPr>
              <w:tabs>
                <w:tab w:val="left" w:pos="2127"/>
                <w:tab w:val="left" w:pos="3119"/>
              </w:tabs>
              <w:jc w:val="both"/>
              <w:outlineLvl w:val="1"/>
              <w:rPr>
                <w:rFonts w:ascii="Arial" w:hAnsi="Arial" w:cs="Arial"/>
              </w:rPr>
            </w:pPr>
            <w:r w:rsidRPr="00970F46">
              <w:rPr>
                <w:rFonts w:ascii="Arial" w:hAnsi="Arial" w:cs="Arial"/>
              </w:rPr>
              <w:t xml:space="preserve">Los impuestos y derechos locales y federales que se generen con motivo de </w:t>
            </w:r>
            <w:r w:rsidR="004B4FED" w:rsidRPr="00970F46">
              <w:rPr>
                <w:rFonts w:ascii="Arial" w:hAnsi="Arial" w:cs="Arial"/>
              </w:rPr>
              <w:t xml:space="preserve">la prestación de los servicios </w:t>
            </w:r>
            <w:r w:rsidRPr="00970F46">
              <w:rPr>
                <w:rFonts w:ascii="Arial" w:hAnsi="Arial" w:cs="Arial"/>
              </w:rPr>
              <w:t xml:space="preserve">de la presente </w:t>
            </w:r>
            <w:r w:rsidR="004D183A" w:rsidRPr="00970F46">
              <w:rPr>
                <w:rFonts w:ascii="Arial" w:hAnsi="Arial" w:cs="Arial"/>
                <w:sz w:val="19"/>
                <w:szCs w:val="19"/>
              </w:rPr>
              <w:t>Licitación</w:t>
            </w:r>
            <w:r w:rsidRPr="00970F46">
              <w:rPr>
                <w:rFonts w:ascii="Arial" w:hAnsi="Arial" w:cs="Arial"/>
              </w:rPr>
              <w:t>, será(n) cubierto(s) por el licitante adjudicado. La Convocante únicamente pagará el Impuesto al Valor Agregado.</w:t>
            </w:r>
          </w:p>
          <w:p w:rsidR="00FE34C8" w:rsidRPr="00970F46" w:rsidRDefault="00FE34C8" w:rsidP="00970F46">
            <w:pPr>
              <w:tabs>
                <w:tab w:val="left" w:pos="2127"/>
                <w:tab w:val="left" w:pos="3119"/>
              </w:tabs>
              <w:jc w:val="both"/>
              <w:outlineLvl w:val="1"/>
              <w:rPr>
                <w:rFonts w:ascii="Arial" w:hAnsi="Arial" w:cs="Arial"/>
              </w:rPr>
            </w:pPr>
            <w:r w:rsidRPr="00970F46">
              <w:rPr>
                <w:rFonts w:ascii="Arial" w:hAnsi="Arial" w:cs="Arial"/>
              </w:rPr>
              <w:t xml:space="preserve">Adicionalmente el proveedor será el responsable de las obligaciones en materia laboral, Fiscal, de seguridad social y en general todas aquellas que le correspondan como patrón; así como de calcular, retener y enterar las contribuciones fiscales, obrero-patronales, y demás que pudieran ser relativas a la relación laboral que tenga con sus trabajadores. </w:t>
            </w:r>
          </w:p>
          <w:p w:rsidR="00395C9F" w:rsidRPr="00970F46" w:rsidRDefault="00E87C10" w:rsidP="00970F46">
            <w:pPr>
              <w:tabs>
                <w:tab w:val="left" w:pos="2127"/>
                <w:tab w:val="left" w:pos="3119"/>
              </w:tabs>
              <w:jc w:val="both"/>
              <w:outlineLvl w:val="1"/>
              <w:rPr>
                <w:rFonts w:ascii="Arial" w:hAnsi="Arial" w:cs="Arial"/>
              </w:rPr>
            </w:pPr>
            <w:r w:rsidRPr="00970F46">
              <w:rPr>
                <w:rFonts w:ascii="Arial" w:hAnsi="Arial" w:cs="Arial"/>
              </w:rPr>
              <w:t>E</w:t>
            </w:r>
            <w:r w:rsidR="00FE34C8" w:rsidRPr="00970F46">
              <w:rPr>
                <w:rFonts w:ascii="Arial" w:hAnsi="Arial" w:cs="Arial"/>
              </w:rPr>
              <w:t>l proveedor en su carácter de patrón, deberá retener el impuesto causado por las remuneraciones al trabajo personal por las personas físicas que proporcione al servicio del hospital, en caso de no contar con documentación que lo acredite</w:t>
            </w:r>
            <w:r w:rsidR="001D4583" w:rsidRPr="00970F46">
              <w:rPr>
                <w:rFonts w:ascii="Arial" w:hAnsi="Arial" w:cs="Arial"/>
              </w:rPr>
              <w:t>, el HRAEV</w:t>
            </w:r>
            <w:r w:rsidR="00FE34C8" w:rsidRPr="00970F46">
              <w:rPr>
                <w:rFonts w:ascii="Arial" w:hAnsi="Arial" w:cs="Arial"/>
              </w:rPr>
              <w:t xml:space="preserve"> realizará la retención correspondiente.</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Penas Convencionales</w:t>
            </w:r>
          </w:p>
        </w:tc>
        <w:tc>
          <w:tcPr>
            <w:tcW w:w="7819" w:type="dxa"/>
            <w:gridSpan w:val="2"/>
            <w:tcBorders>
              <w:bottom w:val="single" w:sz="4" w:space="0" w:color="auto"/>
            </w:tcBorders>
            <w:vAlign w:val="center"/>
          </w:tcPr>
          <w:p w:rsidR="00A83266" w:rsidRPr="00970F46" w:rsidRDefault="00324FB4" w:rsidP="00970F46">
            <w:pPr>
              <w:pStyle w:val="Sinespaciado"/>
              <w:jc w:val="both"/>
              <w:rPr>
                <w:rFonts w:ascii="Arial" w:hAnsi="Arial" w:cs="Arial"/>
                <w:color w:val="FF0000"/>
              </w:rPr>
            </w:pPr>
            <w:r w:rsidRPr="00970F46">
              <w:rPr>
                <w:rFonts w:ascii="Arial" w:hAnsi="Arial" w:cs="Arial"/>
              </w:rPr>
              <w:t xml:space="preserve">Se aplicará pena convencional del </w:t>
            </w:r>
            <w:r w:rsidR="001D4583" w:rsidRPr="00970F46">
              <w:rPr>
                <w:rFonts w:ascii="Arial" w:hAnsi="Arial" w:cs="Arial"/>
                <w:b/>
              </w:rPr>
              <w:t>0.5</w:t>
            </w:r>
            <w:r w:rsidRPr="00970F46">
              <w:rPr>
                <w:rFonts w:ascii="Arial" w:hAnsi="Arial" w:cs="Arial"/>
                <w:b/>
              </w:rPr>
              <w:t>%</w:t>
            </w:r>
            <w:r w:rsidRPr="00970F46">
              <w:rPr>
                <w:rFonts w:ascii="Arial" w:hAnsi="Arial" w:cs="Arial"/>
              </w:rPr>
              <w:t xml:space="preserve"> (</w:t>
            </w:r>
            <w:r w:rsidR="001D4583" w:rsidRPr="00970F46">
              <w:rPr>
                <w:rFonts w:ascii="Arial" w:hAnsi="Arial" w:cs="Arial"/>
              </w:rPr>
              <w:t>cero punto cinco</w:t>
            </w:r>
            <w:r w:rsidRPr="00970F46">
              <w:rPr>
                <w:rFonts w:ascii="Arial" w:hAnsi="Arial" w:cs="Arial"/>
              </w:rPr>
              <w:t xml:space="preserve"> por ciento) por cada día natural de atraso en la prestación del servicio, sobre el importe de los servicios no prestados oportunamente conforme al plazo señalado en el numeral </w:t>
            </w:r>
            <w:r w:rsidRPr="00970F46">
              <w:rPr>
                <w:rFonts w:ascii="Arial" w:hAnsi="Arial" w:cs="Arial"/>
                <w:b/>
              </w:rPr>
              <w:t>II.13.</w:t>
            </w:r>
          </w:p>
          <w:p w:rsidR="00A83266" w:rsidRPr="00970F46" w:rsidRDefault="00A83266" w:rsidP="00970F46">
            <w:pPr>
              <w:pStyle w:val="Sinespaciado"/>
              <w:jc w:val="both"/>
              <w:rPr>
                <w:rFonts w:ascii="Arial" w:hAnsi="Arial" w:cs="Arial"/>
                <w:color w:val="FF0000"/>
                <w:sz w:val="10"/>
                <w:szCs w:val="10"/>
              </w:rPr>
            </w:pPr>
          </w:p>
          <w:p w:rsidR="00324FB4" w:rsidRPr="00970F46" w:rsidRDefault="00A83266" w:rsidP="00970F46">
            <w:pPr>
              <w:pStyle w:val="Sinespaciado"/>
              <w:tabs>
                <w:tab w:val="left" w:pos="1190"/>
                <w:tab w:val="right" w:pos="9923"/>
              </w:tabs>
              <w:jc w:val="both"/>
              <w:rPr>
                <w:rFonts w:ascii="Arial" w:hAnsi="Arial" w:cs="Arial"/>
              </w:rPr>
            </w:pPr>
            <w:r w:rsidRPr="00970F46">
              <w:rPr>
                <w:rFonts w:ascii="Arial" w:hAnsi="Arial" w:cs="Arial"/>
              </w:rPr>
              <w:t xml:space="preserve">En caso de que los resultados de las pruebas solicitadas se entreguen fuera de tiempo y esto ocasione falta de atención clínica oportuna, estas pruebas no serán consideradas para cobro por parte del licitante. </w:t>
            </w:r>
          </w:p>
          <w:p w:rsidR="00324FB4" w:rsidRPr="00970F46" w:rsidRDefault="00324FB4" w:rsidP="00970F46">
            <w:pPr>
              <w:pStyle w:val="Sinespaciado"/>
              <w:jc w:val="both"/>
              <w:rPr>
                <w:rFonts w:ascii="Arial" w:hAnsi="Arial" w:cs="Arial"/>
                <w:sz w:val="10"/>
                <w:szCs w:val="10"/>
              </w:rPr>
            </w:pPr>
          </w:p>
          <w:p w:rsidR="00324FB4" w:rsidRPr="00970F46" w:rsidRDefault="00324FB4" w:rsidP="00970F46">
            <w:pPr>
              <w:pStyle w:val="Sinespaciado"/>
              <w:jc w:val="both"/>
              <w:rPr>
                <w:rFonts w:ascii="Arial" w:hAnsi="Arial" w:cs="Arial"/>
              </w:rPr>
            </w:pPr>
            <w:r w:rsidRPr="00970F46">
              <w:rPr>
                <w:rFonts w:ascii="Arial" w:hAnsi="Arial" w:cs="Arial"/>
              </w:rPr>
              <w:t xml:space="preserve">La acumulación de dicha pena no deberá exceder del 10% (diez por ciento) del monto total máximo de la garantía de cumplimiento del contrato antes de I.V.A., lo anterior sin perjuicio del derecho de que el Administrador del contrato pueda optar entre exigir el cumplimiento del contrato o rescindirlo. Ello de conformidad con lo establecido en los artículos </w:t>
            </w:r>
            <w:r w:rsidRPr="00970F46">
              <w:rPr>
                <w:rFonts w:ascii="Arial" w:hAnsi="Arial" w:cs="Arial"/>
                <w:b/>
              </w:rPr>
              <w:t>53</w:t>
            </w:r>
            <w:r w:rsidRPr="00970F46">
              <w:rPr>
                <w:rFonts w:ascii="Arial" w:hAnsi="Arial" w:cs="Arial"/>
              </w:rPr>
              <w:t xml:space="preserve"> y </w:t>
            </w:r>
            <w:r w:rsidRPr="00970F46">
              <w:rPr>
                <w:rFonts w:ascii="Arial" w:hAnsi="Arial" w:cs="Arial"/>
                <w:b/>
              </w:rPr>
              <w:t>54</w:t>
            </w:r>
            <w:r w:rsidRPr="00970F46">
              <w:rPr>
                <w:rFonts w:ascii="Arial" w:hAnsi="Arial" w:cs="Arial"/>
              </w:rPr>
              <w:t xml:space="preserve"> de la Ley.</w:t>
            </w:r>
          </w:p>
          <w:p w:rsidR="00324FB4" w:rsidRPr="00970F46" w:rsidRDefault="00324FB4" w:rsidP="00970F46">
            <w:pPr>
              <w:pStyle w:val="Sinespaciado"/>
              <w:jc w:val="both"/>
              <w:rPr>
                <w:rFonts w:ascii="Arial" w:hAnsi="Arial" w:cs="Arial"/>
                <w:sz w:val="10"/>
                <w:szCs w:val="10"/>
              </w:rPr>
            </w:pPr>
          </w:p>
          <w:p w:rsidR="00324FB4" w:rsidRPr="00970F46" w:rsidRDefault="00324FB4" w:rsidP="00970F46">
            <w:pPr>
              <w:pStyle w:val="Sinespaciado"/>
              <w:jc w:val="both"/>
              <w:rPr>
                <w:rFonts w:ascii="Arial" w:hAnsi="Arial" w:cs="Arial"/>
              </w:rPr>
            </w:pPr>
            <w:r w:rsidRPr="00970F46">
              <w:rPr>
                <w:rFonts w:ascii="Arial" w:hAnsi="Arial" w:cs="Arial"/>
              </w:rPr>
              <w:t xml:space="preserve">El </w:t>
            </w:r>
            <w:r w:rsidRPr="00970F46">
              <w:rPr>
                <w:rFonts w:ascii="Arial" w:hAnsi="Arial" w:cs="Arial"/>
                <w:b/>
              </w:rPr>
              <w:t xml:space="preserve">administrador del </w:t>
            </w:r>
            <w:r w:rsidR="00B0472D" w:rsidRPr="00970F46">
              <w:rPr>
                <w:rFonts w:ascii="Arial" w:hAnsi="Arial" w:cs="Arial"/>
                <w:b/>
              </w:rPr>
              <w:t>contrato</w:t>
            </w:r>
            <w:r w:rsidRPr="00970F46">
              <w:rPr>
                <w:rFonts w:ascii="Arial" w:hAnsi="Arial" w:cs="Arial"/>
              </w:rPr>
              <w:t xml:space="preserve"> será el encargado de calcular las penas convencionales, el reporte que se desprenda de dicho cálculo será remitido a la Subdirección de </w:t>
            </w:r>
            <w:r w:rsidR="00E87C10" w:rsidRPr="00970F46">
              <w:rPr>
                <w:rFonts w:ascii="Arial" w:hAnsi="Arial" w:cs="Arial"/>
              </w:rPr>
              <w:t>Conservación, Mantenimiento y Servicios Generales</w:t>
            </w:r>
            <w:r w:rsidRPr="00970F46">
              <w:rPr>
                <w:rFonts w:ascii="Arial" w:hAnsi="Arial" w:cs="Arial"/>
              </w:rPr>
              <w:t>, para que comunique la aplicación de las penas convencionales al Proveedor y a la Subdirección de Recursos Financieros.</w:t>
            </w:r>
          </w:p>
          <w:p w:rsidR="00324FB4" w:rsidRPr="00970F46" w:rsidRDefault="00324FB4" w:rsidP="00970F46">
            <w:pPr>
              <w:pStyle w:val="Sinespaciado"/>
              <w:jc w:val="both"/>
              <w:rPr>
                <w:rFonts w:ascii="Arial" w:hAnsi="Arial" w:cs="Arial"/>
                <w:sz w:val="10"/>
                <w:szCs w:val="10"/>
              </w:rPr>
            </w:pPr>
          </w:p>
          <w:p w:rsidR="00324FB4" w:rsidRPr="00970F46" w:rsidRDefault="00324FB4" w:rsidP="00970F46">
            <w:pPr>
              <w:pStyle w:val="Sinespaciado"/>
              <w:jc w:val="both"/>
              <w:rPr>
                <w:rFonts w:ascii="Arial" w:hAnsi="Arial" w:cs="Arial"/>
              </w:rPr>
            </w:pPr>
            <w:r w:rsidRPr="00970F46">
              <w:rPr>
                <w:rFonts w:ascii="Arial" w:hAnsi="Arial" w:cs="Arial"/>
              </w:rPr>
              <w:t>El pago de las penas convencionales se realizará con el formato E-5 ante la Tesorería de la Federación, y deberá anexar el comprobante del pago correspondiente a su factura.</w:t>
            </w:r>
          </w:p>
          <w:p w:rsidR="00324FB4" w:rsidRPr="00970F46" w:rsidRDefault="00324FB4" w:rsidP="00970F46">
            <w:pPr>
              <w:pStyle w:val="Sinespaciado"/>
              <w:jc w:val="both"/>
              <w:rPr>
                <w:rFonts w:ascii="Arial" w:hAnsi="Arial" w:cs="Arial"/>
                <w:sz w:val="10"/>
                <w:szCs w:val="10"/>
              </w:rPr>
            </w:pPr>
          </w:p>
          <w:p w:rsidR="00395C9F" w:rsidRPr="00970F46" w:rsidRDefault="00324FB4" w:rsidP="00970F46">
            <w:pPr>
              <w:pStyle w:val="Sinespaciado"/>
              <w:jc w:val="both"/>
              <w:rPr>
                <w:rFonts w:ascii="Arial" w:hAnsi="Arial" w:cs="Arial"/>
              </w:rPr>
            </w:pPr>
            <w:r w:rsidRPr="00970F46">
              <w:rPr>
                <w:rFonts w:ascii="Arial" w:hAnsi="Arial" w:cs="Arial"/>
              </w:rPr>
              <w:t>En el supuesto de que sea rescindido el contrato no procederá el cobro de dicha pena, ni la contabilización de la misma para hacer efectiva la garantía de cumplimiento.</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Deductivas</w:t>
            </w:r>
          </w:p>
        </w:tc>
        <w:tc>
          <w:tcPr>
            <w:tcW w:w="7819" w:type="dxa"/>
            <w:gridSpan w:val="2"/>
            <w:tcBorders>
              <w:bottom w:val="single" w:sz="4" w:space="0" w:color="auto"/>
            </w:tcBorders>
            <w:vAlign w:val="center"/>
          </w:tcPr>
          <w:p w:rsidR="00395C9F" w:rsidRPr="00970F46" w:rsidRDefault="00395C9F" w:rsidP="00970F46">
            <w:pPr>
              <w:tabs>
                <w:tab w:val="left" w:pos="2127"/>
                <w:tab w:val="left" w:pos="3119"/>
              </w:tabs>
              <w:jc w:val="both"/>
              <w:outlineLvl w:val="1"/>
              <w:rPr>
                <w:rFonts w:ascii="Arial" w:hAnsi="Arial" w:cs="Arial"/>
                <w:b/>
              </w:rPr>
            </w:pPr>
            <w:r w:rsidRPr="00970F46">
              <w:rPr>
                <w:rFonts w:ascii="Arial" w:hAnsi="Arial" w:cs="Arial"/>
                <w:b/>
              </w:rPr>
              <w:t>No aplica</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 xml:space="preserve">Garantía de los </w:t>
            </w:r>
            <w:r w:rsidR="004B4FED" w:rsidRPr="00970F46">
              <w:rPr>
                <w:rFonts w:ascii="Arial" w:hAnsi="Arial" w:cs="Arial"/>
                <w:b/>
              </w:rPr>
              <w:t>servicios</w:t>
            </w:r>
          </w:p>
        </w:tc>
        <w:tc>
          <w:tcPr>
            <w:tcW w:w="7819" w:type="dxa"/>
            <w:gridSpan w:val="2"/>
            <w:tcBorders>
              <w:bottom w:val="single" w:sz="4" w:space="0" w:color="auto"/>
            </w:tcBorders>
            <w:vAlign w:val="center"/>
          </w:tcPr>
          <w:p w:rsidR="00395C9F" w:rsidRPr="00970F46" w:rsidRDefault="004B4FED" w:rsidP="00970F46">
            <w:pPr>
              <w:pStyle w:val="Sinespaciado"/>
              <w:jc w:val="both"/>
              <w:rPr>
                <w:rFonts w:ascii="Arial" w:hAnsi="Arial" w:cs="Arial"/>
              </w:rPr>
            </w:pPr>
            <w:r w:rsidRPr="00970F46">
              <w:rPr>
                <w:rFonts w:ascii="Arial" w:hAnsi="Arial" w:cs="Arial"/>
              </w:rPr>
              <w:t xml:space="preserve">Escrito firmado autógrafamente por persona legalmente facultada para ello, en el que manifieste que se obliga a garantizar y prestar el servicio en los términos y condiciones establecidos en el presente </w:t>
            </w:r>
            <w:r w:rsidRPr="00970F46">
              <w:rPr>
                <w:rFonts w:ascii="Arial" w:hAnsi="Arial" w:cs="Arial"/>
                <w:b/>
              </w:rPr>
              <w:t>Anexo Técnico</w:t>
            </w:r>
            <w:r w:rsidRPr="00970F46">
              <w:rPr>
                <w:rFonts w:ascii="Arial" w:hAnsi="Arial" w:cs="Arial"/>
              </w:rPr>
              <w:t>.</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395C9F" w:rsidRPr="00970F46" w:rsidRDefault="00395C9F"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Garantía de cumplimiento</w:t>
            </w:r>
          </w:p>
        </w:tc>
        <w:tc>
          <w:tcPr>
            <w:tcW w:w="7819" w:type="dxa"/>
            <w:gridSpan w:val="2"/>
            <w:tcBorders>
              <w:bottom w:val="single" w:sz="4" w:space="0" w:color="auto"/>
            </w:tcBorders>
            <w:vAlign w:val="center"/>
          </w:tcPr>
          <w:p w:rsidR="005F7E3B" w:rsidRPr="00970F46" w:rsidRDefault="005F7E3B" w:rsidP="00970F46">
            <w:pPr>
              <w:tabs>
                <w:tab w:val="left" w:pos="2127"/>
                <w:tab w:val="left" w:pos="3119"/>
              </w:tabs>
              <w:jc w:val="both"/>
              <w:rPr>
                <w:rFonts w:ascii="Arial" w:hAnsi="Arial" w:cs="Arial"/>
              </w:rPr>
            </w:pPr>
            <w:r w:rsidRPr="00970F46">
              <w:rPr>
                <w:rFonts w:ascii="Arial" w:hAnsi="Arial" w:cs="Arial"/>
              </w:rPr>
              <w:t xml:space="preserve">Deberá constituirse mediante Póliza de Fianza en favor del Hospital Regional de Alta Especialidad de </w:t>
            </w:r>
            <w:r w:rsidR="001D4583" w:rsidRPr="00970F46">
              <w:rPr>
                <w:rFonts w:ascii="Arial" w:hAnsi="Arial" w:cs="Arial"/>
              </w:rPr>
              <w:t>Ciudad Victoria “Bicentenario 2010”</w:t>
            </w:r>
            <w:r w:rsidRPr="00970F46">
              <w:rPr>
                <w:rFonts w:ascii="Arial" w:hAnsi="Arial" w:cs="Arial"/>
              </w:rPr>
              <w:t xml:space="preserve"> por un importe del 10% del monto total del </w:t>
            </w:r>
            <w:r w:rsidR="001809D4" w:rsidRPr="00970F46">
              <w:rPr>
                <w:rFonts w:ascii="Arial" w:hAnsi="Arial" w:cs="Arial"/>
              </w:rPr>
              <w:t>contrato</w:t>
            </w:r>
            <w:r w:rsidRPr="00970F46">
              <w:rPr>
                <w:rFonts w:ascii="Arial" w:hAnsi="Arial" w:cs="Arial"/>
              </w:rPr>
              <w:t>, antes del Impuesto al Valor Agregado (I.V.A.).</w:t>
            </w:r>
          </w:p>
          <w:p w:rsidR="005F7E3B" w:rsidRPr="00970F46" w:rsidRDefault="005F7E3B" w:rsidP="00970F46">
            <w:pPr>
              <w:tabs>
                <w:tab w:val="left" w:pos="2127"/>
                <w:tab w:val="left" w:pos="3119"/>
              </w:tabs>
              <w:jc w:val="both"/>
              <w:rPr>
                <w:rFonts w:ascii="Arial" w:hAnsi="Arial" w:cs="Arial"/>
              </w:rPr>
            </w:pPr>
            <w:r w:rsidRPr="00970F46">
              <w:rPr>
                <w:rFonts w:ascii="Arial" w:hAnsi="Arial" w:cs="Arial"/>
              </w:rPr>
              <w:t xml:space="preserve">El Licitante, de conformidad con el artículo 87 del Reglamento podrá optar por presentar la póliza de fianza por el monto máximo total del </w:t>
            </w:r>
            <w:r w:rsidR="001809D4" w:rsidRPr="00970F46">
              <w:rPr>
                <w:rFonts w:ascii="Arial" w:hAnsi="Arial" w:cs="Arial"/>
              </w:rPr>
              <w:t>contrato</w:t>
            </w:r>
            <w:r w:rsidRPr="00970F46">
              <w:rPr>
                <w:rFonts w:ascii="Arial" w:hAnsi="Arial" w:cs="Arial"/>
              </w:rPr>
              <w:t xml:space="preserve"> antes de I.V.A., por cada Ejercicio Fiscal por el monto que se ejercerá en el mismo, debiendo presentarse a más tardar dentro de los diez días naturales siguientes a la firma del </w:t>
            </w:r>
            <w:r w:rsidR="001809D4" w:rsidRPr="00970F46">
              <w:rPr>
                <w:rFonts w:ascii="Arial" w:hAnsi="Arial" w:cs="Arial"/>
              </w:rPr>
              <w:t>contrato</w:t>
            </w:r>
            <w:r w:rsidRPr="00970F46">
              <w:rPr>
                <w:rFonts w:ascii="Arial" w:hAnsi="Arial" w:cs="Arial"/>
              </w:rPr>
              <w:t xml:space="preserve">, en la </w:t>
            </w:r>
            <w:r w:rsidR="00662ECD" w:rsidRPr="00970F46">
              <w:rPr>
                <w:rFonts w:ascii="Arial" w:hAnsi="Arial" w:cs="Arial"/>
              </w:rPr>
              <w:t>Subdirección de Conservación, Mantenimiento y Servicios Generales</w:t>
            </w:r>
            <w:r w:rsidRPr="00970F46">
              <w:rPr>
                <w:rFonts w:ascii="Arial" w:hAnsi="Arial" w:cs="Arial"/>
              </w:rPr>
              <w:t xml:space="preserve">,  debiendo renovarla </w:t>
            </w:r>
            <w:r w:rsidR="00662ECD" w:rsidRPr="00970F46">
              <w:rPr>
                <w:rFonts w:ascii="Arial" w:hAnsi="Arial" w:cs="Arial"/>
              </w:rPr>
              <w:t xml:space="preserve">en caso de ampliación al plazo del contrato, </w:t>
            </w:r>
            <w:r w:rsidRPr="00970F46">
              <w:rPr>
                <w:rFonts w:ascii="Arial" w:hAnsi="Arial" w:cs="Arial"/>
              </w:rPr>
              <w:t xml:space="preserve">a más tardar dentro de los primeros diez días naturales del Ejercicio Fiscal que corresponda y de no hacerlo será causa de recisión del </w:t>
            </w:r>
            <w:r w:rsidR="001809D4" w:rsidRPr="00970F46">
              <w:rPr>
                <w:rFonts w:ascii="Arial" w:hAnsi="Arial" w:cs="Arial"/>
              </w:rPr>
              <w:t>contrato</w:t>
            </w:r>
            <w:r w:rsidRPr="00970F46">
              <w:rPr>
                <w:rFonts w:ascii="Arial" w:hAnsi="Arial" w:cs="Arial"/>
              </w:rPr>
              <w:t xml:space="preserve">. </w:t>
            </w:r>
          </w:p>
          <w:p w:rsidR="00395C9F" w:rsidRPr="00970F46" w:rsidRDefault="005F7E3B" w:rsidP="00970F46">
            <w:pPr>
              <w:tabs>
                <w:tab w:val="left" w:pos="2127"/>
                <w:tab w:val="left" w:pos="3119"/>
              </w:tabs>
              <w:jc w:val="both"/>
              <w:outlineLvl w:val="1"/>
              <w:rPr>
                <w:rFonts w:ascii="Arial" w:hAnsi="Arial" w:cs="Arial"/>
              </w:rPr>
            </w:pPr>
            <w:r w:rsidRPr="00970F46">
              <w:rPr>
                <w:rFonts w:ascii="Arial" w:hAnsi="Arial" w:cs="Arial"/>
              </w:rPr>
              <w:t xml:space="preserve">La obligación garantizada será divisible y se hará efectiva la garantía relativa al cumplimiento del </w:t>
            </w:r>
            <w:r w:rsidR="001809D4" w:rsidRPr="00970F46">
              <w:rPr>
                <w:rFonts w:ascii="Arial" w:hAnsi="Arial" w:cs="Arial"/>
              </w:rPr>
              <w:t>contrato</w:t>
            </w:r>
            <w:r w:rsidRPr="00970F46">
              <w:rPr>
                <w:rFonts w:ascii="Arial" w:hAnsi="Arial" w:cs="Arial"/>
              </w:rPr>
              <w:t>, por cualquier incumplimiento de las obligaciones establecidas en el mismo.</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395C9F" w:rsidRPr="00970F46" w:rsidRDefault="00442848"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Garantía del anticipo</w:t>
            </w:r>
          </w:p>
        </w:tc>
        <w:tc>
          <w:tcPr>
            <w:tcW w:w="7819" w:type="dxa"/>
            <w:gridSpan w:val="2"/>
            <w:tcBorders>
              <w:bottom w:val="single" w:sz="4" w:space="0" w:color="auto"/>
            </w:tcBorders>
            <w:vAlign w:val="center"/>
          </w:tcPr>
          <w:p w:rsidR="00395C9F" w:rsidRPr="00970F46" w:rsidRDefault="00442848" w:rsidP="00970F46">
            <w:pPr>
              <w:tabs>
                <w:tab w:val="left" w:pos="2127"/>
                <w:tab w:val="left" w:pos="3119"/>
              </w:tabs>
              <w:jc w:val="both"/>
              <w:outlineLvl w:val="1"/>
              <w:rPr>
                <w:rFonts w:ascii="Arial" w:hAnsi="Arial" w:cs="Arial"/>
              </w:rPr>
            </w:pPr>
            <w:r w:rsidRPr="00970F46">
              <w:rPr>
                <w:rFonts w:ascii="Arial" w:hAnsi="Arial" w:cs="Arial"/>
                <w:b/>
              </w:rPr>
              <w:t>No aplica</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442848" w:rsidRPr="00970F46" w:rsidRDefault="00442848" w:rsidP="00970F46">
            <w:pPr>
              <w:pStyle w:val="Prrafodelista"/>
              <w:numPr>
                <w:ilvl w:val="1"/>
                <w:numId w:val="32"/>
              </w:numPr>
              <w:tabs>
                <w:tab w:val="left" w:pos="-134"/>
                <w:tab w:val="left" w:pos="8"/>
                <w:tab w:val="left" w:pos="576"/>
                <w:tab w:val="left" w:pos="718"/>
              </w:tabs>
              <w:ind w:left="0" w:firstLine="0"/>
              <w:outlineLvl w:val="1"/>
              <w:rPr>
                <w:rFonts w:ascii="Arial" w:hAnsi="Arial" w:cs="Arial"/>
                <w:b/>
              </w:rPr>
            </w:pPr>
            <w:r w:rsidRPr="00970F46">
              <w:rPr>
                <w:rFonts w:ascii="Arial" w:hAnsi="Arial" w:cs="Arial"/>
                <w:b/>
              </w:rPr>
              <w:t xml:space="preserve">Ejecución de la fianza de cumplimiento del </w:t>
            </w:r>
            <w:r w:rsidR="00415E06" w:rsidRPr="00970F46">
              <w:rPr>
                <w:rFonts w:ascii="Arial" w:hAnsi="Arial" w:cs="Arial"/>
                <w:b/>
              </w:rPr>
              <w:t>contrato</w:t>
            </w:r>
            <w:r w:rsidRPr="00970F46">
              <w:rPr>
                <w:rFonts w:ascii="Arial" w:hAnsi="Arial" w:cs="Arial"/>
                <w:b/>
              </w:rPr>
              <w:t>.</w:t>
            </w:r>
          </w:p>
        </w:tc>
        <w:tc>
          <w:tcPr>
            <w:tcW w:w="7819" w:type="dxa"/>
            <w:gridSpan w:val="2"/>
            <w:tcBorders>
              <w:bottom w:val="single" w:sz="4" w:space="0" w:color="auto"/>
            </w:tcBorders>
            <w:vAlign w:val="center"/>
          </w:tcPr>
          <w:p w:rsidR="00442848" w:rsidRPr="00970F46" w:rsidRDefault="00442848" w:rsidP="00970F46">
            <w:pPr>
              <w:jc w:val="both"/>
              <w:rPr>
                <w:rFonts w:ascii="Arial" w:hAnsi="Arial" w:cs="Arial"/>
              </w:rPr>
            </w:pPr>
            <w:r w:rsidRPr="00970F46">
              <w:rPr>
                <w:rFonts w:ascii="Arial" w:hAnsi="Arial" w:cs="Arial"/>
              </w:rPr>
              <w:t xml:space="preserve">El Hospital llevará a cabo la ejecución de la garantía de cumplimiento del </w:t>
            </w:r>
            <w:r w:rsidR="001809D4" w:rsidRPr="00970F46">
              <w:rPr>
                <w:rFonts w:ascii="Arial" w:hAnsi="Arial" w:cs="Arial"/>
              </w:rPr>
              <w:t>contrato</w:t>
            </w:r>
            <w:r w:rsidRPr="00970F46">
              <w:rPr>
                <w:rFonts w:ascii="Arial" w:hAnsi="Arial" w:cs="Arial"/>
              </w:rPr>
              <w:t xml:space="preserve"> en los casos siguientes:</w:t>
            </w:r>
          </w:p>
          <w:p w:rsidR="00442848" w:rsidRPr="00970F46" w:rsidRDefault="00442848" w:rsidP="00970F46">
            <w:pPr>
              <w:jc w:val="both"/>
              <w:rPr>
                <w:rFonts w:ascii="Arial" w:hAnsi="Arial" w:cs="Arial"/>
                <w:sz w:val="6"/>
                <w:szCs w:val="6"/>
              </w:rPr>
            </w:pPr>
          </w:p>
          <w:p w:rsidR="00442848" w:rsidRPr="00970F46" w:rsidRDefault="00442848" w:rsidP="00F15829">
            <w:pPr>
              <w:pStyle w:val="Prrafodelista"/>
              <w:numPr>
                <w:ilvl w:val="0"/>
                <w:numId w:val="72"/>
              </w:numPr>
              <w:tabs>
                <w:tab w:val="left" w:pos="318"/>
              </w:tabs>
              <w:ind w:left="0" w:firstLine="0"/>
              <w:contextualSpacing w:val="0"/>
              <w:jc w:val="both"/>
              <w:rPr>
                <w:rFonts w:ascii="Arial" w:hAnsi="Arial" w:cs="Arial"/>
                <w:smallCaps/>
                <w:noProof/>
                <w:sz w:val="22"/>
                <w:szCs w:val="22"/>
                <w:lang w:val="es-ES" w:eastAsia="es-ES"/>
              </w:rPr>
            </w:pPr>
            <w:r w:rsidRPr="00970F46">
              <w:rPr>
                <w:rFonts w:ascii="Arial" w:hAnsi="Arial" w:cs="Arial"/>
              </w:rPr>
              <w:t xml:space="preserve">Se rescinda administrativamente el </w:t>
            </w:r>
            <w:r w:rsidR="001809D4" w:rsidRPr="00970F46">
              <w:rPr>
                <w:rFonts w:ascii="Arial" w:hAnsi="Arial" w:cs="Arial"/>
              </w:rPr>
              <w:t>contrato</w:t>
            </w:r>
            <w:r w:rsidRPr="00970F46">
              <w:rPr>
                <w:rFonts w:ascii="Arial" w:hAnsi="Arial" w:cs="Arial"/>
              </w:rPr>
              <w:t>.</w:t>
            </w:r>
          </w:p>
          <w:p w:rsidR="00442848" w:rsidRPr="00970F46" w:rsidRDefault="00442848" w:rsidP="00F15829">
            <w:pPr>
              <w:pStyle w:val="Prrafodelista"/>
              <w:numPr>
                <w:ilvl w:val="0"/>
                <w:numId w:val="72"/>
              </w:numPr>
              <w:tabs>
                <w:tab w:val="left" w:pos="318"/>
              </w:tabs>
              <w:ind w:left="0" w:firstLine="0"/>
              <w:contextualSpacing w:val="0"/>
              <w:jc w:val="both"/>
              <w:rPr>
                <w:rFonts w:ascii="Arial" w:hAnsi="Arial" w:cs="Arial"/>
                <w:smallCaps/>
                <w:noProof/>
                <w:sz w:val="22"/>
                <w:szCs w:val="22"/>
                <w:lang w:val="es-ES" w:eastAsia="es-ES"/>
              </w:rPr>
            </w:pPr>
            <w:r w:rsidRPr="00970F46">
              <w:rPr>
                <w:rFonts w:ascii="Arial" w:hAnsi="Arial" w:cs="Arial"/>
              </w:rPr>
              <w:t xml:space="preserve">Durante la vigencia del </w:t>
            </w:r>
            <w:r w:rsidR="001809D4" w:rsidRPr="00970F46">
              <w:rPr>
                <w:rFonts w:ascii="Arial" w:hAnsi="Arial" w:cs="Arial"/>
              </w:rPr>
              <w:t>contrato</w:t>
            </w:r>
            <w:r w:rsidRPr="00970F46">
              <w:rPr>
                <w:rFonts w:ascii="Arial" w:hAnsi="Arial" w:cs="Arial"/>
              </w:rPr>
              <w:t xml:space="preserve"> se detecten deficiencias, fallas o calidad inferior en los </w:t>
            </w:r>
            <w:r w:rsidR="004B4FED" w:rsidRPr="00970F46">
              <w:rPr>
                <w:rFonts w:ascii="Arial" w:hAnsi="Arial" w:cs="Arial"/>
              </w:rPr>
              <w:t>servicios prestados</w:t>
            </w:r>
            <w:r w:rsidRPr="00970F46">
              <w:rPr>
                <w:rFonts w:ascii="Arial" w:hAnsi="Arial" w:cs="Arial"/>
              </w:rPr>
              <w:t>, en comparación con lo ofertado.</w:t>
            </w:r>
          </w:p>
          <w:p w:rsidR="00442848" w:rsidRPr="00970F46" w:rsidRDefault="00442848" w:rsidP="00F15829">
            <w:pPr>
              <w:pStyle w:val="Prrafodelista"/>
              <w:numPr>
                <w:ilvl w:val="0"/>
                <w:numId w:val="72"/>
              </w:numPr>
              <w:tabs>
                <w:tab w:val="left" w:pos="318"/>
              </w:tabs>
              <w:ind w:left="0" w:firstLine="0"/>
              <w:contextualSpacing w:val="0"/>
              <w:jc w:val="both"/>
              <w:rPr>
                <w:rFonts w:ascii="Arial" w:hAnsi="Arial" w:cs="Arial"/>
                <w:smallCaps/>
                <w:noProof/>
                <w:sz w:val="22"/>
                <w:szCs w:val="22"/>
                <w:lang w:val="es-ES" w:eastAsia="es-ES"/>
              </w:rPr>
            </w:pPr>
            <w:r w:rsidRPr="00970F46">
              <w:rPr>
                <w:rFonts w:ascii="Arial" w:hAnsi="Arial" w:cs="Arial"/>
              </w:rPr>
              <w:t xml:space="preserve">Cuando en el supuesto de que se realicen modificaciones al </w:t>
            </w:r>
            <w:r w:rsidR="001809D4" w:rsidRPr="00970F46">
              <w:rPr>
                <w:rFonts w:ascii="Arial" w:hAnsi="Arial" w:cs="Arial"/>
              </w:rPr>
              <w:t>contrato</w:t>
            </w:r>
            <w:r w:rsidRPr="00970F46">
              <w:rPr>
                <w:rFonts w:ascii="Arial" w:hAnsi="Arial" w:cs="Arial"/>
              </w:rPr>
              <w:t xml:space="preserve">, el licitante adjudicado no entregue en el plazo de los diez días naturales siguientes contados a partir de la firma del convenio respectivo, el  endoso de la nueva garantía, que ampare el porcentaje establecido para garantizar el cumplimiento del </w:t>
            </w:r>
            <w:r w:rsidR="001809D4" w:rsidRPr="00970F46">
              <w:rPr>
                <w:rFonts w:ascii="Arial" w:hAnsi="Arial" w:cs="Arial"/>
              </w:rPr>
              <w:t>contrato</w:t>
            </w:r>
            <w:r w:rsidRPr="00970F46">
              <w:rPr>
                <w:rFonts w:ascii="Arial" w:hAnsi="Arial" w:cs="Arial"/>
              </w:rPr>
              <w:t>.</w:t>
            </w:r>
          </w:p>
          <w:p w:rsidR="00442848" w:rsidRPr="00970F46" w:rsidRDefault="00442848" w:rsidP="00970F46">
            <w:pPr>
              <w:tabs>
                <w:tab w:val="left" w:pos="2127"/>
                <w:tab w:val="left" w:pos="3119"/>
              </w:tabs>
              <w:jc w:val="both"/>
              <w:outlineLvl w:val="1"/>
              <w:rPr>
                <w:rFonts w:ascii="Arial" w:hAnsi="Arial" w:cs="Arial"/>
                <w:b/>
              </w:rPr>
            </w:pPr>
            <w:r w:rsidRPr="00970F46">
              <w:rPr>
                <w:rFonts w:ascii="Arial" w:hAnsi="Arial" w:cs="Arial"/>
              </w:rPr>
              <w:t xml:space="preserve">Por cualquier otro incumplimiento de las obligaciones contraídas en el </w:t>
            </w:r>
            <w:r w:rsidR="001809D4" w:rsidRPr="00970F46">
              <w:rPr>
                <w:rFonts w:ascii="Arial" w:hAnsi="Arial" w:cs="Arial"/>
              </w:rPr>
              <w:t>contrato</w:t>
            </w:r>
            <w:r w:rsidRPr="00970F46">
              <w:rPr>
                <w:rFonts w:ascii="Arial" w:hAnsi="Arial" w:cs="Arial"/>
              </w:rPr>
              <w:t>.</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442848" w:rsidRPr="00970F46" w:rsidRDefault="00442848"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Liberación de la garantía.</w:t>
            </w:r>
          </w:p>
        </w:tc>
        <w:tc>
          <w:tcPr>
            <w:tcW w:w="7819" w:type="dxa"/>
            <w:gridSpan w:val="2"/>
            <w:tcBorders>
              <w:bottom w:val="single" w:sz="4" w:space="0" w:color="auto"/>
            </w:tcBorders>
            <w:vAlign w:val="center"/>
          </w:tcPr>
          <w:p w:rsidR="00442848" w:rsidRPr="00970F46" w:rsidRDefault="00442848" w:rsidP="00970F46">
            <w:pPr>
              <w:jc w:val="both"/>
              <w:rPr>
                <w:rFonts w:ascii="Arial" w:hAnsi="Arial" w:cs="Arial"/>
              </w:rPr>
            </w:pPr>
            <w:r w:rsidRPr="00970F46">
              <w:rPr>
                <w:rFonts w:ascii="Arial" w:hAnsi="Arial" w:cs="Arial"/>
              </w:rPr>
              <w:t xml:space="preserve">Para la liberación de la fianza de cumplimiento del </w:t>
            </w:r>
            <w:r w:rsidR="001809D4" w:rsidRPr="00970F46">
              <w:rPr>
                <w:rFonts w:ascii="Arial" w:hAnsi="Arial" w:cs="Arial"/>
              </w:rPr>
              <w:t>contrato</w:t>
            </w:r>
            <w:r w:rsidRPr="00970F46">
              <w:rPr>
                <w:rFonts w:ascii="Arial" w:hAnsi="Arial" w:cs="Arial"/>
              </w:rPr>
              <w:t xml:space="preserve">, a petición del licitante adjudicado, se extenderá la constancia de cumplimiento de las obligaciones contractuales una vez cumplidas estas, mediante la conformidad expresa y por escrito del Administrador del </w:t>
            </w:r>
            <w:r w:rsidR="00B0472D" w:rsidRPr="00970F46">
              <w:rPr>
                <w:rFonts w:ascii="Arial" w:hAnsi="Arial" w:cs="Arial"/>
              </w:rPr>
              <w:t>contrato</w:t>
            </w:r>
            <w:r w:rsidRPr="00970F46">
              <w:rPr>
                <w:rFonts w:ascii="Arial" w:hAnsi="Arial" w:cs="Arial"/>
              </w:rPr>
              <w:t>.</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442848" w:rsidRPr="00970F46" w:rsidRDefault="00442848"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 xml:space="preserve">Modificaciones al </w:t>
            </w:r>
            <w:r w:rsidR="001809D4" w:rsidRPr="00970F46">
              <w:rPr>
                <w:rFonts w:ascii="Arial" w:hAnsi="Arial" w:cs="Arial"/>
                <w:b/>
              </w:rPr>
              <w:t>contrato</w:t>
            </w:r>
            <w:r w:rsidRPr="00970F46">
              <w:rPr>
                <w:rFonts w:ascii="Arial" w:hAnsi="Arial" w:cs="Arial"/>
                <w:b/>
              </w:rPr>
              <w:t>.</w:t>
            </w:r>
          </w:p>
        </w:tc>
        <w:tc>
          <w:tcPr>
            <w:tcW w:w="7819" w:type="dxa"/>
            <w:gridSpan w:val="2"/>
            <w:tcBorders>
              <w:bottom w:val="single" w:sz="4" w:space="0" w:color="auto"/>
            </w:tcBorders>
            <w:vAlign w:val="center"/>
          </w:tcPr>
          <w:p w:rsidR="00442848" w:rsidRPr="00970F46" w:rsidRDefault="00442848" w:rsidP="00970F46">
            <w:pPr>
              <w:jc w:val="both"/>
              <w:rPr>
                <w:rFonts w:ascii="Arial" w:hAnsi="Arial" w:cs="Arial"/>
              </w:rPr>
            </w:pPr>
            <w:r w:rsidRPr="00970F46">
              <w:rPr>
                <w:rFonts w:ascii="Arial" w:hAnsi="Arial" w:cs="Arial"/>
              </w:rPr>
              <w:t xml:space="preserve">Cualquier modificación que se realice al </w:t>
            </w:r>
            <w:r w:rsidR="001809D4" w:rsidRPr="00970F46">
              <w:rPr>
                <w:rFonts w:ascii="Arial" w:hAnsi="Arial" w:cs="Arial"/>
              </w:rPr>
              <w:t>contrato</w:t>
            </w:r>
            <w:r w:rsidRPr="00970F46">
              <w:rPr>
                <w:rFonts w:ascii="Arial" w:hAnsi="Arial" w:cs="Arial"/>
              </w:rPr>
              <w:t xml:space="preserve"> se deberá de hacer mediante convenio modificatorio en términos de lo establecido en el artículo </w:t>
            </w:r>
            <w:r w:rsidRPr="00970F46">
              <w:rPr>
                <w:rFonts w:ascii="Arial" w:hAnsi="Arial" w:cs="Arial"/>
                <w:b/>
              </w:rPr>
              <w:t>52</w:t>
            </w:r>
            <w:r w:rsidRPr="00970F46">
              <w:rPr>
                <w:rFonts w:ascii="Arial" w:hAnsi="Arial" w:cs="Arial"/>
              </w:rPr>
              <w:t xml:space="preserve"> de la Ley de Adquisiciones, Arrendamientos y Servicios del Sector Público y a los artículos </w:t>
            </w:r>
            <w:r w:rsidRPr="00970F46">
              <w:rPr>
                <w:rFonts w:ascii="Arial" w:hAnsi="Arial" w:cs="Arial"/>
                <w:b/>
              </w:rPr>
              <w:t>91</w:t>
            </w:r>
            <w:r w:rsidRPr="00970F46">
              <w:rPr>
                <w:rFonts w:ascii="Arial" w:hAnsi="Arial" w:cs="Arial"/>
              </w:rPr>
              <w:t xml:space="preserve">, </w:t>
            </w:r>
            <w:r w:rsidRPr="00970F46">
              <w:rPr>
                <w:rFonts w:ascii="Arial" w:hAnsi="Arial" w:cs="Arial"/>
                <w:b/>
              </w:rPr>
              <w:t>92</w:t>
            </w:r>
            <w:r w:rsidRPr="00970F46">
              <w:rPr>
                <w:rFonts w:ascii="Arial" w:hAnsi="Arial" w:cs="Arial"/>
              </w:rPr>
              <w:t xml:space="preserve">, </w:t>
            </w:r>
            <w:r w:rsidRPr="00970F46">
              <w:rPr>
                <w:rFonts w:ascii="Arial" w:hAnsi="Arial" w:cs="Arial"/>
                <w:b/>
              </w:rPr>
              <w:t>93</w:t>
            </w:r>
            <w:r w:rsidRPr="00970F46">
              <w:rPr>
                <w:rFonts w:ascii="Arial" w:hAnsi="Arial" w:cs="Arial"/>
              </w:rPr>
              <w:t xml:space="preserve"> y </w:t>
            </w:r>
            <w:r w:rsidRPr="00970F46">
              <w:rPr>
                <w:rFonts w:ascii="Arial" w:hAnsi="Arial" w:cs="Arial"/>
                <w:b/>
              </w:rPr>
              <w:t>94</w:t>
            </w:r>
            <w:r w:rsidRPr="00970F46">
              <w:rPr>
                <w:rFonts w:ascii="Arial" w:hAnsi="Arial" w:cs="Arial"/>
              </w:rPr>
              <w:t xml:space="preserve"> de su Reglamento, según corresponda.</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442848" w:rsidRPr="00970F46" w:rsidRDefault="00442848" w:rsidP="00970F46">
            <w:pPr>
              <w:pStyle w:val="Prrafodelista"/>
              <w:numPr>
                <w:ilvl w:val="1"/>
                <w:numId w:val="32"/>
              </w:numPr>
              <w:tabs>
                <w:tab w:val="left" w:pos="-134"/>
                <w:tab w:val="left" w:pos="8"/>
                <w:tab w:val="left" w:pos="576"/>
                <w:tab w:val="left" w:pos="718"/>
              </w:tabs>
              <w:ind w:left="0" w:firstLine="0"/>
              <w:outlineLvl w:val="1"/>
              <w:rPr>
                <w:rFonts w:ascii="Arial" w:hAnsi="Arial" w:cs="Arial"/>
                <w:b/>
              </w:rPr>
            </w:pPr>
            <w:r w:rsidRPr="00970F46">
              <w:rPr>
                <w:rFonts w:ascii="Arial" w:hAnsi="Arial" w:cs="Arial"/>
                <w:b/>
              </w:rPr>
              <w:t>Modificación de la garantía de cumplimiento.</w:t>
            </w:r>
          </w:p>
        </w:tc>
        <w:tc>
          <w:tcPr>
            <w:tcW w:w="7819" w:type="dxa"/>
            <w:gridSpan w:val="2"/>
            <w:tcBorders>
              <w:bottom w:val="single" w:sz="4" w:space="0" w:color="auto"/>
            </w:tcBorders>
            <w:vAlign w:val="center"/>
          </w:tcPr>
          <w:p w:rsidR="00442848" w:rsidRPr="00970F46" w:rsidRDefault="00442848" w:rsidP="00970F46">
            <w:pPr>
              <w:jc w:val="both"/>
              <w:rPr>
                <w:rFonts w:ascii="Arial" w:hAnsi="Arial" w:cs="Arial"/>
              </w:rPr>
            </w:pPr>
            <w:r w:rsidRPr="00970F46">
              <w:rPr>
                <w:rFonts w:ascii="Arial" w:hAnsi="Arial" w:cs="Arial"/>
              </w:rPr>
              <w:t xml:space="preserve">En caso de modificaciones al monto, plazo o vigencia del </w:t>
            </w:r>
            <w:r w:rsidR="001809D4" w:rsidRPr="00970F46">
              <w:rPr>
                <w:rFonts w:ascii="Arial" w:hAnsi="Arial" w:cs="Arial"/>
              </w:rPr>
              <w:t>contrato</w:t>
            </w:r>
            <w:r w:rsidRPr="00970F46">
              <w:rPr>
                <w:rFonts w:ascii="Arial" w:hAnsi="Arial" w:cs="Arial"/>
              </w:rPr>
              <w:t>, se deberá presentar el endoso o modificación de la póliza de fianza de acuerdo a las disposiciones legales aplicables y a satisfacción de la Convocante.</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442848" w:rsidRPr="00970F46" w:rsidRDefault="00442848"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 xml:space="preserve">Rescisión del </w:t>
            </w:r>
            <w:r w:rsidR="001809D4" w:rsidRPr="00970F46">
              <w:rPr>
                <w:rFonts w:ascii="Arial" w:hAnsi="Arial" w:cs="Arial"/>
                <w:b/>
              </w:rPr>
              <w:t>contrato</w:t>
            </w:r>
            <w:r w:rsidRPr="00970F46">
              <w:rPr>
                <w:rFonts w:ascii="Arial" w:hAnsi="Arial" w:cs="Arial"/>
                <w:b/>
              </w:rPr>
              <w:t>.</w:t>
            </w:r>
          </w:p>
        </w:tc>
        <w:tc>
          <w:tcPr>
            <w:tcW w:w="7819" w:type="dxa"/>
            <w:gridSpan w:val="2"/>
            <w:tcBorders>
              <w:bottom w:val="single" w:sz="4" w:space="0" w:color="auto"/>
            </w:tcBorders>
            <w:vAlign w:val="center"/>
          </w:tcPr>
          <w:p w:rsidR="00442848" w:rsidRPr="00970F46" w:rsidRDefault="00442848" w:rsidP="00970F46">
            <w:pPr>
              <w:pStyle w:val="Sinespaciado"/>
              <w:jc w:val="both"/>
              <w:rPr>
                <w:rFonts w:ascii="Arial" w:hAnsi="Arial" w:cs="Arial"/>
              </w:rPr>
            </w:pPr>
            <w:r w:rsidRPr="00970F46">
              <w:rPr>
                <w:rFonts w:ascii="Arial" w:hAnsi="Arial" w:cs="Arial"/>
              </w:rPr>
              <w:t xml:space="preserve">De acuerdo a lo señalado en los artículos </w:t>
            </w:r>
            <w:r w:rsidRPr="00970F46">
              <w:rPr>
                <w:rFonts w:ascii="Arial" w:hAnsi="Arial" w:cs="Arial"/>
                <w:b/>
              </w:rPr>
              <w:t>54</w:t>
            </w:r>
            <w:r w:rsidRPr="00970F46">
              <w:rPr>
                <w:rFonts w:ascii="Arial" w:hAnsi="Arial" w:cs="Arial"/>
              </w:rPr>
              <w:t xml:space="preserve"> de la Ley de Adquisiciones, Arrendamientos y Servicios del Sector Público y </w:t>
            </w:r>
            <w:r w:rsidRPr="00970F46">
              <w:rPr>
                <w:rFonts w:ascii="Arial" w:hAnsi="Arial" w:cs="Arial"/>
                <w:b/>
              </w:rPr>
              <w:t>98</w:t>
            </w:r>
            <w:r w:rsidRPr="00970F46">
              <w:rPr>
                <w:rFonts w:ascii="Arial" w:hAnsi="Arial" w:cs="Arial"/>
              </w:rPr>
              <w:t xml:space="preserve">, de su Reglamento, la Convocante podrá rescindir administrativamente el </w:t>
            </w:r>
            <w:r w:rsidR="001809D4" w:rsidRPr="00970F46">
              <w:rPr>
                <w:rFonts w:ascii="Arial" w:hAnsi="Arial" w:cs="Arial"/>
              </w:rPr>
              <w:t>contrato</w:t>
            </w:r>
            <w:r w:rsidRPr="00970F46">
              <w:rPr>
                <w:rFonts w:ascii="Arial" w:hAnsi="Arial" w:cs="Arial"/>
              </w:rPr>
              <w:t xml:space="preserve"> que se derive de esta </w:t>
            </w:r>
            <w:r w:rsidR="004D183A" w:rsidRPr="00970F46">
              <w:rPr>
                <w:rFonts w:ascii="Arial" w:hAnsi="Arial" w:cs="Arial"/>
                <w:sz w:val="19"/>
                <w:szCs w:val="19"/>
              </w:rPr>
              <w:t>Licitación</w:t>
            </w:r>
            <w:r w:rsidRPr="00970F46">
              <w:rPr>
                <w:rFonts w:ascii="Arial" w:hAnsi="Arial" w:cs="Arial"/>
              </w:rPr>
              <w:t xml:space="preserve"> por las siguientes causas:</w:t>
            </w:r>
          </w:p>
          <w:p w:rsidR="00442848" w:rsidRPr="00970F46" w:rsidRDefault="00442848" w:rsidP="00970F46">
            <w:pPr>
              <w:pStyle w:val="Prrafodelista"/>
              <w:numPr>
                <w:ilvl w:val="0"/>
                <w:numId w:val="68"/>
              </w:numPr>
              <w:tabs>
                <w:tab w:val="left" w:pos="2127"/>
                <w:tab w:val="left" w:pos="3119"/>
              </w:tabs>
              <w:ind w:left="0" w:firstLine="0"/>
              <w:jc w:val="both"/>
              <w:rPr>
                <w:rFonts w:ascii="Arial" w:hAnsi="Arial" w:cs="Arial"/>
              </w:rPr>
            </w:pPr>
            <w:r w:rsidRPr="00970F46">
              <w:rPr>
                <w:rFonts w:ascii="Arial" w:hAnsi="Arial" w:cs="Arial"/>
              </w:rPr>
              <w:t xml:space="preserve">En caso de incumplimiento de alguna de las obligaciones a cargo del licitante, pactadas en el </w:t>
            </w:r>
            <w:r w:rsidR="001809D4" w:rsidRPr="00970F46">
              <w:rPr>
                <w:rFonts w:ascii="Arial" w:hAnsi="Arial" w:cs="Arial"/>
              </w:rPr>
              <w:t>contrato</w:t>
            </w:r>
            <w:r w:rsidRPr="00970F46">
              <w:rPr>
                <w:rFonts w:ascii="Arial" w:hAnsi="Arial" w:cs="Arial"/>
              </w:rPr>
              <w:t>.</w:t>
            </w:r>
          </w:p>
          <w:p w:rsidR="00442848" w:rsidRPr="00970F46" w:rsidRDefault="00442848" w:rsidP="00970F46">
            <w:pPr>
              <w:pStyle w:val="Prrafodelista"/>
              <w:numPr>
                <w:ilvl w:val="0"/>
                <w:numId w:val="68"/>
              </w:numPr>
              <w:tabs>
                <w:tab w:val="left" w:pos="2127"/>
                <w:tab w:val="left" w:pos="3119"/>
              </w:tabs>
              <w:ind w:left="0" w:firstLine="0"/>
              <w:jc w:val="both"/>
              <w:rPr>
                <w:rFonts w:ascii="Arial" w:hAnsi="Arial" w:cs="Arial"/>
              </w:rPr>
            </w:pPr>
            <w:r w:rsidRPr="00970F46">
              <w:rPr>
                <w:rFonts w:ascii="Arial" w:hAnsi="Arial" w:cs="Arial"/>
              </w:rPr>
              <w:t xml:space="preserve">Por no entregar la garantía de cumplimiento del </w:t>
            </w:r>
            <w:r w:rsidR="001809D4" w:rsidRPr="00970F46">
              <w:rPr>
                <w:rFonts w:ascii="Arial" w:hAnsi="Arial" w:cs="Arial"/>
              </w:rPr>
              <w:t>contrato</w:t>
            </w:r>
            <w:r w:rsidRPr="00970F46">
              <w:rPr>
                <w:rFonts w:ascii="Arial" w:hAnsi="Arial" w:cs="Arial"/>
              </w:rPr>
              <w:t xml:space="preserve"> dentro de los diez días naturales siguientes a la firma del mismo.</w:t>
            </w:r>
          </w:p>
          <w:p w:rsidR="00B76B9D" w:rsidRPr="00970F46" w:rsidRDefault="00442848" w:rsidP="00970F46">
            <w:pPr>
              <w:pStyle w:val="Prrafodelista"/>
              <w:numPr>
                <w:ilvl w:val="0"/>
                <w:numId w:val="68"/>
              </w:numPr>
              <w:tabs>
                <w:tab w:val="left" w:pos="2127"/>
                <w:tab w:val="left" w:pos="3119"/>
              </w:tabs>
              <w:ind w:left="0" w:firstLine="0"/>
              <w:jc w:val="both"/>
              <w:rPr>
                <w:rFonts w:ascii="Arial" w:hAnsi="Arial" w:cs="Arial"/>
              </w:rPr>
            </w:pPr>
            <w:r w:rsidRPr="00970F46">
              <w:rPr>
                <w:rFonts w:ascii="Arial" w:hAnsi="Arial" w:cs="Arial"/>
              </w:rPr>
              <w:t xml:space="preserve">Cuando se alcance el límite máximo por concepto de penas convencionales en el </w:t>
            </w:r>
            <w:r w:rsidR="001809D4" w:rsidRPr="00970F46">
              <w:rPr>
                <w:rFonts w:ascii="Arial" w:hAnsi="Arial" w:cs="Arial"/>
              </w:rPr>
              <w:t>contrato</w:t>
            </w:r>
            <w:r w:rsidRPr="00970F46">
              <w:rPr>
                <w:rFonts w:ascii="Arial" w:hAnsi="Arial" w:cs="Arial"/>
              </w:rPr>
              <w:t xml:space="preserve"> respectivo.</w:t>
            </w:r>
          </w:p>
          <w:p w:rsidR="00415E06" w:rsidRPr="00970F46" w:rsidRDefault="00B76B9D" w:rsidP="00970F46">
            <w:pPr>
              <w:pStyle w:val="Prrafodelista"/>
              <w:numPr>
                <w:ilvl w:val="0"/>
                <w:numId w:val="68"/>
              </w:numPr>
              <w:tabs>
                <w:tab w:val="left" w:pos="2127"/>
                <w:tab w:val="left" w:pos="3119"/>
              </w:tabs>
              <w:ind w:left="0" w:firstLine="0"/>
              <w:jc w:val="both"/>
              <w:rPr>
                <w:rFonts w:ascii="Arial" w:hAnsi="Arial" w:cs="Arial"/>
              </w:rPr>
            </w:pPr>
            <w:r w:rsidRPr="00970F46">
              <w:rPr>
                <w:rFonts w:ascii="Arial" w:hAnsi="Arial" w:cs="Arial"/>
              </w:rPr>
              <w:t>En caso de haber optado por la presentación de la póliza de fianza por cada Ejercicio Fiscal y no renovarla, al inicio del Ejercicio Fiscal que corresponda.</w:t>
            </w:r>
          </w:p>
          <w:p w:rsidR="00415E06" w:rsidRPr="00970F46" w:rsidRDefault="00415E06" w:rsidP="00970F46">
            <w:pPr>
              <w:pStyle w:val="Prrafodelista"/>
              <w:numPr>
                <w:ilvl w:val="0"/>
                <w:numId w:val="68"/>
              </w:numPr>
              <w:tabs>
                <w:tab w:val="left" w:pos="2127"/>
                <w:tab w:val="left" w:pos="3119"/>
              </w:tabs>
              <w:ind w:left="0" w:firstLine="0"/>
              <w:jc w:val="both"/>
              <w:rPr>
                <w:rFonts w:ascii="Arial" w:hAnsi="Arial" w:cs="Arial"/>
              </w:rPr>
            </w:pPr>
            <w:r w:rsidRPr="00970F46">
              <w:rPr>
                <w:rFonts w:ascii="Arial" w:hAnsi="Arial" w:cs="Arial"/>
              </w:rPr>
              <w:t>Que el proveedor no presente copia de las pólizas de seguros del equipo y de responsabilidad civil.</w:t>
            </w:r>
          </w:p>
          <w:p w:rsidR="00442848" w:rsidRPr="00970F46" w:rsidRDefault="00442848" w:rsidP="00970F46">
            <w:pPr>
              <w:tabs>
                <w:tab w:val="left" w:pos="2127"/>
                <w:tab w:val="left" w:pos="3119"/>
              </w:tabs>
              <w:jc w:val="both"/>
              <w:rPr>
                <w:rFonts w:ascii="Arial" w:hAnsi="Arial" w:cs="Arial"/>
              </w:rPr>
            </w:pPr>
            <w:r w:rsidRPr="00970F46">
              <w:rPr>
                <w:rFonts w:ascii="Arial" w:hAnsi="Arial" w:cs="Arial"/>
              </w:rPr>
              <w:t xml:space="preserve">En el supuesto de que sea rescindido el </w:t>
            </w:r>
            <w:r w:rsidR="001809D4" w:rsidRPr="00970F46">
              <w:rPr>
                <w:rFonts w:ascii="Arial" w:hAnsi="Arial" w:cs="Arial"/>
              </w:rPr>
              <w:t>contrato</w:t>
            </w:r>
            <w:r w:rsidRPr="00970F46">
              <w:rPr>
                <w:rFonts w:ascii="Arial" w:hAnsi="Arial" w:cs="Arial"/>
              </w:rPr>
              <w:t xml:space="preserve"> no procederá el cobro de penalizaciones, ni la contabilización de las mismas para hacer efectiva la garantía de cumplimiento, cuando estas causas sean el motivo de la rescisión.</w:t>
            </w:r>
          </w:p>
          <w:p w:rsidR="00442848" w:rsidRPr="00970F46" w:rsidRDefault="00442848" w:rsidP="00970F46">
            <w:pPr>
              <w:jc w:val="both"/>
              <w:rPr>
                <w:rFonts w:ascii="Arial" w:hAnsi="Arial" w:cs="Arial"/>
              </w:rPr>
            </w:pPr>
            <w:r w:rsidRPr="00970F46">
              <w:rPr>
                <w:rFonts w:ascii="Arial" w:hAnsi="Arial" w:cs="Arial"/>
              </w:rPr>
              <w:t>En caso de rescisión, la aplicación de garantía de cumplimiento será proporcional al monto de las obligaciones incumplidas.</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442848" w:rsidRPr="00970F46" w:rsidRDefault="00442848"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Restricción de cesión de derechos y obligaciones.</w:t>
            </w:r>
          </w:p>
        </w:tc>
        <w:tc>
          <w:tcPr>
            <w:tcW w:w="7819" w:type="dxa"/>
            <w:gridSpan w:val="2"/>
            <w:tcBorders>
              <w:bottom w:val="single" w:sz="4" w:space="0" w:color="auto"/>
            </w:tcBorders>
            <w:vAlign w:val="center"/>
          </w:tcPr>
          <w:p w:rsidR="00442848" w:rsidRPr="00970F46" w:rsidRDefault="00442848" w:rsidP="00970F46">
            <w:pPr>
              <w:tabs>
                <w:tab w:val="left" w:pos="2127"/>
                <w:tab w:val="left" w:pos="3119"/>
              </w:tabs>
              <w:jc w:val="both"/>
              <w:rPr>
                <w:rFonts w:ascii="Arial" w:hAnsi="Arial" w:cs="Arial"/>
              </w:rPr>
            </w:pPr>
            <w:r w:rsidRPr="00970F46">
              <w:rPr>
                <w:rFonts w:ascii="Arial" w:hAnsi="Arial" w:cs="Arial"/>
              </w:rPr>
              <w:t xml:space="preserve">De conformidad con lo establecido en el artículo </w:t>
            </w:r>
            <w:r w:rsidRPr="00970F46">
              <w:rPr>
                <w:rFonts w:ascii="Arial" w:hAnsi="Arial" w:cs="Arial"/>
                <w:b/>
              </w:rPr>
              <w:t>46</w:t>
            </w:r>
            <w:r w:rsidRPr="00970F46">
              <w:rPr>
                <w:rFonts w:ascii="Arial" w:hAnsi="Arial" w:cs="Arial"/>
              </w:rPr>
              <w:t xml:space="preserve">, último párrafo de la Ley de Adquisiciones, Arrendamientos y Servicios del Sector Público, los derechos y obligaciones que se deriven de los </w:t>
            </w:r>
            <w:r w:rsidR="001809D4" w:rsidRPr="00970F46">
              <w:rPr>
                <w:rFonts w:ascii="Arial" w:hAnsi="Arial" w:cs="Arial"/>
              </w:rPr>
              <w:t>contrato</w:t>
            </w:r>
            <w:r w:rsidRPr="00970F46">
              <w:rPr>
                <w:rFonts w:ascii="Arial" w:hAnsi="Arial" w:cs="Arial"/>
              </w:rPr>
              <w:t>s no podrán cederse en forma parcial ni total a favor de cualquier otra persona, con excepción de los derechos de cobro, en cuyo caso el licitante adjudicado deberá contar con el consent</w:t>
            </w:r>
            <w:r w:rsidR="00662ECD" w:rsidRPr="00970F46">
              <w:rPr>
                <w:rFonts w:ascii="Arial" w:hAnsi="Arial" w:cs="Arial"/>
              </w:rPr>
              <w:t>imiento de la Convocante.</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442848" w:rsidRPr="00970F46" w:rsidRDefault="00442848"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 xml:space="preserve">Terminación anticipada del </w:t>
            </w:r>
            <w:r w:rsidR="001809D4" w:rsidRPr="00970F46">
              <w:rPr>
                <w:rFonts w:ascii="Arial" w:hAnsi="Arial" w:cs="Arial"/>
                <w:b/>
              </w:rPr>
              <w:t>contrato</w:t>
            </w:r>
            <w:r w:rsidRPr="00970F46">
              <w:rPr>
                <w:rFonts w:ascii="Arial" w:hAnsi="Arial" w:cs="Arial"/>
                <w:b/>
              </w:rPr>
              <w:t>.</w:t>
            </w:r>
          </w:p>
        </w:tc>
        <w:tc>
          <w:tcPr>
            <w:tcW w:w="7819" w:type="dxa"/>
            <w:gridSpan w:val="2"/>
            <w:tcBorders>
              <w:bottom w:val="single" w:sz="4" w:space="0" w:color="auto"/>
            </w:tcBorders>
            <w:vAlign w:val="center"/>
          </w:tcPr>
          <w:p w:rsidR="00442848" w:rsidRPr="00970F46" w:rsidRDefault="00442848" w:rsidP="00970F46">
            <w:pPr>
              <w:tabs>
                <w:tab w:val="left" w:pos="2127"/>
                <w:tab w:val="left" w:pos="3119"/>
              </w:tabs>
              <w:jc w:val="both"/>
              <w:rPr>
                <w:rFonts w:ascii="Arial" w:hAnsi="Arial" w:cs="Arial"/>
              </w:rPr>
            </w:pPr>
            <w:r w:rsidRPr="00970F46">
              <w:rPr>
                <w:rFonts w:ascii="Arial" w:hAnsi="Arial" w:cs="Arial"/>
              </w:rPr>
              <w:t xml:space="preserve">Se podrá dar por terminado anticipadamente el </w:t>
            </w:r>
            <w:r w:rsidR="001809D4" w:rsidRPr="00970F46">
              <w:rPr>
                <w:rFonts w:ascii="Arial" w:hAnsi="Arial" w:cs="Arial"/>
              </w:rPr>
              <w:t>contrato</w:t>
            </w:r>
            <w:r w:rsidRPr="00970F46">
              <w:rPr>
                <w:rFonts w:ascii="Arial" w:hAnsi="Arial" w:cs="Arial"/>
              </w:rPr>
              <w:t xml:space="preserve">, conforme a lo dispuesto por el artículo </w:t>
            </w:r>
            <w:r w:rsidRPr="00970F46">
              <w:rPr>
                <w:rFonts w:ascii="Arial" w:hAnsi="Arial" w:cs="Arial"/>
                <w:b/>
              </w:rPr>
              <w:t>54</w:t>
            </w:r>
            <w:r w:rsidRPr="00970F46">
              <w:rPr>
                <w:rFonts w:ascii="Arial" w:hAnsi="Arial" w:cs="Arial"/>
              </w:rPr>
              <w:t xml:space="preserve"> bis, de la de la Ley de Adquisiciones, Arrendamientos y Servicios del Sector Público en cualquiera de los siguientes casos:</w:t>
            </w:r>
          </w:p>
          <w:p w:rsidR="00442848" w:rsidRPr="00970F46" w:rsidRDefault="00442848" w:rsidP="00970F46">
            <w:pPr>
              <w:pStyle w:val="Sinespaciado"/>
              <w:numPr>
                <w:ilvl w:val="0"/>
                <w:numId w:val="64"/>
              </w:numPr>
              <w:ind w:left="0" w:firstLine="0"/>
              <w:rPr>
                <w:rFonts w:ascii="Arial" w:hAnsi="Arial" w:cs="Arial"/>
              </w:rPr>
            </w:pPr>
            <w:r w:rsidRPr="00970F46">
              <w:rPr>
                <w:rFonts w:ascii="Arial" w:hAnsi="Arial" w:cs="Arial"/>
              </w:rPr>
              <w:t>Cuando concurran razones de interés general.</w:t>
            </w:r>
          </w:p>
          <w:p w:rsidR="00442848" w:rsidRPr="00970F46" w:rsidRDefault="00442848" w:rsidP="00970F46">
            <w:pPr>
              <w:pStyle w:val="Sinespaciado"/>
              <w:numPr>
                <w:ilvl w:val="0"/>
                <w:numId w:val="64"/>
              </w:numPr>
              <w:ind w:left="0" w:firstLine="0"/>
              <w:jc w:val="both"/>
              <w:rPr>
                <w:rFonts w:ascii="Arial" w:hAnsi="Arial" w:cs="Arial"/>
              </w:rPr>
            </w:pPr>
            <w:r w:rsidRPr="00970F46">
              <w:rPr>
                <w:rFonts w:ascii="Arial" w:hAnsi="Arial" w:cs="Arial"/>
              </w:rPr>
              <w:t xml:space="preserve">Cuando por causas justificadas se extinga la necesidad de requerir los </w:t>
            </w:r>
            <w:r w:rsidR="00662ECD" w:rsidRPr="00970F46">
              <w:rPr>
                <w:rFonts w:ascii="Arial" w:hAnsi="Arial" w:cs="Arial"/>
              </w:rPr>
              <w:t>servicios</w:t>
            </w:r>
            <w:r w:rsidRPr="00970F46">
              <w:rPr>
                <w:rFonts w:ascii="Arial" w:hAnsi="Arial" w:cs="Arial"/>
              </w:rPr>
              <w:t xml:space="preserve"> originalmente contratados y se demuestre que de continuar con el cumplimiento de las obligaciones pactadas, se ocasione algún daño o perjuicio a la convocante. </w:t>
            </w:r>
          </w:p>
          <w:p w:rsidR="00442848" w:rsidRPr="00970F46" w:rsidRDefault="00442848" w:rsidP="00970F46">
            <w:pPr>
              <w:pStyle w:val="Sinespaciado"/>
              <w:numPr>
                <w:ilvl w:val="0"/>
                <w:numId w:val="64"/>
              </w:numPr>
              <w:ind w:left="0" w:firstLine="0"/>
              <w:jc w:val="both"/>
              <w:rPr>
                <w:rFonts w:ascii="Arial" w:hAnsi="Arial" w:cs="Arial"/>
              </w:rPr>
            </w:pPr>
            <w:r w:rsidRPr="00970F46">
              <w:rPr>
                <w:rFonts w:ascii="Arial" w:hAnsi="Arial" w:cs="Arial"/>
              </w:rPr>
              <w:t xml:space="preserve">Se determine la nulidad total o parcial de los actos que dieron origen al </w:t>
            </w:r>
            <w:r w:rsidR="001809D4" w:rsidRPr="00970F46">
              <w:rPr>
                <w:rFonts w:ascii="Arial" w:hAnsi="Arial" w:cs="Arial"/>
              </w:rPr>
              <w:t>contrato</w:t>
            </w:r>
            <w:r w:rsidRPr="00970F46">
              <w:rPr>
                <w:rFonts w:ascii="Arial" w:hAnsi="Arial" w:cs="Arial"/>
              </w:rPr>
              <w:t>, con motivo de la resolución de una inconformidad o intervención de oficio emitida por la Secretaría de la Función Pública.</w:t>
            </w:r>
          </w:p>
          <w:p w:rsidR="00442848" w:rsidRPr="00970F46" w:rsidRDefault="00442848" w:rsidP="00970F46">
            <w:pPr>
              <w:pStyle w:val="Prrafodelista"/>
              <w:numPr>
                <w:ilvl w:val="0"/>
                <w:numId w:val="64"/>
              </w:numPr>
              <w:ind w:left="0" w:firstLine="0"/>
              <w:jc w:val="both"/>
              <w:rPr>
                <w:rFonts w:ascii="Arial" w:hAnsi="Arial" w:cs="Arial"/>
              </w:rPr>
            </w:pPr>
            <w:r w:rsidRPr="00970F46">
              <w:rPr>
                <w:rFonts w:ascii="Arial" w:hAnsi="Arial" w:cs="Arial"/>
              </w:rPr>
              <w:t xml:space="preserve">En caso de la terminación anticipada se aplicará lo dispuesto en el artículo </w:t>
            </w:r>
            <w:r w:rsidRPr="00970F46">
              <w:rPr>
                <w:rFonts w:ascii="Arial" w:hAnsi="Arial" w:cs="Arial"/>
                <w:b/>
              </w:rPr>
              <w:t>102</w:t>
            </w:r>
            <w:r w:rsidRPr="00970F46">
              <w:rPr>
                <w:rFonts w:ascii="Arial" w:hAnsi="Arial" w:cs="Arial"/>
              </w:rPr>
              <w:t>, del Reglamento.</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442848" w:rsidRPr="00970F46" w:rsidRDefault="00442848"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 xml:space="preserve">Suspensión temporal de la entrega de los </w:t>
            </w:r>
            <w:r w:rsidR="004B4FED" w:rsidRPr="00970F46">
              <w:rPr>
                <w:rFonts w:ascii="Arial" w:hAnsi="Arial" w:cs="Arial"/>
                <w:b/>
              </w:rPr>
              <w:t>servicios.</w:t>
            </w:r>
          </w:p>
        </w:tc>
        <w:tc>
          <w:tcPr>
            <w:tcW w:w="7819" w:type="dxa"/>
            <w:gridSpan w:val="2"/>
            <w:tcBorders>
              <w:bottom w:val="single" w:sz="4" w:space="0" w:color="auto"/>
            </w:tcBorders>
            <w:vAlign w:val="center"/>
          </w:tcPr>
          <w:p w:rsidR="00442848" w:rsidRPr="00970F46" w:rsidRDefault="00442848" w:rsidP="00970F46">
            <w:pPr>
              <w:jc w:val="both"/>
              <w:rPr>
                <w:rFonts w:ascii="Arial" w:hAnsi="Arial" w:cs="Arial"/>
              </w:rPr>
            </w:pPr>
            <w:r w:rsidRPr="00970F46">
              <w:rPr>
                <w:rFonts w:ascii="Arial" w:hAnsi="Arial" w:cs="Arial"/>
              </w:rPr>
              <w:t xml:space="preserve">De acuerdo a lo señalado en el artículo </w:t>
            </w:r>
            <w:r w:rsidRPr="00970F46">
              <w:rPr>
                <w:rFonts w:ascii="Arial" w:hAnsi="Arial" w:cs="Arial"/>
                <w:b/>
              </w:rPr>
              <w:t>55</w:t>
            </w:r>
            <w:r w:rsidRPr="00970F46">
              <w:rPr>
                <w:rFonts w:ascii="Arial" w:hAnsi="Arial" w:cs="Arial"/>
              </w:rPr>
              <w:t xml:space="preserve"> bis de la Ley de Adquisiciones, Arrendamientos y Servicios del Sector Público, cuando en la </w:t>
            </w:r>
            <w:r w:rsidR="004B4FED" w:rsidRPr="00970F46">
              <w:rPr>
                <w:rFonts w:ascii="Arial" w:hAnsi="Arial" w:cs="Arial"/>
              </w:rPr>
              <w:t>prestación de los servicios</w:t>
            </w:r>
            <w:r w:rsidRPr="00970F46">
              <w:rPr>
                <w:rFonts w:ascii="Arial" w:hAnsi="Arial" w:cs="Arial"/>
              </w:rPr>
              <w:t xml:space="preserve"> se presente caso fortuito o fuerza mayor, la Convocante podrá suspender la prestación de los mismos, en cuyo caso únicamente se pagarán aquellos que hubieren sido efectivamente entregados</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442848" w:rsidRPr="00970F46" w:rsidRDefault="00442848"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 xml:space="preserve">Nulidad de los actos, contratos o </w:t>
            </w:r>
            <w:r w:rsidR="001809D4" w:rsidRPr="00970F46">
              <w:rPr>
                <w:rFonts w:ascii="Arial" w:hAnsi="Arial" w:cs="Arial"/>
                <w:b/>
              </w:rPr>
              <w:t>contrato</w:t>
            </w:r>
            <w:r w:rsidRPr="00970F46">
              <w:rPr>
                <w:rFonts w:ascii="Arial" w:hAnsi="Arial" w:cs="Arial"/>
                <w:b/>
              </w:rPr>
              <w:t>s y convenios.</w:t>
            </w:r>
          </w:p>
        </w:tc>
        <w:tc>
          <w:tcPr>
            <w:tcW w:w="7819" w:type="dxa"/>
            <w:gridSpan w:val="2"/>
            <w:tcBorders>
              <w:bottom w:val="single" w:sz="4" w:space="0" w:color="auto"/>
            </w:tcBorders>
            <w:vAlign w:val="center"/>
          </w:tcPr>
          <w:p w:rsidR="00442848" w:rsidRPr="00970F46" w:rsidRDefault="00442848" w:rsidP="00970F46">
            <w:pPr>
              <w:jc w:val="both"/>
              <w:rPr>
                <w:rFonts w:ascii="Arial" w:hAnsi="Arial" w:cs="Arial"/>
              </w:rPr>
            </w:pPr>
            <w:r w:rsidRPr="00970F46">
              <w:rPr>
                <w:rFonts w:ascii="Arial" w:hAnsi="Arial" w:cs="Arial"/>
              </w:rPr>
              <w:t xml:space="preserve">Los actos, contratos o </w:t>
            </w:r>
            <w:r w:rsidR="001809D4" w:rsidRPr="00970F46">
              <w:rPr>
                <w:rFonts w:ascii="Arial" w:hAnsi="Arial" w:cs="Arial"/>
              </w:rPr>
              <w:t>contrato</w:t>
            </w:r>
            <w:r w:rsidRPr="00970F46">
              <w:rPr>
                <w:rFonts w:ascii="Arial" w:hAnsi="Arial" w:cs="Arial"/>
              </w:rPr>
              <w:t xml:space="preserve">s y convenios que la Convocante realice o celebre en contravención a lo dispuesto por la Ley de Adquisiciones, Arrendamientos y Servicios del Sector Público, serán nulos previa determinación de la Autoridad competente, de conformidad a lo señalado en el artículo </w:t>
            </w:r>
            <w:r w:rsidRPr="00970F46">
              <w:rPr>
                <w:rFonts w:ascii="Arial" w:hAnsi="Arial" w:cs="Arial"/>
                <w:b/>
              </w:rPr>
              <w:t>15</w:t>
            </w:r>
            <w:r w:rsidRPr="00970F46">
              <w:rPr>
                <w:rFonts w:ascii="Arial" w:hAnsi="Arial" w:cs="Arial"/>
              </w:rPr>
              <w:t>, de la citada Ley.</w:t>
            </w:r>
          </w:p>
        </w:tc>
      </w:tr>
      <w:tr w:rsidR="00596F8C" w:rsidRPr="00970F46" w:rsidTr="00395C9F">
        <w:trPr>
          <w:trHeight w:val="417"/>
          <w:jc w:val="center"/>
        </w:trPr>
        <w:tc>
          <w:tcPr>
            <w:tcW w:w="2384" w:type="dxa"/>
            <w:tcBorders>
              <w:bottom w:val="single" w:sz="4" w:space="0" w:color="auto"/>
            </w:tcBorders>
            <w:shd w:val="clear" w:color="auto" w:fill="D9D9D9" w:themeFill="background1" w:themeFillShade="D9"/>
          </w:tcPr>
          <w:p w:rsidR="00442848" w:rsidRPr="00970F46" w:rsidRDefault="00442848" w:rsidP="00970F46">
            <w:pPr>
              <w:pStyle w:val="Prrafodelista"/>
              <w:numPr>
                <w:ilvl w:val="1"/>
                <w:numId w:val="32"/>
              </w:numPr>
              <w:tabs>
                <w:tab w:val="left" w:pos="-134"/>
                <w:tab w:val="left" w:pos="8"/>
                <w:tab w:val="left" w:pos="576"/>
                <w:tab w:val="left" w:pos="718"/>
              </w:tabs>
              <w:ind w:left="0" w:firstLine="0"/>
              <w:jc w:val="both"/>
              <w:outlineLvl w:val="1"/>
              <w:rPr>
                <w:rFonts w:ascii="Arial" w:hAnsi="Arial" w:cs="Arial"/>
                <w:b/>
              </w:rPr>
            </w:pPr>
            <w:r w:rsidRPr="00970F46">
              <w:rPr>
                <w:rFonts w:ascii="Arial" w:hAnsi="Arial" w:cs="Arial"/>
                <w:b/>
              </w:rPr>
              <w:t>Controversias.</w:t>
            </w:r>
          </w:p>
        </w:tc>
        <w:tc>
          <w:tcPr>
            <w:tcW w:w="7819" w:type="dxa"/>
            <w:gridSpan w:val="2"/>
            <w:tcBorders>
              <w:bottom w:val="single" w:sz="4" w:space="0" w:color="auto"/>
            </w:tcBorders>
            <w:vAlign w:val="center"/>
          </w:tcPr>
          <w:p w:rsidR="001B1298" w:rsidRPr="00970F46" w:rsidRDefault="00442848" w:rsidP="00970F46">
            <w:pPr>
              <w:jc w:val="both"/>
              <w:rPr>
                <w:rFonts w:ascii="Arial" w:hAnsi="Arial" w:cs="Arial"/>
              </w:rPr>
            </w:pPr>
            <w:r w:rsidRPr="00970F46">
              <w:rPr>
                <w:rFonts w:ascii="Arial" w:hAnsi="Arial" w:cs="Arial"/>
              </w:rPr>
              <w:t xml:space="preserve">Conforme a lo señalado en el artículo </w:t>
            </w:r>
            <w:r w:rsidRPr="00970F46">
              <w:rPr>
                <w:rFonts w:ascii="Arial" w:hAnsi="Arial" w:cs="Arial"/>
                <w:b/>
              </w:rPr>
              <w:t>85</w:t>
            </w:r>
            <w:r w:rsidRPr="00970F46">
              <w:rPr>
                <w:rFonts w:ascii="Arial" w:hAnsi="Arial" w:cs="Arial"/>
              </w:rPr>
              <w:t xml:space="preserve">, de la Ley de Adquisiciones, Arrendamientos y Servicios del Sector Público, las controversias que se susciten con motivo de la interpretación, cumplimiento o aplicación de la Ley, su Reglamento y del </w:t>
            </w:r>
            <w:r w:rsidR="001809D4" w:rsidRPr="00970F46">
              <w:rPr>
                <w:rFonts w:ascii="Arial" w:hAnsi="Arial" w:cs="Arial"/>
              </w:rPr>
              <w:t>contrato</w:t>
            </w:r>
            <w:r w:rsidRPr="00970F46">
              <w:rPr>
                <w:rFonts w:ascii="Arial" w:hAnsi="Arial" w:cs="Arial"/>
              </w:rPr>
              <w:t xml:space="preserve"> que se derive de la presente </w:t>
            </w:r>
            <w:r w:rsidR="004D183A" w:rsidRPr="00970F46">
              <w:rPr>
                <w:rFonts w:ascii="Arial" w:hAnsi="Arial" w:cs="Arial"/>
                <w:sz w:val="19"/>
                <w:szCs w:val="19"/>
              </w:rPr>
              <w:t>Licitación</w:t>
            </w:r>
            <w:r w:rsidRPr="00970F46">
              <w:rPr>
                <w:rFonts w:ascii="Arial" w:hAnsi="Arial" w:cs="Arial"/>
              </w:rPr>
              <w:t xml:space="preserve">, serán resueltas por los Tribunales Federales con residencia en </w:t>
            </w:r>
            <w:r w:rsidR="00662ECD" w:rsidRPr="00970F46">
              <w:rPr>
                <w:rFonts w:ascii="Arial" w:hAnsi="Arial" w:cs="Arial"/>
              </w:rPr>
              <w:t>C</w:t>
            </w:r>
            <w:r w:rsidR="0043675B" w:rsidRPr="00970F46">
              <w:rPr>
                <w:rFonts w:ascii="Arial" w:hAnsi="Arial" w:cs="Arial"/>
              </w:rPr>
              <w:t xml:space="preserve">iudad </w:t>
            </w:r>
            <w:r w:rsidR="00662ECD" w:rsidRPr="00970F46">
              <w:rPr>
                <w:rFonts w:ascii="Arial" w:hAnsi="Arial" w:cs="Arial"/>
              </w:rPr>
              <w:t>Victoria Tamaulipas</w:t>
            </w:r>
            <w:r w:rsidRPr="00970F46">
              <w:rPr>
                <w:rFonts w:ascii="Arial" w:hAnsi="Arial" w:cs="Arial"/>
              </w:rPr>
              <w:t>, en términos de las Leyes y Códigos aplicables en la materia.</w:t>
            </w:r>
          </w:p>
        </w:tc>
      </w:tr>
    </w:tbl>
    <w:p w:rsidR="00513C07" w:rsidRPr="00970F46" w:rsidRDefault="00DB5EC8" w:rsidP="00970F46">
      <w:pPr>
        <w:pStyle w:val="Prrafodelista"/>
        <w:numPr>
          <w:ilvl w:val="0"/>
          <w:numId w:val="32"/>
        </w:numPr>
        <w:tabs>
          <w:tab w:val="left" w:pos="3119"/>
        </w:tabs>
        <w:autoSpaceDE w:val="0"/>
        <w:autoSpaceDN w:val="0"/>
        <w:adjustRightInd w:val="0"/>
        <w:spacing w:after="0" w:line="240" w:lineRule="auto"/>
        <w:ind w:left="0" w:firstLine="0"/>
        <w:jc w:val="both"/>
        <w:rPr>
          <w:rFonts w:ascii="Arial" w:hAnsi="Arial" w:cs="Arial"/>
          <w:sz w:val="20"/>
          <w:szCs w:val="20"/>
        </w:rPr>
      </w:pPr>
      <w:r w:rsidRPr="00970F46">
        <w:rPr>
          <w:rFonts w:ascii="Arial" w:hAnsi="Arial" w:cs="Arial"/>
          <w:b/>
          <w:sz w:val="20"/>
          <w:szCs w:val="20"/>
          <w:lang w:val="es-ES"/>
        </w:rPr>
        <w:t xml:space="preserve">FORMA Y </w:t>
      </w:r>
      <w:r w:rsidR="00B3270D" w:rsidRPr="00970F46">
        <w:rPr>
          <w:rFonts w:ascii="Arial" w:hAnsi="Arial" w:cs="Arial"/>
          <w:b/>
          <w:sz w:val="20"/>
          <w:szCs w:val="20"/>
          <w:lang w:val="es-ES"/>
        </w:rPr>
        <w:t xml:space="preserve">TÉRMINOS EN QUE REGIRÁN LOS DIVERSOS ACTOS DEL PROCEDIMIENTO DE </w:t>
      </w:r>
      <w:r w:rsidR="00FE3AF9" w:rsidRPr="00970F46">
        <w:rPr>
          <w:rFonts w:ascii="Arial" w:hAnsi="Arial" w:cs="Arial"/>
          <w:b/>
          <w:sz w:val="20"/>
          <w:szCs w:val="20"/>
          <w:lang w:val="es-ES"/>
        </w:rPr>
        <w:t>LICITACIÓN PÚBLICA</w:t>
      </w:r>
      <w:r w:rsidR="00B3270D" w:rsidRPr="00970F46">
        <w:rPr>
          <w:rFonts w:ascii="Arial" w:hAnsi="Arial" w:cs="Arial"/>
          <w:b/>
          <w:sz w:val="20"/>
          <w:szCs w:val="20"/>
          <w:lang w:val="es-ES"/>
        </w:rPr>
        <w:t xml:space="preserve"> NACIONAL</w:t>
      </w:r>
      <w:r w:rsidR="00B55641" w:rsidRPr="00970F46">
        <w:rPr>
          <w:rFonts w:ascii="Arial" w:hAnsi="Arial" w:cs="Arial"/>
          <w:b/>
          <w:sz w:val="20"/>
          <w:szCs w:val="20"/>
          <w:lang w:val="es-ES"/>
        </w:rPr>
        <w:t>ELECTRÓNICA</w:t>
      </w:r>
      <w:r w:rsidR="00B3270D" w:rsidRPr="00970F46">
        <w:rPr>
          <w:rFonts w:ascii="Arial" w:hAnsi="Arial" w:cs="Arial"/>
          <w:b/>
          <w:sz w:val="20"/>
          <w:szCs w:val="20"/>
          <w:lang w:val="es-ES"/>
        </w:rPr>
        <w:t>.</w:t>
      </w:r>
    </w:p>
    <w:tbl>
      <w:tblPr>
        <w:tblStyle w:val="Tablaconcuadrcula"/>
        <w:tblW w:w="10201" w:type="dxa"/>
        <w:jc w:val="center"/>
        <w:tblLook w:val="04A0" w:firstRow="1" w:lastRow="0" w:firstColumn="1" w:lastColumn="0" w:noHBand="0" w:noVBand="1"/>
      </w:tblPr>
      <w:tblGrid>
        <w:gridCol w:w="2383"/>
        <w:gridCol w:w="3362"/>
        <w:gridCol w:w="2566"/>
        <w:gridCol w:w="1890"/>
      </w:tblGrid>
      <w:tr w:rsidR="00596F8C" w:rsidRPr="00970F46" w:rsidTr="00C36156">
        <w:trPr>
          <w:trHeight w:val="247"/>
          <w:jc w:val="center"/>
        </w:trPr>
        <w:tc>
          <w:tcPr>
            <w:tcW w:w="2383" w:type="dxa"/>
            <w:shd w:val="clear" w:color="auto" w:fill="D9D9D9" w:themeFill="background1" w:themeFillShade="D9"/>
          </w:tcPr>
          <w:p w:rsidR="00513C07" w:rsidRPr="00970F46" w:rsidRDefault="00DF4AA2" w:rsidP="00970F46">
            <w:pPr>
              <w:pStyle w:val="Prrafodelista"/>
              <w:numPr>
                <w:ilvl w:val="0"/>
                <w:numId w:val="48"/>
              </w:numPr>
              <w:tabs>
                <w:tab w:val="left" w:pos="454"/>
              </w:tabs>
              <w:ind w:left="0" w:firstLine="0"/>
              <w:jc w:val="both"/>
              <w:rPr>
                <w:rFonts w:ascii="Arial" w:hAnsi="Arial" w:cs="Arial"/>
                <w:b/>
                <w:lang w:val="es-ES"/>
              </w:rPr>
            </w:pPr>
            <w:r w:rsidRPr="00970F46">
              <w:rPr>
                <w:rFonts w:ascii="Arial" w:hAnsi="Arial" w:cs="Arial"/>
                <w:b/>
                <w:lang w:val="es-ES"/>
              </w:rPr>
              <w:t>Reducción  de plazo.</w:t>
            </w:r>
          </w:p>
        </w:tc>
        <w:tc>
          <w:tcPr>
            <w:tcW w:w="7818" w:type="dxa"/>
            <w:gridSpan w:val="3"/>
            <w:vAlign w:val="center"/>
          </w:tcPr>
          <w:p w:rsidR="00513C07" w:rsidRPr="00970F46" w:rsidRDefault="00CF47E1" w:rsidP="00970F46">
            <w:pPr>
              <w:tabs>
                <w:tab w:val="left" w:pos="2127"/>
                <w:tab w:val="left" w:pos="3119"/>
                <w:tab w:val="left" w:pos="4482"/>
              </w:tabs>
              <w:jc w:val="both"/>
              <w:rPr>
                <w:rFonts w:ascii="Arial" w:hAnsi="Arial" w:cs="Arial"/>
                <w:b/>
                <w:noProof/>
                <w:lang w:val="es-ES"/>
              </w:rPr>
            </w:pPr>
            <w:r w:rsidRPr="00970F46">
              <w:rPr>
                <w:rFonts w:ascii="Arial" w:hAnsi="Arial" w:cs="Arial"/>
                <w:b/>
                <w:noProof/>
                <w:lang w:val="es-ES"/>
              </w:rPr>
              <w:t>No Aplica</w:t>
            </w:r>
          </w:p>
        </w:tc>
      </w:tr>
      <w:tr w:rsidR="00596F8C" w:rsidRPr="00970F46" w:rsidTr="00C36156">
        <w:trPr>
          <w:trHeight w:val="247"/>
          <w:jc w:val="center"/>
        </w:trPr>
        <w:tc>
          <w:tcPr>
            <w:tcW w:w="2383" w:type="dxa"/>
            <w:vMerge w:val="restart"/>
            <w:shd w:val="clear" w:color="auto" w:fill="D9D9D9" w:themeFill="background1" w:themeFillShade="D9"/>
          </w:tcPr>
          <w:p w:rsidR="00FE3AF9" w:rsidRPr="00970F46" w:rsidRDefault="00FE3AF9" w:rsidP="00970F46">
            <w:pPr>
              <w:pStyle w:val="Prrafodelista"/>
              <w:numPr>
                <w:ilvl w:val="0"/>
                <w:numId w:val="48"/>
              </w:numPr>
              <w:tabs>
                <w:tab w:val="left" w:pos="454"/>
              </w:tabs>
              <w:ind w:left="0" w:firstLine="0"/>
              <w:jc w:val="both"/>
              <w:rPr>
                <w:rFonts w:ascii="Arial" w:hAnsi="Arial" w:cs="Arial"/>
                <w:b/>
                <w:bCs/>
                <w:lang w:val="es-ES"/>
              </w:rPr>
            </w:pPr>
            <w:r w:rsidRPr="00970F46">
              <w:rPr>
                <w:rFonts w:ascii="Arial" w:hAnsi="Arial" w:cs="Arial"/>
                <w:b/>
                <w:bCs/>
                <w:lang w:val="es-ES"/>
              </w:rPr>
              <w:t>Calendario de eventos.</w:t>
            </w:r>
          </w:p>
        </w:tc>
        <w:tc>
          <w:tcPr>
            <w:tcW w:w="3362" w:type="dxa"/>
            <w:vAlign w:val="center"/>
          </w:tcPr>
          <w:p w:rsidR="00FE3AF9" w:rsidRPr="00970F46" w:rsidRDefault="00FE3AF9" w:rsidP="00970F46">
            <w:pPr>
              <w:tabs>
                <w:tab w:val="left" w:pos="-1440"/>
                <w:tab w:val="left" w:pos="-720"/>
                <w:tab w:val="left" w:pos="3119"/>
              </w:tabs>
              <w:rPr>
                <w:rFonts w:ascii="Arial" w:hAnsi="Arial" w:cs="Arial"/>
              </w:rPr>
            </w:pPr>
            <w:r w:rsidRPr="00970F46">
              <w:rPr>
                <w:rFonts w:ascii="Arial" w:hAnsi="Arial" w:cs="Arial"/>
              </w:rPr>
              <w:t xml:space="preserve">Visita a las instalaciones </w:t>
            </w:r>
          </w:p>
        </w:tc>
        <w:tc>
          <w:tcPr>
            <w:tcW w:w="2566" w:type="dxa"/>
            <w:vAlign w:val="center"/>
          </w:tcPr>
          <w:p w:rsidR="00FE3AF9" w:rsidRPr="00970F46" w:rsidRDefault="00C2454A" w:rsidP="00970F46">
            <w:pPr>
              <w:tabs>
                <w:tab w:val="left" w:pos="2127"/>
                <w:tab w:val="left" w:pos="3119"/>
                <w:tab w:val="left" w:pos="4482"/>
              </w:tabs>
              <w:jc w:val="center"/>
              <w:rPr>
                <w:rFonts w:ascii="Arial" w:hAnsi="Arial" w:cs="Arial"/>
                <w:b/>
                <w:noProof/>
                <w:lang w:val="es-ES"/>
              </w:rPr>
            </w:pPr>
            <w:r>
              <w:rPr>
                <w:rFonts w:ascii="Arial" w:hAnsi="Arial" w:cs="Arial"/>
                <w:b/>
                <w:noProof/>
                <w:lang w:val="es-ES"/>
              </w:rPr>
              <w:t xml:space="preserve">13 </w:t>
            </w:r>
            <w:r w:rsidR="00FE3AF9" w:rsidRPr="00970F46">
              <w:rPr>
                <w:rFonts w:ascii="Arial" w:hAnsi="Arial" w:cs="Arial"/>
                <w:b/>
                <w:noProof/>
                <w:lang w:val="es-ES"/>
              </w:rPr>
              <w:t xml:space="preserve">de </w:t>
            </w:r>
            <w:r w:rsidR="00662ECD" w:rsidRPr="00970F46">
              <w:rPr>
                <w:rFonts w:ascii="Arial" w:hAnsi="Arial" w:cs="Arial"/>
                <w:b/>
                <w:noProof/>
                <w:lang w:val="es-ES"/>
              </w:rPr>
              <w:t>marzo</w:t>
            </w:r>
            <w:r>
              <w:rPr>
                <w:rFonts w:ascii="Arial" w:hAnsi="Arial" w:cs="Arial"/>
                <w:b/>
                <w:noProof/>
                <w:lang w:val="es-ES"/>
              </w:rPr>
              <w:t xml:space="preserve"> </w:t>
            </w:r>
            <w:r w:rsidR="00FE3AF9" w:rsidRPr="00970F46">
              <w:rPr>
                <w:rFonts w:ascii="Arial" w:hAnsi="Arial" w:cs="Arial"/>
                <w:b/>
                <w:noProof/>
                <w:lang w:val="es-ES"/>
              </w:rPr>
              <w:t>de 201</w:t>
            </w:r>
            <w:r w:rsidR="00662ECD" w:rsidRPr="00970F46">
              <w:rPr>
                <w:rFonts w:ascii="Arial" w:hAnsi="Arial" w:cs="Arial"/>
                <w:b/>
                <w:noProof/>
                <w:lang w:val="es-ES"/>
              </w:rPr>
              <w:t>9</w:t>
            </w:r>
          </w:p>
        </w:tc>
        <w:tc>
          <w:tcPr>
            <w:tcW w:w="1890" w:type="dxa"/>
            <w:vAlign w:val="center"/>
          </w:tcPr>
          <w:p w:rsidR="00FE3AF9" w:rsidRPr="00970F46" w:rsidRDefault="00FE3AF9" w:rsidP="00970F46">
            <w:pPr>
              <w:tabs>
                <w:tab w:val="left" w:pos="2127"/>
                <w:tab w:val="left" w:pos="3119"/>
                <w:tab w:val="left" w:pos="4482"/>
              </w:tabs>
              <w:jc w:val="center"/>
              <w:rPr>
                <w:rFonts w:ascii="Arial" w:hAnsi="Arial" w:cs="Arial"/>
                <w:b/>
                <w:noProof/>
                <w:lang w:val="es-ES"/>
              </w:rPr>
            </w:pPr>
            <w:r w:rsidRPr="00970F46">
              <w:rPr>
                <w:rFonts w:ascii="Arial" w:hAnsi="Arial" w:cs="Arial"/>
                <w:b/>
                <w:noProof/>
                <w:lang w:val="es-ES"/>
              </w:rPr>
              <w:t>1</w:t>
            </w:r>
            <w:r w:rsidR="00662ECD" w:rsidRPr="00970F46">
              <w:rPr>
                <w:rFonts w:ascii="Arial" w:hAnsi="Arial" w:cs="Arial"/>
                <w:b/>
                <w:noProof/>
                <w:lang w:val="es-ES"/>
              </w:rPr>
              <w:t>2</w:t>
            </w:r>
            <w:r w:rsidRPr="00970F46">
              <w:rPr>
                <w:rFonts w:ascii="Arial" w:hAnsi="Arial" w:cs="Arial"/>
                <w:b/>
                <w:noProof/>
                <w:lang w:val="es-ES"/>
              </w:rPr>
              <w:t>:</w:t>
            </w:r>
            <w:r w:rsidR="00662ECD" w:rsidRPr="00970F46">
              <w:rPr>
                <w:rFonts w:ascii="Arial" w:hAnsi="Arial" w:cs="Arial"/>
                <w:b/>
                <w:noProof/>
                <w:lang w:val="es-ES"/>
              </w:rPr>
              <w:t>3</w:t>
            </w:r>
            <w:r w:rsidRPr="00970F46">
              <w:rPr>
                <w:rFonts w:ascii="Arial" w:hAnsi="Arial" w:cs="Arial"/>
                <w:b/>
                <w:noProof/>
                <w:lang w:val="es-ES"/>
              </w:rPr>
              <w:t>0 horas</w:t>
            </w:r>
          </w:p>
        </w:tc>
      </w:tr>
      <w:tr w:rsidR="00596F8C" w:rsidRPr="00970F46" w:rsidTr="00C36156">
        <w:trPr>
          <w:trHeight w:val="247"/>
          <w:jc w:val="center"/>
        </w:trPr>
        <w:tc>
          <w:tcPr>
            <w:tcW w:w="2383" w:type="dxa"/>
            <w:vMerge/>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lang w:val="es-ES"/>
              </w:rPr>
            </w:pPr>
          </w:p>
        </w:tc>
        <w:tc>
          <w:tcPr>
            <w:tcW w:w="3362" w:type="dxa"/>
            <w:vAlign w:val="center"/>
          </w:tcPr>
          <w:p w:rsidR="00FC15C8" w:rsidRPr="00970F46" w:rsidRDefault="00FC15C8" w:rsidP="00970F46">
            <w:pPr>
              <w:tabs>
                <w:tab w:val="left" w:pos="2127"/>
                <w:tab w:val="left" w:pos="3119"/>
                <w:tab w:val="left" w:pos="4482"/>
              </w:tabs>
              <w:rPr>
                <w:rFonts w:ascii="Arial" w:hAnsi="Arial" w:cs="Arial"/>
                <w:noProof/>
                <w:lang w:val="es-ES"/>
              </w:rPr>
            </w:pPr>
            <w:r w:rsidRPr="00970F46">
              <w:rPr>
                <w:rFonts w:ascii="Arial" w:hAnsi="Arial" w:cs="Arial"/>
                <w:noProof/>
                <w:lang w:val="es-ES"/>
              </w:rPr>
              <w:t>Primera junta de aclaraciones</w:t>
            </w:r>
          </w:p>
        </w:tc>
        <w:tc>
          <w:tcPr>
            <w:tcW w:w="2566" w:type="dxa"/>
            <w:vAlign w:val="center"/>
          </w:tcPr>
          <w:p w:rsidR="00FC15C8" w:rsidRPr="00970F46" w:rsidRDefault="00C003ED" w:rsidP="00970F46">
            <w:pPr>
              <w:tabs>
                <w:tab w:val="left" w:pos="2127"/>
                <w:tab w:val="left" w:pos="3119"/>
                <w:tab w:val="left" w:pos="4482"/>
              </w:tabs>
              <w:jc w:val="center"/>
              <w:rPr>
                <w:rFonts w:ascii="Arial" w:hAnsi="Arial" w:cs="Arial"/>
                <w:b/>
                <w:smallCaps/>
                <w:noProof/>
                <w:sz w:val="22"/>
                <w:szCs w:val="22"/>
                <w:lang w:val="es-ES" w:eastAsia="es-ES"/>
              </w:rPr>
            </w:pPr>
            <w:r>
              <w:rPr>
                <w:rFonts w:ascii="Arial" w:hAnsi="Arial" w:cs="Arial"/>
                <w:b/>
                <w:noProof/>
                <w:lang w:val="es-ES"/>
              </w:rPr>
              <w:t>14</w:t>
            </w:r>
            <w:r w:rsidR="00C2454A">
              <w:rPr>
                <w:rFonts w:ascii="Arial" w:hAnsi="Arial" w:cs="Arial"/>
                <w:b/>
                <w:noProof/>
                <w:lang w:val="es-ES"/>
              </w:rPr>
              <w:t xml:space="preserve"> </w:t>
            </w:r>
            <w:r w:rsidR="00FC15C8" w:rsidRPr="00970F46">
              <w:rPr>
                <w:rFonts w:ascii="Arial" w:hAnsi="Arial" w:cs="Arial"/>
                <w:b/>
                <w:noProof/>
                <w:lang w:val="es-ES"/>
              </w:rPr>
              <w:t xml:space="preserve">de </w:t>
            </w:r>
            <w:r w:rsidR="00662ECD" w:rsidRPr="00970F46">
              <w:rPr>
                <w:rFonts w:ascii="Arial" w:hAnsi="Arial" w:cs="Arial"/>
                <w:b/>
                <w:noProof/>
                <w:lang w:val="es-ES"/>
              </w:rPr>
              <w:t>marzo</w:t>
            </w:r>
            <w:r w:rsidR="00C2454A">
              <w:rPr>
                <w:rFonts w:ascii="Arial" w:hAnsi="Arial" w:cs="Arial"/>
                <w:b/>
                <w:noProof/>
                <w:lang w:val="es-ES"/>
              </w:rPr>
              <w:t xml:space="preserve"> </w:t>
            </w:r>
            <w:r w:rsidR="00FC15C8" w:rsidRPr="00970F46">
              <w:rPr>
                <w:rFonts w:ascii="Arial" w:hAnsi="Arial" w:cs="Arial"/>
                <w:b/>
                <w:noProof/>
                <w:lang w:val="es-ES"/>
              </w:rPr>
              <w:t>de 201</w:t>
            </w:r>
            <w:r w:rsidR="00662ECD" w:rsidRPr="00970F46">
              <w:rPr>
                <w:rFonts w:ascii="Arial" w:hAnsi="Arial" w:cs="Arial"/>
                <w:b/>
                <w:noProof/>
                <w:lang w:val="es-ES"/>
              </w:rPr>
              <w:t>9</w:t>
            </w:r>
          </w:p>
        </w:tc>
        <w:tc>
          <w:tcPr>
            <w:tcW w:w="1890" w:type="dxa"/>
            <w:vAlign w:val="center"/>
          </w:tcPr>
          <w:p w:rsidR="00FC15C8" w:rsidRPr="00970F46" w:rsidRDefault="00FC15C8" w:rsidP="00970F46">
            <w:pPr>
              <w:tabs>
                <w:tab w:val="left" w:pos="2127"/>
                <w:tab w:val="left" w:pos="3119"/>
                <w:tab w:val="left" w:pos="4482"/>
              </w:tabs>
              <w:jc w:val="center"/>
              <w:rPr>
                <w:rFonts w:ascii="Arial" w:hAnsi="Arial" w:cs="Arial"/>
                <w:b/>
                <w:noProof/>
                <w:lang w:val="es-ES"/>
              </w:rPr>
            </w:pPr>
            <w:r w:rsidRPr="00970F46">
              <w:rPr>
                <w:rFonts w:ascii="Arial" w:hAnsi="Arial" w:cs="Arial"/>
                <w:b/>
                <w:noProof/>
                <w:lang w:val="es-ES"/>
              </w:rPr>
              <w:t>1</w:t>
            </w:r>
            <w:r w:rsidR="00662ECD" w:rsidRPr="00970F46">
              <w:rPr>
                <w:rFonts w:ascii="Arial" w:hAnsi="Arial" w:cs="Arial"/>
                <w:b/>
                <w:noProof/>
                <w:lang w:val="es-ES"/>
              </w:rPr>
              <w:t>2</w:t>
            </w:r>
            <w:r w:rsidRPr="00970F46">
              <w:rPr>
                <w:rFonts w:ascii="Arial" w:hAnsi="Arial" w:cs="Arial"/>
                <w:b/>
                <w:noProof/>
                <w:lang w:val="es-ES"/>
              </w:rPr>
              <w:t>:</w:t>
            </w:r>
            <w:r w:rsidR="00662ECD" w:rsidRPr="00970F46">
              <w:rPr>
                <w:rFonts w:ascii="Arial" w:hAnsi="Arial" w:cs="Arial"/>
                <w:b/>
                <w:noProof/>
                <w:lang w:val="es-ES"/>
              </w:rPr>
              <w:t>3</w:t>
            </w:r>
            <w:r w:rsidRPr="00970F46">
              <w:rPr>
                <w:rFonts w:ascii="Arial" w:hAnsi="Arial" w:cs="Arial"/>
                <w:b/>
                <w:noProof/>
                <w:lang w:val="es-ES"/>
              </w:rPr>
              <w:t>0 horas</w:t>
            </w:r>
          </w:p>
        </w:tc>
      </w:tr>
      <w:tr w:rsidR="00596F8C" w:rsidRPr="00970F46" w:rsidTr="00C36156">
        <w:trPr>
          <w:trHeight w:val="247"/>
          <w:jc w:val="center"/>
        </w:trPr>
        <w:tc>
          <w:tcPr>
            <w:tcW w:w="2383" w:type="dxa"/>
            <w:vMerge/>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bCs/>
                <w:lang w:val="es-ES"/>
              </w:rPr>
            </w:pPr>
          </w:p>
        </w:tc>
        <w:tc>
          <w:tcPr>
            <w:tcW w:w="3362" w:type="dxa"/>
            <w:vAlign w:val="center"/>
          </w:tcPr>
          <w:p w:rsidR="00FC15C8" w:rsidRPr="00970F46" w:rsidRDefault="00FC15C8" w:rsidP="00970F46">
            <w:pPr>
              <w:tabs>
                <w:tab w:val="left" w:pos="-1440"/>
                <w:tab w:val="left" w:pos="-720"/>
                <w:tab w:val="left" w:pos="3119"/>
              </w:tabs>
              <w:rPr>
                <w:rFonts w:ascii="Arial" w:hAnsi="Arial" w:cs="Arial"/>
              </w:rPr>
            </w:pPr>
            <w:r w:rsidRPr="00970F46">
              <w:rPr>
                <w:rFonts w:ascii="Arial" w:hAnsi="Arial" w:cs="Arial"/>
              </w:rPr>
              <w:t xml:space="preserve">Acto de presentación y apertura de proposiciones </w:t>
            </w:r>
          </w:p>
        </w:tc>
        <w:tc>
          <w:tcPr>
            <w:tcW w:w="2566" w:type="dxa"/>
            <w:vAlign w:val="center"/>
          </w:tcPr>
          <w:p w:rsidR="00FC15C8" w:rsidRPr="00970F46" w:rsidRDefault="00C003ED" w:rsidP="00970F46">
            <w:pPr>
              <w:tabs>
                <w:tab w:val="left" w:pos="-1440"/>
                <w:tab w:val="left" w:pos="-720"/>
                <w:tab w:val="left" w:pos="3119"/>
              </w:tabs>
              <w:jc w:val="center"/>
              <w:rPr>
                <w:rFonts w:ascii="Arial" w:hAnsi="Arial" w:cs="Arial"/>
                <w:b/>
              </w:rPr>
            </w:pPr>
            <w:r>
              <w:rPr>
                <w:rFonts w:ascii="Arial" w:hAnsi="Arial" w:cs="Arial"/>
                <w:b/>
                <w:noProof/>
              </w:rPr>
              <w:t>22</w:t>
            </w:r>
            <w:r w:rsidR="00C2454A">
              <w:rPr>
                <w:rFonts w:ascii="Arial" w:hAnsi="Arial" w:cs="Arial"/>
                <w:b/>
                <w:noProof/>
              </w:rPr>
              <w:t xml:space="preserve"> </w:t>
            </w:r>
            <w:r w:rsidR="00FC15C8" w:rsidRPr="00970F46">
              <w:rPr>
                <w:rFonts w:ascii="Arial" w:hAnsi="Arial" w:cs="Arial"/>
                <w:b/>
                <w:noProof/>
              </w:rPr>
              <w:t xml:space="preserve">de </w:t>
            </w:r>
            <w:r w:rsidR="00662ECD" w:rsidRPr="00970F46">
              <w:rPr>
                <w:rFonts w:ascii="Arial" w:hAnsi="Arial" w:cs="Arial"/>
                <w:b/>
                <w:noProof/>
              </w:rPr>
              <w:t>marzo</w:t>
            </w:r>
            <w:r w:rsidR="00FC15C8" w:rsidRPr="00970F46">
              <w:rPr>
                <w:rFonts w:ascii="Arial" w:hAnsi="Arial" w:cs="Arial"/>
                <w:b/>
                <w:noProof/>
              </w:rPr>
              <w:t xml:space="preserve"> de 201</w:t>
            </w:r>
            <w:r w:rsidR="00662ECD" w:rsidRPr="00970F46">
              <w:rPr>
                <w:rFonts w:ascii="Arial" w:hAnsi="Arial" w:cs="Arial"/>
                <w:b/>
                <w:noProof/>
              </w:rPr>
              <w:t>9</w:t>
            </w:r>
          </w:p>
        </w:tc>
        <w:tc>
          <w:tcPr>
            <w:tcW w:w="1890" w:type="dxa"/>
            <w:vAlign w:val="center"/>
          </w:tcPr>
          <w:p w:rsidR="00FC15C8" w:rsidRPr="00970F46" w:rsidRDefault="00FC15C8" w:rsidP="00970F46">
            <w:pPr>
              <w:tabs>
                <w:tab w:val="left" w:pos="-1440"/>
                <w:tab w:val="left" w:pos="-720"/>
                <w:tab w:val="left" w:pos="3119"/>
              </w:tabs>
              <w:jc w:val="center"/>
              <w:rPr>
                <w:rFonts w:ascii="Arial" w:hAnsi="Arial" w:cs="Arial"/>
                <w:b/>
              </w:rPr>
            </w:pPr>
            <w:r w:rsidRPr="00970F46">
              <w:rPr>
                <w:rFonts w:ascii="Arial" w:hAnsi="Arial" w:cs="Arial"/>
                <w:b/>
                <w:noProof/>
              </w:rPr>
              <w:t>1</w:t>
            </w:r>
            <w:r w:rsidR="00662ECD" w:rsidRPr="00970F46">
              <w:rPr>
                <w:rFonts w:ascii="Arial" w:hAnsi="Arial" w:cs="Arial"/>
                <w:b/>
                <w:noProof/>
              </w:rPr>
              <w:t>2</w:t>
            </w:r>
            <w:r w:rsidRPr="00970F46">
              <w:rPr>
                <w:rFonts w:ascii="Arial" w:hAnsi="Arial" w:cs="Arial"/>
                <w:b/>
                <w:noProof/>
              </w:rPr>
              <w:t>:</w:t>
            </w:r>
            <w:r w:rsidR="00662ECD" w:rsidRPr="00970F46">
              <w:rPr>
                <w:rFonts w:ascii="Arial" w:hAnsi="Arial" w:cs="Arial"/>
                <w:b/>
                <w:noProof/>
              </w:rPr>
              <w:t>3</w:t>
            </w:r>
            <w:r w:rsidRPr="00970F46">
              <w:rPr>
                <w:rFonts w:ascii="Arial" w:hAnsi="Arial" w:cs="Arial"/>
                <w:b/>
                <w:noProof/>
              </w:rPr>
              <w:t>0 horas</w:t>
            </w:r>
          </w:p>
        </w:tc>
      </w:tr>
      <w:tr w:rsidR="00596F8C" w:rsidRPr="00970F46" w:rsidTr="00C36156">
        <w:trPr>
          <w:trHeight w:val="247"/>
          <w:jc w:val="center"/>
        </w:trPr>
        <w:tc>
          <w:tcPr>
            <w:tcW w:w="2383" w:type="dxa"/>
            <w:vMerge/>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bCs/>
                <w:lang w:val="es-ES"/>
              </w:rPr>
            </w:pPr>
          </w:p>
        </w:tc>
        <w:tc>
          <w:tcPr>
            <w:tcW w:w="3362" w:type="dxa"/>
            <w:tcBorders>
              <w:bottom w:val="single" w:sz="4" w:space="0" w:color="auto"/>
            </w:tcBorders>
            <w:vAlign w:val="center"/>
          </w:tcPr>
          <w:p w:rsidR="00FC15C8" w:rsidRPr="00970F46" w:rsidRDefault="00FC15C8" w:rsidP="00970F46">
            <w:pPr>
              <w:tabs>
                <w:tab w:val="left" w:pos="-1440"/>
                <w:tab w:val="left" w:pos="-720"/>
                <w:tab w:val="left" w:pos="3119"/>
              </w:tabs>
              <w:rPr>
                <w:rFonts w:ascii="Arial" w:hAnsi="Arial" w:cs="Arial"/>
              </w:rPr>
            </w:pPr>
            <w:r w:rsidRPr="00970F46">
              <w:rPr>
                <w:rFonts w:ascii="Arial" w:hAnsi="Arial" w:cs="Arial"/>
              </w:rPr>
              <w:t>Acto de fallo</w:t>
            </w:r>
          </w:p>
        </w:tc>
        <w:tc>
          <w:tcPr>
            <w:tcW w:w="2566" w:type="dxa"/>
            <w:vAlign w:val="center"/>
          </w:tcPr>
          <w:p w:rsidR="00FC15C8" w:rsidRPr="00970F46" w:rsidRDefault="00C003ED" w:rsidP="00970F46">
            <w:pPr>
              <w:tabs>
                <w:tab w:val="left" w:pos="-1440"/>
                <w:tab w:val="left" w:pos="-720"/>
                <w:tab w:val="left" w:pos="3119"/>
              </w:tabs>
              <w:jc w:val="center"/>
              <w:rPr>
                <w:rFonts w:ascii="Arial" w:hAnsi="Arial" w:cs="Arial"/>
                <w:b/>
              </w:rPr>
            </w:pPr>
            <w:r>
              <w:rPr>
                <w:rFonts w:ascii="Arial" w:hAnsi="Arial" w:cs="Arial"/>
                <w:b/>
                <w:noProof/>
              </w:rPr>
              <w:t>2</w:t>
            </w:r>
            <w:r w:rsidR="00C2454A">
              <w:rPr>
                <w:rFonts w:ascii="Arial" w:hAnsi="Arial" w:cs="Arial"/>
                <w:b/>
                <w:noProof/>
              </w:rPr>
              <w:t xml:space="preserve">8 </w:t>
            </w:r>
            <w:r w:rsidR="00FC15C8" w:rsidRPr="00970F46">
              <w:rPr>
                <w:rFonts w:ascii="Arial" w:hAnsi="Arial" w:cs="Arial"/>
                <w:b/>
                <w:noProof/>
              </w:rPr>
              <w:t xml:space="preserve">de </w:t>
            </w:r>
            <w:r w:rsidR="00662ECD" w:rsidRPr="00970F46">
              <w:rPr>
                <w:rFonts w:ascii="Arial" w:hAnsi="Arial" w:cs="Arial"/>
                <w:b/>
                <w:noProof/>
              </w:rPr>
              <w:t>marzo de 2019</w:t>
            </w:r>
          </w:p>
        </w:tc>
        <w:tc>
          <w:tcPr>
            <w:tcW w:w="1890" w:type="dxa"/>
            <w:vAlign w:val="center"/>
          </w:tcPr>
          <w:p w:rsidR="00FC15C8" w:rsidRPr="00970F46" w:rsidRDefault="00FC15C8" w:rsidP="00970F46">
            <w:pPr>
              <w:tabs>
                <w:tab w:val="left" w:pos="-1440"/>
                <w:tab w:val="left" w:pos="-720"/>
                <w:tab w:val="left" w:pos="3119"/>
              </w:tabs>
              <w:jc w:val="center"/>
              <w:rPr>
                <w:rFonts w:ascii="Arial" w:hAnsi="Arial" w:cs="Arial"/>
                <w:b/>
              </w:rPr>
            </w:pPr>
            <w:r w:rsidRPr="00970F46">
              <w:rPr>
                <w:rFonts w:ascii="Arial" w:hAnsi="Arial" w:cs="Arial"/>
                <w:b/>
                <w:noProof/>
              </w:rPr>
              <w:t>1</w:t>
            </w:r>
            <w:r w:rsidR="00662ECD" w:rsidRPr="00970F46">
              <w:rPr>
                <w:rFonts w:ascii="Arial" w:hAnsi="Arial" w:cs="Arial"/>
                <w:b/>
                <w:noProof/>
              </w:rPr>
              <w:t>2</w:t>
            </w:r>
            <w:r w:rsidRPr="00970F46">
              <w:rPr>
                <w:rFonts w:ascii="Arial" w:hAnsi="Arial" w:cs="Arial"/>
                <w:b/>
                <w:noProof/>
              </w:rPr>
              <w:t>:</w:t>
            </w:r>
            <w:r w:rsidR="00662ECD" w:rsidRPr="00970F46">
              <w:rPr>
                <w:rFonts w:ascii="Arial" w:hAnsi="Arial" w:cs="Arial"/>
                <w:b/>
                <w:noProof/>
              </w:rPr>
              <w:t>3</w:t>
            </w:r>
            <w:r w:rsidRPr="00970F46">
              <w:rPr>
                <w:rFonts w:ascii="Arial" w:hAnsi="Arial" w:cs="Arial"/>
                <w:b/>
                <w:noProof/>
              </w:rPr>
              <w:t>0 horas</w:t>
            </w:r>
          </w:p>
        </w:tc>
      </w:tr>
      <w:tr w:rsidR="00596F8C" w:rsidRPr="00970F46" w:rsidTr="00C36156">
        <w:trPr>
          <w:trHeight w:val="247"/>
          <w:jc w:val="center"/>
        </w:trPr>
        <w:tc>
          <w:tcPr>
            <w:tcW w:w="2383" w:type="dxa"/>
            <w:vMerge/>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bCs/>
                <w:lang w:val="es-ES"/>
              </w:rPr>
            </w:pPr>
          </w:p>
        </w:tc>
        <w:tc>
          <w:tcPr>
            <w:tcW w:w="3362" w:type="dxa"/>
            <w:vAlign w:val="center"/>
          </w:tcPr>
          <w:p w:rsidR="00FC15C8" w:rsidRPr="00970F46" w:rsidRDefault="00FC15C8" w:rsidP="00970F46">
            <w:pPr>
              <w:tabs>
                <w:tab w:val="left" w:pos="-1440"/>
                <w:tab w:val="left" w:pos="-720"/>
                <w:tab w:val="left" w:pos="3119"/>
              </w:tabs>
              <w:rPr>
                <w:rFonts w:ascii="Arial" w:hAnsi="Arial" w:cs="Arial"/>
              </w:rPr>
            </w:pPr>
            <w:r w:rsidRPr="00970F46">
              <w:rPr>
                <w:rFonts w:ascii="Arial" w:hAnsi="Arial" w:cs="Arial"/>
              </w:rPr>
              <w:t>Lugar de celebración de los eventos</w:t>
            </w:r>
          </w:p>
        </w:tc>
        <w:tc>
          <w:tcPr>
            <w:tcW w:w="4456" w:type="dxa"/>
            <w:gridSpan w:val="2"/>
            <w:vAlign w:val="center"/>
          </w:tcPr>
          <w:p w:rsidR="00FC15C8" w:rsidRPr="00970F46" w:rsidRDefault="00FC15C8" w:rsidP="00970F46">
            <w:pPr>
              <w:tabs>
                <w:tab w:val="left" w:pos="-1440"/>
                <w:tab w:val="left" w:pos="-720"/>
                <w:tab w:val="left" w:pos="3119"/>
              </w:tabs>
              <w:jc w:val="both"/>
              <w:rPr>
                <w:rFonts w:ascii="Arial" w:hAnsi="Arial" w:cs="Arial"/>
                <w:b/>
                <w:noProof/>
              </w:rPr>
            </w:pPr>
            <w:r w:rsidRPr="00970F46">
              <w:rPr>
                <w:rFonts w:ascii="Arial" w:hAnsi="Arial" w:cs="Arial"/>
                <w:b/>
                <w:noProof/>
              </w:rPr>
              <w:t xml:space="preserve">Para los licitantes compraNet. </w:t>
            </w:r>
          </w:p>
          <w:p w:rsidR="00FC15C8" w:rsidRPr="00970F46" w:rsidRDefault="00FC15C8" w:rsidP="00970F46">
            <w:pPr>
              <w:tabs>
                <w:tab w:val="left" w:pos="-1440"/>
                <w:tab w:val="left" w:pos="-720"/>
                <w:tab w:val="left" w:pos="3119"/>
              </w:tabs>
              <w:jc w:val="both"/>
              <w:rPr>
                <w:rFonts w:ascii="Arial" w:hAnsi="Arial" w:cs="Arial"/>
                <w:b/>
                <w:noProof/>
              </w:rPr>
            </w:pPr>
            <w:r w:rsidRPr="00970F46">
              <w:rPr>
                <w:rFonts w:ascii="Arial" w:hAnsi="Arial" w:cs="Arial"/>
                <w:b/>
                <w:noProof/>
              </w:rPr>
              <w:t xml:space="preserve">Para los servidores públicos en la sala de usos multiples, </w:t>
            </w:r>
            <w:r w:rsidR="004A5928" w:rsidRPr="00970F46">
              <w:rPr>
                <w:rFonts w:ascii="Arial" w:hAnsi="Arial" w:cs="Arial"/>
                <w:b/>
                <w:noProof/>
              </w:rPr>
              <w:t>primer</w:t>
            </w:r>
            <w:r w:rsidRPr="00970F46">
              <w:rPr>
                <w:rFonts w:ascii="Arial" w:hAnsi="Arial" w:cs="Arial"/>
                <w:b/>
                <w:noProof/>
              </w:rPr>
              <w:t xml:space="preserve"> piso del Hospital Regional de Alta Especialidad de </w:t>
            </w:r>
            <w:r w:rsidR="001D4583" w:rsidRPr="00970F46">
              <w:rPr>
                <w:rFonts w:ascii="Arial" w:hAnsi="Arial" w:cs="Arial"/>
                <w:b/>
                <w:noProof/>
              </w:rPr>
              <w:t>Ciudad Victoria “Bicentenario 2010”</w:t>
            </w:r>
            <w:r w:rsidRPr="00970F46">
              <w:rPr>
                <w:rFonts w:ascii="Arial" w:hAnsi="Arial" w:cs="Arial"/>
                <w:b/>
                <w:noProof/>
              </w:rPr>
              <w:t xml:space="preserve">, en </w:t>
            </w:r>
            <w:r w:rsidR="004A5928" w:rsidRPr="00970F46">
              <w:rPr>
                <w:rFonts w:ascii="Arial" w:hAnsi="Arial" w:cs="Arial"/>
                <w:b/>
                <w:noProof/>
              </w:rPr>
              <w:t>Libramiento Guadalupe Victoria S/N, Área de Pajaritos, Ciudad Victoria Tamaulipas.</w:t>
            </w:r>
          </w:p>
        </w:tc>
      </w:tr>
      <w:tr w:rsidR="00596F8C" w:rsidRPr="00970F46" w:rsidTr="00C36156">
        <w:trPr>
          <w:trHeight w:val="247"/>
          <w:jc w:val="center"/>
        </w:trPr>
        <w:tc>
          <w:tcPr>
            <w:tcW w:w="2383" w:type="dxa"/>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lang w:val="es-ES"/>
              </w:rPr>
            </w:pPr>
            <w:r w:rsidRPr="00970F46">
              <w:rPr>
                <w:rFonts w:ascii="Arial" w:hAnsi="Arial" w:cs="Arial"/>
                <w:b/>
                <w:lang w:val="es-ES"/>
              </w:rPr>
              <w:t>Difusión de la Convocatoria.</w:t>
            </w:r>
          </w:p>
        </w:tc>
        <w:tc>
          <w:tcPr>
            <w:tcW w:w="7818" w:type="dxa"/>
            <w:gridSpan w:val="3"/>
            <w:vAlign w:val="center"/>
          </w:tcPr>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 xml:space="preserve">La Convocante, en cumplimiento de la </w:t>
            </w:r>
            <w:r w:rsidRPr="00970F46">
              <w:rPr>
                <w:rFonts w:ascii="Arial" w:hAnsi="Arial" w:cs="Arial"/>
                <w:b/>
                <w:noProof/>
                <w:lang w:val="es-ES"/>
              </w:rPr>
              <w:t>LAASSP</w:t>
            </w:r>
            <w:r w:rsidRPr="00970F46">
              <w:rPr>
                <w:rFonts w:ascii="Arial" w:hAnsi="Arial" w:cs="Arial"/>
                <w:noProof/>
                <w:lang w:val="es-ES"/>
              </w:rPr>
              <w:t xml:space="preserve"> y de su Reglamento, difundió la </w:t>
            </w:r>
            <w:r w:rsidR="004D183A" w:rsidRPr="00970F46">
              <w:rPr>
                <w:rFonts w:ascii="Arial" w:hAnsi="Arial" w:cs="Arial"/>
              </w:rPr>
              <w:t>Licitación Pública</w:t>
            </w:r>
            <w:r w:rsidRPr="00970F46">
              <w:rPr>
                <w:rFonts w:ascii="Arial" w:hAnsi="Arial" w:cs="Arial"/>
              </w:rPr>
              <w:t xml:space="preserve"> Nacional Electrónica</w:t>
            </w:r>
            <w:r w:rsidRPr="00970F46">
              <w:rPr>
                <w:rFonts w:ascii="Arial" w:hAnsi="Arial" w:cs="Arial"/>
                <w:noProof/>
                <w:lang w:val="es-ES"/>
              </w:rPr>
              <w:t xml:space="preserve"> en el portal del Hospital y en CompraNet, en las siguientes direcciones electrónicas: </w:t>
            </w:r>
            <w:hyperlink r:id="rId13" w:history="1">
              <w:r w:rsidR="004A5928" w:rsidRPr="00970F46">
                <w:rPr>
                  <w:rStyle w:val="Hipervnculo"/>
                  <w:rFonts w:ascii="Arial" w:hAnsi="Arial" w:cs="Arial"/>
                  <w:noProof/>
                  <w:lang w:val="es-ES"/>
                </w:rPr>
                <w:t>http://hraev.gob.mx</w:t>
              </w:r>
            </w:hyperlink>
            <w:r w:rsidRPr="00970F46">
              <w:rPr>
                <w:rFonts w:ascii="Arial" w:hAnsi="Arial" w:cs="Arial"/>
                <w:noProof/>
                <w:lang w:val="es-ES"/>
              </w:rPr>
              <w:t xml:space="preserve"> y </w:t>
            </w:r>
            <w:hyperlink r:id="rId14" w:history="1">
              <w:r w:rsidR="00F70E7E" w:rsidRPr="00970F46">
                <w:rPr>
                  <w:rStyle w:val="Hipervnculo"/>
                  <w:rFonts w:ascii="Arial" w:hAnsi="Arial" w:cs="Arial"/>
                  <w:noProof/>
                  <w:lang w:val="es-ES"/>
                </w:rPr>
                <w:t>http://compranet.funcionpublica.gob.mx</w:t>
              </w:r>
            </w:hyperlink>
            <w:r w:rsidRPr="00970F46">
              <w:rPr>
                <w:rFonts w:ascii="Arial" w:hAnsi="Arial" w:cs="Arial"/>
                <w:noProof/>
                <w:lang w:val="es-ES"/>
              </w:rPr>
              <w:t>, respectivamente.</w:t>
            </w:r>
          </w:p>
        </w:tc>
      </w:tr>
      <w:tr w:rsidR="00596F8C" w:rsidRPr="00970F46" w:rsidTr="00C36156">
        <w:trPr>
          <w:trHeight w:val="247"/>
          <w:jc w:val="center"/>
        </w:trPr>
        <w:tc>
          <w:tcPr>
            <w:tcW w:w="2383" w:type="dxa"/>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lang w:val="es-ES"/>
              </w:rPr>
            </w:pPr>
            <w:r w:rsidRPr="00970F46">
              <w:rPr>
                <w:rFonts w:ascii="Arial" w:hAnsi="Arial" w:cs="Arial"/>
                <w:b/>
                <w:lang w:val="es-ES"/>
              </w:rPr>
              <w:t>Prohibición de retirar las proposiciones o dejarlas sin efecto.</w:t>
            </w:r>
          </w:p>
        </w:tc>
        <w:tc>
          <w:tcPr>
            <w:tcW w:w="7818" w:type="dxa"/>
            <w:gridSpan w:val="3"/>
            <w:vAlign w:val="center"/>
          </w:tcPr>
          <w:p w:rsidR="00FC15C8" w:rsidRPr="00970F46" w:rsidRDefault="00FC15C8" w:rsidP="00970F46">
            <w:pPr>
              <w:pStyle w:val="Sinespaciado"/>
              <w:jc w:val="both"/>
              <w:rPr>
                <w:rFonts w:ascii="Arial" w:hAnsi="Arial" w:cs="Arial"/>
                <w:noProof/>
                <w:lang w:val="es-ES"/>
              </w:rPr>
            </w:pPr>
            <w:r w:rsidRPr="00970F46">
              <w:rPr>
                <w:rFonts w:ascii="Arial" w:hAnsi="Arial" w:cs="Arial"/>
                <w:noProof/>
                <w:lang w:val="es-ES"/>
              </w:rPr>
              <w:t xml:space="preserve">Recibidas las proposiciones por la Convocante en la fecha, hora y lugar establecidos éstas no podrán ser retiradas o dejarse sin efecto, por lo que se considerarán vigentes dentro del procedimiento de </w:t>
            </w:r>
            <w:r w:rsidR="004D183A" w:rsidRPr="00970F46">
              <w:rPr>
                <w:rFonts w:ascii="Arial" w:hAnsi="Arial" w:cs="Arial"/>
                <w:sz w:val="19"/>
                <w:szCs w:val="19"/>
              </w:rPr>
              <w:t>Licitación</w:t>
            </w:r>
            <w:r w:rsidRPr="00970F46">
              <w:rPr>
                <w:rFonts w:ascii="Arial" w:hAnsi="Arial" w:cs="Arial"/>
                <w:noProof/>
                <w:lang w:val="es-ES"/>
              </w:rPr>
              <w:t xml:space="preserve"> hasta su conclusión.</w:t>
            </w:r>
          </w:p>
        </w:tc>
      </w:tr>
      <w:tr w:rsidR="00596F8C" w:rsidRPr="00970F46" w:rsidTr="002D2C02">
        <w:trPr>
          <w:trHeight w:val="984"/>
          <w:jc w:val="center"/>
        </w:trPr>
        <w:tc>
          <w:tcPr>
            <w:tcW w:w="2383" w:type="dxa"/>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lang w:val="es-ES"/>
              </w:rPr>
            </w:pPr>
            <w:r w:rsidRPr="00970F46">
              <w:rPr>
                <w:rFonts w:ascii="Arial" w:hAnsi="Arial" w:cs="Arial"/>
                <w:b/>
                <w:lang w:val="es-ES"/>
              </w:rPr>
              <w:t>Proposiciones conjuntas.</w:t>
            </w:r>
          </w:p>
        </w:tc>
        <w:tc>
          <w:tcPr>
            <w:tcW w:w="7818" w:type="dxa"/>
            <w:gridSpan w:val="3"/>
            <w:vAlign w:val="center"/>
          </w:tcPr>
          <w:p w:rsidR="00FC15C8" w:rsidRPr="00970F46" w:rsidRDefault="00FC15C8" w:rsidP="00970F46">
            <w:pPr>
              <w:pStyle w:val="Sinespaciado"/>
              <w:jc w:val="both"/>
              <w:rPr>
                <w:rFonts w:ascii="Arial" w:hAnsi="Arial" w:cs="Arial"/>
                <w:noProof/>
                <w:lang w:val="es-ES_tradnl"/>
              </w:rPr>
            </w:pPr>
            <w:r w:rsidRPr="00970F46">
              <w:rPr>
                <w:rFonts w:ascii="Arial" w:hAnsi="Arial" w:cs="Arial"/>
                <w:b/>
                <w:noProof/>
                <w:lang w:val="es-ES"/>
              </w:rPr>
              <w:t xml:space="preserve">Aplica. </w:t>
            </w:r>
            <w:r w:rsidRPr="00970F46">
              <w:rPr>
                <w:rFonts w:ascii="Arial" w:hAnsi="Arial" w:cs="Arial"/>
                <w:lang w:val="es-ES_tradnl" w:eastAsia="es-ES"/>
              </w:rPr>
              <w:t>En el caso de las proposiciones conjuntas, de conformidad con lo estipulado por las fracciones II y III del artículo 44 del Reglamento de la Ley, deberá observarse lo siguiente: Cualquiera de los integrantes de la agrupación, podrá presentar el escrito mediante el cual manifieste su interés en participar en la junta de aclaraciones y en el procedimiento de contratación.</w:t>
            </w:r>
            <w:r w:rsidR="009E0D81">
              <w:rPr>
                <w:rFonts w:ascii="Arial" w:hAnsi="Arial" w:cs="Arial"/>
                <w:lang w:val="es-ES_tradnl" w:eastAsia="es-ES"/>
              </w:rPr>
              <w:t xml:space="preserve"> </w:t>
            </w:r>
            <w:r w:rsidRPr="00970F46">
              <w:rPr>
                <w:rFonts w:ascii="Arial" w:hAnsi="Arial" w:cs="Arial"/>
                <w:lang w:val="es-ES_tradnl" w:eastAsia="es-ES"/>
              </w:rPr>
              <w:t xml:space="preserve">Las personas que integran la agrupación deberán celebrar en los términos de la Legislación aplicable el </w:t>
            </w:r>
            <w:r w:rsidRPr="00970F46">
              <w:rPr>
                <w:rFonts w:ascii="Arial" w:hAnsi="Arial" w:cs="Arial"/>
                <w:b/>
                <w:lang w:val="es-ES_tradnl" w:eastAsia="es-ES"/>
              </w:rPr>
              <w:t>Convenio de proposición conjunta</w:t>
            </w:r>
            <w:r w:rsidRPr="00970F46">
              <w:rPr>
                <w:rFonts w:ascii="Arial" w:hAnsi="Arial" w:cs="Arial"/>
                <w:lang w:val="es-ES_tradnl" w:eastAsia="es-ES"/>
              </w:rPr>
              <w:t>,</w:t>
            </w:r>
            <w:r w:rsidR="009E0D81">
              <w:rPr>
                <w:rFonts w:ascii="Arial" w:hAnsi="Arial" w:cs="Arial"/>
                <w:lang w:val="es-ES_tradnl" w:eastAsia="es-ES"/>
              </w:rPr>
              <w:t xml:space="preserve"> </w:t>
            </w:r>
            <w:r w:rsidRPr="00970F46">
              <w:rPr>
                <w:rFonts w:ascii="Arial" w:hAnsi="Arial" w:cs="Arial"/>
                <w:lang w:val="es-ES_tradnl" w:eastAsia="es-ES"/>
              </w:rPr>
              <w:t xml:space="preserve">en el que se establecerán con precisión los aspectos siguientes, 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nombre y domicilio de los representantes de cada una de las personas agrupadas, señalando, en su caso, los datos de las escrituras públicas con las que acrediten las facultades de representación, designación de un representante común, otorgándole poder amplio y suficiente, para atender todo lo relacionado con la proposición y con el procedimiento de Licitación Pública, descripción de las partes objeto del </w:t>
            </w:r>
            <w:r w:rsidR="001809D4" w:rsidRPr="00970F46">
              <w:rPr>
                <w:rFonts w:ascii="Arial" w:hAnsi="Arial" w:cs="Arial"/>
                <w:lang w:val="es-ES_tradnl" w:eastAsia="es-ES"/>
              </w:rPr>
              <w:t>contrato</w:t>
            </w:r>
            <w:r w:rsidRPr="00970F46">
              <w:rPr>
                <w:rFonts w:ascii="Arial" w:hAnsi="Arial" w:cs="Arial"/>
                <w:lang w:val="es-ES_tradnl" w:eastAsia="es-ES"/>
              </w:rPr>
              <w:t xml:space="preserve"> que corresponderá cumplir a cada persona integrante, así como la manera en que se exigirá el cumplimiento de las obligaciones y</w:t>
            </w:r>
            <w:r w:rsidRPr="00970F46">
              <w:rPr>
                <w:rFonts w:ascii="Arial" w:hAnsi="Arial" w:cs="Arial"/>
                <w:noProof/>
                <w:lang w:val="es-ES"/>
              </w:rPr>
              <w:t xml:space="preserve">la </w:t>
            </w:r>
            <w:r w:rsidRPr="00970F46">
              <w:rPr>
                <w:rFonts w:ascii="Arial" w:hAnsi="Arial" w:cs="Arial"/>
                <w:lang w:val="es-ES_tradnl" w:eastAsia="es-ES"/>
              </w:rPr>
              <w:t xml:space="preserve">estipulación expresa de que cada uno de los firmantes quedará obligado junto con los demás integrantes, ya sea en forma solidaria o mancomunada, según se convenga, para efectos del procedimiento de contratación y del </w:t>
            </w:r>
            <w:r w:rsidR="001809D4" w:rsidRPr="00970F46">
              <w:rPr>
                <w:rFonts w:ascii="Arial" w:hAnsi="Arial" w:cs="Arial"/>
                <w:lang w:val="es-ES_tradnl" w:eastAsia="es-ES"/>
              </w:rPr>
              <w:t>contrato</w:t>
            </w:r>
            <w:r w:rsidRPr="00970F46">
              <w:rPr>
                <w:rFonts w:ascii="Arial" w:hAnsi="Arial" w:cs="Arial"/>
                <w:lang w:val="es-ES_tradnl" w:eastAsia="es-ES"/>
              </w:rPr>
              <w:t>, en caso de que se les adjudique el mismo.</w:t>
            </w:r>
            <w:r w:rsidR="009E0D81">
              <w:rPr>
                <w:rFonts w:ascii="Arial" w:hAnsi="Arial" w:cs="Arial"/>
                <w:lang w:val="es-ES_tradnl" w:eastAsia="es-ES"/>
              </w:rPr>
              <w:t xml:space="preserve"> </w:t>
            </w:r>
            <w:r w:rsidRPr="00970F46">
              <w:rPr>
                <w:rFonts w:ascii="Arial" w:hAnsi="Arial" w:cs="Arial"/>
                <w:lang w:val="es-ES_tradnl" w:eastAsia="es-ES"/>
              </w:rPr>
              <w:t xml:space="preserve">Asimismo, de conformidad con lo estipulado por el artículo 48 fracción VIII del Reglamento de la Ley, deberán entregar de forma individual la documentación </w:t>
            </w:r>
            <w:r w:rsidRPr="00970F46">
              <w:rPr>
                <w:rFonts w:ascii="Arial" w:hAnsi="Arial" w:cs="Arial"/>
                <w:noProof/>
                <w:lang w:val="es-ES_tradnl"/>
              </w:rPr>
              <w:t xml:space="preserve">correspondiente a: </w:t>
            </w:r>
          </w:p>
          <w:p w:rsidR="00FC15C8" w:rsidRPr="00970F46" w:rsidRDefault="00FC15C8" w:rsidP="00970F46">
            <w:pPr>
              <w:pStyle w:val="Sinespaciado"/>
              <w:jc w:val="both"/>
              <w:rPr>
                <w:rFonts w:ascii="Arial" w:hAnsi="Arial" w:cs="Arial"/>
                <w:b/>
                <w:noProof/>
                <w:lang w:val="es-ES"/>
              </w:rPr>
            </w:pPr>
            <w:r w:rsidRPr="00970F46">
              <w:rPr>
                <w:rFonts w:ascii="Arial" w:hAnsi="Arial" w:cs="Arial"/>
                <w:b/>
                <w:noProof/>
                <w:lang w:val="es-ES_tradnl"/>
              </w:rPr>
              <w:t>*</w:t>
            </w:r>
            <w:r w:rsidRPr="00970F46">
              <w:rPr>
                <w:rFonts w:ascii="Arial" w:hAnsi="Arial" w:cs="Arial"/>
                <w:noProof/>
                <w:lang w:val="es-ES_tradnl"/>
              </w:rPr>
              <w:t xml:space="preserve">Declaración de ausencia de impedimentos legales escrito relativo al artículo 50 y 60 de La Ley de Adquisiciones, Arrendamientos y Servicios del Sector Público,  </w:t>
            </w:r>
            <w:r w:rsidRPr="00970F46">
              <w:rPr>
                <w:rFonts w:ascii="Arial" w:hAnsi="Arial" w:cs="Arial"/>
                <w:noProof/>
                <w:lang w:val="es-ES"/>
              </w:rPr>
              <w:t xml:space="preserve">de la presente. </w:t>
            </w:r>
            <w:r w:rsidRPr="00970F46">
              <w:rPr>
                <w:rFonts w:ascii="Arial" w:hAnsi="Arial" w:cs="Arial"/>
                <w:b/>
                <w:noProof/>
                <w:lang w:val="es-ES"/>
              </w:rPr>
              <w:t>(Formato 5)</w:t>
            </w:r>
          </w:p>
          <w:p w:rsidR="00FC15C8" w:rsidRPr="00970F46" w:rsidRDefault="00FC15C8" w:rsidP="00970F46">
            <w:pPr>
              <w:pStyle w:val="Sinespaciado"/>
              <w:jc w:val="both"/>
              <w:rPr>
                <w:rFonts w:ascii="Arial" w:hAnsi="Arial" w:cs="Arial"/>
                <w:noProof/>
                <w:lang w:val="es-ES_tradnl"/>
              </w:rPr>
            </w:pPr>
            <w:r w:rsidRPr="00970F46">
              <w:rPr>
                <w:rFonts w:ascii="Arial" w:hAnsi="Arial" w:cs="Arial"/>
                <w:noProof/>
                <w:lang w:val="es-ES_tradnl"/>
              </w:rPr>
              <w:t xml:space="preserve">* Declaración de integridad </w:t>
            </w:r>
            <w:r w:rsidRPr="00970F46">
              <w:rPr>
                <w:rFonts w:ascii="Arial" w:hAnsi="Arial" w:cs="Arial"/>
                <w:b/>
                <w:noProof/>
                <w:lang w:val="es-ES"/>
              </w:rPr>
              <w:t>(Formato 6)</w:t>
            </w:r>
          </w:p>
          <w:p w:rsidR="00FC15C8" w:rsidRPr="00970F46" w:rsidRDefault="00FC15C8" w:rsidP="00970F46">
            <w:pPr>
              <w:pStyle w:val="Sinespaciado"/>
              <w:jc w:val="both"/>
              <w:rPr>
                <w:rFonts w:ascii="Arial" w:hAnsi="Arial" w:cs="Arial"/>
                <w:noProof/>
                <w:lang w:val="es-ES_tradnl"/>
              </w:rPr>
            </w:pPr>
            <w:r w:rsidRPr="00970F46">
              <w:rPr>
                <w:rFonts w:ascii="Arial" w:hAnsi="Arial" w:cs="Arial"/>
                <w:noProof/>
                <w:lang w:val="es-ES_tradnl"/>
              </w:rPr>
              <w:t xml:space="preserve">* Nacionalidad y Contenido Nacional </w:t>
            </w:r>
            <w:r w:rsidRPr="00970F46">
              <w:rPr>
                <w:rFonts w:ascii="Arial" w:hAnsi="Arial" w:cs="Arial"/>
                <w:b/>
                <w:noProof/>
                <w:lang w:val="es-ES"/>
              </w:rPr>
              <w:t>(Formato  11)</w:t>
            </w:r>
          </w:p>
          <w:p w:rsidR="00FC15C8" w:rsidRPr="00970F46" w:rsidRDefault="00FC15C8" w:rsidP="00970F46">
            <w:pPr>
              <w:pStyle w:val="Sinespaciado"/>
              <w:jc w:val="both"/>
              <w:rPr>
                <w:rFonts w:ascii="Arial" w:hAnsi="Arial" w:cs="Arial"/>
                <w:noProof/>
                <w:lang w:val="es-ES_tradnl"/>
              </w:rPr>
            </w:pPr>
            <w:r w:rsidRPr="00970F46">
              <w:rPr>
                <w:rFonts w:ascii="Arial" w:hAnsi="Arial" w:cs="Arial"/>
                <w:noProof/>
                <w:lang w:val="es-ES_tradnl"/>
              </w:rPr>
              <w:t xml:space="preserve">* Declaración de tipo de empresa de manifestación para las MIPYMES </w:t>
            </w:r>
            <w:r w:rsidRPr="00970F46">
              <w:rPr>
                <w:rFonts w:ascii="Arial" w:hAnsi="Arial" w:cs="Arial"/>
                <w:b/>
                <w:noProof/>
                <w:lang w:val="es-ES"/>
              </w:rPr>
              <w:t>(Formato  14)</w:t>
            </w:r>
          </w:p>
        </w:tc>
      </w:tr>
      <w:tr w:rsidR="00596F8C" w:rsidRPr="00970F46" w:rsidTr="00C36156">
        <w:trPr>
          <w:trHeight w:val="247"/>
          <w:jc w:val="center"/>
        </w:trPr>
        <w:tc>
          <w:tcPr>
            <w:tcW w:w="2383" w:type="dxa"/>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lang w:val="es-ES"/>
              </w:rPr>
            </w:pPr>
            <w:r w:rsidRPr="00970F46">
              <w:rPr>
                <w:rFonts w:ascii="Arial" w:hAnsi="Arial" w:cs="Arial"/>
                <w:b/>
                <w:lang w:val="es-ES"/>
              </w:rPr>
              <w:t>Proposiciones que se pueden presentar.</w:t>
            </w:r>
          </w:p>
        </w:tc>
        <w:tc>
          <w:tcPr>
            <w:tcW w:w="7818" w:type="dxa"/>
            <w:gridSpan w:val="3"/>
            <w:vAlign w:val="center"/>
          </w:tcPr>
          <w:p w:rsidR="00FC15C8" w:rsidRPr="00970F46" w:rsidRDefault="00FC15C8" w:rsidP="00970F46">
            <w:pPr>
              <w:tabs>
                <w:tab w:val="left" w:pos="2127"/>
                <w:tab w:val="left" w:pos="3119"/>
                <w:tab w:val="left" w:pos="4482"/>
              </w:tabs>
              <w:jc w:val="both"/>
              <w:rPr>
                <w:rFonts w:ascii="Arial" w:hAnsi="Arial" w:cs="Arial"/>
                <w:b/>
                <w:noProof/>
                <w:lang w:val="es-ES"/>
              </w:rPr>
            </w:pPr>
            <w:r w:rsidRPr="00970F46">
              <w:rPr>
                <w:rFonts w:ascii="Arial" w:hAnsi="Arial" w:cs="Arial"/>
                <w:b/>
                <w:noProof/>
                <w:lang w:val="es-ES"/>
              </w:rPr>
              <w:t>Los licitantes sólo podrán presentar una proposición.</w:t>
            </w:r>
          </w:p>
        </w:tc>
      </w:tr>
      <w:tr w:rsidR="00596F8C" w:rsidRPr="00970F46" w:rsidTr="00C36156">
        <w:trPr>
          <w:trHeight w:val="1232"/>
          <w:jc w:val="center"/>
        </w:trPr>
        <w:tc>
          <w:tcPr>
            <w:tcW w:w="2383" w:type="dxa"/>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lang w:val="es-ES"/>
              </w:rPr>
            </w:pPr>
            <w:r w:rsidRPr="00970F46">
              <w:rPr>
                <w:rFonts w:ascii="Arial" w:hAnsi="Arial" w:cs="Arial"/>
                <w:b/>
                <w:bCs/>
                <w:lang w:val="es-ES"/>
              </w:rPr>
              <w:t>Documentación distinta a las proposiciones.</w:t>
            </w:r>
          </w:p>
        </w:tc>
        <w:tc>
          <w:tcPr>
            <w:tcW w:w="7818" w:type="dxa"/>
            <w:gridSpan w:val="3"/>
            <w:vAlign w:val="center"/>
          </w:tcPr>
          <w:p w:rsidR="00FC15C8" w:rsidRPr="00970F46" w:rsidRDefault="00FC15C8" w:rsidP="00970F46">
            <w:pPr>
              <w:pStyle w:val="Sinespaciado"/>
              <w:jc w:val="both"/>
              <w:rPr>
                <w:rFonts w:ascii="Arial" w:hAnsi="Arial" w:cs="Arial"/>
                <w:noProof/>
                <w:lang w:val="es-ES"/>
              </w:rPr>
            </w:pPr>
            <w:r w:rsidRPr="00970F46">
              <w:rPr>
                <w:rFonts w:ascii="Arial" w:hAnsi="Arial" w:cs="Arial"/>
                <w:noProof/>
                <w:lang w:val="es-ES"/>
              </w:rPr>
              <w:t>La documentación distinta a la proposición podrá presentarse, a elección del licitante, junto con la propuesta técnica o la económica. Sin embargo, si al momento de presentar su proposición algún licitante lo hace en dos archivos, dado que tal presentación no afecta la solvencia de la proposición, ello no será motivo de desechamiento.</w:t>
            </w:r>
          </w:p>
        </w:tc>
      </w:tr>
      <w:tr w:rsidR="00596F8C" w:rsidRPr="00970F46" w:rsidTr="00FE3AF9">
        <w:trPr>
          <w:trHeight w:val="275"/>
          <w:jc w:val="center"/>
        </w:trPr>
        <w:tc>
          <w:tcPr>
            <w:tcW w:w="2383" w:type="dxa"/>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bCs/>
                <w:lang w:val="es-ES"/>
              </w:rPr>
            </w:pPr>
            <w:r w:rsidRPr="00970F46">
              <w:rPr>
                <w:rFonts w:ascii="Arial" w:hAnsi="Arial" w:cs="Arial"/>
                <w:b/>
                <w:lang w:val="es-ES"/>
              </w:rPr>
              <w:t>Revisión de la documentación distinta a las proposiciones.</w:t>
            </w:r>
          </w:p>
        </w:tc>
        <w:tc>
          <w:tcPr>
            <w:tcW w:w="7818" w:type="dxa"/>
            <w:gridSpan w:val="3"/>
            <w:vAlign w:val="center"/>
          </w:tcPr>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Para el presente procedimiento, no se llevará a cabo la revisión preliminar de la documentación distinta a las proposiciones.</w:t>
            </w:r>
          </w:p>
        </w:tc>
      </w:tr>
      <w:tr w:rsidR="00596F8C" w:rsidRPr="00970F46" w:rsidTr="00C36156">
        <w:trPr>
          <w:trHeight w:val="247"/>
          <w:jc w:val="center"/>
        </w:trPr>
        <w:tc>
          <w:tcPr>
            <w:tcW w:w="2383" w:type="dxa"/>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lang w:val="es-ES"/>
              </w:rPr>
            </w:pPr>
            <w:r w:rsidRPr="00970F46">
              <w:rPr>
                <w:rFonts w:ascii="Arial" w:hAnsi="Arial" w:cs="Arial"/>
                <w:b/>
                <w:bCs/>
                <w:lang w:val="es-ES"/>
              </w:rPr>
              <w:t>Acreditación de existencia legal y personalidad jurídica.</w:t>
            </w:r>
          </w:p>
        </w:tc>
        <w:tc>
          <w:tcPr>
            <w:tcW w:w="7818" w:type="dxa"/>
            <w:gridSpan w:val="3"/>
            <w:vAlign w:val="center"/>
          </w:tcPr>
          <w:p w:rsidR="00FC15C8" w:rsidRPr="00970F46" w:rsidRDefault="00FC15C8" w:rsidP="00970F46">
            <w:pPr>
              <w:pStyle w:val="Sinespaciado"/>
              <w:jc w:val="both"/>
              <w:rPr>
                <w:rFonts w:ascii="Arial" w:hAnsi="Arial" w:cs="Arial"/>
                <w:noProof/>
                <w:lang w:val="es-ES"/>
              </w:rPr>
            </w:pPr>
            <w:r w:rsidRPr="00970F46">
              <w:rPr>
                <w:rFonts w:ascii="Arial" w:hAnsi="Arial" w:cs="Arial"/>
                <w:noProof/>
                <w:lang w:val="es-ES"/>
              </w:rPr>
              <w:t>Los licitantes (Personas Físicas o Morales), podrán exhibir un escrito en el que su firmante manifieste, bajo protesta de decir verdad, que cuenta con facultades suficientes para comprometerse por sí o por su representada, mismo que contendrá los siguientes datos:</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Del licitante: Registro Federal de Contribuyentes  (RFC), nombre y domicilio (calle y número, Colonia, Código Postal, Delegación o Municipio, Entidad Federativa, teléfono, fax y correo electrónico), así como, en su caso, de su apoderado o representante. Tratándose de Personas Morales, además se señalará la descripción del objeto social de la empresa, identificando los datos de las escrituras públicas y, de haberlas en su caso, sus reformas y modificaciones, con las que se acredita la existencia legal de las Personas Morales así como el nombre de los socios y del Representante legal del licitante: datos de las escrituras públicas en las que le fueron otorgadas las facultades para suscribir la proposición.</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 xml:space="preserve">En el caso de licitantes extranjeros para acreditar su personalidad, en el escrito a que se refiere este inciso deberá incorporar los datos mencionados en los incisos anteriores o los datos equivalentes, considerando las disposiciones aplicables del país de que se trate. Asimismo, deberán presentar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 </w:t>
            </w:r>
            <w:r w:rsidRPr="00970F46">
              <w:rPr>
                <w:rFonts w:ascii="Arial" w:hAnsi="Arial" w:cs="Arial"/>
                <w:b/>
                <w:noProof/>
                <w:lang w:val="es-ES"/>
              </w:rPr>
              <w:t>(Formato 4)</w:t>
            </w:r>
          </w:p>
        </w:tc>
      </w:tr>
      <w:tr w:rsidR="00596F8C" w:rsidRPr="00970F46" w:rsidTr="002A3C0E">
        <w:trPr>
          <w:trHeight w:val="1175"/>
          <w:jc w:val="center"/>
        </w:trPr>
        <w:tc>
          <w:tcPr>
            <w:tcW w:w="2383" w:type="dxa"/>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bCs/>
                <w:lang w:val="es-ES"/>
              </w:rPr>
            </w:pPr>
            <w:r w:rsidRPr="00970F46">
              <w:rPr>
                <w:rFonts w:ascii="Arial" w:hAnsi="Arial" w:cs="Arial"/>
                <w:b/>
              </w:rPr>
              <w:t>Rubrica de las proposiciones.</w:t>
            </w:r>
          </w:p>
        </w:tc>
        <w:tc>
          <w:tcPr>
            <w:tcW w:w="7818" w:type="dxa"/>
            <w:gridSpan w:val="3"/>
            <w:vAlign w:val="center"/>
          </w:tcPr>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Las proposiciones serán rubricadas en todas y cada una de las fojas que presenten los licitantes, incluyendo los catálogos y/o folletos, por parte del Hospital rubricarán  los Servidores Públicos que designe el Servidor Público que presida el acto de presentación y apertura de proposiciones.</w:t>
            </w:r>
          </w:p>
        </w:tc>
      </w:tr>
      <w:tr w:rsidR="00596F8C" w:rsidRPr="00970F46" w:rsidTr="002A3C0E">
        <w:trPr>
          <w:trHeight w:val="487"/>
          <w:jc w:val="center"/>
        </w:trPr>
        <w:tc>
          <w:tcPr>
            <w:tcW w:w="2383" w:type="dxa"/>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rPr>
            </w:pPr>
            <w:r w:rsidRPr="00970F46">
              <w:rPr>
                <w:rFonts w:ascii="Arial" w:hAnsi="Arial" w:cs="Arial"/>
                <w:b/>
              </w:rPr>
              <w:t>Visita a las instalaciones de la Convocante.</w:t>
            </w:r>
          </w:p>
          <w:p w:rsidR="00FC15C8" w:rsidRPr="00970F46" w:rsidRDefault="00FC15C8" w:rsidP="00970F46">
            <w:pPr>
              <w:pStyle w:val="Prrafodelista"/>
              <w:tabs>
                <w:tab w:val="left" w:pos="454"/>
              </w:tabs>
              <w:ind w:left="0"/>
              <w:jc w:val="both"/>
              <w:rPr>
                <w:rFonts w:ascii="Arial" w:hAnsi="Arial" w:cs="Arial"/>
                <w:b/>
              </w:rPr>
            </w:pPr>
          </w:p>
        </w:tc>
        <w:tc>
          <w:tcPr>
            <w:tcW w:w="7818" w:type="dxa"/>
            <w:gridSpan w:val="3"/>
            <w:vAlign w:val="center"/>
          </w:tcPr>
          <w:p w:rsidR="00FE3AF9" w:rsidRPr="00970F46" w:rsidRDefault="00FC15C8" w:rsidP="00970F46">
            <w:pPr>
              <w:pStyle w:val="Sinespaciado"/>
              <w:jc w:val="both"/>
              <w:rPr>
                <w:rFonts w:ascii="Arial" w:hAnsi="Arial" w:cs="Arial"/>
                <w:noProof/>
                <w:lang w:val="es-ES"/>
              </w:rPr>
            </w:pPr>
            <w:r w:rsidRPr="00970F46">
              <w:rPr>
                <w:rFonts w:ascii="Arial" w:hAnsi="Arial" w:cs="Arial"/>
                <w:b/>
                <w:noProof/>
                <w:lang w:val="es-ES"/>
              </w:rPr>
              <w:t>Aplica</w:t>
            </w:r>
            <w:r w:rsidR="00FE3AF9" w:rsidRPr="00970F46">
              <w:rPr>
                <w:rFonts w:ascii="Arial" w:hAnsi="Arial" w:cs="Arial"/>
                <w:b/>
                <w:noProof/>
                <w:lang w:val="es-ES"/>
              </w:rPr>
              <w:t>.</w:t>
            </w:r>
            <w:r w:rsidR="00FE3AF9" w:rsidRPr="00970F46">
              <w:rPr>
                <w:rFonts w:ascii="Arial" w:hAnsi="Arial" w:cs="Arial"/>
                <w:noProof/>
                <w:lang w:val="es-ES"/>
              </w:rPr>
              <w:t xml:space="preserve">A efecto de que los Licitantes conozcan el lugar donde se deberá de instalar el equipo e infraestructura necesaria para prestar el servicio y verifiquen si es necesario realizar alguna adecuación para </w:t>
            </w:r>
            <w:r w:rsidR="00EF0645" w:rsidRPr="00970F46">
              <w:rPr>
                <w:rFonts w:ascii="Arial" w:hAnsi="Arial" w:cs="Arial"/>
                <w:noProof/>
                <w:lang w:val="es-ES"/>
              </w:rPr>
              <w:t xml:space="preserve">su debida instalación, </w:t>
            </w:r>
            <w:r w:rsidR="00FE3AF9" w:rsidRPr="00970F46">
              <w:rPr>
                <w:rFonts w:ascii="Arial" w:hAnsi="Arial" w:cs="Arial"/>
                <w:noProof/>
                <w:lang w:val="es-ES"/>
              </w:rPr>
              <w:t xml:space="preserve">deberán de presentarse en la fecha y horario señalado en el numeral III.2 Calendario de eventos se realizará una visita al Hospital, </w:t>
            </w:r>
            <w:r w:rsidR="004A5928" w:rsidRPr="00970F46">
              <w:rPr>
                <w:rFonts w:ascii="Arial" w:hAnsi="Arial" w:cs="Arial"/>
                <w:noProof/>
                <w:lang w:val="es-ES"/>
              </w:rPr>
              <w:t xml:space="preserve">no </w:t>
            </w:r>
            <w:r w:rsidR="00FE3AF9" w:rsidRPr="00970F46">
              <w:rPr>
                <w:rFonts w:ascii="Arial" w:hAnsi="Arial" w:cs="Arial"/>
                <w:noProof/>
                <w:lang w:val="es-ES"/>
              </w:rPr>
              <w:t>será obligatoria para aquellos que deseen participar en este procedimento de contratación.</w:t>
            </w:r>
          </w:p>
          <w:p w:rsidR="00FE3AF9" w:rsidRPr="00970F46" w:rsidRDefault="00FE3AF9" w:rsidP="00970F46">
            <w:pPr>
              <w:pStyle w:val="Sinespaciado"/>
              <w:jc w:val="both"/>
              <w:rPr>
                <w:rFonts w:ascii="Arial" w:hAnsi="Arial" w:cs="Arial"/>
                <w:noProof/>
                <w:sz w:val="10"/>
                <w:szCs w:val="10"/>
                <w:lang w:val="es-ES"/>
              </w:rPr>
            </w:pPr>
          </w:p>
          <w:p w:rsidR="00FC15C8" w:rsidRPr="00970F46" w:rsidRDefault="00FE3AF9" w:rsidP="00970F46">
            <w:pPr>
              <w:pStyle w:val="Sinespaciado"/>
              <w:jc w:val="both"/>
              <w:rPr>
                <w:rFonts w:ascii="Arial" w:hAnsi="Arial" w:cs="Arial"/>
                <w:b/>
                <w:noProof/>
                <w:lang w:val="es-ES"/>
              </w:rPr>
            </w:pPr>
            <w:r w:rsidRPr="00970F46">
              <w:rPr>
                <w:rFonts w:ascii="Arial" w:hAnsi="Arial" w:cs="Arial"/>
                <w:noProof/>
                <w:lang w:val="es-ES"/>
              </w:rPr>
              <w:t xml:space="preserve">El registro de los licitantes se llevará a cabo en la recepción de la entrada principal de la Convocante, </w:t>
            </w:r>
            <w:r w:rsidR="00EF0645" w:rsidRPr="00970F46">
              <w:rPr>
                <w:rFonts w:ascii="Arial" w:hAnsi="Arial" w:cs="Arial"/>
                <w:noProof/>
                <w:lang w:val="es-ES"/>
              </w:rPr>
              <w:t>media hora previa a la señalada,</w:t>
            </w:r>
            <w:r w:rsidRPr="00970F46">
              <w:rPr>
                <w:rFonts w:ascii="Arial" w:hAnsi="Arial" w:cs="Arial"/>
                <w:noProof/>
                <w:lang w:val="es-ES"/>
              </w:rPr>
              <w:t xml:space="preserve"> una vez que se realice el recorrido a las instalaciones, la convocante entregará constancia en la cual se acredita al licitante que realizó la visita, dicha constancia deberá </w:t>
            </w:r>
            <w:r w:rsidR="00EF0645" w:rsidRPr="00970F46">
              <w:rPr>
                <w:rFonts w:ascii="Arial" w:hAnsi="Arial" w:cs="Arial"/>
                <w:noProof/>
                <w:lang w:val="es-ES"/>
              </w:rPr>
              <w:t>ser enviada</w:t>
            </w:r>
            <w:r w:rsidRPr="00970F46">
              <w:rPr>
                <w:rFonts w:ascii="Arial" w:hAnsi="Arial" w:cs="Arial"/>
                <w:noProof/>
                <w:lang w:val="es-ES"/>
              </w:rPr>
              <w:t xml:space="preserve"> junto con la documentación que integra la propuesta técnica.</w:t>
            </w:r>
          </w:p>
        </w:tc>
      </w:tr>
      <w:tr w:rsidR="00596F8C" w:rsidRPr="00970F46" w:rsidTr="00C36156">
        <w:trPr>
          <w:trHeight w:val="268"/>
          <w:jc w:val="center"/>
        </w:trPr>
        <w:tc>
          <w:tcPr>
            <w:tcW w:w="2383" w:type="dxa"/>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rPr>
            </w:pPr>
            <w:r w:rsidRPr="00970F46">
              <w:rPr>
                <w:rFonts w:ascii="Arial" w:hAnsi="Arial" w:cs="Arial"/>
                <w:b/>
              </w:rPr>
              <w:t>Junta de aclaraciones.</w:t>
            </w:r>
          </w:p>
        </w:tc>
        <w:tc>
          <w:tcPr>
            <w:tcW w:w="7818" w:type="dxa"/>
            <w:gridSpan w:val="3"/>
            <w:vAlign w:val="center"/>
          </w:tcPr>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 xml:space="preserve">La junta de aclaraciones se desarrollará en la fecha, hora y lugar indicados en el punto III.2 de este apartado. </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 xml:space="preserve">Solamente podrán formular solicitudes de aclaración a los aspectos contenidos en esta </w:t>
            </w:r>
            <w:r w:rsidR="004D183A" w:rsidRPr="00970F46">
              <w:rPr>
                <w:rFonts w:ascii="Arial" w:hAnsi="Arial" w:cs="Arial"/>
                <w:noProof/>
                <w:lang w:val="es-ES"/>
              </w:rPr>
              <w:t>Licitación</w:t>
            </w:r>
            <w:r w:rsidRPr="00970F46">
              <w:rPr>
                <w:rFonts w:ascii="Arial" w:hAnsi="Arial" w:cs="Arial"/>
                <w:noProof/>
                <w:lang w:val="es-ES"/>
              </w:rPr>
              <w:t xml:space="preserve">, las personas que presenten un escrito a través de CompraNet en el que expresen su interés en participar en la junta de aclaraciones y en el procedimiento de contratación, por si o en representación de un tercero, manifestando sus datos generales y, en su caso, los de su representado. </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 xml:space="preserve">Las solicitudes de aclaración se recibirán 24 horas hábiles antes de la fecha y hora en que tenga verificativo la junta de aclaraciones a través de CompraNet, si la Convocante no recibe las preguntas o solicitudes de aclaración a la </w:t>
            </w:r>
            <w:r w:rsidR="004D183A" w:rsidRPr="00970F46">
              <w:rPr>
                <w:rFonts w:ascii="Arial" w:hAnsi="Arial" w:cs="Arial"/>
                <w:noProof/>
                <w:lang w:val="es-ES"/>
              </w:rPr>
              <w:t>Convocatoria</w:t>
            </w:r>
            <w:r w:rsidRPr="00970F46">
              <w:rPr>
                <w:rFonts w:ascii="Arial" w:hAnsi="Arial" w:cs="Arial"/>
                <w:noProof/>
                <w:lang w:val="es-ES"/>
              </w:rPr>
              <w:t xml:space="preserve"> en el tiempo establecido, no se dará respuesta  a las mismas.</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La presentación de aclaraciones a la convocatoria tanto el escrito de interés, deberán ser enviados a través de CompraNet debidamente firmadas en formato PDF, a través de dicho sistema acompañando una copia de los mismos en versión word 2003 o 2007, que permita agilizar el acto.</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 xml:space="preserve">En la fecha, lugar y hora indicada, el servidor público que presida la junta de aclaraciones, con la asistencia del representante del área técnica o requirente, procederá a dar contestación, a las solicitudes de aclaración mencionando el nombre del o los licitantes que las presentaron. La Convocante podrá optar por dar contestación a dichas solicitudes de manera individual o de manera conjunta tratándose de aquéllas que hubiera agrupado por corresponder a un mismo punto o apartado de la convocatoria. </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 xml:space="preserve">Una vez que la Convocante termine de dar respuesta a las solicitudes de aclaración, se dará inmediatamente oportunidad a los licitantes para que, en el mismo orden de los puntos o apartados de la </w:t>
            </w:r>
            <w:r w:rsidR="004D183A" w:rsidRPr="00970F46">
              <w:rPr>
                <w:rFonts w:ascii="Arial" w:hAnsi="Arial" w:cs="Arial"/>
                <w:noProof/>
                <w:lang w:val="es-ES"/>
              </w:rPr>
              <w:t>Licitación</w:t>
            </w:r>
            <w:r w:rsidRPr="00970F46">
              <w:rPr>
                <w:rFonts w:ascii="Arial" w:hAnsi="Arial" w:cs="Arial"/>
                <w:noProof/>
                <w:lang w:val="es-ES"/>
              </w:rPr>
              <w:t xml:space="preserve"> en que se dio respuesta, formulen las preguntas que estimen pertinentes en relación con las respuestas recibidas. El Servidor Público que presida la junta de aclaraciones, atendiendo al número de preguntas, informará a los licitantes si éstas serán contestadas en ese momento o si se suspende la sesión para reanudarla en hora o fecha posterior.</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La convocante procederá a enviar, a través de CompraNet, las contestaciones a las solicitudes de aclaración recibidas, a partir de la hora y fecha señaladas en la convocatoria para la celebración de la junta de aclaraciones. Cuando en razón del número de solicitudes de aclaración recibidas o algún otro factor no imputable a la convocante y que sea acreditable, el servidor público que presida la junta de aclaraciones, informará a los licitantes si éstas serán enviadas en ese momento o si se suspenderá la sesión para reanudarla en hora o fecha posterior a efecto de que las respuestas sean remitidas.</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Con el envío de las respuestas a que se refiere el párrafo anterior la convocante informará a los licitantes, atendiendo al número de solicitudes de aclaración contestadas, el plazo que éstos tendrán para formular las preguntas que consideren necesarias en relación con las respuestas remitidas. Dicho plazo será de seis horas. Una vez recibidas las preguntas, la convocante informará a los licitantes el plazo máximo en el que enviará las contestaciones correspondientes.</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La Convocante estará obligada a dar contestación, en forma clara y precisa, tanto a las solicitudes de aclaración como a las preguntas que los licitantes formulen respecto de las respuestas dadas por la Convocante en la junta de aclaraciones.</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Las solicitudes de aclaración deberán plantearse de manera concisa y estar directamente vinculadas con los puntos contenidos en esta Convocatoria, indicando el punto específico o del anexo con el cual se relaciona. Las solicitudes de aclaración que no cumplan con estos requisitos, podrán ser desechadas.</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Las solicitudes de aclaración que sean recibidas con posterioridad al plazo previsto en el artículo 33 bis de la Ley de Adquisiciones, Arrendaminetos y Servicios del Sector Público, no serán contestadas por la convocante por resultar extemporáneas, debiéndose integrar al expediente respectivo; en caso de que algún licitante presente nuevas solicitudes de aclaración en la junta correspondiente, las deberá enviar a través del sistema compranet y la convocante las recibirá, pero no les dará respuesta. En ambos supuestos, si el Servidor Público que presida la junta de aclaraciones considera necesario citar a una ulterior junta, la convocante deberá tomar en cuenta dichas solicitudes para responderlas.</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De la o las juntas de aclaraciones se levantará el acta respectiva, haciendo constar los siguientes datos: los participantes, las solicitudes de aclaración, las respuestas y los comentarios formulados durante su desarrollo y que será firmada por los asistentes y se entregará copia a los asistentes.</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 xml:space="preserve">Si derivado de la o las juntas de aclaraciones se determina posponer la fecha de celebración del acto de presentación y apertura de proposiciones, la modificación respectiva a la convocatoria a la </w:t>
            </w:r>
            <w:r w:rsidR="004D183A" w:rsidRPr="00970F46">
              <w:rPr>
                <w:rFonts w:ascii="Arial" w:hAnsi="Arial" w:cs="Arial"/>
                <w:noProof/>
                <w:lang w:val="es-ES"/>
              </w:rPr>
              <w:t xml:space="preserve">Licitación </w:t>
            </w:r>
            <w:r w:rsidRPr="00970F46">
              <w:rPr>
                <w:rFonts w:ascii="Arial" w:hAnsi="Arial" w:cs="Arial"/>
                <w:noProof/>
                <w:lang w:val="es-ES"/>
              </w:rPr>
              <w:t>deberá publicarse en CompraNet, en este caso, el diferimiento deberá considerar la existencia de un plazo de al menos seis días naturales desde el momento en que concluya la junta de aclaraciones hasta el momento del acto de presentación y apertura de proposiciones.</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 xml:space="preserve">De conformidad con el artículo 37 bis de la Ley de Adquisiciones, Arrendaminetos y Servicios del Sector Público, al finalizar el acto se difundirá un ejemplar del acta en el sistema CompraNet procedimiento que sustituye a la notificación personal. Al finalizar el acto el acta estará disponible en la Subdirección de </w:t>
            </w:r>
            <w:r w:rsidR="00E87C10" w:rsidRPr="00970F46">
              <w:rPr>
                <w:rFonts w:ascii="Arial" w:hAnsi="Arial" w:cs="Arial"/>
                <w:noProof/>
                <w:lang w:val="es-ES"/>
              </w:rPr>
              <w:t>Conservación, Mantenimiento y Servicios Generales</w:t>
            </w:r>
            <w:r w:rsidRPr="00970F46">
              <w:rPr>
                <w:rFonts w:ascii="Arial" w:hAnsi="Arial" w:cs="Arial"/>
                <w:noProof/>
                <w:lang w:val="es-ES"/>
              </w:rPr>
              <w:t>, por un término no menor de cinco días hábiles para su consulta.</w:t>
            </w:r>
          </w:p>
        </w:tc>
      </w:tr>
      <w:tr w:rsidR="00596F8C" w:rsidRPr="00970F46" w:rsidTr="00C36156">
        <w:trPr>
          <w:trHeight w:val="268"/>
          <w:jc w:val="center"/>
        </w:trPr>
        <w:tc>
          <w:tcPr>
            <w:tcW w:w="2383" w:type="dxa"/>
            <w:shd w:val="clear" w:color="auto" w:fill="D9D9D9" w:themeFill="background1" w:themeFillShade="D9"/>
          </w:tcPr>
          <w:p w:rsidR="004B4FED" w:rsidRPr="00970F46" w:rsidRDefault="004B4FED" w:rsidP="00970F46">
            <w:pPr>
              <w:pStyle w:val="Prrafodelista"/>
              <w:numPr>
                <w:ilvl w:val="0"/>
                <w:numId w:val="48"/>
              </w:numPr>
              <w:tabs>
                <w:tab w:val="left" w:pos="454"/>
              </w:tabs>
              <w:ind w:left="0" w:firstLine="0"/>
              <w:jc w:val="both"/>
              <w:rPr>
                <w:rFonts w:ascii="Arial" w:hAnsi="Arial" w:cs="Arial"/>
                <w:b/>
              </w:rPr>
            </w:pPr>
            <w:r w:rsidRPr="00970F46">
              <w:rPr>
                <w:rFonts w:ascii="Arial" w:hAnsi="Arial" w:cs="Arial"/>
                <w:b/>
              </w:rPr>
              <w:t xml:space="preserve">Muestras </w:t>
            </w:r>
          </w:p>
        </w:tc>
        <w:tc>
          <w:tcPr>
            <w:tcW w:w="7818" w:type="dxa"/>
            <w:gridSpan w:val="3"/>
            <w:vAlign w:val="center"/>
          </w:tcPr>
          <w:p w:rsidR="004B4FED" w:rsidRPr="00970F46" w:rsidRDefault="004B4FED" w:rsidP="00970F46">
            <w:pPr>
              <w:tabs>
                <w:tab w:val="left" w:pos="2127"/>
                <w:tab w:val="left" w:pos="3119"/>
                <w:tab w:val="left" w:pos="4482"/>
              </w:tabs>
              <w:jc w:val="both"/>
              <w:rPr>
                <w:rFonts w:ascii="Arial" w:hAnsi="Arial" w:cs="Arial"/>
                <w:b/>
                <w:noProof/>
                <w:lang w:val="es-ES"/>
              </w:rPr>
            </w:pPr>
            <w:r w:rsidRPr="00970F46">
              <w:rPr>
                <w:rFonts w:ascii="Arial" w:hAnsi="Arial" w:cs="Arial"/>
                <w:b/>
                <w:noProof/>
                <w:lang w:val="es-ES"/>
              </w:rPr>
              <w:t>No aplica</w:t>
            </w:r>
          </w:p>
        </w:tc>
      </w:tr>
      <w:tr w:rsidR="00596F8C" w:rsidRPr="00970F46" w:rsidTr="00C36156">
        <w:trPr>
          <w:trHeight w:val="1119"/>
          <w:jc w:val="center"/>
        </w:trPr>
        <w:tc>
          <w:tcPr>
            <w:tcW w:w="2383" w:type="dxa"/>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rPr>
            </w:pPr>
            <w:r w:rsidRPr="00970F46">
              <w:rPr>
                <w:rFonts w:ascii="Arial" w:hAnsi="Arial" w:cs="Arial"/>
                <w:b/>
                <w:bCs/>
                <w:lang w:val="es-ES"/>
              </w:rPr>
              <w:t>Acto de presentación y apertura de proposiciones.</w:t>
            </w:r>
          </w:p>
        </w:tc>
        <w:tc>
          <w:tcPr>
            <w:tcW w:w="7818" w:type="dxa"/>
            <w:gridSpan w:val="3"/>
            <w:vAlign w:val="center"/>
          </w:tcPr>
          <w:p w:rsidR="00FC15C8" w:rsidRPr="00970F46" w:rsidRDefault="00FC15C8" w:rsidP="00970F46">
            <w:pPr>
              <w:pStyle w:val="Sinespaciado"/>
              <w:rPr>
                <w:rFonts w:ascii="Arial" w:hAnsi="Arial" w:cs="Arial"/>
                <w:noProof/>
                <w:lang w:val="es-ES"/>
              </w:rPr>
            </w:pPr>
            <w:r w:rsidRPr="00970F46">
              <w:rPr>
                <w:rFonts w:ascii="Arial" w:hAnsi="Arial" w:cs="Arial"/>
                <w:noProof/>
                <w:lang w:val="es-ES"/>
              </w:rPr>
              <w:t xml:space="preserve">El acto de presentación y apertura de proposiciones se desarrollará en la fecha, hora y lugar indicados en el punto </w:t>
            </w:r>
            <w:r w:rsidRPr="00970F46">
              <w:rPr>
                <w:rFonts w:ascii="Arial" w:hAnsi="Arial" w:cs="Arial"/>
                <w:b/>
                <w:noProof/>
                <w:lang w:val="es-ES"/>
              </w:rPr>
              <w:t>III.2</w:t>
            </w:r>
            <w:r w:rsidRPr="00970F46">
              <w:rPr>
                <w:rFonts w:ascii="Arial" w:hAnsi="Arial" w:cs="Arial"/>
                <w:noProof/>
                <w:lang w:val="es-ES"/>
              </w:rPr>
              <w:t xml:space="preserve"> de este apartado.</w:t>
            </w:r>
          </w:p>
          <w:p w:rsidR="00FC15C8" w:rsidRPr="00970F46" w:rsidRDefault="00FC15C8" w:rsidP="00970F46">
            <w:pPr>
              <w:pStyle w:val="Sinespaciado"/>
              <w:jc w:val="both"/>
              <w:rPr>
                <w:rFonts w:ascii="Arial" w:hAnsi="Arial" w:cs="Arial"/>
                <w:noProof/>
                <w:sz w:val="10"/>
                <w:szCs w:val="10"/>
                <w:lang w:val="es-ES"/>
              </w:rPr>
            </w:pPr>
          </w:p>
          <w:p w:rsidR="00FC15C8" w:rsidRPr="00970F46" w:rsidRDefault="00FC15C8" w:rsidP="00970F46">
            <w:pPr>
              <w:pStyle w:val="Sinespaciado"/>
              <w:jc w:val="both"/>
              <w:rPr>
                <w:rFonts w:ascii="Arial" w:hAnsi="Arial" w:cs="Arial"/>
                <w:noProof/>
                <w:lang w:val="es-ES"/>
              </w:rPr>
            </w:pPr>
            <w:r w:rsidRPr="00970F46">
              <w:rPr>
                <w:rFonts w:ascii="Arial" w:hAnsi="Arial" w:cs="Arial"/>
                <w:noProof/>
                <w:lang w:val="es-ES"/>
              </w:rPr>
              <w:t>Una vez iniciado el acto no se permitirá el acceso a ningún licitante ni observador o persona ajena al acto.</w:t>
            </w:r>
          </w:p>
          <w:p w:rsidR="00FC15C8" w:rsidRPr="00970F46" w:rsidRDefault="00FC15C8" w:rsidP="00970F46">
            <w:pPr>
              <w:pStyle w:val="Sinespaciado"/>
              <w:jc w:val="both"/>
              <w:rPr>
                <w:rFonts w:ascii="Arial" w:hAnsi="Arial" w:cs="Arial"/>
                <w:noProof/>
                <w:sz w:val="10"/>
                <w:szCs w:val="10"/>
                <w:lang w:val="es-ES"/>
              </w:rPr>
            </w:pPr>
          </w:p>
          <w:p w:rsidR="00FC15C8" w:rsidRPr="00970F46" w:rsidRDefault="00FC15C8" w:rsidP="00970F46">
            <w:pPr>
              <w:pStyle w:val="Sinespaciado"/>
              <w:jc w:val="both"/>
              <w:rPr>
                <w:rFonts w:ascii="Arial" w:hAnsi="Arial" w:cs="Arial"/>
                <w:noProof/>
                <w:lang w:val="es-ES"/>
              </w:rPr>
            </w:pPr>
            <w:r w:rsidRPr="00970F46">
              <w:rPr>
                <w:rFonts w:ascii="Arial" w:hAnsi="Arial" w:cs="Arial"/>
                <w:noProof/>
                <w:lang w:val="es-ES"/>
              </w:rPr>
              <w:t xml:space="preserve">Recibidas las proposiciones presentadas a través de compranet en la fecha y hora establecidas en el punto III.2 de este apartado, estás no podrán ser retiradas o dejarse sin efecto, por lo que deberán considerarse vigentes dentro del procedimiento de esta </w:t>
            </w:r>
            <w:r w:rsidR="004D183A" w:rsidRPr="00970F46">
              <w:rPr>
                <w:rFonts w:ascii="Arial" w:hAnsi="Arial" w:cs="Arial"/>
                <w:sz w:val="19"/>
                <w:szCs w:val="19"/>
              </w:rPr>
              <w:t>Licitación</w:t>
            </w:r>
            <w:r w:rsidRPr="00970F46">
              <w:rPr>
                <w:rFonts w:ascii="Arial" w:hAnsi="Arial" w:cs="Arial"/>
                <w:noProof/>
                <w:lang w:val="es-ES"/>
              </w:rPr>
              <w:t xml:space="preserve"> hasta su conclusión.</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 xml:space="preserve">Ninguna de las condiciones en esta </w:t>
            </w:r>
            <w:r w:rsidR="004D183A" w:rsidRPr="00970F46">
              <w:rPr>
                <w:rFonts w:ascii="Arial" w:hAnsi="Arial" w:cs="Arial"/>
                <w:sz w:val="19"/>
                <w:szCs w:val="19"/>
              </w:rPr>
              <w:t>Licitación</w:t>
            </w:r>
            <w:r w:rsidRPr="00970F46">
              <w:rPr>
                <w:rFonts w:ascii="Arial" w:hAnsi="Arial" w:cs="Arial"/>
                <w:noProof/>
                <w:lang w:val="es-ES"/>
              </w:rPr>
              <w:t>, así como en las proposiciones presentadas, podrán ser negociadas.</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El Servidor Público que presida el acto, recibirá y abrirá los sobres cerrados verificando en el sistema CompraNet la existencia de propuestas.</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 xml:space="preserve">Iniciado el acto de presentación y apertura de proposiciones se registrará a los Servidores Públicos presentes, éstos no podrán efectuar ninguna modificación, adición, eliminación o negociación a las condiciones de la </w:t>
            </w:r>
            <w:r w:rsidR="004D183A" w:rsidRPr="00970F46">
              <w:rPr>
                <w:rFonts w:ascii="Arial" w:hAnsi="Arial" w:cs="Arial"/>
                <w:sz w:val="19"/>
                <w:szCs w:val="19"/>
              </w:rPr>
              <w:t>Licitación</w:t>
            </w:r>
            <w:r w:rsidRPr="00970F46">
              <w:rPr>
                <w:rFonts w:ascii="Arial" w:hAnsi="Arial" w:cs="Arial"/>
                <w:noProof/>
                <w:lang w:val="es-ES"/>
              </w:rPr>
              <w:t xml:space="preserve"> y/o a las proposiciones de los licitantes.</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Una vez recibidas todas las proposiciones a través del sistema compranet, se procederá a su apertura, haciéndose constar la documentación presentada, sin entrar al análisis técnico, legal o administrativo de su contenido.</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 xml:space="preserve">El Servidor Publico que presida el acto, al terminar la recepción de documentos entregara al licitante el acuse de la documentación que entregue en dicho acto. </w:t>
            </w:r>
            <w:r w:rsidRPr="00970F46">
              <w:rPr>
                <w:rFonts w:ascii="Arial" w:hAnsi="Arial" w:cs="Arial"/>
                <w:b/>
                <w:noProof/>
                <w:lang w:val="es-ES"/>
              </w:rPr>
              <w:t>Formato3</w:t>
            </w:r>
            <w:r w:rsidRPr="00970F46">
              <w:rPr>
                <w:rFonts w:ascii="Arial" w:hAnsi="Arial" w:cs="Arial"/>
                <w:noProof/>
                <w:lang w:val="es-ES"/>
              </w:rPr>
              <w:t xml:space="preserve"> “RELACIÓN DE DOCUMENTACIÓN REQUERIDA PARA PARTICIPAR EN EL ACTO DE PRESENTACIÓN Y APERTURA DE PROPOSICIONES”. </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El Servidor Público que presida el acto, atendiendo el número de proposiciones presentadas y a la partida licitada, podrá optar entre dar lectura al precio unitario de la partida que integra la proposición o anexar copia de la propuesta económica de los licitantes al acta respectiva, debiendo en este último caso dar lectura al importe total de cada proposición.</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 xml:space="preserve">Se levantará acta que servirá de constancia de la celebración del acto de presentación y apertura de proposiciones, en la que se harán constar el importe de cada una de ellas; se señalará lugar, fecha y hora en que se dará a conocer el fallo de la </w:t>
            </w:r>
            <w:r w:rsidR="004D183A" w:rsidRPr="00970F46">
              <w:rPr>
                <w:rFonts w:ascii="Arial" w:hAnsi="Arial" w:cs="Arial"/>
                <w:sz w:val="19"/>
                <w:szCs w:val="19"/>
              </w:rPr>
              <w:t>Licitación.</w:t>
            </w:r>
          </w:p>
          <w:p w:rsidR="00FC15C8" w:rsidRPr="00970F46" w:rsidRDefault="00FC15C8" w:rsidP="00970F46">
            <w:pPr>
              <w:tabs>
                <w:tab w:val="left" w:pos="2127"/>
                <w:tab w:val="left" w:pos="3119"/>
                <w:tab w:val="left" w:pos="4482"/>
              </w:tabs>
              <w:jc w:val="both"/>
              <w:rPr>
                <w:rFonts w:ascii="Arial" w:hAnsi="Arial" w:cs="Arial"/>
                <w:noProof/>
                <w:lang w:val="es-ES"/>
              </w:rPr>
            </w:pPr>
            <w:r w:rsidRPr="00970F46">
              <w:rPr>
                <w:rFonts w:ascii="Arial" w:hAnsi="Arial" w:cs="Arial"/>
                <w:noProof/>
                <w:lang w:val="es-ES"/>
              </w:rPr>
              <w:t xml:space="preserve">De conformidad con el artículo </w:t>
            </w:r>
            <w:r w:rsidRPr="00970F46">
              <w:rPr>
                <w:rFonts w:ascii="Arial" w:hAnsi="Arial" w:cs="Arial"/>
                <w:b/>
                <w:noProof/>
                <w:lang w:val="es-ES"/>
              </w:rPr>
              <w:t>37</w:t>
            </w:r>
            <w:r w:rsidRPr="00970F46">
              <w:rPr>
                <w:rFonts w:ascii="Arial" w:hAnsi="Arial" w:cs="Arial"/>
                <w:noProof/>
                <w:lang w:val="es-ES"/>
              </w:rPr>
              <w:t xml:space="preserve"> bis de la Ley de Adquisiciones, Arrendaminetos y Servicios del Sector Público, al finalizar el acto se difundirá un ejemplar del acta en el sistema CompraNet procedimiento que sustituye a la notificación personal. Al finalizar el acto el acta estará disponible en la Subdirección de </w:t>
            </w:r>
            <w:r w:rsidR="00E87C10" w:rsidRPr="00970F46">
              <w:rPr>
                <w:rFonts w:ascii="Arial" w:hAnsi="Arial" w:cs="Arial"/>
                <w:noProof/>
                <w:lang w:val="es-ES"/>
              </w:rPr>
              <w:t>Conservación, Mantenimiento y Servicios Generales</w:t>
            </w:r>
            <w:r w:rsidRPr="00970F46">
              <w:rPr>
                <w:rFonts w:ascii="Arial" w:hAnsi="Arial" w:cs="Arial"/>
                <w:noProof/>
                <w:lang w:val="es-ES"/>
              </w:rPr>
              <w:t xml:space="preserve">. Por un término no menor de cinco días hábiles para su consulta. </w:t>
            </w:r>
          </w:p>
        </w:tc>
      </w:tr>
      <w:tr w:rsidR="00596F8C" w:rsidRPr="00970F46" w:rsidTr="00C36156">
        <w:trPr>
          <w:trHeight w:val="615"/>
          <w:jc w:val="center"/>
        </w:trPr>
        <w:tc>
          <w:tcPr>
            <w:tcW w:w="2383" w:type="dxa"/>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bCs/>
                <w:lang w:val="es-ES"/>
              </w:rPr>
            </w:pPr>
            <w:r w:rsidRPr="00970F46">
              <w:rPr>
                <w:rFonts w:ascii="Arial" w:hAnsi="Arial" w:cs="Arial"/>
                <w:b/>
                <w:bCs/>
                <w:lang w:val="es-ES"/>
              </w:rPr>
              <w:t>Suspensión</w:t>
            </w:r>
            <w:r w:rsidRPr="00970F46">
              <w:rPr>
                <w:rFonts w:ascii="Arial" w:hAnsi="Arial" w:cs="Arial"/>
                <w:b/>
              </w:rPr>
              <w:t xml:space="preserve"> del procedimiento de </w:t>
            </w:r>
            <w:r w:rsidR="004D183A" w:rsidRPr="00970F46">
              <w:rPr>
                <w:rFonts w:ascii="Arial" w:hAnsi="Arial" w:cs="Arial"/>
                <w:b/>
              </w:rPr>
              <w:t>Licitación</w:t>
            </w:r>
            <w:r w:rsidRPr="00970F46">
              <w:rPr>
                <w:rFonts w:ascii="Arial" w:hAnsi="Arial" w:cs="Arial"/>
                <w:b/>
              </w:rPr>
              <w:t>.</w:t>
            </w:r>
          </w:p>
        </w:tc>
        <w:tc>
          <w:tcPr>
            <w:tcW w:w="7818" w:type="dxa"/>
            <w:gridSpan w:val="3"/>
          </w:tcPr>
          <w:p w:rsidR="00FC15C8" w:rsidRPr="00970F46" w:rsidRDefault="00FC15C8" w:rsidP="00970F46">
            <w:pPr>
              <w:tabs>
                <w:tab w:val="left" w:pos="2127"/>
                <w:tab w:val="left" w:pos="3119"/>
              </w:tabs>
              <w:jc w:val="both"/>
              <w:rPr>
                <w:rFonts w:ascii="Arial" w:hAnsi="Arial" w:cs="Arial"/>
              </w:rPr>
            </w:pPr>
            <w:r w:rsidRPr="00970F46">
              <w:rPr>
                <w:rFonts w:ascii="Arial" w:hAnsi="Arial" w:cs="Arial"/>
              </w:rPr>
              <w:t xml:space="preserve">Solo se suspenderá el procedimiento de </w:t>
            </w:r>
            <w:r w:rsidR="004D183A" w:rsidRPr="00970F46">
              <w:rPr>
                <w:rFonts w:ascii="Arial" w:hAnsi="Arial" w:cs="Arial"/>
              </w:rPr>
              <w:t>Licitación Pública</w:t>
            </w:r>
            <w:r w:rsidRPr="00970F46">
              <w:rPr>
                <w:rFonts w:ascii="Arial" w:hAnsi="Arial" w:cs="Arial"/>
              </w:rPr>
              <w:t xml:space="preserve"> Nacional Electrónica por orden escrita de la Autoridad competente.</w:t>
            </w:r>
          </w:p>
        </w:tc>
      </w:tr>
      <w:tr w:rsidR="00596F8C" w:rsidRPr="00970F46" w:rsidTr="00C36156">
        <w:trPr>
          <w:trHeight w:val="2089"/>
          <w:jc w:val="center"/>
        </w:trPr>
        <w:tc>
          <w:tcPr>
            <w:tcW w:w="2383" w:type="dxa"/>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bCs/>
                <w:lang w:val="es-ES"/>
              </w:rPr>
            </w:pPr>
            <w:r w:rsidRPr="00970F46">
              <w:rPr>
                <w:rFonts w:ascii="Arial" w:hAnsi="Arial" w:cs="Arial"/>
                <w:b/>
              </w:rPr>
              <w:t xml:space="preserve">Cancelación del procedimiento de </w:t>
            </w:r>
            <w:r w:rsidR="004D183A" w:rsidRPr="00970F46">
              <w:rPr>
                <w:rFonts w:ascii="Arial" w:hAnsi="Arial" w:cs="Arial"/>
                <w:b/>
              </w:rPr>
              <w:t>Licitación</w:t>
            </w:r>
          </w:p>
        </w:tc>
        <w:tc>
          <w:tcPr>
            <w:tcW w:w="7818" w:type="dxa"/>
            <w:gridSpan w:val="3"/>
            <w:vAlign w:val="center"/>
          </w:tcPr>
          <w:p w:rsidR="00FC15C8" w:rsidRPr="00970F46" w:rsidRDefault="00FC15C8" w:rsidP="00970F46">
            <w:pPr>
              <w:pStyle w:val="Sinespaciado"/>
              <w:jc w:val="both"/>
              <w:rPr>
                <w:rFonts w:ascii="Arial" w:hAnsi="Arial" w:cs="Arial"/>
              </w:rPr>
            </w:pPr>
            <w:r w:rsidRPr="00970F46">
              <w:rPr>
                <w:rFonts w:ascii="Arial" w:hAnsi="Arial" w:cs="Arial"/>
              </w:rPr>
              <w:t xml:space="preserve">Se podrá cancelar el procedimiento de </w:t>
            </w:r>
            <w:r w:rsidR="004D183A" w:rsidRPr="00970F46">
              <w:rPr>
                <w:rFonts w:ascii="Arial" w:hAnsi="Arial" w:cs="Arial"/>
              </w:rPr>
              <w:t>Licitación Pública</w:t>
            </w:r>
            <w:r w:rsidRPr="00970F46">
              <w:rPr>
                <w:rFonts w:ascii="Arial" w:hAnsi="Arial" w:cs="Arial"/>
              </w:rPr>
              <w:t xml:space="preserve"> Nacional Electrónica, partidas o conceptos incluidos en éstas, cuando existan circunstancias debidamente justificadas, que extingan la necesidad para adquirir los bienes, arrendamientos o servicios o que de continuarse con el procedimiento se pudiera ocasionar un daño o perjuicio y se acredite el caso fortuito o de fuerza mayor.</w:t>
            </w:r>
          </w:p>
          <w:p w:rsidR="00FC15C8" w:rsidRPr="00970F46" w:rsidRDefault="00FC15C8" w:rsidP="00970F46">
            <w:pPr>
              <w:pStyle w:val="Sinespaciado"/>
              <w:jc w:val="both"/>
              <w:rPr>
                <w:rFonts w:ascii="Arial" w:hAnsi="Arial" w:cs="Arial"/>
              </w:rPr>
            </w:pPr>
            <w:r w:rsidRPr="00970F46">
              <w:rPr>
                <w:rFonts w:ascii="Arial" w:hAnsi="Arial" w:cs="Arial"/>
              </w:rPr>
              <w:t xml:space="preserve">En caso de ser cancelado este procedimiento de </w:t>
            </w:r>
            <w:r w:rsidR="004D183A" w:rsidRPr="00970F46">
              <w:rPr>
                <w:rFonts w:ascii="Arial" w:hAnsi="Arial" w:cs="Arial"/>
              </w:rPr>
              <w:t>Licitación Pública</w:t>
            </w:r>
            <w:r w:rsidRPr="00970F46">
              <w:rPr>
                <w:rFonts w:ascii="Arial" w:hAnsi="Arial" w:cs="Arial"/>
              </w:rPr>
              <w:t xml:space="preserve"> Nacional Electrónica, partidas o conceptos, se precisará el acontecimiento que motiva la decisión el cual se hará del conocimiento de los licitantes en acto público o por notificación por escrito.</w:t>
            </w:r>
          </w:p>
        </w:tc>
      </w:tr>
      <w:tr w:rsidR="00596F8C" w:rsidRPr="00970F46" w:rsidTr="00C36156">
        <w:trPr>
          <w:trHeight w:val="240"/>
          <w:jc w:val="center"/>
        </w:trPr>
        <w:tc>
          <w:tcPr>
            <w:tcW w:w="2383" w:type="dxa"/>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bCs/>
                <w:lang w:val="es-ES"/>
              </w:rPr>
            </w:pPr>
            <w:r w:rsidRPr="00970F46">
              <w:rPr>
                <w:rFonts w:ascii="Arial" w:hAnsi="Arial" w:cs="Arial"/>
                <w:b/>
              </w:rPr>
              <w:t xml:space="preserve">Declaración de procedimiento de </w:t>
            </w:r>
            <w:r w:rsidR="004D183A" w:rsidRPr="00970F46">
              <w:rPr>
                <w:rFonts w:ascii="Arial" w:hAnsi="Arial" w:cs="Arial"/>
                <w:b/>
              </w:rPr>
              <w:t>Licitación</w:t>
            </w:r>
            <w:r w:rsidRPr="00970F46">
              <w:rPr>
                <w:rFonts w:ascii="Arial" w:hAnsi="Arial" w:cs="Arial"/>
                <w:b/>
              </w:rPr>
              <w:t xml:space="preserve"> desierta.</w:t>
            </w:r>
          </w:p>
        </w:tc>
        <w:tc>
          <w:tcPr>
            <w:tcW w:w="7818" w:type="dxa"/>
            <w:gridSpan w:val="3"/>
            <w:vAlign w:val="center"/>
          </w:tcPr>
          <w:p w:rsidR="00FC15C8" w:rsidRPr="00970F46" w:rsidRDefault="00FC15C8" w:rsidP="00970F46">
            <w:pPr>
              <w:pStyle w:val="Sinespaciado"/>
              <w:jc w:val="both"/>
              <w:rPr>
                <w:rFonts w:ascii="Arial" w:hAnsi="Arial" w:cs="Arial"/>
              </w:rPr>
            </w:pPr>
            <w:r w:rsidRPr="00970F46">
              <w:rPr>
                <w:rFonts w:ascii="Arial" w:hAnsi="Arial" w:cs="Arial"/>
              </w:rPr>
              <w:t xml:space="preserve">Se podrá declarar desierto el procedimiento de </w:t>
            </w:r>
            <w:r w:rsidR="004D183A" w:rsidRPr="00970F46">
              <w:rPr>
                <w:rFonts w:ascii="Arial" w:hAnsi="Arial" w:cs="Arial"/>
              </w:rPr>
              <w:t>Licitación Pública</w:t>
            </w:r>
            <w:r w:rsidRPr="00970F46">
              <w:rPr>
                <w:rFonts w:ascii="Arial" w:hAnsi="Arial" w:cs="Arial"/>
              </w:rPr>
              <w:t xml:space="preserve"> Nacional Electrónica cuando:</w:t>
            </w:r>
          </w:p>
          <w:p w:rsidR="00FC15C8" w:rsidRPr="00970F46" w:rsidRDefault="00FC15C8" w:rsidP="00970F46">
            <w:pPr>
              <w:pStyle w:val="Sinespaciado"/>
              <w:jc w:val="both"/>
              <w:rPr>
                <w:rFonts w:ascii="Arial" w:hAnsi="Arial" w:cs="Arial"/>
                <w:sz w:val="10"/>
                <w:szCs w:val="10"/>
              </w:rPr>
            </w:pPr>
          </w:p>
          <w:p w:rsidR="00FC15C8" w:rsidRPr="00970F46" w:rsidRDefault="00FC15C8" w:rsidP="00970F46">
            <w:pPr>
              <w:pStyle w:val="Sinespaciado"/>
              <w:jc w:val="both"/>
              <w:rPr>
                <w:rFonts w:ascii="Arial" w:hAnsi="Arial" w:cs="Arial"/>
              </w:rPr>
            </w:pPr>
            <w:r w:rsidRPr="00970F46">
              <w:rPr>
                <w:rFonts w:ascii="Arial" w:hAnsi="Arial" w:cs="Arial"/>
              </w:rPr>
              <w:t xml:space="preserve">La totalidad de las proposiciones presentadas no reúnan los requisitos establecidos en esta </w:t>
            </w:r>
            <w:r w:rsidR="004D183A" w:rsidRPr="00970F46">
              <w:rPr>
                <w:rFonts w:ascii="Arial" w:hAnsi="Arial" w:cs="Arial"/>
                <w:sz w:val="19"/>
                <w:szCs w:val="19"/>
              </w:rPr>
              <w:t>Licitación</w:t>
            </w:r>
            <w:r w:rsidRPr="00970F46">
              <w:rPr>
                <w:rFonts w:ascii="Arial" w:hAnsi="Arial" w:cs="Arial"/>
              </w:rPr>
              <w:t>:</w:t>
            </w:r>
          </w:p>
          <w:p w:rsidR="00FC15C8" w:rsidRPr="00970F46" w:rsidRDefault="00FC15C8" w:rsidP="00970F46">
            <w:pPr>
              <w:pStyle w:val="Sinespaciado"/>
              <w:numPr>
                <w:ilvl w:val="0"/>
                <w:numId w:val="62"/>
              </w:numPr>
              <w:ind w:left="0" w:firstLine="0"/>
              <w:jc w:val="both"/>
              <w:rPr>
                <w:rFonts w:ascii="Arial" w:hAnsi="Arial" w:cs="Arial"/>
              </w:rPr>
            </w:pPr>
            <w:r w:rsidRPr="00970F46">
              <w:rPr>
                <w:rFonts w:ascii="Arial" w:hAnsi="Arial" w:cs="Arial"/>
              </w:rPr>
              <w:t>Los precios de todos los bienes, arrendamientos o servicios ofertados no resulten aceptables para el Hospital o convenientes si así lo considera la convocante; o</w:t>
            </w:r>
          </w:p>
          <w:p w:rsidR="00FC15C8" w:rsidRPr="00970F46" w:rsidRDefault="00FC15C8" w:rsidP="00970F46">
            <w:pPr>
              <w:pStyle w:val="Sinespaciado"/>
              <w:jc w:val="both"/>
              <w:rPr>
                <w:rFonts w:ascii="Arial" w:hAnsi="Arial" w:cs="Arial"/>
                <w:sz w:val="6"/>
                <w:szCs w:val="6"/>
              </w:rPr>
            </w:pPr>
          </w:p>
          <w:p w:rsidR="00FC15C8" w:rsidRPr="00970F46" w:rsidRDefault="00FC15C8" w:rsidP="00970F46">
            <w:pPr>
              <w:pStyle w:val="Sinespaciado"/>
              <w:numPr>
                <w:ilvl w:val="0"/>
                <w:numId w:val="62"/>
              </w:numPr>
              <w:ind w:left="0" w:firstLine="0"/>
              <w:jc w:val="both"/>
              <w:rPr>
                <w:rFonts w:ascii="Arial" w:hAnsi="Arial" w:cs="Arial"/>
              </w:rPr>
            </w:pPr>
            <w:r w:rsidRPr="00970F46">
              <w:rPr>
                <w:rFonts w:ascii="Arial" w:hAnsi="Arial" w:cs="Arial"/>
              </w:rPr>
              <w:t xml:space="preserve">Ninguna proposición sea presentada a través del sistema </w:t>
            </w:r>
            <w:r w:rsidR="009D4852" w:rsidRPr="00970F46">
              <w:rPr>
                <w:rFonts w:ascii="Arial" w:hAnsi="Arial" w:cs="Arial"/>
              </w:rPr>
              <w:t>CompraNet</w:t>
            </w:r>
            <w:r w:rsidRPr="00970F46">
              <w:rPr>
                <w:rFonts w:ascii="Arial" w:hAnsi="Arial" w:cs="Arial"/>
              </w:rPr>
              <w:t xml:space="preserve"> a la Convocante para el acto de presentación y apertura de proposiciones.</w:t>
            </w:r>
          </w:p>
          <w:p w:rsidR="00FC15C8" w:rsidRPr="00970F46" w:rsidRDefault="00FC15C8" w:rsidP="00970F46">
            <w:pPr>
              <w:pStyle w:val="Prrafodelista"/>
              <w:ind w:left="0"/>
              <w:rPr>
                <w:rFonts w:ascii="Arial" w:hAnsi="Arial" w:cs="Arial"/>
                <w:sz w:val="6"/>
                <w:szCs w:val="6"/>
              </w:rPr>
            </w:pPr>
          </w:p>
          <w:p w:rsidR="00FC15C8" w:rsidRPr="00970F46" w:rsidRDefault="00FC15C8" w:rsidP="00970F46">
            <w:pPr>
              <w:pStyle w:val="Sinespaciado"/>
              <w:jc w:val="both"/>
              <w:rPr>
                <w:rFonts w:ascii="Arial" w:hAnsi="Arial" w:cs="Arial"/>
                <w:sz w:val="6"/>
                <w:szCs w:val="6"/>
              </w:rPr>
            </w:pPr>
          </w:p>
          <w:p w:rsidR="00FC15C8" w:rsidRPr="00970F46" w:rsidRDefault="00FC15C8" w:rsidP="00970F46">
            <w:pPr>
              <w:pStyle w:val="Sinespaciado"/>
              <w:numPr>
                <w:ilvl w:val="0"/>
                <w:numId w:val="62"/>
              </w:numPr>
              <w:ind w:left="0" w:firstLine="0"/>
              <w:jc w:val="both"/>
              <w:rPr>
                <w:rFonts w:ascii="Arial" w:hAnsi="Arial" w:cs="Arial"/>
              </w:rPr>
            </w:pPr>
            <w:r w:rsidRPr="00970F46">
              <w:rPr>
                <w:rFonts w:ascii="Arial" w:hAnsi="Arial" w:cs="Arial"/>
              </w:rPr>
              <w:t xml:space="preserve">Tratándose de procedimiento de </w:t>
            </w:r>
            <w:r w:rsidR="004D183A" w:rsidRPr="00970F46">
              <w:rPr>
                <w:rFonts w:ascii="Arial" w:hAnsi="Arial" w:cs="Arial"/>
                <w:sz w:val="19"/>
                <w:szCs w:val="19"/>
              </w:rPr>
              <w:t>Licitación</w:t>
            </w:r>
            <w:r w:rsidRPr="00970F46">
              <w:rPr>
                <w:rFonts w:ascii="Arial" w:hAnsi="Arial" w:cs="Arial"/>
              </w:rPr>
              <w:t xml:space="preserve"> en las que se incluyan varias partidas, lo antes indicado resulta aplicable por cada partida en lo individual.</w:t>
            </w:r>
          </w:p>
        </w:tc>
      </w:tr>
      <w:tr w:rsidR="00596F8C" w:rsidRPr="00970F46" w:rsidTr="00C36156">
        <w:trPr>
          <w:trHeight w:val="247"/>
          <w:jc w:val="center"/>
        </w:trPr>
        <w:tc>
          <w:tcPr>
            <w:tcW w:w="2383" w:type="dxa"/>
            <w:shd w:val="clear" w:color="auto" w:fill="D9D9D9" w:themeFill="background1" w:themeFillShade="D9"/>
          </w:tcPr>
          <w:p w:rsidR="00FC15C8" w:rsidRPr="00970F46" w:rsidRDefault="00FC15C8" w:rsidP="00970F46">
            <w:pPr>
              <w:pStyle w:val="Prrafodelista"/>
              <w:numPr>
                <w:ilvl w:val="0"/>
                <w:numId w:val="48"/>
              </w:numPr>
              <w:tabs>
                <w:tab w:val="left" w:pos="454"/>
              </w:tabs>
              <w:ind w:left="0" w:firstLine="0"/>
              <w:jc w:val="both"/>
              <w:rPr>
                <w:rFonts w:ascii="Arial" w:hAnsi="Arial" w:cs="Arial"/>
                <w:b/>
              </w:rPr>
            </w:pPr>
            <w:r w:rsidRPr="00970F46">
              <w:rPr>
                <w:rFonts w:ascii="Arial" w:hAnsi="Arial" w:cs="Arial"/>
                <w:b/>
                <w:bCs/>
                <w:lang w:val="es-ES"/>
              </w:rPr>
              <w:t>Acto de Fallo.</w:t>
            </w:r>
          </w:p>
        </w:tc>
        <w:tc>
          <w:tcPr>
            <w:tcW w:w="7818" w:type="dxa"/>
            <w:gridSpan w:val="3"/>
            <w:vAlign w:val="center"/>
          </w:tcPr>
          <w:p w:rsidR="00FC15C8" w:rsidRPr="00970F46" w:rsidRDefault="00FC15C8" w:rsidP="00970F46">
            <w:pPr>
              <w:pStyle w:val="Sinespaciado"/>
              <w:jc w:val="both"/>
              <w:rPr>
                <w:rFonts w:ascii="Arial" w:hAnsi="Arial" w:cs="Arial"/>
              </w:rPr>
            </w:pPr>
            <w:r w:rsidRPr="00970F46">
              <w:rPr>
                <w:rFonts w:ascii="Arial" w:hAnsi="Arial" w:cs="Arial"/>
                <w:noProof/>
                <w:lang w:val="es-ES"/>
              </w:rPr>
              <w:t xml:space="preserve">El acto de fallo se desarrollará en la fecha, hora y lugar indicados en el punto </w:t>
            </w:r>
            <w:r w:rsidRPr="00970F46">
              <w:rPr>
                <w:rFonts w:ascii="Arial" w:hAnsi="Arial" w:cs="Arial"/>
                <w:b/>
                <w:noProof/>
                <w:lang w:val="es-ES"/>
              </w:rPr>
              <w:t>III.2</w:t>
            </w:r>
            <w:r w:rsidRPr="00970F46">
              <w:rPr>
                <w:rFonts w:ascii="Arial" w:hAnsi="Arial" w:cs="Arial"/>
                <w:noProof/>
                <w:lang w:val="es-ES"/>
              </w:rPr>
              <w:t xml:space="preserve"> de este apartado.</w:t>
            </w:r>
            <w:r w:rsidRPr="00970F46">
              <w:rPr>
                <w:rFonts w:ascii="Arial" w:hAnsi="Arial" w:cs="Arial"/>
              </w:rPr>
              <w:t xml:space="preserve"> Una vez que la Convocante haya hecho la evaluación de las proposiciones elaborará el documento de fallo, el cual deberá contener:</w:t>
            </w:r>
          </w:p>
          <w:p w:rsidR="00FC15C8" w:rsidRPr="00970F46" w:rsidRDefault="00FC15C8" w:rsidP="00970F46">
            <w:pPr>
              <w:pStyle w:val="Prrafodelista"/>
              <w:tabs>
                <w:tab w:val="left" w:pos="2127"/>
                <w:tab w:val="left" w:pos="3119"/>
              </w:tabs>
              <w:ind w:left="0"/>
              <w:jc w:val="both"/>
              <w:rPr>
                <w:rFonts w:ascii="Arial" w:hAnsi="Arial" w:cs="Arial"/>
              </w:rPr>
            </w:pPr>
            <w:r w:rsidRPr="00970F46">
              <w:rPr>
                <w:rFonts w:ascii="Arial" w:hAnsi="Arial" w:cs="Arial"/>
              </w:rPr>
              <w:t xml:space="preserve">La relación de licitantes cuyas proposiciones se desecharon, expresando todas las razones legales, técnicas o económicas que sustentan tal determinación e indicando los puntos de la </w:t>
            </w:r>
            <w:r w:rsidR="004D183A" w:rsidRPr="00970F46">
              <w:rPr>
                <w:rFonts w:ascii="Arial" w:hAnsi="Arial" w:cs="Arial"/>
                <w:sz w:val="19"/>
                <w:szCs w:val="19"/>
              </w:rPr>
              <w:t>Licitación</w:t>
            </w:r>
            <w:r w:rsidRPr="00970F46">
              <w:rPr>
                <w:rFonts w:ascii="Arial" w:hAnsi="Arial" w:cs="Arial"/>
              </w:rPr>
              <w:t xml:space="preserve"> que en cada caso se incumplan;</w:t>
            </w:r>
          </w:p>
          <w:p w:rsidR="00FC15C8" w:rsidRPr="00970F46" w:rsidRDefault="00FC15C8" w:rsidP="00970F46">
            <w:pPr>
              <w:pStyle w:val="Prrafodelista"/>
              <w:tabs>
                <w:tab w:val="left" w:pos="2127"/>
                <w:tab w:val="left" w:pos="3119"/>
              </w:tabs>
              <w:ind w:left="0"/>
              <w:jc w:val="both"/>
              <w:rPr>
                <w:rFonts w:ascii="Arial" w:hAnsi="Arial" w:cs="Arial"/>
              </w:rPr>
            </w:pPr>
            <w:r w:rsidRPr="00970F46">
              <w:rPr>
                <w:rFonts w:ascii="Arial" w:hAnsi="Arial" w:cs="Arial"/>
              </w:rPr>
              <w:t>La relación de licitantes cuyas proposiciones resultaron solventes, describiendo en lo general dichas proposiciones. Se presumirá la solvencia de las proposiciones, cuando no se señale expresamente incumplimiento alguno;</w:t>
            </w:r>
          </w:p>
          <w:p w:rsidR="00FC15C8" w:rsidRPr="00970F46" w:rsidRDefault="00FC15C8" w:rsidP="00970F46">
            <w:pPr>
              <w:pStyle w:val="Prrafodelista"/>
              <w:tabs>
                <w:tab w:val="left" w:pos="2127"/>
                <w:tab w:val="left" w:pos="3119"/>
              </w:tabs>
              <w:ind w:left="0"/>
              <w:jc w:val="both"/>
              <w:rPr>
                <w:rFonts w:ascii="Arial" w:hAnsi="Arial" w:cs="Arial"/>
              </w:rPr>
            </w:pPr>
            <w:r w:rsidRPr="00970F46">
              <w:rPr>
                <w:rFonts w:ascii="Arial" w:hAnsi="Arial" w:cs="Arial"/>
              </w:rPr>
              <w:t>En caso de que se determine que el precio de una proposición no sea aceptable o no es conveniente, se deberá anexar copia de la investigación de precios realizada o del cálculo correspondiente;</w:t>
            </w:r>
          </w:p>
          <w:p w:rsidR="00FC15C8" w:rsidRPr="00970F46" w:rsidRDefault="00FC15C8" w:rsidP="00970F46">
            <w:pPr>
              <w:pStyle w:val="Prrafodelista"/>
              <w:tabs>
                <w:tab w:val="left" w:pos="2127"/>
                <w:tab w:val="left" w:pos="3119"/>
              </w:tabs>
              <w:ind w:left="0"/>
              <w:jc w:val="both"/>
              <w:rPr>
                <w:rFonts w:ascii="Arial" w:hAnsi="Arial" w:cs="Arial"/>
              </w:rPr>
            </w:pPr>
            <w:r w:rsidRPr="00970F46">
              <w:rPr>
                <w:rFonts w:ascii="Arial" w:hAnsi="Arial" w:cs="Arial"/>
              </w:rPr>
              <w:t xml:space="preserve">Nombre(s) del (o los) licitante(s) a quién(es) se adjudica el </w:t>
            </w:r>
            <w:r w:rsidR="001809D4" w:rsidRPr="00970F46">
              <w:rPr>
                <w:rFonts w:ascii="Arial" w:hAnsi="Arial" w:cs="Arial"/>
              </w:rPr>
              <w:t>contrato</w:t>
            </w:r>
            <w:r w:rsidRPr="00970F46">
              <w:rPr>
                <w:rFonts w:ascii="Arial" w:hAnsi="Arial" w:cs="Arial"/>
              </w:rPr>
              <w:t xml:space="preserve">, indicando las razones que motivaron la adjudicación, de acuerdo a los criterios previstos en la </w:t>
            </w:r>
            <w:r w:rsidR="004D183A" w:rsidRPr="00970F46">
              <w:rPr>
                <w:rFonts w:ascii="Arial" w:hAnsi="Arial" w:cs="Arial"/>
                <w:sz w:val="19"/>
                <w:szCs w:val="19"/>
              </w:rPr>
              <w:t>Licitación</w:t>
            </w:r>
            <w:r w:rsidRPr="00970F46">
              <w:rPr>
                <w:rFonts w:ascii="Arial" w:hAnsi="Arial" w:cs="Arial"/>
              </w:rPr>
              <w:t>, así como la indicación de la o las partidas, los conceptos y montos asignados a cada licitante;</w:t>
            </w:r>
          </w:p>
          <w:p w:rsidR="00FC15C8" w:rsidRPr="00970F46" w:rsidRDefault="00FC15C8" w:rsidP="00970F46">
            <w:pPr>
              <w:pStyle w:val="Prrafodelista"/>
              <w:tabs>
                <w:tab w:val="left" w:pos="2127"/>
                <w:tab w:val="left" w:pos="3119"/>
              </w:tabs>
              <w:ind w:left="0"/>
              <w:jc w:val="both"/>
              <w:rPr>
                <w:rFonts w:ascii="Arial" w:hAnsi="Arial" w:cs="Arial"/>
              </w:rPr>
            </w:pPr>
            <w:r w:rsidRPr="00970F46">
              <w:rPr>
                <w:rFonts w:ascii="Arial" w:hAnsi="Arial" w:cs="Arial"/>
              </w:rPr>
              <w:t xml:space="preserve">Fecha, lugar y hora para la firma del </w:t>
            </w:r>
            <w:r w:rsidR="001809D4" w:rsidRPr="00970F46">
              <w:rPr>
                <w:rFonts w:ascii="Arial" w:hAnsi="Arial" w:cs="Arial"/>
              </w:rPr>
              <w:t>contrato</w:t>
            </w:r>
            <w:r w:rsidRPr="00970F46">
              <w:rPr>
                <w:rFonts w:ascii="Arial" w:hAnsi="Arial" w:cs="Arial"/>
              </w:rPr>
              <w:t xml:space="preserve">, en su caso, de la presentación de garantías y la entrega de anticipos; </w:t>
            </w:r>
          </w:p>
          <w:p w:rsidR="00FC15C8" w:rsidRPr="00970F46" w:rsidRDefault="00FC15C8" w:rsidP="00970F46">
            <w:pPr>
              <w:pStyle w:val="Prrafodelista"/>
              <w:tabs>
                <w:tab w:val="left" w:pos="2127"/>
                <w:tab w:val="left" w:pos="3119"/>
              </w:tabs>
              <w:ind w:left="0"/>
              <w:jc w:val="both"/>
              <w:rPr>
                <w:rFonts w:ascii="Arial" w:hAnsi="Arial" w:cs="Arial"/>
              </w:rPr>
            </w:pPr>
            <w:r w:rsidRPr="00970F46">
              <w:rPr>
                <w:rFonts w:ascii="Arial" w:hAnsi="Arial" w:cs="Arial"/>
              </w:rPr>
              <w:t>Nombre y cargo del Servidor Público responsable de la evaluación de las proposiciones; y</w:t>
            </w:r>
          </w:p>
          <w:p w:rsidR="00FC15C8" w:rsidRPr="00970F46" w:rsidRDefault="00FC15C8" w:rsidP="00970F46">
            <w:pPr>
              <w:pStyle w:val="Prrafodelista"/>
              <w:tabs>
                <w:tab w:val="left" w:pos="2127"/>
                <w:tab w:val="left" w:pos="3119"/>
              </w:tabs>
              <w:ind w:left="0"/>
              <w:jc w:val="both"/>
              <w:rPr>
                <w:rFonts w:ascii="Arial" w:hAnsi="Arial" w:cs="Arial"/>
              </w:rPr>
            </w:pPr>
            <w:r w:rsidRPr="00970F46">
              <w:rPr>
                <w:rFonts w:ascii="Arial" w:hAnsi="Arial" w:cs="Arial"/>
              </w:rPr>
              <w:t xml:space="preserve">Nombre, cargo y firma del servidor público que emite el fallo, señalando sus facultades de acuerdo con los ordenamientos jurídicos que rigen a la convocante. </w:t>
            </w:r>
          </w:p>
          <w:p w:rsidR="00FC15C8" w:rsidRPr="00970F46" w:rsidRDefault="00FC15C8" w:rsidP="00970F46">
            <w:pPr>
              <w:tabs>
                <w:tab w:val="left" w:pos="2127"/>
                <w:tab w:val="left" w:pos="3119"/>
              </w:tabs>
              <w:jc w:val="both"/>
              <w:rPr>
                <w:rFonts w:ascii="Arial" w:hAnsi="Arial" w:cs="Arial"/>
              </w:rPr>
            </w:pPr>
            <w:r w:rsidRPr="00970F46">
              <w:rPr>
                <w:rFonts w:ascii="Arial" w:hAnsi="Arial" w:cs="Arial"/>
              </w:rPr>
              <w:t>Se levantará el acta de la junta pública del fallo que será firmada por los Servidores Públicos, sin que la falta de firma de alguno de ellos reste validez o efectos a la misma, de la cual será entregada copia a los asistentes.</w:t>
            </w:r>
          </w:p>
          <w:p w:rsidR="00FC15C8" w:rsidRPr="00970F46" w:rsidRDefault="00FC15C8" w:rsidP="00970F46">
            <w:pPr>
              <w:tabs>
                <w:tab w:val="left" w:pos="2127"/>
                <w:tab w:val="left" w:pos="3119"/>
              </w:tabs>
              <w:jc w:val="both"/>
              <w:rPr>
                <w:rFonts w:ascii="Arial" w:hAnsi="Arial" w:cs="Arial"/>
              </w:rPr>
            </w:pPr>
            <w:r w:rsidRPr="00970F46">
              <w:rPr>
                <w:rFonts w:ascii="Arial" w:hAnsi="Arial" w:cs="Arial"/>
              </w:rPr>
              <w:t xml:space="preserve">De conformidad con el artículo </w:t>
            </w:r>
            <w:r w:rsidRPr="00970F46">
              <w:rPr>
                <w:rFonts w:ascii="Arial" w:hAnsi="Arial" w:cs="Arial"/>
                <w:b/>
              </w:rPr>
              <w:t>37Bis</w:t>
            </w:r>
            <w:r w:rsidRPr="00970F46">
              <w:rPr>
                <w:rFonts w:ascii="Arial" w:hAnsi="Arial" w:cs="Arial"/>
              </w:rPr>
              <w:t xml:space="preserve"> de la </w:t>
            </w:r>
            <w:r w:rsidRPr="00970F46">
              <w:rPr>
                <w:rFonts w:ascii="Arial" w:hAnsi="Arial" w:cs="Arial"/>
                <w:noProof/>
                <w:lang w:val="es-ES"/>
              </w:rPr>
              <w:t>Ley de Adquisiciones, Arrendaminetos y Servicios del Sector Público</w:t>
            </w:r>
            <w:r w:rsidRPr="00970F46">
              <w:rPr>
                <w:rFonts w:ascii="Arial" w:hAnsi="Arial" w:cs="Arial"/>
              </w:rPr>
              <w:t xml:space="preserve">, al finalizar el acto se difundirá un ejemplar del acta en el sistema CompraNet, procedimiento que sustituye a la notificación personal. El acta estará disponible en la Subdirección de </w:t>
            </w:r>
            <w:r w:rsidR="00E87C10" w:rsidRPr="00970F46">
              <w:rPr>
                <w:rFonts w:ascii="Arial" w:hAnsi="Arial" w:cs="Arial"/>
              </w:rPr>
              <w:t>Conservación, Mantenimiento y Servicios Generales</w:t>
            </w:r>
            <w:r w:rsidRPr="00970F46">
              <w:rPr>
                <w:rFonts w:ascii="Arial" w:hAnsi="Arial" w:cs="Arial"/>
              </w:rPr>
              <w:t>, por un término no menor de cinco días hábiles para su consulta.</w:t>
            </w:r>
          </w:p>
        </w:tc>
      </w:tr>
    </w:tbl>
    <w:p w:rsidR="00997E28" w:rsidRPr="00970F46" w:rsidRDefault="00DB5EC8" w:rsidP="00970F46">
      <w:pPr>
        <w:pStyle w:val="Prrafodelista"/>
        <w:numPr>
          <w:ilvl w:val="0"/>
          <w:numId w:val="63"/>
        </w:numPr>
        <w:tabs>
          <w:tab w:val="left" w:pos="1843"/>
          <w:tab w:val="left" w:pos="3119"/>
        </w:tabs>
        <w:autoSpaceDE w:val="0"/>
        <w:autoSpaceDN w:val="0"/>
        <w:adjustRightInd w:val="0"/>
        <w:spacing w:after="0" w:line="240" w:lineRule="auto"/>
        <w:ind w:left="0" w:firstLine="0"/>
        <w:jc w:val="both"/>
        <w:rPr>
          <w:rFonts w:ascii="Arial" w:hAnsi="Arial" w:cs="Arial"/>
          <w:b/>
          <w:sz w:val="20"/>
          <w:szCs w:val="20"/>
        </w:rPr>
      </w:pPr>
      <w:r w:rsidRPr="00970F46">
        <w:rPr>
          <w:rFonts w:ascii="Arial" w:hAnsi="Arial" w:cs="Arial"/>
          <w:b/>
          <w:sz w:val="20"/>
          <w:szCs w:val="20"/>
        </w:rPr>
        <w:t>REQUISITOS QUE LOS LICITANTES DEBEN CUMPLIR</w:t>
      </w:r>
    </w:p>
    <w:tbl>
      <w:tblPr>
        <w:tblStyle w:val="Tablaconcuadrcula"/>
        <w:tblW w:w="10201" w:type="dxa"/>
        <w:jc w:val="center"/>
        <w:tblLook w:val="04A0" w:firstRow="1" w:lastRow="0" w:firstColumn="1" w:lastColumn="0" w:noHBand="0" w:noVBand="1"/>
      </w:tblPr>
      <w:tblGrid>
        <w:gridCol w:w="2383"/>
        <w:gridCol w:w="7818"/>
      </w:tblGrid>
      <w:tr w:rsidR="00596F8C" w:rsidRPr="00970F46" w:rsidTr="00DB24BB">
        <w:trPr>
          <w:trHeight w:val="247"/>
          <w:jc w:val="center"/>
        </w:trPr>
        <w:tc>
          <w:tcPr>
            <w:tcW w:w="2383" w:type="dxa"/>
            <w:vMerge w:val="restart"/>
            <w:shd w:val="clear" w:color="auto" w:fill="D9D9D9" w:themeFill="background1" w:themeFillShade="D9"/>
          </w:tcPr>
          <w:p w:rsidR="00934F2B" w:rsidRPr="00970F46" w:rsidRDefault="00103BA3" w:rsidP="00970F46">
            <w:pPr>
              <w:pStyle w:val="Prrafodelista"/>
              <w:numPr>
                <w:ilvl w:val="0"/>
                <w:numId w:val="49"/>
              </w:numPr>
              <w:tabs>
                <w:tab w:val="left" w:pos="427"/>
                <w:tab w:val="left" w:pos="454"/>
                <w:tab w:val="left" w:pos="575"/>
              </w:tabs>
              <w:ind w:left="0" w:firstLine="0"/>
              <w:rPr>
                <w:rFonts w:ascii="Arial" w:hAnsi="Arial" w:cs="Arial"/>
                <w:b/>
                <w:bCs/>
                <w:lang w:val="es-ES"/>
              </w:rPr>
            </w:pPr>
            <w:r w:rsidRPr="00970F46">
              <w:rPr>
                <w:rFonts w:ascii="Arial" w:hAnsi="Arial" w:cs="Arial"/>
                <w:b/>
              </w:rPr>
              <w:t>Presentación, formato y firma de la proposición.</w:t>
            </w:r>
          </w:p>
        </w:tc>
        <w:tc>
          <w:tcPr>
            <w:tcW w:w="7818" w:type="dxa"/>
            <w:vAlign w:val="center"/>
          </w:tcPr>
          <w:p w:rsidR="00934F2B" w:rsidRPr="00970F46" w:rsidRDefault="00103BA3" w:rsidP="00970F46">
            <w:pPr>
              <w:pStyle w:val="Prrafodelista"/>
              <w:numPr>
                <w:ilvl w:val="0"/>
                <w:numId w:val="50"/>
              </w:numPr>
              <w:tabs>
                <w:tab w:val="left" w:pos="0"/>
                <w:tab w:val="left" w:pos="318"/>
              </w:tabs>
              <w:ind w:left="0" w:firstLine="0"/>
              <w:jc w:val="both"/>
              <w:rPr>
                <w:rFonts w:ascii="Arial" w:eastAsiaTheme="minorHAnsi" w:hAnsi="Arial" w:cs="Arial"/>
                <w:sz w:val="22"/>
                <w:szCs w:val="22"/>
                <w:lang w:eastAsia="en-US"/>
              </w:rPr>
            </w:pPr>
            <w:r w:rsidRPr="00970F46">
              <w:rPr>
                <w:rFonts w:ascii="Arial" w:hAnsi="Arial" w:cs="Arial"/>
              </w:rPr>
              <w:t xml:space="preserve">Presentar su proposición </w:t>
            </w:r>
            <w:r w:rsidR="004D3C89" w:rsidRPr="00970F46">
              <w:rPr>
                <w:rFonts w:ascii="Arial" w:hAnsi="Arial" w:cs="Arial"/>
              </w:rPr>
              <w:t xml:space="preserve">a través de CompraNet </w:t>
            </w:r>
            <w:r w:rsidRPr="00970F46">
              <w:rPr>
                <w:rFonts w:ascii="Arial" w:hAnsi="Arial" w:cs="Arial"/>
              </w:rPr>
              <w:t xml:space="preserve">a la hora señalada en el </w:t>
            </w:r>
            <w:r w:rsidRPr="00970F46">
              <w:rPr>
                <w:rFonts w:ascii="Arial" w:hAnsi="Arial" w:cs="Arial"/>
                <w:noProof/>
                <w:lang w:val="es-ES"/>
              </w:rPr>
              <w:t xml:space="preserve">punto </w:t>
            </w:r>
            <w:r w:rsidRPr="00970F46">
              <w:rPr>
                <w:rFonts w:ascii="Arial" w:hAnsi="Arial" w:cs="Arial"/>
                <w:b/>
                <w:noProof/>
                <w:lang w:val="es-ES"/>
              </w:rPr>
              <w:t>III.2</w:t>
            </w:r>
            <w:r w:rsidR="003C1B0C" w:rsidRPr="00970F46">
              <w:rPr>
                <w:rFonts w:ascii="Arial" w:hAnsi="Arial" w:cs="Arial"/>
              </w:rPr>
              <w:t>de esta C</w:t>
            </w:r>
            <w:r w:rsidRPr="00970F46">
              <w:rPr>
                <w:rFonts w:ascii="Arial" w:hAnsi="Arial" w:cs="Arial"/>
              </w:rPr>
              <w:t xml:space="preserve">onvocatoria. En el caso de los licitantes que participen por el </w:t>
            </w:r>
            <w:r w:rsidR="00831685" w:rsidRPr="00970F46">
              <w:rPr>
                <w:rFonts w:ascii="Arial" w:hAnsi="Arial" w:cs="Arial"/>
              </w:rPr>
              <w:t>sistema CompraN</w:t>
            </w:r>
            <w:r w:rsidR="00866AF7" w:rsidRPr="00970F46">
              <w:rPr>
                <w:rFonts w:ascii="Arial" w:hAnsi="Arial" w:cs="Arial"/>
              </w:rPr>
              <w:t>et, deberán de integrar</w:t>
            </w:r>
            <w:r w:rsidRPr="00970F46">
              <w:rPr>
                <w:rFonts w:ascii="Arial" w:hAnsi="Arial" w:cs="Arial"/>
              </w:rPr>
              <w:t xml:space="preserve"> su proposición con cada uno de los documentos que integren la proposición y aquéllos distintos a ésta, debidamente foliados en todas y cada una de las hojas que los integren. Al efecto, se deberán numerar de manera individual las proposiciones técnica y económica, así como el resto de los documentos que entregue el licitante. La proposición no debe contener textos entre líneas, raspaduras, tachaduras, ni enmendaduras.</w:t>
            </w:r>
          </w:p>
          <w:p w:rsidR="00B26B79" w:rsidRPr="00970F46" w:rsidRDefault="00B26B79" w:rsidP="00970F46">
            <w:pPr>
              <w:pStyle w:val="Prrafodelista"/>
              <w:tabs>
                <w:tab w:val="left" w:pos="0"/>
                <w:tab w:val="left" w:pos="318"/>
              </w:tabs>
              <w:ind w:left="0"/>
              <w:jc w:val="both"/>
              <w:rPr>
                <w:rFonts w:ascii="Arial" w:eastAsiaTheme="minorHAnsi" w:hAnsi="Arial" w:cs="Arial"/>
                <w:sz w:val="22"/>
                <w:szCs w:val="22"/>
                <w:lang w:eastAsia="en-US"/>
              </w:rPr>
            </w:pPr>
          </w:p>
        </w:tc>
      </w:tr>
      <w:tr w:rsidR="00596F8C" w:rsidRPr="00970F46" w:rsidTr="00DB24BB">
        <w:trPr>
          <w:trHeight w:val="247"/>
          <w:jc w:val="center"/>
        </w:trPr>
        <w:tc>
          <w:tcPr>
            <w:tcW w:w="2383" w:type="dxa"/>
            <w:vMerge/>
            <w:shd w:val="clear" w:color="auto" w:fill="D9D9D9" w:themeFill="background1" w:themeFillShade="D9"/>
          </w:tcPr>
          <w:p w:rsidR="00934F2B" w:rsidRPr="00970F46" w:rsidRDefault="00934F2B"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34F2B" w:rsidRPr="00970F46" w:rsidRDefault="00103BA3" w:rsidP="00970F46">
            <w:pPr>
              <w:pStyle w:val="Prrafodelista"/>
              <w:numPr>
                <w:ilvl w:val="0"/>
                <w:numId w:val="50"/>
              </w:numPr>
              <w:tabs>
                <w:tab w:val="left" w:pos="0"/>
                <w:tab w:val="left" w:pos="176"/>
              </w:tabs>
              <w:ind w:left="0" w:firstLine="0"/>
              <w:jc w:val="both"/>
              <w:rPr>
                <w:rFonts w:ascii="Arial" w:hAnsi="Arial" w:cs="Arial"/>
                <w:smallCaps/>
                <w:noProof/>
                <w:sz w:val="22"/>
                <w:szCs w:val="22"/>
                <w:lang w:val="es-ES" w:eastAsia="es-ES"/>
              </w:rPr>
            </w:pPr>
            <w:r w:rsidRPr="00970F46">
              <w:rPr>
                <w:rFonts w:ascii="Arial" w:hAnsi="Arial" w:cs="Arial"/>
              </w:rPr>
              <w:t>Presentar su proposición y todos los documentos que la integran en idioma español, en caso de que presenten algún documento en un idioma distinto, deberán presentarlo acompañado con una traducción simple al español.</w:t>
            </w:r>
          </w:p>
        </w:tc>
      </w:tr>
      <w:tr w:rsidR="00596F8C" w:rsidRPr="00970F46" w:rsidTr="00DB24BB">
        <w:trPr>
          <w:trHeight w:val="247"/>
          <w:jc w:val="center"/>
        </w:trPr>
        <w:tc>
          <w:tcPr>
            <w:tcW w:w="2383" w:type="dxa"/>
            <w:vMerge/>
            <w:shd w:val="clear" w:color="auto" w:fill="D9D9D9" w:themeFill="background1" w:themeFillShade="D9"/>
          </w:tcPr>
          <w:p w:rsidR="00934F2B" w:rsidRPr="00970F46" w:rsidRDefault="00934F2B"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34F2B" w:rsidRPr="00970F46" w:rsidRDefault="00103BA3" w:rsidP="00970F46">
            <w:pPr>
              <w:pStyle w:val="Prrafodelista"/>
              <w:numPr>
                <w:ilvl w:val="0"/>
                <w:numId w:val="50"/>
              </w:numPr>
              <w:tabs>
                <w:tab w:val="left" w:pos="0"/>
                <w:tab w:val="left" w:pos="176"/>
              </w:tabs>
              <w:ind w:left="0" w:firstLine="0"/>
              <w:jc w:val="both"/>
              <w:rPr>
                <w:rFonts w:ascii="Arial" w:hAnsi="Arial" w:cs="Arial"/>
                <w:smallCaps/>
                <w:noProof/>
                <w:sz w:val="22"/>
                <w:szCs w:val="22"/>
                <w:lang w:val="es-ES" w:eastAsia="es-ES"/>
              </w:rPr>
            </w:pPr>
            <w:r w:rsidRPr="00970F46">
              <w:rPr>
                <w:rFonts w:ascii="Arial" w:hAnsi="Arial" w:cs="Arial"/>
              </w:rPr>
              <w:t xml:space="preserve">Presentar la documentación técnica y económica conforme a lo señalado en el apartado </w:t>
            </w:r>
            <w:r w:rsidR="00866AF7" w:rsidRPr="00970F46">
              <w:rPr>
                <w:rFonts w:ascii="Arial" w:hAnsi="Arial" w:cs="Arial"/>
                <w:b/>
              </w:rPr>
              <w:t xml:space="preserve">VI </w:t>
            </w:r>
            <w:r w:rsidRPr="00970F46">
              <w:rPr>
                <w:rFonts w:ascii="Arial" w:hAnsi="Arial" w:cs="Arial"/>
              </w:rPr>
              <w:t>de la presente convocatoria, en original y con firma autógrafa por persona legalmente facultada para ello, excepto en aquellos que explícitamente se indique lo contrario, por lo que no podrá desecharse cuando las demás hojas que la integran o sus anexos carezcan de firma o rúbrica.</w:t>
            </w:r>
          </w:p>
        </w:tc>
      </w:tr>
      <w:tr w:rsidR="00596F8C" w:rsidRPr="00970F46" w:rsidTr="00DB24BB">
        <w:trPr>
          <w:trHeight w:val="247"/>
          <w:jc w:val="center"/>
        </w:trPr>
        <w:tc>
          <w:tcPr>
            <w:tcW w:w="2383" w:type="dxa"/>
            <w:vMerge/>
            <w:shd w:val="clear" w:color="auto" w:fill="D9D9D9" w:themeFill="background1" w:themeFillShade="D9"/>
          </w:tcPr>
          <w:p w:rsidR="00934F2B" w:rsidRPr="00970F46" w:rsidRDefault="00934F2B"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34F2B" w:rsidRPr="00970F46" w:rsidRDefault="00103BA3" w:rsidP="00970F46">
            <w:pPr>
              <w:pStyle w:val="Prrafodelista"/>
              <w:numPr>
                <w:ilvl w:val="0"/>
                <w:numId w:val="50"/>
              </w:numPr>
              <w:tabs>
                <w:tab w:val="left" w:pos="0"/>
                <w:tab w:val="left" w:pos="176"/>
              </w:tabs>
              <w:ind w:left="0" w:firstLine="0"/>
              <w:jc w:val="both"/>
              <w:rPr>
                <w:rFonts w:ascii="Arial" w:hAnsi="Arial" w:cs="Arial"/>
                <w:smallCaps/>
                <w:noProof/>
                <w:sz w:val="22"/>
                <w:szCs w:val="22"/>
                <w:lang w:val="es-ES" w:eastAsia="es-ES"/>
              </w:rPr>
            </w:pPr>
            <w:r w:rsidRPr="00970F46">
              <w:rPr>
                <w:rFonts w:ascii="Arial" w:hAnsi="Arial" w:cs="Arial"/>
              </w:rPr>
              <w:t xml:space="preserve">La documentación distinta a la proposición podrá </w:t>
            </w:r>
            <w:r w:rsidR="004D3C89" w:rsidRPr="00970F46">
              <w:rPr>
                <w:rFonts w:ascii="Arial" w:hAnsi="Arial" w:cs="Arial"/>
              </w:rPr>
              <w:t>cargarse</w:t>
            </w:r>
            <w:r w:rsidRPr="00970F46">
              <w:rPr>
                <w:rFonts w:ascii="Arial" w:hAnsi="Arial" w:cs="Arial"/>
              </w:rPr>
              <w:t xml:space="preserve">, a elección del licitante, dentro </w:t>
            </w:r>
            <w:r w:rsidR="004D3C89" w:rsidRPr="00970F46">
              <w:rPr>
                <w:rFonts w:ascii="Arial" w:hAnsi="Arial" w:cs="Arial"/>
              </w:rPr>
              <w:t>del archivo</w:t>
            </w:r>
            <w:r w:rsidRPr="00970F46">
              <w:rPr>
                <w:rFonts w:ascii="Arial" w:hAnsi="Arial" w:cs="Arial"/>
              </w:rPr>
              <w:t xml:space="preserve"> que contenga</w:t>
            </w:r>
            <w:r w:rsidR="004D3C89" w:rsidRPr="00970F46">
              <w:rPr>
                <w:rFonts w:ascii="Arial" w:hAnsi="Arial" w:cs="Arial"/>
              </w:rPr>
              <w:t xml:space="preserve"> su propuesta técnica</w:t>
            </w:r>
            <w:r w:rsidRPr="00970F46">
              <w:rPr>
                <w:rFonts w:ascii="Arial" w:hAnsi="Arial" w:cs="Arial"/>
              </w:rPr>
              <w:t>. Sin embargo, si al momento de presentar su proposición algún licitante lo hace en dos</w:t>
            </w:r>
            <w:r w:rsidR="00A41D39" w:rsidRPr="00970F46">
              <w:rPr>
                <w:rFonts w:ascii="Arial" w:hAnsi="Arial" w:cs="Arial"/>
              </w:rPr>
              <w:t xml:space="preserve"> o más</w:t>
            </w:r>
            <w:r w:rsidR="009E0D81">
              <w:rPr>
                <w:rFonts w:ascii="Arial" w:hAnsi="Arial" w:cs="Arial"/>
              </w:rPr>
              <w:t xml:space="preserve"> </w:t>
            </w:r>
            <w:r w:rsidR="004D3C89" w:rsidRPr="00970F46">
              <w:rPr>
                <w:rFonts w:ascii="Arial" w:hAnsi="Arial" w:cs="Arial"/>
              </w:rPr>
              <w:t>archivos</w:t>
            </w:r>
            <w:r w:rsidRPr="00970F46">
              <w:rPr>
                <w:rFonts w:ascii="Arial" w:hAnsi="Arial" w:cs="Arial"/>
              </w:rPr>
              <w:t>, dado que tal aspecto no afecta la solvencia de la proposición, ello no será motivo de desechamiento.</w:t>
            </w:r>
          </w:p>
        </w:tc>
      </w:tr>
      <w:tr w:rsidR="00596F8C" w:rsidRPr="00970F46" w:rsidTr="00DB24BB">
        <w:trPr>
          <w:trHeight w:val="647"/>
          <w:jc w:val="center"/>
        </w:trPr>
        <w:tc>
          <w:tcPr>
            <w:tcW w:w="2383" w:type="dxa"/>
            <w:vMerge/>
            <w:shd w:val="clear" w:color="auto" w:fill="D9D9D9" w:themeFill="background1" w:themeFillShade="D9"/>
          </w:tcPr>
          <w:p w:rsidR="00934F2B" w:rsidRPr="00970F46" w:rsidRDefault="00934F2B"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34F2B" w:rsidRPr="00970F46" w:rsidRDefault="00103BA3" w:rsidP="00970F46">
            <w:pPr>
              <w:pStyle w:val="Prrafodelista"/>
              <w:numPr>
                <w:ilvl w:val="0"/>
                <w:numId w:val="50"/>
              </w:numPr>
              <w:tabs>
                <w:tab w:val="left" w:pos="0"/>
                <w:tab w:val="left" w:pos="176"/>
              </w:tabs>
              <w:ind w:left="0" w:firstLine="0"/>
              <w:jc w:val="both"/>
              <w:rPr>
                <w:rFonts w:ascii="Arial" w:hAnsi="Arial" w:cs="Arial"/>
                <w:smallCaps/>
                <w:noProof/>
                <w:sz w:val="22"/>
                <w:szCs w:val="22"/>
                <w:lang w:val="es-ES" w:eastAsia="es-ES"/>
              </w:rPr>
            </w:pPr>
            <w:r w:rsidRPr="00970F46">
              <w:rPr>
                <w:rFonts w:ascii="Arial" w:hAnsi="Arial" w:cs="Arial"/>
              </w:rPr>
              <w:t>El licitante presentará, preferentemente su proposición en papel membretado y usando los f</w:t>
            </w:r>
            <w:r w:rsidR="00AE1333" w:rsidRPr="00970F46">
              <w:rPr>
                <w:rFonts w:ascii="Arial" w:hAnsi="Arial" w:cs="Arial"/>
              </w:rPr>
              <w:t xml:space="preserve">ormatos que se integran a esta </w:t>
            </w:r>
            <w:r w:rsidR="004D183A" w:rsidRPr="00970F46">
              <w:rPr>
                <w:rFonts w:ascii="Arial" w:hAnsi="Arial" w:cs="Arial"/>
                <w:sz w:val="19"/>
                <w:szCs w:val="19"/>
              </w:rPr>
              <w:t>Lici</w:t>
            </w:r>
            <w:r w:rsidR="00844D6A" w:rsidRPr="00970F46">
              <w:rPr>
                <w:rFonts w:ascii="Arial" w:hAnsi="Arial" w:cs="Arial"/>
                <w:sz w:val="19"/>
                <w:szCs w:val="19"/>
              </w:rPr>
              <w:t>tación</w:t>
            </w:r>
            <w:r w:rsidRPr="00970F46">
              <w:rPr>
                <w:rFonts w:ascii="Arial" w:hAnsi="Arial" w:cs="Arial"/>
              </w:rPr>
              <w:t>.</w:t>
            </w:r>
          </w:p>
        </w:tc>
      </w:tr>
      <w:tr w:rsidR="00596F8C" w:rsidRPr="00970F46" w:rsidTr="00DB24BB">
        <w:trPr>
          <w:trHeight w:val="734"/>
          <w:jc w:val="center"/>
        </w:trPr>
        <w:tc>
          <w:tcPr>
            <w:tcW w:w="2383" w:type="dxa"/>
            <w:vMerge/>
            <w:shd w:val="clear" w:color="auto" w:fill="D9D9D9" w:themeFill="background1" w:themeFillShade="D9"/>
          </w:tcPr>
          <w:p w:rsidR="00934F2B" w:rsidRPr="00970F46" w:rsidRDefault="00934F2B"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816490" w:rsidRPr="00970F46" w:rsidRDefault="00103BA3" w:rsidP="00970F46">
            <w:pPr>
              <w:pStyle w:val="Prrafodelista"/>
              <w:numPr>
                <w:ilvl w:val="0"/>
                <w:numId w:val="50"/>
              </w:numPr>
              <w:tabs>
                <w:tab w:val="left" w:pos="0"/>
                <w:tab w:val="left" w:pos="176"/>
              </w:tabs>
              <w:ind w:left="0" w:firstLine="0"/>
              <w:jc w:val="both"/>
              <w:rPr>
                <w:rFonts w:ascii="Arial" w:hAnsi="Arial" w:cs="Arial"/>
                <w:smallCaps/>
                <w:noProof/>
                <w:sz w:val="22"/>
                <w:szCs w:val="22"/>
                <w:lang w:val="es-ES" w:eastAsia="es-ES"/>
              </w:rPr>
            </w:pPr>
            <w:r w:rsidRPr="00970F46">
              <w:rPr>
                <w:rFonts w:ascii="Arial" w:hAnsi="Arial" w:cs="Arial"/>
              </w:rPr>
              <w:t xml:space="preserve">La presentación en papel membretado y el uso de los formatos son </w:t>
            </w:r>
            <w:r w:rsidR="00AE1333" w:rsidRPr="00970F46">
              <w:rPr>
                <w:rFonts w:ascii="Arial" w:hAnsi="Arial" w:cs="Arial"/>
              </w:rPr>
              <w:t xml:space="preserve">para la mejor conducción de la </w:t>
            </w:r>
            <w:r w:rsidR="004D183A" w:rsidRPr="00970F46">
              <w:rPr>
                <w:rFonts w:ascii="Arial" w:hAnsi="Arial" w:cs="Arial"/>
                <w:sz w:val="19"/>
                <w:szCs w:val="19"/>
              </w:rPr>
              <w:t>Licitación</w:t>
            </w:r>
            <w:r w:rsidR="00B3270D" w:rsidRPr="00970F46">
              <w:rPr>
                <w:rFonts w:ascii="Arial" w:hAnsi="Arial" w:cs="Arial"/>
              </w:rPr>
              <w:t xml:space="preserve">. </w:t>
            </w:r>
            <w:r w:rsidRPr="00970F46">
              <w:rPr>
                <w:rFonts w:ascii="Arial" w:hAnsi="Arial" w:cs="Arial"/>
              </w:rPr>
              <w:t>El incumplimiento de estas condiciones no será</w:t>
            </w:r>
            <w:r w:rsidR="00436EC6" w:rsidRPr="00970F46">
              <w:rPr>
                <w:rFonts w:ascii="Arial" w:hAnsi="Arial" w:cs="Arial"/>
              </w:rPr>
              <w:t>n</w:t>
            </w:r>
            <w:r w:rsidRPr="00970F46">
              <w:rPr>
                <w:rFonts w:ascii="Arial" w:hAnsi="Arial" w:cs="Arial"/>
              </w:rPr>
              <w:t xml:space="preserve"> motivo de desechamiento de la proposición.</w:t>
            </w:r>
          </w:p>
        </w:tc>
      </w:tr>
      <w:tr w:rsidR="00596F8C" w:rsidRPr="00970F46" w:rsidTr="00DB24BB">
        <w:trPr>
          <w:trHeight w:val="247"/>
          <w:jc w:val="center"/>
        </w:trPr>
        <w:tc>
          <w:tcPr>
            <w:tcW w:w="2383" w:type="dxa"/>
            <w:vMerge w:val="restart"/>
            <w:shd w:val="clear" w:color="auto" w:fill="D9D9D9" w:themeFill="background1" w:themeFillShade="D9"/>
          </w:tcPr>
          <w:p w:rsidR="00934F2B" w:rsidRPr="00970F46" w:rsidRDefault="00103BA3" w:rsidP="00970F46">
            <w:pPr>
              <w:pStyle w:val="Prrafodelista"/>
              <w:numPr>
                <w:ilvl w:val="0"/>
                <w:numId w:val="49"/>
              </w:numPr>
              <w:tabs>
                <w:tab w:val="left" w:pos="291"/>
                <w:tab w:val="left" w:pos="427"/>
                <w:tab w:val="left" w:pos="454"/>
                <w:tab w:val="left" w:pos="575"/>
              </w:tabs>
              <w:ind w:left="0" w:firstLine="0"/>
              <w:rPr>
                <w:rFonts w:ascii="Arial" w:hAnsi="Arial" w:cs="Arial"/>
                <w:b/>
              </w:rPr>
            </w:pPr>
            <w:r w:rsidRPr="00970F46">
              <w:rPr>
                <w:rFonts w:ascii="Arial" w:hAnsi="Arial" w:cs="Arial"/>
                <w:b/>
              </w:rPr>
              <w:t>Condición de los precios.</w:t>
            </w:r>
          </w:p>
        </w:tc>
        <w:tc>
          <w:tcPr>
            <w:tcW w:w="7818" w:type="dxa"/>
            <w:vAlign w:val="center"/>
          </w:tcPr>
          <w:p w:rsidR="00934F2B" w:rsidRPr="00970F46" w:rsidRDefault="00620B5C" w:rsidP="00970F46">
            <w:pPr>
              <w:pStyle w:val="Prrafodelista"/>
              <w:numPr>
                <w:ilvl w:val="2"/>
                <w:numId w:val="0"/>
              </w:numPr>
              <w:tabs>
                <w:tab w:val="left" w:pos="0"/>
                <w:tab w:val="left" w:pos="318"/>
              </w:tabs>
              <w:jc w:val="both"/>
              <w:rPr>
                <w:rFonts w:ascii="Arial" w:hAnsi="Arial" w:cs="Arial"/>
              </w:rPr>
            </w:pPr>
            <w:r w:rsidRPr="00970F46">
              <w:rPr>
                <w:rFonts w:ascii="Arial" w:hAnsi="Arial" w:cs="Arial"/>
              </w:rPr>
              <w:t>La C</w:t>
            </w:r>
            <w:r w:rsidR="00103BA3" w:rsidRPr="00970F46">
              <w:rPr>
                <w:rFonts w:ascii="Arial" w:hAnsi="Arial" w:cs="Arial"/>
              </w:rPr>
              <w:t xml:space="preserve">onvocante requiere </w:t>
            </w:r>
            <w:r w:rsidR="00FE380C" w:rsidRPr="00970F46">
              <w:rPr>
                <w:rFonts w:ascii="Arial" w:hAnsi="Arial" w:cs="Arial"/>
              </w:rPr>
              <w:t xml:space="preserve">que </w:t>
            </w:r>
            <w:r w:rsidR="00A35CB6" w:rsidRPr="00970F46">
              <w:rPr>
                <w:rFonts w:ascii="Arial" w:hAnsi="Arial" w:cs="Arial"/>
              </w:rPr>
              <w:t xml:space="preserve">los precios que oferte sean fijos durante la vigencia del </w:t>
            </w:r>
            <w:r w:rsidR="001809D4" w:rsidRPr="00970F46">
              <w:rPr>
                <w:rFonts w:ascii="Arial" w:hAnsi="Arial" w:cs="Arial"/>
              </w:rPr>
              <w:t>contrato</w:t>
            </w:r>
            <w:r w:rsidR="00103BA3" w:rsidRPr="00970F46">
              <w:rPr>
                <w:rFonts w:ascii="Arial" w:hAnsi="Arial" w:cs="Arial"/>
              </w:rPr>
              <w:t>. Se entiende por precios fijos los que no están sujetos a ninguna variación y se mantienen así desde el momento de la presentación de la proposición hasta la entrega y facturación correspondiente de los bienes y/o prestación de servicios.</w:t>
            </w:r>
          </w:p>
        </w:tc>
      </w:tr>
      <w:tr w:rsidR="00596F8C" w:rsidRPr="00970F46" w:rsidTr="00DB24BB">
        <w:trPr>
          <w:trHeight w:val="247"/>
          <w:jc w:val="center"/>
        </w:trPr>
        <w:tc>
          <w:tcPr>
            <w:tcW w:w="2383" w:type="dxa"/>
            <w:vMerge/>
            <w:shd w:val="clear" w:color="auto" w:fill="D9D9D9" w:themeFill="background1" w:themeFillShade="D9"/>
          </w:tcPr>
          <w:p w:rsidR="00934F2B" w:rsidRPr="00970F46" w:rsidRDefault="00934F2B"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34F2B" w:rsidRPr="00970F46" w:rsidRDefault="00103BA3" w:rsidP="00970F46">
            <w:pPr>
              <w:pStyle w:val="Prrafodelista"/>
              <w:numPr>
                <w:ilvl w:val="2"/>
                <w:numId w:val="0"/>
              </w:numPr>
              <w:tabs>
                <w:tab w:val="left" w:pos="0"/>
                <w:tab w:val="left" w:pos="318"/>
              </w:tabs>
              <w:jc w:val="both"/>
              <w:rPr>
                <w:rFonts w:ascii="Arial" w:hAnsi="Arial" w:cs="Arial"/>
              </w:rPr>
            </w:pPr>
            <w:r w:rsidRPr="00970F46">
              <w:rPr>
                <w:rFonts w:ascii="Arial" w:hAnsi="Arial" w:cs="Arial"/>
              </w:rPr>
              <w:t>Tratándose de bienes o servicios s</w:t>
            </w:r>
            <w:r w:rsidR="003E2ADD" w:rsidRPr="00970F46">
              <w:rPr>
                <w:rFonts w:ascii="Arial" w:hAnsi="Arial" w:cs="Arial"/>
              </w:rPr>
              <w:t>ujetos a precios oficiales, el H</w:t>
            </w:r>
            <w:r w:rsidRPr="00970F46">
              <w:rPr>
                <w:rFonts w:ascii="Arial" w:hAnsi="Arial" w:cs="Arial"/>
              </w:rPr>
              <w:t xml:space="preserve">ospital reconocerá los incrementos autorizados, de conformidad con el último párrafo del artículo </w:t>
            </w:r>
            <w:r w:rsidRPr="00970F46">
              <w:rPr>
                <w:rFonts w:ascii="Arial" w:hAnsi="Arial" w:cs="Arial"/>
                <w:b/>
              </w:rPr>
              <w:t>44</w:t>
            </w:r>
            <w:r w:rsidRPr="00970F46">
              <w:rPr>
                <w:rFonts w:ascii="Arial" w:hAnsi="Arial" w:cs="Arial"/>
              </w:rPr>
              <w:t xml:space="preserve"> de la </w:t>
            </w:r>
            <w:r w:rsidRPr="00970F46">
              <w:rPr>
                <w:rFonts w:ascii="Arial" w:hAnsi="Arial" w:cs="Arial"/>
                <w:b/>
              </w:rPr>
              <w:t>LAASSP</w:t>
            </w:r>
            <w:r w:rsidRPr="00970F46">
              <w:rPr>
                <w:rFonts w:ascii="Arial" w:hAnsi="Arial" w:cs="Arial"/>
              </w:rPr>
              <w:t>.</w:t>
            </w:r>
          </w:p>
        </w:tc>
      </w:tr>
      <w:tr w:rsidR="00596F8C" w:rsidRPr="00970F46" w:rsidTr="003F4014">
        <w:trPr>
          <w:trHeight w:val="2259"/>
          <w:jc w:val="center"/>
        </w:trPr>
        <w:tc>
          <w:tcPr>
            <w:tcW w:w="2383" w:type="dxa"/>
            <w:vMerge/>
            <w:shd w:val="clear" w:color="auto" w:fill="D9D9D9" w:themeFill="background1" w:themeFillShade="D9"/>
          </w:tcPr>
          <w:p w:rsidR="00934F2B" w:rsidRPr="00970F46" w:rsidRDefault="00934F2B"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34F2B" w:rsidRPr="00970F46" w:rsidRDefault="00103BA3" w:rsidP="00970F46">
            <w:pPr>
              <w:pStyle w:val="Prrafodelista"/>
              <w:numPr>
                <w:ilvl w:val="2"/>
                <w:numId w:val="0"/>
              </w:numPr>
              <w:tabs>
                <w:tab w:val="left" w:pos="0"/>
                <w:tab w:val="left" w:pos="318"/>
              </w:tabs>
              <w:jc w:val="both"/>
              <w:rPr>
                <w:rFonts w:ascii="Arial" w:hAnsi="Arial" w:cs="Arial"/>
              </w:rPr>
            </w:pPr>
            <w:r w:rsidRPr="00970F46">
              <w:rPr>
                <w:rFonts w:ascii="Arial" w:hAnsi="Arial" w:cs="Arial"/>
              </w:rPr>
              <w:t xml:space="preserve">Ajuste de precios unitarios, de presentarse el caso, únicamente se realizara por variaciones económicas de acuerdo con la inflación o deflación, según corresponda, debidamente acreditado y solo de los </w:t>
            </w:r>
            <w:r w:rsidR="00134C9E" w:rsidRPr="00970F46">
              <w:rPr>
                <w:rFonts w:ascii="Arial" w:hAnsi="Arial" w:cs="Arial"/>
              </w:rPr>
              <w:t>bienes faltantes de entregar</w:t>
            </w:r>
            <w:r w:rsidR="004B4FED" w:rsidRPr="00970F46">
              <w:rPr>
                <w:rFonts w:ascii="Arial" w:hAnsi="Arial" w:cs="Arial"/>
              </w:rPr>
              <w:t xml:space="preserve"> o servicios pendientes por realizarse</w:t>
            </w:r>
            <w:r w:rsidRPr="00970F46">
              <w:rPr>
                <w:rFonts w:ascii="Arial" w:hAnsi="Arial" w:cs="Arial"/>
              </w:rPr>
              <w:t xml:space="preserve"> se tomara para tal efec</w:t>
            </w:r>
            <w:r w:rsidR="009B0217" w:rsidRPr="00970F46">
              <w:rPr>
                <w:rFonts w:ascii="Arial" w:hAnsi="Arial" w:cs="Arial"/>
              </w:rPr>
              <w:t>to el  índice que  publique el B</w:t>
            </w:r>
            <w:r w:rsidRPr="00970F46">
              <w:rPr>
                <w:rFonts w:ascii="Arial" w:hAnsi="Arial" w:cs="Arial"/>
              </w:rPr>
              <w:t xml:space="preserve">anco de México en el </w:t>
            </w:r>
            <w:r w:rsidR="009B0217" w:rsidRPr="00970F46">
              <w:rPr>
                <w:rFonts w:ascii="Arial" w:hAnsi="Arial" w:cs="Arial"/>
              </w:rPr>
              <w:t xml:space="preserve">Diario Oficial </w:t>
            </w:r>
            <w:r w:rsidR="003E2ADD" w:rsidRPr="00970F46">
              <w:rPr>
                <w:rFonts w:ascii="Arial" w:hAnsi="Arial" w:cs="Arial"/>
              </w:rPr>
              <w:t xml:space="preserve">de la </w:t>
            </w:r>
            <w:r w:rsidR="009B0217" w:rsidRPr="00970F46">
              <w:rPr>
                <w:rFonts w:ascii="Arial" w:hAnsi="Arial" w:cs="Arial"/>
              </w:rPr>
              <w:t>Federación</w:t>
            </w:r>
            <w:r w:rsidR="003E2ADD" w:rsidRPr="00970F46">
              <w:rPr>
                <w:rFonts w:ascii="Arial" w:hAnsi="Arial" w:cs="Arial"/>
              </w:rPr>
              <w:t>. El H</w:t>
            </w:r>
            <w:r w:rsidRPr="00970F46">
              <w:rPr>
                <w:rFonts w:ascii="Arial" w:hAnsi="Arial" w:cs="Arial"/>
              </w:rPr>
              <w:t xml:space="preserve">ospital procederá solo a petición del licitante adjudicado, con documentación comprobatoria necesaria que acredite el incremento o reducción del precio unitario, que deberá presentarse en un plazo máximo de </w:t>
            </w:r>
            <w:r w:rsidRPr="00970F46">
              <w:rPr>
                <w:rFonts w:ascii="Arial" w:hAnsi="Arial" w:cs="Arial"/>
                <w:b/>
              </w:rPr>
              <w:t>15 días hábiles siguientes</w:t>
            </w:r>
            <w:r w:rsidRPr="00970F46">
              <w:rPr>
                <w:rFonts w:ascii="Arial" w:hAnsi="Arial" w:cs="Arial"/>
              </w:rPr>
              <w:t xml:space="preserve"> a la fecha en que sea publicado lo relativo al incremento o decremento de costos, pasado este término se entenderá que el licitante adjudicado mantiene los precios unitarios ofertados y establecidos en el </w:t>
            </w:r>
            <w:r w:rsidR="001809D4" w:rsidRPr="00970F46">
              <w:rPr>
                <w:rFonts w:ascii="Arial" w:hAnsi="Arial" w:cs="Arial"/>
              </w:rPr>
              <w:t>contrato</w:t>
            </w:r>
            <w:r w:rsidRPr="00970F46">
              <w:rPr>
                <w:rFonts w:ascii="Arial" w:hAnsi="Arial" w:cs="Arial"/>
              </w:rPr>
              <w:t xml:space="preserve"> y/o contrato respectivo.</w:t>
            </w:r>
          </w:p>
        </w:tc>
      </w:tr>
      <w:tr w:rsidR="00596F8C" w:rsidRPr="00970F46" w:rsidTr="00DB24BB">
        <w:trPr>
          <w:trHeight w:val="170"/>
          <w:jc w:val="center"/>
        </w:trPr>
        <w:tc>
          <w:tcPr>
            <w:tcW w:w="2383" w:type="dxa"/>
            <w:shd w:val="clear" w:color="auto" w:fill="D9D9D9" w:themeFill="background1" w:themeFillShade="D9"/>
          </w:tcPr>
          <w:p w:rsidR="00934F2B" w:rsidRPr="00970F46" w:rsidRDefault="00103BA3" w:rsidP="00970F46">
            <w:pPr>
              <w:pStyle w:val="Prrafodelista"/>
              <w:numPr>
                <w:ilvl w:val="0"/>
                <w:numId w:val="49"/>
              </w:numPr>
              <w:tabs>
                <w:tab w:val="left" w:pos="291"/>
                <w:tab w:val="left" w:pos="427"/>
                <w:tab w:val="left" w:pos="454"/>
                <w:tab w:val="left" w:pos="575"/>
              </w:tabs>
              <w:ind w:left="0" w:firstLine="0"/>
              <w:rPr>
                <w:rFonts w:ascii="Arial" w:hAnsi="Arial" w:cs="Arial"/>
                <w:b/>
              </w:rPr>
            </w:pPr>
            <w:r w:rsidRPr="00970F46">
              <w:rPr>
                <w:rFonts w:ascii="Arial" w:hAnsi="Arial" w:cs="Arial"/>
                <w:b/>
              </w:rPr>
              <w:t>Moneda en que se expresará la proposición.</w:t>
            </w:r>
          </w:p>
        </w:tc>
        <w:tc>
          <w:tcPr>
            <w:tcW w:w="7818" w:type="dxa"/>
            <w:vAlign w:val="center"/>
          </w:tcPr>
          <w:p w:rsidR="00934F2B" w:rsidRPr="00970F46" w:rsidRDefault="00103BA3" w:rsidP="00970F46">
            <w:pPr>
              <w:tabs>
                <w:tab w:val="left" w:pos="0"/>
                <w:tab w:val="left" w:pos="318"/>
                <w:tab w:val="left" w:pos="2127"/>
                <w:tab w:val="left" w:pos="3119"/>
              </w:tabs>
              <w:jc w:val="both"/>
              <w:rPr>
                <w:rFonts w:ascii="Arial" w:hAnsi="Arial" w:cs="Arial"/>
                <w:bCs/>
                <w:lang w:val="es-ES_tradnl"/>
              </w:rPr>
            </w:pPr>
            <w:r w:rsidRPr="00970F46">
              <w:rPr>
                <w:rFonts w:ascii="Arial" w:hAnsi="Arial" w:cs="Arial"/>
              </w:rPr>
              <w:t xml:space="preserve">Los licitantes deben presentar su proposición en </w:t>
            </w:r>
            <w:r w:rsidRPr="00970F46">
              <w:rPr>
                <w:rFonts w:ascii="Arial" w:hAnsi="Arial" w:cs="Arial"/>
                <w:b/>
              </w:rPr>
              <w:t>pesos mexicanos</w:t>
            </w:r>
            <w:r w:rsidRPr="00970F46">
              <w:rPr>
                <w:rFonts w:ascii="Arial" w:hAnsi="Arial" w:cs="Arial"/>
                <w:bCs/>
                <w:lang w:val="es-ES_tradnl"/>
              </w:rPr>
              <w:t>.</w:t>
            </w:r>
          </w:p>
        </w:tc>
      </w:tr>
      <w:tr w:rsidR="00596F8C" w:rsidRPr="00970F46" w:rsidTr="00DB24BB">
        <w:trPr>
          <w:trHeight w:val="851"/>
          <w:jc w:val="center"/>
        </w:trPr>
        <w:tc>
          <w:tcPr>
            <w:tcW w:w="2383" w:type="dxa"/>
            <w:shd w:val="clear" w:color="auto" w:fill="D9D9D9" w:themeFill="background1" w:themeFillShade="D9"/>
          </w:tcPr>
          <w:p w:rsidR="00934F2B" w:rsidRPr="00970F46" w:rsidRDefault="00454B47" w:rsidP="00970F46">
            <w:pPr>
              <w:pStyle w:val="Prrafodelista"/>
              <w:numPr>
                <w:ilvl w:val="0"/>
                <w:numId w:val="49"/>
              </w:numPr>
              <w:tabs>
                <w:tab w:val="left" w:pos="291"/>
                <w:tab w:val="left" w:pos="427"/>
                <w:tab w:val="left" w:pos="454"/>
                <w:tab w:val="left" w:pos="575"/>
              </w:tabs>
              <w:ind w:left="0" w:firstLine="0"/>
              <w:rPr>
                <w:rFonts w:ascii="Arial" w:hAnsi="Arial" w:cs="Arial"/>
                <w:b/>
              </w:rPr>
            </w:pPr>
            <w:r w:rsidRPr="00970F46">
              <w:rPr>
                <w:rFonts w:ascii="Arial" w:hAnsi="Arial" w:cs="Arial"/>
                <w:b/>
              </w:rPr>
              <w:t>Modificación de las proposiciones.</w:t>
            </w:r>
          </w:p>
        </w:tc>
        <w:tc>
          <w:tcPr>
            <w:tcW w:w="7818" w:type="dxa"/>
            <w:vAlign w:val="center"/>
          </w:tcPr>
          <w:p w:rsidR="00246ECA" w:rsidRPr="00970F46" w:rsidRDefault="00454B47" w:rsidP="00970F46">
            <w:pPr>
              <w:tabs>
                <w:tab w:val="left" w:pos="0"/>
                <w:tab w:val="left" w:pos="318"/>
                <w:tab w:val="left" w:pos="2127"/>
                <w:tab w:val="left" w:pos="3119"/>
              </w:tabs>
              <w:jc w:val="both"/>
              <w:rPr>
                <w:rFonts w:ascii="Arial" w:hAnsi="Arial" w:cs="Arial"/>
              </w:rPr>
            </w:pPr>
            <w:r w:rsidRPr="00970F46">
              <w:rPr>
                <w:rFonts w:ascii="Arial" w:hAnsi="Arial" w:cs="Arial"/>
              </w:rPr>
              <w:t xml:space="preserve">Ninguna de las </w:t>
            </w:r>
            <w:r w:rsidR="00AE1333" w:rsidRPr="00970F46">
              <w:rPr>
                <w:rFonts w:ascii="Arial" w:hAnsi="Arial" w:cs="Arial"/>
              </w:rPr>
              <w:t xml:space="preserve">condiciones contenidas en esta </w:t>
            </w:r>
            <w:r w:rsidR="004D183A" w:rsidRPr="00970F46">
              <w:rPr>
                <w:rFonts w:ascii="Arial" w:hAnsi="Arial" w:cs="Arial"/>
                <w:sz w:val="19"/>
                <w:szCs w:val="19"/>
              </w:rPr>
              <w:t>Licitación</w:t>
            </w:r>
            <w:r w:rsidRPr="00970F46">
              <w:rPr>
                <w:rFonts w:ascii="Arial" w:hAnsi="Arial" w:cs="Arial"/>
              </w:rPr>
              <w:t>, así como de las proposiciones presentadas por los</w:t>
            </w:r>
            <w:r w:rsidR="009E0D81">
              <w:rPr>
                <w:rFonts w:ascii="Arial" w:hAnsi="Arial" w:cs="Arial"/>
              </w:rPr>
              <w:t xml:space="preserve"> </w:t>
            </w:r>
            <w:r w:rsidRPr="00970F46">
              <w:rPr>
                <w:rFonts w:ascii="Arial" w:hAnsi="Arial" w:cs="Arial"/>
              </w:rPr>
              <w:t>licitantes, podrán ser negociadas, modificadas, adicionadas o eliminadas.</w:t>
            </w:r>
          </w:p>
        </w:tc>
      </w:tr>
      <w:tr w:rsidR="00596F8C" w:rsidRPr="00970F46" w:rsidTr="00FE380C">
        <w:trPr>
          <w:trHeight w:val="275"/>
          <w:jc w:val="center"/>
        </w:trPr>
        <w:tc>
          <w:tcPr>
            <w:tcW w:w="2383" w:type="dxa"/>
            <w:shd w:val="clear" w:color="auto" w:fill="D9D9D9" w:themeFill="background1" w:themeFillShade="D9"/>
          </w:tcPr>
          <w:p w:rsidR="00934F2B" w:rsidRPr="00970F46" w:rsidRDefault="00454B47" w:rsidP="00970F46">
            <w:pPr>
              <w:pStyle w:val="Prrafodelista"/>
              <w:numPr>
                <w:ilvl w:val="0"/>
                <w:numId w:val="49"/>
              </w:numPr>
              <w:tabs>
                <w:tab w:val="left" w:pos="291"/>
                <w:tab w:val="left" w:pos="427"/>
                <w:tab w:val="left" w:pos="454"/>
                <w:tab w:val="left" w:pos="575"/>
              </w:tabs>
              <w:ind w:left="0" w:firstLine="0"/>
              <w:rPr>
                <w:rFonts w:ascii="Arial" w:hAnsi="Arial" w:cs="Arial"/>
                <w:b/>
              </w:rPr>
            </w:pPr>
            <w:r w:rsidRPr="00970F46">
              <w:rPr>
                <w:rFonts w:ascii="Arial" w:hAnsi="Arial" w:cs="Arial"/>
                <w:b/>
              </w:rPr>
              <w:t>Período de vigencia de la proposición.</w:t>
            </w:r>
          </w:p>
        </w:tc>
        <w:tc>
          <w:tcPr>
            <w:tcW w:w="7818" w:type="dxa"/>
            <w:vAlign w:val="center"/>
          </w:tcPr>
          <w:p w:rsidR="00934F2B" w:rsidRPr="00970F46" w:rsidRDefault="00454B47" w:rsidP="00970F46">
            <w:pPr>
              <w:pStyle w:val="Sinespaciado"/>
              <w:tabs>
                <w:tab w:val="left" w:pos="0"/>
                <w:tab w:val="left" w:pos="318"/>
              </w:tabs>
              <w:jc w:val="both"/>
              <w:rPr>
                <w:rFonts w:ascii="Arial" w:hAnsi="Arial" w:cs="Arial"/>
              </w:rPr>
            </w:pPr>
            <w:r w:rsidRPr="00970F46">
              <w:rPr>
                <w:rFonts w:ascii="Arial" w:hAnsi="Arial" w:cs="Arial"/>
              </w:rPr>
              <w:t xml:space="preserve">La proposición debe tener una vigencia </w:t>
            </w:r>
            <w:r w:rsidR="00A41D39" w:rsidRPr="00970F46">
              <w:rPr>
                <w:rFonts w:ascii="Arial" w:hAnsi="Arial" w:cs="Arial"/>
              </w:rPr>
              <w:t>hasta la terminación del proceso de contratación del servicio convocado</w:t>
            </w:r>
            <w:r w:rsidRPr="00970F46">
              <w:rPr>
                <w:rFonts w:ascii="Arial" w:hAnsi="Arial" w:cs="Arial"/>
              </w:rPr>
              <w:t xml:space="preserve"> a partir de la fecha de presentación y apertura de proposiciones.</w:t>
            </w:r>
          </w:p>
          <w:p w:rsidR="00934F2B" w:rsidRPr="00970F46" w:rsidRDefault="00454B47" w:rsidP="00970F46">
            <w:pPr>
              <w:tabs>
                <w:tab w:val="left" w:pos="0"/>
                <w:tab w:val="left" w:pos="318"/>
                <w:tab w:val="left" w:pos="2127"/>
                <w:tab w:val="left" w:pos="3119"/>
              </w:tabs>
              <w:jc w:val="both"/>
              <w:rPr>
                <w:rFonts w:ascii="Arial" w:hAnsi="Arial" w:cs="Arial"/>
              </w:rPr>
            </w:pPr>
            <w:r w:rsidRPr="00970F46">
              <w:rPr>
                <w:rFonts w:ascii="Arial" w:hAnsi="Arial" w:cs="Arial"/>
              </w:rPr>
              <w:t>En circunstancias excepcionales, la convocante podrá solicitar que los licitantes extiendan el período de vigencia de sus proposiciones. Esta solicitu</w:t>
            </w:r>
            <w:r w:rsidR="007B3280" w:rsidRPr="00970F46">
              <w:rPr>
                <w:rFonts w:ascii="Arial" w:hAnsi="Arial" w:cs="Arial"/>
              </w:rPr>
              <w:t>d y las respuestas se harán a través del sistema Compranet</w:t>
            </w:r>
            <w:r w:rsidRPr="00970F46">
              <w:rPr>
                <w:rFonts w:ascii="Arial" w:hAnsi="Arial" w:cs="Arial"/>
              </w:rPr>
              <w:t xml:space="preserve"> y </w:t>
            </w:r>
            <w:r w:rsidR="00093EC0" w:rsidRPr="00970F46">
              <w:rPr>
                <w:rFonts w:ascii="Arial" w:hAnsi="Arial" w:cs="Arial"/>
              </w:rPr>
              <w:t xml:space="preserve">serán </w:t>
            </w:r>
            <w:r w:rsidRPr="00970F46">
              <w:rPr>
                <w:rFonts w:ascii="Arial" w:hAnsi="Arial" w:cs="Arial"/>
              </w:rPr>
              <w:t>enviadas o transmitidas por el medio más ágil que se disponga</w:t>
            </w:r>
            <w:r w:rsidR="00AA3A53" w:rsidRPr="00970F46">
              <w:rPr>
                <w:rFonts w:ascii="Arial" w:hAnsi="Arial" w:cs="Arial"/>
              </w:rPr>
              <w:t>.</w:t>
            </w:r>
          </w:p>
        </w:tc>
      </w:tr>
      <w:tr w:rsidR="00596F8C" w:rsidRPr="00970F46" w:rsidTr="00A41D39">
        <w:trPr>
          <w:trHeight w:val="684"/>
          <w:jc w:val="center"/>
        </w:trPr>
        <w:tc>
          <w:tcPr>
            <w:tcW w:w="2383" w:type="dxa"/>
            <w:shd w:val="clear" w:color="auto" w:fill="D9D9D9" w:themeFill="background1" w:themeFillShade="D9"/>
          </w:tcPr>
          <w:p w:rsidR="003F4014" w:rsidRPr="00970F46" w:rsidRDefault="003F4014" w:rsidP="00970F46">
            <w:pPr>
              <w:pStyle w:val="Prrafodelista"/>
              <w:numPr>
                <w:ilvl w:val="0"/>
                <w:numId w:val="49"/>
              </w:numPr>
              <w:tabs>
                <w:tab w:val="left" w:pos="291"/>
                <w:tab w:val="left" w:pos="427"/>
                <w:tab w:val="left" w:pos="454"/>
                <w:tab w:val="left" w:pos="575"/>
              </w:tabs>
              <w:ind w:left="0" w:firstLine="0"/>
              <w:rPr>
                <w:rFonts w:ascii="Arial" w:hAnsi="Arial" w:cs="Arial"/>
                <w:b/>
              </w:rPr>
            </w:pPr>
            <w:r w:rsidRPr="00970F46">
              <w:rPr>
                <w:rFonts w:ascii="Arial" w:hAnsi="Arial" w:cs="Arial"/>
                <w:b/>
              </w:rPr>
              <w:t>Preferencia a bienes Nacionales</w:t>
            </w:r>
          </w:p>
        </w:tc>
        <w:tc>
          <w:tcPr>
            <w:tcW w:w="7818" w:type="dxa"/>
            <w:vAlign w:val="center"/>
          </w:tcPr>
          <w:p w:rsidR="003F4014" w:rsidRPr="00970F46" w:rsidRDefault="00FE380C" w:rsidP="00970F46">
            <w:pPr>
              <w:tabs>
                <w:tab w:val="left" w:pos="0"/>
                <w:tab w:val="left" w:pos="318"/>
                <w:tab w:val="left" w:pos="2127"/>
                <w:tab w:val="left" w:pos="3119"/>
              </w:tabs>
              <w:jc w:val="both"/>
              <w:rPr>
                <w:rFonts w:ascii="Arial" w:hAnsi="Arial" w:cs="Arial"/>
              </w:rPr>
            </w:pPr>
            <w:r w:rsidRPr="00970F46">
              <w:rPr>
                <w:rFonts w:ascii="Arial" w:hAnsi="Arial" w:cs="Arial"/>
                <w:b/>
              </w:rPr>
              <w:t>No aplica.</w:t>
            </w:r>
            <w:r w:rsidR="003F4014" w:rsidRPr="00970F46">
              <w:rPr>
                <w:rFonts w:ascii="Arial" w:hAnsi="Arial" w:cs="Arial"/>
              </w:rPr>
              <w:t>En igualdad de condiciones, se optará por la adquisición de bienes producidos en el País y que cuenten con el porcentaje de contenido Nacional indicado en el artículo 28 fracción I de la Ley y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publicadas en el Diario Oficial de la Federación el 28 de diciembre de 2010, otorgándose en la evaluación económica de las proposiciones un margen de preferencia del quince por ciento en el precio, respecto de los bienes de importación. Los licitantes que deseen que su proposición sea evaluada conforme a este supuesto, deberán presentar un escrito conforme a lo establecido en esta Convocatoria, manifestando que partidas ofertadas se encuentran en este supuesto.</w:t>
            </w:r>
          </w:p>
        </w:tc>
      </w:tr>
      <w:tr w:rsidR="00596F8C" w:rsidRPr="00970F46" w:rsidTr="00436EC6">
        <w:trPr>
          <w:trHeight w:val="275"/>
          <w:jc w:val="center"/>
        </w:trPr>
        <w:tc>
          <w:tcPr>
            <w:tcW w:w="2383" w:type="dxa"/>
            <w:shd w:val="clear" w:color="auto" w:fill="D9D9D9" w:themeFill="background1" w:themeFillShade="D9"/>
          </w:tcPr>
          <w:p w:rsidR="00934F2B" w:rsidRPr="00970F46" w:rsidRDefault="00866AF7" w:rsidP="00970F46">
            <w:pPr>
              <w:pStyle w:val="Prrafodelista"/>
              <w:numPr>
                <w:ilvl w:val="0"/>
                <w:numId w:val="49"/>
              </w:numPr>
              <w:tabs>
                <w:tab w:val="left" w:pos="291"/>
                <w:tab w:val="left" w:pos="427"/>
                <w:tab w:val="left" w:pos="454"/>
                <w:tab w:val="left" w:pos="575"/>
              </w:tabs>
              <w:ind w:left="0" w:firstLine="0"/>
              <w:rPr>
                <w:rFonts w:ascii="Arial" w:hAnsi="Arial" w:cs="Arial"/>
                <w:b/>
              </w:rPr>
            </w:pPr>
            <w:r w:rsidRPr="00970F46">
              <w:rPr>
                <w:rFonts w:ascii="Arial" w:hAnsi="Arial" w:cs="Arial"/>
                <w:b/>
              </w:rPr>
              <w:t>Comunicación y relación</w:t>
            </w:r>
            <w:r w:rsidR="00454B47" w:rsidRPr="00970F46">
              <w:rPr>
                <w:rFonts w:ascii="Arial" w:hAnsi="Arial" w:cs="Arial"/>
                <w:b/>
              </w:rPr>
              <w:t xml:space="preserve"> con el Hospital Regional de </w:t>
            </w:r>
            <w:r w:rsidRPr="00970F46">
              <w:rPr>
                <w:rFonts w:ascii="Arial" w:hAnsi="Arial" w:cs="Arial"/>
                <w:b/>
              </w:rPr>
              <w:t xml:space="preserve">Alta Especialidad de </w:t>
            </w:r>
            <w:r w:rsidR="001D4583" w:rsidRPr="00970F46">
              <w:rPr>
                <w:rFonts w:ascii="Arial" w:hAnsi="Arial" w:cs="Arial"/>
                <w:b/>
              </w:rPr>
              <w:t>Ciudad Victoria “Bicentenario 2010”</w:t>
            </w:r>
            <w:r w:rsidRPr="00970F46">
              <w:rPr>
                <w:rFonts w:ascii="Arial" w:hAnsi="Arial" w:cs="Arial"/>
                <w:b/>
              </w:rPr>
              <w:t xml:space="preserve"> durante el procedimiento de </w:t>
            </w:r>
            <w:r w:rsidR="004D183A" w:rsidRPr="00970F46">
              <w:rPr>
                <w:rFonts w:ascii="Arial" w:hAnsi="Arial" w:cs="Arial"/>
                <w:b/>
              </w:rPr>
              <w:t>Licitación</w:t>
            </w:r>
            <w:r w:rsidRPr="00970F46">
              <w:rPr>
                <w:rFonts w:ascii="Arial" w:hAnsi="Arial" w:cs="Arial"/>
                <w:b/>
              </w:rPr>
              <w:t>.</w:t>
            </w:r>
          </w:p>
        </w:tc>
        <w:tc>
          <w:tcPr>
            <w:tcW w:w="7818" w:type="dxa"/>
            <w:vAlign w:val="center"/>
          </w:tcPr>
          <w:p w:rsidR="00934F2B" w:rsidRPr="00970F46" w:rsidRDefault="00454B47" w:rsidP="00970F46">
            <w:pPr>
              <w:pStyle w:val="Sinespaciado"/>
              <w:jc w:val="both"/>
              <w:rPr>
                <w:rFonts w:ascii="Arial" w:hAnsi="Arial" w:cs="Arial"/>
              </w:rPr>
            </w:pPr>
            <w:r w:rsidRPr="00970F46">
              <w:rPr>
                <w:rFonts w:ascii="Arial" w:hAnsi="Arial" w:cs="Arial"/>
              </w:rPr>
              <w:t xml:space="preserve">Las comunicaciones entre las partes, se harán </w:t>
            </w:r>
            <w:r w:rsidR="00A41D39" w:rsidRPr="00970F46">
              <w:rPr>
                <w:rFonts w:ascii="Arial" w:hAnsi="Arial" w:cs="Arial"/>
              </w:rPr>
              <w:t>a través del sistema C</w:t>
            </w:r>
            <w:r w:rsidR="007B3280" w:rsidRPr="00970F46">
              <w:rPr>
                <w:rFonts w:ascii="Arial" w:hAnsi="Arial" w:cs="Arial"/>
              </w:rPr>
              <w:t>ompraNet</w:t>
            </w:r>
            <w:r w:rsidRPr="00970F46">
              <w:rPr>
                <w:rFonts w:ascii="Arial" w:hAnsi="Arial" w:cs="Arial"/>
              </w:rPr>
              <w:t xml:space="preserve"> y surtirán sus efectos procedentes a partir de la fecha de su </w:t>
            </w:r>
            <w:r w:rsidR="003B1E19" w:rsidRPr="00970F46">
              <w:rPr>
                <w:rFonts w:ascii="Arial" w:hAnsi="Arial" w:cs="Arial"/>
              </w:rPr>
              <w:t xml:space="preserve">presentación </w:t>
            </w:r>
            <w:r w:rsidRPr="00970F46">
              <w:rPr>
                <w:rFonts w:ascii="Arial" w:hAnsi="Arial" w:cs="Arial"/>
              </w:rPr>
              <w:t xml:space="preserve">de conformidad con </w:t>
            </w:r>
            <w:r w:rsidR="003B1E19" w:rsidRPr="00970F46">
              <w:rPr>
                <w:rFonts w:ascii="Arial" w:hAnsi="Arial" w:cs="Arial"/>
              </w:rPr>
              <w:t>la hora de recepción en el sistema.</w:t>
            </w:r>
          </w:p>
          <w:p w:rsidR="00934F2B" w:rsidRPr="00970F46" w:rsidRDefault="00454B47" w:rsidP="00970F46">
            <w:pPr>
              <w:tabs>
                <w:tab w:val="left" w:pos="0"/>
                <w:tab w:val="left" w:pos="318"/>
                <w:tab w:val="left" w:pos="2127"/>
                <w:tab w:val="left" w:pos="3119"/>
              </w:tabs>
              <w:jc w:val="both"/>
              <w:rPr>
                <w:rFonts w:ascii="Arial" w:hAnsi="Arial" w:cs="Arial"/>
              </w:rPr>
            </w:pPr>
            <w:r w:rsidRPr="00970F46">
              <w:rPr>
                <w:rFonts w:ascii="Arial" w:hAnsi="Arial" w:cs="Arial"/>
              </w:rPr>
              <w:t xml:space="preserve">Desde la apertura de las proposiciones y hasta el momento de emisión del fallo, los licitantes no se pondrán en contacto con la convocante para tratar cualquier aspecto relativo a la evaluación de su proposición. </w:t>
            </w:r>
          </w:p>
          <w:p w:rsidR="00093EC0" w:rsidRPr="00970F46" w:rsidRDefault="00454B47" w:rsidP="00970F46">
            <w:pPr>
              <w:tabs>
                <w:tab w:val="left" w:pos="0"/>
                <w:tab w:val="left" w:pos="318"/>
                <w:tab w:val="left" w:pos="2127"/>
                <w:tab w:val="left" w:pos="3119"/>
              </w:tabs>
              <w:jc w:val="both"/>
              <w:rPr>
                <w:rFonts w:ascii="Arial" w:hAnsi="Arial" w:cs="Arial"/>
              </w:rPr>
            </w:pPr>
            <w:r w:rsidRPr="00970F46">
              <w:rPr>
                <w:rFonts w:ascii="Arial" w:hAnsi="Arial" w:cs="Arial"/>
              </w:rPr>
              <w:t xml:space="preserve">Cualquier intento por parte de un licitante </w:t>
            </w:r>
            <w:r w:rsidR="00093EC0" w:rsidRPr="00970F46">
              <w:rPr>
                <w:rFonts w:ascii="Arial" w:hAnsi="Arial" w:cs="Arial"/>
              </w:rPr>
              <w:t>de ejercer influencia sobre la C</w:t>
            </w:r>
            <w:r w:rsidRPr="00970F46">
              <w:rPr>
                <w:rFonts w:ascii="Arial" w:hAnsi="Arial" w:cs="Arial"/>
              </w:rPr>
              <w:t xml:space="preserve">onvocante en la evaluación, comparación de proposiciones o en su decisión sobre la adjudicación del </w:t>
            </w:r>
            <w:r w:rsidR="001809D4" w:rsidRPr="00970F46">
              <w:rPr>
                <w:rFonts w:ascii="Arial" w:hAnsi="Arial" w:cs="Arial"/>
              </w:rPr>
              <w:t>contrato</w:t>
            </w:r>
            <w:r w:rsidRPr="00970F46">
              <w:rPr>
                <w:rFonts w:ascii="Arial" w:hAnsi="Arial" w:cs="Arial"/>
              </w:rPr>
              <w:t xml:space="preserve">, dará lugar a que se notifique al </w:t>
            </w:r>
            <w:r w:rsidR="00D50CC1" w:rsidRPr="00970F46">
              <w:rPr>
                <w:rFonts w:ascii="Arial" w:hAnsi="Arial" w:cs="Arial"/>
              </w:rPr>
              <w:t xml:space="preserve">Órgano Interno </w:t>
            </w:r>
            <w:r w:rsidRPr="00970F46">
              <w:rPr>
                <w:rFonts w:ascii="Arial" w:hAnsi="Arial" w:cs="Arial"/>
              </w:rPr>
              <w:t xml:space="preserve">de </w:t>
            </w:r>
            <w:r w:rsidR="00D50CC1" w:rsidRPr="00970F46">
              <w:rPr>
                <w:rFonts w:ascii="Arial" w:hAnsi="Arial" w:cs="Arial"/>
              </w:rPr>
              <w:t xml:space="preserve">Control </w:t>
            </w:r>
            <w:r w:rsidRPr="00970F46">
              <w:rPr>
                <w:rFonts w:ascii="Arial" w:hAnsi="Arial" w:cs="Arial"/>
              </w:rPr>
              <w:t>de tal intención</w:t>
            </w:r>
            <w:r w:rsidR="00D50CC1" w:rsidRPr="00970F46">
              <w:rPr>
                <w:rFonts w:ascii="Arial" w:hAnsi="Arial" w:cs="Arial"/>
              </w:rPr>
              <w:t>.</w:t>
            </w:r>
          </w:p>
        </w:tc>
      </w:tr>
      <w:tr w:rsidR="00596F8C" w:rsidRPr="00970F46" w:rsidTr="00DB24BB">
        <w:trPr>
          <w:trHeight w:val="60"/>
          <w:jc w:val="center"/>
        </w:trPr>
        <w:tc>
          <w:tcPr>
            <w:tcW w:w="2383" w:type="dxa"/>
            <w:shd w:val="clear" w:color="auto" w:fill="D9D9D9" w:themeFill="background1" w:themeFillShade="D9"/>
          </w:tcPr>
          <w:p w:rsidR="00934F2B" w:rsidRPr="00970F46" w:rsidRDefault="00454B47" w:rsidP="00970F46">
            <w:pPr>
              <w:pStyle w:val="Prrafodelista"/>
              <w:numPr>
                <w:ilvl w:val="0"/>
                <w:numId w:val="49"/>
              </w:numPr>
              <w:tabs>
                <w:tab w:val="left" w:pos="291"/>
                <w:tab w:val="left" w:pos="427"/>
                <w:tab w:val="left" w:pos="454"/>
                <w:tab w:val="left" w:pos="575"/>
              </w:tabs>
              <w:ind w:left="0" w:firstLine="0"/>
              <w:rPr>
                <w:rFonts w:ascii="Arial" w:hAnsi="Arial" w:cs="Arial"/>
                <w:b/>
              </w:rPr>
            </w:pPr>
            <w:r w:rsidRPr="00970F46">
              <w:rPr>
                <w:rFonts w:ascii="Arial" w:hAnsi="Arial" w:cs="Arial"/>
                <w:b/>
              </w:rPr>
              <w:t xml:space="preserve">Utilización de los documentos e información de esta </w:t>
            </w:r>
            <w:r w:rsidR="004D183A" w:rsidRPr="00970F46">
              <w:rPr>
                <w:rFonts w:ascii="Arial" w:hAnsi="Arial" w:cs="Arial"/>
                <w:b/>
              </w:rPr>
              <w:t>Licitación</w:t>
            </w:r>
            <w:r w:rsidR="00866AF7" w:rsidRPr="00970F46">
              <w:rPr>
                <w:rFonts w:ascii="Arial" w:hAnsi="Arial" w:cs="Arial"/>
                <w:b/>
              </w:rPr>
              <w:t>.</w:t>
            </w:r>
          </w:p>
        </w:tc>
        <w:tc>
          <w:tcPr>
            <w:tcW w:w="7818" w:type="dxa"/>
            <w:vAlign w:val="center"/>
          </w:tcPr>
          <w:p w:rsidR="00934F2B" w:rsidRPr="00970F46" w:rsidRDefault="00454B47" w:rsidP="00970F46">
            <w:pPr>
              <w:pStyle w:val="Sinespaciado"/>
              <w:jc w:val="both"/>
              <w:rPr>
                <w:rFonts w:ascii="Arial" w:hAnsi="Arial" w:cs="Arial"/>
              </w:rPr>
            </w:pPr>
            <w:r w:rsidRPr="00970F46">
              <w:rPr>
                <w:rFonts w:ascii="Arial" w:hAnsi="Arial" w:cs="Arial"/>
              </w:rPr>
              <w:t xml:space="preserve">Las dos proposiciones solventes con el mayor porcentaje o puntaje de calificación cuando se aplique el criterio de evaluación de puntos o porcentajes o de costo beneficio, o las dos cuyos precios fueron los más bajos si se utilizó el criterio de evaluación binario, u otras proposiciones adicionales que determine la convocante, serán las únicas que no podrán devolverse a los licitantes o destruirse y pasarán a formar </w:t>
            </w:r>
            <w:r w:rsidR="00D50CC1" w:rsidRPr="00970F46">
              <w:rPr>
                <w:rFonts w:ascii="Arial" w:hAnsi="Arial" w:cs="Arial"/>
              </w:rPr>
              <w:t>parte de los expedientes de la C</w:t>
            </w:r>
            <w:r w:rsidRPr="00970F46">
              <w:rPr>
                <w:rFonts w:ascii="Arial" w:hAnsi="Arial" w:cs="Arial"/>
              </w:rPr>
              <w:t xml:space="preserve">onvocante por el término previsto en el penúltimo párrafo del artículo </w:t>
            </w:r>
            <w:r w:rsidRPr="00970F46">
              <w:rPr>
                <w:rFonts w:ascii="Arial" w:hAnsi="Arial" w:cs="Arial"/>
                <w:b/>
              </w:rPr>
              <w:t>56</w:t>
            </w:r>
            <w:r w:rsidRPr="00970F46">
              <w:rPr>
                <w:rFonts w:ascii="Arial" w:hAnsi="Arial" w:cs="Arial"/>
              </w:rPr>
              <w:t xml:space="preserve"> de la </w:t>
            </w:r>
            <w:r w:rsidR="00AE1333" w:rsidRPr="00970F46">
              <w:rPr>
                <w:rFonts w:ascii="Arial" w:hAnsi="Arial" w:cs="Arial"/>
              </w:rPr>
              <w:t xml:space="preserve">Ley </w:t>
            </w:r>
            <w:r w:rsidRPr="00970F46">
              <w:rPr>
                <w:rFonts w:ascii="Arial" w:hAnsi="Arial" w:cs="Arial"/>
              </w:rPr>
              <w:t>y, por lo tanto, quedarán sujetas a las disposiciones correspondientes a la guarda, custodia y disposición final de los expedientes y demás disposiciones aplicables.</w:t>
            </w:r>
          </w:p>
          <w:p w:rsidR="00934F2B" w:rsidRPr="00970F46" w:rsidRDefault="00454B47" w:rsidP="00970F46">
            <w:pPr>
              <w:tabs>
                <w:tab w:val="left" w:pos="0"/>
                <w:tab w:val="left" w:pos="318"/>
                <w:tab w:val="left" w:pos="2127"/>
                <w:tab w:val="left" w:pos="3119"/>
              </w:tabs>
              <w:jc w:val="both"/>
              <w:rPr>
                <w:rFonts w:ascii="Arial" w:hAnsi="Arial" w:cs="Arial"/>
              </w:rPr>
            </w:pPr>
            <w:r w:rsidRPr="00970F46">
              <w:rPr>
                <w:rFonts w:ascii="Arial" w:hAnsi="Arial" w:cs="Arial"/>
              </w:rPr>
              <w:t>En los supuestos a que se refiere el último párrafo del artículo</w:t>
            </w:r>
            <w:r w:rsidRPr="00970F46">
              <w:rPr>
                <w:rFonts w:ascii="Arial" w:hAnsi="Arial" w:cs="Arial"/>
                <w:b/>
              </w:rPr>
              <w:t xml:space="preserve"> 56</w:t>
            </w:r>
            <w:r w:rsidRPr="00970F46">
              <w:rPr>
                <w:rFonts w:ascii="Arial" w:hAnsi="Arial" w:cs="Arial"/>
              </w:rPr>
              <w:t xml:space="preserve"> de la Ley, los licitantes contarán con un plazo de hasta treinta días naturales contados a partir de la conclusión de los términos señalados en dicho precepto legal, para solicitar la devolución de sus proposiciones desechadas y, en su caso, las muestras que hubieren entregado; transcurrido dicho plazo, sin que se hubiere realizado solicitud alguna, la convocante podrá destruirlas</w:t>
            </w:r>
          </w:p>
        </w:tc>
      </w:tr>
      <w:tr w:rsidR="00596F8C" w:rsidRPr="00970F46" w:rsidTr="004D183A">
        <w:trPr>
          <w:trHeight w:hRule="exact" w:val="1365"/>
          <w:jc w:val="center"/>
        </w:trPr>
        <w:tc>
          <w:tcPr>
            <w:tcW w:w="2383" w:type="dxa"/>
            <w:shd w:val="clear" w:color="auto" w:fill="D9D9D9" w:themeFill="background1" w:themeFillShade="D9"/>
          </w:tcPr>
          <w:p w:rsidR="00934F2B" w:rsidRPr="00970F46" w:rsidRDefault="00454B47" w:rsidP="00970F46">
            <w:pPr>
              <w:pStyle w:val="Prrafodelista"/>
              <w:numPr>
                <w:ilvl w:val="0"/>
                <w:numId w:val="49"/>
              </w:numPr>
              <w:tabs>
                <w:tab w:val="left" w:pos="291"/>
                <w:tab w:val="left" w:pos="427"/>
                <w:tab w:val="left" w:pos="454"/>
                <w:tab w:val="left" w:pos="575"/>
              </w:tabs>
              <w:ind w:left="0" w:firstLine="0"/>
              <w:rPr>
                <w:rFonts w:ascii="Arial" w:hAnsi="Arial" w:cs="Arial"/>
                <w:b/>
              </w:rPr>
            </w:pPr>
            <w:r w:rsidRPr="00970F46">
              <w:rPr>
                <w:rFonts w:ascii="Arial" w:hAnsi="Arial" w:cs="Arial"/>
                <w:b/>
              </w:rPr>
              <w:t xml:space="preserve">Derechos de </w:t>
            </w:r>
            <w:r w:rsidR="00577358" w:rsidRPr="00970F46">
              <w:rPr>
                <w:rFonts w:ascii="Arial" w:hAnsi="Arial" w:cs="Arial"/>
                <w:b/>
              </w:rPr>
              <w:t>Propiedad Industrial</w:t>
            </w:r>
            <w:r w:rsidRPr="00970F46">
              <w:rPr>
                <w:rFonts w:ascii="Arial" w:hAnsi="Arial" w:cs="Arial"/>
                <w:b/>
              </w:rPr>
              <w:t xml:space="preserve">, </w:t>
            </w:r>
            <w:r w:rsidR="00577358" w:rsidRPr="00970F46">
              <w:rPr>
                <w:rFonts w:ascii="Arial" w:hAnsi="Arial" w:cs="Arial"/>
                <w:b/>
              </w:rPr>
              <w:t xml:space="preserve">Derechos </w:t>
            </w:r>
            <w:r w:rsidRPr="00970F46">
              <w:rPr>
                <w:rFonts w:ascii="Arial" w:hAnsi="Arial" w:cs="Arial"/>
                <w:b/>
              </w:rPr>
              <w:t xml:space="preserve">de </w:t>
            </w:r>
            <w:r w:rsidR="00577358" w:rsidRPr="00970F46">
              <w:rPr>
                <w:rFonts w:ascii="Arial" w:hAnsi="Arial" w:cs="Arial"/>
                <w:b/>
              </w:rPr>
              <w:t xml:space="preserve">Autor </w:t>
            </w:r>
            <w:r w:rsidRPr="00970F46">
              <w:rPr>
                <w:rFonts w:ascii="Arial" w:hAnsi="Arial" w:cs="Arial"/>
                <w:b/>
              </w:rPr>
              <w:t xml:space="preserve">u otros </w:t>
            </w:r>
            <w:r w:rsidR="00577358" w:rsidRPr="00970F46">
              <w:rPr>
                <w:rFonts w:ascii="Arial" w:hAnsi="Arial" w:cs="Arial"/>
                <w:b/>
              </w:rPr>
              <w:t xml:space="preserve">Derechos </w:t>
            </w:r>
            <w:r w:rsidRPr="00970F46">
              <w:rPr>
                <w:rFonts w:ascii="Arial" w:hAnsi="Arial" w:cs="Arial"/>
                <w:b/>
              </w:rPr>
              <w:t>exclusivos</w:t>
            </w:r>
          </w:p>
        </w:tc>
        <w:tc>
          <w:tcPr>
            <w:tcW w:w="7818" w:type="dxa"/>
            <w:vAlign w:val="center"/>
          </w:tcPr>
          <w:p w:rsidR="00934F2B" w:rsidRPr="00970F46" w:rsidRDefault="00577358" w:rsidP="00970F46">
            <w:pPr>
              <w:pStyle w:val="Sinespaciado"/>
              <w:tabs>
                <w:tab w:val="left" w:pos="0"/>
                <w:tab w:val="left" w:pos="318"/>
              </w:tabs>
              <w:jc w:val="both"/>
              <w:rPr>
                <w:rFonts w:ascii="Arial" w:hAnsi="Arial" w:cs="Arial"/>
              </w:rPr>
            </w:pPr>
            <w:r w:rsidRPr="00970F46">
              <w:rPr>
                <w:rFonts w:ascii="Arial" w:hAnsi="Arial" w:cs="Arial"/>
              </w:rPr>
              <w:t>E</w:t>
            </w:r>
            <w:r w:rsidR="00454B47" w:rsidRPr="00970F46">
              <w:rPr>
                <w:rFonts w:ascii="Arial" w:hAnsi="Arial" w:cs="Arial"/>
              </w:rPr>
              <w:t>n caso de violación en materia de derechos inherentes a propiedad industrial, derechos de autor u otros derechos exclusivos</w:t>
            </w:r>
            <w:r w:rsidR="00093EC0" w:rsidRPr="00970F46">
              <w:rPr>
                <w:rFonts w:ascii="Arial" w:hAnsi="Arial" w:cs="Arial"/>
              </w:rPr>
              <w:t>,</w:t>
            </w:r>
            <w:r w:rsidR="00454B47" w:rsidRPr="00970F46">
              <w:rPr>
                <w:rFonts w:ascii="Arial" w:hAnsi="Arial" w:cs="Arial"/>
              </w:rPr>
              <w:t xml:space="preserve"> la responsabilidad estará a cargo del licitante o proveedor, según sea el caso</w:t>
            </w:r>
            <w:r w:rsidR="008D7447" w:rsidRPr="00970F46">
              <w:rPr>
                <w:rFonts w:ascii="Arial" w:hAnsi="Arial" w:cs="Arial"/>
              </w:rPr>
              <w:t>.</w:t>
            </w:r>
          </w:p>
          <w:p w:rsidR="00775B19" w:rsidRPr="00970F46" w:rsidRDefault="00775B19" w:rsidP="00970F46">
            <w:pPr>
              <w:pStyle w:val="Sinespaciado"/>
              <w:tabs>
                <w:tab w:val="left" w:pos="0"/>
                <w:tab w:val="left" w:pos="318"/>
              </w:tabs>
              <w:jc w:val="both"/>
              <w:rPr>
                <w:rFonts w:ascii="Arial" w:hAnsi="Arial" w:cs="Arial"/>
              </w:rPr>
            </w:pPr>
          </w:p>
          <w:p w:rsidR="00775B19" w:rsidRPr="00970F46" w:rsidRDefault="00775B19" w:rsidP="00970F46">
            <w:pPr>
              <w:pStyle w:val="Sinespaciado"/>
              <w:tabs>
                <w:tab w:val="left" w:pos="0"/>
                <w:tab w:val="left" w:pos="318"/>
              </w:tabs>
              <w:jc w:val="both"/>
              <w:rPr>
                <w:rFonts w:ascii="Arial" w:hAnsi="Arial" w:cs="Arial"/>
              </w:rPr>
            </w:pPr>
          </w:p>
          <w:p w:rsidR="00775B19" w:rsidRPr="00970F46" w:rsidRDefault="00775B19" w:rsidP="00970F46">
            <w:pPr>
              <w:pStyle w:val="Sinespaciado"/>
              <w:tabs>
                <w:tab w:val="left" w:pos="0"/>
                <w:tab w:val="left" w:pos="318"/>
              </w:tabs>
              <w:jc w:val="both"/>
              <w:rPr>
                <w:rFonts w:ascii="Arial" w:hAnsi="Arial" w:cs="Arial"/>
              </w:rPr>
            </w:pPr>
          </w:p>
          <w:p w:rsidR="00775B19" w:rsidRPr="00970F46" w:rsidRDefault="00775B19" w:rsidP="00970F46">
            <w:pPr>
              <w:pStyle w:val="Sinespaciado"/>
              <w:tabs>
                <w:tab w:val="left" w:pos="0"/>
                <w:tab w:val="left" w:pos="318"/>
              </w:tabs>
              <w:jc w:val="both"/>
              <w:rPr>
                <w:rFonts w:ascii="Arial" w:hAnsi="Arial" w:cs="Arial"/>
              </w:rPr>
            </w:pPr>
          </w:p>
          <w:p w:rsidR="00775B19" w:rsidRPr="00970F46" w:rsidRDefault="00775B19" w:rsidP="00970F46">
            <w:pPr>
              <w:pStyle w:val="Sinespaciado"/>
              <w:tabs>
                <w:tab w:val="left" w:pos="0"/>
                <w:tab w:val="left" w:pos="318"/>
              </w:tabs>
              <w:jc w:val="both"/>
              <w:rPr>
                <w:rFonts w:ascii="Arial" w:hAnsi="Arial" w:cs="Arial"/>
              </w:rPr>
            </w:pPr>
          </w:p>
          <w:p w:rsidR="00775B19" w:rsidRPr="00970F46" w:rsidRDefault="00775B19" w:rsidP="00970F46">
            <w:pPr>
              <w:pStyle w:val="Sinespaciado"/>
              <w:tabs>
                <w:tab w:val="left" w:pos="0"/>
                <w:tab w:val="left" w:pos="318"/>
              </w:tabs>
              <w:jc w:val="both"/>
              <w:rPr>
                <w:rFonts w:ascii="Arial" w:hAnsi="Arial" w:cs="Arial"/>
              </w:rPr>
            </w:pPr>
          </w:p>
          <w:p w:rsidR="00775B19" w:rsidRPr="00970F46" w:rsidRDefault="00775B19" w:rsidP="00970F46">
            <w:pPr>
              <w:pStyle w:val="Sinespaciado"/>
              <w:tabs>
                <w:tab w:val="left" w:pos="0"/>
                <w:tab w:val="left" w:pos="318"/>
              </w:tabs>
              <w:jc w:val="both"/>
              <w:rPr>
                <w:rFonts w:ascii="Arial" w:hAnsi="Arial" w:cs="Arial"/>
              </w:rPr>
            </w:pPr>
          </w:p>
          <w:p w:rsidR="00775B19" w:rsidRPr="00970F46" w:rsidRDefault="00775B19" w:rsidP="00970F46">
            <w:pPr>
              <w:pStyle w:val="Sinespaciado"/>
              <w:tabs>
                <w:tab w:val="left" w:pos="0"/>
                <w:tab w:val="left" w:pos="318"/>
              </w:tabs>
              <w:jc w:val="both"/>
              <w:rPr>
                <w:rFonts w:ascii="Arial" w:hAnsi="Arial" w:cs="Arial"/>
              </w:rPr>
            </w:pPr>
          </w:p>
          <w:p w:rsidR="00775B19" w:rsidRPr="00970F46" w:rsidRDefault="00775B19" w:rsidP="00970F46">
            <w:pPr>
              <w:pStyle w:val="Sinespaciado"/>
              <w:tabs>
                <w:tab w:val="left" w:pos="0"/>
                <w:tab w:val="left" w:pos="318"/>
              </w:tabs>
              <w:jc w:val="both"/>
              <w:rPr>
                <w:rFonts w:ascii="Arial" w:hAnsi="Arial" w:cs="Arial"/>
              </w:rPr>
            </w:pPr>
          </w:p>
          <w:p w:rsidR="00775B19" w:rsidRPr="00970F46" w:rsidRDefault="00775B19" w:rsidP="00970F46">
            <w:pPr>
              <w:pStyle w:val="Sinespaciado"/>
              <w:tabs>
                <w:tab w:val="left" w:pos="0"/>
                <w:tab w:val="left" w:pos="318"/>
              </w:tabs>
              <w:jc w:val="both"/>
              <w:rPr>
                <w:rFonts w:ascii="Arial" w:hAnsi="Arial" w:cs="Arial"/>
              </w:rPr>
            </w:pPr>
          </w:p>
          <w:p w:rsidR="00775B19" w:rsidRPr="00970F46" w:rsidRDefault="00775B19" w:rsidP="00970F46">
            <w:pPr>
              <w:pStyle w:val="Sinespaciado"/>
              <w:tabs>
                <w:tab w:val="left" w:pos="0"/>
                <w:tab w:val="left" w:pos="318"/>
              </w:tabs>
              <w:jc w:val="both"/>
              <w:rPr>
                <w:rFonts w:ascii="Arial" w:hAnsi="Arial" w:cs="Arial"/>
              </w:rPr>
            </w:pPr>
          </w:p>
          <w:p w:rsidR="00775B19" w:rsidRPr="00970F46" w:rsidRDefault="00775B19" w:rsidP="00970F46">
            <w:pPr>
              <w:pStyle w:val="Sinespaciado"/>
              <w:tabs>
                <w:tab w:val="left" w:pos="0"/>
                <w:tab w:val="left" w:pos="318"/>
              </w:tabs>
              <w:jc w:val="both"/>
              <w:rPr>
                <w:rFonts w:ascii="Arial" w:hAnsi="Arial" w:cs="Arial"/>
              </w:rPr>
            </w:pPr>
          </w:p>
        </w:tc>
      </w:tr>
      <w:tr w:rsidR="00596F8C" w:rsidRPr="00970F46" w:rsidTr="00DB24BB">
        <w:trPr>
          <w:trHeight w:val="247"/>
          <w:jc w:val="center"/>
        </w:trPr>
        <w:tc>
          <w:tcPr>
            <w:tcW w:w="2383" w:type="dxa"/>
            <w:vMerge w:val="restart"/>
            <w:shd w:val="clear" w:color="auto" w:fill="D9D9D9" w:themeFill="background1" w:themeFillShade="D9"/>
          </w:tcPr>
          <w:p w:rsidR="009821CC" w:rsidRPr="00970F46" w:rsidRDefault="00454B47" w:rsidP="00970F46">
            <w:pPr>
              <w:pStyle w:val="Prrafodelista"/>
              <w:numPr>
                <w:ilvl w:val="0"/>
                <w:numId w:val="49"/>
              </w:numPr>
              <w:tabs>
                <w:tab w:val="left" w:pos="291"/>
                <w:tab w:val="left" w:pos="427"/>
                <w:tab w:val="left" w:pos="454"/>
                <w:tab w:val="left" w:pos="575"/>
              </w:tabs>
              <w:ind w:left="0" w:firstLine="0"/>
              <w:rPr>
                <w:rFonts w:ascii="Arial" w:hAnsi="Arial" w:cs="Arial"/>
                <w:b/>
              </w:rPr>
            </w:pPr>
            <w:r w:rsidRPr="00970F46">
              <w:rPr>
                <w:rFonts w:ascii="Arial" w:hAnsi="Arial" w:cs="Arial"/>
                <w:b/>
              </w:rPr>
              <w:t>Causas de desechamiento de las proposiciones.</w:t>
            </w:r>
          </w:p>
        </w:tc>
        <w:tc>
          <w:tcPr>
            <w:tcW w:w="7818" w:type="dxa"/>
            <w:vAlign w:val="center"/>
          </w:tcPr>
          <w:p w:rsidR="009821CC" w:rsidRPr="00970F46" w:rsidRDefault="00442848" w:rsidP="00970F46">
            <w:pPr>
              <w:pStyle w:val="Sinespaciado"/>
              <w:jc w:val="both"/>
              <w:rPr>
                <w:rFonts w:ascii="Arial" w:hAnsi="Arial" w:cs="Arial"/>
              </w:rPr>
            </w:pPr>
            <w:r w:rsidRPr="00970F46">
              <w:rPr>
                <w:rFonts w:ascii="Arial" w:hAnsi="Arial" w:cs="Arial"/>
                <w:b/>
              </w:rPr>
              <w:t>IV.10.1.</w:t>
            </w:r>
            <w:r w:rsidR="00454B47" w:rsidRPr="00970F46">
              <w:rPr>
                <w:rFonts w:ascii="Arial" w:hAnsi="Arial" w:cs="Arial"/>
              </w:rPr>
              <w:t xml:space="preserve">No presentar la proposición en idioma español. </w:t>
            </w:r>
          </w:p>
        </w:tc>
      </w:tr>
      <w:tr w:rsidR="00596F8C" w:rsidRPr="00970F46" w:rsidTr="00DB24BB">
        <w:trPr>
          <w:trHeight w:val="247"/>
          <w:jc w:val="center"/>
        </w:trPr>
        <w:tc>
          <w:tcPr>
            <w:tcW w:w="2383" w:type="dxa"/>
            <w:vMerge/>
            <w:shd w:val="clear" w:color="auto" w:fill="D9D9D9" w:themeFill="background1" w:themeFillShade="D9"/>
          </w:tcPr>
          <w:p w:rsidR="009821CC" w:rsidRPr="00970F46" w:rsidRDefault="009821CC"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821CC" w:rsidRPr="00970F46" w:rsidRDefault="00442848" w:rsidP="00970F46">
            <w:pPr>
              <w:pStyle w:val="Sinespaciado"/>
              <w:jc w:val="both"/>
              <w:rPr>
                <w:rFonts w:ascii="Arial" w:hAnsi="Arial" w:cs="Arial"/>
              </w:rPr>
            </w:pPr>
            <w:r w:rsidRPr="00970F46">
              <w:rPr>
                <w:rFonts w:ascii="Arial" w:hAnsi="Arial" w:cs="Arial"/>
                <w:b/>
              </w:rPr>
              <w:t>IV.10.2.</w:t>
            </w:r>
            <w:r w:rsidR="00C0734F" w:rsidRPr="00970F46">
              <w:rPr>
                <w:rFonts w:ascii="Arial" w:hAnsi="Arial" w:cs="Arial"/>
              </w:rPr>
              <w:t>Si la proposición contiene textos entre líneas, tachaduras o enmendaduras.</w:t>
            </w:r>
          </w:p>
        </w:tc>
      </w:tr>
      <w:tr w:rsidR="00596F8C" w:rsidRPr="00970F46" w:rsidTr="00FE380C">
        <w:trPr>
          <w:trHeight w:val="275"/>
          <w:jc w:val="center"/>
        </w:trPr>
        <w:tc>
          <w:tcPr>
            <w:tcW w:w="2383" w:type="dxa"/>
            <w:vMerge/>
            <w:shd w:val="clear" w:color="auto" w:fill="D9D9D9" w:themeFill="background1" w:themeFillShade="D9"/>
          </w:tcPr>
          <w:p w:rsidR="009821CC" w:rsidRPr="00970F46" w:rsidRDefault="009821CC"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821CC" w:rsidRPr="00970F46" w:rsidRDefault="00442848" w:rsidP="00970F46">
            <w:pPr>
              <w:pStyle w:val="Sinespaciado"/>
              <w:jc w:val="both"/>
              <w:rPr>
                <w:rFonts w:ascii="Arial" w:hAnsi="Arial" w:cs="Arial"/>
              </w:rPr>
            </w:pPr>
            <w:r w:rsidRPr="00970F46">
              <w:rPr>
                <w:rFonts w:ascii="Arial" w:hAnsi="Arial" w:cs="Arial"/>
                <w:b/>
              </w:rPr>
              <w:t>IV.10.3.</w:t>
            </w:r>
            <w:r w:rsidR="00454B47" w:rsidRPr="00970F46">
              <w:rPr>
                <w:rFonts w:ascii="Arial" w:hAnsi="Arial" w:cs="Arial"/>
              </w:rPr>
              <w:t xml:space="preserve">Oferta distintos requerimientos y especificaciones técnicas, señalados en el </w:t>
            </w:r>
            <w:r w:rsidR="00454B47" w:rsidRPr="00970F46">
              <w:rPr>
                <w:rFonts w:ascii="Arial" w:hAnsi="Arial" w:cs="Arial"/>
                <w:b/>
              </w:rPr>
              <w:t>Anexo Técnico.</w:t>
            </w:r>
          </w:p>
        </w:tc>
      </w:tr>
      <w:tr w:rsidR="00596F8C" w:rsidRPr="00970F46" w:rsidTr="00DB24BB">
        <w:trPr>
          <w:trHeight w:val="247"/>
          <w:jc w:val="center"/>
        </w:trPr>
        <w:tc>
          <w:tcPr>
            <w:tcW w:w="2383" w:type="dxa"/>
            <w:vMerge/>
            <w:shd w:val="clear" w:color="auto" w:fill="D9D9D9" w:themeFill="background1" w:themeFillShade="D9"/>
          </w:tcPr>
          <w:p w:rsidR="009821CC" w:rsidRPr="00970F46" w:rsidRDefault="009821CC"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821CC" w:rsidRPr="00970F46" w:rsidRDefault="00442848" w:rsidP="00970F46">
            <w:pPr>
              <w:pStyle w:val="Sinespaciado"/>
              <w:jc w:val="both"/>
              <w:rPr>
                <w:rFonts w:ascii="Arial" w:hAnsi="Arial" w:cs="Arial"/>
              </w:rPr>
            </w:pPr>
            <w:r w:rsidRPr="00970F46">
              <w:rPr>
                <w:rFonts w:ascii="Arial" w:hAnsi="Arial" w:cs="Arial"/>
                <w:b/>
              </w:rPr>
              <w:t>IV.10.4.</w:t>
            </w:r>
            <w:r w:rsidR="00454B47" w:rsidRPr="00970F46">
              <w:rPr>
                <w:rFonts w:ascii="Arial" w:hAnsi="Arial" w:cs="Arial"/>
              </w:rPr>
              <w:t xml:space="preserve">Oferta </w:t>
            </w:r>
            <w:r w:rsidR="003E2ADD" w:rsidRPr="00970F46">
              <w:rPr>
                <w:rFonts w:ascii="Arial" w:hAnsi="Arial" w:cs="Arial"/>
              </w:rPr>
              <w:t>cantidades incompletas a las requeridas.</w:t>
            </w:r>
          </w:p>
        </w:tc>
      </w:tr>
      <w:tr w:rsidR="00596F8C" w:rsidRPr="00970F46" w:rsidTr="00DB24BB">
        <w:trPr>
          <w:trHeight w:val="247"/>
          <w:jc w:val="center"/>
        </w:trPr>
        <w:tc>
          <w:tcPr>
            <w:tcW w:w="2383" w:type="dxa"/>
            <w:vMerge/>
            <w:shd w:val="clear" w:color="auto" w:fill="D9D9D9" w:themeFill="background1" w:themeFillShade="D9"/>
          </w:tcPr>
          <w:p w:rsidR="009821CC" w:rsidRPr="00970F46" w:rsidRDefault="009821CC"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821CC" w:rsidRPr="00970F46" w:rsidRDefault="00442848" w:rsidP="00970F46">
            <w:pPr>
              <w:pStyle w:val="Sinespaciado"/>
              <w:jc w:val="both"/>
              <w:rPr>
                <w:rFonts w:ascii="Arial" w:hAnsi="Arial" w:cs="Arial"/>
              </w:rPr>
            </w:pPr>
            <w:r w:rsidRPr="00970F46">
              <w:rPr>
                <w:rFonts w:ascii="Arial" w:hAnsi="Arial" w:cs="Arial"/>
                <w:b/>
              </w:rPr>
              <w:t>IV.10.5.</w:t>
            </w:r>
            <w:r w:rsidR="00454B47" w:rsidRPr="00970F46">
              <w:rPr>
                <w:rFonts w:ascii="Arial" w:hAnsi="Arial" w:cs="Arial"/>
              </w:rPr>
              <w:t>Presentar dos o más proposiciones.</w:t>
            </w:r>
          </w:p>
        </w:tc>
      </w:tr>
      <w:tr w:rsidR="00596F8C" w:rsidRPr="00970F46" w:rsidTr="00DB24BB">
        <w:trPr>
          <w:trHeight w:val="247"/>
          <w:jc w:val="center"/>
        </w:trPr>
        <w:tc>
          <w:tcPr>
            <w:tcW w:w="2383" w:type="dxa"/>
            <w:vMerge/>
            <w:shd w:val="clear" w:color="auto" w:fill="D9D9D9" w:themeFill="background1" w:themeFillShade="D9"/>
          </w:tcPr>
          <w:p w:rsidR="00DF03AA" w:rsidRPr="00970F46" w:rsidRDefault="00DF03AA"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DF03AA" w:rsidRPr="00970F46" w:rsidRDefault="00DF03AA" w:rsidP="00970F46">
            <w:pPr>
              <w:pStyle w:val="Sinespaciado"/>
              <w:jc w:val="both"/>
              <w:rPr>
                <w:rFonts w:ascii="Arial" w:hAnsi="Arial" w:cs="Arial"/>
                <w:b/>
              </w:rPr>
            </w:pPr>
            <w:r w:rsidRPr="00970F46">
              <w:rPr>
                <w:rFonts w:ascii="Arial" w:hAnsi="Arial" w:cs="Arial"/>
                <w:b/>
              </w:rPr>
              <w:t xml:space="preserve">IV.10.6 </w:t>
            </w:r>
            <w:r w:rsidR="00436EC6" w:rsidRPr="00970F46">
              <w:rPr>
                <w:rFonts w:ascii="Arial" w:hAnsi="Arial" w:cs="Arial"/>
              </w:rPr>
              <w:t>No presentar alguno</w:t>
            </w:r>
            <w:r w:rsidRPr="00970F46">
              <w:rPr>
                <w:rFonts w:ascii="Arial" w:hAnsi="Arial" w:cs="Arial"/>
              </w:rPr>
              <w:t xml:space="preserve"> de los documentos solicitados en los apartado</w:t>
            </w:r>
            <w:r w:rsidR="00436EC6" w:rsidRPr="00970F46">
              <w:rPr>
                <w:rFonts w:ascii="Arial" w:hAnsi="Arial" w:cs="Arial"/>
              </w:rPr>
              <w:t>s</w:t>
            </w:r>
            <w:r w:rsidRPr="00970F46">
              <w:rPr>
                <w:rFonts w:ascii="Arial" w:hAnsi="Arial" w:cs="Arial"/>
              </w:rPr>
              <w:t xml:space="preserve"> VI</w:t>
            </w:r>
            <w:r w:rsidR="00436EC6" w:rsidRPr="00970F46">
              <w:rPr>
                <w:rFonts w:ascii="Arial" w:hAnsi="Arial" w:cs="Arial"/>
              </w:rPr>
              <w:t>.</w:t>
            </w:r>
            <w:r w:rsidRPr="00970F46">
              <w:rPr>
                <w:rFonts w:ascii="Arial" w:hAnsi="Arial" w:cs="Arial"/>
              </w:rPr>
              <w:t>2 y VI.3.</w:t>
            </w:r>
          </w:p>
        </w:tc>
      </w:tr>
      <w:tr w:rsidR="00596F8C" w:rsidRPr="00970F46" w:rsidTr="00DB24BB">
        <w:trPr>
          <w:trHeight w:val="247"/>
          <w:jc w:val="center"/>
        </w:trPr>
        <w:tc>
          <w:tcPr>
            <w:tcW w:w="2383" w:type="dxa"/>
            <w:vMerge/>
            <w:shd w:val="clear" w:color="auto" w:fill="D9D9D9" w:themeFill="background1" w:themeFillShade="D9"/>
          </w:tcPr>
          <w:p w:rsidR="009821CC" w:rsidRPr="00970F46" w:rsidRDefault="009821CC"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821CC" w:rsidRPr="00970F46" w:rsidRDefault="00DF03AA" w:rsidP="00970F46">
            <w:pPr>
              <w:pStyle w:val="Sinespaciado"/>
              <w:jc w:val="both"/>
              <w:rPr>
                <w:rFonts w:ascii="Arial" w:hAnsi="Arial" w:cs="Arial"/>
              </w:rPr>
            </w:pPr>
            <w:r w:rsidRPr="00970F46">
              <w:rPr>
                <w:rFonts w:ascii="Arial" w:hAnsi="Arial" w:cs="Arial"/>
                <w:b/>
              </w:rPr>
              <w:t>IV.10.7</w:t>
            </w:r>
            <w:r w:rsidR="00442848" w:rsidRPr="00970F46">
              <w:rPr>
                <w:rFonts w:ascii="Arial" w:hAnsi="Arial" w:cs="Arial"/>
                <w:b/>
              </w:rPr>
              <w:t>.</w:t>
            </w:r>
            <w:r w:rsidR="00454B47" w:rsidRPr="00970F46">
              <w:rPr>
                <w:rFonts w:ascii="Arial" w:hAnsi="Arial" w:cs="Arial"/>
              </w:rPr>
              <w:t xml:space="preserve">Presentar una condición </w:t>
            </w:r>
            <w:r w:rsidR="00436EC6" w:rsidRPr="00970F46">
              <w:rPr>
                <w:rFonts w:ascii="Arial" w:hAnsi="Arial" w:cs="Arial"/>
              </w:rPr>
              <w:t>para la prestación del servicio</w:t>
            </w:r>
            <w:r w:rsidR="00454B47" w:rsidRPr="00970F46">
              <w:rPr>
                <w:rFonts w:ascii="Arial" w:hAnsi="Arial" w:cs="Arial"/>
              </w:rPr>
              <w:t xml:space="preserve"> distinta a la establecida.</w:t>
            </w:r>
          </w:p>
        </w:tc>
      </w:tr>
      <w:tr w:rsidR="00596F8C" w:rsidRPr="00970F46" w:rsidTr="00DB24BB">
        <w:trPr>
          <w:trHeight w:val="247"/>
          <w:jc w:val="center"/>
        </w:trPr>
        <w:tc>
          <w:tcPr>
            <w:tcW w:w="2383" w:type="dxa"/>
            <w:vMerge/>
            <w:shd w:val="clear" w:color="auto" w:fill="D9D9D9" w:themeFill="background1" w:themeFillShade="D9"/>
          </w:tcPr>
          <w:p w:rsidR="009821CC" w:rsidRPr="00970F46" w:rsidRDefault="009821CC"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821CC" w:rsidRPr="00970F46" w:rsidRDefault="00DF03AA" w:rsidP="00970F46">
            <w:pPr>
              <w:pStyle w:val="Sinespaciado"/>
              <w:jc w:val="both"/>
              <w:rPr>
                <w:rFonts w:ascii="Arial" w:hAnsi="Arial" w:cs="Arial"/>
              </w:rPr>
            </w:pPr>
            <w:r w:rsidRPr="00970F46">
              <w:rPr>
                <w:rFonts w:ascii="Arial" w:hAnsi="Arial" w:cs="Arial"/>
                <w:b/>
              </w:rPr>
              <w:t>IV.10.8</w:t>
            </w:r>
            <w:r w:rsidR="00442848" w:rsidRPr="00970F46">
              <w:rPr>
                <w:rFonts w:ascii="Arial" w:hAnsi="Arial" w:cs="Arial"/>
                <w:b/>
              </w:rPr>
              <w:t>.</w:t>
            </w:r>
            <w:r w:rsidR="00454B47" w:rsidRPr="00970F46">
              <w:rPr>
                <w:rFonts w:ascii="Arial" w:hAnsi="Arial" w:cs="Arial"/>
              </w:rPr>
              <w:t>No indicar la información solicitada los formatos requeridos.</w:t>
            </w:r>
          </w:p>
        </w:tc>
      </w:tr>
      <w:tr w:rsidR="00596F8C" w:rsidRPr="00970F46" w:rsidTr="00DB24BB">
        <w:trPr>
          <w:trHeight w:val="247"/>
          <w:jc w:val="center"/>
        </w:trPr>
        <w:tc>
          <w:tcPr>
            <w:tcW w:w="2383" w:type="dxa"/>
            <w:vMerge/>
            <w:shd w:val="clear" w:color="auto" w:fill="D9D9D9" w:themeFill="background1" w:themeFillShade="D9"/>
          </w:tcPr>
          <w:p w:rsidR="009821CC" w:rsidRPr="00970F46" w:rsidRDefault="009821CC"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821CC" w:rsidRPr="00970F46" w:rsidRDefault="00442848" w:rsidP="00970F46">
            <w:pPr>
              <w:pStyle w:val="Sinespaciado"/>
              <w:jc w:val="both"/>
              <w:rPr>
                <w:rFonts w:ascii="Arial" w:hAnsi="Arial" w:cs="Arial"/>
              </w:rPr>
            </w:pPr>
            <w:r w:rsidRPr="00970F46">
              <w:rPr>
                <w:rFonts w:ascii="Arial" w:hAnsi="Arial" w:cs="Arial"/>
                <w:b/>
              </w:rPr>
              <w:t>IV.10.</w:t>
            </w:r>
            <w:r w:rsidR="00DF03AA" w:rsidRPr="00970F46">
              <w:rPr>
                <w:rFonts w:ascii="Arial" w:hAnsi="Arial" w:cs="Arial"/>
                <w:b/>
              </w:rPr>
              <w:t>9</w:t>
            </w:r>
            <w:r w:rsidR="00454B47" w:rsidRPr="00970F46">
              <w:rPr>
                <w:rFonts w:ascii="Arial" w:hAnsi="Arial" w:cs="Arial"/>
              </w:rPr>
              <w:t>No presentar su proposición en el tipo de moneda solicitada.</w:t>
            </w:r>
          </w:p>
        </w:tc>
      </w:tr>
      <w:tr w:rsidR="00596F8C" w:rsidRPr="00970F46" w:rsidTr="00DB24BB">
        <w:trPr>
          <w:trHeight w:val="247"/>
          <w:jc w:val="center"/>
        </w:trPr>
        <w:tc>
          <w:tcPr>
            <w:tcW w:w="2383" w:type="dxa"/>
            <w:vMerge/>
            <w:shd w:val="clear" w:color="auto" w:fill="D9D9D9" w:themeFill="background1" w:themeFillShade="D9"/>
          </w:tcPr>
          <w:p w:rsidR="009821CC" w:rsidRPr="00970F46" w:rsidRDefault="009821CC"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821CC" w:rsidRPr="00970F46" w:rsidRDefault="00442848" w:rsidP="00970F46">
            <w:pPr>
              <w:pStyle w:val="Sinespaciado"/>
              <w:jc w:val="both"/>
              <w:rPr>
                <w:rFonts w:ascii="Arial" w:hAnsi="Arial" w:cs="Arial"/>
              </w:rPr>
            </w:pPr>
            <w:r w:rsidRPr="00970F46">
              <w:rPr>
                <w:rFonts w:ascii="Arial" w:hAnsi="Arial" w:cs="Arial"/>
                <w:b/>
              </w:rPr>
              <w:t>IV.10.</w:t>
            </w:r>
            <w:r w:rsidR="00DF03AA" w:rsidRPr="00970F46">
              <w:rPr>
                <w:rFonts w:ascii="Arial" w:hAnsi="Arial" w:cs="Arial"/>
                <w:b/>
              </w:rPr>
              <w:t>10</w:t>
            </w:r>
            <w:r w:rsidRPr="00970F46">
              <w:rPr>
                <w:rFonts w:ascii="Arial" w:hAnsi="Arial" w:cs="Arial"/>
                <w:b/>
              </w:rPr>
              <w:t>.</w:t>
            </w:r>
            <w:r w:rsidR="00454B47" w:rsidRPr="00970F46">
              <w:rPr>
                <w:rFonts w:ascii="Arial" w:hAnsi="Arial" w:cs="Arial"/>
              </w:rPr>
              <w:t>No presentar la vigencia de la proposición de acuerdo con lo solicitado.</w:t>
            </w:r>
          </w:p>
        </w:tc>
      </w:tr>
      <w:tr w:rsidR="00596F8C" w:rsidRPr="00970F46" w:rsidTr="00DB24BB">
        <w:trPr>
          <w:trHeight w:val="247"/>
          <w:jc w:val="center"/>
        </w:trPr>
        <w:tc>
          <w:tcPr>
            <w:tcW w:w="2383" w:type="dxa"/>
            <w:vMerge/>
            <w:shd w:val="clear" w:color="auto" w:fill="D9D9D9" w:themeFill="background1" w:themeFillShade="D9"/>
          </w:tcPr>
          <w:p w:rsidR="009821CC" w:rsidRPr="00970F46" w:rsidRDefault="009821CC"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821CC" w:rsidRPr="00970F46" w:rsidRDefault="00DF03AA" w:rsidP="00970F46">
            <w:pPr>
              <w:pStyle w:val="Sinespaciado"/>
              <w:jc w:val="both"/>
              <w:rPr>
                <w:rFonts w:ascii="Arial" w:hAnsi="Arial" w:cs="Arial"/>
              </w:rPr>
            </w:pPr>
            <w:r w:rsidRPr="00970F46">
              <w:rPr>
                <w:rFonts w:ascii="Arial" w:hAnsi="Arial" w:cs="Arial"/>
                <w:b/>
              </w:rPr>
              <w:t>IV.10.11</w:t>
            </w:r>
            <w:r w:rsidR="00442848" w:rsidRPr="00970F46">
              <w:rPr>
                <w:rFonts w:ascii="Arial" w:hAnsi="Arial" w:cs="Arial"/>
                <w:b/>
              </w:rPr>
              <w:t>.</w:t>
            </w:r>
            <w:r w:rsidR="00454B47" w:rsidRPr="00970F46">
              <w:rPr>
                <w:rFonts w:ascii="Arial" w:hAnsi="Arial" w:cs="Arial"/>
              </w:rPr>
              <w:t>En caso de que la proposición técnica y/o económica y/o el resto de la documentación sea presentada en su totalidad sin folio.</w:t>
            </w:r>
          </w:p>
        </w:tc>
      </w:tr>
      <w:tr w:rsidR="00596F8C" w:rsidRPr="00970F46" w:rsidTr="00DB24BB">
        <w:trPr>
          <w:trHeight w:val="247"/>
          <w:jc w:val="center"/>
        </w:trPr>
        <w:tc>
          <w:tcPr>
            <w:tcW w:w="2383" w:type="dxa"/>
            <w:vMerge/>
            <w:shd w:val="clear" w:color="auto" w:fill="D9D9D9" w:themeFill="background1" w:themeFillShade="D9"/>
          </w:tcPr>
          <w:p w:rsidR="009821CC" w:rsidRPr="00970F46" w:rsidRDefault="009821CC"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821CC" w:rsidRPr="00970F46" w:rsidRDefault="00DF03AA" w:rsidP="00970F46">
            <w:pPr>
              <w:pStyle w:val="Sinespaciado"/>
              <w:jc w:val="both"/>
              <w:rPr>
                <w:rFonts w:ascii="Arial" w:hAnsi="Arial" w:cs="Arial"/>
              </w:rPr>
            </w:pPr>
            <w:r w:rsidRPr="00970F46">
              <w:rPr>
                <w:rFonts w:ascii="Arial" w:hAnsi="Arial" w:cs="Arial"/>
                <w:b/>
              </w:rPr>
              <w:t>IV.10.12</w:t>
            </w:r>
            <w:r w:rsidR="00442848" w:rsidRPr="00970F46">
              <w:rPr>
                <w:rFonts w:ascii="Arial" w:hAnsi="Arial" w:cs="Arial"/>
                <w:b/>
              </w:rPr>
              <w:t>.</w:t>
            </w:r>
            <w:r w:rsidR="00454B47" w:rsidRPr="00970F46">
              <w:rPr>
                <w:rFonts w:ascii="Arial" w:hAnsi="Arial" w:cs="Arial"/>
              </w:rPr>
              <w:t>En caso de que alguna o algunas hojas de los documentos que integran la proposición carezcan de folio y no sea posible constatar que la o las hojas no foliadas mantienen continuidad.</w:t>
            </w:r>
          </w:p>
        </w:tc>
      </w:tr>
      <w:tr w:rsidR="00596F8C" w:rsidRPr="00970F46" w:rsidTr="00DB24BB">
        <w:trPr>
          <w:trHeight w:val="247"/>
          <w:jc w:val="center"/>
        </w:trPr>
        <w:tc>
          <w:tcPr>
            <w:tcW w:w="2383" w:type="dxa"/>
            <w:vMerge/>
            <w:shd w:val="clear" w:color="auto" w:fill="D9D9D9" w:themeFill="background1" w:themeFillShade="D9"/>
          </w:tcPr>
          <w:p w:rsidR="009821CC" w:rsidRPr="00970F46" w:rsidRDefault="009821CC"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821CC" w:rsidRPr="00970F46" w:rsidRDefault="00DF03AA" w:rsidP="00970F46">
            <w:pPr>
              <w:pStyle w:val="Sinespaciado"/>
              <w:jc w:val="both"/>
              <w:rPr>
                <w:rFonts w:ascii="Arial" w:hAnsi="Arial" w:cs="Arial"/>
              </w:rPr>
            </w:pPr>
            <w:r w:rsidRPr="00970F46">
              <w:rPr>
                <w:rFonts w:ascii="Arial" w:hAnsi="Arial" w:cs="Arial"/>
                <w:b/>
              </w:rPr>
              <w:t>IV.10.13</w:t>
            </w:r>
            <w:r w:rsidR="00442848" w:rsidRPr="00970F46">
              <w:rPr>
                <w:rFonts w:ascii="Arial" w:hAnsi="Arial" w:cs="Arial"/>
                <w:b/>
              </w:rPr>
              <w:t>.</w:t>
            </w:r>
            <w:r w:rsidR="00454B47" w:rsidRPr="00970F46">
              <w:rPr>
                <w:rFonts w:ascii="Arial" w:hAnsi="Arial" w:cs="Arial"/>
              </w:rPr>
              <w:t>En caso de que en la proposición falte alguna hoja y la omisión no pueda ser cubierta con información contenida en la misma.</w:t>
            </w:r>
          </w:p>
        </w:tc>
      </w:tr>
      <w:tr w:rsidR="00596F8C" w:rsidRPr="00970F46" w:rsidTr="00DB24BB">
        <w:trPr>
          <w:trHeight w:val="247"/>
          <w:jc w:val="center"/>
        </w:trPr>
        <w:tc>
          <w:tcPr>
            <w:tcW w:w="2383" w:type="dxa"/>
            <w:vMerge/>
            <w:shd w:val="clear" w:color="auto" w:fill="D9D9D9" w:themeFill="background1" w:themeFillShade="D9"/>
          </w:tcPr>
          <w:p w:rsidR="009821CC" w:rsidRPr="00970F46" w:rsidRDefault="009821CC"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821CC" w:rsidRPr="00970F46" w:rsidRDefault="00DF03AA" w:rsidP="00970F46">
            <w:pPr>
              <w:pStyle w:val="Sinespaciado"/>
              <w:jc w:val="both"/>
              <w:rPr>
                <w:rFonts w:ascii="Arial" w:hAnsi="Arial" w:cs="Arial"/>
              </w:rPr>
            </w:pPr>
            <w:r w:rsidRPr="00970F46">
              <w:rPr>
                <w:rFonts w:ascii="Arial" w:hAnsi="Arial" w:cs="Arial"/>
                <w:b/>
              </w:rPr>
              <w:t>IV.10.14</w:t>
            </w:r>
            <w:r w:rsidR="00442848" w:rsidRPr="00970F46">
              <w:rPr>
                <w:rFonts w:ascii="Arial" w:hAnsi="Arial" w:cs="Arial"/>
                <w:b/>
              </w:rPr>
              <w:t>.</w:t>
            </w:r>
            <w:r w:rsidR="00454B47" w:rsidRPr="00970F46">
              <w:rPr>
                <w:rFonts w:ascii="Arial" w:hAnsi="Arial" w:cs="Arial"/>
              </w:rPr>
              <w:t>Presentar la proposición técnica y económica, así como la documentación solicitada, sin la firma autógrafa de la persona facultada para ello.</w:t>
            </w:r>
          </w:p>
        </w:tc>
      </w:tr>
      <w:tr w:rsidR="00596F8C" w:rsidRPr="00970F46" w:rsidTr="00DB24BB">
        <w:trPr>
          <w:trHeight w:val="247"/>
          <w:jc w:val="center"/>
        </w:trPr>
        <w:tc>
          <w:tcPr>
            <w:tcW w:w="2383" w:type="dxa"/>
            <w:vMerge/>
            <w:shd w:val="clear" w:color="auto" w:fill="D9D9D9" w:themeFill="background1" w:themeFillShade="D9"/>
          </w:tcPr>
          <w:p w:rsidR="009821CC" w:rsidRPr="00970F46" w:rsidRDefault="009821CC"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821CC" w:rsidRPr="00970F46" w:rsidRDefault="00DF03AA" w:rsidP="00970F46">
            <w:pPr>
              <w:pStyle w:val="Sinespaciado"/>
              <w:jc w:val="both"/>
              <w:rPr>
                <w:rFonts w:ascii="Arial" w:hAnsi="Arial" w:cs="Arial"/>
              </w:rPr>
            </w:pPr>
            <w:r w:rsidRPr="00970F46">
              <w:rPr>
                <w:rFonts w:ascii="Arial" w:hAnsi="Arial" w:cs="Arial"/>
                <w:b/>
              </w:rPr>
              <w:t>IV.10.15</w:t>
            </w:r>
            <w:r w:rsidR="00442848" w:rsidRPr="00970F46">
              <w:rPr>
                <w:rFonts w:ascii="Arial" w:hAnsi="Arial" w:cs="Arial"/>
                <w:b/>
              </w:rPr>
              <w:t>.</w:t>
            </w:r>
            <w:r w:rsidR="00454B47" w:rsidRPr="00970F46">
              <w:rPr>
                <w:rFonts w:ascii="Arial" w:hAnsi="Arial" w:cs="Arial"/>
              </w:rPr>
              <w:t xml:space="preserve">Comprobar que algún licitante tiene acuerdos con otros licitantes para elevar los precios de los bienes y/o servicios objeto de la presente </w:t>
            </w:r>
            <w:r w:rsidR="004D183A" w:rsidRPr="00970F46">
              <w:rPr>
                <w:rFonts w:ascii="Arial" w:hAnsi="Arial" w:cs="Arial"/>
                <w:sz w:val="19"/>
                <w:szCs w:val="19"/>
              </w:rPr>
              <w:t>Licitación</w:t>
            </w:r>
            <w:r w:rsidR="00454B47" w:rsidRPr="00970F46">
              <w:rPr>
                <w:rFonts w:ascii="Arial" w:hAnsi="Arial" w:cs="Arial"/>
              </w:rPr>
              <w:t>o cualquier otro acuerdo que tenga como fin obtener una ventaja sobre los demás licitantes. En estos casos, se incluirán las observaciones que correspondan, en el acta de apertura de proposiciones y/o el acta de fallo.</w:t>
            </w:r>
          </w:p>
        </w:tc>
      </w:tr>
      <w:tr w:rsidR="00596F8C" w:rsidRPr="00970F46" w:rsidTr="00DB24BB">
        <w:trPr>
          <w:trHeight w:val="247"/>
          <w:jc w:val="center"/>
        </w:trPr>
        <w:tc>
          <w:tcPr>
            <w:tcW w:w="2383" w:type="dxa"/>
            <w:vMerge/>
            <w:shd w:val="clear" w:color="auto" w:fill="D9D9D9" w:themeFill="background1" w:themeFillShade="D9"/>
          </w:tcPr>
          <w:p w:rsidR="009821CC" w:rsidRPr="00970F46" w:rsidRDefault="009821CC"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821CC" w:rsidRPr="00970F46" w:rsidRDefault="00DF03AA" w:rsidP="00970F46">
            <w:pPr>
              <w:pStyle w:val="Sinespaciado"/>
              <w:jc w:val="both"/>
              <w:rPr>
                <w:rFonts w:ascii="Arial" w:hAnsi="Arial" w:cs="Arial"/>
              </w:rPr>
            </w:pPr>
            <w:r w:rsidRPr="00970F46">
              <w:rPr>
                <w:rFonts w:ascii="Arial" w:hAnsi="Arial" w:cs="Arial"/>
                <w:b/>
              </w:rPr>
              <w:t>IV.10.16</w:t>
            </w:r>
            <w:r w:rsidR="00442848" w:rsidRPr="00970F46">
              <w:rPr>
                <w:rFonts w:ascii="Arial" w:hAnsi="Arial" w:cs="Arial"/>
                <w:b/>
              </w:rPr>
              <w:t>.</w:t>
            </w:r>
            <w:r w:rsidR="00454B47" w:rsidRPr="00970F46">
              <w:rPr>
                <w:rFonts w:ascii="Arial" w:hAnsi="Arial" w:cs="Arial"/>
              </w:rPr>
              <w:t>No ofertar precios fijos.</w:t>
            </w:r>
          </w:p>
        </w:tc>
      </w:tr>
      <w:tr w:rsidR="00596F8C" w:rsidRPr="00970F46" w:rsidTr="00DB24BB">
        <w:trPr>
          <w:trHeight w:val="247"/>
          <w:jc w:val="center"/>
        </w:trPr>
        <w:tc>
          <w:tcPr>
            <w:tcW w:w="2383" w:type="dxa"/>
            <w:vMerge/>
            <w:shd w:val="clear" w:color="auto" w:fill="D9D9D9" w:themeFill="background1" w:themeFillShade="D9"/>
          </w:tcPr>
          <w:p w:rsidR="009821CC" w:rsidRPr="00970F46" w:rsidRDefault="009821CC"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821CC" w:rsidRPr="00970F46" w:rsidRDefault="00442848" w:rsidP="00970F46">
            <w:pPr>
              <w:pStyle w:val="Sinespaciado"/>
              <w:jc w:val="both"/>
              <w:rPr>
                <w:rFonts w:ascii="Arial" w:hAnsi="Arial" w:cs="Arial"/>
              </w:rPr>
            </w:pPr>
            <w:r w:rsidRPr="00970F46">
              <w:rPr>
                <w:rFonts w:ascii="Arial" w:hAnsi="Arial" w:cs="Arial"/>
                <w:b/>
              </w:rPr>
              <w:t>IV.10.1</w:t>
            </w:r>
            <w:r w:rsidR="00436EC6" w:rsidRPr="00970F46">
              <w:rPr>
                <w:rFonts w:ascii="Arial" w:hAnsi="Arial" w:cs="Arial"/>
                <w:b/>
              </w:rPr>
              <w:t>7</w:t>
            </w:r>
            <w:r w:rsidRPr="00970F46">
              <w:rPr>
                <w:rFonts w:ascii="Arial" w:hAnsi="Arial" w:cs="Arial"/>
                <w:b/>
              </w:rPr>
              <w:t>.</w:t>
            </w:r>
            <w:r w:rsidR="00454B47" w:rsidRPr="00970F46">
              <w:rPr>
                <w:rFonts w:ascii="Arial" w:hAnsi="Arial" w:cs="Arial"/>
              </w:rPr>
              <w:t xml:space="preserve">En caso </w:t>
            </w:r>
            <w:r w:rsidR="00436EC6" w:rsidRPr="00970F46">
              <w:rPr>
                <w:rFonts w:ascii="Arial" w:hAnsi="Arial" w:cs="Arial"/>
              </w:rPr>
              <w:t>de que</w:t>
            </w:r>
            <w:r w:rsidR="00454B47" w:rsidRPr="00970F46">
              <w:rPr>
                <w:rFonts w:ascii="Arial" w:hAnsi="Arial" w:cs="Arial"/>
              </w:rPr>
              <w:t xml:space="preserve"> los archivos</w:t>
            </w:r>
            <w:r w:rsidR="008C11D0" w:rsidRPr="00970F46">
              <w:rPr>
                <w:rFonts w:ascii="Arial" w:hAnsi="Arial" w:cs="Arial"/>
              </w:rPr>
              <w:t xml:space="preserve"> no puedan ser abiertos</w:t>
            </w:r>
            <w:r w:rsidR="00436EC6" w:rsidRPr="00970F46">
              <w:rPr>
                <w:rFonts w:ascii="Arial" w:hAnsi="Arial" w:cs="Arial"/>
              </w:rPr>
              <w:t xml:space="preserve"> o descargados</w:t>
            </w:r>
            <w:r w:rsidR="008C11D0" w:rsidRPr="00970F46">
              <w:rPr>
                <w:rFonts w:ascii="Arial" w:hAnsi="Arial" w:cs="Arial"/>
              </w:rPr>
              <w:t xml:space="preserve"> por la C</w:t>
            </w:r>
            <w:r w:rsidR="00454B47" w:rsidRPr="00970F46">
              <w:rPr>
                <w:rFonts w:ascii="Arial" w:hAnsi="Arial" w:cs="Arial"/>
              </w:rPr>
              <w:t>onvocante.</w:t>
            </w:r>
          </w:p>
        </w:tc>
      </w:tr>
      <w:tr w:rsidR="00596F8C" w:rsidRPr="00970F46" w:rsidTr="00DB24BB">
        <w:trPr>
          <w:trHeight w:val="247"/>
          <w:jc w:val="center"/>
        </w:trPr>
        <w:tc>
          <w:tcPr>
            <w:tcW w:w="2383" w:type="dxa"/>
            <w:vMerge/>
            <w:shd w:val="clear" w:color="auto" w:fill="D9D9D9" w:themeFill="background1" w:themeFillShade="D9"/>
          </w:tcPr>
          <w:p w:rsidR="00436EC6" w:rsidRPr="00970F46" w:rsidRDefault="00436EC6"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436EC6" w:rsidRPr="00970F46" w:rsidRDefault="00436EC6" w:rsidP="00970F46">
            <w:pPr>
              <w:pStyle w:val="Sinespaciado"/>
              <w:jc w:val="both"/>
              <w:rPr>
                <w:rFonts w:ascii="Arial" w:hAnsi="Arial" w:cs="Arial"/>
                <w:b/>
              </w:rPr>
            </w:pPr>
            <w:r w:rsidRPr="00970F46">
              <w:rPr>
                <w:rFonts w:ascii="Arial" w:hAnsi="Arial" w:cs="Arial"/>
                <w:b/>
              </w:rPr>
              <w:t xml:space="preserve">IV.10.18. </w:t>
            </w:r>
            <w:r w:rsidRPr="00970F46">
              <w:rPr>
                <w:rFonts w:ascii="Arial" w:hAnsi="Arial" w:cs="Arial"/>
              </w:rPr>
              <w:t>No presentar</w:t>
            </w:r>
            <w:r w:rsidR="00AE22D2">
              <w:rPr>
                <w:rFonts w:ascii="Arial" w:hAnsi="Arial" w:cs="Arial"/>
              </w:rPr>
              <w:t xml:space="preserve"> </w:t>
            </w:r>
            <w:r w:rsidRPr="00970F46">
              <w:rPr>
                <w:rFonts w:ascii="Arial" w:hAnsi="Arial" w:cs="Arial"/>
              </w:rPr>
              <w:t>constancia de visita a las instalaciones.</w:t>
            </w:r>
          </w:p>
        </w:tc>
      </w:tr>
      <w:tr w:rsidR="00596F8C" w:rsidRPr="00970F46" w:rsidTr="00DB24BB">
        <w:trPr>
          <w:trHeight w:val="247"/>
          <w:jc w:val="center"/>
        </w:trPr>
        <w:tc>
          <w:tcPr>
            <w:tcW w:w="2383" w:type="dxa"/>
            <w:vMerge/>
            <w:shd w:val="clear" w:color="auto" w:fill="D9D9D9" w:themeFill="background1" w:themeFillShade="D9"/>
          </w:tcPr>
          <w:p w:rsidR="009821CC" w:rsidRPr="00970F46" w:rsidRDefault="009821CC" w:rsidP="00970F46">
            <w:pPr>
              <w:pStyle w:val="Prrafodelista"/>
              <w:numPr>
                <w:ilvl w:val="0"/>
                <w:numId w:val="49"/>
              </w:numPr>
              <w:tabs>
                <w:tab w:val="left" w:pos="291"/>
                <w:tab w:val="left" w:pos="427"/>
                <w:tab w:val="left" w:pos="454"/>
                <w:tab w:val="left" w:pos="575"/>
              </w:tabs>
              <w:ind w:left="0" w:firstLine="0"/>
              <w:rPr>
                <w:rFonts w:ascii="Arial" w:hAnsi="Arial" w:cs="Arial"/>
                <w:b/>
              </w:rPr>
            </w:pPr>
          </w:p>
        </w:tc>
        <w:tc>
          <w:tcPr>
            <w:tcW w:w="7818" w:type="dxa"/>
            <w:vAlign w:val="center"/>
          </w:tcPr>
          <w:p w:rsidR="009821CC" w:rsidRPr="00970F46" w:rsidRDefault="00442848" w:rsidP="00970F46">
            <w:pPr>
              <w:pStyle w:val="Sinespaciado"/>
              <w:jc w:val="both"/>
              <w:rPr>
                <w:rFonts w:ascii="Arial" w:hAnsi="Arial" w:cs="Arial"/>
              </w:rPr>
            </w:pPr>
            <w:r w:rsidRPr="00970F46">
              <w:rPr>
                <w:rFonts w:ascii="Arial" w:hAnsi="Arial" w:cs="Arial"/>
                <w:b/>
              </w:rPr>
              <w:t>IV.10.1</w:t>
            </w:r>
            <w:r w:rsidR="00436EC6" w:rsidRPr="00970F46">
              <w:rPr>
                <w:rFonts w:ascii="Arial" w:hAnsi="Arial" w:cs="Arial"/>
                <w:b/>
              </w:rPr>
              <w:t>9</w:t>
            </w:r>
            <w:r w:rsidRPr="00970F46">
              <w:rPr>
                <w:rFonts w:ascii="Arial" w:hAnsi="Arial" w:cs="Arial"/>
                <w:b/>
              </w:rPr>
              <w:t>.</w:t>
            </w:r>
            <w:r w:rsidR="00454B47" w:rsidRPr="00970F46">
              <w:rPr>
                <w:rFonts w:ascii="Arial" w:hAnsi="Arial" w:cs="Arial"/>
              </w:rPr>
              <w:t>El incumplimiento de algún requisito establecido en la</w:t>
            </w:r>
            <w:r w:rsidR="00FE380C" w:rsidRPr="00970F46">
              <w:rPr>
                <w:rFonts w:ascii="Arial" w:hAnsi="Arial" w:cs="Arial"/>
              </w:rPr>
              <w:t xml:space="preserve"> presente Convocatoria.</w:t>
            </w:r>
          </w:p>
        </w:tc>
      </w:tr>
    </w:tbl>
    <w:p w:rsidR="009821CC" w:rsidRPr="00970F46" w:rsidRDefault="00DB5EC8" w:rsidP="009E0D81">
      <w:pPr>
        <w:pStyle w:val="Prrafodelista"/>
        <w:numPr>
          <w:ilvl w:val="0"/>
          <w:numId w:val="51"/>
        </w:numPr>
        <w:tabs>
          <w:tab w:val="left" w:pos="3119"/>
        </w:tabs>
        <w:autoSpaceDE w:val="0"/>
        <w:autoSpaceDN w:val="0"/>
        <w:adjustRightInd w:val="0"/>
        <w:spacing w:after="0" w:line="240" w:lineRule="auto"/>
        <w:ind w:left="0" w:firstLine="0"/>
        <w:rPr>
          <w:rFonts w:ascii="Arial" w:hAnsi="Arial" w:cs="Arial"/>
          <w:bCs/>
          <w:sz w:val="20"/>
          <w:szCs w:val="20"/>
          <w:lang w:val="es-ES"/>
        </w:rPr>
      </w:pPr>
      <w:r w:rsidRPr="00970F46">
        <w:rPr>
          <w:rFonts w:ascii="Arial" w:hAnsi="Arial" w:cs="Arial"/>
          <w:b/>
          <w:sz w:val="20"/>
          <w:szCs w:val="20"/>
        </w:rPr>
        <w:t>CRITERIOS PARA LA EVALUACIÓN Y ADJUDICACIÓN DE LAS PROPOSICIONES.</w:t>
      </w:r>
    </w:p>
    <w:p w:rsidR="00436EC6" w:rsidRPr="00970F46" w:rsidRDefault="00436EC6" w:rsidP="00970F46">
      <w:pPr>
        <w:pStyle w:val="Prrafodelista"/>
        <w:tabs>
          <w:tab w:val="left" w:pos="3119"/>
        </w:tabs>
        <w:autoSpaceDE w:val="0"/>
        <w:autoSpaceDN w:val="0"/>
        <w:adjustRightInd w:val="0"/>
        <w:spacing w:after="0" w:line="240" w:lineRule="auto"/>
        <w:ind w:left="0"/>
        <w:jc w:val="both"/>
        <w:rPr>
          <w:rFonts w:ascii="Arial" w:hAnsi="Arial" w:cs="Arial"/>
          <w:bCs/>
          <w:sz w:val="10"/>
          <w:szCs w:val="10"/>
          <w:lang w:val="es-ES"/>
        </w:rPr>
      </w:pPr>
    </w:p>
    <w:tbl>
      <w:tblPr>
        <w:tblStyle w:val="Tablaconcuadrcula"/>
        <w:tblW w:w="10243" w:type="dxa"/>
        <w:tblInd w:w="-354" w:type="dxa"/>
        <w:tblLayout w:type="fixed"/>
        <w:tblLook w:val="04A0" w:firstRow="1" w:lastRow="0" w:firstColumn="1" w:lastColumn="0" w:noHBand="0" w:noVBand="1"/>
      </w:tblPr>
      <w:tblGrid>
        <w:gridCol w:w="36"/>
        <w:gridCol w:w="2368"/>
        <w:gridCol w:w="42"/>
        <w:gridCol w:w="6196"/>
        <w:gridCol w:w="42"/>
        <w:gridCol w:w="1518"/>
        <w:gridCol w:w="41"/>
      </w:tblGrid>
      <w:tr w:rsidR="00436EC6" w:rsidRPr="00970F46" w:rsidTr="00436EC6">
        <w:trPr>
          <w:gridBefore w:val="1"/>
          <w:wBefore w:w="36" w:type="dxa"/>
        </w:trPr>
        <w:tc>
          <w:tcPr>
            <w:tcW w:w="2410" w:type="dxa"/>
            <w:gridSpan w:val="2"/>
            <w:tcBorders>
              <w:bottom w:val="nil"/>
            </w:tcBorders>
            <w:shd w:val="clear" w:color="auto" w:fill="D9D9D9" w:themeFill="background1" w:themeFillShade="D9"/>
          </w:tcPr>
          <w:p w:rsidR="00436EC6" w:rsidRPr="00970F46" w:rsidRDefault="00436EC6" w:rsidP="00970F46">
            <w:pPr>
              <w:pStyle w:val="Prrafodelista"/>
              <w:numPr>
                <w:ilvl w:val="0"/>
                <w:numId w:val="52"/>
              </w:numPr>
              <w:tabs>
                <w:tab w:val="left" w:pos="454"/>
              </w:tabs>
              <w:ind w:left="0" w:firstLine="0"/>
              <w:rPr>
                <w:rFonts w:ascii="Arial" w:hAnsi="Arial" w:cs="Arial"/>
                <w:b/>
                <w:lang w:val="es-ES"/>
              </w:rPr>
            </w:pPr>
            <w:r w:rsidRPr="00970F46">
              <w:rPr>
                <w:rFonts w:ascii="Arial" w:hAnsi="Arial" w:cs="Arial"/>
                <w:b/>
              </w:rPr>
              <w:t>Criterios para la evaluación</w:t>
            </w:r>
            <w:r w:rsidRPr="00970F46">
              <w:rPr>
                <w:rFonts w:ascii="Arial" w:hAnsi="Arial" w:cs="Arial"/>
                <w:b/>
                <w:lang w:val="es-ES"/>
              </w:rPr>
              <w:t>.</w:t>
            </w:r>
          </w:p>
        </w:tc>
        <w:tc>
          <w:tcPr>
            <w:tcW w:w="6238" w:type="dxa"/>
            <w:gridSpan w:val="2"/>
            <w:tcBorders>
              <w:right w:val="single" w:sz="4" w:space="0" w:color="auto"/>
            </w:tcBorders>
            <w:vAlign w:val="center"/>
          </w:tcPr>
          <w:p w:rsidR="00436EC6" w:rsidRPr="00970F46" w:rsidRDefault="00436EC6" w:rsidP="00970F46">
            <w:pPr>
              <w:pStyle w:val="Prrafodelista"/>
              <w:numPr>
                <w:ilvl w:val="2"/>
                <w:numId w:val="0"/>
              </w:numPr>
              <w:tabs>
                <w:tab w:val="left" w:pos="459"/>
              </w:tabs>
              <w:jc w:val="both"/>
              <w:rPr>
                <w:rFonts w:ascii="Arial" w:hAnsi="Arial" w:cs="Arial"/>
                <w:lang w:val="es-ES"/>
              </w:rPr>
            </w:pPr>
            <w:r w:rsidRPr="00970F46">
              <w:rPr>
                <w:rFonts w:ascii="Arial" w:hAnsi="Arial" w:cs="Arial"/>
                <w:b/>
              </w:rPr>
              <w:t>V.1.1.</w:t>
            </w:r>
            <w:r w:rsidRPr="00970F46">
              <w:rPr>
                <w:rFonts w:ascii="Arial" w:hAnsi="Arial" w:cs="Arial"/>
              </w:rPr>
              <w:t xml:space="preserve"> Puntos o porcentajes: </w:t>
            </w:r>
          </w:p>
          <w:p w:rsidR="00436EC6" w:rsidRPr="00970F46" w:rsidRDefault="00436EC6" w:rsidP="00970F46">
            <w:pPr>
              <w:jc w:val="both"/>
              <w:rPr>
                <w:rFonts w:ascii="Arial" w:hAnsi="Arial" w:cs="Arial"/>
              </w:rPr>
            </w:pPr>
            <w:r w:rsidRPr="00970F46">
              <w:rPr>
                <w:rFonts w:ascii="Arial" w:hAnsi="Arial" w:cs="Arial"/>
              </w:rPr>
              <w:t xml:space="preserve">Con apego en lo dispuesto por los artículos </w:t>
            </w:r>
            <w:r w:rsidRPr="00970F46">
              <w:rPr>
                <w:rFonts w:ascii="Arial" w:hAnsi="Arial" w:cs="Arial"/>
                <w:b/>
              </w:rPr>
              <w:t>26</w:t>
            </w:r>
            <w:r w:rsidRPr="00970F46">
              <w:rPr>
                <w:rFonts w:ascii="Arial" w:hAnsi="Arial" w:cs="Arial"/>
              </w:rPr>
              <w:t xml:space="preserve">, </w:t>
            </w:r>
            <w:r w:rsidRPr="00970F46">
              <w:rPr>
                <w:rFonts w:ascii="Arial" w:hAnsi="Arial" w:cs="Arial"/>
                <w:b/>
              </w:rPr>
              <w:t>36</w:t>
            </w:r>
            <w:r w:rsidRPr="00970F46">
              <w:rPr>
                <w:rFonts w:ascii="Arial" w:hAnsi="Arial" w:cs="Arial"/>
              </w:rPr>
              <w:t xml:space="preserve">, </w:t>
            </w:r>
            <w:r w:rsidRPr="00970F46">
              <w:rPr>
                <w:rFonts w:ascii="Arial" w:hAnsi="Arial" w:cs="Arial"/>
                <w:b/>
              </w:rPr>
              <w:t>36 Bis</w:t>
            </w:r>
            <w:r w:rsidRPr="00970F46">
              <w:rPr>
                <w:rFonts w:ascii="Arial" w:hAnsi="Arial" w:cs="Arial"/>
              </w:rPr>
              <w:t xml:space="preserve"> de la Ley, </w:t>
            </w:r>
            <w:r w:rsidRPr="00970F46">
              <w:rPr>
                <w:rFonts w:ascii="Arial" w:hAnsi="Arial" w:cs="Arial"/>
                <w:b/>
              </w:rPr>
              <w:t>52</w:t>
            </w:r>
            <w:r w:rsidRPr="00970F46">
              <w:rPr>
                <w:rFonts w:ascii="Arial" w:hAnsi="Arial" w:cs="Arial"/>
              </w:rPr>
              <w:t xml:space="preserve"> del Reglamento, y el Capítulo Segundo, Sección Segunda en su Octavo Lineamiento, del Acuerdo por el que se emiten diversos Lineamientos en Materia de Adquisiciones, Arrendamientos y Servicios y de Obras Públicas y Servicios Relacionados con las Mismas, publicado en el Diario Oficial de la Federación el 9 de septiembre de 2010,considerando exclusivamente los requisitos y condiciones establecidos en la presente convocatoria y en el o los resultados de la(s) junta(s) de aclaraciones, así como en las </w:t>
            </w:r>
            <w:r w:rsidRPr="00970F46">
              <w:rPr>
                <w:rFonts w:ascii="Arial" w:hAnsi="Arial" w:cs="Arial"/>
                <w:b/>
              </w:rPr>
              <w:t>“Especificaciones Técnicas”</w:t>
            </w:r>
            <w:r w:rsidRPr="00970F46">
              <w:rPr>
                <w:rFonts w:ascii="Arial" w:hAnsi="Arial" w:cs="Arial"/>
              </w:rPr>
              <w:t xml:space="preserve"> descritas en el </w:t>
            </w:r>
            <w:r w:rsidRPr="00970F46">
              <w:rPr>
                <w:rFonts w:ascii="Arial" w:hAnsi="Arial" w:cs="Arial"/>
                <w:b/>
              </w:rPr>
              <w:t>A</w:t>
            </w:r>
            <w:r w:rsidRPr="00970F46">
              <w:rPr>
                <w:rFonts w:ascii="Arial" w:hAnsi="Arial" w:cs="Arial"/>
                <w:b/>
                <w:bCs/>
              </w:rPr>
              <w:t>nexo Técnico</w:t>
            </w:r>
            <w:r w:rsidRPr="00970F46">
              <w:rPr>
                <w:rFonts w:ascii="Arial" w:hAnsi="Arial" w:cs="Arial"/>
                <w:bCs/>
              </w:rPr>
              <w:t xml:space="preserve">  y en el </w:t>
            </w:r>
            <w:r w:rsidRPr="00970F46">
              <w:rPr>
                <w:rFonts w:ascii="Arial" w:hAnsi="Arial" w:cs="Arial"/>
                <w:b/>
              </w:rPr>
              <w:t>Formato 13</w:t>
            </w:r>
            <w:r w:rsidRPr="00970F46">
              <w:rPr>
                <w:rFonts w:ascii="Arial" w:hAnsi="Arial" w:cs="Arial"/>
              </w:rPr>
              <w:t xml:space="preserve"> (Propuesta Económica), a efecto de que se garantice satisfactoriamente el cumplimiento de las obligaciones respectivas.</w:t>
            </w:r>
          </w:p>
          <w:p w:rsidR="00436EC6" w:rsidRPr="00970F46" w:rsidRDefault="00436EC6" w:rsidP="00970F46">
            <w:pPr>
              <w:jc w:val="both"/>
              <w:rPr>
                <w:rFonts w:ascii="Arial" w:hAnsi="Arial" w:cs="Arial"/>
              </w:rPr>
            </w:pPr>
            <w:r w:rsidRPr="00970F46">
              <w:rPr>
                <w:rFonts w:ascii="Arial" w:hAnsi="Arial" w:cs="Arial"/>
              </w:rPr>
              <w:t>Los requisitos de forma que se señalan en la presente Convocatoria y que no afectan la solvencia de la proposición, se entenderán que si bien para efectos de descalificación no es indispensable su cumplimiento, si lo es para la mejor conducción del procedimiento.</w:t>
            </w:r>
          </w:p>
          <w:p w:rsidR="00436EC6" w:rsidRPr="00970F46" w:rsidRDefault="00436EC6" w:rsidP="00970F46">
            <w:pPr>
              <w:jc w:val="both"/>
              <w:rPr>
                <w:rFonts w:ascii="Arial" w:hAnsi="Arial" w:cs="Arial"/>
              </w:rPr>
            </w:pPr>
            <w:r w:rsidRPr="00970F46">
              <w:rPr>
                <w:rFonts w:ascii="Arial" w:hAnsi="Arial" w:cs="Arial"/>
              </w:rPr>
              <w:t>Ninguna de las condiciones contenidas en la presente Convocatoria podrán ser modificadas una vez celebrada(s) la(s) junta(s) de aclaraciones; asimismo ninguna de las proposiciones presentadas por los licitantes podrán ser negociadas.</w:t>
            </w:r>
          </w:p>
          <w:p w:rsidR="00436EC6" w:rsidRPr="00970F46" w:rsidRDefault="00436EC6" w:rsidP="00970F46">
            <w:pPr>
              <w:jc w:val="both"/>
              <w:rPr>
                <w:rFonts w:ascii="Arial" w:hAnsi="Arial" w:cs="Arial"/>
                <w:b/>
              </w:rPr>
            </w:pPr>
            <w:r w:rsidRPr="00970F46">
              <w:rPr>
                <w:rFonts w:ascii="Arial" w:hAnsi="Arial" w:cs="Arial"/>
              </w:rPr>
              <w:t xml:space="preserve">Se verificará que las proposiciones cumplan con todo lo señalado en la presente Convocatoria. </w:t>
            </w:r>
          </w:p>
        </w:tc>
        <w:tc>
          <w:tcPr>
            <w:tcW w:w="1559" w:type="dxa"/>
            <w:gridSpan w:val="2"/>
            <w:tcBorders>
              <w:left w:val="single" w:sz="4" w:space="0" w:color="auto"/>
            </w:tcBorders>
            <w:vAlign w:val="center"/>
          </w:tcPr>
          <w:p w:rsidR="00436EC6" w:rsidRPr="00970F46" w:rsidRDefault="00436EC6" w:rsidP="00970F46">
            <w:pPr>
              <w:jc w:val="center"/>
              <w:rPr>
                <w:rFonts w:ascii="Arial" w:hAnsi="Arial" w:cs="Arial"/>
                <w:b/>
              </w:rPr>
            </w:pPr>
            <w:r w:rsidRPr="00970F46">
              <w:rPr>
                <w:rFonts w:ascii="Arial" w:hAnsi="Arial" w:cs="Arial"/>
                <w:b/>
              </w:rPr>
              <w:t>Aplica</w:t>
            </w:r>
          </w:p>
        </w:tc>
      </w:tr>
      <w:tr w:rsidR="0019299B" w:rsidRPr="00970F46" w:rsidTr="00436EC6">
        <w:tblPrEx>
          <w:jc w:val="center"/>
          <w:tblInd w:w="0" w:type="dxa"/>
        </w:tblPrEx>
        <w:trPr>
          <w:gridAfter w:val="1"/>
          <w:wAfter w:w="41" w:type="dxa"/>
          <w:jc w:val="center"/>
        </w:trPr>
        <w:tc>
          <w:tcPr>
            <w:tcW w:w="2404" w:type="dxa"/>
            <w:gridSpan w:val="2"/>
            <w:vMerge w:val="restart"/>
            <w:tcBorders>
              <w:top w:val="nil"/>
              <w:bottom w:val="nil"/>
            </w:tcBorders>
            <w:shd w:val="clear" w:color="auto" w:fill="D9D9D9" w:themeFill="background1" w:themeFillShade="D9"/>
          </w:tcPr>
          <w:p w:rsidR="0019299B" w:rsidRPr="00970F46" w:rsidRDefault="0019299B" w:rsidP="00970F46">
            <w:pPr>
              <w:tabs>
                <w:tab w:val="left" w:pos="454"/>
              </w:tabs>
              <w:rPr>
                <w:rFonts w:ascii="Arial" w:hAnsi="Arial" w:cs="Arial"/>
                <w:b/>
              </w:rPr>
            </w:pPr>
          </w:p>
        </w:tc>
        <w:tc>
          <w:tcPr>
            <w:tcW w:w="6238" w:type="dxa"/>
            <w:gridSpan w:val="2"/>
            <w:vAlign w:val="center"/>
          </w:tcPr>
          <w:p w:rsidR="0019299B" w:rsidRPr="00970F46" w:rsidRDefault="00B35828" w:rsidP="00970F46">
            <w:pPr>
              <w:tabs>
                <w:tab w:val="left" w:pos="459"/>
              </w:tabs>
              <w:jc w:val="both"/>
              <w:rPr>
                <w:rFonts w:ascii="Arial" w:hAnsi="Arial" w:cs="Arial"/>
              </w:rPr>
            </w:pPr>
            <w:r w:rsidRPr="00970F46">
              <w:rPr>
                <w:rFonts w:ascii="Arial" w:hAnsi="Arial" w:cs="Arial"/>
                <w:b/>
              </w:rPr>
              <w:t>V.1.2.</w:t>
            </w:r>
            <w:r w:rsidR="0019299B" w:rsidRPr="00970F46">
              <w:rPr>
                <w:rFonts w:ascii="Arial" w:hAnsi="Arial" w:cs="Arial"/>
              </w:rPr>
              <w:t>Costo beneficio:</w:t>
            </w:r>
          </w:p>
        </w:tc>
        <w:tc>
          <w:tcPr>
            <w:tcW w:w="1560" w:type="dxa"/>
            <w:gridSpan w:val="2"/>
            <w:vAlign w:val="center"/>
          </w:tcPr>
          <w:p w:rsidR="0019299B" w:rsidRPr="00970F46" w:rsidRDefault="0019299B" w:rsidP="00970F46">
            <w:pPr>
              <w:tabs>
                <w:tab w:val="left" w:pos="1190"/>
                <w:tab w:val="left" w:pos="2127"/>
                <w:tab w:val="left" w:pos="3119"/>
                <w:tab w:val="left" w:pos="4482"/>
                <w:tab w:val="right" w:pos="9923"/>
              </w:tabs>
              <w:jc w:val="center"/>
              <w:rPr>
                <w:rFonts w:ascii="Arial" w:hAnsi="Arial" w:cs="Arial"/>
                <w:lang w:val="es-ES"/>
              </w:rPr>
            </w:pPr>
            <w:r w:rsidRPr="00970F46">
              <w:rPr>
                <w:rFonts w:ascii="Arial" w:hAnsi="Arial" w:cs="Arial"/>
                <w:lang w:val="es-ES"/>
              </w:rPr>
              <w:t>No aplica</w:t>
            </w:r>
          </w:p>
        </w:tc>
      </w:tr>
      <w:tr w:rsidR="0019299B" w:rsidRPr="00970F46" w:rsidTr="00436EC6">
        <w:tblPrEx>
          <w:jc w:val="center"/>
          <w:tblInd w:w="0" w:type="dxa"/>
        </w:tblPrEx>
        <w:trPr>
          <w:gridAfter w:val="1"/>
          <w:wAfter w:w="41" w:type="dxa"/>
          <w:jc w:val="center"/>
        </w:trPr>
        <w:tc>
          <w:tcPr>
            <w:tcW w:w="2404" w:type="dxa"/>
            <w:gridSpan w:val="2"/>
            <w:vMerge/>
            <w:tcBorders>
              <w:top w:val="nil"/>
              <w:bottom w:val="nil"/>
            </w:tcBorders>
            <w:shd w:val="clear" w:color="auto" w:fill="D9D9D9" w:themeFill="background1" w:themeFillShade="D9"/>
          </w:tcPr>
          <w:p w:rsidR="0019299B" w:rsidRPr="00970F46" w:rsidRDefault="0019299B" w:rsidP="00970F46">
            <w:pPr>
              <w:pStyle w:val="Prrafodelista"/>
              <w:numPr>
                <w:ilvl w:val="0"/>
                <w:numId w:val="52"/>
              </w:numPr>
              <w:tabs>
                <w:tab w:val="left" w:pos="454"/>
              </w:tabs>
              <w:ind w:left="0" w:firstLine="0"/>
              <w:rPr>
                <w:rFonts w:ascii="Arial" w:hAnsi="Arial" w:cs="Arial"/>
                <w:b/>
              </w:rPr>
            </w:pPr>
          </w:p>
        </w:tc>
        <w:tc>
          <w:tcPr>
            <w:tcW w:w="6238" w:type="dxa"/>
            <w:gridSpan w:val="2"/>
            <w:vAlign w:val="center"/>
          </w:tcPr>
          <w:p w:rsidR="0019299B" w:rsidRPr="00970F46" w:rsidRDefault="00B35828" w:rsidP="00970F46">
            <w:pPr>
              <w:tabs>
                <w:tab w:val="left" w:pos="459"/>
              </w:tabs>
              <w:jc w:val="both"/>
              <w:rPr>
                <w:rFonts w:ascii="Arial" w:hAnsi="Arial" w:cs="Arial"/>
              </w:rPr>
            </w:pPr>
            <w:r w:rsidRPr="00970F46">
              <w:rPr>
                <w:rFonts w:ascii="Arial" w:hAnsi="Arial" w:cs="Arial"/>
                <w:b/>
              </w:rPr>
              <w:t>V.1.3.</w:t>
            </w:r>
            <w:r w:rsidR="0019299B" w:rsidRPr="00970F46">
              <w:rPr>
                <w:rFonts w:ascii="Arial" w:hAnsi="Arial" w:cs="Arial"/>
              </w:rPr>
              <w:t xml:space="preserve">Binario: Se adjudica a quien cumpla los </w:t>
            </w:r>
            <w:r w:rsidR="00DD5518" w:rsidRPr="00970F46">
              <w:rPr>
                <w:rFonts w:ascii="Arial" w:hAnsi="Arial" w:cs="Arial"/>
              </w:rPr>
              <w:t>requisitos establecidos por la C</w:t>
            </w:r>
            <w:r w:rsidR="0019299B" w:rsidRPr="00970F46">
              <w:rPr>
                <w:rFonts w:ascii="Arial" w:hAnsi="Arial" w:cs="Arial"/>
              </w:rPr>
              <w:t xml:space="preserve">onvocante y oferte el precio más bajo. </w:t>
            </w:r>
          </w:p>
        </w:tc>
        <w:tc>
          <w:tcPr>
            <w:tcW w:w="1560" w:type="dxa"/>
            <w:gridSpan w:val="2"/>
            <w:vAlign w:val="center"/>
          </w:tcPr>
          <w:p w:rsidR="0019299B" w:rsidRPr="00970F46" w:rsidRDefault="00436EC6" w:rsidP="00970F46">
            <w:pPr>
              <w:tabs>
                <w:tab w:val="left" w:pos="1190"/>
                <w:tab w:val="left" w:pos="2127"/>
                <w:tab w:val="left" w:pos="3119"/>
                <w:tab w:val="left" w:pos="4482"/>
                <w:tab w:val="right" w:pos="9923"/>
              </w:tabs>
              <w:jc w:val="center"/>
              <w:rPr>
                <w:rFonts w:ascii="Arial" w:hAnsi="Arial" w:cs="Arial"/>
                <w:lang w:val="es-ES"/>
              </w:rPr>
            </w:pPr>
            <w:r w:rsidRPr="00970F46">
              <w:rPr>
                <w:rFonts w:ascii="Arial" w:hAnsi="Arial" w:cs="Arial"/>
                <w:lang w:val="es-ES"/>
              </w:rPr>
              <w:t>No a</w:t>
            </w:r>
            <w:r w:rsidR="0019299B" w:rsidRPr="00970F46">
              <w:rPr>
                <w:rFonts w:ascii="Arial" w:hAnsi="Arial" w:cs="Arial"/>
                <w:lang w:val="es-ES"/>
              </w:rPr>
              <w:t>plica</w:t>
            </w:r>
          </w:p>
        </w:tc>
      </w:tr>
      <w:tr w:rsidR="009821CC" w:rsidRPr="00970F46" w:rsidTr="00775B19">
        <w:tblPrEx>
          <w:jc w:val="center"/>
          <w:tblInd w:w="0" w:type="dxa"/>
        </w:tblPrEx>
        <w:trPr>
          <w:gridAfter w:val="1"/>
          <w:wAfter w:w="41" w:type="dxa"/>
          <w:trHeight w:val="275"/>
          <w:jc w:val="center"/>
        </w:trPr>
        <w:tc>
          <w:tcPr>
            <w:tcW w:w="2404" w:type="dxa"/>
            <w:gridSpan w:val="2"/>
            <w:tcBorders>
              <w:top w:val="single" w:sz="4" w:space="0" w:color="auto"/>
            </w:tcBorders>
            <w:shd w:val="clear" w:color="auto" w:fill="D9D9D9" w:themeFill="background1" w:themeFillShade="D9"/>
          </w:tcPr>
          <w:p w:rsidR="009821CC" w:rsidRPr="00970F46" w:rsidRDefault="00C0734F" w:rsidP="00970F46">
            <w:pPr>
              <w:pStyle w:val="Prrafodelista"/>
              <w:numPr>
                <w:ilvl w:val="0"/>
                <w:numId w:val="52"/>
              </w:numPr>
              <w:tabs>
                <w:tab w:val="left" w:pos="454"/>
              </w:tabs>
              <w:ind w:left="0" w:firstLine="0"/>
              <w:rPr>
                <w:rFonts w:ascii="Arial" w:hAnsi="Arial" w:cs="Arial"/>
                <w:b/>
              </w:rPr>
            </w:pPr>
            <w:r w:rsidRPr="00970F46">
              <w:rPr>
                <w:rFonts w:ascii="Arial" w:hAnsi="Arial" w:cs="Arial"/>
                <w:b/>
              </w:rPr>
              <w:t>Forma de evaluación.</w:t>
            </w:r>
          </w:p>
        </w:tc>
        <w:tc>
          <w:tcPr>
            <w:tcW w:w="7798" w:type="dxa"/>
            <w:gridSpan w:val="4"/>
            <w:vAlign w:val="center"/>
          </w:tcPr>
          <w:p w:rsidR="008F0620" w:rsidRPr="00970F46" w:rsidRDefault="008F0620" w:rsidP="00970F46">
            <w:pPr>
              <w:tabs>
                <w:tab w:val="left" w:pos="2127"/>
                <w:tab w:val="left" w:pos="3119"/>
              </w:tabs>
              <w:jc w:val="both"/>
              <w:rPr>
                <w:rFonts w:ascii="Arial" w:hAnsi="Arial" w:cs="Arial"/>
              </w:rPr>
            </w:pPr>
            <w:r w:rsidRPr="00970F46">
              <w:rPr>
                <w:rFonts w:ascii="Arial" w:hAnsi="Arial" w:cs="Arial"/>
              </w:rPr>
              <w:t>El servicio objeto de la presente licitación será adjudicado por partida única, al licitante que habiendo cumplido con todas las condiciones legales-administrativas, técnicas y económicas, así como se determine que es la proposición solv</w:t>
            </w:r>
            <w:r w:rsidR="00436EC6" w:rsidRPr="00970F46">
              <w:rPr>
                <w:rFonts w:ascii="Arial" w:hAnsi="Arial" w:cs="Arial"/>
              </w:rPr>
              <w:t>ente la más conveniente para la</w:t>
            </w:r>
            <w:r w:rsidRPr="00970F46">
              <w:rPr>
                <w:rFonts w:ascii="Arial" w:hAnsi="Arial" w:cs="Arial"/>
              </w:rPr>
              <w:t xml:space="preserve"> Convocante aquélla que reúna la mayor puntuación, para lo cual se calculará el resultado final de la puntuación que obtuvo cada proposición, aplicando la siguiente fórmula:</w:t>
            </w:r>
          </w:p>
          <w:p w:rsidR="008F0620" w:rsidRPr="00970F46" w:rsidRDefault="008F0620" w:rsidP="00970F46">
            <w:pPr>
              <w:tabs>
                <w:tab w:val="left" w:pos="2127"/>
                <w:tab w:val="left" w:pos="3119"/>
              </w:tabs>
              <w:jc w:val="center"/>
              <w:rPr>
                <w:rFonts w:ascii="Arial" w:hAnsi="Arial" w:cs="Arial"/>
                <w:b/>
              </w:rPr>
            </w:pPr>
            <w:r w:rsidRPr="00970F46">
              <w:rPr>
                <w:rFonts w:ascii="Arial" w:hAnsi="Arial" w:cs="Arial"/>
                <w:b/>
              </w:rPr>
              <w:t>PTJ = TPT + PPE                                  PARA TODA J = 1, 2,…..,N</w:t>
            </w:r>
          </w:p>
          <w:p w:rsidR="008F0620" w:rsidRPr="00970F46" w:rsidRDefault="008F0620" w:rsidP="00970F46">
            <w:pPr>
              <w:tabs>
                <w:tab w:val="left" w:pos="2127"/>
                <w:tab w:val="left" w:pos="3119"/>
              </w:tabs>
              <w:jc w:val="center"/>
              <w:rPr>
                <w:rFonts w:ascii="Arial" w:hAnsi="Arial" w:cs="Arial"/>
                <w:b/>
              </w:rPr>
            </w:pPr>
            <w:r w:rsidRPr="00970F46">
              <w:rPr>
                <w:rFonts w:ascii="Arial" w:hAnsi="Arial" w:cs="Arial"/>
                <w:b/>
              </w:rPr>
              <w:t>DONDE:</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b/>
              </w:rPr>
              <w:t>PTJ =</w:t>
            </w:r>
            <w:r w:rsidRPr="00970F46">
              <w:rPr>
                <w:rFonts w:ascii="Arial" w:hAnsi="Arial" w:cs="Arial"/>
              </w:rPr>
              <w:t xml:space="preserve"> PUNTUACIÓN O UNIDADES PORCENTUALES TOTALES DE LA PROPOSICIÓN;</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b/>
              </w:rPr>
              <w:t xml:space="preserve">TPT </w:t>
            </w:r>
            <w:r w:rsidRPr="00970F46">
              <w:rPr>
                <w:rFonts w:ascii="Arial" w:hAnsi="Arial" w:cs="Arial"/>
              </w:rPr>
              <w:t>= TOTAL DE PUNTUACIÓN O UNIDADES PORCENTUALES ASIGNADOS A LA PROPUESTA TÉCNICA;</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b/>
              </w:rPr>
              <w:t>PPE</w:t>
            </w:r>
            <w:r w:rsidRPr="00970F46">
              <w:rPr>
                <w:rFonts w:ascii="Arial" w:hAnsi="Arial" w:cs="Arial"/>
              </w:rPr>
              <w:t xml:space="preserve">= PUNTUACIÓN O UNIDADES PORCENTUALES ASIGNADOS A LA PROPUESTA ECONÓMICA, </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rPr>
              <w:t>El subíndice “J” representa a las demás proposiciones determinadas como solventes como resultado de la evaluación.</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rPr>
              <w:t>La suma de la puntuación obtenida de los rubros deberá ser igual a 60, la puntuación a obtener en la propuesta técnica para ser considerada solvente y por tanto no ser desechada será de cuando menos 45 de los 60 puntos máximos que se pudieran obtener.</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rPr>
              <w:t>Se adjudicará a aquella propuesta que una vez verificados sus precios unitarios ofertados no sean superiores al diez por ciento respecto de la mediana que se obtuvo de la Investigación de mercado realizada.</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rPr>
              <w:t>Para la propuesta económica se considerará la sumatoria de los precios unitarios antes del I.V.A. del total de pruebas requeridas en el Anexo Técnico.</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rPr>
              <w:t>El total de puntuación de la propuesta económica, tendrá un valor numérico máximo de 40 puntos, por lo que la propuesta económica que resulte ser la más baja será a la que se le asignará la puntuación máxima.</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rPr>
              <w:t>Para determinar la puntuación que corresponda a la propuesta económica de cada participante se aplicará la siguiente formula:</w:t>
            </w:r>
          </w:p>
          <w:p w:rsidR="008F0620" w:rsidRPr="00970F46" w:rsidRDefault="008F0620" w:rsidP="00970F46">
            <w:pPr>
              <w:tabs>
                <w:tab w:val="left" w:pos="2127"/>
                <w:tab w:val="left" w:pos="3119"/>
              </w:tabs>
              <w:jc w:val="center"/>
              <w:rPr>
                <w:rFonts w:ascii="Arial" w:hAnsi="Arial" w:cs="Arial"/>
                <w:b/>
              </w:rPr>
            </w:pPr>
            <w:r w:rsidRPr="00970F46">
              <w:rPr>
                <w:rFonts w:ascii="Arial" w:hAnsi="Arial" w:cs="Arial"/>
                <w:b/>
              </w:rPr>
              <w:t>PPE= MPemb x 40 / MPi</w:t>
            </w:r>
          </w:p>
          <w:p w:rsidR="008F0620" w:rsidRPr="00970F46" w:rsidRDefault="008F0620" w:rsidP="00970F46">
            <w:pPr>
              <w:tabs>
                <w:tab w:val="left" w:pos="2127"/>
                <w:tab w:val="left" w:pos="3119"/>
              </w:tabs>
              <w:rPr>
                <w:rFonts w:ascii="Arial" w:hAnsi="Arial" w:cs="Arial"/>
              </w:rPr>
            </w:pPr>
            <w:r w:rsidRPr="00970F46">
              <w:rPr>
                <w:rFonts w:ascii="Arial" w:hAnsi="Arial" w:cs="Arial"/>
              </w:rPr>
              <w:t>DONDE:</w:t>
            </w:r>
          </w:p>
          <w:p w:rsidR="008F0620" w:rsidRPr="00970F46" w:rsidRDefault="008F0620" w:rsidP="00970F46">
            <w:pPr>
              <w:tabs>
                <w:tab w:val="left" w:pos="2127"/>
                <w:tab w:val="left" w:pos="3119"/>
              </w:tabs>
              <w:rPr>
                <w:rFonts w:ascii="Arial" w:hAnsi="Arial" w:cs="Arial"/>
              </w:rPr>
            </w:pPr>
            <w:r w:rsidRPr="00970F46">
              <w:rPr>
                <w:rFonts w:ascii="Arial" w:hAnsi="Arial" w:cs="Arial"/>
                <w:b/>
              </w:rPr>
              <w:t>PPE =</w:t>
            </w:r>
            <w:r w:rsidRPr="00970F46">
              <w:rPr>
                <w:rFonts w:ascii="Arial" w:hAnsi="Arial" w:cs="Arial"/>
              </w:rPr>
              <w:t xml:space="preserve"> PUNTUACIÓN O UNIDADES PORCENTUALES TOTALES DE LA PROPUESTA ECONÓMICA;</w:t>
            </w:r>
          </w:p>
          <w:p w:rsidR="008F0620" w:rsidRPr="00970F46" w:rsidRDefault="008F0620" w:rsidP="00970F46">
            <w:pPr>
              <w:tabs>
                <w:tab w:val="left" w:pos="2127"/>
                <w:tab w:val="left" w:pos="3119"/>
              </w:tabs>
              <w:rPr>
                <w:rFonts w:ascii="Arial" w:hAnsi="Arial" w:cs="Arial"/>
              </w:rPr>
            </w:pPr>
            <w:r w:rsidRPr="00970F46">
              <w:rPr>
                <w:rFonts w:ascii="Arial" w:hAnsi="Arial" w:cs="Arial"/>
                <w:b/>
              </w:rPr>
              <w:t>MPemb =</w:t>
            </w:r>
            <w:r w:rsidRPr="00970F46">
              <w:rPr>
                <w:rFonts w:ascii="Arial" w:hAnsi="Arial" w:cs="Arial"/>
              </w:rPr>
              <w:t xml:space="preserve"> MONTO DE LA PROPUESTA TÉCNICA MÁS BAJA Y,</w:t>
            </w:r>
          </w:p>
          <w:p w:rsidR="008F0620" w:rsidRPr="00970F46" w:rsidRDefault="008F0620" w:rsidP="00970F46">
            <w:pPr>
              <w:tabs>
                <w:tab w:val="left" w:pos="2127"/>
                <w:tab w:val="left" w:pos="3119"/>
              </w:tabs>
              <w:rPr>
                <w:rFonts w:ascii="Arial" w:hAnsi="Arial" w:cs="Arial"/>
              </w:rPr>
            </w:pPr>
            <w:r w:rsidRPr="00970F46">
              <w:rPr>
                <w:rFonts w:ascii="Arial" w:hAnsi="Arial" w:cs="Arial"/>
                <w:b/>
              </w:rPr>
              <w:t>MPi=</w:t>
            </w:r>
            <w:r w:rsidRPr="00970F46">
              <w:rPr>
                <w:rFonts w:ascii="Arial" w:hAnsi="Arial" w:cs="Arial"/>
              </w:rPr>
              <w:t xml:space="preserve"> MONTO DE LA i-ésima PROPUESTA ECONÓMICA;</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rPr>
              <w:t>Para calcular el resultado final de la puntuación o unidades porcentuales que obtuvo cada proposición, la Convocante aplicará la siguiente formula:</w:t>
            </w:r>
          </w:p>
          <w:p w:rsidR="008F0620" w:rsidRPr="00970F46" w:rsidRDefault="008F0620" w:rsidP="00970F46">
            <w:pPr>
              <w:tabs>
                <w:tab w:val="left" w:pos="2127"/>
                <w:tab w:val="left" w:pos="3119"/>
              </w:tabs>
              <w:jc w:val="center"/>
              <w:rPr>
                <w:rFonts w:ascii="Arial" w:hAnsi="Arial" w:cs="Arial"/>
                <w:b/>
              </w:rPr>
            </w:pPr>
            <w:r w:rsidRPr="00970F46">
              <w:rPr>
                <w:rFonts w:ascii="Arial" w:hAnsi="Arial" w:cs="Arial"/>
                <w:b/>
              </w:rPr>
              <w:t>PTj= TPT + PPE</w:t>
            </w:r>
          </w:p>
          <w:p w:rsidR="008F0620" w:rsidRPr="00970F46" w:rsidRDefault="008F0620" w:rsidP="00970F46">
            <w:pPr>
              <w:tabs>
                <w:tab w:val="left" w:pos="2127"/>
                <w:tab w:val="left" w:pos="3119"/>
              </w:tabs>
              <w:rPr>
                <w:rFonts w:ascii="Arial" w:hAnsi="Arial" w:cs="Arial"/>
              </w:rPr>
            </w:pPr>
            <w:r w:rsidRPr="00970F46">
              <w:rPr>
                <w:rFonts w:ascii="Arial" w:hAnsi="Arial" w:cs="Arial"/>
              </w:rPr>
              <w:t>DONDE:</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b/>
              </w:rPr>
              <w:t>PTj =</w:t>
            </w:r>
            <w:r w:rsidRPr="00970F46">
              <w:rPr>
                <w:rFonts w:ascii="Arial" w:hAnsi="Arial" w:cs="Arial"/>
              </w:rPr>
              <w:t xml:space="preserve"> PUNTUACIÓN O UNIDADES PORCENTUALES TOTALES DE LA PROPOSICIÓN;</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b/>
              </w:rPr>
              <w:t>TPT =</w:t>
            </w:r>
            <w:r w:rsidRPr="00970F46">
              <w:rPr>
                <w:rFonts w:ascii="Arial" w:hAnsi="Arial" w:cs="Arial"/>
              </w:rPr>
              <w:t xml:space="preserve"> TOTAL DE PUNTUACIÓN O UNIDADES PROCENTUALES ASIGNADOS A LA PROPUESTA TÉCNICA;</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b/>
              </w:rPr>
              <w:t>PPE=</w:t>
            </w:r>
            <w:r w:rsidRPr="00970F46">
              <w:rPr>
                <w:rFonts w:ascii="Arial" w:hAnsi="Arial" w:cs="Arial"/>
              </w:rPr>
              <w:t xml:space="preserve"> PUNTUACIÓN O UNIDADES PROCENTUALES ASIGNADAS A LA PROPUESTA ECONÓMICA, Y EL SUBÍNDICE “j” REPRESENTA  A LAS DEMÁS PROPOSICIONES DETERMINADAS COMO SOLVENTES COMO RESULTADO DE LA EVALUACIÓN, </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rPr>
              <w:t xml:space="preserve">La proposición solvente más conveniente para el Estado, será aquella que reúna la mayor puntuación o unidades porcentuales conforme a lo dispuesto en el Anexo A de la presente convocatoria. </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rPr>
              <w:t xml:space="preserve">Si derivado de la evaluación de las propuestas se obtuviera un empate entre dos o más Licitantes en la partida única, de conformidad con el criterio de desempate previsto en el párrafo segundo del artículo </w:t>
            </w:r>
            <w:r w:rsidRPr="00970F46">
              <w:rPr>
                <w:rFonts w:ascii="Arial" w:hAnsi="Arial" w:cs="Arial"/>
                <w:b/>
              </w:rPr>
              <w:t>36</w:t>
            </w:r>
            <w:r w:rsidRPr="00970F46">
              <w:rPr>
                <w:rFonts w:ascii="Arial" w:hAnsi="Arial" w:cs="Arial"/>
              </w:rPr>
              <w:t xml:space="preserve"> bis de la Ley, se deberá adjudicar el contrato en primer término a las Micro empresas, a continuación se considerará a las pequeñas empresas y en caso de no contarse con alguna de las anteriores, se adjudicará a la que tenga el carácter de mediana empresa.</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rPr>
              <w:t xml:space="preserve">En caso de subsistir el empate entre empresas de la misma estratificación, se estará a lo señalado en los artículos </w:t>
            </w:r>
            <w:r w:rsidRPr="00970F46">
              <w:rPr>
                <w:rFonts w:ascii="Arial" w:hAnsi="Arial" w:cs="Arial"/>
                <w:b/>
              </w:rPr>
              <w:t xml:space="preserve">36 </w:t>
            </w:r>
            <w:r w:rsidRPr="00970F46">
              <w:rPr>
                <w:rFonts w:ascii="Arial" w:hAnsi="Arial" w:cs="Arial"/>
              </w:rPr>
              <w:t xml:space="preserve">bis de la Ley y </w:t>
            </w:r>
            <w:r w:rsidRPr="00970F46">
              <w:rPr>
                <w:rFonts w:ascii="Arial" w:hAnsi="Arial" w:cs="Arial"/>
                <w:b/>
              </w:rPr>
              <w:t>54</w:t>
            </w:r>
            <w:r w:rsidRPr="00970F46">
              <w:rPr>
                <w:rFonts w:ascii="Arial" w:hAnsi="Arial" w:cs="Arial"/>
              </w:rPr>
              <w:t xml:space="preserve"> del Reglamento.</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rPr>
              <w:t>Cuando la Convocante detecte un error de cálculo en alguna propuesta podrá llevar a cabo su rectificación cuando la corrección no implique la modificación del precio unitario, en caso de discrepancia entre las cantidades escritas con letra y número prevalecerá la primera, por lo que de presentarse errores en las cantidades solicitadas podrán corregirse.</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rPr>
              <w:t xml:space="preserve">En los casos previstos en el párrafo anterior, la Convocante no deberá desechar la propuesta económica del licitante  y dejará constancia de la corrección efectuada conforme al párrafo indicado en la documentación soporte utilizada para emitir el fallo que se integrará al expediente de contratación respectivo, asentando los datos que para el efecto proporcione el o los servidores públicos responsables de la evaluación. </w:t>
            </w:r>
          </w:p>
          <w:p w:rsidR="008F0620" w:rsidRPr="00970F46" w:rsidRDefault="008F0620" w:rsidP="00970F46">
            <w:pPr>
              <w:tabs>
                <w:tab w:val="left" w:pos="2127"/>
                <w:tab w:val="left" w:pos="3119"/>
              </w:tabs>
              <w:jc w:val="both"/>
              <w:rPr>
                <w:rFonts w:ascii="Arial" w:hAnsi="Arial" w:cs="Arial"/>
              </w:rPr>
            </w:pPr>
            <w:r w:rsidRPr="00970F46">
              <w:rPr>
                <w:rFonts w:ascii="Arial" w:hAnsi="Arial" w:cs="Arial"/>
              </w:rPr>
              <w:t xml:space="preserve">Las correcciones se harán constar en el fallo a que refieren los artículos </w:t>
            </w:r>
            <w:r w:rsidRPr="00970F46">
              <w:rPr>
                <w:rFonts w:ascii="Arial" w:hAnsi="Arial" w:cs="Arial"/>
                <w:b/>
              </w:rPr>
              <w:t>37</w:t>
            </w:r>
            <w:r w:rsidRPr="00970F46">
              <w:rPr>
                <w:rFonts w:ascii="Arial" w:hAnsi="Arial" w:cs="Arial"/>
              </w:rPr>
              <w:t xml:space="preserve"> de la Ley y </w:t>
            </w:r>
            <w:r w:rsidRPr="00970F46">
              <w:rPr>
                <w:rFonts w:ascii="Arial" w:hAnsi="Arial" w:cs="Arial"/>
                <w:b/>
              </w:rPr>
              <w:t xml:space="preserve">55 </w:t>
            </w:r>
            <w:r w:rsidRPr="00970F46">
              <w:rPr>
                <w:rFonts w:ascii="Arial" w:hAnsi="Arial" w:cs="Arial"/>
              </w:rPr>
              <w:t xml:space="preserve">del Reglamento. Si la propuesta económica del licitante a quien se le adjudique el contrato, fue objeto de correcciones y este no acepta las mismas, se aplicará lo dispuesto en el segundo párrafo del artículo </w:t>
            </w:r>
            <w:r w:rsidRPr="00970F46">
              <w:rPr>
                <w:rFonts w:ascii="Arial" w:hAnsi="Arial" w:cs="Arial"/>
                <w:b/>
              </w:rPr>
              <w:t xml:space="preserve">46 </w:t>
            </w:r>
            <w:r w:rsidR="00495B94" w:rsidRPr="00970F46">
              <w:rPr>
                <w:rFonts w:ascii="Arial" w:hAnsi="Arial" w:cs="Arial"/>
              </w:rPr>
              <w:t>de la L</w:t>
            </w:r>
            <w:r w:rsidRPr="00970F46">
              <w:rPr>
                <w:rFonts w:ascii="Arial" w:hAnsi="Arial" w:cs="Arial"/>
              </w:rPr>
              <w:t>ey, respecto del contrato o en su caso solo por lo que hace a la partida única afectada por el error.</w:t>
            </w:r>
          </w:p>
          <w:p w:rsidR="00F70E7E" w:rsidRPr="00970F46" w:rsidRDefault="008F0620" w:rsidP="00970F46">
            <w:pPr>
              <w:jc w:val="both"/>
              <w:rPr>
                <w:rFonts w:ascii="Arial" w:hAnsi="Arial" w:cs="Arial"/>
              </w:rPr>
            </w:pPr>
            <w:r w:rsidRPr="00970F46">
              <w:rPr>
                <w:rFonts w:ascii="Arial" w:hAnsi="Arial" w:cs="Arial"/>
              </w:rPr>
              <w:t xml:space="preserve">La Convocante se reserva el derecho de verificar la veracidad de la información presentada por el licitante, en caso de que el licitante haya proporcionado información o declaración falsa, o que actúe con dolo o mala fe, en su caso se aplicaran  las sanciones que indica el artículo </w:t>
            </w:r>
            <w:r w:rsidRPr="00970F46">
              <w:rPr>
                <w:rFonts w:ascii="Arial" w:hAnsi="Arial" w:cs="Arial"/>
                <w:b/>
              </w:rPr>
              <w:t>60</w:t>
            </w:r>
            <w:r w:rsidRPr="00970F46">
              <w:rPr>
                <w:rFonts w:ascii="Arial" w:hAnsi="Arial" w:cs="Arial"/>
              </w:rPr>
              <w:t xml:space="preserve"> de la Ley.</w:t>
            </w:r>
          </w:p>
        </w:tc>
      </w:tr>
      <w:tr w:rsidR="009821CC" w:rsidRPr="00970F46" w:rsidTr="00436EC6">
        <w:tblPrEx>
          <w:jc w:val="center"/>
          <w:tblInd w:w="0" w:type="dxa"/>
        </w:tblPrEx>
        <w:trPr>
          <w:gridAfter w:val="1"/>
          <w:wAfter w:w="41" w:type="dxa"/>
          <w:trHeight w:val="247"/>
          <w:jc w:val="center"/>
        </w:trPr>
        <w:tc>
          <w:tcPr>
            <w:tcW w:w="2404" w:type="dxa"/>
            <w:gridSpan w:val="2"/>
            <w:shd w:val="clear" w:color="auto" w:fill="D9D9D9" w:themeFill="background1" w:themeFillShade="D9"/>
          </w:tcPr>
          <w:p w:rsidR="009821CC" w:rsidRPr="00970F46" w:rsidRDefault="00B35828" w:rsidP="00970F46">
            <w:pPr>
              <w:pStyle w:val="Prrafodelista"/>
              <w:numPr>
                <w:ilvl w:val="0"/>
                <w:numId w:val="52"/>
              </w:numPr>
              <w:tabs>
                <w:tab w:val="left" w:pos="454"/>
              </w:tabs>
              <w:ind w:left="0" w:firstLine="0"/>
              <w:rPr>
                <w:rFonts w:ascii="Arial" w:hAnsi="Arial" w:cs="Arial"/>
                <w:b/>
              </w:rPr>
            </w:pPr>
            <w:r w:rsidRPr="00970F46">
              <w:rPr>
                <w:rFonts w:ascii="Arial" w:hAnsi="Arial" w:cs="Arial"/>
                <w:b/>
              </w:rPr>
              <w:t xml:space="preserve">Errores </w:t>
            </w:r>
            <w:r w:rsidR="00C0734F" w:rsidRPr="00970F46">
              <w:rPr>
                <w:rFonts w:ascii="Arial" w:hAnsi="Arial" w:cs="Arial"/>
                <w:b/>
              </w:rPr>
              <w:t>aritméticos.</w:t>
            </w:r>
          </w:p>
        </w:tc>
        <w:tc>
          <w:tcPr>
            <w:tcW w:w="7798" w:type="dxa"/>
            <w:gridSpan w:val="4"/>
            <w:vAlign w:val="center"/>
          </w:tcPr>
          <w:p w:rsidR="009821CC" w:rsidRPr="00970F46" w:rsidRDefault="00C0734F" w:rsidP="00970F46">
            <w:pPr>
              <w:tabs>
                <w:tab w:val="left" w:pos="2127"/>
                <w:tab w:val="left" w:pos="3119"/>
              </w:tabs>
              <w:jc w:val="both"/>
              <w:rPr>
                <w:rFonts w:ascii="Arial" w:hAnsi="Arial" w:cs="Arial"/>
              </w:rPr>
            </w:pPr>
            <w:r w:rsidRPr="00970F46">
              <w:rPr>
                <w:rFonts w:ascii="Arial" w:hAnsi="Arial" w:cs="Arial"/>
              </w:rPr>
              <w:t>En caso de errores aritméticos en las proposiciones, se aplicarán los criterios de rectificación que se indican a continuación:</w:t>
            </w:r>
          </w:p>
          <w:p w:rsidR="009821CC" w:rsidRPr="00970F46" w:rsidRDefault="00C0734F" w:rsidP="00970F46">
            <w:pPr>
              <w:tabs>
                <w:tab w:val="left" w:pos="2127"/>
                <w:tab w:val="left" w:pos="3119"/>
              </w:tabs>
              <w:jc w:val="both"/>
              <w:rPr>
                <w:rFonts w:ascii="Arial" w:hAnsi="Arial" w:cs="Arial"/>
              </w:rPr>
            </w:pPr>
            <w:r w:rsidRPr="00970F46">
              <w:rPr>
                <w:rFonts w:ascii="Arial" w:hAnsi="Arial" w:cs="Arial"/>
              </w:rPr>
              <w:t>Si la discrepancia tiene lugar entre el precio unitario y el total, prevalecerá el precio unitario, corrigiéndose el precio total. La rectificación só</w:t>
            </w:r>
            <w:r w:rsidR="00577358" w:rsidRPr="00970F46">
              <w:rPr>
                <w:rFonts w:ascii="Arial" w:hAnsi="Arial" w:cs="Arial"/>
              </w:rPr>
              <w:t>lo habrá lugar por parte de la C</w:t>
            </w:r>
            <w:r w:rsidRPr="00970F46">
              <w:rPr>
                <w:rFonts w:ascii="Arial" w:hAnsi="Arial" w:cs="Arial"/>
              </w:rPr>
              <w:t>onvocante. Si el licitante no acepta la corrección, se desechará la proposición.</w:t>
            </w:r>
          </w:p>
          <w:p w:rsidR="009821CC" w:rsidRPr="00970F46" w:rsidRDefault="00C0734F" w:rsidP="00970F46">
            <w:pPr>
              <w:tabs>
                <w:tab w:val="left" w:pos="2127"/>
                <w:tab w:val="left" w:pos="3119"/>
              </w:tabs>
              <w:jc w:val="both"/>
              <w:rPr>
                <w:rFonts w:ascii="Arial" w:hAnsi="Arial" w:cs="Arial"/>
              </w:rPr>
            </w:pPr>
            <w:r w:rsidRPr="00970F46">
              <w:rPr>
                <w:rFonts w:ascii="Arial" w:hAnsi="Arial" w:cs="Arial"/>
              </w:rPr>
              <w:t>Si la discrepancia tiene lugar entre el monto expresado en letra y las expresadas en número, prevalecerá lo expresado en letra, aplicando la corrección respectiva</w:t>
            </w:r>
            <w:r w:rsidR="00DB5EC8" w:rsidRPr="00970F46">
              <w:rPr>
                <w:rFonts w:ascii="Arial" w:hAnsi="Arial" w:cs="Arial"/>
              </w:rPr>
              <w:t>.</w:t>
            </w:r>
          </w:p>
          <w:p w:rsidR="009821CC" w:rsidRPr="00970F46" w:rsidRDefault="00C0734F" w:rsidP="00970F46">
            <w:pPr>
              <w:tabs>
                <w:tab w:val="left" w:pos="2127"/>
                <w:tab w:val="left" w:pos="3119"/>
              </w:tabs>
              <w:jc w:val="both"/>
              <w:rPr>
                <w:rFonts w:ascii="Arial" w:hAnsi="Arial" w:cs="Arial"/>
              </w:rPr>
            </w:pPr>
            <w:r w:rsidRPr="00970F46">
              <w:rPr>
                <w:rFonts w:ascii="Arial" w:hAnsi="Arial" w:cs="Arial"/>
              </w:rPr>
              <w:t xml:space="preserve">Si se presenta un error aritmético en las proposiciones presentadas, sólo habrá lugar a su rectificación por parte de la convocante, cuando la corrección no implique la modificación de precios unitarios, lo que se hará constar en el documento de fallo a que se refiere el artículo </w:t>
            </w:r>
            <w:r w:rsidRPr="00970F46">
              <w:rPr>
                <w:rFonts w:ascii="Arial" w:hAnsi="Arial" w:cs="Arial"/>
                <w:b/>
              </w:rPr>
              <w:t>37</w:t>
            </w:r>
            <w:r w:rsidRPr="00970F46">
              <w:rPr>
                <w:rFonts w:ascii="Arial" w:hAnsi="Arial" w:cs="Arial"/>
              </w:rPr>
              <w:t xml:space="preserve"> de la Ley de Adquisiciones, Arrendamientos y Servicios del Sector Público.</w:t>
            </w:r>
          </w:p>
        </w:tc>
      </w:tr>
      <w:tr w:rsidR="009821CC" w:rsidRPr="00970F46" w:rsidTr="00436EC6">
        <w:tblPrEx>
          <w:jc w:val="center"/>
          <w:tblInd w:w="0" w:type="dxa"/>
        </w:tblPrEx>
        <w:trPr>
          <w:gridAfter w:val="1"/>
          <w:wAfter w:w="41" w:type="dxa"/>
          <w:trHeight w:val="708"/>
          <w:jc w:val="center"/>
        </w:trPr>
        <w:tc>
          <w:tcPr>
            <w:tcW w:w="2404" w:type="dxa"/>
            <w:gridSpan w:val="2"/>
            <w:vMerge w:val="restart"/>
            <w:shd w:val="clear" w:color="auto" w:fill="D9D9D9" w:themeFill="background1" w:themeFillShade="D9"/>
          </w:tcPr>
          <w:p w:rsidR="009821CC" w:rsidRPr="00970F46" w:rsidRDefault="00C0734F" w:rsidP="00970F46">
            <w:pPr>
              <w:pStyle w:val="Prrafodelista"/>
              <w:numPr>
                <w:ilvl w:val="0"/>
                <w:numId w:val="52"/>
              </w:numPr>
              <w:tabs>
                <w:tab w:val="left" w:pos="454"/>
              </w:tabs>
              <w:ind w:left="0" w:firstLine="0"/>
              <w:rPr>
                <w:rFonts w:ascii="Arial" w:hAnsi="Arial" w:cs="Arial"/>
                <w:b/>
              </w:rPr>
            </w:pPr>
            <w:r w:rsidRPr="00970F46">
              <w:rPr>
                <w:rFonts w:ascii="Arial" w:hAnsi="Arial" w:cs="Arial"/>
                <w:b/>
              </w:rPr>
              <w:t>Criterios para la adjudicación.</w:t>
            </w:r>
          </w:p>
        </w:tc>
        <w:tc>
          <w:tcPr>
            <w:tcW w:w="7798" w:type="dxa"/>
            <w:gridSpan w:val="4"/>
            <w:vAlign w:val="center"/>
          </w:tcPr>
          <w:p w:rsidR="005A0F79" w:rsidRPr="00970F46" w:rsidRDefault="00B35828" w:rsidP="00970F46">
            <w:pPr>
              <w:tabs>
                <w:tab w:val="left" w:pos="459"/>
              </w:tabs>
              <w:jc w:val="both"/>
              <w:rPr>
                <w:rFonts w:ascii="Arial" w:hAnsi="Arial" w:cs="Arial"/>
              </w:rPr>
            </w:pPr>
            <w:r w:rsidRPr="00970F46">
              <w:rPr>
                <w:rFonts w:ascii="Arial" w:hAnsi="Arial" w:cs="Arial"/>
                <w:b/>
              </w:rPr>
              <w:t>V.4.1.</w:t>
            </w:r>
            <w:r w:rsidR="005A0F79" w:rsidRPr="00970F46">
              <w:rPr>
                <w:rFonts w:ascii="Arial" w:hAnsi="Arial" w:cs="Arial"/>
              </w:rPr>
              <w:t xml:space="preserve">La proposición que haya obtenido el mejor resultado en la evaluación combinada de puntos y porcentajes, considerando aquella que propuesta que obtenga el mejor resultado de la calificación numérica o de ponderación que pueda alcanzarse u obtenerse de cada uno de los rubros y subrubros establecidos. </w:t>
            </w:r>
          </w:p>
          <w:p w:rsidR="00C84B95" w:rsidRPr="00970F46" w:rsidRDefault="005A0F79" w:rsidP="00970F46">
            <w:pPr>
              <w:tabs>
                <w:tab w:val="left" w:pos="459"/>
              </w:tabs>
              <w:jc w:val="both"/>
              <w:rPr>
                <w:rFonts w:ascii="Arial" w:hAnsi="Arial" w:cs="Arial"/>
                <w:b/>
              </w:rPr>
            </w:pPr>
            <w:r w:rsidRPr="00970F46">
              <w:rPr>
                <w:rFonts w:ascii="Arial" w:hAnsi="Arial" w:cs="Arial"/>
              </w:rPr>
              <w:t>Se evaluará con puntos y porcentajes conforme a lo establecido en el Anexo A.</w:t>
            </w:r>
            <w:r w:rsidR="00495B94" w:rsidRPr="00970F46">
              <w:rPr>
                <w:rFonts w:ascii="Arial" w:hAnsi="Arial" w:cs="Arial"/>
                <w:b/>
              </w:rPr>
              <w:t>(Aplica</w:t>
            </w:r>
            <w:r w:rsidR="00061BEB" w:rsidRPr="00970F46">
              <w:rPr>
                <w:rFonts w:ascii="Arial" w:hAnsi="Arial" w:cs="Arial"/>
                <w:b/>
              </w:rPr>
              <w:t>)</w:t>
            </w:r>
          </w:p>
        </w:tc>
      </w:tr>
      <w:tr w:rsidR="009821CC" w:rsidRPr="00970F46" w:rsidTr="00436EC6">
        <w:tblPrEx>
          <w:jc w:val="center"/>
          <w:tblInd w:w="0" w:type="dxa"/>
        </w:tblPrEx>
        <w:trPr>
          <w:gridAfter w:val="1"/>
          <w:wAfter w:w="41" w:type="dxa"/>
          <w:trHeight w:val="247"/>
          <w:jc w:val="center"/>
        </w:trPr>
        <w:tc>
          <w:tcPr>
            <w:tcW w:w="2404" w:type="dxa"/>
            <w:gridSpan w:val="2"/>
            <w:vMerge/>
            <w:shd w:val="clear" w:color="auto" w:fill="D9D9D9" w:themeFill="background1" w:themeFillShade="D9"/>
          </w:tcPr>
          <w:p w:rsidR="009821CC" w:rsidRPr="00970F46" w:rsidRDefault="009821CC" w:rsidP="00970F46">
            <w:pPr>
              <w:pStyle w:val="Prrafodelista"/>
              <w:numPr>
                <w:ilvl w:val="0"/>
                <w:numId w:val="52"/>
              </w:numPr>
              <w:tabs>
                <w:tab w:val="left" w:pos="454"/>
              </w:tabs>
              <w:ind w:left="0" w:firstLine="0"/>
              <w:rPr>
                <w:rFonts w:ascii="Arial" w:hAnsi="Arial" w:cs="Arial"/>
                <w:b/>
              </w:rPr>
            </w:pPr>
          </w:p>
        </w:tc>
        <w:tc>
          <w:tcPr>
            <w:tcW w:w="7798" w:type="dxa"/>
            <w:gridSpan w:val="4"/>
            <w:vAlign w:val="center"/>
          </w:tcPr>
          <w:p w:rsidR="009821CC" w:rsidRPr="00970F46" w:rsidRDefault="00B35828" w:rsidP="00970F46">
            <w:pPr>
              <w:tabs>
                <w:tab w:val="left" w:pos="459"/>
              </w:tabs>
              <w:jc w:val="both"/>
              <w:rPr>
                <w:rFonts w:ascii="Arial" w:hAnsi="Arial" w:cs="Arial"/>
              </w:rPr>
            </w:pPr>
            <w:r w:rsidRPr="00970F46">
              <w:rPr>
                <w:rFonts w:ascii="Arial" w:hAnsi="Arial" w:cs="Arial"/>
                <w:b/>
              </w:rPr>
              <w:t>V.4.2.</w:t>
            </w:r>
            <w:r w:rsidR="00C0734F" w:rsidRPr="00970F46">
              <w:rPr>
                <w:rFonts w:ascii="Arial" w:hAnsi="Arial" w:cs="Arial"/>
              </w:rPr>
              <w:t xml:space="preserve">De no haberse utilizado las modalidades antes mencionadas, la proposición sólo se adjudicará al licitante que cumpla con los </w:t>
            </w:r>
            <w:r w:rsidR="000673E0" w:rsidRPr="00970F46">
              <w:rPr>
                <w:rFonts w:ascii="Arial" w:hAnsi="Arial" w:cs="Arial"/>
              </w:rPr>
              <w:t>requisitos establecidos por la C</w:t>
            </w:r>
            <w:r w:rsidR="00C0734F" w:rsidRPr="00970F46">
              <w:rPr>
                <w:rFonts w:ascii="Arial" w:hAnsi="Arial" w:cs="Arial"/>
              </w:rPr>
              <w:t>onvocante y oferte el pr</w:t>
            </w:r>
            <w:r w:rsidR="000673E0" w:rsidRPr="00970F46">
              <w:rPr>
                <w:rFonts w:ascii="Arial" w:hAnsi="Arial" w:cs="Arial"/>
              </w:rPr>
              <w:t>ecio más bajo, para lo cual la C</w:t>
            </w:r>
            <w:r w:rsidR="00C0734F" w:rsidRPr="00970F46">
              <w:rPr>
                <w:rFonts w:ascii="Arial" w:hAnsi="Arial" w:cs="Arial"/>
              </w:rPr>
              <w:t>onvocante evaluará al menos las dos proposiciones cuyo precio resulte ser más bajo, de no resultar éstas solventes, se evaluarán las que les sigan en precio. Los precios ofertados que se encuentren por debajo del precio conveniente podrán ser desechados</w:t>
            </w:r>
            <w:r w:rsidR="001452F1" w:rsidRPr="00970F46">
              <w:rPr>
                <w:rFonts w:ascii="Arial" w:hAnsi="Arial" w:cs="Arial"/>
              </w:rPr>
              <w:t>.</w:t>
            </w:r>
            <w:r w:rsidR="001452F1" w:rsidRPr="00970F46">
              <w:rPr>
                <w:rFonts w:ascii="Arial" w:hAnsi="Arial" w:cs="Arial"/>
                <w:b/>
              </w:rPr>
              <w:t xml:space="preserve"> (</w:t>
            </w:r>
            <w:r w:rsidR="00495B94" w:rsidRPr="00970F46">
              <w:rPr>
                <w:rFonts w:ascii="Arial" w:hAnsi="Arial" w:cs="Arial"/>
                <w:b/>
              </w:rPr>
              <w:t xml:space="preserve">No </w:t>
            </w:r>
            <w:r w:rsidR="001452F1" w:rsidRPr="00970F46">
              <w:rPr>
                <w:rFonts w:ascii="Arial" w:hAnsi="Arial" w:cs="Arial"/>
                <w:b/>
              </w:rPr>
              <w:t>Aplica)</w:t>
            </w:r>
          </w:p>
        </w:tc>
      </w:tr>
      <w:tr w:rsidR="009821CC" w:rsidRPr="00970F46" w:rsidTr="00880F98">
        <w:tblPrEx>
          <w:jc w:val="center"/>
          <w:tblInd w:w="0" w:type="dxa"/>
        </w:tblPrEx>
        <w:trPr>
          <w:gridAfter w:val="1"/>
          <w:wAfter w:w="41" w:type="dxa"/>
          <w:trHeight w:val="4976"/>
          <w:jc w:val="center"/>
        </w:trPr>
        <w:tc>
          <w:tcPr>
            <w:tcW w:w="2404" w:type="dxa"/>
            <w:gridSpan w:val="2"/>
            <w:vMerge/>
            <w:shd w:val="clear" w:color="auto" w:fill="D9D9D9" w:themeFill="background1" w:themeFillShade="D9"/>
          </w:tcPr>
          <w:p w:rsidR="009821CC" w:rsidRPr="00970F46" w:rsidRDefault="009821CC" w:rsidP="00970F46">
            <w:pPr>
              <w:pStyle w:val="Prrafodelista"/>
              <w:numPr>
                <w:ilvl w:val="0"/>
                <w:numId w:val="52"/>
              </w:numPr>
              <w:tabs>
                <w:tab w:val="left" w:pos="454"/>
              </w:tabs>
              <w:ind w:left="0" w:firstLine="0"/>
              <w:rPr>
                <w:rFonts w:ascii="Arial" w:hAnsi="Arial" w:cs="Arial"/>
                <w:b/>
              </w:rPr>
            </w:pPr>
          </w:p>
        </w:tc>
        <w:tc>
          <w:tcPr>
            <w:tcW w:w="7798" w:type="dxa"/>
            <w:gridSpan w:val="4"/>
            <w:vAlign w:val="center"/>
          </w:tcPr>
          <w:p w:rsidR="00B35828" w:rsidRPr="00970F46" w:rsidRDefault="00B35828" w:rsidP="00970F46">
            <w:pPr>
              <w:tabs>
                <w:tab w:val="left" w:pos="459"/>
              </w:tabs>
              <w:jc w:val="both"/>
              <w:rPr>
                <w:rFonts w:ascii="Arial" w:hAnsi="Arial" w:cs="Arial"/>
              </w:rPr>
            </w:pPr>
            <w:r w:rsidRPr="00970F46">
              <w:rPr>
                <w:rFonts w:ascii="Arial" w:hAnsi="Arial" w:cs="Arial"/>
                <w:b/>
              </w:rPr>
              <w:t>V.4.3.</w:t>
            </w:r>
            <w:r w:rsidR="00C0734F" w:rsidRPr="00970F46">
              <w:rPr>
                <w:rFonts w:ascii="Arial" w:hAnsi="Arial" w:cs="Arial"/>
              </w:rPr>
              <w:t xml:space="preserve">Si derivado de la evaluación económica se obtuviera un empate en el precio de dos o más proposiciones, se deberá adjudicar el </w:t>
            </w:r>
            <w:r w:rsidR="001809D4" w:rsidRPr="00970F46">
              <w:rPr>
                <w:rFonts w:ascii="Arial" w:hAnsi="Arial" w:cs="Arial"/>
              </w:rPr>
              <w:t>contrato</w:t>
            </w:r>
            <w:r w:rsidR="00C0734F" w:rsidRPr="00970F46">
              <w:rPr>
                <w:rFonts w:ascii="Arial" w:hAnsi="Arial" w:cs="Arial"/>
              </w:rPr>
              <w:t>en primer término a las micro empresas, a continuación se considerará a las pequeñas empresas y en caso de no encontrarse con alguna de las anteriores, se adjudicará a la que tenga</w:t>
            </w:r>
            <w:r w:rsidRPr="00970F46">
              <w:rPr>
                <w:rFonts w:ascii="Arial" w:hAnsi="Arial" w:cs="Arial"/>
              </w:rPr>
              <w:t xml:space="preserve"> el carácter de mediana empresa.</w:t>
            </w:r>
          </w:p>
          <w:p w:rsidR="009821CC" w:rsidRPr="00970F46" w:rsidRDefault="00C0734F" w:rsidP="00970F46">
            <w:pPr>
              <w:tabs>
                <w:tab w:val="left" w:pos="459"/>
              </w:tabs>
              <w:jc w:val="both"/>
              <w:rPr>
                <w:rFonts w:ascii="Arial" w:hAnsi="Arial" w:cs="Arial"/>
              </w:rPr>
            </w:pPr>
            <w:r w:rsidRPr="00970F46">
              <w:rPr>
                <w:rFonts w:ascii="Arial" w:hAnsi="Arial" w:cs="Arial"/>
              </w:rPr>
              <w:t xml:space="preserve">De subsistir el empate entre empresas de la misma estratificación de los sectores señalados en el párrafo anterior, o bien de no haber empresas de este sector y el empate se diera entre licitantes que no tienen el carácter de </w:t>
            </w:r>
            <w:r w:rsidR="000673E0" w:rsidRPr="00970F46">
              <w:rPr>
                <w:rFonts w:ascii="Arial" w:hAnsi="Arial" w:cs="Arial"/>
                <w:b/>
              </w:rPr>
              <w:t>MIPYMES</w:t>
            </w:r>
            <w:r w:rsidRPr="00970F46">
              <w:rPr>
                <w:rFonts w:ascii="Arial" w:hAnsi="Arial" w:cs="Arial"/>
              </w:rPr>
              <w:t>, la adjudicación se efectuará a favor del licitante que resulte ganador del sorteo manual p</w:t>
            </w:r>
            <w:r w:rsidR="00D50CC1" w:rsidRPr="00970F46">
              <w:rPr>
                <w:rFonts w:ascii="Arial" w:hAnsi="Arial" w:cs="Arial"/>
              </w:rPr>
              <w:t>or insaculación que celebre la C</w:t>
            </w:r>
            <w:r w:rsidRPr="00970F46">
              <w:rPr>
                <w:rFonts w:ascii="Arial" w:hAnsi="Arial" w:cs="Arial"/>
              </w:rPr>
              <w:t xml:space="preserve">onvocante en el propio acto de fallo; en caso de que el fallo no se celebre en junta pública se requerirá, previa </w:t>
            </w:r>
            <w:r w:rsidR="00844D6A" w:rsidRPr="00970F46">
              <w:rPr>
                <w:rFonts w:ascii="Arial" w:hAnsi="Arial" w:cs="Arial"/>
                <w:sz w:val="19"/>
                <w:szCs w:val="19"/>
              </w:rPr>
              <w:t>Invitación</w:t>
            </w:r>
            <w:r w:rsidR="007B3280" w:rsidRPr="00970F46">
              <w:rPr>
                <w:rFonts w:ascii="Arial" w:hAnsi="Arial" w:cs="Arial"/>
              </w:rPr>
              <w:t xml:space="preserve"> a través del sistema CompraNet</w:t>
            </w:r>
            <w:r w:rsidRPr="00970F46">
              <w:rPr>
                <w:rFonts w:ascii="Arial" w:hAnsi="Arial" w:cs="Arial"/>
              </w:rPr>
              <w:t xml:space="preserve">, la presencia de los licitantes y de un representante del </w:t>
            </w:r>
            <w:r w:rsidR="00D50CC1" w:rsidRPr="00970F46">
              <w:rPr>
                <w:rFonts w:ascii="Arial" w:hAnsi="Arial" w:cs="Arial"/>
              </w:rPr>
              <w:t xml:space="preserve">Órgano Interno </w:t>
            </w:r>
            <w:r w:rsidRPr="00970F46">
              <w:rPr>
                <w:rFonts w:ascii="Arial" w:hAnsi="Arial" w:cs="Arial"/>
              </w:rPr>
              <w:t xml:space="preserve">de </w:t>
            </w:r>
            <w:r w:rsidR="00D50CC1" w:rsidRPr="00970F46">
              <w:rPr>
                <w:rFonts w:ascii="Arial" w:hAnsi="Arial" w:cs="Arial"/>
              </w:rPr>
              <w:t>Control</w:t>
            </w:r>
            <w:r w:rsidRPr="00970F46">
              <w:rPr>
                <w:rFonts w:ascii="Arial" w:hAnsi="Arial" w:cs="Arial"/>
              </w:rPr>
              <w:t>; en su caso la del testigo social y se levantará acta que firmarán los asistentes, sin que la inasistencia o la falta de firma de los licitantes invalide el acto. El sorteo por insaculación consistirá en la participación de un boleto por cada proposición que resulte empatada y depositada en una urna, de la que se extraerá en primer lugar el boleto del licitante ganador y posteriormente los demás boletos empatados, con lo que se determinarán los subsecuentes lugares que ocuparán tales proposiciones</w:t>
            </w:r>
            <w:r w:rsidR="00775B19" w:rsidRPr="00970F46">
              <w:rPr>
                <w:rFonts w:ascii="Arial" w:hAnsi="Arial" w:cs="Arial"/>
              </w:rPr>
              <w:t>.</w:t>
            </w:r>
          </w:p>
          <w:p w:rsidR="00775B19" w:rsidRPr="00970F46" w:rsidRDefault="00775B19" w:rsidP="00970F46">
            <w:pPr>
              <w:tabs>
                <w:tab w:val="left" w:pos="459"/>
              </w:tabs>
              <w:jc w:val="both"/>
              <w:rPr>
                <w:rFonts w:ascii="Arial" w:hAnsi="Arial" w:cs="Arial"/>
              </w:rPr>
            </w:pPr>
          </w:p>
          <w:p w:rsidR="00775B19" w:rsidRPr="00970F46" w:rsidRDefault="00775B19" w:rsidP="00970F46">
            <w:pPr>
              <w:tabs>
                <w:tab w:val="left" w:pos="459"/>
              </w:tabs>
              <w:jc w:val="both"/>
              <w:rPr>
                <w:rFonts w:ascii="Arial" w:hAnsi="Arial" w:cs="Arial"/>
              </w:rPr>
            </w:pPr>
          </w:p>
        </w:tc>
      </w:tr>
    </w:tbl>
    <w:p w:rsidR="005A0F79" w:rsidRPr="00970F46" w:rsidRDefault="00DB5EC8" w:rsidP="00970F46">
      <w:pPr>
        <w:pStyle w:val="Prrafodelista"/>
        <w:numPr>
          <w:ilvl w:val="0"/>
          <w:numId w:val="53"/>
        </w:numPr>
        <w:tabs>
          <w:tab w:val="left" w:pos="3119"/>
        </w:tabs>
        <w:autoSpaceDE w:val="0"/>
        <w:autoSpaceDN w:val="0"/>
        <w:adjustRightInd w:val="0"/>
        <w:spacing w:after="0" w:line="240" w:lineRule="auto"/>
        <w:ind w:left="0" w:firstLine="0"/>
        <w:jc w:val="both"/>
        <w:rPr>
          <w:rFonts w:ascii="Arial" w:hAnsi="Arial" w:cs="Arial"/>
          <w:bCs/>
          <w:sz w:val="20"/>
          <w:szCs w:val="20"/>
          <w:lang w:val="es-ES"/>
        </w:rPr>
      </w:pPr>
      <w:r w:rsidRPr="00970F46">
        <w:rPr>
          <w:rFonts w:ascii="Arial" w:hAnsi="Arial" w:cs="Arial"/>
          <w:b/>
          <w:bCs/>
          <w:sz w:val="20"/>
          <w:szCs w:val="20"/>
          <w:lang w:val="es-ES"/>
        </w:rPr>
        <w:t>DOCUMENTOS Y DATOS QUE DEBEN PRESENTAR LOS LICITANTES.</w:t>
      </w:r>
      <w:r w:rsidRPr="00970F46">
        <w:rPr>
          <w:rFonts w:ascii="Arial" w:hAnsi="Arial" w:cs="Arial"/>
          <w:bCs/>
          <w:sz w:val="20"/>
          <w:szCs w:val="20"/>
          <w:lang w:val="es-ES"/>
        </w:rPr>
        <w:tab/>
      </w:r>
    </w:p>
    <w:p w:rsidR="005A0F79" w:rsidRPr="00970F46" w:rsidRDefault="005A0F79" w:rsidP="00970F46">
      <w:pPr>
        <w:pStyle w:val="Prrafodelista"/>
        <w:tabs>
          <w:tab w:val="left" w:pos="3119"/>
        </w:tabs>
        <w:autoSpaceDE w:val="0"/>
        <w:autoSpaceDN w:val="0"/>
        <w:adjustRightInd w:val="0"/>
        <w:spacing w:after="0" w:line="240" w:lineRule="auto"/>
        <w:ind w:left="0"/>
        <w:jc w:val="both"/>
        <w:rPr>
          <w:rFonts w:ascii="Arial" w:hAnsi="Arial" w:cs="Arial"/>
          <w:bCs/>
          <w:sz w:val="10"/>
          <w:szCs w:val="10"/>
          <w:lang w:val="es-ES"/>
        </w:rPr>
      </w:pPr>
    </w:p>
    <w:tbl>
      <w:tblPr>
        <w:tblStyle w:val="Tablaconcuadrcula"/>
        <w:tblW w:w="10252" w:type="dxa"/>
        <w:jc w:val="center"/>
        <w:tblLook w:val="04A0" w:firstRow="1" w:lastRow="0" w:firstColumn="1" w:lastColumn="0" w:noHBand="0" w:noVBand="1"/>
      </w:tblPr>
      <w:tblGrid>
        <w:gridCol w:w="2554"/>
        <w:gridCol w:w="7698"/>
      </w:tblGrid>
      <w:tr w:rsidR="00596F8C" w:rsidRPr="00970F46" w:rsidTr="005A0F79">
        <w:trPr>
          <w:trHeight w:val="247"/>
          <w:jc w:val="center"/>
        </w:trPr>
        <w:tc>
          <w:tcPr>
            <w:tcW w:w="255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055DB" w:rsidRPr="00970F46" w:rsidRDefault="00C0734F" w:rsidP="00970F46">
            <w:pPr>
              <w:pStyle w:val="Prrafodelista"/>
              <w:numPr>
                <w:ilvl w:val="0"/>
                <w:numId w:val="54"/>
              </w:numPr>
              <w:tabs>
                <w:tab w:val="left" w:pos="454"/>
              </w:tabs>
              <w:ind w:left="0" w:firstLine="0"/>
              <w:rPr>
                <w:rFonts w:ascii="Arial" w:hAnsi="Arial" w:cs="Arial"/>
                <w:b/>
              </w:rPr>
            </w:pPr>
            <w:r w:rsidRPr="00970F46">
              <w:rPr>
                <w:rFonts w:ascii="Arial" w:hAnsi="Arial" w:cs="Arial"/>
                <w:b/>
              </w:rPr>
              <w:t>Documentación distinta a la proposición.</w:t>
            </w:r>
          </w:p>
        </w:tc>
        <w:tc>
          <w:tcPr>
            <w:tcW w:w="7698" w:type="dxa"/>
            <w:tcBorders>
              <w:left w:val="single" w:sz="4" w:space="0" w:color="auto"/>
            </w:tcBorders>
            <w:vAlign w:val="center"/>
          </w:tcPr>
          <w:p w:rsidR="001055DB" w:rsidRPr="00970F46" w:rsidRDefault="00BB6846" w:rsidP="00970F46">
            <w:pPr>
              <w:pStyle w:val="Prrafodelista"/>
              <w:numPr>
                <w:ilvl w:val="0"/>
                <w:numId w:val="55"/>
              </w:numPr>
              <w:tabs>
                <w:tab w:val="left" w:pos="176"/>
              </w:tabs>
              <w:ind w:left="0" w:firstLine="0"/>
              <w:jc w:val="both"/>
              <w:rPr>
                <w:rFonts w:ascii="Arial" w:hAnsi="Arial" w:cs="Arial"/>
              </w:rPr>
            </w:pPr>
            <w:r w:rsidRPr="00970F46">
              <w:rPr>
                <w:rFonts w:ascii="Arial" w:hAnsi="Arial" w:cs="Arial"/>
                <w:b/>
                <w:u w:val="single"/>
              </w:rPr>
              <w:t>RELACIÓN</w:t>
            </w:r>
            <w:r w:rsidR="002F2AE4" w:rsidRPr="00970F46">
              <w:rPr>
                <w:rFonts w:ascii="Arial" w:hAnsi="Arial" w:cs="Arial"/>
                <w:b/>
                <w:u w:val="single"/>
              </w:rPr>
              <w:t xml:space="preserve"> DE </w:t>
            </w:r>
            <w:r w:rsidRPr="00970F46">
              <w:rPr>
                <w:rFonts w:ascii="Arial" w:hAnsi="Arial" w:cs="Arial"/>
                <w:b/>
                <w:u w:val="single"/>
              </w:rPr>
              <w:t>DOCUMENTACIÓN REQUERIDA PARA PARTICIPAR EN EL ACTO DE PRESENTACIÓN Y APERTURA DE PROPOSICIONES</w:t>
            </w:r>
            <w:r w:rsidR="00DB5EC8" w:rsidRPr="00970F46">
              <w:rPr>
                <w:rFonts w:ascii="Arial" w:hAnsi="Arial" w:cs="Arial"/>
              </w:rPr>
              <w:t>(</w:t>
            </w:r>
            <w:r w:rsidR="002F684F" w:rsidRPr="00970F46">
              <w:rPr>
                <w:rFonts w:ascii="Arial" w:hAnsi="Arial" w:cs="Arial"/>
                <w:b/>
              </w:rPr>
              <w:t>Formato 3</w:t>
            </w:r>
            <w:r w:rsidR="00C0734F" w:rsidRPr="00970F46">
              <w:rPr>
                <w:rFonts w:ascii="Arial" w:hAnsi="Arial" w:cs="Arial"/>
              </w:rPr>
              <w:t>)</w:t>
            </w:r>
            <w:r w:rsidR="00F3619A" w:rsidRPr="00970F46">
              <w:rPr>
                <w:rFonts w:ascii="Arial" w:hAnsi="Arial" w:cs="Arial"/>
              </w:rPr>
              <w:t xml:space="preserve">. </w:t>
            </w:r>
            <w:r w:rsidR="00965419" w:rsidRPr="00970F46">
              <w:rPr>
                <w:rFonts w:ascii="Arial" w:hAnsi="Arial" w:cs="Arial"/>
              </w:rPr>
              <w:t>La omisión de la entrega de este documento, no será causa para desechar la proposición.</w:t>
            </w:r>
          </w:p>
        </w:tc>
      </w:tr>
      <w:tr w:rsidR="00596F8C" w:rsidRPr="00970F46" w:rsidTr="005A0F79">
        <w:trPr>
          <w:trHeight w:val="247"/>
          <w:jc w:val="center"/>
        </w:trPr>
        <w:tc>
          <w:tcPr>
            <w:tcW w:w="2554" w:type="dxa"/>
            <w:vMerge/>
            <w:tcBorders>
              <w:left w:val="single" w:sz="4" w:space="0" w:color="auto"/>
              <w:bottom w:val="single" w:sz="4" w:space="0" w:color="auto"/>
              <w:right w:val="single" w:sz="4" w:space="0" w:color="auto"/>
            </w:tcBorders>
            <w:shd w:val="clear" w:color="auto" w:fill="D9D9D9" w:themeFill="background1" w:themeFillShade="D9"/>
          </w:tcPr>
          <w:p w:rsidR="001055DB" w:rsidRPr="00970F46" w:rsidRDefault="001055DB" w:rsidP="00970F46">
            <w:pPr>
              <w:pStyle w:val="Prrafodelista"/>
              <w:numPr>
                <w:ilvl w:val="0"/>
                <w:numId w:val="54"/>
              </w:numPr>
              <w:tabs>
                <w:tab w:val="left" w:pos="454"/>
              </w:tabs>
              <w:ind w:left="0" w:firstLine="0"/>
              <w:rPr>
                <w:rFonts w:ascii="Arial" w:hAnsi="Arial" w:cs="Arial"/>
                <w:b/>
              </w:rPr>
            </w:pPr>
          </w:p>
        </w:tc>
        <w:tc>
          <w:tcPr>
            <w:tcW w:w="7698" w:type="dxa"/>
            <w:tcBorders>
              <w:left w:val="single" w:sz="4" w:space="0" w:color="auto"/>
            </w:tcBorders>
            <w:vAlign w:val="center"/>
          </w:tcPr>
          <w:p w:rsidR="00965419" w:rsidRPr="00970F46" w:rsidRDefault="00750E11" w:rsidP="00970F46">
            <w:pPr>
              <w:pStyle w:val="Prrafodelista"/>
              <w:numPr>
                <w:ilvl w:val="0"/>
                <w:numId w:val="55"/>
              </w:numPr>
              <w:tabs>
                <w:tab w:val="left" w:pos="176"/>
              </w:tabs>
              <w:ind w:left="0" w:firstLine="0"/>
              <w:jc w:val="both"/>
              <w:rPr>
                <w:rFonts w:ascii="Arial" w:hAnsi="Arial" w:cs="Arial"/>
              </w:rPr>
            </w:pPr>
            <w:r w:rsidRPr="00970F46">
              <w:rPr>
                <w:rFonts w:ascii="Arial" w:hAnsi="Arial" w:cs="Arial"/>
                <w:b/>
                <w:u w:val="single"/>
                <w:lang w:val="es-ES_tradnl" w:eastAsia="es-ES"/>
              </w:rPr>
              <w:t>ACREDITACIÓN</w:t>
            </w:r>
            <w:r w:rsidR="002F2AE4" w:rsidRPr="00970F46">
              <w:rPr>
                <w:rFonts w:ascii="Arial" w:hAnsi="Arial" w:cs="Arial"/>
                <w:b/>
                <w:u w:val="single"/>
                <w:lang w:val="es-ES_tradnl" w:eastAsia="es-ES"/>
              </w:rPr>
              <w:t xml:space="preserve"> DE PERSONALIDAD JURÍDICA</w:t>
            </w:r>
            <w:r w:rsidR="00DB5EC8" w:rsidRPr="00970F46">
              <w:rPr>
                <w:rFonts w:ascii="Arial" w:hAnsi="Arial" w:cs="Arial"/>
                <w:lang w:val="es-ES_tradnl" w:eastAsia="es-ES"/>
              </w:rPr>
              <w:t xml:space="preserve">. </w:t>
            </w:r>
            <w:r w:rsidR="00C0734F" w:rsidRPr="00970F46">
              <w:rPr>
                <w:rFonts w:ascii="Arial" w:hAnsi="Arial" w:cs="Arial"/>
                <w:lang w:val="es-ES_tradnl" w:eastAsia="es-ES"/>
              </w:rPr>
              <w:t xml:space="preserve">Escrito original para acreditar la existencia legal y personalidad jurídica del licitante, de acuerdo al </w:t>
            </w:r>
            <w:r w:rsidR="00C0734F" w:rsidRPr="00970F46">
              <w:rPr>
                <w:rFonts w:ascii="Arial" w:hAnsi="Arial" w:cs="Arial"/>
                <w:b/>
                <w:bCs/>
                <w:lang w:val="es-ES_tradnl" w:eastAsia="es-ES"/>
              </w:rPr>
              <w:t>F</w:t>
            </w:r>
            <w:r w:rsidR="002F684F" w:rsidRPr="00970F46">
              <w:rPr>
                <w:rFonts w:ascii="Arial" w:hAnsi="Arial" w:cs="Arial"/>
                <w:b/>
                <w:bCs/>
                <w:lang w:val="es-ES_tradnl" w:eastAsia="es-ES"/>
              </w:rPr>
              <w:t>ormato 4</w:t>
            </w:r>
            <w:r w:rsidR="00C0734F" w:rsidRPr="00970F46">
              <w:rPr>
                <w:rFonts w:ascii="Arial" w:hAnsi="Arial" w:cs="Arial"/>
                <w:lang w:val="es-ES_tradnl" w:eastAsia="es-ES"/>
              </w:rPr>
              <w:t xml:space="preserve"> (</w:t>
            </w:r>
            <w:r w:rsidR="002F684F" w:rsidRPr="00970F46">
              <w:rPr>
                <w:rFonts w:ascii="Arial" w:hAnsi="Arial" w:cs="Arial"/>
                <w:lang w:val="es-ES_tradnl" w:eastAsia="es-ES"/>
              </w:rPr>
              <w:t xml:space="preserve">Persona Física </w:t>
            </w:r>
            <w:r w:rsidR="00C0734F" w:rsidRPr="00970F46">
              <w:rPr>
                <w:rFonts w:ascii="Arial" w:hAnsi="Arial" w:cs="Arial"/>
                <w:lang w:val="es-ES_tradnl" w:eastAsia="es-ES"/>
              </w:rPr>
              <w:t xml:space="preserve">o </w:t>
            </w:r>
            <w:r w:rsidR="002F684F" w:rsidRPr="00970F46">
              <w:rPr>
                <w:rFonts w:ascii="Arial" w:hAnsi="Arial" w:cs="Arial"/>
                <w:lang w:val="es-ES_tradnl" w:eastAsia="es-ES"/>
              </w:rPr>
              <w:t>Moral</w:t>
            </w:r>
            <w:r w:rsidR="00965419" w:rsidRPr="00970F46">
              <w:rPr>
                <w:rFonts w:ascii="Arial" w:hAnsi="Arial" w:cs="Arial"/>
                <w:lang w:val="es-ES_tradnl" w:eastAsia="es-ES"/>
              </w:rPr>
              <w:t xml:space="preserve">), </w:t>
            </w:r>
            <w:r w:rsidR="00C0734F" w:rsidRPr="00970F46">
              <w:rPr>
                <w:rFonts w:ascii="Arial" w:hAnsi="Arial" w:cs="Arial"/>
                <w:lang w:val="es-ES_tradnl" w:eastAsia="es-ES"/>
              </w:rPr>
              <w:t>asimismo deberá proporcionar una dirección de correo electrónico</w:t>
            </w:r>
            <w:r w:rsidR="00CA46C0" w:rsidRPr="00970F46">
              <w:rPr>
                <w:rFonts w:ascii="Arial" w:hAnsi="Arial" w:cs="Arial"/>
                <w:lang w:val="es-ES_tradnl" w:eastAsia="es-ES"/>
              </w:rPr>
              <w:t>, en caso de contar con e</w:t>
            </w:r>
            <w:r w:rsidR="00C0734F" w:rsidRPr="00970F46">
              <w:rPr>
                <w:rFonts w:ascii="Arial" w:hAnsi="Arial" w:cs="Arial"/>
                <w:lang w:val="es-ES_tradnl" w:eastAsia="es-ES"/>
              </w:rPr>
              <w:t>l.</w:t>
            </w:r>
          </w:p>
        </w:tc>
      </w:tr>
      <w:tr w:rsidR="00596F8C" w:rsidRPr="00970F46" w:rsidTr="005A0F79">
        <w:trPr>
          <w:trHeight w:val="247"/>
          <w:jc w:val="center"/>
        </w:trPr>
        <w:tc>
          <w:tcPr>
            <w:tcW w:w="2554" w:type="dxa"/>
            <w:vMerge/>
            <w:tcBorders>
              <w:left w:val="single" w:sz="4" w:space="0" w:color="auto"/>
              <w:bottom w:val="single" w:sz="4" w:space="0" w:color="auto"/>
              <w:right w:val="single" w:sz="4" w:space="0" w:color="auto"/>
            </w:tcBorders>
            <w:shd w:val="clear" w:color="auto" w:fill="D9D9D9" w:themeFill="background1" w:themeFillShade="D9"/>
          </w:tcPr>
          <w:p w:rsidR="00DD0E45" w:rsidRPr="00970F46" w:rsidRDefault="00DD0E45" w:rsidP="00970F46">
            <w:pPr>
              <w:pStyle w:val="Prrafodelista"/>
              <w:numPr>
                <w:ilvl w:val="0"/>
                <w:numId w:val="54"/>
              </w:numPr>
              <w:tabs>
                <w:tab w:val="left" w:pos="454"/>
              </w:tabs>
              <w:ind w:left="0" w:firstLine="0"/>
              <w:rPr>
                <w:rFonts w:ascii="Arial" w:hAnsi="Arial" w:cs="Arial"/>
                <w:b/>
              </w:rPr>
            </w:pPr>
          </w:p>
        </w:tc>
        <w:tc>
          <w:tcPr>
            <w:tcW w:w="7698" w:type="dxa"/>
            <w:tcBorders>
              <w:left w:val="single" w:sz="4" w:space="0" w:color="auto"/>
            </w:tcBorders>
            <w:vAlign w:val="center"/>
          </w:tcPr>
          <w:p w:rsidR="00DD0E45" w:rsidRPr="00970F46" w:rsidRDefault="00DD0E45" w:rsidP="00970F46">
            <w:pPr>
              <w:pStyle w:val="Prrafodelista"/>
              <w:numPr>
                <w:ilvl w:val="0"/>
                <w:numId w:val="55"/>
              </w:numPr>
              <w:tabs>
                <w:tab w:val="left" w:pos="176"/>
              </w:tabs>
              <w:ind w:left="0" w:firstLine="0"/>
              <w:jc w:val="both"/>
              <w:rPr>
                <w:rFonts w:ascii="Arial" w:hAnsi="Arial" w:cs="Arial"/>
                <w:b/>
                <w:u w:val="single"/>
                <w:lang w:val="es-ES_tradnl" w:eastAsia="es-ES"/>
              </w:rPr>
            </w:pPr>
            <w:r w:rsidRPr="00970F46">
              <w:rPr>
                <w:rFonts w:ascii="Arial" w:hAnsi="Arial" w:cs="Arial"/>
                <w:lang w:val="es-ES_tradnl" w:eastAsia="es-ES"/>
              </w:rPr>
              <w:t xml:space="preserve">En su caso </w:t>
            </w:r>
            <w:r w:rsidRPr="00970F46">
              <w:rPr>
                <w:rFonts w:ascii="Arial" w:hAnsi="Arial" w:cs="Arial"/>
                <w:b/>
                <w:u w:val="single"/>
                <w:lang w:val="es-ES_tradnl" w:eastAsia="es-ES"/>
              </w:rPr>
              <w:t>CONVENIO DE PARTICIPACIÓN CONJUNTA</w:t>
            </w:r>
          </w:p>
        </w:tc>
      </w:tr>
      <w:tr w:rsidR="00596F8C" w:rsidRPr="00970F46" w:rsidTr="005A0F79">
        <w:trPr>
          <w:trHeight w:val="247"/>
          <w:jc w:val="center"/>
        </w:trPr>
        <w:tc>
          <w:tcPr>
            <w:tcW w:w="2554" w:type="dxa"/>
            <w:vMerge/>
            <w:tcBorders>
              <w:left w:val="single" w:sz="4" w:space="0" w:color="auto"/>
              <w:bottom w:val="single" w:sz="4" w:space="0" w:color="auto"/>
              <w:right w:val="single" w:sz="4" w:space="0" w:color="auto"/>
            </w:tcBorders>
            <w:shd w:val="clear" w:color="auto" w:fill="D9D9D9" w:themeFill="background1" w:themeFillShade="D9"/>
          </w:tcPr>
          <w:p w:rsidR="001055DB" w:rsidRPr="00970F46" w:rsidRDefault="001055DB" w:rsidP="00970F46">
            <w:pPr>
              <w:pStyle w:val="Prrafodelista"/>
              <w:numPr>
                <w:ilvl w:val="0"/>
                <w:numId w:val="54"/>
              </w:numPr>
              <w:tabs>
                <w:tab w:val="left" w:pos="454"/>
              </w:tabs>
              <w:ind w:left="0" w:firstLine="0"/>
              <w:rPr>
                <w:rFonts w:ascii="Arial" w:hAnsi="Arial" w:cs="Arial"/>
                <w:b/>
              </w:rPr>
            </w:pPr>
          </w:p>
        </w:tc>
        <w:tc>
          <w:tcPr>
            <w:tcW w:w="7698" w:type="dxa"/>
            <w:tcBorders>
              <w:left w:val="single" w:sz="4" w:space="0" w:color="auto"/>
              <w:bottom w:val="single" w:sz="4" w:space="0" w:color="auto"/>
            </w:tcBorders>
            <w:vAlign w:val="center"/>
          </w:tcPr>
          <w:p w:rsidR="001055DB" w:rsidRPr="00970F46" w:rsidRDefault="002F2AE4" w:rsidP="00970F46">
            <w:pPr>
              <w:pStyle w:val="Prrafodelista"/>
              <w:numPr>
                <w:ilvl w:val="0"/>
                <w:numId w:val="55"/>
              </w:numPr>
              <w:tabs>
                <w:tab w:val="left" w:pos="176"/>
              </w:tabs>
              <w:ind w:left="0" w:firstLine="0"/>
              <w:jc w:val="both"/>
              <w:rPr>
                <w:rFonts w:ascii="Arial" w:hAnsi="Arial" w:cs="Arial"/>
                <w:b/>
                <w:u w:val="single"/>
              </w:rPr>
            </w:pPr>
            <w:r w:rsidRPr="00970F46">
              <w:rPr>
                <w:rFonts w:ascii="Arial" w:hAnsi="Arial" w:cs="Arial"/>
                <w:b/>
                <w:bCs/>
                <w:u w:val="single"/>
                <w:lang w:val="es-ES"/>
              </w:rPr>
              <w:t>DECLARACIÓN DE AUSENCIA DE IMPEDIMENTOS LEGALES.</w:t>
            </w:r>
            <w:r w:rsidR="00C0734F" w:rsidRPr="00970F46">
              <w:rPr>
                <w:rFonts w:ascii="Arial" w:hAnsi="Arial" w:cs="Arial"/>
                <w:bCs/>
                <w:lang w:val="es-ES"/>
              </w:rPr>
              <w:t>Escrito bajo protesta de decir verdad, donde indique que no se encuentra en los supuestos de los artículos 50 y 60 de la Ley de Adquisiciones, Arrendamientos y Servicios del Sector Público</w:t>
            </w:r>
            <w:r w:rsidR="00DB5EC8" w:rsidRPr="00970F46">
              <w:rPr>
                <w:rFonts w:ascii="Arial" w:hAnsi="Arial" w:cs="Arial"/>
                <w:b/>
                <w:bCs/>
                <w:lang w:val="es-ES"/>
              </w:rPr>
              <w:t>(</w:t>
            </w:r>
            <w:r w:rsidR="00C0734F" w:rsidRPr="00970F46">
              <w:rPr>
                <w:rFonts w:ascii="Arial" w:hAnsi="Arial" w:cs="Arial"/>
                <w:b/>
                <w:bCs/>
                <w:lang w:val="es-ES"/>
              </w:rPr>
              <w:t xml:space="preserve">Formato </w:t>
            </w:r>
            <w:r w:rsidR="002F684F" w:rsidRPr="00970F46">
              <w:rPr>
                <w:rFonts w:ascii="Arial" w:hAnsi="Arial" w:cs="Arial"/>
                <w:b/>
                <w:bCs/>
                <w:lang w:val="es-ES"/>
              </w:rPr>
              <w:t>5</w:t>
            </w:r>
            <w:r w:rsidR="00DB5EC8" w:rsidRPr="00970F46">
              <w:rPr>
                <w:rFonts w:ascii="Arial" w:hAnsi="Arial" w:cs="Arial"/>
                <w:b/>
                <w:bCs/>
                <w:lang w:val="es-ES"/>
              </w:rPr>
              <w:t xml:space="preserve">) </w:t>
            </w:r>
          </w:p>
        </w:tc>
      </w:tr>
      <w:tr w:rsidR="00596F8C" w:rsidRPr="00970F46" w:rsidTr="005A0F79">
        <w:trPr>
          <w:trHeight w:val="1403"/>
          <w:jc w:val="center"/>
        </w:trPr>
        <w:tc>
          <w:tcPr>
            <w:tcW w:w="2554" w:type="dxa"/>
            <w:vMerge/>
            <w:tcBorders>
              <w:left w:val="single" w:sz="4" w:space="0" w:color="auto"/>
              <w:bottom w:val="single" w:sz="4" w:space="0" w:color="auto"/>
              <w:right w:val="single" w:sz="4" w:space="0" w:color="auto"/>
            </w:tcBorders>
            <w:shd w:val="clear" w:color="auto" w:fill="D9D9D9" w:themeFill="background1" w:themeFillShade="D9"/>
          </w:tcPr>
          <w:p w:rsidR="001055DB" w:rsidRPr="00970F46" w:rsidRDefault="001055DB" w:rsidP="00970F46">
            <w:pPr>
              <w:pStyle w:val="Prrafodelista"/>
              <w:numPr>
                <w:ilvl w:val="0"/>
                <w:numId w:val="54"/>
              </w:numPr>
              <w:tabs>
                <w:tab w:val="left" w:pos="454"/>
              </w:tabs>
              <w:ind w:left="0" w:firstLine="0"/>
              <w:rPr>
                <w:rFonts w:ascii="Arial" w:hAnsi="Arial" w:cs="Arial"/>
                <w:b/>
              </w:rPr>
            </w:pPr>
          </w:p>
        </w:tc>
        <w:tc>
          <w:tcPr>
            <w:tcW w:w="7698" w:type="dxa"/>
            <w:tcBorders>
              <w:top w:val="single" w:sz="4" w:space="0" w:color="auto"/>
              <w:left w:val="single" w:sz="4" w:space="0" w:color="auto"/>
              <w:bottom w:val="single" w:sz="4" w:space="0" w:color="auto"/>
              <w:right w:val="single" w:sz="4" w:space="0" w:color="auto"/>
            </w:tcBorders>
            <w:vAlign w:val="center"/>
          </w:tcPr>
          <w:p w:rsidR="001055DB" w:rsidRPr="00970F46" w:rsidRDefault="002F2AE4" w:rsidP="00970F46">
            <w:pPr>
              <w:pStyle w:val="Prrafodelista"/>
              <w:numPr>
                <w:ilvl w:val="0"/>
                <w:numId w:val="55"/>
              </w:numPr>
              <w:tabs>
                <w:tab w:val="left" w:pos="176"/>
              </w:tabs>
              <w:ind w:left="0" w:firstLine="0"/>
              <w:jc w:val="both"/>
              <w:rPr>
                <w:rFonts w:ascii="Arial" w:hAnsi="Arial" w:cs="Arial"/>
                <w:b/>
                <w:u w:val="single"/>
              </w:rPr>
            </w:pPr>
            <w:r w:rsidRPr="00970F46">
              <w:rPr>
                <w:rFonts w:ascii="Arial" w:hAnsi="Arial" w:cs="Arial"/>
                <w:b/>
                <w:bCs/>
                <w:u w:val="single"/>
                <w:lang w:val="es-ES"/>
              </w:rPr>
              <w:t>DECLARACIÓN DE INTEGRIDAD</w:t>
            </w:r>
            <w:r w:rsidRPr="00970F46">
              <w:rPr>
                <w:rFonts w:ascii="Arial" w:hAnsi="Arial" w:cs="Arial"/>
                <w:bCs/>
                <w:lang w:val="es-ES"/>
              </w:rPr>
              <w:t xml:space="preserve">. </w:t>
            </w:r>
            <w:r w:rsidR="00C0734F" w:rsidRPr="00970F46">
              <w:rPr>
                <w:rFonts w:ascii="Arial" w:hAnsi="Arial" w:cs="Arial"/>
                <w:bCs/>
                <w:lang w:val="es-ES"/>
              </w:rPr>
              <w:t xml:space="preserve">Escrito en donde manifieste bajo protesta de decir verdad  que por sí mismos o a través de interpósita persona se abstendrá de adoptar conductas, para que los servidores públicos de la convocante induzcan o alteren las evaluaciones de las proposiciones, el resultado del procedimiento u otros aspectos que otorguen condiciones más ventajosas con relación a los demás participantes. </w:t>
            </w:r>
            <w:r w:rsidR="00C0734F" w:rsidRPr="00970F46">
              <w:rPr>
                <w:rFonts w:ascii="Arial" w:hAnsi="Arial" w:cs="Arial"/>
                <w:b/>
                <w:bCs/>
                <w:lang w:val="es-ES"/>
              </w:rPr>
              <w:t xml:space="preserve">(Formato </w:t>
            </w:r>
            <w:r w:rsidR="002F684F" w:rsidRPr="00970F46">
              <w:rPr>
                <w:rFonts w:ascii="Arial" w:hAnsi="Arial" w:cs="Arial"/>
                <w:b/>
                <w:bCs/>
                <w:lang w:val="es-ES"/>
              </w:rPr>
              <w:t>6</w:t>
            </w:r>
            <w:r w:rsidR="00C0734F" w:rsidRPr="00970F46">
              <w:rPr>
                <w:rFonts w:ascii="Arial" w:hAnsi="Arial" w:cs="Arial"/>
                <w:b/>
                <w:bCs/>
                <w:lang w:val="es-ES"/>
              </w:rPr>
              <w:t>)</w:t>
            </w:r>
          </w:p>
        </w:tc>
      </w:tr>
      <w:tr w:rsidR="00596F8C" w:rsidRPr="00970F46" w:rsidTr="005A0F79">
        <w:trPr>
          <w:trHeight w:val="247"/>
          <w:jc w:val="center"/>
        </w:trPr>
        <w:tc>
          <w:tcPr>
            <w:tcW w:w="2554" w:type="dxa"/>
            <w:vMerge/>
            <w:tcBorders>
              <w:left w:val="single" w:sz="4" w:space="0" w:color="auto"/>
              <w:bottom w:val="single" w:sz="4" w:space="0" w:color="auto"/>
              <w:right w:val="single" w:sz="4" w:space="0" w:color="auto"/>
            </w:tcBorders>
            <w:shd w:val="clear" w:color="auto" w:fill="D9D9D9" w:themeFill="background1" w:themeFillShade="D9"/>
          </w:tcPr>
          <w:p w:rsidR="001055DB" w:rsidRPr="00970F46" w:rsidRDefault="001055DB" w:rsidP="00970F46">
            <w:pPr>
              <w:pStyle w:val="Prrafodelista"/>
              <w:numPr>
                <w:ilvl w:val="0"/>
                <w:numId w:val="54"/>
              </w:numPr>
              <w:tabs>
                <w:tab w:val="left" w:pos="454"/>
              </w:tabs>
              <w:ind w:left="0" w:firstLine="0"/>
              <w:rPr>
                <w:rFonts w:ascii="Arial" w:hAnsi="Arial" w:cs="Arial"/>
                <w:b/>
              </w:rPr>
            </w:pPr>
          </w:p>
        </w:tc>
        <w:tc>
          <w:tcPr>
            <w:tcW w:w="7698" w:type="dxa"/>
            <w:tcBorders>
              <w:top w:val="single" w:sz="4" w:space="0" w:color="auto"/>
              <w:left w:val="single" w:sz="4" w:space="0" w:color="auto"/>
            </w:tcBorders>
            <w:vAlign w:val="center"/>
          </w:tcPr>
          <w:p w:rsidR="00701D6F" w:rsidRPr="00970F46" w:rsidRDefault="002F2AE4" w:rsidP="00970F46">
            <w:pPr>
              <w:pStyle w:val="Prrafodelista"/>
              <w:numPr>
                <w:ilvl w:val="0"/>
                <w:numId w:val="55"/>
              </w:numPr>
              <w:tabs>
                <w:tab w:val="left" w:pos="176"/>
              </w:tabs>
              <w:ind w:left="0" w:firstLine="0"/>
              <w:jc w:val="both"/>
              <w:rPr>
                <w:rFonts w:ascii="Arial" w:hAnsi="Arial" w:cs="Arial"/>
                <w:b/>
                <w:u w:val="single"/>
              </w:rPr>
            </w:pPr>
            <w:r w:rsidRPr="00970F46">
              <w:rPr>
                <w:rFonts w:ascii="Arial" w:hAnsi="Arial" w:cs="Arial"/>
                <w:b/>
                <w:bCs/>
                <w:u w:val="single"/>
                <w:lang w:val="es-ES"/>
              </w:rPr>
              <w:t xml:space="preserve">ESCRITO DE FACULTADES SUFICIENTES PARA COMPROMETERSE EN EL PROCEDIMIENTO DE </w:t>
            </w:r>
            <w:r w:rsidR="004D183A" w:rsidRPr="00970F46">
              <w:rPr>
                <w:rFonts w:ascii="Arial" w:hAnsi="Arial" w:cs="Arial"/>
                <w:b/>
                <w:bCs/>
                <w:u w:val="single"/>
                <w:lang w:val="es-ES"/>
              </w:rPr>
              <w:t>LICITACIÓN</w:t>
            </w:r>
            <w:r w:rsidR="00B3270D" w:rsidRPr="00970F46">
              <w:rPr>
                <w:rFonts w:ascii="Arial" w:hAnsi="Arial" w:cs="Arial"/>
                <w:bCs/>
                <w:lang w:val="es-ES"/>
              </w:rPr>
              <w:t>.</w:t>
            </w:r>
            <w:r w:rsidR="00F158E0">
              <w:rPr>
                <w:rFonts w:ascii="Arial" w:hAnsi="Arial" w:cs="Arial"/>
                <w:bCs/>
                <w:lang w:val="es-ES"/>
              </w:rPr>
              <w:t xml:space="preserve"> </w:t>
            </w:r>
            <w:r w:rsidR="00C0734F" w:rsidRPr="00970F46">
              <w:rPr>
                <w:rFonts w:ascii="Arial" w:hAnsi="Arial" w:cs="Arial"/>
                <w:bCs/>
                <w:lang w:val="es-ES"/>
              </w:rPr>
              <w:t xml:space="preserve">En el que su firmante manifieste, bajo protesta de decir verdad, que cuenta con facultades suficientes para comprometerse por sí o por su representada, para intervenir en el acto de presentación y apertura de proposiciones sin que resulte necesario acreditar su personalidad jurídica. </w:t>
            </w:r>
            <w:r w:rsidR="00C0734F" w:rsidRPr="00970F46">
              <w:rPr>
                <w:rFonts w:ascii="Arial" w:hAnsi="Arial" w:cs="Arial"/>
                <w:b/>
                <w:bCs/>
                <w:lang w:val="es-ES"/>
              </w:rPr>
              <w:t xml:space="preserve">(Formato </w:t>
            </w:r>
            <w:r w:rsidR="00826A60" w:rsidRPr="00970F46">
              <w:rPr>
                <w:rFonts w:ascii="Arial" w:hAnsi="Arial" w:cs="Arial"/>
                <w:b/>
                <w:bCs/>
                <w:lang w:val="es-ES"/>
              </w:rPr>
              <w:t>7</w:t>
            </w:r>
            <w:r w:rsidR="00C0734F" w:rsidRPr="00970F46">
              <w:rPr>
                <w:rFonts w:ascii="Arial" w:hAnsi="Arial" w:cs="Arial"/>
                <w:b/>
                <w:bCs/>
                <w:lang w:val="es-ES"/>
              </w:rPr>
              <w:t>)</w:t>
            </w:r>
          </w:p>
        </w:tc>
      </w:tr>
      <w:tr w:rsidR="00596F8C" w:rsidRPr="00970F46" w:rsidTr="005A0F79">
        <w:trPr>
          <w:trHeight w:val="247"/>
          <w:jc w:val="center"/>
        </w:trPr>
        <w:tc>
          <w:tcPr>
            <w:tcW w:w="2554" w:type="dxa"/>
            <w:vMerge/>
            <w:tcBorders>
              <w:left w:val="single" w:sz="4" w:space="0" w:color="auto"/>
              <w:bottom w:val="single" w:sz="4" w:space="0" w:color="auto"/>
              <w:right w:val="single" w:sz="4" w:space="0" w:color="auto"/>
            </w:tcBorders>
            <w:shd w:val="clear" w:color="auto" w:fill="D9D9D9" w:themeFill="background1" w:themeFillShade="D9"/>
          </w:tcPr>
          <w:p w:rsidR="001055DB" w:rsidRPr="00970F46" w:rsidRDefault="001055DB" w:rsidP="00970F46">
            <w:pPr>
              <w:pStyle w:val="Prrafodelista"/>
              <w:numPr>
                <w:ilvl w:val="0"/>
                <w:numId w:val="54"/>
              </w:numPr>
              <w:tabs>
                <w:tab w:val="left" w:pos="454"/>
              </w:tabs>
              <w:ind w:left="0" w:firstLine="0"/>
              <w:rPr>
                <w:rFonts w:ascii="Arial" w:hAnsi="Arial" w:cs="Arial"/>
                <w:b/>
              </w:rPr>
            </w:pPr>
          </w:p>
        </w:tc>
        <w:tc>
          <w:tcPr>
            <w:tcW w:w="7698" w:type="dxa"/>
            <w:tcBorders>
              <w:left w:val="single" w:sz="4" w:space="0" w:color="auto"/>
            </w:tcBorders>
            <w:vAlign w:val="center"/>
          </w:tcPr>
          <w:p w:rsidR="003E2ADD" w:rsidRPr="00970F46" w:rsidRDefault="002F2AE4" w:rsidP="00970F46">
            <w:pPr>
              <w:pStyle w:val="Prrafodelista"/>
              <w:numPr>
                <w:ilvl w:val="0"/>
                <w:numId w:val="55"/>
              </w:numPr>
              <w:tabs>
                <w:tab w:val="left" w:pos="176"/>
              </w:tabs>
              <w:ind w:left="0" w:firstLine="0"/>
              <w:jc w:val="both"/>
              <w:rPr>
                <w:rFonts w:ascii="Arial" w:hAnsi="Arial" w:cs="Arial"/>
                <w:b/>
                <w:bCs/>
                <w:u w:val="single"/>
                <w:lang w:val="es-ES"/>
              </w:rPr>
            </w:pPr>
            <w:r w:rsidRPr="00970F46">
              <w:rPr>
                <w:rFonts w:ascii="Arial" w:hAnsi="Arial" w:cs="Arial"/>
                <w:b/>
                <w:bCs/>
                <w:u w:val="single"/>
                <w:lang w:val="es-ES"/>
              </w:rPr>
              <w:t>PODER</w:t>
            </w:r>
            <w:r w:rsidR="0082313D" w:rsidRPr="00970F46">
              <w:rPr>
                <w:rFonts w:ascii="Arial" w:hAnsi="Arial" w:cs="Arial"/>
                <w:b/>
                <w:bCs/>
                <w:u w:val="single"/>
                <w:lang w:val="es-ES"/>
              </w:rPr>
              <w:t xml:space="preserve"> NOTARIAL Y/O CARTA PODER SIMPLE.</w:t>
            </w:r>
            <w:r w:rsidR="0082313D" w:rsidRPr="00970F46">
              <w:rPr>
                <w:rFonts w:ascii="Arial" w:hAnsi="Arial" w:cs="Arial"/>
                <w:bCs/>
                <w:lang w:val="es-ES"/>
              </w:rPr>
              <w:t xml:space="preserve"> E</w:t>
            </w:r>
            <w:r w:rsidR="00C0734F" w:rsidRPr="00970F46">
              <w:rPr>
                <w:rFonts w:ascii="Arial" w:hAnsi="Arial" w:cs="Arial"/>
                <w:bCs/>
                <w:lang w:val="es-ES"/>
              </w:rPr>
              <w:t>n favor de la persona designada en donde se faculte a participar en el acto de presentación y apertura de proposiciones y/o de fallo, en caso de que el representante</w:t>
            </w:r>
            <w:r w:rsidR="00BB6846" w:rsidRPr="00970F46">
              <w:rPr>
                <w:rFonts w:ascii="Arial" w:hAnsi="Arial" w:cs="Arial"/>
                <w:bCs/>
                <w:lang w:val="es-ES"/>
              </w:rPr>
              <w:t xml:space="preserve"> legal</w:t>
            </w:r>
            <w:r w:rsidR="00C0734F" w:rsidRPr="00970F46">
              <w:rPr>
                <w:rFonts w:ascii="Arial" w:hAnsi="Arial" w:cs="Arial"/>
                <w:bCs/>
                <w:lang w:val="es-ES"/>
              </w:rPr>
              <w:t xml:space="preserve"> del licitante no participe en los actos mencionados o poder otorgado ante fedatario público donde se le faculte para participar en licitaciones.</w:t>
            </w:r>
            <w:r w:rsidR="00783B0E" w:rsidRPr="00970F46">
              <w:rPr>
                <w:rFonts w:ascii="Arial" w:hAnsi="Arial" w:cs="Arial"/>
                <w:b/>
                <w:bCs/>
                <w:lang w:val="es-ES"/>
              </w:rPr>
              <w:t>(No aplica)</w:t>
            </w:r>
          </w:p>
        </w:tc>
      </w:tr>
      <w:tr w:rsidR="00596F8C" w:rsidRPr="00970F46" w:rsidTr="005A0F79">
        <w:trPr>
          <w:trHeight w:val="247"/>
          <w:jc w:val="center"/>
        </w:trPr>
        <w:tc>
          <w:tcPr>
            <w:tcW w:w="2554" w:type="dxa"/>
            <w:vMerge/>
            <w:tcBorders>
              <w:left w:val="single" w:sz="4" w:space="0" w:color="auto"/>
              <w:bottom w:val="single" w:sz="4" w:space="0" w:color="auto"/>
              <w:right w:val="single" w:sz="4" w:space="0" w:color="auto"/>
            </w:tcBorders>
            <w:shd w:val="clear" w:color="auto" w:fill="D9D9D9" w:themeFill="background1" w:themeFillShade="D9"/>
          </w:tcPr>
          <w:p w:rsidR="001055DB" w:rsidRPr="00970F46" w:rsidRDefault="001055DB" w:rsidP="00970F46">
            <w:pPr>
              <w:pStyle w:val="Prrafodelista"/>
              <w:numPr>
                <w:ilvl w:val="0"/>
                <w:numId w:val="54"/>
              </w:numPr>
              <w:tabs>
                <w:tab w:val="left" w:pos="454"/>
              </w:tabs>
              <w:ind w:left="0" w:firstLine="0"/>
              <w:rPr>
                <w:rFonts w:ascii="Arial" w:hAnsi="Arial" w:cs="Arial"/>
                <w:b/>
              </w:rPr>
            </w:pPr>
          </w:p>
        </w:tc>
        <w:tc>
          <w:tcPr>
            <w:tcW w:w="7698" w:type="dxa"/>
            <w:tcBorders>
              <w:left w:val="single" w:sz="4" w:space="0" w:color="auto"/>
            </w:tcBorders>
            <w:vAlign w:val="center"/>
          </w:tcPr>
          <w:p w:rsidR="001055DB" w:rsidRPr="00970F46" w:rsidRDefault="002F2AE4" w:rsidP="00970F46">
            <w:pPr>
              <w:pStyle w:val="Prrafodelista"/>
              <w:numPr>
                <w:ilvl w:val="0"/>
                <w:numId w:val="55"/>
              </w:numPr>
              <w:tabs>
                <w:tab w:val="left" w:pos="318"/>
              </w:tabs>
              <w:ind w:left="0" w:firstLine="0"/>
              <w:jc w:val="both"/>
              <w:rPr>
                <w:rFonts w:ascii="Arial" w:hAnsi="Arial" w:cs="Arial"/>
                <w:b/>
                <w:bCs/>
                <w:u w:val="single"/>
                <w:lang w:val="es-ES"/>
              </w:rPr>
            </w:pPr>
            <w:r w:rsidRPr="00970F46">
              <w:rPr>
                <w:rFonts w:ascii="Arial" w:hAnsi="Arial" w:cs="Arial"/>
                <w:b/>
                <w:bCs/>
                <w:u w:val="single"/>
                <w:lang w:val="es-ES"/>
              </w:rPr>
              <w:t xml:space="preserve">IDENTIFICACIÓN OFICIAL VIGENTE DE LA PERSONA QUE </w:t>
            </w:r>
            <w:r w:rsidR="00E65C59" w:rsidRPr="00970F46">
              <w:rPr>
                <w:rFonts w:ascii="Arial" w:hAnsi="Arial" w:cs="Arial"/>
                <w:b/>
                <w:bCs/>
                <w:u w:val="single"/>
                <w:lang w:val="es-ES"/>
              </w:rPr>
              <w:t>FIRME</w:t>
            </w:r>
            <w:r w:rsidRPr="00970F46">
              <w:rPr>
                <w:rFonts w:ascii="Arial" w:hAnsi="Arial" w:cs="Arial"/>
                <w:b/>
                <w:bCs/>
                <w:u w:val="single"/>
                <w:lang w:val="es-ES"/>
              </w:rPr>
              <w:t xml:space="preserve"> LA PROPOSICIÓN</w:t>
            </w:r>
            <w:r w:rsidR="00DB5EC8" w:rsidRPr="00970F46">
              <w:rPr>
                <w:rFonts w:ascii="Arial" w:hAnsi="Arial" w:cs="Arial"/>
                <w:b/>
                <w:bCs/>
                <w:lang w:val="es-ES"/>
              </w:rPr>
              <w:t>.</w:t>
            </w:r>
            <w:r w:rsidR="00E3503C">
              <w:rPr>
                <w:rFonts w:ascii="Arial" w:hAnsi="Arial" w:cs="Arial"/>
                <w:b/>
                <w:bCs/>
                <w:lang w:val="es-ES"/>
              </w:rPr>
              <w:t xml:space="preserve"> </w:t>
            </w:r>
            <w:r w:rsidR="00C0734F" w:rsidRPr="00970F46">
              <w:rPr>
                <w:rFonts w:ascii="Arial" w:hAnsi="Arial" w:cs="Arial"/>
                <w:bCs/>
                <w:lang w:val="es-ES"/>
              </w:rPr>
              <w:t xml:space="preserve">Copia simple de una identificación oficial vigente expedida por autoridad (credencial de elector, pasaporte, cédula profesional) </w:t>
            </w:r>
          </w:p>
        </w:tc>
      </w:tr>
      <w:tr w:rsidR="00596F8C" w:rsidRPr="00970F46" w:rsidTr="005A0F79">
        <w:trPr>
          <w:trHeight w:val="247"/>
          <w:jc w:val="center"/>
        </w:trPr>
        <w:tc>
          <w:tcPr>
            <w:tcW w:w="2554" w:type="dxa"/>
            <w:vMerge/>
            <w:tcBorders>
              <w:left w:val="single" w:sz="4" w:space="0" w:color="auto"/>
              <w:bottom w:val="single" w:sz="4" w:space="0" w:color="auto"/>
              <w:right w:val="single" w:sz="4" w:space="0" w:color="auto"/>
            </w:tcBorders>
            <w:shd w:val="clear" w:color="auto" w:fill="D9D9D9" w:themeFill="background1" w:themeFillShade="D9"/>
          </w:tcPr>
          <w:p w:rsidR="001055DB" w:rsidRPr="00970F46" w:rsidRDefault="001055DB" w:rsidP="00970F46">
            <w:pPr>
              <w:pStyle w:val="Prrafodelista"/>
              <w:numPr>
                <w:ilvl w:val="0"/>
                <w:numId w:val="54"/>
              </w:numPr>
              <w:tabs>
                <w:tab w:val="left" w:pos="454"/>
              </w:tabs>
              <w:ind w:left="0" w:firstLine="0"/>
              <w:rPr>
                <w:rFonts w:ascii="Arial" w:hAnsi="Arial" w:cs="Arial"/>
                <w:b/>
              </w:rPr>
            </w:pPr>
          </w:p>
        </w:tc>
        <w:tc>
          <w:tcPr>
            <w:tcW w:w="7698" w:type="dxa"/>
            <w:tcBorders>
              <w:left w:val="single" w:sz="4" w:space="0" w:color="auto"/>
            </w:tcBorders>
            <w:vAlign w:val="center"/>
          </w:tcPr>
          <w:p w:rsidR="001055DB" w:rsidRPr="00970F46" w:rsidRDefault="002F2AE4" w:rsidP="00970F46">
            <w:pPr>
              <w:pStyle w:val="Prrafodelista"/>
              <w:numPr>
                <w:ilvl w:val="0"/>
                <w:numId w:val="55"/>
              </w:numPr>
              <w:tabs>
                <w:tab w:val="left" w:pos="318"/>
              </w:tabs>
              <w:ind w:left="0" w:firstLine="0"/>
              <w:jc w:val="both"/>
              <w:rPr>
                <w:rFonts w:ascii="Arial" w:hAnsi="Arial" w:cs="Arial"/>
                <w:lang w:eastAsia="ar-SA"/>
              </w:rPr>
            </w:pPr>
            <w:r w:rsidRPr="00970F46">
              <w:rPr>
                <w:rFonts w:ascii="Arial" w:hAnsi="Arial" w:cs="Arial"/>
                <w:b/>
                <w:u w:val="single"/>
                <w:lang w:eastAsia="ar-SA"/>
              </w:rPr>
              <w:t>CARTA DE ACEPTACIÓN POR EL USO DE MEDIOS ELECTRÓNICOS DE COMUNICACIÓN</w:t>
            </w:r>
            <w:r w:rsidR="00DB5EC8" w:rsidRPr="00970F46">
              <w:rPr>
                <w:rFonts w:ascii="Arial" w:hAnsi="Arial" w:cs="Arial"/>
                <w:b/>
                <w:u w:val="single"/>
                <w:lang w:eastAsia="ar-SA"/>
              </w:rPr>
              <w:t>.</w:t>
            </w:r>
            <w:r w:rsidR="00E3503C" w:rsidRPr="00E3503C">
              <w:rPr>
                <w:rFonts w:ascii="Arial" w:hAnsi="Arial" w:cs="Arial"/>
                <w:b/>
                <w:lang w:eastAsia="ar-SA"/>
              </w:rPr>
              <w:t xml:space="preserve"> </w:t>
            </w:r>
            <w:r w:rsidR="00C0734F" w:rsidRPr="00970F46">
              <w:rPr>
                <w:rFonts w:ascii="Arial" w:hAnsi="Arial" w:cs="Arial"/>
                <w:lang w:eastAsia="ar-SA"/>
              </w:rPr>
              <w:t xml:space="preserve">Escrito que contenga </w:t>
            </w:r>
            <w:r w:rsidR="00C0734F" w:rsidRPr="00970F46">
              <w:rPr>
                <w:rFonts w:ascii="Arial" w:hAnsi="Arial" w:cs="Arial"/>
              </w:rPr>
              <w:t xml:space="preserve">la declaración por parte del </w:t>
            </w:r>
            <w:r w:rsidR="00577358" w:rsidRPr="00970F46">
              <w:rPr>
                <w:rFonts w:ascii="Arial" w:hAnsi="Arial" w:cs="Arial"/>
              </w:rPr>
              <w:t xml:space="preserve">Representante </w:t>
            </w:r>
            <w:r w:rsidR="00C0734F" w:rsidRPr="00970F46">
              <w:rPr>
                <w:rFonts w:ascii="Arial" w:hAnsi="Arial" w:cs="Arial"/>
              </w:rPr>
              <w:t>legal del licitante de que acepta que se tendrá</w:t>
            </w:r>
            <w:r w:rsidR="007353F3" w:rsidRPr="00970F46">
              <w:rPr>
                <w:rFonts w:ascii="Arial" w:hAnsi="Arial" w:cs="Arial"/>
              </w:rPr>
              <w:t>n</w:t>
            </w:r>
            <w:r w:rsidR="00C0734F" w:rsidRPr="00970F46">
              <w:rPr>
                <w:rFonts w:ascii="Arial" w:hAnsi="Arial" w:cs="Arial"/>
              </w:rPr>
              <w:t xml:space="preserve"> por no presentadas sus proposiciones y, en su caso, la documentación requerida por la </w:t>
            </w:r>
            <w:r w:rsidR="00577358" w:rsidRPr="00970F46">
              <w:rPr>
                <w:rFonts w:ascii="Arial" w:hAnsi="Arial" w:cs="Arial"/>
              </w:rPr>
              <w:t>Convocante</w:t>
            </w:r>
            <w:r w:rsidR="00C0734F" w:rsidRPr="00970F46">
              <w:rPr>
                <w:rFonts w:ascii="Arial" w:hAnsi="Arial" w:cs="Arial"/>
              </w:rPr>
              <w:t>, cuando el archivo electrónico en el que se contengan las proposiciones y/o demás información no pueda abrirse por tener algún virus informático o por</w:t>
            </w:r>
            <w:r w:rsidR="007353F3" w:rsidRPr="00970F46">
              <w:rPr>
                <w:rFonts w:ascii="Arial" w:hAnsi="Arial" w:cs="Arial"/>
              </w:rPr>
              <w:t xml:space="preserve"> cualquier otra causa ajena al Hospital.</w:t>
            </w:r>
            <w:r w:rsidR="00DB5EC8" w:rsidRPr="00970F46">
              <w:rPr>
                <w:rFonts w:ascii="Arial" w:hAnsi="Arial" w:cs="Arial"/>
                <w:b/>
                <w:lang w:eastAsia="ar-SA"/>
              </w:rPr>
              <w:t>(</w:t>
            </w:r>
            <w:r w:rsidR="00C0734F" w:rsidRPr="00970F46">
              <w:rPr>
                <w:rFonts w:ascii="Arial" w:hAnsi="Arial" w:cs="Arial"/>
                <w:b/>
                <w:lang w:eastAsia="ar-SA"/>
              </w:rPr>
              <w:t xml:space="preserve">Formato </w:t>
            </w:r>
            <w:r w:rsidR="00826A60" w:rsidRPr="00970F46">
              <w:rPr>
                <w:rFonts w:ascii="Arial" w:hAnsi="Arial" w:cs="Arial"/>
                <w:b/>
                <w:lang w:eastAsia="ar-SA"/>
              </w:rPr>
              <w:t>8</w:t>
            </w:r>
            <w:r w:rsidR="00C0734F" w:rsidRPr="00970F46">
              <w:rPr>
                <w:rFonts w:ascii="Arial" w:hAnsi="Arial" w:cs="Arial"/>
                <w:b/>
                <w:lang w:eastAsia="ar-SA"/>
              </w:rPr>
              <w:t>)</w:t>
            </w:r>
          </w:p>
          <w:p w:rsidR="001055DB" w:rsidRPr="00970F46" w:rsidRDefault="00DB5EC8" w:rsidP="00970F46">
            <w:pPr>
              <w:suppressAutoHyphens/>
              <w:jc w:val="both"/>
              <w:rPr>
                <w:rFonts w:ascii="Arial" w:hAnsi="Arial" w:cs="Arial"/>
                <w:u w:val="single"/>
                <w:lang w:eastAsia="ar-SA"/>
              </w:rPr>
            </w:pPr>
            <w:r w:rsidRPr="00970F46">
              <w:rPr>
                <w:rFonts w:ascii="Arial" w:hAnsi="Arial" w:cs="Arial"/>
                <w:b/>
                <w:lang w:eastAsia="ar-SA"/>
              </w:rPr>
              <w:t xml:space="preserve">NOTA IMPORTANTE: </w:t>
            </w:r>
            <w:r w:rsidR="00C0734F" w:rsidRPr="00970F46">
              <w:rPr>
                <w:rFonts w:ascii="Arial" w:hAnsi="Arial" w:cs="Arial"/>
                <w:lang w:eastAsia="ar-SA"/>
              </w:rPr>
              <w:t xml:space="preserve">la carta de aceptación deberá ser enviada a más tardar diez minutos antes del inicio del acto de presentación y apertura de proposiciones, a la cuenta de correo electrónico </w:t>
            </w:r>
            <w:hyperlink r:id="rId15" w:history="1">
              <w:r w:rsidR="00783B0E" w:rsidRPr="00970F46">
                <w:rPr>
                  <w:rStyle w:val="Hipervnculo"/>
                  <w:rFonts w:ascii="Arial" w:hAnsi="Arial" w:cs="Arial"/>
                  <w:lang w:eastAsia="ar-SA"/>
                </w:rPr>
                <w:t>servicios.generales@hraev.gob.mx</w:t>
              </w:r>
            </w:hyperlink>
            <w:r w:rsidR="00C0734F" w:rsidRPr="00970F46">
              <w:rPr>
                <w:rFonts w:ascii="Arial" w:hAnsi="Arial" w:cs="Arial"/>
                <w:lang w:eastAsia="ar-SA"/>
              </w:rPr>
              <w:t xml:space="preserve">siendo responsabilidad del licitante confirmar dicha recepción al teléfono </w:t>
            </w:r>
            <w:r w:rsidR="00783B0E" w:rsidRPr="00970F46">
              <w:rPr>
                <w:rFonts w:ascii="Arial" w:hAnsi="Arial" w:cs="Arial"/>
                <w:lang w:eastAsia="ar-SA"/>
              </w:rPr>
              <w:t>834 153 6100</w:t>
            </w:r>
            <w:r w:rsidR="00701D6F" w:rsidRPr="00970F46">
              <w:rPr>
                <w:rFonts w:ascii="Arial" w:hAnsi="Arial" w:cs="Arial"/>
                <w:lang w:eastAsia="ar-SA"/>
              </w:rPr>
              <w:t xml:space="preserve"> extensi</w:t>
            </w:r>
            <w:r w:rsidR="00783B0E" w:rsidRPr="00970F46">
              <w:rPr>
                <w:rFonts w:ascii="Arial" w:hAnsi="Arial" w:cs="Arial"/>
                <w:lang w:eastAsia="ar-SA"/>
              </w:rPr>
              <w:t>ón</w:t>
            </w:r>
            <w:r w:rsidR="00701D6F" w:rsidRPr="00970F46">
              <w:rPr>
                <w:rFonts w:ascii="Arial" w:hAnsi="Arial" w:cs="Arial"/>
                <w:lang w:eastAsia="ar-SA"/>
              </w:rPr>
              <w:t xml:space="preserve">: </w:t>
            </w:r>
            <w:r w:rsidR="00783B0E" w:rsidRPr="00970F46">
              <w:rPr>
                <w:rFonts w:ascii="Arial" w:hAnsi="Arial" w:cs="Arial"/>
                <w:lang w:eastAsia="ar-SA"/>
              </w:rPr>
              <w:t>1104</w:t>
            </w:r>
            <w:r w:rsidR="00965419" w:rsidRPr="00970F46">
              <w:rPr>
                <w:rFonts w:ascii="Arial" w:hAnsi="Arial" w:cs="Arial"/>
                <w:lang w:eastAsia="ar-SA"/>
              </w:rPr>
              <w:t xml:space="preserve">, </w:t>
            </w:r>
            <w:r w:rsidR="00C0734F" w:rsidRPr="00970F46">
              <w:rPr>
                <w:rFonts w:ascii="Arial" w:hAnsi="Arial" w:cs="Arial"/>
                <w:lang w:eastAsia="ar-SA"/>
              </w:rPr>
              <w:t>se tomará como hora de recepción la que registre el correo electrónico.</w:t>
            </w:r>
          </w:p>
        </w:tc>
      </w:tr>
      <w:tr w:rsidR="00783B0E" w:rsidRPr="00970F46" w:rsidTr="005A0F79">
        <w:trPr>
          <w:trHeight w:val="350"/>
          <w:jc w:val="center"/>
        </w:trPr>
        <w:tc>
          <w:tcPr>
            <w:tcW w:w="2554" w:type="dxa"/>
            <w:vMerge/>
            <w:tcBorders>
              <w:left w:val="single" w:sz="4" w:space="0" w:color="auto"/>
              <w:bottom w:val="nil"/>
              <w:right w:val="single" w:sz="4" w:space="0" w:color="auto"/>
            </w:tcBorders>
            <w:shd w:val="clear" w:color="auto" w:fill="D9D9D9" w:themeFill="background1" w:themeFillShade="D9"/>
          </w:tcPr>
          <w:p w:rsidR="00783B0E" w:rsidRPr="00970F46" w:rsidRDefault="00783B0E" w:rsidP="00970F46">
            <w:pPr>
              <w:pStyle w:val="Prrafodelista"/>
              <w:numPr>
                <w:ilvl w:val="0"/>
                <w:numId w:val="54"/>
              </w:numPr>
              <w:tabs>
                <w:tab w:val="left" w:pos="454"/>
              </w:tabs>
              <w:ind w:left="0" w:firstLine="0"/>
              <w:rPr>
                <w:rFonts w:ascii="Arial" w:hAnsi="Arial" w:cs="Arial"/>
                <w:b/>
              </w:rPr>
            </w:pPr>
          </w:p>
        </w:tc>
        <w:tc>
          <w:tcPr>
            <w:tcW w:w="7698" w:type="dxa"/>
            <w:vMerge w:val="restart"/>
            <w:tcBorders>
              <w:left w:val="single" w:sz="4" w:space="0" w:color="auto"/>
            </w:tcBorders>
            <w:vAlign w:val="center"/>
          </w:tcPr>
          <w:p w:rsidR="00783B0E" w:rsidRPr="00970F46" w:rsidRDefault="00783B0E" w:rsidP="00970F46">
            <w:pPr>
              <w:pStyle w:val="Prrafodelista"/>
              <w:numPr>
                <w:ilvl w:val="0"/>
                <w:numId w:val="55"/>
              </w:numPr>
              <w:tabs>
                <w:tab w:val="left" w:pos="318"/>
                <w:tab w:val="left" w:pos="407"/>
              </w:tabs>
              <w:ind w:left="0" w:firstLine="0"/>
              <w:jc w:val="both"/>
              <w:rPr>
                <w:rFonts w:ascii="Arial" w:hAnsi="Arial" w:cs="Arial"/>
                <w:b/>
                <w:bCs/>
                <w:u w:val="single"/>
                <w:lang w:val="es-ES"/>
              </w:rPr>
            </w:pPr>
            <w:r w:rsidRPr="00970F46">
              <w:rPr>
                <w:rFonts w:ascii="Arial" w:hAnsi="Arial" w:cs="Arial"/>
                <w:b/>
                <w:u w:val="single"/>
                <w:lang w:val="es-ES" w:eastAsia="es-ES"/>
              </w:rPr>
              <w:t>ACUSE Y/O OPINIÓN POSITIVA DEL SAT.</w:t>
            </w:r>
            <w:r w:rsidRPr="00970F46">
              <w:rPr>
                <w:rFonts w:ascii="Arial" w:hAnsi="Arial" w:cs="Arial"/>
                <w:lang w:val="es-ES" w:eastAsia="es-ES"/>
              </w:rPr>
              <w:t xml:space="preserve"> Documento en el que conste el acuse de recepción de solicitud de opinión ante la Autoridad Fiscal competente, respecto del cumplimiento de sus obligaciones fiscales.</w:t>
            </w:r>
          </w:p>
        </w:tc>
      </w:tr>
      <w:tr w:rsidR="00783B0E" w:rsidRPr="00970F46" w:rsidTr="005A0F79">
        <w:trPr>
          <w:trHeight w:val="247"/>
          <w:jc w:val="center"/>
        </w:trPr>
        <w:tc>
          <w:tcPr>
            <w:tcW w:w="2554" w:type="dxa"/>
            <w:tcBorders>
              <w:top w:val="nil"/>
              <w:left w:val="single" w:sz="4" w:space="0" w:color="auto"/>
              <w:bottom w:val="single" w:sz="4" w:space="0" w:color="auto"/>
              <w:right w:val="single" w:sz="4" w:space="0" w:color="auto"/>
            </w:tcBorders>
            <w:shd w:val="clear" w:color="auto" w:fill="D9D9D9" w:themeFill="background1" w:themeFillShade="D9"/>
          </w:tcPr>
          <w:p w:rsidR="00783B0E" w:rsidRPr="00970F46" w:rsidRDefault="00783B0E" w:rsidP="00970F46">
            <w:pPr>
              <w:pStyle w:val="Prrafodelista"/>
              <w:tabs>
                <w:tab w:val="left" w:pos="454"/>
              </w:tabs>
              <w:ind w:left="0"/>
              <w:rPr>
                <w:rFonts w:ascii="Arial" w:hAnsi="Arial" w:cs="Arial"/>
                <w:b/>
              </w:rPr>
            </w:pPr>
          </w:p>
        </w:tc>
        <w:tc>
          <w:tcPr>
            <w:tcW w:w="7698" w:type="dxa"/>
            <w:vMerge/>
            <w:tcBorders>
              <w:left w:val="single" w:sz="4" w:space="0" w:color="auto"/>
            </w:tcBorders>
            <w:vAlign w:val="center"/>
          </w:tcPr>
          <w:p w:rsidR="00783B0E" w:rsidRPr="00970F46" w:rsidRDefault="00783B0E" w:rsidP="00970F46">
            <w:pPr>
              <w:pStyle w:val="Prrafodelista"/>
              <w:tabs>
                <w:tab w:val="left" w:pos="318"/>
                <w:tab w:val="left" w:pos="407"/>
              </w:tabs>
              <w:ind w:left="0"/>
              <w:jc w:val="both"/>
              <w:rPr>
                <w:rFonts w:ascii="Arial" w:hAnsi="Arial" w:cs="Arial"/>
                <w:b/>
                <w:u w:val="single"/>
                <w:lang w:val="es-ES" w:eastAsia="es-ES"/>
              </w:rPr>
            </w:pPr>
          </w:p>
        </w:tc>
      </w:tr>
      <w:tr w:rsidR="00596F8C" w:rsidRPr="00970F46" w:rsidTr="005A0F79">
        <w:trPr>
          <w:trHeight w:val="247"/>
          <w:jc w:val="center"/>
        </w:trPr>
        <w:tc>
          <w:tcPr>
            <w:tcW w:w="2554" w:type="dxa"/>
            <w:vMerge w:val="restart"/>
            <w:tcBorders>
              <w:top w:val="single" w:sz="4" w:space="0" w:color="auto"/>
            </w:tcBorders>
            <w:shd w:val="clear" w:color="auto" w:fill="D9D9D9" w:themeFill="background1" w:themeFillShade="D9"/>
          </w:tcPr>
          <w:p w:rsidR="009F31D0" w:rsidRPr="00970F46" w:rsidRDefault="00D26EF3" w:rsidP="00970F46">
            <w:pPr>
              <w:pStyle w:val="Prrafodelista"/>
              <w:numPr>
                <w:ilvl w:val="0"/>
                <w:numId w:val="54"/>
              </w:numPr>
              <w:tabs>
                <w:tab w:val="left" w:pos="454"/>
              </w:tabs>
              <w:ind w:left="0" w:firstLine="0"/>
              <w:rPr>
                <w:rFonts w:ascii="Arial" w:hAnsi="Arial" w:cs="Arial"/>
                <w:b/>
              </w:rPr>
            </w:pPr>
            <w:r w:rsidRPr="00970F46">
              <w:rPr>
                <w:rFonts w:ascii="Arial" w:hAnsi="Arial" w:cs="Arial"/>
                <w:b/>
              </w:rPr>
              <w:t>Documentación que integra la propuesta técnica.</w:t>
            </w:r>
          </w:p>
        </w:tc>
        <w:tc>
          <w:tcPr>
            <w:tcW w:w="7698" w:type="dxa"/>
            <w:vAlign w:val="center"/>
          </w:tcPr>
          <w:p w:rsidR="009F31D0" w:rsidRPr="00970F46" w:rsidRDefault="002F2AE4" w:rsidP="00970F46">
            <w:pPr>
              <w:pStyle w:val="Prrafodelista"/>
              <w:numPr>
                <w:ilvl w:val="0"/>
                <w:numId w:val="57"/>
              </w:numPr>
              <w:tabs>
                <w:tab w:val="left" w:pos="265"/>
                <w:tab w:val="left" w:pos="407"/>
              </w:tabs>
              <w:ind w:left="0" w:firstLine="0"/>
              <w:jc w:val="both"/>
              <w:rPr>
                <w:rFonts w:ascii="Arial" w:hAnsi="Arial" w:cs="Arial"/>
              </w:rPr>
            </w:pPr>
            <w:r w:rsidRPr="00970F46">
              <w:rPr>
                <w:rFonts w:ascii="Arial" w:hAnsi="Arial" w:cs="Arial"/>
                <w:b/>
                <w:u w:val="single"/>
              </w:rPr>
              <w:t>PROPUESTA TÉCNICA.</w:t>
            </w:r>
            <w:r w:rsidR="00DB5EC8" w:rsidRPr="00970F46">
              <w:rPr>
                <w:rFonts w:ascii="Arial" w:hAnsi="Arial" w:cs="Arial"/>
              </w:rPr>
              <w:t>(</w:t>
            </w:r>
            <w:r w:rsidR="00C0734F" w:rsidRPr="00970F46">
              <w:rPr>
                <w:rFonts w:ascii="Arial" w:hAnsi="Arial" w:cs="Arial"/>
              </w:rPr>
              <w:t xml:space="preserve">Se podrá utilizar el formato proporcionado en el </w:t>
            </w:r>
            <w:r w:rsidR="00C0734F" w:rsidRPr="00970F46">
              <w:rPr>
                <w:rFonts w:ascii="Arial" w:hAnsi="Arial" w:cs="Arial"/>
                <w:b/>
                <w:bCs/>
              </w:rPr>
              <w:t xml:space="preserve">Formato </w:t>
            </w:r>
            <w:r w:rsidR="00577358" w:rsidRPr="00970F46">
              <w:rPr>
                <w:rFonts w:ascii="Arial" w:hAnsi="Arial" w:cs="Arial"/>
                <w:b/>
                <w:bCs/>
              </w:rPr>
              <w:t>9</w:t>
            </w:r>
            <w:r w:rsidR="00577358" w:rsidRPr="00970F46">
              <w:rPr>
                <w:rFonts w:ascii="Arial" w:hAnsi="Arial" w:cs="Arial"/>
              </w:rPr>
              <w:t xml:space="preserve"> de esta C</w:t>
            </w:r>
            <w:r w:rsidR="00C0734F" w:rsidRPr="00970F46">
              <w:rPr>
                <w:rFonts w:ascii="Arial" w:hAnsi="Arial" w:cs="Arial"/>
              </w:rPr>
              <w:t xml:space="preserve">onvocatoria, indicando todos los requisitos solicitados en el </w:t>
            </w:r>
            <w:r w:rsidR="00C0734F" w:rsidRPr="00970F46">
              <w:rPr>
                <w:rFonts w:ascii="Arial" w:hAnsi="Arial" w:cs="Arial"/>
                <w:b/>
              </w:rPr>
              <w:t>Anexo Técnico</w:t>
            </w:r>
            <w:r w:rsidR="00C0734F" w:rsidRPr="00970F46">
              <w:rPr>
                <w:rFonts w:ascii="Arial" w:hAnsi="Arial" w:cs="Arial"/>
              </w:rPr>
              <w:t>), deberá presentarse conforme a lo siguiente:</w:t>
            </w:r>
          </w:p>
          <w:p w:rsidR="009F31D0" w:rsidRPr="00970F46" w:rsidRDefault="00783B0E" w:rsidP="00970F46">
            <w:pPr>
              <w:pStyle w:val="Prrafodelista"/>
              <w:numPr>
                <w:ilvl w:val="0"/>
                <w:numId w:val="56"/>
              </w:numPr>
              <w:tabs>
                <w:tab w:val="left" w:pos="265"/>
                <w:tab w:val="left" w:pos="407"/>
              </w:tabs>
              <w:ind w:left="0" w:firstLine="0"/>
              <w:jc w:val="both"/>
              <w:rPr>
                <w:rFonts w:ascii="Arial" w:hAnsi="Arial" w:cs="Arial"/>
                <w:lang w:val="es-ES_tradnl" w:eastAsia="es-ES"/>
              </w:rPr>
            </w:pPr>
            <w:r w:rsidRPr="00970F46">
              <w:rPr>
                <w:rFonts w:ascii="Arial" w:hAnsi="Arial" w:cs="Arial"/>
                <w:lang w:val="es-ES_tradnl" w:eastAsia="es-ES"/>
              </w:rPr>
              <w:t>P</w:t>
            </w:r>
            <w:r w:rsidR="00C0734F" w:rsidRPr="00970F46">
              <w:rPr>
                <w:rFonts w:ascii="Arial" w:hAnsi="Arial" w:cs="Arial"/>
                <w:lang w:val="es-ES_tradnl" w:eastAsia="es-ES"/>
              </w:rPr>
              <w:t>referentemente membretado del licitante, sin tachaduras ni enmendaduras y deberá foliarse de manera individual en cada una de sus hojas.</w:t>
            </w:r>
          </w:p>
          <w:p w:rsidR="009F31D0" w:rsidRPr="00970F46" w:rsidRDefault="009F31D0" w:rsidP="00970F46">
            <w:pPr>
              <w:tabs>
                <w:tab w:val="left" w:pos="265"/>
                <w:tab w:val="left" w:pos="407"/>
              </w:tabs>
              <w:jc w:val="both"/>
              <w:rPr>
                <w:rFonts w:ascii="Arial" w:hAnsi="Arial" w:cs="Arial"/>
                <w:sz w:val="10"/>
                <w:szCs w:val="10"/>
                <w:lang w:val="es-ES_tradnl" w:eastAsia="es-ES"/>
              </w:rPr>
            </w:pPr>
          </w:p>
          <w:p w:rsidR="009F31D0" w:rsidRPr="00970F46" w:rsidRDefault="00C0734F" w:rsidP="00970F46">
            <w:pPr>
              <w:pStyle w:val="Prrafodelista"/>
              <w:numPr>
                <w:ilvl w:val="0"/>
                <w:numId w:val="56"/>
              </w:numPr>
              <w:tabs>
                <w:tab w:val="left" w:pos="265"/>
                <w:tab w:val="left" w:pos="407"/>
              </w:tabs>
              <w:ind w:left="0" w:firstLine="0"/>
              <w:jc w:val="both"/>
              <w:rPr>
                <w:rFonts w:ascii="Arial" w:hAnsi="Arial" w:cs="Arial"/>
                <w:lang w:val="es-ES_tradnl" w:eastAsia="es-ES"/>
              </w:rPr>
            </w:pPr>
            <w:r w:rsidRPr="00970F46">
              <w:rPr>
                <w:rFonts w:ascii="Arial" w:hAnsi="Arial" w:cs="Arial"/>
                <w:lang w:val="es-ES_tradnl" w:eastAsia="es-ES"/>
              </w:rPr>
              <w:t>Deberá ser clara, precisa e indubitable</w:t>
            </w:r>
            <w:r w:rsidR="004B4FED" w:rsidRPr="00970F46">
              <w:rPr>
                <w:rFonts w:ascii="Arial" w:hAnsi="Arial" w:cs="Arial"/>
                <w:lang w:val="es-ES_tradnl" w:eastAsia="es-ES"/>
              </w:rPr>
              <w:t>,</w:t>
            </w:r>
            <w:r w:rsidRPr="00970F46">
              <w:rPr>
                <w:rFonts w:ascii="Arial" w:hAnsi="Arial" w:cs="Arial"/>
                <w:lang w:val="es-ES_tradnl" w:eastAsia="es-ES"/>
              </w:rPr>
              <w:t xml:space="preserve"> detallando las características técnicas </w:t>
            </w:r>
            <w:r w:rsidR="004B4FED" w:rsidRPr="00970F46">
              <w:rPr>
                <w:rFonts w:ascii="Arial" w:hAnsi="Arial" w:cs="Arial"/>
                <w:lang w:val="es-ES_tradnl" w:eastAsia="es-ES"/>
              </w:rPr>
              <w:t>servicios requeridos</w:t>
            </w:r>
            <w:r w:rsidRPr="00970F46">
              <w:rPr>
                <w:rFonts w:ascii="Arial" w:hAnsi="Arial" w:cs="Arial"/>
                <w:lang w:val="es-ES_tradnl" w:eastAsia="es-ES"/>
              </w:rPr>
              <w:t xml:space="preserve">, en concordancia con lo solicitado en el </w:t>
            </w:r>
            <w:r w:rsidRPr="00970F46">
              <w:rPr>
                <w:rFonts w:ascii="Arial" w:hAnsi="Arial" w:cs="Arial"/>
                <w:b/>
                <w:bCs/>
                <w:lang w:val="es-ES_tradnl" w:eastAsia="es-ES"/>
              </w:rPr>
              <w:t>Anexo Técnico</w:t>
            </w:r>
            <w:r w:rsidR="007353F3" w:rsidRPr="00970F46">
              <w:rPr>
                <w:rFonts w:ascii="Arial" w:hAnsi="Arial" w:cs="Arial"/>
                <w:lang w:val="es-ES_tradnl" w:eastAsia="es-ES"/>
              </w:rPr>
              <w:t xml:space="preserve"> de esta  C</w:t>
            </w:r>
            <w:r w:rsidRPr="00970F46">
              <w:rPr>
                <w:rFonts w:ascii="Arial" w:hAnsi="Arial" w:cs="Arial"/>
                <w:lang w:val="es-ES_tradnl" w:eastAsia="es-ES"/>
              </w:rPr>
              <w:t>onvocatoria, sin indicar costo.</w:t>
            </w:r>
          </w:p>
          <w:p w:rsidR="004B4FED" w:rsidRPr="00970F46" w:rsidRDefault="004B4FED" w:rsidP="00970F46">
            <w:pPr>
              <w:pStyle w:val="Prrafodelista"/>
              <w:ind w:left="0"/>
              <w:rPr>
                <w:rFonts w:ascii="Arial" w:hAnsi="Arial" w:cs="Arial"/>
                <w:sz w:val="10"/>
                <w:szCs w:val="10"/>
                <w:lang w:val="es-ES_tradnl" w:eastAsia="es-ES"/>
              </w:rPr>
            </w:pPr>
          </w:p>
          <w:p w:rsidR="004B4FED" w:rsidRPr="00970F46" w:rsidRDefault="004B4FED" w:rsidP="00970F46">
            <w:pPr>
              <w:pStyle w:val="Prrafodelista"/>
              <w:numPr>
                <w:ilvl w:val="0"/>
                <w:numId w:val="56"/>
              </w:numPr>
              <w:tabs>
                <w:tab w:val="left" w:pos="265"/>
                <w:tab w:val="left" w:pos="407"/>
              </w:tabs>
              <w:ind w:left="0" w:firstLine="0"/>
              <w:jc w:val="both"/>
              <w:rPr>
                <w:rFonts w:ascii="Arial" w:hAnsi="Arial" w:cs="Arial"/>
                <w:lang w:val="es-ES_tradnl" w:eastAsia="es-ES"/>
              </w:rPr>
            </w:pPr>
            <w:r w:rsidRPr="00970F46">
              <w:rPr>
                <w:rFonts w:ascii="Arial" w:hAnsi="Arial" w:cs="Arial"/>
                <w:lang w:val="es-ES_tradnl" w:eastAsia="es-ES"/>
              </w:rPr>
              <w:t>Indicar origen del servicio</w:t>
            </w:r>
          </w:p>
          <w:p w:rsidR="009F31D0" w:rsidRPr="00970F46" w:rsidRDefault="009F31D0" w:rsidP="00970F46">
            <w:pPr>
              <w:tabs>
                <w:tab w:val="left" w:pos="265"/>
                <w:tab w:val="left" w:pos="407"/>
              </w:tabs>
              <w:jc w:val="both"/>
              <w:rPr>
                <w:rFonts w:ascii="Arial" w:hAnsi="Arial" w:cs="Arial"/>
                <w:sz w:val="6"/>
                <w:szCs w:val="6"/>
                <w:lang w:val="es-ES_tradnl" w:eastAsia="es-ES"/>
              </w:rPr>
            </w:pPr>
          </w:p>
          <w:p w:rsidR="009F31D0" w:rsidRPr="00970F46" w:rsidRDefault="00C0734F" w:rsidP="00970F46">
            <w:pPr>
              <w:pStyle w:val="Prrafodelista"/>
              <w:numPr>
                <w:ilvl w:val="0"/>
                <w:numId w:val="56"/>
              </w:numPr>
              <w:tabs>
                <w:tab w:val="left" w:pos="265"/>
                <w:tab w:val="left" w:pos="407"/>
              </w:tabs>
              <w:ind w:left="0" w:firstLine="0"/>
              <w:jc w:val="both"/>
              <w:rPr>
                <w:rFonts w:ascii="Arial" w:hAnsi="Arial" w:cs="Arial"/>
                <w:lang w:val="es-ES_tradnl" w:eastAsia="es-ES"/>
              </w:rPr>
            </w:pPr>
            <w:r w:rsidRPr="00970F46">
              <w:rPr>
                <w:rFonts w:ascii="Arial" w:hAnsi="Arial" w:cs="Arial"/>
                <w:lang w:val="es-ES_tradnl" w:eastAsia="es-ES"/>
              </w:rPr>
              <w:t>Deberá cont</w:t>
            </w:r>
            <w:r w:rsidR="004B4FED" w:rsidRPr="00970F46">
              <w:rPr>
                <w:rFonts w:ascii="Arial" w:hAnsi="Arial" w:cs="Arial"/>
                <w:lang w:val="es-ES_tradnl" w:eastAsia="es-ES"/>
              </w:rPr>
              <w:t xml:space="preserve">ener nombre comercial y/o marca, modelo </w:t>
            </w:r>
            <w:r w:rsidRPr="00970F46">
              <w:rPr>
                <w:rFonts w:ascii="Arial" w:hAnsi="Arial" w:cs="Arial"/>
                <w:lang w:val="es-ES_tradnl" w:eastAsia="es-ES"/>
              </w:rPr>
              <w:t>y origen del</w:t>
            </w:r>
            <w:r w:rsidR="004B4FED" w:rsidRPr="00970F46">
              <w:rPr>
                <w:rFonts w:ascii="Arial" w:hAnsi="Arial" w:cs="Arial"/>
                <w:lang w:val="es-ES_tradnl" w:eastAsia="es-ES"/>
              </w:rPr>
              <w:t>os</w:t>
            </w:r>
            <w:r w:rsidRPr="00970F46">
              <w:rPr>
                <w:rFonts w:ascii="Arial" w:hAnsi="Arial" w:cs="Arial"/>
                <w:lang w:val="es-ES_tradnl" w:eastAsia="es-ES"/>
              </w:rPr>
              <w:t xml:space="preserve"> bien</w:t>
            </w:r>
            <w:r w:rsidR="004B4FED" w:rsidRPr="00970F46">
              <w:rPr>
                <w:rFonts w:ascii="Arial" w:hAnsi="Arial" w:cs="Arial"/>
                <w:lang w:val="es-ES_tradnl" w:eastAsia="es-ES"/>
              </w:rPr>
              <w:t>es</w:t>
            </w:r>
            <w:r w:rsidRPr="00970F46">
              <w:rPr>
                <w:rFonts w:ascii="Arial" w:hAnsi="Arial" w:cs="Arial"/>
                <w:lang w:val="es-ES_tradnl" w:eastAsia="es-ES"/>
              </w:rPr>
              <w:t xml:space="preserve"> propuesto</w:t>
            </w:r>
            <w:r w:rsidR="004B4FED" w:rsidRPr="00970F46">
              <w:rPr>
                <w:rFonts w:ascii="Arial" w:hAnsi="Arial" w:cs="Arial"/>
                <w:lang w:val="es-ES_tradnl" w:eastAsia="es-ES"/>
              </w:rPr>
              <w:t>s</w:t>
            </w:r>
            <w:r w:rsidR="009606D7">
              <w:rPr>
                <w:rFonts w:ascii="Arial" w:hAnsi="Arial" w:cs="Arial"/>
                <w:lang w:val="es-ES_tradnl" w:eastAsia="es-ES"/>
              </w:rPr>
              <w:t xml:space="preserve"> </w:t>
            </w:r>
            <w:r w:rsidR="004B4FED" w:rsidRPr="00970F46">
              <w:rPr>
                <w:rFonts w:ascii="Arial" w:hAnsi="Arial" w:cs="Arial"/>
                <w:lang w:val="es-ES_tradnl" w:eastAsia="es-ES"/>
              </w:rPr>
              <w:t xml:space="preserve">en demostración permanente </w:t>
            </w:r>
            <w:r w:rsidRPr="00970F46">
              <w:rPr>
                <w:rFonts w:ascii="Arial" w:hAnsi="Arial" w:cs="Arial"/>
                <w:lang w:val="es-ES_tradnl" w:eastAsia="es-ES"/>
              </w:rPr>
              <w:t>por partida.</w:t>
            </w:r>
          </w:p>
          <w:p w:rsidR="00577358" w:rsidRPr="00970F46" w:rsidRDefault="00577358" w:rsidP="00970F46">
            <w:pPr>
              <w:tabs>
                <w:tab w:val="left" w:pos="265"/>
                <w:tab w:val="left" w:pos="407"/>
              </w:tabs>
              <w:jc w:val="both"/>
              <w:rPr>
                <w:rFonts w:ascii="Arial" w:hAnsi="Arial" w:cs="Arial"/>
                <w:sz w:val="6"/>
                <w:szCs w:val="6"/>
                <w:lang w:val="es-ES_tradnl" w:eastAsia="es-ES"/>
              </w:rPr>
            </w:pPr>
          </w:p>
          <w:p w:rsidR="009F31D0" w:rsidRPr="00970F46" w:rsidRDefault="00C0734F" w:rsidP="00970F46">
            <w:pPr>
              <w:pStyle w:val="Prrafodelista"/>
              <w:numPr>
                <w:ilvl w:val="0"/>
                <w:numId w:val="56"/>
              </w:numPr>
              <w:tabs>
                <w:tab w:val="left" w:pos="265"/>
                <w:tab w:val="left" w:pos="407"/>
              </w:tabs>
              <w:ind w:left="0" w:firstLine="0"/>
              <w:jc w:val="both"/>
              <w:rPr>
                <w:rFonts w:ascii="Arial" w:hAnsi="Arial" w:cs="Arial"/>
                <w:lang w:val="es-ES_tradnl" w:eastAsia="es-ES"/>
              </w:rPr>
            </w:pPr>
            <w:r w:rsidRPr="00970F46">
              <w:rPr>
                <w:rFonts w:ascii="Arial" w:hAnsi="Arial" w:cs="Arial"/>
                <w:lang w:val="es-ES_tradnl" w:eastAsia="es-ES"/>
              </w:rPr>
              <w:t>Deberá ser firmada por la persona legalmente facultada para ello, en la</w:t>
            </w:r>
            <w:r w:rsidR="004B4FED" w:rsidRPr="00970F46">
              <w:rPr>
                <w:rFonts w:ascii="Arial" w:hAnsi="Arial" w:cs="Arial"/>
                <w:lang w:val="es-ES_tradnl" w:eastAsia="es-ES"/>
              </w:rPr>
              <w:t xml:space="preserve"> última hoja de la proposición, </w:t>
            </w:r>
            <w:r w:rsidRPr="00970F46">
              <w:rPr>
                <w:rFonts w:ascii="Arial" w:hAnsi="Arial" w:cs="Arial"/>
                <w:lang w:val="es-ES_tradnl" w:eastAsia="es-ES"/>
              </w:rPr>
              <w:t>por lo que no podrán desecharse cuando las demás hojas que la integran y sus anexos carezcan de firma.</w:t>
            </w:r>
          </w:p>
          <w:p w:rsidR="009F31D0" w:rsidRPr="00970F46" w:rsidRDefault="009F31D0" w:rsidP="00970F46">
            <w:pPr>
              <w:tabs>
                <w:tab w:val="left" w:pos="265"/>
                <w:tab w:val="left" w:pos="407"/>
              </w:tabs>
              <w:jc w:val="both"/>
              <w:rPr>
                <w:rFonts w:ascii="Arial" w:hAnsi="Arial" w:cs="Arial"/>
                <w:sz w:val="6"/>
                <w:szCs w:val="6"/>
                <w:lang w:val="es-ES_tradnl" w:eastAsia="es-ES"/>
              </w:rPr>
            </w:pPr>
          </w:p>
          <w:p w:rsidR="009F31D0" w:rsidRPr="00970F46" w:rsidRDefault="00C0734F" w:rsidP="00970F46">
            <w:pPr>
              <w:pStyle w:val="Prrafodelista"/>
              <w:numPr>
                <w:ilvl w:val="0"/>
                <w:numId w:val="56"/>
              </w:numPr>
              <w:tabs>
                <w:tab w:val="left" w:pos="265"/>
                <w:tab w:val="left" w:pos="407"/>
              </w:tabs>
              <w:ind w:left="0" w:firstLine="0"/>
              <w:jc w:val="both"/>
              <w:rPr>
                <w:rFonts w:ascii="Arial" w:hAnsi="Arial" w:cs="Arial"/>
                <w:lang w:val="es-ES_tradnl" w:eastAsia="es-ES"/>
              </w:rPr>
            </w:pPr>
            <w:r w:rsidRPr="00970F46">
              <w:rPr>
                <w:rFonts w:ascii="Arial" w:hAnsi="Arial" w:cs="Arial"/>
                <w:lang w:val="es-ES_tradnl" w:eastAsia="es-ES"/>
              </w:rPr>
              <w:t>Se presentará en idioma español, así como todos y cada uno de los documentos que la integran.</w:t>
            </w:r>
          </w:p>
          <w:p w:rsidR="009F31D0" w:rsidRPr="00970F46" w:rsidRDefault="00C0734F" w:rsidP="00970F46">
            <w:pPr>
              <w:pStyle w:val="Prrafodelista"/>
              <w:numPr>
                <w:ilvl w:val="0"/>
                <w:numId w:val="56"/>
              </w:numPr>
              <w:tabs>
                <w:tab w:val="left" w:pos="265"/>
                <w:tab w:val="left" w:pos="407"/>
              </w:tabs>
              <w:ind w:left="0" w:firstLine="0"/>
              <w:jc w:val="both"/>
              <w:rPr>
                <w:rFonts w:ascii="Arial" w:hAnsi="Arial" w:cs="Arial"/>
                <w:b/>
                <w:bCs/>
                <w:u w:val="single"/>
              </w:rPr>
            </w:pPr>
            <w:r w:rsidRPr="00970F46">
              <w:rPr>
                <w:rFonts w:ascii="Arial" w:hAnsi="Arial" w:cs="Arial"/>
                <w:lang w:val="es-ES_tradnl" w:eastAsia="es-ES"/>
              </w:rPr>
              <w:t xml:space="preserve">El licitante deberá describir </w:t>
            </w:r>
            <w:r w:rsidR="004B4FED" w:rsidRPr="00970F46">
              <w:rPr>
                <w:rFonts w:ascii="Arial" w:hAnsi="Arial" w:cs="Arial"/>
                <w:lang w:val="es-ES_tradnl" w:eastAsia="es-ES"/>
              </w:rPr>
              <w:t>los servicios</w:t>
            </w:r>
            <w:r w:rsidR="00C818AF">
              <w:rPr>
                <w:rFonts w:ascii="Arial" w:hAnsi="Arial" w:cs="Arial"/>
                <w:lang w:val="es-ES_tradnl" w:eastAsia="es-ES"/>
              </w:rPr>
              <w:t xml:space="preserve"> </w:t>
            </w:r>
            <w:r w:rsidRPr="00970F46">
              <w:rPr>
                <w:rFonts w:ascii="Arial" w:hAnsi="Arial" w:cs="Arial"/>
                <w:lang w:val="es-ES_tradnl" w:eastAsia="es-ES"/>
              </w:rPr>
              <w:t xml:space="preserve">que oferta, en congruencia a las especificaciones del </w:t>
            </w:r>
            <w:r w:rsidRPr="00970F46">
              <w:rPr>
                <w:rFonts w:ascii="Arial" w:hAnsi="Arial" w:cs="Arial"/>
                <w:b/>
                <w:lang w:val="es-ES_tradnl" w:eastAsia="es-ES"/>
              </w:rPr>
              <w:t>Anexo Técnico.</w:t>
            </w:r>
          </w:p>
        </w:tc>
      </w:tr>
      <w:tr w:rsidR="00596F8C" w:rsidRPr="00970F46" w:rsidTr="005A0F79">
        <w:trPr>
          <w:trHeight w:val="417"/>
          <w:jc w:val="center"/>
        </w:trPr>
        <w:tc>
          <w:tcPr>
            <w:tcW w:w="2554" w:type="dxa"/>
            <w:vMerge/>
            <w:tcBorders>
              <w:top w:val="single" w:sz="4" w:space="0" w:color="auto"/>
            </w:tcBorders>
            <w:shd w:val="clear" w:color="auto" w:fill="D9D9D9" w:themeFill="background1" w:themeFillShade="D9"/>
          </w:tcPr>
          <w:p w:rsidR="001D47DB" w:rsidRPr="00970F46" w:rsidRDefault="001D47DB" w:rsidP="00970F46">
            <w:pPr>
              <w:pStyle w:val="Prrafodelista"/>
              <w:numPr>
                <w:ilvl w:val="0"/>
                <w:numId w:val="54"/>
              </w:numPr>
              <w:tabs>
                <w:tab w:val="left" w:pos="454"/>
              </w:tabs>
              <w:ind w:left="0" w:firstLine="0"/>
              <w:rPr>
                <w:rFonts w:ascii="Arial" w:hAnsi="Arial" w:cs="Arial"/>
                <w:b/>
              </w:rPr>
            </w:pPr>
          </w:p>
        </w:tc>
        <w:tc>
          <w:tcPr>
            <w:tcW w:w="7698" w:type="dxa"/>
            <w:vAlign w:val="center"/>
          </w:tcPr>
          <w:p w:rsidR="00E13E7D" w:rsidRPr="00970F46" w:rsidRDefault="00750E11" w:rsidP="00970F46">
            <w:pPr>
              <w:pStyle w:val="Prrafodelista"/>
              <w:numPr>
                <w:ilvl w:val="0"/>
                <w:numId w:val="57"/>
              </w:numPr>
              <w:tabs>
                <w:tab w:val="left" w:pos="175"/>
                <w:tab w:val="left" w:pos="265"/>
                <w:tab w:val="left" w:pos="407"/>
              </w:tabs>
              <w:ind w:left="0" w:firstLine="0"/>
              <w:jc w:val="both"/>
              <w:rPr>
                <w:rFonts w:ascii="Arial" w:hAnsi="Arial" w:cs="Arial"/>
                <w:b/>
                <w:u w:val="single"/>
              </w:rPr>
            </w:pPr>
            <w:r w:rsidRPr="00970F46">
              <w:rPr>
                <w:rFonts w:ascii="Arial" w:hAnsi="Arial" w:cs="Arial"/>
                <w:b/>
                <w:bCs/>
                <w:u w:val="single"/>
                <w:lang w:val="es-ES"/>
              </w:rPr>
              <w:t>DECLARACIÓN DE CONOCIMIENTO Y CUMPLIMIENTO DE NORMAS.</w:t>
            </w:r>
            <w:r w:rsidR="00E13E7D" w:rsidRPr="00970F46">
              <w:rPr>
                <w:rFonts w:ascii="Arial" w:hAnsi="Arial" w:cs="Arial"/>
                <w:bCs/>
                <w:lang w:val="es-ES"/>
              </w:rPr>
              <w:t xml:space="preserve">. </w:t>
            </w:r>
            <w:r w:rsidR="00E13E7D" w:rsidRPr="00970F46">
              <w:rPr>
                <w:rFonts w:ascii="Arial" w:hAnsi="Arial" w:cs="Arial"/>
              </w:rPr>
              <w:t xml:space="preserve">Copia de la constancia de la autoridad competente para acreditar el cumplimiento con la(s) norma(s) </w:t>
            </w:r>
            <w:r w:rsidR="00E13E7D" w:rsidRPr="00970F46">
              <w:rPr>
                <w:rFonts w:ascii="Arial" w:hAnsi="Arial" w:cs="Arial"/>
                <w:bCs/>
                <w:lang w:val="es-ES"/>
              </w:rPr>
              <w:t xml:space="preserve">solicitada(s), en el </w:t>
            </w:r>
            <w:r w:rsidR="00FE481D" w:rsidRPr="00970F46">
              <w:rPr>
                <w:rFonts w:ascii="Arial" w:hAnsi="Arial" w:cs="Arial"/>
                <w:b/>
                <w:bCs/>
                <w:lang w:val="es-ES"/>
              </w:rPr>
              <w:t>apartado II.4.</w:t>
            </w:r>
          </w:p>
          <w:p w:rsidR="001D47DB" w:rsidRPr="00970F46" w:rsidRDefault="00E13E7D" w:rsidP="00970F46">
            <w:pPr>
              <w:tabs>
                <w:tab w:val="left" w:pos="175"/>
                <w:tab w:val="left" w:pos="265"/>
                <w:tab w:val="left" w:pos="407"/>
              </w:tabs>
              <w:jc w:val="both"/>
              <w:rPr>
                <w:rFonts w:ascii="Arial" w:hAnsi="Arial" w:cs="Arial"/>
                <w:b/>
                <w:u w:val="single"/>
              </w:rPr>
            </w:pPr>
            <w:r w:rsidRPr="00970F46">
              <w:rPr>
                <w:rFonts w:ascii="Arial" w:hAnsi="Arial" w:cs="Arial"/>
                <w:bCs/>
                <w:lang w:val="es-ES"/>
              </w:rPr>
              <w:t>En su caso, escrito del licitante firmado autógrafamente por persona legalmente facultada, en el que manifieste que cumple con las Normas respectivas o en su defecto que no existen Normas para los productos que oferta</w:t>
            </w:r>
            <w:r w:rsidRPr="00970F46">
              <w:rPr>
                <w:rFonts w:ascii="Arial" w:hAnsi="Arial" w:cs="Arial"/>
                <w:b/>
                <w:bCs/>
                <w:lang w:val="es-ES"/>
              </w:rPr>
              <w:t>. (Formato 10)</w:t>
            </w:r>
          </w:p>
        </w:tc>
      </w:tr>
      <w:tr w:rsidR="00596F8C" w:rsidRPr="00970F46" w:rsidTr="005A0F79">
        <w:trPr>
          <w:trHeight w:val="417"/>
          <w:jc w:val="center"/>
        </w:trPr>
        <w:tc>
          <w:tcPr>
            <w:tcW w:w="2554" w:type="dxa"/>
            <w:vMerge/>
            <w:tcBorders>
              <w:top w:val="single" w:sz="4" w:space="0" w:color="auto"/>
            </w:tcBorders>
            <w:shd w:val="clear" w:color="auto" w:fill="D9D9D9" w:themeFill="background1" w:themeFillShade="D9"/>
          </w:tcPr>
          <w:p w:rsidR="004B4FED" w:rsidRPr="00970F46" w:rsidRDefault="004B4FED" w:rsidP="00970F46">
            <w:pPr>
              <w:pStyle w:val="Prrafodelista"/>
              <w:numPr>
                <w:ilvl w:val="0"/>
                <w:numId w:val="54"/>
              </w:numPr>
              <w:tabs>
                <w:tab w:val="left" w:pos="454"/>
              </w:tabs>
              <w:ind w:left="0" w:firstLine="0"/>
              <w:rPr>
                <w:rFonts w:ascii="Arial" w:hAnsi="Arial" w:cs="Arial"/>
                <w:b/>
              </w:rPr>
            </w:pPr>
          </w:p>
        </w:tc>
        <w:tc>
          <w:tcPr>
            <w:tcW w:w="7698" w:type="dxa"/>
            <w:vAlign w:val="center"/>
          </w:tcPr>
          <w:p w:rsidR="004B4FED" w:rsidRPr="00970F46" w:rsidRDefault="004B4FED" w:rsidP="00970F46">
            <w:pPr>
              <w:pStyle w:val="Prrafodelista"/>
              <w:numPr>
                <w:ilvl w:val="0"/>
                <w:numId w:val="57"/>
              </w:numPr>
              <w:tabs>
                <w:tab w:val="left" w:pos="175"/>
                <w:tab w:val="left" w:pos="265"/>
                <w:tab w:val="left" w:pos="407"/>
              </w:tabs>
              <w:ind w:left="0" w:firstLine="0"/>
              <w:jc w:val="both"/>
              <w:rPr>
                <w:rFonts w:ascii="Arial" w:hAnsi="Arial" w:cs="Arial"/>
                <w:b/>
                <w:bCs/>
                <w:u w:val="single"/>
                <w:lang w:val="es-ES"/>
              </w:rPr>
            </w:pPr>
            <w:r w:rsidRPr="00970F46">
              <w:rPr>
                <w:rFonts w:ascii="Arial" w:hAnsi="Arial" w:cs="Arial"/>
                <w:b/>
                <w:u w:val="single"/>
              </w:rPr>
              <w:t>CARTA GARANTÍA DE LOS SERVICIOS</w:t>
            </w:r>
            <w:r w:rsidRPr="00970F46">
              <w:rPr>
                <w:rFonts w:ascii="Arial" w:hAnsi="Arial" w:cs="Arial"/>
                <w:b/>
              </w:rPr>
              <w:t xml:space="preserve">. </w:t>
            </w:r>
            <w:r w:rsidRPr="00970F46">
              <w:rPr>
                <w:rFonts w:ascii="Arial" w:hAnsi="Arial" w:cs="Arial"/>
              </w:rPr>
              <w:t>Escrito firmado autógrafamente por persona legalmente facultada para ello, en el que manifieste que se obliga a garantizar y prestar el servicio en los términos y condiciones establecidos en el presente Anexo Técnico.</w:t>
            </w:r>
          </w:p>
        </w:tc>
      </w:tr>
      <w:tr w:rsidR="00596F8C" w:rsidRPr="00970F46" w:rsidTr="005A0F79">
        <w:trPr>
          <w:trHeight w:val="417"/>
          <w:jc w:val="center"/>
        </w:trPr>
        <w:tc>
          <w:tcPr>
            <w:tcW w:w="2554" w:type="dxa"/>
            <w:vMerge/>
            <w:tcBorders>
              <w:top w:val="single" w:sz="4" w:space="0" w:color="auto"/>
            </w:tcBorders>
            <w:shd w:val="clear" w:color="auto" w:fill="D9D9D9" w:themeFill="background1" w:themeFillShade="D9"/>
          </w:tcPr>
          <w:p w:rsidR="00C84B95" w:rsidRPr="00970F46" w:rsidRDefault="00C84B95" w:rsidP="00970F46">
            <w:pPr>
              <w:pStyle w:val="Prrafodelista"/>
              <w:numPr>
                <w:ilvl w:val="0"/>
                <w:numId w:val="54"/>
              </w:numPr>
              <w:tabs>
                <w:tab w:val="left" w:pos="454"/>
              </w:tabs>
              <w:ind w:left="0" w:firstLine="0"/>
              <w:rPr>
                <w:rFonts w:ascii="Arial" w:hAnsi="Arial" w:cs="Arial"/>
                <w:b/>
              </w:rPr>
            </w:pPr>
          </w:p>
        </w:tc>
        <w:tc>
          <w:tcPr>
            <w:tcW w:w="7698" w:type="dxa"/>
            <w:vAlign w:val="center"/>
          </w:tcPr>
          <w:p w:rsidR="00C84B95" w:rsidRPr="00970F46" w:rsidRDefault="00C84B95" w:rsidP="00970F46">
            <w:pPr>
              <w:pStyle w:val="Prrafodelista"/>
              <w:numPr>
                <w:ilvl w:val="0"/>
                <w:numId w:val="57"/>
              </w:numPr>
              <w:tabs>
                <w:tab w:val="left" w:pos="265"/>
                <w:tab w:val="left" w:pos="407"/>
              </w:tabs>
              <w:ind w:left="0" w:firstLine="0"/>
              <w:jc w:val="both"/>
              <w:rPr>
                <w:rFonts w:ascii="Arial" w:hAnsi="Arial" w:cs="Arial"/>
                <w:b/>
                <w:u w:val="single"/>
              </w:rPr>
            </w:pPr>
            <w:r w:rsidRPr="00970F46">
              <w:rPr>
                <w:rFonts w:ascii="Arial" w:hAnsi="Arial" w:cs="Arial"/>
                <w:b/>
                <w:u w:val="single"/>
              </w:rPr>
              <w:t xml:space="preserve">CARTA </w:t>
            </w:r>
            <w:r w:rsidR="001D5AA2" w:rsidRPr="00970F46">
              <w:rPr>
                <w:rFonts w:ascii="Arial" w:hAnsi="Arial" w:cs="Arial"/>
                <w:b/>
                <w:u w:val="single"/>
              </w:rPr>
              <w:t xml:space="preserve">DE </w:t>
            </w:r>
            <w:r w:rsidR="00E65C59" w:rsidRPr="00970F46">
              <w:rPr>
                <w:rFonts w:ascii="Arial" w:hAnsi="Arial" w:cs="Arial"/>
                <w:b/>
                <w:u w:val="single"/>
              </w:rPr>
              <w:t>NACIONALIDAD.</w:t>
            </w:r>
            <w:r w:rsidR="00C818AF" w:rsidRPr="00C818AF">
              <w:rPr>
                <w:rFonts w:ascii="Arial" w:hAnsi="Arial" w:cs="Arial"/>
                <w:b/>
              </w:rPr>
              <w:t xml:space="preserve"> </w:t>
            </w:r>
            <w:r w:rsidRPr="00970F46">
              <w:rPr>
                <w:rFonts w:ascii="Arial" w:hAnsi="Arial" w:cs="Arial"/>
              </w:rPr>
              <w:t>Escrito en el que el licitante manifieste bajo protesta de decir verdad que es de nacionalidad mexicana</w:t>
            </w:r>
            <w:r w:rsidR="00C818AF">
              <w:rPr>
                <w:rFonts w:ascii="Arial" w:hAnsi="Arial" w:cs="Arial"/>
              </w:rPr>
              <w:t xml:space="preserve"> </w:t>
            </w:r>
            <w:r w:rsidRPr="00970F46">
              <w:rPr>
                <w:rFonts w:ascii="Arial" w:hAnsi="Arial" w:cs="Arial"/>
              </w:rPr>
              <w:t>y/o que está consti</w:t>
            </w:r>
            <w:r w:rsidR="00E65C59" w:rsidRPr="00970F46">
              <w:rPr>
                <w:rFonts w:ascii="Arial" w:hAnsi="Arial" w:cs="Arial"/>
              </w:rPr>
              <w:t xml:space="preserve">tuido bajo las leyes nacionales, </w:t>
            </w:r>
            <w:r w:rsidRPr="00970F46">
              <w:rPr>
                <w:rFonts w:ascii="Arial" w:hAnsi="Arial" w:cs="Arial"/>
              </w:rPr>
              <w:t xml:space="preserve">de conformidad con el artículo </w:t>
            </w:r>
            <w:r w:rsidR="00E65C59" w:rsidRPr="00970F46">
              <w:rPr>
                <w:rFonts w:ascii="Arial" w:hAnsi="Arial" w:cs="Arial"/>
              </w:rPr>
              <w:t>35</w:t>
            </w:r>
            <w:r w:rsidRPr="00970F46">
              <w:rPr>
                <w:rFonts w:ascii="Arial" w:hAnsi="Arial" w:cs="Arial"/>
              </w:rPr>
              <w:t xml:space="preserve">, fracción </w:t>
            </w:r>
            <w:r w:rsidR="00E65C59" w:rsidRPr="00970F46">
              <w:rPr>
                <w:rFonts w:ascii="Arial" w:hAnsi="Arial" w:cs="Arial"/>
              </w:rPr>
              <w:t>I</w:t>
            </w:r>
            <w:r w:rsidRPr="00970F46">
              <w:rPr>
                <w:rFonts w:ascii="Arial" w:hAnsi="Arial" w:cs="Arial"/>
              </w:rPr>
              <w:t xml:space="preserve"> de la </w:t>
            </w:r>
            <w:r w:rsidR="00E65C59" w:rsidRPr="00970F46">
              <w:rPr>
                <w:rFonts w:ascii="Arial" w:hAnsi="Arial" w:cs="Arial"/>
              </w:rPr>
              <w:t>Ley</w:t>
            </w:r>
            <w:r w:rsidRPr="00970F46">
              <w:rPr>
                <w:rFonts w:ascii="Arial" w:hAnsi="Arial" w:cs="Arial"/>
              </w:rPr>
              <w:t xml:space="preserve">.  </w:t>
            </w:r>
            <w:r w:rsidRPr="00970F46">
              <w:rPr>
                <w:rFonts w:ascii="Arial" w:hAnsi="Arial" w:cs="Arial"/>
                <w:b/>
              </w:rPr>
              <w:t>(Formato 11)</w:t>
            </w:r>
          </w:p>
        </w:tc>
      </w:tr>
      <w:tr w:rsidR="00596F8C" w:rsidRPr="00970F46" w:rsidTr="005B2389">
        <w:trPr>
          <w:trHeight w:val="247"/>
          <w:jc w:val="center"/>
        </w:trPr>
        <w:tc>
          <w:tcPr>
            <w:tcW w:w="2554" w:type="dxa"/>
            <w:vMerge/>
            <w:tcBorders>
              <w:bottom w:val="nil"/>
            </w:tcBorders>
            <w:shd w:val="clear" w:color="auto" w:fill="D9D9D9" w:themeFill="background1" w:themeFillShade="D9"/>
          </w:tcPr>
          <w:p w:rsidR="009F31D0" w:rsidRPr="00970F46" w:rsidRDefault="009F31D0" w:rsidP="00970F46">
            <w:pPr>
              <w:pStyle w:val="Prrafodelista"/>
              <w:numPr>
                <w:ilvl w:val="0"/>
                <w:numId w:val="54"/>
              </w:numPr>
              <w:tabs>
                <w:tab w:val="left" w:pos="454"/>
              </w:tabs>
              <w:ind w:left="0" w:firstLine="0"/>
              <w:rPr>
                <w:rFonts w:ascii="Arial" w:hAnsi="Arial" w:cs="Arial"/>
                <w:b/>
              </w:rPr>
            </w:pPr>
          </w:p>
        </w:tc>
        <w:tc>
          <w:tcPr>
            <w:tcW w:w="7698" w:type="dxa"/>
            <w:vAlign w:val="center"/>
          </w:tcPr>
          <w:p w:rsidR="009F31D0" w:rsidRPr="00970F46" w:rsidRDefault="002F2AE4" w:rsidP="00970F46">
            <w:pPr>
              <w:pStyle w:val="Prrafodelista"/>
              <w:numPr>
                <w:ilvl w:val="0"/>
                <w:numId w:val="57"/>
              </w:numPr>
              <w:tabs>
                <w:tab w:val="left" w:pos="175"/>
                <w:tab w:val="left" w:pos="265"/>
                <w:tab w:val="left" w:pos="407"/>
              </w:tabs>
              <w:ind w:left="0" w:firstLine="0"/>
              <w:jc w:val="both"/>
              <w:rPr>
                <w:rFonts w:ascii="Arial" w:hAnsi="Arial" w:cs="Arial"/>
                <w:b/>
                <w:caps/>
              </w:rPr>
            </w:pPr>
            <w:r w:rsidRPr="00970F46">
              <w:rPr>
                <w:rFonts w:ascii="Arial" w:hAnsi="Arial" w:cs="Arial"/>
                <w:b/>
                <w:u w:val="single"/>
                <w:lang w:val="es-ES"/>
              </w:rPr>
              <w:t>PATENTES, MARCAS Y DERECHOS DE AUTOR</w:t>
            </w:r>
            <w:r w:rsidR="00DB5EC8" w:rsidRPr="00970F46">
              <w:rPr>
                <w:rFonts w:ascii="Arial" w:hAnsi="Arial" w:cs="Arial"/>
                <w:b/>
                <w:lang w:val="es-ES"/>
              </w:rPr>
              <w:t xml:space="preserve">. </w:t>
            </w:r>
            <w:r w:rsidR="00C0734F" w:rsidRPr="00970F46">
              <w:rPr>
                <w:rFonts w:ascii="Arial" w:hAnsi="Arial" w:cs="Arial"/>
                <w:lang w:val="es-ES"/>
              </w:rPr>
              <w:t xml:space="preserve">Escrito del licitante en el que manifieste </w:t>
            </w:r>
            <w:r w:rsidR="00C0734F" w:rsidRPr="00970F46">
              <w:rPr>
                <w:rFonts w:ascii="Arial" w:eastAsia="Calibri" w:hAnsi="Arial" w:cs="Arial"/>
                <w:lang w:eastAsia="en-US"/>
              </w:rPr>
              <w:t xml:space="preserve">que asumirá la responsabilidad total en caso de que </w:t>
            </w:r>
            <w:r w:rsidR="00C308FD" w:rsidRPr="00970F46">
              <w:rPr>
                <w:rFonts w:ascii="Arial" w:eastAsia="Calibri" w:hAnsi="Arial" w:cs="Arial"/>
                <w:lang w:eastAsia="en-US"/>
              </w:rPr>
              <w:t xml:space="preserve">en </w:t>
            </w:r>
            <w:r w:rsidR="009461D6" w:rsidRPr="00970F46">
              <w:rPr>
                <w:rFonts w:ascii="Arial" w:eastAsia="Calibri" w:hAnsi="Arial" w:cs="Arial"/>
                <w:lang w:eastAsia="en-US"/>
              </w:rPr>
              <w:t>al proporcionar los bienes</w:t>
            </w:r>
            <w:r w:rsidR="00C0734F" w:rsidRPr="00970F46">
              <w:rPr>
                <w:rFonts w:ascii="Arial" w:eastAsia="Calibri" w:hAnsi="Arial" w:cs="Arial"/>
                <w:lang w:eastAsia="en-US"/>
              </w:rPr>
              <w:t xml:space="preserve"> objeto de la presente </w:t>
            </w:r>
            <w:r w:rsidR="004D183A" w:rsidRPr="00970F46">
              <w:rPr>
                <w:rFonts w:ascii="Arial" w:hAnsi="Arial" w:cs="Arial"/>
                <w:sz w:val="19"/>
                <w:szCs w:val="19"/>
              </w:rPr>
              <w:t>Lic</w:t>
            </w:r>
            <w:r w:rsidR="00844D6A" w:rsidRPr="00970F46">
              <w:rPr>
                <w:rFonts w:ascii="Arial" w:hAnsi="Arial" w:cs="Arial"/>
                <w:sz w:val="19"/>
                <w:szCs w:val="19"/>
              </w:rPr>
              <w:t>itación</w:t>
            </w:r>
            <w:r w:rsidR="00C0734F" w:rsidRPr="00970F46">
              <w:rPr>
                <w:rFonts w:ascii="Arial" w:eastAsia="Calibri" w:hAnsi="Arial" w:cs="Arial"/>
                <w:lang w:eastAsia="en-US"/>
              </w:rPr>
              <w:t xml:space="preserve">, se infrinjan </w:t>
            </w:r>
            <w:r w:rsidR="00FF0D5D" w:rsidRPr="00970F46">
              <w:rPr>
                <w:rFonts w:ascii="Arial" w:eastAsia="Calibri" w:hAnsi="Arial" w:cs="Arial"/>
                <w:lang w:eastAsia="en-US"/>
              </w:rPr>
              <w:t>Patentes</w:t>
            </w:r>
            <w:r w:rsidR="00C0734F" w:rsidRPr="00970F46">
              <w:rPr>
                <w:rFonts w:ascii="Arial" w:eastAsia="Calibri" w:hAnsi="Arial" w:cs="Arial"/>
                <w:lang w:eastAsia="en-US"/>
              </w:rPr>
              <w:t xml:space="preserve">, </w:t>
            </w:r>
            <w:r w:rsidR="00FF0D5D" w:rsidRPr="00970F46">
              <w:rPr>
                <w:rFonts w:ascii="Arial" w:eastAsia="Calibri" w:hAnsi="Arial" w:cs="Arial"/>
                <w:lang w:eastAsia="en-US"/>
              </w:rPr>
              <w:t xml:space="preserve">Marcas </w:t>
            </w:r>
            <w:r w:rsidR="00C0734F" w:rsidRPr="00970F46">
              <w:rPr>
                <w:rFonts w:ascii="Arial" w:eastAsia="Calibri" w:hAnsi="Arial" w:cs="Arial"/>
                <w:lang w:eastAsia="en-US"/>
              </w:rPr>
              <w:t xml:space="preserve">o </w:t>
            </w:r>
            <w:r w:rsidR="00FF0D5D" w:rsidRPr="00970F46">
              <w:rPr>
                <w:rFonts w:ascii="Arial" w:eastAsia="Calibri" w:hAnsi="Arial" w:cs="Arial"/>
                <w:lang w:eastAsia="en-US"/>
              </w:rPr>
              <w:t xml:space="preserve">Derechos </w:t>
            </w:r>
            <w:r w:rsidR="00C0734F" w:rsidRPr="00970F46">
              <w:rPr>
                <w:rFonts w:ascii="Arial" w:eastAsia="Calibri" w:hAnsi="Arial" w:cs="Arial"/>
                <w:lang w:eastAsia="en-US"/>
              </w:rPr>
              <w:t xml:space="preserve">de </w:t>
            </w:r>
            <w:r w:rsidR="00FF0D5D" w:rsidRPr="00970F46">
              <w:rPr>
                <w:rFonts w:ascii="Arial" w:eastAsia="Calibri" w:hAnsi="Arial" w:cs="Arial"/>
                <w:lang w:eastAsia="en-US"/>
              </w:rPr>
              <w:t>Autor</w:t>
            </w:r>
            <w:r w:rsidR="00C0734F" w:rsidRPr="00970F46">
              <w:rPr>
                <w:rFonts w:ascii="Arial" w:eastAsia="Calibri" w:hAnsi="Arial" w:cs="Arial"/>
                <w:lang w:eastAsia="en-US"/>
              </w:rPr>
              <w:t xml:space="preserve">, eximiendo a la </w:t>
            </w:r>
            <w:r w:rsidR="00FF0D5D" w:rsidRPr="00970F46">
              <w:rPr>
                <w:rFonts w:ascii="Arial" w:eastAsia="Calibri" w:hAnsi="Arial" w:cs="Arial"/>
                <w:lang w:eastAsia="en-US"/>
              </w:rPr>
              <w:t xml:space="preserve">Convocante </w:t>
            </w:r>
            <w:r w:rsidR="00C0734F" w:rsidRPr="00970F46">
              <w:rPr>
                <w:rFonts w:ascii="Arial" w:eastAsia="Calibri" w:hAnsi="Arial" w:cs="Arial"/>
                <w:lang w:eastAsia="en-US"/>
              </w:rPr>
              <w:t xml:space="preserve">de cualquier responsabilidad. </w:t>
            </w:r>
            <w:r w:rsidR="00C0734F" w:rsidRPr="00970F46">
              <w:rPr>
                <w:rFonts w:ascii="Arial" w:eastAsia="Calibri" w:hAnsi="Arial" w:cs="Arial"/>
                <w:b/>
                <w:lang w:eastAsia="en-US"/>
              </w:rPr>
              <w:t>(F</w:t>
            </w:r>
            <w:r w:rsidR="00826A60" w:rsidRPr="00970F46">
              <w:rPr>
                <w:rFonts w:ascii="Arial" w:eastAsia="Calibri" w:hAnsi="Arial" w:cs="Arial"/>
                <w:b/>
                <w:lang w:eastAsia="en-US"/>
              </w:rPr>
              <w:t>ormato 1</w:t>
            </w:r>
            <w:r w:rsidR="00F478C9" w:rsidRPr="00970F46">
              <w:rPr>
                <w:rFonts w:ascii="Arial" w:eastAsia="Calibri" w:hAnsi="Arial" w:cs="Arial"/>
                <w:b/>
                <w:lang w:eastAsia="en-US"/>
              </w:rPr>
              <w:t>2</w:t>
            </w:r>
            <w:r w:rsidR="00C0734F" w:rsidRPr="00970F46">
              <w:rPr>
                <w:rFonts w:ascii="Arial" w:eastAsia="Calibri" w:hAnsi="Arial" w:cs="Arial"/>
                <w:b/>
                <w:lang w:eastAsia="en-US"/>
              </w:rPr>
              <w:t>)</w:t>
            </w:r>
          </w:p>
        </w:tc>
      </w:tr>
      <w:tr w:rsidR="00596F8C" w:rsidRPr="00970F46" w:rsidTr="005B2389">
        <w:trPr>
          <w:trHeight w:val="247"/>
          <w:jc w:val="center"/>
        </w:trPr>
        <w:tc>
          <w:tcPr>
            <w:tcW w:w="2554" w:type="dxa"/>
            <w:tcBorders>
              <w:top w:val="nil"/>
              <w:left w:val="single" w:sz="4" w:space="0" w:color="auto"/>
              <w:bottom w:val="nil"/>
              <w:right w:val="single" w:sz="4" w:space="0" w:color="auto"/>
            </w:tcBorders>
            <w:shd w:val="clear" w:color="auto" w:fill="D9D9D9" w:themeFill="background1" w:themeFillShade="D9"/>
          </w:tcPr>
          <w:p w:rsidR="005B2389" w:rsidRPr="00970F46" w:rsidRDefault="005B2389" w:rsidP="00970F46">
            <w:pPr>
              <w:pStyle w:val="Prrafodelista"/>
              <w:tabs>
                <w:tab w:val="left" w:pos="454"/>
              </w:tabs>
              <w:ind w:left="0"/>
              <w:rPr>
                <w:rFonts w:ascii="Arial" w:hAnsi="Arial" w:cs="Arial"/>
                <w:b/>
              </w:rPr>
            </w:pPr>
          </w:p>
        </w:tc>
        <w:tc>
          <w:tcPr>
            <w:tcW w:w="7698" w:type="dxa"/>
            <w:tcBorders>
              <w:left w:val="single" w:sz="4" w:space="0" w:color="auto"/>
            </w:tcBorders>
            <w:vAlign w:val="center"/>
          </w:tcPr>
          <w:p w:rsidR="005B2389" w:rsidRPr="00970F46" w:rsidRDefault="005B2389" w:rsidP="00970F46">
            <w:pPr>
              <w:pStyle w:val="Prrafodelista"/>
              <w:numPr>
                <w:ilvl w:val="0"/>
                <w:numId w:val="57"/>
              </w:numPr>
              <w:tabs>
                <w:tab w:val="left" w:pos="175"/>
                <w:tab w:val="left" w:pos="265"/>
                <w:tab w:val="left" w:pos="407"/>
              </w:tabs>
              <w:ind w:left="0" w:firstLine="0"/>
              <w:jc w:val="both"/>
              <w:rPr>
                <w:rFonts w:ascii="Arial" w:hAnsi="Arial" w:cs="Arial"/>
                <w:b/>
                <w:u w:val="single"/>
                <w:lang w:val="es-ES"/>
              </w:rPr>
            </w:pPr>
            <w:r w:rsidRPr="00970F46">
              <w:rPr>
                <w:rFonts w:ascii="Arial" w:hAnsi="Arial" w:cs="Arial"/>
                <w:b/>
                <w:u w:val="single"/>
                <w:lang w:val="es-ES"/>
              </w:rPr>
              <w:t>CONSTANCIA DE VISITA A LAS INTALACIONES</w:t>
            </w:r>
          </w:p>
        </w:tc>
      </w:tr>
      <w:tr w:rsidR="00596F8C" w:rsidRPr="00970F46" w:rsidTr="005B2389">
        <w:trPr>
          <w:trHeight w:val="247"/>
          <w:jc w:val="center"/>
        </w:trPr>
        <w:tc>
          <w:tcPr>
            <w:tcW w:w="2554" w:type="dxa"/>
            <w:vMerge w:val="restart"/>
            <w:tcBorders>
              <w:top w:val="nil"/>
            </w:tcBorders>
            <w:shd w:val="clear" w:color="auto" w:fill="D9D9D9" w:themeFill="background1" w:themeFillShade="D9"/>
          </w:tcPr>
          <w:p w:rsidR="00816490" w:rsidRPr="00970F46" w:rsidRDefault="00816490" w:rsidP="00970F46">
            <w:pPr>
              <w:pStyle w:val="Prrafodelista"/>
              <w:tabs>
                <w:tab w:val="left" w:pos="454"/>
              </w:tabs>
              <w:ind w:left="0"/>
              <w:rPr>
                <w:rFonts w:ascii="Arial" w:hAnsi="Arial" w:cs="Arial"/>
                <w:b/>
              </w:rPr>
            </w:pPr>
          </w:p>
        </w:tc>
        <w:tc>
          <w:tcPr>
            <w:tcW w:w="7698" w:type="dxa"/>
            <w:vAlign w:val="center"/>
          </w:tcPr>
          <w:p w:rsidR="00816490" w:rsidRPr="00970F46" w:rsidRDefault="00642539" w:rsidP="00970F46">
            <w:pPr>
              <w:pStyle w:val="Prrafodelista"/>
              <w:numPr>
                <w:ilvl w:val="0"/>
                <w:numId w:val="57"/>
              </w:numPr>
              <w:tabs>
                <w:tab w:val="left" w:pos="30"/>
                <w:tab w:val="left" w:pos="456"/>
              </w:tabs>
              <w:ind w:left="0" w:firstLine="0"/>
              <w:jc w:val="both"/>
              <w:rPr>
                <w:rFonts w:ascii="Arial" w:hAnsi="Arial" w:cs="Arial"/>
                <w:b/>
                <w:u w:val="single"/>
                <w:lang w:val="es-ES"/>
              </w:rPr>
            </w:pPr>
            <w:r w:rsidRPr="00970F46">
              <w:rPr>
                <w:rFonts w:ascii="Arial" w:hAnsi="Arial" w:cs="Arial"/>
                <w:b/>
                <w:u w:val="single"/>
                <w:lang w:val="es-ES"/>
              </w:rPr>
              <w:t>DIRECTOR DEL LABORATORIO.</w:t>
            </w:r>
            <w:r w:rsidR="00816490" w:rsidRPr="00970F46">
              <w:rPr>
                <w:rFonts w:ascii="Arial" w:hAnsi="Arial" w:cs="Arial"/>
                <w:b/>
                <w:u w:val="single"/>
                <w:lang w:val="es-ES"/>
              </w:rPr>
              <w:t>CURRICULUM, COPIA DEL TÍTULO, CÉ</w:t>
            </w:r>
            <w:r w:rsidR="00EB2C38" w:rsidRPr="00970F46">
              <w:rPr>
                <w:rFonts w:ascii="Arial" w:hAnsi="Arial" w:cs="Arial"/>
                <w:b/>
                <w:u w:val="single"/>
                <w:lang w:val="es-ES"/>
              </w:rPr>
              <w:t>DULA PROFESIONAL</w:t>
            </w:r>
            <w:r w:rsidR="00816490" w:rsidRPr="00970F46">
              <w:rPr>
                <w:rFonts w:ascii="Arial" w:hAnsi="Arial" w:cs="Arial"/>
                <w:b/>
                <w:u w:val="single"/>
                <w:lang w:val="es-ES"/>
              </w:rPr>
              <w:t xml:space="preserve"> VIGENTE, ASÍ COMO LAS CONSTANCIAS QUE ACREDITEN SU EXPERIENCIA DEL SERVICIO </w:t>
            </w:r>
            <w:r w:rsidR="001B1298" w:rsidRPr="00970F46">
              <w:rPr>
                <w:rFonts w:ascii="Arial" w:hAnsi="Arial" w:cs="Arial"/>
                <w:b/>
                <w:u w:val="single"/>
                <w:lang w:val="es-ES"/>
              </w:rPr>
              <w:t xml:space="preserve">INTEGRAL </w:t>
            </w:r>
            <w:r w:rsidR="00FC60AE" w:rsidRPr="00970F46">
              <w:rPr>
                <w:rFonts w:ascii="Arial" w:hAnsi="Arial" w:cs="Arial"/>
                <w:b/>
                <w:u w:val="single"/>
                <w:lang w:val="es-ES"/>
              </w:rPr>
              <w:t xml:space="preserve">DE LABORATORIO CLÍNICO </w:t>
            </w:r>
            <w:r w:rsidR="00816490" w:rsidRPr="00970F46">
              <w:rPr>
                <w:rFonts w:ascii="Arial" w:hAnsi="Arial" w:cs="Arial"/>
                <w:b/>
                <w:u w:val="single"/>
                <w:lang w:val="es-ES"/>
              </w:rPr>
              <w:t xml:space="preserve">EN HOSPITALES. </w:t>
            </w:r>
            <w:r w:rsidR="00FC60AE" w:rsidRPr="00970F46">
              <w:rPr>
                <w:rFonts w:ascii="Arial" w:hAnsi="Arial" w:cs="Arial"/>
                <w:b/>
                <w:u w:val="single"/>
                <w:lang w:val="es-ES"/>
              </w:rPr>
              <w:t xml:space="preserve">EXPERIENCIA MÍNIMA DE </w:t>
            </w:r>
            <w:r w:rsidR="001B1298" w:rsidRPr="00970F46">
              <w:rPr>
                <w:rFonts w:ascii="Arial" w:hAnsi="Arial" w:cs="Arial"/>
                <w:b/>
                <w:u w:val="single"/>
                <w:lang w:val="es-ES"/>
              </w:rPr>
              <w:t>3</w:t>
            </w:r>
            <w:r w:rsidR="00FC60AE" w:rsidRPr="00970F46">
              <w:rPr>
                <w:rFonts w:ascii="Arial" w:hAnsi="Arial" w:cs="Arial"/>
                <w:b/>
                <w:u w:val="single"/>
                <w:lang w:val="es-ES"/>
              </w:rPr>
              <w:t xml:space="preserve"> AÑO</w:t>
            </w:r>
            <w:r w:rsidR="00C54213" w:rsidRPr="00970F46">
              <w:rPr>
                <w:rFonts w:ascii="Arial" w:hAnsi="Arial" w:cs="Arial"/>
                <w:b/>
                <w:u w:val="single"/>
                <w:lang w:val="es-ES"/>
              </w:rPr>
              <w:t>S</w:t>
            </w:r>
            <w:r w:rsidR="00E7275E" w:rsidRPr="00970F46">
              <w:rPr>
                <w:rFonts w:ascii="Arial" w:hAnsi="Arial" w:cs="Arial"/>
                <w:b/>
                <w:u w:val="single"/>
                <w:lang w:val="es-ES"/>
              </w:rPr>
              <w:t xml:space="preserve"> EN HOSPITALES. </w:t>
            </w:r>
            <w:r w:rsidR="00FC60AE" w:rsidRPr="00970F46">
              <w:rPr>
                <w:rFonts w:ascii="Arial" w:hAnsi="Arial" w:cs="Arial"/>
                <w:b/>
                <w:u w:val="single"/>
                <w:lang w:val="es-ES"/>
              </w:rPr>
              <w:t>SE VERIFICARÁ LA VERACIDAD DE LOS DOCUMENTOS PRESENTADOS.</w:t>
            </w:r>
            <w:r w:rsidR="00816490" w:rsidRPr="00970F46">
              <w:rPr>
                <w:rFonts w:ascii="Arial" w:hAnsi="Arial" w:cs="Arial"/>
                <w:caps/>
                <w:sz w:val="18"/>
                <w:szCs w:val="18"/>
              </w:rPr>
              <w:t>(</w:t>
            </w:r>
            <w:r w:rsidR="00816490" w:rsidRPr="00970F46">
              <w:rPr>
                <w:rFonts w:ascii="Arial" w:hAnsi="Arial" w:cs="Arial"/>
                <w:sz w:val="18"/>
                <w:szCs w:val="18"/>
              </w:rPr>
              <w:t>La falta de presentación de este documento no será causa de desechamiento de su propuesta, sin embargo será considerado para acreditar el puntaje correspondiente de su propuesta técnica, conforme lo establecido en el numeral V.1 criterios para la evaluación</w:t>
            </w:r>
            <w:r w:rsidR="00816490" w:rsidRPr="00970F46">
              <w:rPr>
                <w:rFonts w:ascii="Arial" w:hAnsi="Arial" w:cs="Arial"/>
                <w:caps/>
                <w:sz w:val="18"/>
                <w:szCs w:val="18"/>
              </w:rPr>
              <w:t>)</w:t>
            </w:r>
          </w:p>
        </w:tc>
      </w:tr>
      <w:tr w:rsidR="00596F8C" w:rsidRPr="00970F46" w:rsidTr="005A0F79">
        <w:trPr>
          <w:trHeight w:val="247"/>
          <w:jc w:val="center"/>
        </w:trPr>
        <w:tc>
          <w:tcPr>
            <w:tcW w:w="2554" w:type="dxa"/>
            <w:vMerge/>
            <w:shd w:val="clear" w:color="auto" w:fill="D9D9D9" w:themeFill="background1" w:themeFillShade="D9"/>
          </w:tcPr>
          <w:p w:rsidR="00816490" w:rsidRPr="00970F46" w:rsidRDefault="00816490" w:rsidP="00970F46">
            <w:pPr>
              <w:pStyle w:val="Prrafodelista"/>
              <w:numPr>
                <w:ilvl w:val="0"/>
                <w:numId w:val="54"/>
              </w:numPr>
              <w:tabs>
                <w:tab w:val="left" w:pos="454"/>
              </w:tabs>
              <w:ind w:left="0" w:firstLine="0"/>
              <w:rPr>
                <w:rFonts w:ascii="Arial" w:hAnsi="Arial" w:cs="Arial"/>
                <w:b/>
              </w:rPr>
            </w:pPr>
          </w:p>
        </w:tc>
        <w:tc>
          <w:tcPr>
            <w:tcW w:w="7698" w:type="dxa"/>
            <w:vAlign w:val="center"/>
          </w:tcPr>
          <w:p w:rsidR="00816490" w:rsidRPr="00970F46" w:rsidRDefault="00642539" w:rsidP="00970F46">
            <w:pPr>
              <w:pStyle w:val="Prrafodelista"/>
              <w:numPr>
                <w:ilvl w:val="0"/>
                <w:numId w:val="57"/>
              </w:numPr>
              <w:tabs>
                <w:tab w:val="left" w:pos="456"/>
              </w:tabs>
              <w:ind w:left="0" w:firstLine="0"/>
              <w:jc w:val="both"/>
              <w:rPr>
                <w:rFonts w:ascii="Arial" w:hAnsi="Arial" w:cs="Arial"/>
                <w:b/>
                <w:u w:val="single"/>
                <w:lang w:val="es-ES"/>
              </w:rPr>
            </w:pPr>
            <w:r w:rsidRPr="00970F46">
              <w:rPr>
                <w:rFonts w:ascii="Arial" w:hAnsi="Arial" w:cs="Arial"/>
                <w:b/>
                <w:u w:val="single"/>
                <w:lang w:val="es-ES"/>
              </w:rPr>
              <w:t>RESPONSABLE DEL LABORATORIO.</w:t>
            </w:r>
            <w:r w:rsidR="00FC60AE" w:rsidRPr="00970F46">
              <w:rPr>
                <w:rFonts w:ascii="Arial" w:hAnsi="Arial" w:cs="Arial"/>
                <w:b/>
                <w:u w:val="single"/>
                <w:lang w:val="es-ES"/>
              </w:rPr>
              <w:t>CURRICULUM, COPIA DEL TÍTULO, CÉ</w:t>
            </w:r>
            <w:r w:rsidR="00EB2C38" w:rsidRPr="00970F46">
              <w:rPr>
                <w:rFonts w:ascii="Arial" w:hAnsi="Arial" w:cs="Arial"/>
                <w:b/>
                <w:u w:val="single"/>
                <w:lang w:val="es-ES"/>
              </w:rPr>
              <w:t>DULA PROFESIONAL</w:t>
            </w:r>
            <w:r w:rsidR="00FC60AE" w:rsidRPr="00970F46">
              <w:rPr>
                <w:rFonts w:ascii="Arial" w:hAnsi="Arial" w:cs="Arial"/>
                <w:b/>
                <w:u w:val="single"/>
                <w:lang w:val="es-ES"/>
              </w:rPr>
              <w:t xml:space="preserve"> VIGENTE, ASÍ COMO LAS CONSTANCIAS QUE ACREDITEN SU EXPERIENCIA DEL SERVICIO </w:t>
            </w:r>
            <w:r w:rsidR="001B1298" w:rsidRPr="00970F46">
              <w:rPr>
                <w:rFonts w:ascii="Arial" w:hAnsi="Arial" w:cs="Arial"/>
                <w:b/>
                <w:u w:val="single"/>
                <w:lang w:val="es-ES"/>
              </w:rPr>
              <w:t xml:space="preserve">INTEGRAL </w:t>
            </w:r>
            <w:r w:rsidR="00FC60AE" w:rsidRPr="00970F46">
              <w:rPr>
                <w:rFonts w:ascii="Arial" w:hAnsi="Arial" w:cs="Arial"/>
                <w:b/>
                <w:u w:val="single"/>
                <w:lang w:val="es-ES"/>
              </w:rPr>
              <w:t xml:space="preserve">DE LABORATORIO CLÍNICO EN HOSPITALES. EXPERIENCIA </w:t>
            </w:r>
            <w:r w:rsidR="00E7275E" w:rsidRPr="00970F46">
              <w:rPr>
                <w:rFonts w:ascii="Arial" w:hAnsi="Arial" w:cs="Arial"/>
                <w:b/>
                <w:u w:val="single"/>
                <w:lang w:val="es-ES"/>
              </w:rPr>
              <w:t xml:space="preserve">MÍNIMA DE </w:t>
            </w:r>
            <w:r w:rsidR="001B1298" w:rsidRPr="00970F46">
              <w:rPr>
                <w:rFonts w:ascii="Arial" w:hAnsi="Arial" w:cs="Arial"/>
                <w:b/>
                <w:u w:val="single"/>
                <w:lang w:val="es-ES"/>
              </w:rPr>
              <w:t>1 AÑO</w:t>
            </w:r>
            <w:r w:rsidR="00E7275E" w:rsidRPr="00970F46">
              <w:rPr>
                <w:rFonts w:ascii="Arial" w:hAnsi="Arial" w:cs="Arial"/>
                <w:b/>
                <w:u w:val="single"/>
                <w:lang w:val="es-ES"/>
              </w:rPr>
              <w:t xml:space="preserve"> EN HOSPITALES. </w:t>
            </w:r>
            <w:r w:rsidR="00FC60AE" w:rsidRPr="00970F46">
              <w:rPr>
                <w:rFonts w:ascii="Arial" w:hAnsi="Arial" w:cs="Arial"/>
                <w:b/>
                <w:u w:val="single"/>
                <w:lang w:val="es-ES"/>
              </w:rPr>
              <w:t xml:space="preserve">SE VERIFICARÁ LA VERACIDAD DE LOS DOCUMENTOS PRESENTADOS. </w:t>
            </w:r>
            <w:r w:rsidR="00816490" w:rsidRPr="00970F46">
              <w:rPr>
                <w:rFonts w:ascii="Arial" w:hAnsi="Arial" w:cs="Arial"/>
                <w:caps/>
                <w:sz w:val="18"/>
                <w:szCs w:val="18"/>
              </w:rPr>
              <w:t>(</w:t>
            </w:r>
            <w:r w:rsidR="00816490" w:rsidRPr="00970F46">
              <w:rPr>
                <w:rFonts w:ascii="Arial" w:hAnsi="Arial" w:cs="Arial"/>
                <w:sz w:val="18"/>
                <w:szCs w:val="18"/>
              </w:rPr>
              <w:t>La falta de presentación de este documento no será causa de desechamiento de su propuesta, sin embargo será considerado para acreditar el puntaje correspondiente de su propuesta técnica, conforme lo establecido en el numeral V.1 criterios para la evaluación</w:t>
            </w:r>
            <w:r w:rsidR="00816490" w:rsidRPr="00970F46">
              <w:rPr>
                <w:rFonts w:ascii="Arial" w:hAnsi="Arial" w:cs="Arial"/>
                <w:caps/>
                <w:sz w:val="18"/>
                <w:szCs w:val="18"/>
              </w:rPr>
              <w:t>)</w:t>
            </w:r>
          </w:p>
        </w:tc>
      </w:tr>
      <w:tr w:rsidR="00596F8C" w:rsidRPr="00970F46" w:rsidTr="005A0F79">
        <w:trPr>
          <w:trHeight w:val="247"/>
          <w:jc w:val="center"/>
        </w:trPr>
        <w:tc>
          <w:tcPr>
            <w:tcW w:w="2554" w:type="dxa"/>
            <w:vMerge/>
            <w:shd w:val="clear" w:color="auto" w:fill="D9D9D9" w:themeFill="background1" w:themeFillShade="D9"/>
          </w:tcPr>
          <w:p w:rsidR="00816490" w:rsidRPr="00970F46" w:rsidRDefault="00816490" w:rsidP="00970F46">
            <w:pPr>
              <w:pStyle w:val="Prrafodelista"/>
              <w:tabs>
                <w:tab w:val="left" w:pos="454"/>
              </w:tabs>
              <w:ind w:left="0"/>
              <w:rPr>
                <w:rFonts w:ascii="Arial" w:hAnsi="Arial" w:cs="Arial"/>
                <w:b/>
              </w:rPr>
            </w:pPr>
          </w:p>
        </w:tc>
        <w:tc>
          <w:tcPr>
            <w:tcW w:w="7698" w:type="dxa"/>
            <w:vAlign w:val="center"/>
          </w:tcPr>
          <w:p w:rsidR="00816490" w:rsidRPr="00970F46" w:rsidRDefault="00584D44" w:rsidP="00970F46">
            <w:pPr>
              <w:pStyle w:val="Prrafodelista"/>
              <w:numPr>
                <w:ilvl w:val="0"/>
                <w:numId w:val="57"/>
              </w:numPr>
              <w:tabs>
                <w:tab w:val="left" w:pos="456"/>
              </w:tabs>
              <w:ind w:left="0" w:firstLine="0"/>
              <w:jc w:val="both"/>
              <w:rPr>
                <w:rFonts w:ascii="Arial" w:hAnsi="Arial" w:cs="Arial"/>
                <w:b/>
                <w:u w:val="single"/>
                <w:lang w:val="es-ES"/>
              </w:rPr>
            </w:pPr>
            <w:r w:rsidRPr="00970F46">
              <w:rPr>
                <w:rFonts w:ascii="Arial" w:hAnsi="Arial" w:cs="Arial"/>
                <w:b/>
                <w:u w:val="single"/>
              </w:rPr>
              <w:t xml:space="preserve">TÉCNICOS </w:t>
            </w:r>
            <w:r w:rsidR="00642539" w:rsidRPr="00970F46">
              <w:rPr>
                <w:rFonts w:ascii="Arial" w:hAnsi="Arial" w:cs="Arial"/>
                <w:b/>
                <w:u w:val="single"/>
                <w:lang w:val="es-ES"/>
              </w:rPr>
              <w:t>LABORATORISTAS.</w:t>
            </w:r>
            <w:r w:rsidR="00C54213" w:rsidRPr="00970F46">
              <w:rPr>
                <w:rFonts w:ascii="Arial" w:hAnsi="Arial" w:cs="Arial"/>
                <w:b/>
                <w:u w:val="single"/>
                <w:lang w:val="es-ES"/>
              </w:rPr>
              <w:t>CURRICULUM, COPIA DEL</w:t>
            </w:r>
            <w:r w:rsidRPr="00970F46">
              <w:rPr>
                <w:rFonts w:ascii="Arial" w:hAnsi="Arial" w:cs="Arial"/>
                <w:b/>
                <w:u w:val="single"/>
                <w:lang w:val="es-ES"/>
              </w:rPr>
              <w:t>A</w:t>
            </w:r>
            <w:r w:rsidR="00C54213" w:rsidRPr="00970F46">
              <w:rPr>
                <w:rFonts w:ascii="Arial" w:hAnsi="Arial" w:cs="Arial"/>
                <w:b/>
                <w:u w:val="single"/>
                <w:lang w:val="es-ES"/>
              </w:rPr>
              <w:t xml:space="preserve"> CÉDULA PROFESIONAL ASÍ COMO LAS CONSTANCIAS QUE ACREDITEN SU EXPERIENCIA DEL SERVICIO</w:t>
            </w:r>
            <w:r w:rsidR="001B1298" w:rsidRPr="00970F46">
              <w:rPr>
                <w:rFonts w:ascii="Arial" w:hAnsi="Arial" w:cs="Arial"/>
                <w:b/>
                <w:u w:val="single"/>
                <w:lang w:val="es-ES"/>
              </w:rPr>
              <w:t xml:space="preserve"> INTEGRAL</w:t>
            </w:r>
            <w:r w:rsidR="00C54213" w:rsidRPr="00970F46">
              <w:rPr>
                <w:rFonts w:ascii="Arial" w:hAnsi="Arial" w:cs="Arial"/>
                <w:b/>
                <w:u w:val="single"/>
                <w:lang w:val="es-ES"/>
              </w:rPr>
              <w:t xml:space="preserve"> DE LA</w:t>
            </w:r>
            <w:r w:rsidRPr="00970F46">
              <w:rPr>
                <w:rFonts w:ascii="Arial" w:hAnsi="Arial" w:cs="Arial"/>
                <w:b/>
                <w:u w:val="single"/>
                <w:lang w:val="es-ES"/>
              </w:rPr>
              <w:t>BORATORIO CLÍNICO EN HOSPITALES</w:t>
            </w:r>
            <w:r w:rsidR="00E7275E" w:rsidRPr="00970F46">
              <w:rPr>
                <w:rFonts w:ascii="Arial" w:hAnsi="Arial" w:cs="Arial"/>
                <w:b/>
                <w:u w:val="single"/>
                <w:lang w:val="es-ES"/>
              </w:rPr>
              <w:t>.</w:t>
            </w:r>
            <w:r w:rsidR="00C54213" w:rsidRPr="00970F46">
              <w:rPr>
                <w:rFonts w:ascii="Arial" w:hAnsi="Arial" w:cs="Arial"/>
                <w:b/>
                <w:u w:val="single"/>
                <w:lang w:val="es-ES"/>
              </w:rPr>
              <w:t xml:space="preserve"> SE VERIFICARÁ LA VERACIDAD DE LOS DOCUMENTOS PRESENTADOS.</w:t>
            </w:r>
            <w:r w:rsidR="00816490" w:rsidRPr="00970F46">
              <w:rPr>
                <w:rFonts w:ascii="Arial" w:hAnsi="Arial" w:cs="Arial"/>
                <w:caps/>
                <w:sz w:val="18"/>
                <w:szCs w:val="18"/>
              </w:rPr>
              <w:t>(</w:t>
            </w:r>
            <w:r w:rsidR="00816490" w:rsidRPr="00970F46">
              <w:rPr>
                <w:rFonts w:ascii="Arial" w:hAnsi="Arial" w:cs="Arial"/>
                <w:sz w:val="18"/>
                <w:szCs w:val="18"/>
              </w:rPr>
              <w:t>La falta de presentación de este documento no será causa de desechamiento de su propuesta, sin embargo será considerado para acreditar el puntaje correspondiente de su propuesta técnica, conforme lo establecido en el numeral V.1 criterios para la evaluación</w:t>
            </w:r>
            <w:r w:rsidR="00816490" w:rsidRPr="00970F46">
              <w:rPr>
                <w:rFonts w:ascii="Arial" w:hAnsi="Arial" w:cs="Arial"/>
                <w:caps/>
                <w:sz w:val="18"/>
                <w:szCs w:val="18"/>
              </w:rPr>
              <w:t>)</w:t>
            </w:r>
          </w:p>
        </w:tc>
      </w:tr>
      <w:tr w:rsidR="00596F8C" w:rsidRPr="00970F46" w:rsidTr="00F874B6">
        <w:trPr>
          <w:trHeight w:val="1646"/>
          <w:jc w:val="center"/>
        </w:trPr>
        <w:tc>
          <w:tcPr>
            <w:tcW w:w="2554" w:type="dxa"/>
            <w:vMerge w:val="restart"/>
            <w:tcBorders>
              <w:top w:val="nil"/>
            </w:tcBorders>
            <w:shd w:val="clear" w:color="auto" w:fill="D9D9D9" w:themeFill="background1" w:themeFillShade="D9"/>
          </w:tcPr>
          <w:p w:rsidR="00816490" w:rsidRPr="00970F46" w:rsidRDefault="00816490" w:rsidP="00970F46">
            <w:pPr>
              <w:pStyle w:val="Prrafodelista"/>
              <w:tabs>
                <w:tab w:val="left" w:pos="454"/>
              </w:tabs>
              <w:ind w:left="0"/>
              <w:rPr>
                <w:rFonts w:ascii="Arial" w:hAnsi="Arial" w:cs="Arial"/>
                <w:b/>
              </w:rPr>
            </w:pPr>
          </w:p>
        </w:tc>
        <w:tc>
          <w:tcPr>
            <w:tcW w:w="7698" w:type="dxa"/>
            <w:vAlign w:val="center"/>
          </w:tcPr>
          <w:p w:rsidR="00816490" w:rsidRPr="00970F46" w:rsidRDefault="00584D44" w:rsidP="00970F46">
            <w:pPr>
              <w:pStyle w:val="Prrafodelista"/>
              <w:numPr>
                <w:ilvl w:val="0"/>
                <w:numId w:val="57"/>
              </w:numPr>
              <w:tabs>
                <w:tab w:val="left" w:pos="456"/>
              </w:tabs>
              <w:ind w:left="0" w:firstLine="0"/>
              <w:jc w:val="both"/>
              <w:rPr>
                <w:rFonts w:ascii="Arial" w:hAnsi="Arial" w:cs="Arial"/>
                <w:b/>
                <w:u w:val="single"/>
                <w:lang w:val="es-ES"/>
              </w:rPr>
            </w:pPr>
            <w:r w:rsidRPr="00970F46">
              <w:rPr>
                <w:rFonts w:ascii="Arial" w:hAnsi="Arial" w:cs="Arial"/>
                <w:b/>
                <w:u w:val="single"/>
                <w:lang w:val="es-ES"/>
              </w:rPr>
              <w:t>QUÍMICO</w:t>
            </w:r>
            <w:r w:rsidR="00642539" w:rsidRPr="00970F46">
              <w:rPr>
                <w:rFonts w:ascii="Arial" w:hAnsi="Arial" w:cs="Arial"/>
                <w:b/>
                <w:u w:val="single"/>
                <w:lang w:val="es-ES"/>
              </w:rPr>
              <w:t xml:space="preserve">. </w:t>
            </w:r>
            <w:r w:rsidR="00C54213" w:rsidRPr="00970F46">
              <w:rPr>
                <w:rFonts w:ascii="Arial" w:hAnsi="Arial" w:cs="Arial"/>
                <w:b/>
                <w:u w:val="single"/>
                <w:lang w:val="es-ES"/>
              </w:rPr>
              <w:t xml:space="preserve">CURRICULUM, COPIA DEL TÍTULO, CÉDULA PROFESIONAL ASÍ COMO LAS CONSTANCIAS QUE ACREDITEN SU EXPERIENCIA DEL SERVICIO </w:t>
            </w:r>
            <w:r w:rsidR="001B1298" w:rsidRPr="00970F46">
              <w:rPr>
                <w:rFonts w:ascii="Arial" w:hAnsi="Arial" w:cs="Arial"/>
                <w:b/>
                <w:u w:val="single"/>
                <w:lang w:val="es-ES"/>
              </w:rPr>
              <w:t xml:space="preserve">INTEGRAL </w:t>
            </w:r>
            <w:r w:rsidR="00C54213" w:rsidRPr="00970F46">
              <w:rPr>
                <w:rFonts w:ascii="Arial" w:hAnsi="Arial" w:cs="Arial"/>
                <w:b/>
                <w:u w:val="single"/>
                <w:lang w:val="es-ES"/>
              </w:rPr>
              <w:t>DE LABORATORIO CLÍNICO EN HOSPITALES. SE VERIFICARÁ LA VERACIDAD DE LOS DOCUMENTOS PRESENTADOS.</w:t>
            </w:r>
            <w:r w:rsidR="00816490" w:rsidRPr="00970F46">
              <w:rPr>
                <w:rFonts w:ascii="Arial" w:hAnsi="Arial" w:cs="Arial"/>
                <w:caps/>
                <w:sz w:val="18"/>
                <w:szCs w:val="18"/>
              </w:rPr>
              <w:t>(</w:t>
            </w:r>
            <w:r w:rsidR="00816490" w:rsidRPr="00970F46">
              <w:rPr>
                <w:rFonts w:ascii="Arial" w:hAnsi="Arial" w:cs="Arial"/>
                <w:sz w:val="18"/>
                <w:szCs w:val="18"/>
              </w:rPr>
              <w:t>La falta de presentación de este documento no será causa de desechamiento de su propuesta, sin embargo será considerado para acreditar el puntaje correspondiente de su propuesta técnica, conforme lo establecido en el numeral V.1 criterios para la evaluación</w:t>
            </w:r>
            <w:r w:rsidR="00816490" w:rsidRPr="00970F46">
              <w:rPr>
                <w:rFonts w:ascii="Arial" w:hAnsi="Arial" w:cs="Arial"/>
                <w:caps/>
                <w:sz w:val="18"/>
                <w:szCs w:val="18"/>
              </w:rPr>
              <w:t>)</w:t>
            </w:r>
          </w:p>
        </w:tc>
      </w:tr>
      <w:tr w:rsidR="00596F8C" w:rsidRPr="00970F46" w:rsidTr="00F874B6">
        <w:trPr>
          <w:trHeight w:val="1318"/>
          <w:jc w:val="center"/>
        </w:trPr>
        <w:tc>
          <w:tcPr>
            <w:tcW w:w="2554" w:type="dxa"/>
            <w:vMerge/>
            <w:shd w:val="clear" w:color="auto" w:fill="D9D9D9" w:themeFill="background1" w:themeFillShade="D9"/>
          </w:tcPr>
          <w:p w:rsidR="00816490" w:rsidRPr="00970F46" w:rsidRDefault="00816490" w:rsidP="00970F46">
            <w:pPr>
              <w:pStyle w:val="Prrafodelista"/>
              <w:numPr>
                <w:ilvl w:val="0"/>
                <w:numId w:val="54"/>
              </w:numPr>
              <w:tabs>
                <w:tab w:val="left" w:pos="454"/>
              </w:tabs>
              <w:ind w:left="0" w:firstLine="0"/>
              <w:rPr>
                <w:rFonts w:ascii="Arial" w:hAnsi="Arial" w:cs="Arial"/>
                <w:b/>
              </w:rPr>
            </w:pPr>
          </w:p>
        </w:tc>
        <w:tc>
          <w:tcPr>
            <w:tcW w:w="7698" w:type="dxa"/>
            <w:vAlign w:val="center"/>
          </w:tcPr>
          <w:p w:rsidR="00816490" w:rsidRPr="00970F46" w:rsidRDefault="00642539" w:rsidP="00970F46">
            <w:pPr>
              <w:pStyle w:val="Prrafodelista"/>
              <w:numPr>
                <w:ilvl w:val="0"/>
                <w:numId w:val="57"/>
              </w:numPr>
              <w:tabs>
                <w:tab w:val="left" w:pos="597"/>
                <w:tab w:val="right" w:pos="9923"/>
              </w:tabs>
              <w:ind w:left="0" w:firstLine="0"/>
              <w:jc w:val="both"/>
              <w:rPr>
                <w:rFonts w:ascii="Arial" w:hAnsi="Arial" w:cs="Arial"/>
                <w:b/>
                <w:u w:val="single"/>
                <w:lang w:val="es-ES"/>
              </w:rPr>
            </w:pPr>
            <w:r w:rsidRPr="00970F46">
              <w:rPr>
                <w:rFonts w:ascii="Arial" w:hAnsi="Arial" w:cs="Arial"/>
                <w:b/>
                <w:u w:val="single"/>
                <w:lang w:val="es-ES"/>
              </w:rPr>
              <w:t xml:space="preserve">RECEPCIONISTAS. </w:t>
            </w:r>
            <w:r w:rsidR="00C54213" w:rsidRPr="00970F46">
              <w:rPr>
                <w:rFonts w:ascii="Arial" w:hAnsi="Arial" w:cs="Arial"/>
                <w:b/>
                <w:u w:val="single"/>
                <w:lang w:val="es-ES"/>
              </w:rPr>
              <w:t xml:space="preserve">CURRICULUM, </w:t>
            </w:r>
            <w:r w:rsidRPr="00970F46">
              <w:rPr>
                <w:rFonts w:ascii="Arial" w:hAnsi="Arial" w:cs="Arial"/>
                <w:b/>
                <w:u w:val="single"/>
                <w:lang w:val="es-ES"/>
              </w:rPr>
              <w:t xml:space="preserve">COMPROBANTE DE ESTUDIOS MÍNIMO NIVEL MEDIO SUPERIOR, </w:t>
            </w:r>
            <w:r w:rsidR="00C54213" w:rsidRPr="00970F46">
              <w:rPr>
                <w:rFonts w:ascii="Arial" w:hAnsi="Arial" w:cs="Arial"/>
                <w:b/>
                <w:u w:val="single"/>
                <w:lang w:val="es-ES"/>
              </w:rPr>
              <w:t xml:space="preserve">CONSTANCIAS LABORALES QUE </w:t>
            </w:r>
            <w:r w:rsidR="00584D44" w:rsidRPr="00970F46">
              <w:rPr>
                <w:rFonts w:ascii="Arial" w:hAnsi="Arial" w:cs="Arial"/>
                <w:b/>
                <w:u w:val="single"/>
                <w:lang w:val="es-ES"/>
              </w:rPr>
              <w:t>MANEJO DE SISTEMAS INFORMÁTICOS</w:t>
            </w:r>
            <w:r w:rsidRPr="00970F46">
              <w:rPr>
                <w:rFonts w:ascii="Arial" w:hAnsi="Arial" w:cs="Arial"/>
                <w:b/>
                <w:u w:val="single"/>
                <w:lang w:val="es-ES"/>
              </w:rPr>
              <w:t xml:space="preserve"> BÁSICOS</w:t>
            </w:r>
            <w:r w:rsidR="00C54213" w:rsidRPr="00970F46">
              <w:rPr>
                <w:rFonts w:ascii="Arial" w:hAnsi="Arial" w:cs="Arial"/>
                <w:b/>
                <w:u w:val="single"/>
                <w:lang w:val="es-ES"/>
              </w:rPr>
              <w:t>. SE VERIFICARÁ LA VERACIDAD DE LOS DOCUMENTOS PRESENTADOS.</w:t>
            </w:r>
            <w:r w:rsidR="00816490" w:rsidRPr="00970F46">
              <w:rPr>
                <w:rFonts w:ascii="Arial" w:hAnsi="Arial" w:cs="Arial"/>
                <w:caps/>
                <w:sz w:val="18"/>
                <w:szCs w:val="18"/>
              </w:rPr>
              <w:t>(</w:t>
            </w:r>
            <w:r w:rsidR="00816490" w:rsidRPr="00970F46">
              <w:rPr>
                <w:rFonts w:ascii="Arial" w:hAnsi="Arial" w:cs="Arial"/>
                <w:sz w:val="18"/>
                <w:szCs w:val="18"/>
              </w:rPr>
              <w:t>La falta de presentación de este documento no será causa de desechamiento de su propuesta, sin embargo será considerado para acreditar el puntaje correspondiente de su propuesta técnica, conforme lo establecido en el numeral V.1 criterios para la evaluación</w:t>
            </w:r>
            <w:r w:rsidR="00816490" w:rsidRPr="00970F46">
              <w:rPr>
                <w:rFonts w:ascii="Arial" w:hAnsi="Arial" w:cs="Arial"/>
                <w:caps/>
                <w:sz w:val="18"/>
                <w:szCs w:val="18"/>
              </w:rPr>
              <w:t>)</w:t>
            </w:r>
          </w:p>
        </w:tc>
      </w:tr>
      <w:tr w:rsidR="008E092D" w:rsidRPr="00970F46" w:rsidTr="005A0F79">
        <w:trPr>
          <w:trHeight w:val="247"/>
          <w:jc w:val="center"/>
        </w:trPr>
        <w:tc>
          <w:tcPr>
            <w:tcW w:w="2554" w:type="dxa"/>
            <w:vMerge/>
            <w:shd w:val="clear" w:color="auto" w:fill="D9D9D9" w:themeFill="background1" w:themeFillShade="D9"/>
          </w:tcPr>
          <w:p w:rsidR="008E092D" w:rsidRPr="00970F46" w:rsidRDefault="008E092D" w:rsidP="00970F46">
            <w:pPr>
              <w:pStyle w:val="Prrafodelista"/>
              <w:numPr>
                <w:ilvl w:val="0"/>
                <w:numId w:val="54"/>
              </w:numPr>
              <w:tabs>
                <w:tab w:val="left" w:pos="454"/>
              </w:tabs>
              <w:ind w:left="0" w:firstLine="0"/>
              <w:rPr>
                <w:rFonts w:ascii="Arial" w:hAnsi="Arial" w:cs="Arial"/>
                <w:b/>
              </w:rPr>
            </w:pPr>
          </w:p>
        </w:tc>
        <w:tc>
          <w:tcPr>
            <w:tcW w:w="7698" w:type="dxa"/>
            <w:vAlign w:val="center"/>
          </w:tcPr>
          <w:p w:rsidR="008E092D" w:rsidRPr="00970F46" w:rsidRDefault="008E092D" w:rsidP="00970F46">
            <w:pPr>
              <w:pStyle w:val="Prrafodelista"/>
              <w:numPr>
                <w:ilvl w:val="0"/>
                <w:numId w:val="57"/>
              </w:numPr>
              <w:tabs>
                <w:tab w:val="left" w:pos="597"/>
                <w:tab w:val="right" w:pos="9923"/>
              </w:tabs>
              <w:ind w:left="0" w:firstLine="0"/>
              <w:jc w:val="both"/>
              <w:rPr>
                <w:rFonts w:ascii="Arial" w:hAnsi="Arial" w:cs="Arial"/>
                <w:b/>
                <w:u w:val="single"/>
                <w:lang w:val="es-ES"/>
              </w:rPr>
            </w:pPr>
            <w:r w:rsidRPr="00970F46">
              <w:rPr>
                <w:rFonts w:ascii="Arial" w:hAnsi="Arial" w:cs="Arial"/>
                <w:b/>
                <w:bCs/>
                <w:u w:val="single"/>
              </w:rPr>
              <w:t xml:space="preserve">DOCUMENTACIÓN CON LA QUE ACREDITE QUE CUENTA CON PARTICIPACIÓN EN PROGRAMAS DE </w:t>
            </w:r>
            <w:r w:rsidR="00EB2C38" w:rsidRPr="00970F46">
              <w:rPr>
                <w:rFonts w:ascii="Arial" w:hAnsi="Arial" w:cs="Arial"/>
                <w:b/>
                <w:bCs/>
                <w:u w:val="single"/>
              </w:rPr>
              <w:t>CAPACITACIÓN</w:t>
            </w:r>
            <w:r w:rsidR="00F874B6" w:rsidRPr="00970F46">
              <w:rPr>
                <w:rFonts w:ascii="Arial" w:hAnsi="Arial" w:cs="Arial"/>
                <w:caps/>
                <w:sz w:val="18"/>
                <w:szCs w:val="18"/>
              </w:rPr>
              <w:t>(</w:t>
            </w:r>
            <w:r w:rsidR="00F874B6" w:rsidRPr="00970F46">
              <w:rPr>
                <w:rFonts w:ascii="Arial" w:hAnsi="Arial" w:cs="Arial"/>
                <w:sz w:val="18"/>
                <w:szCs w:val="18"/>
              </w:rPr>
              <w:t>La falta de presentación de este documento no será causa de desechamiento de su propuesta, sin embargo será considerado para acreditar el puntaje correspondiente de su propuesta técnica, conforme lo establecido en el numeral V.1 criterios para la evaluación</w:t>
            </w:r>
            <w:r w:rsidR="00F874B6" w:rsidRPr="00970F46">
              <w:rPr>
                <w:rFonts w:ascii="Arial" w:hAnsi="Arial" w:cs="Arial"/>
                <w:caps/>
                <w:sz w:val="18"/>
                <w:szCs w:val="18"/>
              </w:rPr>
              <w:t>)</w:t>
            </w:r>
          </w:p>
        </w:tc>
      </w:tr>
      <w:tr w:rsidR="008E092D" w:rsidRPr="00970F46" w:rsidTr="005A0F79">
        <w:trPr>
          <w:trHeight w:val="247"/>
          <w:jc w:val="center"/>
        </w:trPr>
        <w:tc>
          <w:tcPr>
            <w:tcW w:w="2554" w:type="dxa"/>
            <w:vMerge/>
            <w:shd w:val="clear" w:color="auto" w:fill="D9D9D9" w:themeFill="background1" w:themeFillShade="D9"/>
          </w:tcPr>
          <w:p w:rsidR="008E092D" w:rsidRPr="00970F46" w:rsidRDefault="008E092D" w:rsidP="00970F46">
            <w:pPr>
              <w:pStyle w:val="Prrafodelista"/>
              <w:numPr>
                <w:ilvl w:val="0"/>
                <w:numId w:val="54"/>
              </w:numPr>
              <w:tabs>
                <w:tab w:val="left" w:pos="454"/>
              </w:tabs>
              <w:ind w:left="0" w:firstLine="0"/>
              <w:rPr>
                <w:rFonts w:ascii="Arial" w:hAnsi="Arial" w:cs="Arial"/>
                <w:b/>
              </w:rPr>
            </w:pPr>
          </w:p>
        </w:tc>
        <w:tc>
          <w:tcPr>
            <w:tcW w:w="7698" w:type="dxa"/>
            <w:vAlign w:val="center"/>
          </w:tcPr>
          <w:p w:rsidR="008E092D" w:rsidRPr="00970F46" w:rsidRDefault="008E092D" w:rsidP="00970F46">
            <w:pPr>
              <w:pStyle w:val="Prrafodelista"/>
              <w:numPr>
                <w:ilvl w:val="0"/>
                <w:numId w:val="57"/>
              </w:numPr>
              <w:tabs>
                <w:tab w:val="left" w:pos="456"/>
              </w:tabs>
              <w:ind w:left="0" w:firstLine="0"/>
              <w:jc w:val="both"/>
              <w:rPr>
                <w:rFonts w:ascii="Arial" w:hAnsi="Arial" w:cs="Arial"/>
                <w:b/>
                <w:u w:val="single"/>
                <w:lang w:val="es-ES"/>
              </w:rPr>
            </w:pPr>
            <w:r w:rsidRPr="00970F46">
              <w:rPr>
                <w:rFonts w:ascii="Arial" w:hAnsi="Arial" w:cs="Arial"/>
                <w:b/>
                <w:u w:val="single"/>
                <w:lang w:val="es-ES"/>
              </w:rPr>
              <w:t>CARTA COMPROMISO DE QUE CUENT</w:t>
            </w:r>
            <w:r w:rsidR="00EB2C38" w:rsidRPr="00970F46">
              <w:rPr>
                <w:rFonts w:ascii="Arial" w:hAnsi="Arial" w:cs="Arial"/>
                <w:b/>
                <w:u w:val="single"/>
                <w:lang w:val="es-ES"/>
              </w:rPr>
              <w:t>A CON PERSONAL PARA EL DESARROL</w:t>
            </w:r>
            <w:r w:rsidRPr="00970F46">
              <w:rPr>
                <w:rFonts w:ascii="Arial" w:hAnsi="Arial" w:cs="Arial"/>
                <w:b/>
                <w:u w:val="single"/>
                <w:lang w:val="es-ES"/>
              </w:rPr>
              <w:t xml:space="preserve">LO </w:t>
            </w:r>
            <w:r w:rsidR="00EB2C38" w:rsidRPr="00970F46">
              <w:rPr>
                <w:rFonts w:ascii="Arial" w:hAnsi="Arial" w:cs="Arial"/>
                <w:b/>
                <w:u w:val="single"/>
                <w:lang w:val="es-ES"/>
              </w:rPr>
              <w:t xml:space="preserve">Y/O USO </w:t>
            </w:r>
            <w:r w:rsidRPr="00970F46">
              <w:rPr>
                <w:rFonts w:ascii="Arial" w:hAnsi="Arial" w:cs="Arial"/>
                <w:b/>
                <w:u w:val="single"/>
                <w:lang w:val="es-ES"/>
              </w:rPr>
              <w:t>DE LA INTERFAZ</w:t>
            </w:r>
            <w:r w:rsidR="00F874B6" w:rsidRPr="00970F46">
              <w:rPr>
                <w:rFonts w:ascii="Arial" w:hAnsi="Arial" w:cs="Arial"/>
                <w:caps/>
                <w:sz w:val="18"/>
                <w:szCs w:val="18"/>
              </w:rPr>
              <w:t>(</w:t>
            </w:r>
            <w:r w:rsidR="00F874B6" w:rsidRPr="00970F46">
              <w:rPr>
                <w:rFonts w:ascii="Arial" w:hAnsi="Arial" w:cs="Arial"/>
                <w:sz w:val="18"/>
                <w:szCs w:val="18"/>
              </w:rPr>
              <w:t>La falta de presentación de este documento no será causa de desechamiento de su propuesta, sin embargo será considerado para acreditar el puntaje correspondiente de su propuesta técnica, conforme lo establecido en el numeral V.1 criterios para la evaluación</w:t>
            </w:r>
            <w:r w:rsidR="00F874B6" w:rsidRPr="00970F46">
              <w:rPr>
                <w:rFonts w:ascii="Arial" w:hAnsi="Arial" w:cs="Arial"/>
                <w:caps/>
                <w:sz w:val="18"/>
                <w:szCs w:val="18"/>
              </w:rPr>
              <w:t>)</w:t>
            </w:r>
          </w:p>
        </w:tc>
      </w:tr>
      <w:tr w:rsidR="00596F8C" w:rsidRPr="00970F46" w:rsidTr="005A0F79">
        <w:trPr>
          <w:trHeight w:val="247"/>
          <w:jc w:val="center"/>
        </w:trPr>
        <w:tc>
          <w:tcPr>
            <w:tcW w:w="2554" w:type="dxa"/>
            <w:vMerge/>
            <w:shd w:val="clear" w:color="auto" w:fill="D9D9D9" w:themeFill="background1" w:themeFillShade="D9"/>
          </w:tcPr>
          <w:p w:rsidR="00816490" w:rsidRPr="00970F46" w:rsidRDefault="00816490" w:rsidP="00970F46">
            <w:pPr>
              <w:pStyle w:val="Prrafodelista"/>
              <w:numPr>
                <w:ilvl w:val="0"/>
                <w:numId w:val="54"/>
              </w:numPr>
              <w:tabs>
                <w:tab w:val="left" w:pos="454"/>
              </w:tabs>
              <w:ind w:left="0" w:firstLine="0"/>
              <w:rPr>
                <w:rFonts w:ascii="Arial" w:hAnsi="Arial" w:cs="Arial"/>
                <w:b/>
              </w:rPr>
            </w:pPr>
          </w:p>
        </w:tc>
        <w:tc>
          <w:tcPr>
            <w:tcW w:w="7698" w:type="dxa"/>
            <w:vAlign w:val="center"/>
          </w:tcPr>
          <w:p w:rsidR="00816490" w:rsidRPr="00970F46" w:rsidRDefault="00642539" w:rsidP="00970F46">
            <w:pPr>
              <w:pStyle w:val="Prrafodelista"/>
              <w:numPr>
                <w:ilvl w:val="0"/>
                <w:numId w:val="57"/>
              </w:numPr>
              <w:tabs>
                <w:tab w:val="left" w:pos="456"/>
              </w:tabs>
              <w:ind w:left="0" w:firstLine="0"/>
              <w:jc w:val="both"/>
              <w:rPr>
                <w:rFonts w:ascii="Arial" w:hAnsi="Arial" w:cs="Arial"/>
                <w:b/>
                <w:smallCaps/>
                <w:noProof/>
                <w:sz w:val="22"/>
                <w:szCs w:val="22"/>
                <w:u w:val="single"/>
                <w:lang w:val="es-ES" w:eastAsia="es-ES"/>
              </w:rPr>
            </w:pPr>
            <w:r w:rsidRPr="00970F46">
              <w:rPr>
                <w:rFonts w:ascii="Arial" w:hAnsi="Arial" w:cs="Arial"/>
                <w:b/>
                <w:u w:val="single"/>
                <w:lang w:val="es-ES"/>
              </w:rPr>
              <w:t>CALENDARIO DE MANTENIMIENTO PREVENTIVO Y CORRECTIVO</w:t>
            </w:r>
            <w:r w:rsidR="00F874B6" w:rsidRPr="00970F46">
              <w:rPr>
                <w:rFonts w:ascii="Arial" w:hAnsi="Arial" w:cs="Arial"/>
                <w:caps/>
                <w:sz w:val="18"/>
                <w:szCs w:val="18"/>
              </w:rPr>
              <w:t>(</w:t>
            </w:r>
            <w:r w:rsidR="00F874B6" w:rsidRPr="00970F46">
              <w:rPr>
                <w:rFonts w:ascii="Arial" w:hAnsi="Arial" w:cs="Arial"/>
                <w:sz w:val="18"/>
                <w:szCs w:val="18"/>
              </w:rPr>
              <w:t>La falta de presentación de este documento no será causa de desechamiento de su propuesta, sin embargo será considerado para acreditar el puntaje correspondiente de su propuesta técnica, conforme lo establecido en el numeral V.1 criterios para la evaluación</w:t>
            </w:r>
            <w:r w:rsidR="00F874B6" w:rsidRPr="00970F46">
              <w:rPr>
                <w:rFonts w:ascii="Arial" w:hAnsi="Arial" w:cs="Arial"/>
                <w:caps/>
                <w:sz w:val="18"/>
                <w:szCs w:val="18"/>
              </w:rPr>
              <w:t>)</w:t>
            </w:r>
          </w:p>
        </w:tc>
      </w:tr>
      <w:tr w:rsidR="00596F8C" w:rsidRPr="00970F46" w:rsidTr="005A0F79">
        <w:trPr>
          <w:trHeight w:val="247"/>
          <w:jc w:val="center"/>
        </w:trPr>
        <w:tc>
          <w:tcPr>
            <w:tcW w:w="2554" w:type="dxa"/>
            <w:vMerge/>
            <w:shd w:val="clear" w:color="auto" w:fill="D9D9D9" w:themeFill="background1" w:themeFillShade="D9"/>
          </w:tcPr>
          <w:p w:rsidR="00816490" w:rsidRPr="00970F46" w:rsidRDefault="00816490" w:rsidP="00970F46">
            <w:pPr>
              <w:pStyle w:val="Prrafodelista"/>
              <w:numPr>
                <w:ilvl w:val="0"/>
                <w:numId w:val="54"/>
              </w:numPr>
              <w:tabs>
                <w:tab w:val="left" w:pos="454"/>
              </w:tabs>
              <w:ind w:left="0" w:firstLine="0"/>
              <w:rPr>
                <w:rFonts w:ascii="Arial" w:hAnsi="Arial" w:cs="Arial"/>
                <w:b/>
              </w:rPr>
            </w:pPr>
          </w:p>
        </w:tc>
        <w:tc>
          <w:tcPr>
            <w:tcW w:w="7698" w:type="dxa"/>
            <w:vAlign w:val="center"/>
          </w:tcPr>
          <w:p w:rsidR="00816490" w:rsidRPr="00970F46" w:rsidRDefault="00816490" w:rsidP="00970F46">
            <w:pPr>
              <w:pStyle w:val="Prrafodelista"/>
              <w:numPr>
                <w:ilvl w:val="0"/>
                <w:numId w:val="57"/>
              </w:numPr>
              <w:tabs>
                <w:tab w:val="left" w:pos="456"/>
              </w:tabs>
              <w:ind w:left="0" w:firstLine="0"/>
              <w:jc w:val="both"/>
              <w:rPr>
                <w:rFonts w:ascii="Arial" w:hAnsi="Arial" w:cs="Arial"/>
                <w:b/>
                <w:u w:val="single"/>
                <w:lang w:val="es-ES"/>
              </w:rPr>
            </w:pPr>
            <w:r w:rsidRPr="00970F46">
              <w:rPr>
                <w:rFonts w:ascii="Arial" w:hAnsi="Arial" w:cs="Arial"/>
                <w:b/>
                <w:u w:val="single"/>
                <w:lang w:val="es-ES"/>
              </w:rPr>
              <w:t xml:space="preserve">DECLARACION FISCAL </w:t>
            </w:r>
            <w:r w:rsidR="00C54213" w:rsidRPr="00970F46">
              <w:rPr>
                <w:rFonts w:ascii="Arial" w:hAnsi="Arial" w:cs="Arial"/>
                <w:b/>
                <w:u w:val="single"/>
                <w:lang w:val="es-ES"/>
              </w:rPr>
              <w:t>ANUAL YLA ÚLTIMA DECLARACIÓN  FISCAL PROVISIONAL DE ISR</w:t>
            </w:r>
            <w:r w:rsidRPr="00970F46">
              <w:rPr>
                <w:rFonts w:ascii="Arial" w:hAnsi="Arial" w:cs="Arial"/>
                <w:b/>
                <w:u w:val="single"/>
                <w:lang w:val="es-ES"/>
              </w:rPr>
              <w:t>.</w:t>
            </w:r>
            <w:r w:rsidRPr="00970F46">
              <w:rPr>
                <w:rFonts w:ascii="Arial" w:hAnsi="Arial" w:cs="Arial"/>
                <w:caps/>
                <w:sz w:val="18"/>
                <w:szCs w:val="18"/>
              </w:rPr>
              <w:t>(</w:t>
            </w:r>
            <w:r w:rsidRPr="00970F46">
              <w:rPr>
                <w:rFonts w:ascii="Arial" w:hAnsi="Arial" w:cs="Arial"/>
                <w:sz w:val="18"/>
                <w:szCs w:val="18"/>
              </w:rPr>
              <w:t>La falta de presentación de este documento no será causa de desechamiento de su propuesta, sin embargo será considerado para acreditar el puntaje correspondiente de su propuesta técnica, conforme lo establecido en el numeral V.1 criterios para la evaluación</w:t>
            </w:r>
            <w:r w:rsidRPr="00970F46">
              <w:rPr>
                <w:rFonts w:ascii="Arial" w:hAnsi="Arial" w:cs="Arial"/>
                <w:caps/>
                <w:sz w:val="18"/>
                <w:szCs w:val="18"/>
              </w:rPr>
              <w:t>)</w:t>
            </w:r>
          </w:p>
        </w:tc>
      </w:tr>
      <w:tr w:rsidR="00596F8C" w:rsidRPr="00970F46" w:rsidTr="005A0F79">
        <w:trPr>
          <w:trHeight w:val="247"/>
          <w:jc w:val="center"/>
        </w:trPr>
        <w:tc>
          <w:tcPr>
            <w:tcW w:w="2554" w:type="dxa"/>
            <w:vMerge/>
            <w:shd w:val="clear" w:color="auto" w:fill="D9D9D9" w:themeFill="background1" w:themeFillShade="D9"/>
          </w:tcPr>
          <w:p w:rsidR="00816490" w:rsidRPr="00970F46" w:rsidRDefault="00816490" w:rsidP="00970F46">
            <w:pPr>
              <w:pStyle w:val="Prrafodelista"/>
              <w:numPr>
                <w:ilvl w:val="0"/>
                <w:numId w:val="54"/>
              </w:numPr>
              <w:tabs>
                <w:tab w:val="left" w:pos="454"/>
              </w:tabs>
              <w:ind w:left="0" w:firstLine="0"/>
              <w:rPr>
                <w:rFonts w:ascii="Arial" w:hAnsi="Arial" w:cs="Arial"/>
                <w:b/>
              </w:rPr>
            </w:pPr>
          </w:p>
        </w:tc>
        <w:tc>
          <w:tcPr>
            <w:tcW w:w="7698" w:type="dxa"/>
            <w:vAlign w:val="center"/>
          </w:tcPr>
          <w:p w:rsidR="00816490" w:rsidRPr="00970F46" w:rsidRDefault="00816490" w:rsidP="00970F46">
            <w:pPr>
              <w:pStyle w:val="Prrafodelista"/>
              <w:numPr>
                <w:ilvl w:val="0"/>
                <w:numId w:val="57"/>
              </w:numPr>
              <w:tabs>
                <w:tab w:val="left" w:pos="456"/>
              </w:tabs>
              <w:ind w:left="0" w:firstLine="0"/>
              <w:jc w:val="both"/>
              <w:rPr>
                <w:rFonts w:ascii="Arial" w:hAnsi="Arial" w:cs="Arial"/>
                <w:b/>
                <w:u w:val="single"/>
                <w:lang w:val="es-ES"/>
              </w:rPr>
            </w:pPr>
            <w:r w:rsidRPr="00970F46">
              <w:rPr>
                <w:rFonts w:ascii="Arial" w:hAnsi="Arial" w:cs="Arial"/>
                <w:b/>
                <w:u w:val="single"/>
              </w:rPr>
              <w:t>LA MANIFESTACIÓN DEL LICITANTE EN LA QUE INDIQUE BAJO PROTESTA DE DECIR VERDAD QUE ES UNA PERSONA FÍSICA CON DISCAPACIDAD,</w:t>
            </w:r>
            <w:r w:rsidRPr="00970F46">
              <w:rPr>
                <w:rFonts w:ascii="Arial" w:hAnsi="Arial" w:cs="Arial"/>
                <w:b/>
              </w:rPr>
              <w:t xml:space="preserve"> o bien tratándose de empresas que cuenten con trabajadores con discapacidad en la proporción que establece el artículo 14 de la Ley, así como el aviso de alta de tales trabajadores al Régimen Obligatorio del IMSS y una constancia que acredite que dichos trabajadores son personas con discapacidad en términos del artículo 2 fracción de la Ley General de las personas con Discapacidad.</w:t>
            </w:r>
            <w:r w:rsidRPr="00970F46">
              <w:rPr>
                <w:rFonts w:ascii="Arial" w:hAnsi="Arial" w:cs="Arial"/>
                <w:caps/>
                <w:sz w:val="18"/>
                <w:szCs w:val="18"/>
              </w:rPr>
              <w:t>(</w:t>
            </w:r>
            <w:r w:rsidRPr="00970F46">
              <w:rPr>
                <w:rFonts w:ascii="Arial" w:hAnsi="Arial" w:cs="Arial"/>
                <w:sz w:val="18"/>
                <w:szCs w:val="18"/>
              </w:rPr>
              <w:t>La falta de presentación de este documento no será causa de desechamiento de su propuesta, sin embargo será considerado para acreditar el puntaje correspondiente de su propuesta técnica, conforme lo establecido en el numeral V.1 criterios para la evaluación</w:t>
            </w:r>
            <w:r w:rsidRPr="00970F46">
              <w:rPr>
                <w:rFonts w:ascii="Arial" w:hAnsi="Arial" w:cs="Arial"/>
                <w:caps/>
                <w:sz w:val="18"/>
                <w:szCs w:val="18"/>
              </w:rPr>
              <w:t>)</w:t>
            </w:r>
          </w:p>
        </w:tc>
      </w:tr>
      <w:tr w:rsidR="00596F8C" w:rsidRPr="00970F46" w:rsidTr="005A0F79">
        <w:trPr>
          <w:trHeight w:val="247"/>
          <w:jc w:val="center"/>
        </w:trPr>
        <w:tc>
          <w:tcPr>
            <w:tcW w:w="2554" w:type="dxa"/>
            <w:vMerge/>
            <w:shd w:val="clear" w:color="auto" w:fill="D9D9D9" w:themeFill="background1" w:themeFillShade="D9"/>
          </w:tcPr>
          <w:p w:rsidR="00816490" w:rsidRPr="00970F46" w:rsidRDefault="00816490" w:rsidP="00970F46">
            <w:pPr>
              <w:pStyle w:val="Prrafodelista"/>
              <w:numPr>
                <w:ilvl w:val="0"/>
                <w:numId w:val="54"/>
              </w:numPr>
              <w:tabs>
                <w:tab w:val="left" w:pos="454"/>
              </w:tabs>
              <w:ind w:left="0" w:firstLine="0"/>
              <w:rPr>
                <w:rFonts w:ascii="Arial" w:hAnsi="Arial" w:cs="Arial"/>
                <w:b/>
              </w:rPr>
            </w:pPr>
          </w:p>
        </w:tc>
        <w:tc>
          <w:tcPr>
            <w:tcW w:w="7698" w:type="dxa"/>
            <w:vAlign w:val="center"/>
          </w:tcPr>
          <w:p w:rsidR="00816490" w:rsidRPr="00970F46" w:rsidRDefault="00816490" w:rsidP="00970F46">
            <w:pPr>
              <w:pStyle w:val="Prrafodelista"/>
              <w:numPr>
                <w:ilvl w:val="0"/>
                <w:numId w:val="57"/>
              </w:numPr>
              <w:tabs>
                <w:tab w:val="left" w:pos="456"/>
              </w:tabs>
              <w:ind w:left="0" w:firstLine="0"/>
              <w:jc w:val="both"/>
              <w:rPr>
                <w:rFonts w:ascii="Arial" w:hAnsi="Arial" w:cs="Arial"/>
                <w:b/>
                <w:u w:val="single"/>
                <w:lang w:val="es-ES"/>
              </w:rPr>
            </w:pPr>
            <w:r w:rsidRPr="00970F46">
              <w:rPr>
                <w:rFonts w:ascii="Arial" w:hAnsi="Arial" w:cs="Arial"/>
                <w:b/>
                <w:u w:val="single"/>
                <w:lang w:val="es-ES"/>
              </w:rPr>
              <w:t xml:space="preserve">MIPYMES QUE PRODUZCAN INNOVACIÓN TECNOLÓGICA RELACIONADA DIRECTAMENTE CON LA PRESTACIÓN DEL SERVICIO OBJETO DE LA PRESENTE LICITACIÓN. </w:t>
            </w:r>
            <w:r w:rsidRPr="00970F46">
              <w:rPr>
                <w:rFonts w:ascii="Arial" w:hAnsi="Arial" w:cs="Arial"/>
                <w:caps/>
                <w:sz w:val="18"/>
                <w:szCs w:val="18"/>
              </w:rPr>
              <w:t>(</w:t>
            </w:r>
            <w:r w:rsidRPr="00970F46">
              <w:rPr>
                <w:rFonts w:ascii="Arial" w:hAnsi="Arial" w:cs="Arial"/>
                <w:sz w:val="18"/>
                <w:szCs w:val="18"/>
              </w:rPr>
              <w:t>La falta de presentación de este documento no será causa de desechamiento de su propuesta, sin embargo será considerado para acreditar el puntaje correspondiente de su propuesta técnica, conforme lo establecido en el numeral V.1 criterios para la evaluación</w:t>
            </w:r>
            <w:r w:rsidRPr="00970F46">
              <w:rPr>
                <w:rFonts w:ascii="Arial" w:hAnsi="Arial" w:cs="Arial"/>
                <w:caps/>
                <w:sz w:val="18"/>
                <w:szCs w:val="18"/>
              </w:rPr>
              <w:t>)</w:t>
            </w:r>
          </w:p>
        </w:tc>
      </w:tr>
      <w:tr w:rsidR="00596F8C" w:rsidRPr="00970F46" w:rsidTr="005A0F79">
        <w:trPr>
          <w:trHeight w:val="247"/>
          <w:jc w:val="center"/>
        </w:trPr>
        <w:tc>
          <w:tcPr>
            <w:tcW w:w="2554" w:type="dxa"/>
            <w:vMerge/>
            <w:shd w:val="clear" w:color="auto" w:fill="D9D9D9" w:themeFill="background1" w:themeFillShade="D9"/>
          </w:tcPr>
          <w:p w:rsidR="00816490" w:rsidRPr="00970F46" w:rsidRDefault="00816490" w:rsidP="00970F46">
            <w:pPr>
              <w:pStyle w:val="Prrafodelista"/>
              <w:numPr>
                <w:ilvl w:val="0"/>
                <w:numId w:val="54"/>
              </w:numPr>
              <w:tabs>
                <w:tab w:val="left" w:pos="454"/>
              </w:tabs>
              <w:ind w:left="0" w:firstLine="0"/>
              <w:rPr>
                <w:rFonts w:ascii="Arial" w:hAnsi="Arial" w:cs="Arial"/>
                <w:b/>
              </w:rPr>
            </w:pPr>
          </w:p>
        </w:tc>
        <w:tc>
          <w:tcPr>
            <w:tcW w:w="7698" w:type="dxa"/>
            <w:vAlign w:val="center"/>
          </w:tcPr>
          <w:p w:rsidR="00816490" w:rsidRPr="00970F46" w:rsidRDefault="00816490" w:rsidP="00970F46">
            <w:pPr>
              <w:pStyle w:val="Prrafodelista"/>
              <w:numPr>
                <w:ilvl w:val="0"/>
                <w:numId w:val="57"/>
              </w:numPr>
              <w:tabs>
                <w:tab w:val="left" w:pos="456"/>
              </w:tabs>
              <w:ind w:left="0" w:firstLine="0"/>
              <w:jc w:val="both"/>
              <w:rPr>
                <w:rFonts w:ascii="Arial" w:hAnsi="Arial" w:cs="Arial"/>
                <w:b/>
                <w:u w:val="single"/>
                <w:lang w:val="es-ES"/>
              </w:rPr>
            </w:pPr>
            <w:r w:rsidRPr="00970F46">
              <w:rPr>
                <w:rFonts w:ascii="Arial" w:hAnsi="Arial" w:cs="Arial"/>
                <w:b/>
                <w:u w:val="single"/>
                <w:lang w:val="es-ES"/>
              </w:rPr>
              <w:t xml:space="preserve">DOCUMENTO EN EL QUE ACREDITE LA PARTICIPACIÓN EN PROGRAMAS </w:t>
            </w:r>
            <w:r w:rsidR="001979DE" w:rsidRPr="00970F46">
              <w:rPr>
                <w:rFonts w:ascii="Arial" w:hAnsi="Arial" w:cs="Arial"/>
                <w:b/>
                <w:u w:val="single"/>
                <w:lang w:val="es-ES"/>
              </w:rPr>
              <w:t>DE EVALUACIÓN EXTERNA DE CALIDAD,</w:t>
            </w:r>
            <w:r w:rsidR="001979DE" w:rsidRPr="00970F46">
              <w:rPr>
                <w:rFonts w:ascii="Arial" w:hAnsi="Arial" w:cs="Arial"/>
                <w:b/>
                <w:u w:val="single"/>
              </w:rPr>
              <w:t>SISTEMA DE GESTIÓN DE CALIDAD, CERTIFICADO Y ACREDITACIÓN</w:t>
            </w:r>
            <w:r w:rsidR="001979DE" w:rsidRPr="00970F46">
              <w:rPr>
                <w:rFonts w:ascii="Arial" w:hAnsi="Arial" w:cs="Arial"/>
                <w:b/>
                <w:u w:val="single"/>
                <w:lang w:val="es-ES"/>
              </w:rPr>
              <w:t>.</w:t>
            </w:r>
            <w:r w:rsidRPr="00970F46">
              <w:rPr>
                <w:rFonts w:ascii="Arial" w:hAnsi="Arial" w:cs="Arial"/>
                <w:caps/>
                <w:sz w:val="18"/>
                <w:szCs w:val="18"/>
              </w:rPr>
              <w:t>(</w:t>
            </w:r>
            <w:r w:rsidRPr="00970F46">
              <w:rPr>
                <w:rFonts w:ascii="Arial" w:hAnsi="Arial" w:cs="Arial"/>
                <w:sz w:val="18"/>
                <w:szCs w:val="18"/>
              </w:rPr>
              <w:t>La falta de presentación de este documento no será causa de desechamiento de su propuesta, sin embargo será considerado para acreditar el puntaje correspondiente de su propuesta técnica, conforme lo establecido en el numeral V.1 criterios para la evaluación</w:t>
            </w:r>
            <w:r w:rsidRPr="00970F46">
              <w:rPr>
                <w:rFonts w:ascii="Arial" w:hAnsi="Arial" w:cs="Arial"/>
                <w:caps/>
                <w:sz w:val="18"/>
                <w:szCs w:val="18"/>
              </w:rPr>
              <w:t>)</w:t>
            </w:r>
          </w:p>
        </w:tc>
      </w:tr>
      <w:tr w:rsidR="00596F8C" w:rsidRPr="00970F46" w:rsidTr="00816490">
        <w:trPr>
          <w:trHeight w:val="247"/>
          <w:jc w:val="center"/>
        </w:trPr>
        <w:tc>
          <w:tcPr>
            <w:tcW w:w="2554" w:type="dxa"/>
            <w:vMerge w:val="restart"/>
            <w:tcBorders>
              <w:top w:val="nil"/>
            </w:tcBorders>
            <w:shd w:val="clear" w:color="auto" w:fill="D9D9D9" w:themeFill="background1" w:themeFillShade="D9"/>
          </w:tcPr>
          <w:p w:rsidR="00816490" w:rsidRPr="00970F46" w:rsidRDefault="00816490" w:rsidP="00970F46">
            <w:pPr>
              <w:pStyle w:val="Prrafodelista"/>
              <w:tabs>
                <w:tab w:val="left" w:pos="454"/>
              </w:tabs>
              <w:ind w:left="0"/>
              <w:rPr>
                <w:rFonts w:ascii="Arial" w:hAnsi="Arial" w:cs="Arial"/>
                <w:b/>
              </w:rPr>
            </w:pPr>
          </w:p>
        </w:tc>
        <w:tc>
          <w:tcPr>
            <w:tcW w:w="7698" w:type="dxa"/>
            <w:vAlign w:val="center"/>
          </w:tcPr>
          <w:p w:rsidR="00816490" w:rsidRPr="00970F46" w:rsidRDefault="00EB2C38" w:rsidP="00970F46">
            <w:pPr>
              <w:pStyle w:val="Prrafodelista"/>
              <w:numPr>
                <w:ilvl w:val="0"/>
                <w:numId w:val="57"/>
              </w:numPr>
              <w:tabs>
                <w:tab w:val="left" w:pos="456"/>
              </w:tabs>
              <w:ind w:left="0" w:firstLine="0"/>
              <w:jc w:val="both"/>
              <w:rPr>
                <w:rFonts w:ascii="Arial" w:hAnsi="Arial" w:cs="Arial"/>
                <w:b/>
                <w:u w:val="single"/>
                <w:lang w:val="es-ES"/>
              </w:rPr>
            </w:pPr>
            <w:r w:rsidRPr="00970F46">
              <w:rPr>
                <w:rFonts w:ascii="Arial" w:hAnsi="Arial" w:cs="Arial"/>
                <w:b/>
                <w:u w:val="single"/>
                <w:lang w:val="es-ES"/>
              </w:rPr>
              <w:t>DOCUMENTO EN EL QUE SEÑ</w:t>
            </w:r>
            <w:r w:rsidR="00816490" w:rsidRPr="00970F46">
              <w:rPr>
                <w:rFonts w:ascii="Arial" w:hAnsi="Arial" w:cs="Arial"/>
                <w:b/>
                <w:u w:val="single"/>
                <w:lang w:val="es-ES"/>
              </w:rPr>
              <w:t xml:space="preserve">ALE QUE CUENTA CON </w:t>
            </w:r>
            <w:r w:rsidRPr="00970F46">
              <w:rPr>
                <w:rFonts w:ascii="Arial" w:hAnsi="Arial" w:cs="Arial"/>
                <w:b/>
                <w:u w:val="single"/>
                <w:lang w:val="es-ES"/>
              </w:rPr>
              <w:t>AL MENOS UN CENTRO MÁS</w:t>
            </w:r>
            <w:r w:rsidR="00816490" w:rsidRPr="00970F46">
              <w:rPr>
                <w:rFonts w:ascii="Arial" w:hAnsi="Arial" w:cs="Arial"/>
                <w:b/>
                <w:u w:val="single"/>
                <w:lang w:val="es-ES"/>
              </w:rPr>
              <w:t xml:space="preserve"> DE PROCESAMIENTO EN </w:t>
            </w:r>
            <w:r w:rsidRPr="00970F46">
              <w:rPr>
                <w:rFonts w:ascii="Arial" w:hAnsi="Arial" w:cs="Arial"/>
                <w:b/>
                <w:u w:val="single"/>
                <w:lang w:val="es-ES"/>
              </w:rPr>
              <w:t>CIUDAD VICTORIA</w:t>
            </w:r>
            <w:r w:rsidR="00816490" w:rsidRPr="00970F46">
              <w:rPr>
                <w:rFonts w:ascii="Arial" w:hAnsi="Arial" w:cs="Arial"/>
                <w:b/>
                <w:u w:val="single"/>
                <w:lang w:val="es-ES"/>
              </w:rPr>
              <w:t>.</w:t>
            </w:r>
            <w:r w:rsidR="00816490" w:rsidRPr="00970F46">
              <w:rPr>
                <w:rFonts w:ascii="Arial" w:hAnsi="Arial" w:cs="Arial"/>
                <w:caps/>
                <w:sz w:val="18"/>
                <w:szCs w:val="18"/>
              </w:rPr>
              <w:t>(</w:t>
            </w:r>
            <w:r w:rsidR="00816490" w:rsidRPr="00970F46">
              <w:rPr>
                <w:rFonts w:ascii="Arial" w:hAnsi="Arial" w:cs="Arial"/>
                <w:sz w:val="18"/>
                <w:szCs w:val="18"/>
              </w:rPr>
              <w:t>La falta de presentación de este documento no será causa de desechamiento de su propuesta, sin embargo será considerado para acreditar el puntaje correspondiente de su propuesta técnica, conforme lo establecido en el numeral V.1 criterios para la evaluación</w:t>
            </w:r>
            <w:r w:rsidR="00816490" w:rsidRPr="00970F46">
              <w:rPr>
                <w:rFonts w:ascii="Arial" w:hAnsi="Arial" w:cs="Arial"/>
                <w:caps/>
                <w:sz w:val="18"/>
                <w:szCs w:val="18"/>
              </w:rPr>
              <w:t>)</w:t>
            </w:r>
          </w:p>
        </w:tc>
      </w:tr>
      <w:tr w:rsidR="00596F8C" w:rsidRPr="00970F46" w:rsidTr="005A0F79">
        <w:trPr>
          <w:trHeight w:val="247"/>
          <w:jc w:val="center"/>
        </w:trPr>
        <w:tc>
          <w:tcPr>
            <w:tcW w:w="2554" w:type="dxa"/>
            <w:vMerge/>
            <w:shd w:val="clear" w:color="auto" w:fill="D9D9D9" w:themeFill="background1" w:themeFillShade="D9"/>
          </w:tcPr>
          <w:p w:rsidR="00816490" w:rsidRPr="00970F46" w:rsidRDefault="00816490" w:rsidP="00970F46">
            <w:pPr>
              <w:pStyle w:val="Prrafodelista"/>
              <w:numPr>
                <w:ilvl w:val="0"/>
                <w:numId w:val="54"/>
              </w:numPr>
              <w:tabs>
                <w:tab w:val="left" w:pos="454"/>
              </w:tabs>
              <w:ind w:left="0" w:firstLine="0"/>
              <w:rPr>
                <w:rFonts w:ascii="Arial" w:hAnsi="Arial" w:cs="Arial"/>
                <w:b/>
              </w:rPr>
            </w:pPr>
          </w:p>
        </w:tc>
        <w:tc>
          <w:tcPr>
            <w:tcW w:w="7698" w:type="dxa"/>
            <w:vAlign w:val="center"/>
          </w:tcPr>
          <w:p w:rsidR="00816490" w:rsidRPr="00970F46" w:rsidRDefault="00E7275E" w:rsidP="00970F46">
            <w:pPr>
              <w:pStyle w:val="Prrafodelista"/>
              <w:numPr>
                <w:ilvl w:val="0"/>
                <w:numId w:val="57"/>
              </w:numPr>
              <w:tabs>
                <w:tab w:val="left" w:pos="456"/>
              </w:tabs>
              <w:ind w:left="0" w:firstLine="0"/>
              <w:jc w:val="both"/>
              <w:rPr>
                <w:rFonts w:ascii="Arial" w:hAnsi="Arial" w:cs="Arial"/>
                <w:b/>
                <w:u w:val="single"/>
                <w:lang w:val="es-ES"/>
              </w:rPr>
            </w:pPr>
            <w:r w:rsidRPr="00970F46">
              <w:rPr>
                <w:rFonts w:ascii="Arial" w:hAnsi="Arial" w:cs="Arial"/>
                <w:b/>
                <w:u w:val="single"/>
                <w:lang w:val="es-ES"/>
              </w:rPr>
              <w:t xml:space="preserve">PROGRAMA DE TRABAJO DE INSTALACIÓN DEL EQUIPAMIENTO REQUERIDO Y DONDE INDIQUE LA FORMA EN QUE PRESTARA EL SERVICIO (PROCEDIMIENTOS) </w:t>
            </w:r>
            <w:r w:rsidRPr="00970F46">
              <w:rPr>
                <w:rFonts w:ascii="Arial" w:hAnsi="Arial" w:cs="Arial"/>
                <w:caps/>
                <w:sz w:val="18"/>
                <w:szCs w:val="18"/>
              </w:rPr>
              <w:t>(</w:t>
            </w:r>
            <w:r w:rsidRPr="00970F46">
              <w:rPr>
                <w:rFonts w:ascii="Arial" w:hAnsi="Arial" w:cs="Arial"/>
                <w:sz w:val="18"/>
                <w:szCs w:val="18"/>
              </w:rPr>
              <w:t>La falta de presentación de este documento no será causa de desechamiento de su propuesta, sin embargo será considerado para acreditar el puntaje correspondiente de su propuesta técnica, conforme lo establecido en el numeral V.1 criterios para la evaluación</w:t>
            </w:r>
            <w:r w:rsidRPr="00970F46">
              <w:rPr>
                <w:rFonts w:ascii="Arial" w:hAnsi="Arial" w:cs="Arial"/>
                <w:caps/>
                <w:sz w:val="18"/>
                <w:szCs w:val="18"/>
              </w:rPr>
              <w:t>)</w:t>
            </w:r>
          </w:p>
        </w:tc>
      </w:tr>
      <w:tr w:rsidR="00596F8C" w:rsidRPr="00970F46" w:rsidTr="005A0F79">
        <w:trPr>
          <w:trHeight w:val="247"/>
          <w:jc w:val="center"/>
        </w:trPr>
        <w:tc>
          <w:tcPr>
            <w:tcW w:w="2554" w:type="dxa"/>
            <w:vMerge/>
            <w:shd w:val="clear" w:color="auto" w:fill="D9D9D9" w:themeFill="background1" w:themeFillShade="D9"/>
          </w:tcPr>
          <w:p w:rsidR="00816490" w:rsidRPr="00970F46" w:rsidRDefault="00816490" w:rsidP="00970F46">
            <w:pPr>
              <w:pStyle w:val="Prrafodelista"/>
              <w:numPr>
                <w:ilvl w:val="0"/>
                <w:numId w:val="54"/>
              </w:numPr>
              <w:tabs>
                <w:tab w:val="left" w:pos="454"/>
              </w:tabs>
              <w:ind w:left="0" w:firstLine="0"/>
              <w:rPr>
                <w:rFonts w:ascii="Arial" w:hAnsi="Arial" w:cs="Arial"/>
                <w:b/>
              </w:rPr>
            </w:pPr>
          </w:p>
        </w:tc>
        <w:tc>
          <w:tcPr>
            <w:tcW w:w="7698" w:type="dxa"/>
            <w:vAlign w:val="center"/>
          </w:tcPr>
          <w:p w:rsidR="00816490" w:rsidRPr="00970F46" w:rsidRDefault="00E7275E" w:rsidP="00970F46">
            <w:pPr>
              <w:pStyle w:val="Prrafodelista"/>
              <w:numPr>
                <w:ilvl w:val="0"/>
                <w:numId w:val="57"/>
              </w:numPr>
              <w:tabs>
                <w:tab w:val="left" w:pos="456"/>
              </w:tabs>
              <w:ind w:left="0" w:firstLine="0"/>
              <w:jc w:val="both"/>
              <w:rPr>
                <w:rFonts w:ascii="Arial" w:hAnsi="Arial" w:cs="Arial"/>
                <w:b/>
                <w:u w:val="single"/>
                <w:lang w:val="es-ES"/>
              </w:rPr>
            </w:pPr>
            <w:r w:rsidRPr="00970F46">
              <w:rPr>
                <w:rFonts w:ascii="Arial" w:hAnsi="Arial" w:cs="Arial"/>
                <w:b/>
                <w:u w:val="single"/>
                <w:lang w:val="es-ES"/>
              </w:rPr>
              <w:t>COPIA DE CONTRATOS DONDE ACREDITE SU EXPEREINCIA PRESTANDO ESTE TIPO DE SERVICIO</w:t>
            </w:r>
            <w:r w:rsidRPr="00970F46">
              <w:rPr>
                <w:rFonts w:ascii="Arial" w:hAnsi="Arial" w:cs="Arial"/>
                <w:caps/>
                <w:sz w:val="18"/>
                <w:szCs w:val="18"/>
              </w:rPr>
              <w:t>(</w:t>
            </w:r>
            <w:r w:rsidRPr="00970F46">
              <w:rPr>
                <w:rFonts w:ascii="Arial" w:hAnsi="Arial" w:cs="Arial"/>
                <w:sz w:val="18"/>
                <w:szCs w:val="18"/>
              </w:rPr>
              <w:t>La falta de presentación de este documento no será causa de desechamiento de su propuesta, sin embargo será considerado para acreditar el puntaje correspondiente de su propuesta técnica, conforme lo establecido en el numeral V.1 criterios para la evaluación</w:t>
            </w:r>
            <w:r w:rsidRPr="00970F46">
              <w:rPr>
                <w:rFonts w:ascii="Arial" w:hAnsi="Arial" w:cs="Arial"/>
                <w:caps/>
                <w:sz w:val="18"/>
                <w:szCs w:val="18"/>
              </w:rPr>
              <w:t>)</w:t>
            </w:r>
          </w:p>
        </w:tc>
      </w:tr>
      <w:tr w:rsidR="00596F8C" w:rsidRPr="00970F46" w:rsidTr="005A0F79">
        <w:trPr>
          <w:trHeight w:val="247"/>
          <w:jc w:val="center"/>
        </w:trPr>
        <w:tc>
          <w:tcPr>
            <w:tcW w:w="2554" w:type="dxa"/>
            <w:vMerge/>
            <w:shd w:val="clear" w:color="auto" w:fill="D9D9D9" w:themeFill="background1" w:themeFillShade="D9"/>
          </w:tcPr>
          <w:p w:rsidR="00816490" w:rsidRPr="00970F46" w:rsidRDefault="00816490" w:rsidP="00970F46">
            <w:pPr>
              <w:pStyle w:val="Prrafodelista"/>
              <w:numPr>
                <w:ilvl w:val="0"/>
                <w:numId w:val="54"/>
              </w:numPr>
              <w:tabs>
                <w:tab w:val="left" w:pos="454"/>
              </w:tabs>
              <w:ind w:left="0" w:firstLine="0"/>
              <w:rPr>
                <w:rFonts w:ascii="Arial" w:hAnsi="Arial" w:cs="Arial"/>
                <w:b/>
              </w:rPr>
            </w:pPr>
          </w:p>
        </w:tc>
        <w:tc>
          <w:tcPr>
            <w:tcW w:w="7698" w:type="dxa"/>
            <w:vAlign w:val="center"/>
          </w:tcPr>
          <w:p w:rsidR="00816490" w:rsidRPr="00970F46" w:rsidRDefault="00816490" w:rsidP="00970F46">
            <w:pPr>
              <w:pStyle w:val="Prrafodelista"/>
              <w:numPr>
                <w:ilvl w:val="0"/>
                <w:numId w:val="57"/>
              </w:numPr>
              <w:tabs>
                <w:tab w:val="left" w:pos="456"/>
              </w:tabs>
              <w:ind w:left="0" w:firstLine="0"/>
              <w:jc w:val="both"/>
              <w:rPr>
                <w:rFonts w:ascii="Arial" w:hAnsi="Arial" w:cs="Arial"/>
                <w:b/>
                <w:u w:val="single"/>
                <w:lang w:val="es-ES"/>
              </w:rPr>
            </w:pPr>
            <w:r w:rsidRPr="00970F46">
              <w:rPr>
                <w:rFonts w:ascii="Arial" w:hAnsi="Arial" w:cs="Arial"/>
                <w:b/>
                <w:u w:val="single"/>
                <w:lang w:val="es-ES"/>
              </w:rPr>
              <w:t xml:space="preserve">DOCUMENTO DE CANCELACIÓN DE LA FIANZA DEL CONTRATOS REFERIDOS. </w:t>
            </w:r>
            <w:r w:rsidRPr="00970F46">
              <w:rPr>
                <w:rFonts w:ascii="Arial" w:hAnsi="Arial" w:cs="Arial"/>
                <w:caps/>
                <w:sz w:val="18"/>
                <w:szCs w:val="18"/>
              </w:rPr>
              <w:t>(</w:t>
            </w:r>
            <w:r w:rsidRPr="00970F46">
              <w:rPr>
                <w:rFonts w:ascii="Arial" w:hAnsi="Arial" w:cs="Arial"/>
                <w:sz w:val="18"/>
                <w:szCs w:val="18"/>
              </w:rPr>
              <w:t>La falta de presentación de este documento no será causa de desechamiento de su propuesta, sin embargo será considerado para acreditar el puntaje correspondiente de su propuesta técnica, conforme lo establecido en el numeral V.1 criterios para la evaluación</w:t>
            </w:r>
            <w:r w:rsidRPr="00970F46">
              <w:rPr>
                <w:rFonts w:ascii="Arial" w:hAnsi="Arial" w:cs="Arial"/>
                <w:caps/>
                <w:sz w:val="18"/>
                <w:szCs w:val="18"/>
              </w:rPr>
              <w:t>)</w:t>
            </w:r>
          </w:p>
        </w:tc>
      </w:tr>
      <w:tr w:rsidR="00596F8C" w:rsidRPr="00970F46" w:rsidTr="005A0F79">
        <w:trPr>
          <w:trHeight w:val="247"/>
          <w:jc w:val="center"/>
        </w:trPr>
        <w:tc>
          <w:tcPr>
            <w:tcW w:w="2554" w:type="dxa"/>
            <w:vMerge w:val="restart"/>
            <w:shd w:val="clear" w:color="auto" w:fill="D9D9D9" w:themeFill="background1" w:themeFillShade="D9"/>
          </w:tcPr>
          <w:p w:rsidR="00184C48" w:rsidRPr="00970F46" w:rsidRDefault="00184C48" w:rsidP="00970F46">
            <w:pPr>
              <w:pStyle w:val="Prrafodelista"/>
              <w:numPr>
                <w:ilvl w:val="0"/>
                <w:numId w:val="54"/>
              </w:numPr>
              <w:tabs>
                <w:tab w:val="left" w:pos="454"/>
              </w:tabs>
              <w:ind w:left="0" w:firstLine="0"/>
              <w:rPr>
                <w:rFonts w:ascii="Arial" w:hAnsi="Arial" w:cs="Arial"/>
                <w:b/>
              </w:rPr>
            </w:pPr>
            <w:r w:rsidRPr="00970F46">
              <w:rPr>
                <w:rFonts w:ascii="Arial" w:hAnsi="Arial" w:cs="Arial"/>
                <w:b/>
              </w:rPr>
              <w:t>Documentación que integra la propuesta económica.</w:t>
            </w:r>
          </w:p>
        </w:tc>
        <w:tc>
          <w:tcPr>
            <w:tcW w:w="7698" w:type="dxa"/>
            <w:vAlign w:val="center"/>
          </w:tcPr>
          <w:p w:rsidR="00184C48" w:rsidRPr="00970F46" w:rsidRDefault="00184C48" w:rsidP="00970F46">
            <w:pPr>
              <w:pStyle w:val="Prrafodelista"/>
              <w:numPr>
                <w:ilvl w:val="0"/>
                <w:numId w:val="58"/>
              </w:numPr>
              <w:tabs>
                <w:tab w:val="left" w:pos="265"/>
              </w:tabs>
              <w:ind w:left="0" w:firstLine="0"/>
              <w:jc w:val="both"/>
              <w:rPr>
                <w:rFonts w:ascii="Arial" w:hAnsi="Arial" w:cs="Arial"/>
              </w:rPr>
            </w:pPr>
            <w:r w:rsidRPr="00970F46">
              <w:rPr>
                <w:rFonts w:ascii="Arial" w:hAnsi="Arial" w:cs="Arial"/>
                <w:b/>
                <w:u w:val="single"/>
              </w:rPr>
              <w:t>PROPUESTA ECONÓMICA</w:t>
            </w:r>
            <w:r w:rsidR="00B66527" w:rsidRPr="00970F46">
              <w:rPr>
                <w:rFonts w:ascii="Arial" w:hAnsi="Arial" w:cs="Arial"/>
                <w:b/>
              </w:rPr>
              <w:t>(</w:t>
            </w:r>
            <w:r w:rsidRPr="00970F46">
              <w:rPr>
                <w:rFonts w:ascii="Arial" w:hAnsi="Arial" w:cs="Arial"/>
                <w:b/>
              </w:rPr>
              <w:t xml:space="preserve">Formato </w:t>
            </w:r>
            <w:r w:rsidR="00F478C9" w:rsidRPr="00970F46">
              <w:rPr>
                <w:rFonts w:ascii="Arial" w:hAnsi="Arial" w:cs="Arial"/>
                <w:b/>
                <w:bCs/>
              </w:rPr>
              <w:t>13</w:t>
            </w:r>
            <w:r w:rsidR="00C84B95" w:rsidRPr="00970F46">
              <w:rPr>
                <w:rFonts w:ascii="Arial" w:hAnsi="Arial" w:cs="Arial"/>
                <w:b/>
              </w:rPr>
              <w:t>)</w:t>
            </w:r>
          </w:p>
          <w:p w:rsidR="00184C48" w:rsidRPr="00970F46" w:rsidRDefault="00184C48" w:rsidP="00970F46">
            <w:pPr>
              <w:pStyle w:val="Prrafodelista"/>
              <w:numPr>
                <w:ilvl w:val="0"/>
                <w:numId w:val="59"/>
              </w:numPr>
              <w:tabs>
                <w:tab w:val="left" w:pos="265"/>
              </w:tabs>
              <w:ind w:left="0" w:firstLine="0"/>
              <w:jc w:val="both"/>
              <w:rPr>
                <w:rFonts w:ascii="Arial" w:hAnsi="Arial" w:cs="Arial"/>
                <w:lang w:val="es-ES_tradnl" w:eastAsia="es-ES"/>
              </w:rPr>
            </w:pPr>
            <w:r w:rsidRPr="00970F46">
              <w:rPr>
                <w:rFonts w:ascii="Arial" w:hAnsi="Arial" w:cs="Arial"/>
                <w:lang w:val="es-ES_tradnl" w:eastAsia="es-ES"/>
              </w:rPr>
              <w:t>Impresa en papel, preferentemente en papel membretado del licitante, sin tachaduras ni enmendaduras y deberá foliarse de manera individual en cada una de sus hojas.</w:t>
            </w:r>
          </w:p>
          <w:p w:rsidR="00184C48" w:rsidRPr="00970F46" w:rsidRDefault="00184C48" w:rsidP="00970F46">
            <w:pPr>
              <w:tabs>
                <w:tab w:val="left" w:pos="265"/>
              </w:tabs>
              <w:jc w:val="both"/>
              <w:rPr>
                <w:rFonts w:ascii="Arial" w:hAnsi="Arial" w:cs="Arial"/>
                <w:sz w:val="4"/>
                <w:szCs w:val="4"/>
                <w:lang w:val="es-ES_tradnl" w:eastAsia="es-ES"/>
              </w:rPr>
            </w:pPr>
          </w:p>
          <w:p w:rsidR="00184C48" w:rsidRPr="00970F46" w:rsidRDefault="00184C48" w:rsidP="00970F46">
            <w:pPr>
              <w:pStyle w:val="Prrafodelista"/>
              <w:numPr>
                <w:ilvl w:val="0"/>
                <w:numId w:val="59"/>
              </w:numPr>
              <w:tabs>
                <w:tab w:val="left" w:pos="265"/>
              </w:tabs>
              <w:ind w:left="0" w:firstLine="0"/>
              <w:jc w:val="both"/>
              <w:rPr>
                <w:rFonts w:ascii="Arial" w:hAnsi="Arial" w:cs="Arial"/>
                <w:lang w:val="es-ES_tradnl" w:eastAsia="es-ES"/>
              </w:rPr>
            </w:pPr>
            <w:r w:rsidRPr="00970F46">
              <w:rPr>
                <w:rFonts w:ascii="Arial" w:hAnsi="Arial" w:cs="Arial"/>
                <w:lang w:val="es-ES_tradnl" w:eastAsia="es-ES"/>
              </w:rPr>
              <w:t>Señalar el precio unitario y total, en pesos mexicanos, a dos decimales, con número y letra, el cual debe ser congruente con la unidad de medida solicitada.</w:t>
            </w:r>
          </w:p>
          <w:p w:rsidR="00184C48" w:rsidRPr="00970F46" w:rsidRDefault="00184C48" w:rsidP="00970F46">
            <w:pPr>
              <w:tabs>
                <w:tab w:val="left" w:pos="265"/>
              </w:tabs>
              <w:jc w:val="both"/>
              <w:rPr>
                <w:rFonts w:ascii="Arial" w:hAnsi="Arial" w:cs="Arial"/>
                <w:sz w:val="4"/>
                <w:szCs w:val="4"/>
                <w:lang w:val="es-ES_tradnl" w:eastAsia="es-ES"/>
              </w:rPr>
            </w:pPr>
          </w:p>
          <w:p w:rsidR="00184C48" w:rsidRPr="00970F46" w:rsidRDefault="00184C48" w:rsidP="00970F46">
            <w:pPr>
              <w:pStyle w:val="Prrafodelista"/>
              <w:numPr>
                <w:ilvl w:val="0"/>
                <w:numId w:val="59"/>
              </w:numPr>
              <w:tabs>
                <w:tab w:val="left" w:pos="265"/>
              </w:tabs>
              <w:ind w:left="0" w:firstLine="0"/>
              <w:jc w:val="both"/>
              <w:rPr>
                <w:rFonts w:ascii="Arial" w:hAnsi="Arial" w:cs="Arial"/>
                <w:lang w:val="es-ES_tradnl" w:eastAsia="es-ES"/>
              </w:rPr>
            </w:pPr>
            <w:r w:rsidRPr="00970F46">
              <w:rPr>
                <w:rFonts w:ascii="Arial" w:hAnsi="Arial" w:cs="Arial"/>
                <w:lang w:val="es-ES_tradnl" w:eastAsia="es-ES"/>
              </w:rPr>
              <w:t>Deberá ser clara, precisa e indubitable.</w:t>
            </w:r>
          </w:p>
          <w:p w:rsidR="00184C48" w:rsidRPr="00970F46" w:rsidRDefault="00184C48" w:rsidP="00970F46">
            <w:pPr>
              <w:tabs>
                <w:tab w:val="left" w:pos="265"/>
              </w:tabs>
              <w:jc w:val="both"/>
              <w:rPr>
                <w:rFonts w:ascii="Arial" w:hAnsi="Arial" w:cs="Arial"/>
                <w:sz w:val="6"/>
                <w:szCs w:val="6"/>
                <w:lang w:val="es-ES_tradnl" w:eastAsia="es-ES"/>
              </w:rPr>
            </w:pPr>
          </w:p>
          <w:p w:rsidR="00184C48" w:rsidRPr="00970F46" w:rsidRDefault="00184C48" w:rsidP="00970F46">
            <w:pPr>
              <w:pStyle w:val="Prrafodelista"/>
              <w:numPr>
                <w:ilvl w:val="0"/>
                <w:numId w:val="59"/>
              </w:numPr>
              <w:tabs>
                <w:tab w:val="left" w:pos="265"/>
              </w:tabs>
              <w:ind w:left="0" w:firstLine="0"/>
              <w:jc w:val="both"/>
              <w:rPr>
                <w:rFonts w:ascii="Arial" w:hAnsi="Arial" w:cs="Arial"/>
                <w:lang w:val="es-ES_tradnl" w:eastAsia="es-ES"/>
              </w:rPr>
            </w:pPr>
            <w:r w:rsidRPr="00970F46">
              <w:rPr>
                <w:rFonts w:ascii="Arial" w:hAnsi="Arial" w:cs="Arial"/>
                <w:lang w:val="es-ES_tradnl" w:eastAsia="es-ES"/>
              </w:rPr>
              <w:t>Deberá señalar que los p</w:t>
            </w:r>
            <w:r w:rsidR="00EB2C38" w:rsidRPr="00970F46">
              <w:rPr>
                <w:rFonts w:ascii="Arial" w:hAnsi="Arial" w:cs="Arial"/>
                <w:lang w:val="es-ES_tradnl" w:eastAsia="es-ES"/>
              </w:rPr>
              <w:t>recios cotizados para los servicios</w:t>
            </w:r>
            <w:r w:rsidR="00861290" w:rsidRPr="00970F46">
              <w:rPr>
                <w:rFonts w:ascii="Arial" w:hAnsi="Arial" w:cs="Arial"/>
                <w:lang w:val="es-ES_tradnl" w:eastAsia="es-ES"/>
              </w:rPr>
              <w:t xml:space="preserve"> objeto de la presente </w:t>
            </w:r>
            <w:r w:rsidR="004D183A" w:rsidRPr="00970F46">
              <w:rPr>
                <w:rFonts w:ascii="Arial" w:hAnsi="Arial" w:cs="Arial"/>
                <w:sz w:val="19"/>
                <w:szCs w:val="19"/>
              </w:rPr>
              <w:t>Lic</w:t>
            </w:r>
            <w:r w:rsidR="00844D6A" w:rsidRPr="00970F46">
              <w:rPr>
                <w:rFonts w:ascii="Arial" w:hAnsi="Arial" w:cs="Arial"/>
                <w:sz w:val="19"/>
                <w:szCs w:val="19"/>
              </w:rPr>
              <w:t>itación</w:t>
            </w:r>
            <w:r w:rsidRPr="00970F46">
              <w:rPr>
                <w:rFonts w:ascii="Arial" w:hAnsi="Arial" w:cs="Arial"/>
                <w:lang w:val="es-ES_tradnl" w:eastAsia="es-ES"/>
              </w:rPr>
              <w:t xml:space="preserve"> serán fijos.</w:t>
            </w:r>
          </w:p>
          <w:p w:rsidR="00184C48" w:rsidRPr="00970F46" w:rsidRDefault="00184C48" w:rsidP="00970F46">
            <w:pPr>
              <w:pStyle w:val="Prrafodelista"/>
              <w:tabs>
                <w:tab w:val="left" w:pos="265"/>
              </w:tabs>
              <w:ind w:left="0"/>
              <w:jc w:val="both"/>
              <w:rPr>
                <w:rFonts w:ascii="Arial" w:hAnsi="Arial" w:cs="Arial"/>
                <w:sz w:val="6"/>
                <w:szCs w:val="6"/>
                <w:lang w:val="es-ES_tradnl" w:eastAsia="es-ES"/>
              </w:rPr>
            </w:pPr>
          </w:p>
          <w:p w:rsidR="00436FC5" w:rsidRPr="00970F46" w:rsidRDefault="00184C48" w:rsidP="00970F46">
            <w:pPr>
              <w:pStyle w:val="Prrafodelista"/>
              <w:numPr>
                <w:ilvl w:val="0"/>
                <w:numId w:val="59"/>
              </w:numPr>
              <w:tabs>
                <w:tab w:val="left" w:pos="265"/>
              </w:tabs>
              <w:ind w:left="0" w:firstLine="0"/>
              <w:jc w:val="both"/>
              <w:rPr>
                <w:rFonts w:ascii="Arial" w:hAnsi="Arial" w:cs="Arial"/>
                <w:lang w:val="es-ES_tradnl" w:eastAsia="es-ES"/>
              </w:rPr>
            </w:pPr>
            <w:r w:rsidRPr="00970F46">
              <w:rPr>
                <w:rFonts w:ascii="Arial" w:hAnsi="Arial" w:cs="Arial"/>
                <w:lang w:val="es-ES_tradnl" w:eastAsia="es-ES"/>
              </w:rPr>
              <w:t>Deberá ser firmada por la persona legalmente facultada para ello en la última hoja de la proposición que las contenga; por lo que no afectará la solvencia de la proposición cuando las demás hojas que la integran y sus anexos carezcan de firma, por lo que no podrá desecharse por esta causa.</w:t>
            </w:r>
          </w:p>
        </w:tc>
      </w:tr>
      <w:tr w:rsidR="00596F8C" w:rsidRPr="00970F46" w:rsidTr="005A0F79">
        <w:trPr>
          <w:trHeight w:val="275"/>
          <w:jc w:val="center"/>
        </w:trPr>
        <w:tc>
          <w:tcPr>
            <w:tcW w:w="2554" w:type="dxa"/>
            <w:vMerge/>
            <w:shd w:val="clear" w:color="auto" w:fill="D9D9D9" w:themeFill="background1" w:themeFillShade="D9"/>
          </w:tcPr>
          <w:p w:rsidR="00184C48" w:rsidRPr="00970F46" w:rsidRDefault="00184C48" w:rsidP="00970F46">
            <w:pPr>
              <w:pStyle w:val="Prrafodelista"/>
              <w:numPr>
                <w:ilvl w:val="0"/>
                <w:numId w:val="54"/>
              </w:numPr>
              <w:tabs>
                <w:tab w:val="left" w:pos="454"/>
              </w:tabs>
              <w:ind w:left="0" w:firstLine="0"/>
              <w:rPr>
                <w:rFonts w:ascii="Arial" w:hAnsi="Arial" w:cs="Arial"/>
                <w:b/>
              </w:rPr>
            </w:pPr>
          </w:p>
        </w:tc>
        <w:tc>
          <w:tcPr>
            <w:tcW w:w="7698" w:type="dxa"/>
            <w:vAlign w:val="center"/>
          </w:tcPr>
          <w:p w:rsidR="00184C48" w:rsidRPr="00970F46" w:rsidRDefault="00750E11" w:rsidP="00970F46">
            <w:pPr>
              <w:pStyle w:val="Prrafodelista"/>
              <w:numPr>
                <w:ilvl w:val="0"/>
                <w:numId w:val="58"/>
              </w:numPr>
              <w:tabs>
                <w:tab w:val="left" w:pos="265"/>
              </w:tabs>
              <w:ind w:left="0" w:firstLine="0"/>
              <w:jc w:val="both"/>
              <w:rPr>
                <w:rFonts w:ascii="Arial" w:hAnsi="Arial" w:cs="Arial"/>
                <w:b/>
                <w:caps/>
              </w:rPr>
            </w:pPr>
            <w:r w:rsidRPr="00970F46">
              <w:rPr>
                <w:rFonts w:ascii="Arial" w:hAnsi="Arial" w:cs="Arial"/>
                <w:b/>
                <w:u w:val="single"/>
              </w:rPr>
              <w:t>DECLARACIÓN DE TIPO DE EMPRESA DE MANIFESTACIÓN PARA LAS MIPYMES</w:t>
            </w:r>
            <w:r w:rsidRPr="00970F46">
              <w:rPr>
                <w:rFonts w:ascii="Arial" w:hAnsi="Arial" w:cs="Arial"/>
                <w:b/>
              </w:rPr>
              <w:t xml:space="preserve">. </w:t>
            </w:r>
            <w:r w:rsidR="00184C48" w:rsidRPr="00970F46">
              <w:rPr>
                <w:rFonts w:ascii="Arial" w:hAnsi="Arial" w:cs="Arial"/>
              </w:rPr>
              <w:t>Los licitantes que se encuentren catalogados como micro, pequeña o mediana empresa nacional, deberán presentar un escrito en el que bajo protesta de decir verdad manifiesten tal condición, comprometiéndose para el caso de resultar adjudicados, a inscribirse en el directorio de proveedores del Gobierno Federal de Nacional Financiera, Institución de Banca de Desarrollo, y a exhibir ante esta Entidad las documentales que avalen dicha circunstancia,</w:t>
            </w:r>
            <w:r w:rsidR="00C84B95" w:rsidRPr="00970F46">
              <w:rPr>
                <w:rFonts w:ascii="Arial" w:hAnsi="Arial" w:cs="Arial"/>
              </w:rPr>
              <w:t xml:space="preserve"> en caso de no encontrarse en este supuesto deberán manifestarlo por escrito.</w:t>
            </w:r>
            <w:r w:rsidR="00C84B95" w:rsidRPr="00970F46">
              <w:rPr>
                <w:rFonts w:ascii="Arial" w:hAnsi="Arial" w:cs="Arial"/>
                <w:b/>
              </w:rPr>
              <w:t>(</w:t>
            </w:r>
            <w:r w:rsidR="00F478C9" w:rsidRPr="00970F46">
              <w:rPr>
                <w:rFonts w:ascii="Arial" w:hAnsi="Arial" w:cs="Arial"/>
                <w:b/>
              </w:rPr>
              <w:t>Formato 14</w:t>
            </w:r>
            <w:r w:rsidR="00C84B95" w:rsidRPr="00970F46">
              <w:rPr>
                <w:rFonts w:ascii="Arial" w:hAnsi="Arial" w:cs="Arial"/>
                <w:b/>
              </w:rPr>
              <w:t>)</w:t>
            </w:r>
          </w:p>
        </w:tc>
      </w:tr>
    </w:tbl>
    <w:p w:rsidR="00E7275E" w:rsidRPr="00970F46" w:rsidRDefault="00E7275E" w:rsidP="00970F46">
      <w:pPr>
        <w:pStyle w:val="Prrafodelista"/>
        <w:numPr>
          <w:ilvl w:val="0"/>
          <w:numId w:val="69"/>
        </w:numPr>
        <w:tabs>
          <w:tab w:val="left" w:pos="3119"/>
        </w:tabs>
        <w:autoSpaceDE w:val="0"/>
        <w:autoSpaceDN w:val="0"/>
        <w:adjustRightInd w:val="0"/>
        <w:spacing w:after="0" w:line="240" w:lineRule="auto"/>
        <w:ind w:left="0" w:firstLine="0"/>
        <w:jc w:val="both"/>
        <w:rPr>
          <w:rFonts w:ascii="Arial" w:hAnsi="Arial" w:cs="Arial"/>
          <w:b/>
          <w:bCs/>
          <w:sz w:val="20"/>
          <w:szCs w:val="20"/>
          <w:lang w:val="es-ES"/>
        </w:rPr>
      </w:pPr>
      <w:r w:rsidRPr="00970F46">
        <w:rPr>
          <w:rFonts w:ascii="Arial" w:hAnsi="Arial" w:cs="Arial"/>
          <w:b/>
          <w:sz w:val="20"/>
          <w:szCs w:val="20"/>
        </w:rPr>
        <w:t>INCONFORMIDADES.</w:t>
      </w:r>
    </w:p>
    <w:p w:rsidR="005C0A5B" w:rsidRPr="00970F46" w:rsidRDefault="005C0A5B" w:rsidP="00970F46">
      <w:pPr>
        <w:pStyle w:val="Prrafodelista"/>
        <w:tabs>
          <w:tab w:val="left" w:pos="3119"/>
        </w:tabs>
        <w:autoSpaceDE w:val="0"/>
        <w:autoSpaceDN w:val="0"/>
        <w:adjustRightInd w:val="0"/>
        <w:spacing w:after="0" w:line="240" w:lineRule="auto"/>
        <w:ind w:left="0"/>
        <w:jc w:val="both"/>
        <w:rPr>
          <w:rFonts w:ascii="Arial" w:hAnsi="Arial" w:cs="Arial"/>
          <w:b/>
          <w:bCs/>
          <w:sz w:val="10"/>
          <w:szCs w:val="10"/>
          <w:lang w:val="es-ES"/>
        </w:rPr>
      </w:pPr>
    </w:p>
    <w:tbl>
      <w:tblPr>
        <w:tblStyle w:val="Tablaconcuadrcula"/>
        <w:tblW w:w="10312" w:type="dxa"/>
        <w:jc w:val="center"/>
        <w:tblLook w:val="04A0" w:firstRow="1" w:lastRow="0" w:firstColumn="1" w:lastColumn="0" w:noHBand="0" w:noVBand="1"/>
      </w:tblPr>
      <w:tblGrid>
        <w:gridCol w:w="2581"/>
        <w:gridCol w:w="7731"/>
      </w:tblGrid>
      <w:tr w:rsidR="00596F8C" w:rsidRPr="00970F46" w:rsidTr="00816490">
        <w:trPr>
          <w:trHeight w:val="247"/>
          <w:jc w:val="center"/>
        </w:trPr>
        <w:tc>
          <w:tcPr>
            <w:tcW w:w="2581" w:type="dxa"/>
            <w:shd w:val="clear" w:color="auto" w:fill="D9D9D9" w:themeFill="background1" w:themeFillShade="D9"/>
          </w:tcPr>
          <w:p w:rsidR="009F31D0" w:rsidRPr="00970F46" w:rsidRDefault="007D6629" w:rsidP="00970F46">
            <w:pPr>
              <w:pStyle w:val="Prrafodelista"/>
              <w:numPr>
                <w:ilvl w:val="0"/>
                <w:numId w:val="60"/>
              </w:numPr>
              <w:tabs>
                <w:tab w:val="left" w:pos="233"/>
                <w:tab w:val="left" w:pos="517"/>
              </w:tabs>
              <w:ind w:left="0" w:firstLine="0"/>
              <w:jc w:val="both"/>
              <w:rPr>
                <w:rFonts w:ascii="Arial" w:hAnsi="Arial" w:cs="Arial"/>
                <w:b/>
              </w:rPr>
            </w:pPr>
            <w:r w:rsidRPr="00970F46">
              <w:rPr>
                <w:rFonts w:ascii="Arial" w:hAnsi="Arial" w:cs="Arial"/>
                <w:b/>
              </w:rPr>
              <w:t>Actos que podrán inconformarse.</w:t>
            </w:r>
          </w:p>
        </w:tc>
        <w:tc>
          <w:tcPr>
            <w:tcW w:w="7731" w:type="dxa"/>
            <w:vAlign w:val="center"/>
          </w:tcPr>
          <w:p w:rsidR="005C0A5B" w:rsidRPr="00970F46" w:rsidRDefault="00D26EF3" w:rsidP="00970F46">
            <w:pPr>
              <w:pStyle w:val="Sinespaciado"/>
              <w:jc w:val="both"/>
              <w:rPr>
                <w:rFonts w:ascii="Arial" w:hAnsi="Arial" w:cs="Arial"/>
              </w:rPr>
            </w:pPr>
            <w:r w:rsidRPr="00970F46">
              <w:rPr>
                <w:rFonts w:ascii="Arial" w:hAnsi="Arial" w:cs="Arial"/>
              </w:rPr>
              <w:t xml:space="preserve">Los licitantes podrán promover inconformidades contra los actos de este procedimiento de </w:t>
            </w:r>
            <w:r w:rsidR="004D183A" w:rsidRPr="00970F46">
              <w:rPr>
                <w:rFonts w:ascii="Arial" w:hAnsi="Arial" w:cs="Arial"/>
                <w:sz w:val="19"/>
                <w:szCs w:val="19"/>
              </w:rPr>
              <w:t>Licitación</w:t>
            </w:r>
            <w:r w:rsidR="00B3270D" w:rsidRPr="00970F46">
              <w:rPr>
                <w:rFonts w:ascii="Arial" w:hAnsi="Arial" w:cs="Arial"/>
              </w:rPr>
              <w:t xml:space="preserve">, </w:t>
            </w:r>
            <w:r w:rsidRPr="00970F46">
              <w:rPr>
                <w:rFonts w:ascii="Arial" w:hAnsi="Arial" w:cs="Arial"/>
              </w:rPr>
              <w:t xml:space="preserve">en los términos del título sexto, capítulo primero de la </w:t>
            </w:r>
            <w:r w:rsidRPr="00970F46">
              <w:rPr>
                <w:rFonts w:ascii="Arial" w:hAnsi="Arial" w:cs="Arial"/>
                <w:b/>
              </w:rPr>
              <w:t>LAASSP</w:t>
            </w:r>
            <w:r w:rsidRPr="00970F46">
              <w:rPr>
                <w:rFonts w:ascii="Arial" w:hAnsi="Arial" w:cs="Arial"/>
              </w:rPr>
              <w:t xml:space="preserve">, que se indican a continuación: la </w:t>
            </w:r>
            <w:r w:rsidR="004D183A" w:rsidRPr="00970F46">
              <w:rPr>
                <w:rFonts w:ascii="Arial" w:hAnsi="Arial" w:cs="Arial"/>
                <w:sz w:val="19"/>
                <w:szCs w:val="19"/>
              </w:rPr>
              <w:t>Licitación</w:t>
            </w:r>
            <w:r w:rsidR="00F41ED3">
              <w:rPr>
                <w:rFonts w:ascii="Arial" w:hAnsi="Arial" w:cs="Arial"/>
                <w:sz w:val="19"/>
                <w:szCs w:val="19"/>
              </w:rPr>
              <w:t xml:space="preserve"> </w:t>
            </w:r>
            <w:r w:rsidRPr="00970F46">
              <w:rPr>
                <w:rFonts w:ascii="Arial" w:hAnsi="Arial" w:cs="Arial"/>
              </w:rPr>
              <w:t xml:space="preserve">y, en su caso, las juntas de aclaraciones, el acto de presentación y apertura de proposiciones y fallo, la cancelación de la </w:t>
            </w:r>
            <w:r w:rsidR="004D183A" w:rsidRPr="00970F46">
              <w:rPr>
                <w:rFonts w:ascii="Arial" w:hAnsi="Arial" w:cs="Arial"/>
                <w:sz w:val="19"/>
                <w:szCs w:val="19"/>
              </w:rPr>
              <w:t>Licitación</w:t>
            </w:r>
            <w:r w:rsidRPr="00970F46">
              <w:rPr>
                <w:rFonts w:ascii="Arial" w:hAnsi="Arial" w:cs="Arial"/>
              </w:rPr>
              <w:t>, los act</w:t>
            </w:r>
            <w:r w:rsidR="007F255F" w:rsidRPr="00970F46">
              <w:rPr>
                <w:rFonts w:ascii="Arial" w:hAnsi="Arial" w:cs="Arial"/>
              </w:rPr>
              <w:t>os y omisiones por parte de la C</w:t>
            </w:r>
            <w:r w:rsidRPr="00970F46">
              <w:rPr>
                <w:rFonts w:ascii="Arial" w:hAnsi="Arial" w:cs="Arial"/>
              </w:rPr>
              <w:t xml:space="preserve">onvocante que impidan la formalización del </w:t>
            </w:r>
            <w:r w:rsidR="001809D4" w:rsidRPr="00970F46">
              <w:rPr>
                <w:rFonts w:ascii="Arial" w:hAnsi="Arial" w:cs="Arial"/>
              </w:rPr>
              <w:t>contrato</w:t>
            </w:r>
            <w:r w:rsidRPr="00970F46">
              <w:rPr>
                <w:rFonts w:ascii="Arial" w:hAnsi="Arial" w:cs="Arial"/>
              </w:rPr>
              <w:t>.</w:t>
            </w:r>
          </w:p>
        </w:tc>
      </w:tr>
      <w:tr w:rsidR="00596F8C" w:rsidRPr="00970F46" w:rsidTr="00816490">
        <w:trPr>
          <w:trHeight w:val="247"/>
          <w:jc w:val="center"/>
        </w:trPr>
        <w:tc>
          <w:tcPr>
            <w:tcW w:w="2581" w:type="dxa"/>
            <w:vMerge w:val="restart"/>
            <w:shd w:val="clear" w:color="auto" w:fill="D9D9D9" w:themeFill="background1" w:themeFillShade="D9"/>
          </w:tcPr>
          <w:p w:rsidR="000252A3" w:rsidRPr="00970F46" w:rsidRDefault="00D26EF3" w:rsidP="00970F46">
            <w:pPr>
              <w:pStyle w:val="Prrafodelista"/>
              <w:numPr>
                <w:ilvl w:val="0"/>
                <w:numId w:val="60"/>
              </w:numPr>
              <w:tabs>
                <w:tab w:val="left" w:pos="233"/>
                <w:tab w:val="left" w:pos="517"/>
              </w:tabs>
              <w:ind w:left="0" w:firstLine="0"/>
              <w:jc w:val="both"/>
              <w:rPr>
                <w:rFonts w:ascii="Arial" w:hAnsi="Arial" w:cs="Arial"/>
                <w:b/>
              </w:rPr>
            </w:pPr>
            <w:r w:rsidRPr="00970F46">
              <w:rPr>
                <w:rFonts w:ascii="Arial" w:hAnsi="Arial" w:cs="Arial"/>
                <w:b/>
              </w:rPr>
              <w:t>Lugar para presentar inconformidades.</w:t>
            </w:r>
          </w:p>
        </w:tc>
        <w:tc>
          <w:tcPr>
            <w:tcW w:w="7731" w:type="dxa"/>
            <w:vAlign w:val="center"/>
          </w:tcPr>
          <w:p w:rsidR="00390011" w:rsidRPr="00970F46" w:rsidRDefault="00390011" w:rsidP="00970F46">
            <w:pPr>
              <w:pStyle w:val="Prrafodelista"/>
              <w:numPr>
                <w:ilvl w:val="2"/>
                <w:numId w:val="0"/>
              </w:numPr>
              <w:tabs>
                <w:tab w:val="left" w:pos="12"/>
              </w:tabs>
              <w:jc w:val="both"/>
              <w:rPr>
                <w:rFonts w:ascii="Arial" w:hAnsi="Arial" w:cs="Arial"/>
                <w:b/>
                <w:sz w:val="10"/>
                <w:szCs w:val="10"/>
                <w:u w:val="single"/>
              </w:rPr>
            </w:pPr>
          </w:p>
          <w:p w:rsidR="00390011" w:rsidRPr="00970F46" w:rsidRDefault="002F684F" w:rsidP="00970F46">
            <w:pPr>
              <w:pStyle w:val="Prrafodelista"/>
              <w:numPr>
                <w:ilvl w:val="2"/>
                <w:numId w:val="0"/>
              </w:numPr>
              <w:tabs>
                <w:tab w:val="left" w:pos="12"/>
              </w:tabs>
              <w:jc w:val="both"/>
              <w:rPr>
                <w:rFonts w:ascii="Arial" w:hAnsi="Arial" w:cs="Arial"/>
              </w:rPr>
            </w:pPr>
            <w:r w:rsidRPr="00970F46">
              <w:rPr>
                <w:rFonts w:ascii="Arial" w:hAnsi="Arial" w:cs="Arial"/>
                <w:b/>
                <w:u w:val="single"/>
              </w:rPr>
              <w:t>CompraN</w:t>
            </w:r>
            <w:r w:rsidR="00D26EF3" w:rsidRPr="00970F46">
              <w:rPr>
                <w:rFonts w:ascii="Arial" w:hAnsi="Arial" w:cs="Arial"/>
                <w:b/>
                <w:u w:val="single"/>
              </w:rPr>
              <w:t>et</w:t>
            </w:r>
            <w:r w:rsidR="00D26EF3" w:rsidRPr="00970F46">
              <w:rPr>
                <w:rFonts w:ascii="Arial" w:hAnsi="Arial" w:cs="Arial"/>
                <w:b/>
              </w:rPr>
              <w:t>.</w:t>
            </w:r>
            <w:r w:rsidR="00D26EF3" w:rsidRPr="00970F46">
              <w:rPr>
                <w:rFonts w:ascii="Arial" w:hAnsi="Arial" w:cs="Arial"/>
              </w:rPr>
              <w:t xml:space="preserve"> Deberán utilizarse medios de identificación electrónica, en sustitución de la firma autógrafa</w:t>
            </w:r>
            <w:r w:rsidR="007F255F" w:rsidRPr="00970F46">
              <w:rPr>
                <w:rFonts w:ascii="Arial" w:hAnsi="Arial" w:cs="Arial"/>
              </w:rPr>
              <w:t>.</w:t>
            </w:r>
          </w:p>
        </w:tc>
      </w:tr>
      <w:tr w:rsidR="00596F8C" w:rsidRPr="00970F46" w:rsidTr="00816490">
        <w:trPr>
          <w:trHeight w:val="247"/>
          <w:jc w:val="center"/>
        </w:trPr>
        <w:tc>
          <w:tcPr>
            <w:tcW w:w="2581" w:type="dxa"/>
            <w:vMerge/>
            <w:shd w:val="clear" w:color="auto" w:fill="D9D9D9" w:themeFill="background1" w:themeFillShade="D9"/>
          </w:tcPr>
          <w:p w:rsidR="000252A3" w:rsidRPr="00970F46" w:rsidRDefault="000252A3" w:rsidP="00970F46">
            <w:pPr>
              <w:pStyle w:val="Prrafodelista"/>
              <w:numPr>
                <w:ilvl w:val="0"/>
                <w:numId w:val="60"/>
              </w:numPr>
              <w:tabs>
                <w:tab w:val="left" w:pos="233"/>
                <w:tab w:val="left" w:pos="517"/>
              </w:tabs>
              <w:ind w:left="0" w:firstLine="0"/>
              <w:jc w:val="both"/>
              <w:rPr>
                <w:rFonts w:ascii="Arial" w:hAnsi="Arial" w:cs="Arial"/>
                <w:b/>
              </w:rPr>
            </w:pPr>
          </w:p>
        </w:tc>
        <w:tc>
          <w:tcPr>
            <w:tcW w:w="7731" w:type="dxa"/>
            <w:vAlign w:val="center"/>
          </w:tcPr>
          <w:p w:rsidR="000252A3" w:rsidRPr="00970F46" w:rsidRDefault="002F684F" w:rsidP="00970F46">
            <w:pPr>
              <w:pStyle w:val="Prrafodelista"/>
              <w:numPr>
                <w:ilvl w:val="2"/>
                <w:numId w:val="0"/>
              </w:numPr>
              <w:tabs>
                <w:tab w:val="left" w:pos="12"/>
              </w:tabs>
              <w:jc w:val="both"/>
              <w:rPr>
                <w:rFonts w:ascii="Arial" w:hAnsi="Arial" w:cs="Arial"/>
              </w:rPr>
            </w:pPr>
            <w:r w:rsidRPr="00970F46">
              <w:rPr>
                <w:rFonts w:ascii="Arial" w:hAnsi="Arial" w:cs="Arial"/>
                <w:b/>
                <w:u w:val="single"/>
              </w:rPr>
              <w:t>Presencial</w:t>
            </w:r>
            <w:r w:rsidR="00DB5EC8" w:rsidRPr="00970F46">
              <w:rPr>
                <w:rFonts w:ascii="Arial" w:hAnsi="Arial" w:cs="Arial"/>
                <w:b/>
              </w:rPr>
              <w:t>.</w:t>
            </w:r>
            <w:r w:rsidR="00D26EF3" w:rsidRPr="00970F46">
              <w:rPr>
                <w:rFonts w:ascii="Arial" w:hAnsi="Arial" w:cs="Arial"/>
              </w:rPr>
              <w:t xml:space="preserve">La instancia de inconformidad se podrá presentar en el domicilio de la </w:t>
            </w:r>
            <w:r w:rsidR="007F255F" w:rsidRPr="00970F46">
              <w:rPr>
                <w:rFonts w:ascii="Arial" w:hAnsi="Arial" w:cs="Arial"/>
              </w:rPr>
              <w:t xml:space="preserve">Secretaría </w:t>
            </w:r>
            <w:r w:rsidR="00D26EF3" w:rsidRPr="00970F46">
              <w:rPr>
                <w:rFonts w:ascii="Arial" w:hAnsi="Arial" w:cs="Arial"/>
              </w:rPr>
              <w:t xml:space="preserve">de la </w:t>
            </w:r>
            <w:r w:rsidR="007F255F" w:rsidRPr="00970F46">
              <w:rPr>
                <w:rFonts w:ascii="Arial" w:hAnsi="Arial" w:cs="Arial"/>
              </w:rPr>
              <w:t>Función Pública</w:t>
            </w:r>
            <w:r w:rsidR="00D26EF3" w:rsidRPr="00970F46">
              <w:rPr>
                <w:rFonts w:ascii="Arial" w:hAnsi="Arial" w:cs="Arial"/>
              </w:rPr>
              <w:t xml:space="preserve">, ubicado en Av. Insurgentes Sur No. 1735, Colonia Guadalupe Inn, Delegación Álvaro Obregón, </w:t>
            </w:r>
            <w:r w:rsidR="00F874B6" w:rsidRPr="00970F46">
              <w:rPr>
                <w:rFonts w:ascii="Arial" w:hAnsi="Arial" w:cs="Arial"/>
              </w:rPr>
              <w:t xml:space="preserve">Ciudad de </w:t>
            </w:r>
            <w:r w:rsidR="00D26EF3" w:rsidRPr="00970F46">
              <w:rPr>
                <w:rFonts w:ascii="Arial" w:hAnsi="Arial" w:cs="Arial"/>
              </w:rPr>
              <w:t>México</w:t>
            </w:r>
            <w:r w:rsidR="00F874B6" w:rsidRPr="00970F46">
              <w:rPr>
                <w:rFonts w:ascii="Arial" w:hAnsi="Arial" w:cs="Arial"/>
              </w:rPr>
              <w:t xml:space="preserve">, </w:t>
            </w:r>
            <w:r w:rsidR="00DB5EC8" w:rsidRPr="00970F46">
              <w:rPr>
                <w:rFonts w:ascii="Arial" w:hAnsi="Arial" w:cs="Arial"/>
              </w:rPr>
              <w:t xml:space="preserve">C. P. 01020; </w:t>
            </w:r>
            <w:r w:rsidR="00D26EF3" w:rsidRPr="00970F46">
              <w:rPr>
                <w:rFonts w:ascii="Arial" w:hAnsi="Arial" w:cs="Arial"/>
              </w:rPr>
              <w:t>o en el Órgano Interno de Control del</w:t>
            </w:r>
            <w:r w:rsidR="00F41ED3">
              <w:rPr>
                <w:rFonts w:ascii="Arial" w:hAnsi="Arial" w:cs="Arial"/>
              </w:rPr>
              <w:t xml:space="preserve"> </w:t>
            </w:r>
            <w:r w:rsidR="00D26EF3" w:rsidRPr="00970F46">
              <w:rPr>
                <w:rFonts w:ascii="Arial" w:hAnsi="Arial" w:cs="Arial"/>
              </w:rPr>
              <w:t>Hospital</w:t>
            </w:r>
            <w:r w:rsidR="00EC0228" w:rsidRPr="00970F46">
              <w:rPr>
                <w:rFonts w:ascii="Arial" w:hAnsi="Arial" w:cs="Arial"/>
              </w:rPr>
              <w:t xml:space="preserve"> Regional de Alta Especialidad de </w:t>
            </w:r>
            <w:r w:rsidR="001D4583" w:rsidRPr="00970F46">
              <w:rPr>
                <w:rFonts w:ascii="Arial" w:hAnsi="Arial" w:cs="Arial"/>
              </w:rPr>
              <w:t>Ciudad Victoria “Bicentenario 2010”</w:t>
            </w:r>
            <w:r w:rsidR="00DB5EC8" w:rsidRPr="00970F46">
              <w:rPr>
                <w:rFonts w:ascii="Arial" w:hAnsi="Arial" w:cs="Arial"/>
              </w:rPr>
              <w:t xml:space="preserve">, </w:t>
            </w:r>
            <w:r w:rsidR="00D26EF3" w:rsidRPr="00970F46">
              <w:rPr>
                <w:rFonts w:ascii="Arial" w:hAnsi="Arial" w:cs="Arial"/>
              </w:rPr>
              <w:t>ubicado en</w:t>
            </w:r>
            <w:r w:rsidR="00F41ED3">
              <w:rPr>
                <w:rFonts w:ascii="Arial" w:hAnsi="Arial" w:cs="Arial"/>
              </w:rPr>
              <w:t xml:space="preserve"> </w:t>
            </w:r>
            <w:r w:rsidR="00880F98" w:rsidRPr="00970F46">
              <w:rPr>
                <w:rFonts w:ascii="Arial" w:hAnsi="Arial" w:cs="Arial"/>
              </w:rPr>
              <w:t>Libramiento Guadalupe Victoria S/N, Área de Pajaritos, Ciudad Victoria Tamaulipas, C.P. 87087</w:t>
            </w:r>
          </w:p>
        </w:tc>
      </w:tr>
      <w:tr w:rsidR="00596F8C" w:rsidRPr="00970F46" w:rsidTr="00816490">
        <w:trPr>
          <w:trHeight w:val="247"/>
          <w:jc w:val="center"/>
        </w:trPr>
        <w:tc>
          <w:tcPr>
            <w:tcW w:w="2581" w:type="dxa"/>
            <w:shd w:val="clear" w:color="auto" w:fill="D9D9D9" w:themeFill="background1" w:themeFillShade="D9"/>
          </w:tcPr>
          <w:p w:rsidR="000252A3" w:rsidRPr="00970F46" w:rsidRDefault="00D26EF3" w:rsidP="00970F46">
            <w:pPr>
              <w:pStyle w:val="Prrafodelista"/>
              <w:numPr>
                <w:ilvl w:val="0"/>
                <w:numId w:val="60"/>
              </w:numPr>
              <w:tabs>
                <w:tab w:val="left" w:pos="233"/>
                <w:tab w:val="left" w:pos="517"/>
              </w:tabs>
              <w:ind w:left="0" w:firstLine="0"/>
              <w:jc w:val="both"/>
              <w:rPr>
                <w:rFonts w:ascii="Arial" w:hAnsi="Arial" w:cs="Arial"/>
                <w:b/>
              </w:rPr>
            </w:pPr>
            <w:r w:rsidRPr="00970F46">
              <w:rPr>
                <w:rFonts w:ascii="Arial" w:hAnsi="Arial" w:cs="Arial"/>
                <w:b/>
              </w:rPr>
              <w:t xml:space="preserve">Controversias. </w:t>
            </w:r>
          </w:p>
        </w:tc>
        <w:tc>
          <w:tcPr>
            <w:tcW w:w="7731" w:type="dxa"/>
          </w:tcPr>
          <w:p w:rsidR="000252A3" w:rsidRPr="00970F46" w:rsidRDefault="00D26EF3" w:rsidP="00970F46">
            <w:pPr>
              <w:tabs>
                <w:tab w:val="left" w:pos="318"/>
              </w:tabs>
              <w:jc w:val="both"/>
              <w:rPr>
                <w:rFonts w:ascii="Arial" w:hAnsi="Arial" w:cs="Arial"/>
                <w:caps/>
              </w:rPr>
            </w:pPr>
            <w:r w:rsidRPr="00970F46">
              <w:rPr>
                <w:rFonts w:ascii="Arial" w:hAnsi="Arial" w:cs="Arial"/>
              </w:rPr>
              <w:t>Los Tribunales Fede</w:t>
            </w:r>
            <w:r w:rsidR="00880F98" w:rsidRPr="00970F46">
              <w:rPr>
                <w:rFonts w:ascii="Arial" w:hAnsi="Arial" w:cs="Arial"/>
              </w:rPr>
              <w:t xml:space="preserve">rales de </w:t>
            </w:r>
            <w:r w:rsidRPr="00970F46">
              <w:rPr>
                <w:rFonts w:ascii="Arial" w:hAnsi="Arial" w:cs="Arial"/>
              </w:rPr>
              <w:t xml:space="preserve">Ciudad de </w:t>
            </w:r>
            <w:r w:rsidR="00880F98" w:rsidRPr="00970F46">
              <w:rPr>
                <w:rFonts w:ascii="Arial" w:hAnsi="Arial" w:cs="Arial"/>
              </w:rPr>
              <w:t>Victoria</w:t>
            </w:r>
            <w:r w:rsidR="00DB5EC8" w:rsidRPr="00970F46">
              <w:rPr>
                <w:rFonts w:ascii="Arial" w:hAnsi="Arial" w:cs="Arial"/>
              </w:rPr>
              <w:t xml:space="preserve">, </w:t>
            </w:r>
            <w:r w:rsidRPr="00970F46">
              <w:rPr>
                <w:rFonts w:ascii="Arial" w:hAnsi="Arial" w:cs="Arial"/>
              </w:rPr>
              <w:t xml:space="preserve">serán el Órgano Jurisdiccional competente para conocer las posibles controversias que pudieran surgir durante el procedimiento de la </w:t>
            </w:r>
            <w:r w:rsidR="004D183A" w:rsidRPr="00970F46">
              <w:rPr>
                <w:rFonts w:ascii="Arial" w:hAnsi="Arial" w:cs="Arial"/>
                <w:sz w:val="19"/>
                <w:szCs w:val="19"/>
              </w:rPr>
              <w:t>Licitación</w:t>
            </w:r>
            <w:r w:rsidR="00F41ED3">
              <w:rPr>
                <w:rFonts w:ascii="Arial" w:hAnsi="Arial" w:cs="Arial"/>
                <w:sz w:val="19"/>
                <w:szCs w:val="19"/>
              </w:rPr>
              <w:t xml:space="preserve"> </w:t>
            </w:r>
            <w:r w:rsidRPr="00970F46">
              <w:rPr>
                <w:rFonts w:ascii="Arial" w:hAnsi="Arial" w:cs="Arial"/>
              </w:rPr>
              <w:t xml:space="preserve">o del </w:t>
            </w:r>
            <w:r w:rsidR="001809D4" w:rsidRPr="00970F46">
              <w:rPr>
                <w:rFonts w:ascii="Arial" w:hAnsi="Arial" w:cs="Arial"/>
              </w:rPr>
              <w:t>contrato</w:t>
            </w:r>
            <w:r w:rsidRPr="00970F46">
              <w:rPr>
                <w:rFonts w:ascii="Arial" w:hAnsi="Arial" w:cs="Arial"/>
              </w:rPr>
              <w:t xml:space="preserve"> que de ella derive, por lo que el licitante renuncia a cualquier otro fuero que pudiera corresponderle en razón de su domicilio presente o futuro.</w:t>
            </w:r>
          </w:p>
        </w:tc>
      </w:tr>
    </w:tbl>
    <w:p w:rsidR="00F70E7E" w:rsidRPr="00970F46" w:rsidRDefault="00F70E7E" w:rsidP="00970F46">
      <w:pPr>
        <w:pStyle w:val="Prrafodelista"/>
        <w:numPr>
          <w:ilvl w:val="0"/>
          <w:numId w:val="61"/>
        </w:numPr>
        <w:tabs>
          <w:tab w:val="left" w:pos="3119"/>
        </w:tabs>
        <w:autoSpaceDE w:val="0"/>
        <w:autoSpaceDN w:val="0"/>
        <w:adjustRightInd w:val="0"/>
        <w:spacing w:after="0" w:line="240" w:lineRule="auto"/>
        <w:ind w:left="0" w:firstLine="0"/>
        <w:jc w:val="both"/>
        <w:rPr>
          <w:rFonts w:ascii="Arial" w:hAnsi="Arial" w:cs="Arial"/>
          <w:b/>
          <w:sz w:val="20"/>
          <w:szCs w:val="20"/>
          <w:lang w:val="es-ES"/>
        </w:rPr>
      </w:pPr>
      <w:r w:rsidRPr="00970F46">
        <w:rPr>
          <w:rFonts w:ascii="Arial" w:hAnsi="Arial" w:cs="Arial"/>
          <w:b/>
          <w:bCs/>
          <w:sz w:val="20"/>
          <w:szCs w:val="20"/>
          <w:lang w:val="es-ES"/>
        </w:rPr>
        <w:t>FORMATOS QUE FACILITAN Y AGILIZAN LA PRESENTACIÓN Y RECEPCIÓN DE LAS PROPOSICIONES.</w:t>
      </w:r>
    </w:p>
    <w:tbl>
      <w:tblPr>
        <w:tblStyle w:val="Tablaconcuadrcula3"/>
        <w:tblW w:w="10349" w:type="dxa"/>
        <w:tblInd w:w="-318" w:type="dxa"/>
        <w:tblLook w:val="04A0" w:firstRow="1" w:lastRow="0" w:firstColumn="1" w:lastColumn="0" w:noHBand="0" w:noVBand="1"/>
      </w:tblPr>
      <w:tblGrid>
        <w:gridCol w:w="2411"/>
        <w:gridCol w:w="7938"/>
      </w:tblGrid>
      <w:tr w:rsidR="00596F8C" w:rsidRPr="00970F46" w:rsidTr="006A7593">
        <w:trPr>
          <w:trHeight w:val="416"/>
        </w:trPr>
        <w:tc>
          <w:tcPr>
            <w:tcW w:w="10349" w:type="dxa"/>
            <w:gridSpan w:val="2"/>
            <w:shd w:val="clear" w:color="auto" w:fill="D9D9D9" w:themeFill="background1" w:themeFillShade="D9"/>
            <w:vAlign w:val="center"/>
          </w:tcPr>
          <w:p w:rsidR="0097233A" w:rsidRPr="00970F46" w:rsidRDefault="0097233A" w:rsidP="00970F46">
            <w:pPr>
              <w:jc w:val="both"/>
              <w:rPr>
                <w:rFonts w:ascii="Arial" w:eastAsia="Times New Roman" w:hAnsi="Arial" w:cs="Arial"/>
                <w:b/>
                <w:bCs/>
                <w:sz w:val="20"/>
                <w:szCs w:val="20"/>
                <w:lang w:val="es-ES_tradnl" w:eastAsia="es-MX"/>
              </w:rPr>
            </w:pPr>
            <w:r w:rsidRPr="00970F46">
              <w:rPr>
                <w:rFonts w:ascii="Arial" w:eastAsia="Times New Roman" w:hAnsi="Arial" w:cs="Arial"/>
                <w:b/>
                <w:bCs/>
                <w:sz w:val="20"/>
                <w:szCs w:val="20"/>
                <w:lang w:val="es-ES_tradnl" w:eastAsia="es-MX"/>
              </w:rPr>
              <w:t>Anexo Técnico</w:t>
            </w:r>
          </w:p>
        </w:tc>
      </w:tr>
      <w:tr w:rsidR="00596F8C" w:rsidRPr="00970F46" w:rsidTr="006A7593">
        <w:trPr>
          <w:trHeight w:val="416"/>
        </w:trPr>
        <w:tc>
          <w:tcPr>
            <w:tcW w:w="2411" w:type="dxa"/>
            <w:shd w:val="clear" w:color="auto" w:fill="D9D9D9" w:themeFill="background1" w:themeFillShade="D9"/>
            <w:vAlign w:val="center"/>
          </w:tcPr>
          <w:p w:rsidR="0097233A" w:rsidRPr="00970F46" w:rsidRDefault="0097233A" w:rsidP="00970F46">
            <w:pPr>
              <w:rPr>
                <w:rFonts w:ascii="Arial" w:hAnsi="Arial" w:cs="Arial"/>
                <w:b/>
                <w:sz w:val="20"/>
                <w:szCs w:val="20"/>
                <w:lang w:val="es-ES_tradnl"/>
              </w:rPr>
            </w:pPr>
            <w:r w:rsidRPr="00970F46">
              <w:rPr>
                <w:rFonts w:ascii="Arial" w:hAnsi="Arial" w:cs="Arial"/>
                <w:b/>
                <w:sz w:val="20"/>
                <w:szCs w:val="20"/>
                <w:lang w:val="es-ES_tradnl"/>
              </w:rPr>
              <w:t>Formato 1</w:t>
            </w:r>
          </w:p>
        </w:tc>
        <w:tc>
          <w:tcPr>
            <w:tcW w:w="7938" w:type="dxa"/>
            <w:vAlign w:val="center"/>
          </w:tcPr>
          <w:p w:rsidR="0097233A" w:rsidRPr="00970F46" w:rsidRDefault="0097233A" w:rsidP="00970F46">
            <w:pPr>
              <w:jc w:val="both"/>
              <w:rPr>
                <w:rFonts w:ascii="Arial" w:hAnsi="Arial" w:cs="Arial"/>
                <w:sz w:val="20"/>
                <w:szCs w:val="20"/>
                <w:lang w:val="es-ES_tradnl"/>
              </w:rPr>
            </w:pPr>
            <w:r w:rsidRPr="00970F46">
              <w:rPr>
                <w:rFonts w:ascii="Arial" w:eastAsia="Times New Roman" w:hAnsi="Arial" w:cs="Arial"/>
                <w:bCs/>
                <w:sz w:val="20"/>
                <w:szCs w:val="20"/>
                <w:lang w:val="es-ES_tradnl" w:eastAsia="es-MX"/>
              </w:rPr>
              <w:t xml:space="preserve">Modelo de </w:t>
            </w:r>
            <w:r w:rsidR="001809D4" w:rsidRPr="00970F46">
              <w:rPr>
                <w:rFonts w:ascii="Arial" w:hAnsi="Arial" w:cs="Arial"/>
                <w:sz w:val="20"/>
                <w:szCs w:val="20"/>
              </w:rPr>
              <w:t>contrato</w:t>
            </w:r>
          </w:p>
        </w:tc>
      </w:tr>
      <w:tr w:rsidR="00596F8C" w:rsidRPr="00970F46" w:rsidTr="006A7593">
        <w:trPr>
          <w:trHeight w:val="316"/>
        </w:trPr>
        <w:tc>
          <w:tcPr>
            <w:tcW w:w="2411" w:type="dxa"/>
            <w:shd w:val="clear" w:color="auto" w:fill="D9D9D9" w:themeFill="background1" w:themeFillShade="D9"/>
            <w:vAlign w:val="center"/>
          </w:tcPr>
          <w:p w:rsidR="0097233A" w:rsidRPr="00970F46" w:rsidRDefault="0097233A" w:rsidP="00970F46">
            <w:pPr>
              <w:rPr>
                <w:rFonts w:ascii="Arial" w:hAnsi="Arial" w:cs="Arial"/>
                <w:b/>
                <w:sz w:val="20"/>
                <w:szCs w:val="20"/>
                <w:lang w:val="es-ES_tradnl"/>
              </w:rPr>
            </w:pPr>
            <w:r w:rsidRPr="00970F46">
              <w:rPr>
                <w:rFonts w:ascii="Arial" w:hAnsi="Arial" w:cs="Arial"/>
                <w:b/>
                <w:sz w:val="20"/>
                <w:szCs w:val="20"/>
                <w:lang w:val="es-ES_tradnl"/>
              </w:rPr>
              <w:t>Formato 2</w:t>
            </w:r>
          </w:p>
        </w:tc>
        <w:tc>
          <w:tcPr>
            <w:tcW w:w="7938" w:type="dxa"/>
            <w:vAlign w:val="center"/>
          </w:tcPr>
          <w:p w:rsidR="0097233A" w:rsidRPr="00970F46" w:rsidRDefault="0097233A" w:rsidP="00970F46">
            <w:pPr>
              <w:jc w:val="both"/>
              <w:rPr>
                <w:rFonts w:ascii="Arial" w:hAnsi="Arial" w:cs="Arial"/>
                <w:sz w:val="20"/>
                <w:szCs w:val="20"/>
              </w:rPr>
            </w:pPr>
            <w:r w:rsidRPr="00970F46">
              <w:rPr>
                <w:rFonts w:ascii="Arial" w:hAnsi="Arial" w:cs="Arial"/>
                <w:sz w:val="20"/>
                <w:szCs w:val="20"/>
                <w:lang w:val="es-ES_tradnl"/>
              </w:rPr>
              <w:t xml:space="preserve">Fianza para cumplimiento de contratos y/o </w:t>
            </w:r>
            <w:r w:rsidR="001809D4" w:rsidRPr="00970F46">
              <w:rPr>
                <w:rFonts w:ascii="Arial" w:hAnsi="Arial" w:cs="Arial"/>
                <w:sz w:val="20"/>
                <w:szCs w:val="20"/>
                <w:lang w:val="es-ES_tradnl"/>
              </w:rPr>
              <w:t>contrato</w:t>
            </w:r>
            <w:r w:rsidRPr="00970F46">
              <w:rPr>
                <w:rFonts w:ascii="Arial" w:hAnsi="Arial" w:cs="Arial"/>
                <w:sz w:val="20"/>
                <w:szCs w:val="20"/>
                <w:lang w:val="es-ES_tradnl"/>
              </w:rPr>
              <w:t>s y calidad del servicio</w:t>
            </w:r>
          </w:p>
        </w:tc>
      </w:tr>
      <w:tr w:rsidR="00596F8C" w:rsidRPr="00970F46" w:rsidTr="006A7593">
        <w:trPr>
          <w:trHeight w:val="154"/>
        </w:trPr>
        <w:tc>
          <w:tcPr>
            <w:tcW w:w="2411" w:type="dxa"/>
            <w:shd w:val="clear" w:color="auto" w:fill="D9D9D9" w:themeFill="background1" w:themeFillShade="D9"/>
            <w:vAlign w:val="center"/>
          </w:tcPr>
          <w:p w:rsidR="0097233A" w:rsidRPr="00970F46" w:rsidRDefault="0097233A" w:rsidP="00970F46">
            <w:pPr>
              <w:rPr>
                <w:rFonts w:ascii="Arial" w:hAnsi="Arial" w:cs="Arial"/>
                <w:b/>
                <w:sz w:val="20"/>
                <w:szCs w:val="20"/>
                <w:lang w:val="es-ES_tradnl"/>
              </w:rPr>
            </w:pPr>
            <w:r w:rsidRPr="00970F46">
              <w:rPr>
                <w:rFonts w:ascii="Arial" w:hAnsi="Arial" w:cs="Arial"/>
                <w:b/>
                <w:sz w:val="20"/>
                <w:szCs w:val="20"/>
                <w:lang w:val="es-ES_tradnl"/>
              </w:rPr>
              <w:t>Formato 3</w:t>
            </w:r>
          </w:p>
        </w:tc>
        <w:tc>
          <w:tcPr>
            <w:tcW w:w="7938" w:type="dxa"/>
            <w:vAlign w:val="center"/>
          </w:tcPr>
          <w:p w:rsidR="0097233A" w:rsidRPr="00970F46" w:rsidRDefault="0097233A" w:rsidP="00970F46">
            <w:pPr>
              <w:jc w:val="both"/>
              <w:rPr>
                <w:rFonts w:ascii="Arial" w:hAnsi="Arial" w:cs="Arial"/>
                <w:sz w:val="20"/>
                <w:szCs w:val="20"/>
                <w:lang w:val="es-ES_tradnl"/>
              </w:rPr>
            </w:pPr>
            <w:r w:rsidRPr="00970F46">
              <w:rPr>
                <w:rFonts w:ascii="Arial" w:hAnsi="Arial" w:cs="Arial"/>
                <w:sz w:val="20"/>
                <w:szCs w:val="20"/>
              </w:rPr>
              <w:t>Relación de documentación requerida para participar en el acto de presentación y apertura de proposiciones</w:t>
            </w:r>
          </w:p>
        </w:tc>
      </w:tr>
      <w:tr w:rsidR="00596F8C" w:rsidRPr="00970F46" w:rsidTr="006A7593">
        <w:trPr>
          <w:trHeight w:val="427"/>
        </w:trPr>
        <w:tc>
          <w:tcPr>
            <w:tcW w:w="2411" w:type="dxa"/>
            <w:shd w:val="clear" w:color="auto" w:fill="D9D9D9" w:themeFill="background1" w:themeFillShade="D9"/>
            <w:vAlign w:val="center"/>
          </w:tcPr>
          <w:p w:rsidR="0097233A" w:rsidRPr="00970F46" w:rsidRDefault="0097233A" w:rsidP="00970F46">
            <w:pPr>
              <w:rPr>
                <w:rFonts w:ascii="Arial" w:hAnsi="Arial" w:cs="Arial"/>
                <w:b/>
                <w:sz w:val="20"/>
                <w:szCs w:val="20"/>
                <w:lang w:val="es-ES_tradnl"/>
              </w:rPr>
            </w:pPr>
            <w:r w:rsidRPr="00970F46">
              <w:rPr>
                <w:rFonts w:ascii="Arial" w:hAnsi="Arial" w:cs="Arial"/>
                <w:b/>
                <w:sz w:val="20"/>
                <w:szCs w:val="20"/>
                <w:lang w:val="es-ES_tradnl"/>
              </w:rPr>
              <w:t>Formato 4</w:t>
            </w:r>
          </w:p>
        </w:tc>
        <w:tc>
          <w:tcPr>
            <w:tcW w:w="7938" w:type="dxa"/>
            <w:vAlign w:val="center"/>
          </w:tcPr>
          <w:p w:rsidR="0097233A" w:rsidRPr="00970F46" w:rsidRDefault="00701D6F" w:rsidP="00970F46">
            <w:pPr>
              <w:jc w:val="both"/>
              <w:rPr>
                <w:rFonts w:ascii="Arial" w:hAnsi="Arial" w:cs="Arial"/>
                <w:sz w:val="20"/>
                <w:szCs w:val="20"/>
                <w:lang w:val="es-ES_tradnl"/>
              </w:rPr>
            </w:pPr>
            <w:r w:rsidRPr="00970F46">
              <w:rPr>
                <w:rFonts w:ascii="Arial" w:hAnsi="Arial" w:cs="Arial"/>
                <w:bCs/>
                <w:sz w:val="20"/>
                <w:szCs w:val="20"/>
                <w:lang w:val="es-ES_tradnl" w:eastAsia="es-MX"/>
              </w:rPr>
              <w:t xml:space="preserve">Acreditación de </w:t>
            </w:r>
            <w:r w:rsidR="0097233A" w:rsidRPr="00970F46">
              <w:rPr>
                <w:rFonts w:ascii="Arial" w:hAnsi="Arial" w:cs="Arial"/>
                <w:bCs/>
                <w:sz w:val="20"/>
                <w:szCs w:val="20"/>
                <w:lang w:val="es-ES_tradnl" w:eastAsia="es-MX"/>
              </w:rPr>
              <w:t xml:space="preserve">existencia </w:t>
            </w:r>
            <w:r w:rsidRPr="00970F46">
              <w:rPr>
                <w:rFonts w:ascii="Arial" w:hAnsi="Arial" w:cs="Arial"/>
                <w:bCs/>
                <w:sz w:val="20"/>
                <w:szCs w:val="20"/>
                <w:lang w:val="es-ES_tradnl" w:eastAsia="es-MX"/>
              </w:rPr>
              <w:t>legal y personalidad jurídica de</w:t>
            </w:r>
            <w:r w:rsidR="0097233A" w:rsidRPr="00970F46">
              <w:rPr>
                <w:rFonts w:ascii="Arial" w:hAnsi="Arial" w:cs="Arial"/>
                <w:bCs/>
                <w:sz w:val="20"/>
                <w:szCs w:val="20"/>
                <w:lang w:val="es-ES_tradnl" w:eastAsia="es-MX"/>
              </w:rPr>
              <w:t xml:space="preserve"> Persona Física o Moral</w:t>
            </w:r>
          </w:p>
        </w:tc>
      </w:tr>
      <w:tr w:rsidR="00596F8C" w:rsidRPr="00970F46" w:rsidTr="006A7593">
        <w:trPr>
          <w:trHeight w:val="538"/>
        </w:trPr>
        <w:tc>
          <w:tcPr>
            <w:tcW w:w="2411" w:type="dxa"/>
            <w:shd w:val="clear" w:color="auto" w:fill="D9D9D9" w:themeFill="background1" w:themeFillShade="D9"/>
            <w:vAlign w:val="center"/>
          </w:tcPr>
          <w:p w:rsidR="0097233A" w:rsidRPr="00970F46" w:rsidRDefault="0097233A" w:rsidP="00970F46">
            <w:pPr>
              <w:rPr>
                <w:rFonts w:ascii="Arial" w:hAnsi="Arial" w:cs="Arial"/>
                <w:b/>
                <w:sz w:val="20"/>
                <w:szCs w:val="20"/>
                <w:lang w:val="es-ES_tradnl"/>
              </w:rPr>
            </w:pPr>
            <w:r w:rsidRPr="00970F46">
              <w:rPr>
                <w:rFonts w:ascii="Arial" w:hAnsi="Arial" w:cs="Arial"/>
                <w:b/>
                <w:sz w:val="20"/>
                <w:szCs w:val="20"/>
                <w:lang w:val="es-ES_tradnl"/>
              </w:rPr>
              <w:t>Formato 5</w:t>
            </w:r>
          </w:p>
        </w:tc>
        <w:tc>
          <w:tcPr>
            <w:tcW w:w="7938" w:type="dxa"/>
            <w:vAlign w:val="center"/>
          </w:tcPr>
          <w:p w:rsidR="0097233A" w:rsidRPr="00970F46" w:rsidRDefault="0097233A" w:rsidP="00970F46">
            <w:pPr>
              <w:pStyle w:val="Ttulo2"/>
              <w:ind w:right="0"/>
              <w:outlineLvl w:val="1"/>
            </w:pPr>
            <w:r w:rsidRPr="00970F46">
              <w:t>Declaración de ausencia de impedimentos legales, escrito relativo al artículo 50 y 60 de la Ley de Adquisiciones, Arrendamientos y Servicios del Sector Público</w:t>
            </w:r>
          </w:p>
        </w:tc>
      </w:tr>
      <w:tr w:rsidR="00596F8C" w:rsidRPr="00970F46" w:rsidTr="006A7593">
        <w:trPr>
          <w:trHeight w:val="322"/>
        </w:trPr>
        <w:tc>
          <w:tcPr>
            <w:tcW w:w="2411" w:type="dxa"/>
            <w:shd w:val="clear" w:color="auto" w:fill="D9D9D9" w:themeFill="background1" w:themeFillShade="D9"/>
            <w:vAlign w:val="center"/>
          </w:tcPr>
          <w:p w:rsidR="0097233A" w:rsidRPr="00970F46" w:rsidRDefault="0097233A" w:rsidP="00970F46">
            <w:pPr>
              <w:rPr>
                <w:rFonts w:ascii="Arial" w:hAnsi="Arial" w:cs="Arial"/>
                <w:b/>
                <w:sz w:val="20"/>
                <w:szCs w:val="20"/>
                <w:lang w:val="es-ES_tradnl"/>
              </w:rPr>
            </w:pPr>
            <w:r w:rsidRPr="00970F46">
              <w:rPr>
                <w:rFonts w:ascii="Arial" w:hAnsi="Arial" w:cs="Arial"/>
                <w:b/>
                <w:sz w:val="20"/>
                <w:szCs w:val="20"/>
                <w:lang w:val="es-ES_tradnl"/>
              </w:rPr>
              <w:t>Formato 6</w:t>
            </w:r>
          </w:p>
        </w:tc>
        <w:tc>
          <w:tcPr>
            <w:tcW w:w="7938" w:type="dxa"/>
            <w:vAlign w:val="center"/>
          </w:tcPr>
          <w:p w:rsidR="0097233A" w:rsidRPr="00970F46" w:rsidRDefault="0097233A" w:rsidP="00970F46">
            <w:pPr>
              <w:jc w:val="both"/>
              <w:rPr>
                <w:rFonts w:ascii="Arial" w:hAnsi="Arial" w:cs="Arial"/>
                <w:sz w:val="20"/>
                <w:szCs w:val="20"/>
                <w:lang w:val="es-ES_tradnl"/>
              </w:rPr>
            </w:pPr>
            <w:r w:rsidRPr="00970F46">
              <w:rPr>
                <w:rFonts w:ascii="Arial" w:eastAsia="Times New Roman" w:hAnsi="Arial" w:cs="Arial"/>
                <w:bCs/>
                <w:sz w:val="20"/>
                <w:szCs w:val="20"/>
                <w:lang w:val="es-ES_tradnl" w:eastAsia="es-MX"/>
              </w:rPr>
              <w:t>Declaración de Integridad</w:t>
            </w:r>
          </w:p>
        </w:tc>
      </w:tr>
      <w:tr w:rsidR="00596F8C" w:rsidRPr="00970F46" w:rsidTr="006A7593">
        <w:trPr>
          <w:trHeight w:val="270"/>
        </w:trPr>
        <w:tc>
          <w:tcPr>
            <w:tcW w:w="2411" w:type="dxa"/>
            <w:shd w:val="clear" w:color="auto" w:fill="D9D9D9" w:themeFill="background1" w:themeFillShade="D9"/>
            <w:vAlign w:val="center"/>
          </w:tcPr>
          <w:p w:rsidR="0097233A" w:rsidRPr="00970F46" w:rsidRDefault="0097233A" w:rsidP="00970F46">
            <w:pPr>
              <w:rPr>
                <w:rFonts w:ascii="Arial" w:hAnsi="Arial" w:cs="Arial"/>
                <w:b/>
                <w:sz w:val="20"/>
                <w:szCs w:val="20"/>
                <w:lang w:val="es-ES_tradnl"/>
              </w:rPr>
            </w:pPr>
            <w:r w:rsidRPr="00970F46">
              <w:rPr>
                <w:rFonts w:ascii="Arial" w:hAnsi="Arial" w:cs="Arial"/>
                <w:b/>
                <w:sz w:val="20"/>
                <w:szCs w:val="20"/>
                <w:lang w:val="es-ES_tradnl"/>
              </w:rPr>
              <w:t>Formato 7</w:t>
            </w:r>
          </w:p>
        </w:tc>
        <w:tc>
          <w:tcPr>
            <w:tcW w:w="7938" w:type="dxa"/>
            <w:vAlign w:val="center"/>
          </w:tcPr>
          <w:p w:rsidR="0097233A" w:rsidRPr="00970F46" w:rsidRDefault="0097233A" w:rsidP="00970F46">
            <w:pPr>
              <w:jc w:val="both"/>
              <w:rPr>
                <w:rFonts w:ascii="Arial" w:eastAsia="Times New Roman" w:hAnsi="Arial" w:cs="Arial"/>
                <w:bCs/>
                <w:sz w:val="20"/>
                <w:szCs w:val="20"/>
                <w:lang w:val="es-ES_tradnl" w:eastAsia="es-MX"/>
              </w:rPr>
            </w:pPr>
            <w:r w:rsidRPr="00970F46">
              <w:rPr>
                <w:rFonts w:ascii="Arial" w:hAnsi="Arial" w:cs="Arial"/>
                <w:sz w:val="20"/>
                <w:szCs w:val="20"/>
                <w:lang w:val="es-ES_tradnl"/>
              </w:rPr>
              <w:t xml:space="preserve">Facultades para comprometerse en el procedimiento de </w:t>
            </w:r>
            <w:r w:rsidR="004D183A" w:rsidRPr="00970F46">
              <w:rPr>
                <w:rFonts w:ascii="Arial" w:hAnsi="Arial" w:cs="Arial"/>
                <w:sz w:val="19"/>
                <w:szCs w:val="19"/>
              </w:rPr>
              <w:t>Licitación</w:t>
            </w:r>
          </w:p>
        </w:tc>
      </w:tr>
      <w:tr w:rsidR="00596F8C" w:rsidRPr="00970F46" w:rsidTr="006A7593">
        <w:trPr>
          <w:trHeight w:val="416"/>
        </w:trPr>
        <w:tc>
          <w:tcPr>
            <w:tcW w:w="2411" w:type="dxa"/>
            <w:shd w:val="clear" w:color="auto" w:fill="D9D9D9" w:themeFill="background1" w:themeFillShade="D9"/>
            <w:vAlign w:val="center"/>
          </w:tcPr>
          <w:p w:rsidR="0097233A" w:rsidRPr="00970F46" w:rsidRDefault="0097233A" w:rsidP="00970F46">
            <w:pPr>
              <w:rPr>
                <w:rFonts w:ascii="Arial" w:hAnsi="Arial" w:cs="Arial"/>
                <w:b/>
                <w:sz w:val="20"/>
                <w:szCs w:val="20"/>
                <w:lang w:val="es-ES_tradnl"/>
              </w:rPr>
            </w:pPr>
            <w:r w:rsidRPr="00970F46">
              <w:rPr>
                <w:rFonts w:ascii="Arial" w:hAnsi="Arial" w:cs="Arial"/>
                <w:b/>
                <w:sz w:val="20"/>
                <w:szCs w:val="20"/>
                <w:lang w:val="es-ES_tradnl"/>
              </w:rPr>
              <w:t>Formato 8</w:t>
            </w:r>
          </w:p>
        </w:tc>
        <w:tc>
          <w:tcPr>
            <w:tcW w:w="7938" w:type="dxa"/>
            <w:vAlign w:val="center"/>
          </w:tcPr>
          <w:p w:rsidR="0097233A" w:rsidRPr="00970F46" w:rsidRDefault="0097233A" w:rsidP="00970F46">
            <w:pPr>
              <w:jc w:val="both"/>
              <w:rPr>
                <w:rFonts w:ascii="Arial" w:hAnsi="Arial" w:cs="Arial"/>
                <w:sz w:val="20"/>
                <w:szCs w:val="20"/>
              </w:rPr>
            </w:pPr>
            <w:r w:rsidRPr="00970F46">
              <w:rPr>
                <w:rFonts w:ascii="Arial" w:hAnsi="Arial" w:cs="Arial"/>
                <w:sz w:val="20"/>
                <w:szCs w:val="20"/>
                <w:lang w:eastAsia="ar-SA"/>
              </w:rPr>
              <w:t>Carta de aceptación por el uso de medios electrónicos de comunicación</w:t>
            </w:r>
          </w:p>
        </w:tc>
      </w:tr>
      <w:tr w:rsidR="00596F8C" w:rsidRPr="00970F46" w:rsidTr="006A7593">
        <w:trPr>
          <w:trHeight w:val="374"/>
        </w:trPr>
        <w:tc>
          <w:tcPr>
            <w:tcW w:w="2411" w:type="dxa"/>
            <w:shd w:val="clear" w:color="auto" w:fill="D9D9D9" w:themeFill="background1" w:themeFillShade="D9"/>
            <w:vAlign w:val="center"/>
          </w:tcPr>
          <w:p w:rsidR="0097233A" w:rsidRPr="00970F46" w:rsidRDefault="0097233A" w:rsidP="00970F46">
            <w:pPr>
              <w:rPr>
                <w:rFonts w:ascii="Arial" w:hAnsi="Arial" w:cs="Arial"/>
                <w:b/>
                <w:sz w:val="20"/>
                <w:szCs w:val="20"/>
                <w:lang w:val="es-ES_tradnl"/>
              </w:rPr>
            </w:pPr>
            <w:r w:rsidRPr="00970F46">
              <w:rPr>
                <w:rFonts w:ascii="Arial" w:hAnsi="Arial" w:cs="Arial"/>
                <w:b/>
                <w:sz w:val="20"/>
                <w:szCs w:val="20"/>
                <w:lang w:val="es-ES_tradnl"/>
              </w:rPr>
              <w:t>Formato 9</w:t>
            </w:r>
          </w:p>
        </w:tc>
        <w:tc>
          <w:tcPr>
            <w:tcW w:w="7938" w:type="dxa"/>
            <w:vAlign w:val="center"/>
          </w:tcPr>
          <w:p w:rsidR="0097233A" w:rsidRPr="00970F46" w:rsidRDefault="0097233A" w:rsidP="00970F46">
            <w:pPr>
              <w:jc w:val="both"/>
              <w:rPr>
                <w:rFonts w:ascii="Arial" w:hAnsi="Arial" w:cs="Arial"/>
                <w:sz w:val="20"/>
                <w:szCs w:val="20"/>
              </w:rPr>
            </w:pPr>
            <w:r w:rsidRPr="00970F46">
              <w:rPr>
                <w:rFonts w:ascii="Arial" w:eastAsia="Times New Roman" w:hAnsi="Arial" w:cs="Arial"/>
                <w:bCs/>
                <w:sz w:val="20"/>
                <w:szCs w:val="20"/>
                <w:lang w:val="es-ES_tradnl" w:eastAsia="es-MX"/>
              </w:rPr>
              <w:t>Propuesta técnica</w:t>
            </w:r>
          </w:p>
        </w:tc>
      </w:tr>
      <w:tr w:rsidR="00596F8C" w:rsidRPr="00970F46" w:rsidTr="006A7593">
        <w:trPr>
          <w:trHeight w:val="434"/>
        </w:trPr>
        <w:tc>
          <w:tcPr>
            <w:tcW w:w="2411" w:type="dxa"/>
            <w:shd w:val="clear" w:color="auto" w:fill="D9D9D9" w:themeFill="background1" w:themeFillShade="D9"/>
            <w:vAlign w:val="center"/>
          </w:tcPr>
          <w:p w:rsidR="0097233A" w:rsidRPr="00970F46" w:rsidRDefault="0097233A" w:rsidP="00970F46">
            <w:pPr>
              <w:rPr>
                <w:rFonts w:ascii="Arial" w:hAnsi="Arial" w:cs="Arial"/>
                <w:b/>
                <w:sz w:val="20"/>
                <w:szCs w:val="20"/>
                <w:lang w:val="es-ES_tradnl"/>
              </w:rPr>
            </w:pPr>
            <w:r w:rsidRPr="00970F46">
              <w:rPr>
                <w:rFonts w:ascii="Arial" w:hAnsi="Arial" w:cs="Arial"/>
                <w:b/>
                <w:sz w:val="20"/>
                <w:szCs w:val="20"/>
                <w:lang w:val="es-ES_tradnl"/>
              </w:rPr>
              <w:t>Formato 10</w:t>
            </w:r>
          </w:p>
        </w:tc>
        <w:tc>
          <w:tcPr>
            <w:tcW w:w="7938" w:type="dxa"/>
            <w:vAlign w:val="center"/>
          </w:tcPr>
          <w:p w:rsidR="0097233A" w:rsidRPr="00970F46" w:rsidRDefault="0097233A" w:rsidP="00970F46">
            <w:pPr>
              <w:jc w:val="both"/>
              <w:rPr>
                <w:rFonts w:ascii="Arial" w:hAnsi="Arial" w:cs="Arial"/>
                <w:sz w:val="20"/>
                <w:szCs w:val="20"/>
                <w:lang w:val="es-ES_tradnl"/>
              </w:rPr>
            </w:pPr>
            <w:r w:rsidRPr="00970F46">
              <w:rPr>
                <w:rFonts w:ascii="Arial" w:hAnsi="Arial" w:cs="Arial"/>
                <w:sz w:val="20"/>
                <w:szCs w:val="20"/>
                <w:lang w:val="es-ES_tradnl"/>
              </w:rPr>
              <w:t>Declaración de conocimiento y cumplimiento de Normas</w:t>
            </w:r>
          </w:p>
        </w:tc>
      </w:tr>
      <w:tr w:rsidR="00596F8C" w:rsidRPr="00970F46" w:rsidTr="006A7593">
        <w:trPr>
          <w:trHeight w:val="360"/>
        </w:trPr>
        <w:tc>
          <w:tcPr>
            <w:tcW w:w="2411" w:type="dxa"/>
            <w:shd w:val="clear" w:color="auto" w:fill="D9D9D9" w:themeFill="background1" w:themeFillShade="D9"/>
            <w:vAlign w:val="center"/>
          </w:tcPr>
          <w:p w:rsidR="0097233A" w:rsidRPr="00970F46" w:rsidRDefault="0097233A" w:rsidP="00970F46">
            <w:pPr>
              <w:rPr>
                <w:rFonts w:ascii="Arial" w:hAnsi="Arial" w:cs="Arial"/>
                <w:b/>
                <w:sz w:val="20"/>
                <w:szCs w:val="20"/>
                <w:lang w:val="es-ES_tradnl"/>
              </w:rPr>
            </w:pPr>
            <w:r w:rsidRPr="00970F46">
              <w:rPr>
                <w:rFonts w:ascii="Arial" w:hAnsi="Arial" w:cs="Arial"/>
                <w:b/>
                <w:sz w:val="20"/>
                <w:szCs w:val="20"/>
                <w:lang w:val="es-ES_tradnl"/>
              </w:rPr>
              <w:t>Formato 11</w:t>
            </w:r>
          </w:p>
        </w:tc>
        <w:tc>
          <w:tcPr>
            <w:tcW w:w="7938" w:type="dxa"/>
            <w:vAlign w:val="center"/>
          </w:tcPr>
          <w:p w:rsidR="0097233A" w:rsidRPr="00970F46" w:rsidRDefault="00701D6F" w:rsidP="00970F46">
            <w:pPr>
              <w:jc w:val="both"/>
              <w:rPr>
                <w:rFonts w:ascii="Arial" w:hAnsi="Arial" w:cs="Arial"/>
                <w:sz w:val="20"/>
                <w:szCs w:val="20"/>
                <w:lang w:val="es-ES_tradnl"/>
              </w:rPr>
            </w:pPr>
            <w:r w:rsidRPr="00970F46">
              <w:rPr>
                <w:rFonts w:ascii="Arial" w:hAnsi="Arial" w:cs="Arial"/>
                <w:sz w:val="20"/>
                <w:szCs w:val="20"/>
              </w:rPr>
              <w:t>Carta de N</w:t>
            </w:r>
            <w:r w:rsidR="00D1353C" w:rsidRPr="00970F46">
              <w:rPr>
                <w:rFonts w:ascii="Arial" w:hAnsi="Arial" w:cs="Arial"/>
                <w:sz w:val="20"/>
                <w:szCs w:val="20"/>
              </w:rPr>
              <w:t>acionalidad</w:t>
            </w:r>
            <w:r w:rsidR="00EC0228" w:rsidRPr="00970F46">
              <w:rPr>
                <w:rFonts w:ascii="Arial" w:hAnsi="Arial" w:cs="Arial"/>
                <w:sz w:val="20"/>
                <w:szCs w:val="20"/>
              </w:rPr>
              <w:t xml:space="preserve"> y Contenido Nacional</w:t>
            </w:r>
          </w:p>
        </w:tc>
      </w:tr>
      <w:tr w:rsidR="00596F8C" w:rsidRPr="00970F46" w:rsidTr="006A7593">
        <w:trPr>
          <w:trHeight w:val="336"/>
        </w:trPr>
        <w:tc>
          <w:tcPr>
            <w:tcW w:w="2411" w:type="dxa"/>
            <w:shd w:val="clear" w:color="auto" w:fill="D9D9D9" w:themeFill="background1" w:themeFillShade="D9"/>
            <w:vAlign w:val="center"/>
          </w:tcPr>
          <w:p w:rsidR="0097233A" w:rsidRPr="00970F46" w:rsidRDefault="00600722" w:rsidP="00970F46">
            <w:pPr>
              <w:rPr>
                <w:rFonts w:ascii="Arial" w:hAnsi="Arial" w:cs="Arial"/>
                <w:b/>
                <w:sz w:val="20"/>
                <w:szCs w:val="20"/>
                <w:lang w:val="es-ES_tradnl"/>
              </w:rPr>
            </w:pPr>
            <w:r w:rsidRPr="00970F46">
              <w:rPr>
                <w:rFonts w:ascii="Arial" w:hAnsi="Arial" w:cs="Arial"/>
                <w:b/>
                <w:sz w:val="20"/>
                <w:szCs w:val="20"/>
                <w:lang w:val="es-ES_tradnl"/>
              </w:rPr>
              <w:t>Formato 12</w:t>
            </w:r>
          </w:p>
        </w:tc>
        <w:tc>
          <w:tcPr>
            <w:tcW w:w="7938" w:type="dxa"/>
            <w:vAlign w:val="center"/>
          </w:tcPr>
          <w:p w:rsidR="0097233A" w:rsidRPr="00970F46" w:rsidRDefault="0097233A" w:rsidP="00970F46">
            <w:pPr>
              <w:jc w:val="both"/>
              <w:rPr>
                <w:rFonts w:ascii="Arial" w:hAnsi="Arial" w:cs="Arial"/>
                <w:sz w:val="20"/>
                <w:szCs w:val="20"/>
                <w:lang w:val="es-ES_tradnl"/>
              </w:rPr>
            </w:pPr>
            <w:r w:rsidRPr="00970F46">
              <w:rPr>
                <w:rFonts w:ascii="Arial" w:hAnsi="Arial" w:cs="Arial"/>
                <w:sz w:val="20"/>
                <w:szCs w:val="20"/>
                <w:lang w:val="es-ES_tradnl"/>
              </w:rPr>
              <w:t>Patentes, Marcas y Derechos de autor</w:t>
            </w:r>
          </w:p>
        </w:tc>
      </w:tr>
      <w:tr w:rsidR="00596F8C" w:rsidRPr="00970F46" w:rsidTr="006A7593">
        <w:trPr>
          <w:trHeight w:val="316"/>
        </w:trPr>
        <w:tc>
          <w:tcPr>
            <w:tcW w:w="2411" w:type="dxa"/>
            <w:shd w:val="clear" w:color="auto" w:fill="D9D9D9" w:themeFill="background1" w:themeFillShade="D9"/>
            <w:vAlign w:val="center"/>
          </w:tcPr>
          <w:p w:rsidR="0097233A" w:rsidRPr="00970F46" w:rsidRDefault="00600722" w:rsidP="00970F46">
            <w:pPr>
              <w:rPr>
                <w:rFonts w:ascii="Arial" w:hAnsi="Arial" w:cs="Arial"/>
                <w:b/>
                <w:sz w:val="20"/>
                <w:szCs w:val="20"/>
                <w:lang w:val="es-ES_tradnl"/>
              </w:rPr>
            </w:pPr>
            <w:r w:rsidRPr="00970F46">
              <w:rPr>
                <w:rFonts w:ascii="Arial" w:hAnsi="Arial" w:cs="Arial"/>
                <w:b/>
                <w:sz w:val="20"/>
                <w:szCs w:val="20"/>
                <w:lang w:val="es-ES_tradnl"/>
              </w:rPr>
              <w:t>Formato 13</w:t>
            </w:r>
          </w:p>
        </w:tc>
        <w:tc>
          <w:tcPr>
            <w:tcW w:w="7938" w:type="dxa"/>
            <w:vAlign w:val="center"/>
          </w:tcPr>
          <w:p w:rsidR="0097233A" w:rsidRPr="00970F46" w:rsidRDefault="0097233A" w:rsidP="00970F46">
            <w:pPr>
              <w:jc w:val="both"/>
              <w:rPr>
                <w:rFonts w:ascii="Arial" w:hAnsi="Arial" w:cs="Arial"/>
                <w:sz w:val="20"/>
                <w:szCs w:val="20"/>
                <w:lang w:val="es-ES_tradnl"/>
              </w:rPr>
            </w:pPr>
            <w:r w:rsidRPr="00970F46">
              <w:rPr>
                <w:rFonts w:ascii="Arial" w:hAnsi="Arial" w:cs="Arial"/>
                <w:sz w:val="20"/>
                <w:szCs w:val="20"/>
                <w:lang w:val="es-ES_tradnl"/>
              </w:rPr>
              <w:t>Propuesta económica</w:t>
            </w:r>
          </w:p>
        </w:tc>
      </w:tr>
      <w:tr w:rsidR="00596F8C" w:rsidRPr="00970F46" w:rsidTr="006A7593">
        <w:trPr>
          <w:trHeight w:val="316"/>
        </w:trPr>
        <w:tc>
          <w:tcPr>
            <w:tcW w:w="2411" w:type="dxa"/>
            <w:shd w:val="clear" w:color="auto" w:fill="D9D9D9" w:themeFill="background1" w:themeFillShade="D9"/>
            <w:vAlign w:val="center"/>
          </w:tcPr>
          <w:p w:rsidR="0097233A" w:rsidRPr="00970F46" w:rsidRDefault="00600722" w:rsidP="00970F46">
            <w:pPr>
              <w:rPr>
                <w:rFonts w:ascii="Arial" w:hAnsi="Arial" w:cs="Arial"/>
                <w:b/>
                <w:sz w:val="20"/>
                <w:szCs w:val="20"/>
                <w:lang w:val="es-ES_tradnl"/>
              </w:rPr>
            </w:pPr>
            <w:r w:rsidRPr="00970F46">
              <w:rPr>
                <w:rFonts w:ascii="Arial" w:hAnsi="Arial" w:cs="Arial"/>
                <w:b/>
                <w:sz w:val="20"/>
                <w:szCs w:val="20"/>
                <w:lang w:val="es-ES_tradnl"/>
              </w:rPr>
              <w:t>Formato 14</w:t>
            </w:r>
          </w:p>
        </w:tc>
        <w:tc>
          <w:tcPr>
            <w:tcW w:w="7938" w:type="dxa"/>
            <w:vAlign w:val="center"/>
          </w:tcPr>
          <w:p w:rsidR="0097233A" w:rsidRPr="00970F46" w:rsidRDefault="0097233A" w:rsidP="00970F46">
            <w:pPr>
              <w:jc w:val="both"/>
              <w:rPr>
                <w:rFonts w:ascii="Arial" w:hAnsi="Arial" w:cs="Arial"/>
                <w:sz w:val="20"/>
                <w:szCs w:val="20"/>
                <w:lang w:eastAsia="ar-SA"/>
              </w:rPr>
            </w:pPr>
            <w:r w:rsidRPr="00970F46">
              <w:rPr>
                <w:rFonts w:ascii="Arial" w:hAnsi="Arial" w:cs="Arial"/>
                <w:sz w:val="20"/>
                <w:szCs w:val="20"/>
                <w:lang w:val="es-ES_tradnl"/>
              </w:rPr>
              <w:t>Declaración de tipo de empresa de manifestación para las MIPYMES</w:t>
            </w:r>
          </w:p>
        </w:tc>
      </w:tr>
      <w:tr w:rsidR="00596F8C" w:rsidRPr="00970F46" w:rsidTr="006A7593">
        <w:trPr>
          <w:trHeight w:val="353"/>
        </w:trPr>
        <w:tc>
          <w:tcPr>
            <w:tcW w:w="2411" w:type="dxa"/>
            <w:shd w:val="clear" w:color="auto" w:fill="D9D9D9" w:themeFill="background1" w:themeFillShade="D9"/>
            <w:vAlign w:val="center"/>
          </w:tcPr>
          <w:p w:rsidR="0097233A" w:rsidRPr="00970F46" w:rsidRDefault="00EA5BC9" w:rsidP="00970F46">
            <w:pPr>
              <w:rPr>
                <w:rFonts w:ascii="Arial" w:hAnsi="Arial" w:cs="Arial"/>
                <w:b/>
                <w:sz w:val="20"/>
                <w:szCs w:val="20"/>
                <w:lang w:val="es-ES_tradnl"/>
              </w:rPr>
            </w:pPr>
            <w:r>
              <w:rPr>
                <w:rFonts w:ascii="Arial" w:hAnsi="Arial" w:cs="Arial"/>
                <w:b/>
                <w:sz w:val="20"/>
                <w:szCs w:val="20"/>
                <w:lang w:val="es-ES_tradnl"/>
              </w:rPr>
              <w:t>Formato 15</w:t>
            </w:r>
          </w:p>
        </w:tc>
        <w:tc>
          <w:tcPr>
            <w:tcW w:w="7938" w:type="dxa"/>
            <w:vAlign w:val="center"/>
          </w:tcPr>
          <w:p w:rsidR="0097233A" w:rsidRPr="00970F46" w:rsidRDefault="0097233A" w:rsidP="00970F46">
            <w:pPr>
              <w:jc w:val="both"/>
              <w:rPr>
                <w:rFonts w:ascii="Arial" w:hAnsi="Arial" w:cs="Arial"/>
                <w:sz w:val="20"/>
                <w:szCs w:val="20"/>
                <w:highlight w:val="cyan"/>
                <w:lang w:val="es-ES_tradnl"/>
              </w:rPr>
            </w:pPr>
            <w:r w:rsidRPr="00970F46">
              <w:rPr>
                <w:rFonts w:ascii="Arial" w:hAnsi="Arial" w:cs="Arial"/>
                <w:sz w:val="20"/>
                <w:szCs w:val="20"/>
              </w:rPr>
              <w:t>Nota informativa para participantes de países miembros de la OCDE y firmantes de la Convención para Combatir el Cohecho de Servidores Públicos Extranjeros en Transacciones Comerciales Internacionales</w:t>
            </w:r>
          </w:p>
        </w:tc>
      </w:tr>
    </w:tbl>
    <w:p w:rsidR="0097233A" w:rsidRPr="00970F46" w:rsidRDefault="0097233A" w:rsidP="00970F46">
      <w:pPr>
        <w:pStyle w:val="Sinespaciado"/>
        <w:jc w:val="center"/>
        <w:rPr>
          <w:rFonts w:ascii="Arial" w:hAnsi="Arial" w:cs="Arial"/>
          <w:b/>
          <w:sz w:val="20"/>
          <w:szCs w:val="20"/>
          <w:lang w:eastAsia="es-MX"/>
        </w:rPr>
      </w:pPr>
    </w:p>
    <w:p w:rsidR="0097233A" w:rsidRPr="00970F46" w:rsidRDefault="0097233A" w:rsidP="00970F46">
      <w:pPr>
        <w:pStyle w:val="Sinespaciado"/>
        <w:jc w:val="center"/>
        <w:rPr>
          <w:rFonts w:ascii="Arial" w:hAnsi="Arial" w:cs="Arial"/>
          <w:b/>
          <w:sz w:val="20"/>
          <w:szCs w:val="20"/>
          <w:lang w:eastAsia="es-MX"/>
        </w:rPr>
      </w:pPr>
    </w:p>
    <w:p w:rsidR="00B11885" w:rsidRPr="00970F46" w:rsidRDefault="0097233A" w:rsidP="00970F46">
      <w:pPr>
        <w:spacing w:after="0" w:line="240" w:lineRule="auto"/>
        <w:rPr>
          <w:rFonts w:ascii="Arial" w:hAnsi="Arial" w:cs="Arial"/>
          <w:b/>
          <w:sz w:val="20"/>
          <w:szCs w:val="20"/>
          <w:lang w:eastAsia="es-MX"/>
        </w:rPr>
      </w:pPr>
      <w:r w:rsidRPr="00970F46">
        <w:rPr>
          <w:rFonts w:ascii="Arial" w:hAnsi="Arial" w:cs="Arial"/>
          <w:b/>
          <w:sz w:val="20"/>
          <w:szCs w:val="20"/>
          <w:lang w:eastAsia="es-MX"/>
        </w:rPr>
        <w:br w:type="page"/>
      </w:r>
    </w:p>
    <w:tbl>
      <w:tblPr>
        <w:tblStyle w:val="Tablaconcuadrcula"/>
        <w:tblW w:w="0" w:type="auto"/>
        <w:tblInd w:w="108" w:type="dxa"/>
        <w:tblLook w:val="04A0" w:firstRow="1" w:lastRow="0" w:firstColumn="1" w:lastColumn="0" w:noHBand="0" w:noVBand="1"/>
      </w:tblPr>
      <w:tblGrid>
        <w:gridCol w:w="9498"/>
      </w:tblGrid>
      <w:tr w:rsidR="00596F8C" w:rsidRPr="00970F46" w:rsidTr="00965C3D">
        <w:trPr>
          <w:trHeight w:val="133"/>
        </w:trPr>
        <w:tc>
          <w:tcPr>
            <w:tcW w:w="9498" w:type="dxa"/>
            <w:shd w:val="clear" w:color="auto" w:fill="BFBFBF" w:themeFill="background1" w:themeFillShade="BF"/>
            <w:vAlign w:val="center"/>
          </w:tcPr>
          <w:p w:rsidR="005E2B22" w:rsidRPr="00970F46" w:rsidRDefault="005E2B22" w:rsidP="00970F46">
            <w:pPr>
              <w:pStyle w:val="Sinespaciado"/>
              <w:jc w:val="center"/>
              <w:rPr>
                <w:rFonts w:ascii="Arial" w:hAnsi="Arial" w:cs="Arial"/>
                <w:b/>
                <w:sz w:val="28"/>
                <w:szCs w:val="28"/>
              </w:rPr>
            </w:pPr>
            <w:r w:rsidRPr="00970F46">
              <w:rPr>
                <w:rFonts w:ascii="Arial" w:hAnsi="Arial" w:cs="Arial"/>
                <w:b/>
                <w:sz w:val="28"/>
                <w:szCs w:val="28"/>
              </w:rPr>
              <w:t>ANEXO TÉCNICO</w:t>
            </w:r>
          </w:p>
        </w:tc>
      </w:tr>
    </w:tbl>
    <w:p w:rsidR="00880F98" w:rsidRPr="00970F46" w:rsidRDefault="00880F98" w:rsidP="00970F46">
      <w:pPr>
        <w:spacing w:after="0" w:line="240" w:lineRule="auto"/>
        <w:jc w:val="both"/>
        <w:rPr>
          <w:rFonts w:ascii="Arial" w:eastAsiaTheme="minorEastAsia" w:hAnsi="Arial" w:cs="Arial"/>
          <w:b/>
          <w:sz w:val="18"/>
          <w:szCs w:val="18"/>
          <w:lang w:eastAsia="es-MX"/>
        </w:rPr>
      </w:pPr>
    </w:p>
    <w:p w:rsidR="00880F98" w:rsidRPr="00992EB0" w:rsidRDefault="00880F98" w:rsidP="00992EB0">
      <w:pPr>
        <w:spacing w:after="0" w:line="240" w:lineRule="auto"/>
        <w:jc w:val="center"/>
        <w:rPr>
          <w:rFonts w:ascii="Arial" w:hAnsi="Arial" w:cs="Arial"/>
          <w:b/>
        </w:rPr>
      </w:pPr>
      <w:r w:rsidRPr="00992EB0">
        <w:rPr>
          <w:rFonts w:ascii="Arial" w:hAnsi="Arial" w:cs="Arial"/>
          <w:b/>
        </w:rPr>
        <w:t>Servicio Integral de Laboratorio Clínico para el HRAEV</w:t>
      </w:r>
    </w:p>
    <w:p w:rsidR="00880F98" w:rsidRPr="00992EB0" w:rsidRDefault="00880F98" w:rsidP="00992EB0">
      <w:pPr>
        <w:spacing w:after="0" w:line="240" w:lineRule="auto"/>
        <w:jc w:val="center"/>
        <w:rPr>
          <w:rFonts w:ascii="Arial" w:hAnsi="Arial" w:cs="Arial"/>
          <w:b/>
        </w:rPr>
      </w:pPr>
      <w:r w:rsidRPr="00992EB0">
        <w:rPr>
          <w:rFonts w:ascii="Arial" w:hAnsi="Arial" w:cs="Arial"/>
          <w:b/>
        </w:rPr>
        <w:t>ESPECIFICACIONES</w:t>
      </w:r>
    </w:p>
    <w:p w:rsidR="00880F98" w:rsidRPr="00992EB0" w:rsidRDefault="00880F98" w:rsidP="00992EB0">
      <w:pPr>
        <w:spacing w:after="0" w:line="240" w:lineRule="auto"/>
        <w:jc w:val="center"/>
        <w:rPr>
          <w:rFonts w:ascii="Arial" w:hAnsi="Arial" w:cs="Arial"/>
          <w:b/>
        </w:rPr>
      </w:pPr>
    </w:p>
    <w:p w:rsidR="00880F98" w:rsidRPr="00992EB0" w:rsidRDefault="00880F98" w:rsidP="00992EB0">
      <w:pPr>
        <w:spacing w:after="0" w:line="240" w:lineRule="auto"/>
        <w:jc w:val="center"/>
        <w:rPr>
          <w:rFonts w:ascii="Arial" w:hAnsi="Arial" w:cs="Arial"/>
          <w:b/>
        </w:rPr>
      </w:pPr>
      <w:r w:rsidRPr="00992EB0">
        <w:rPr>
          <w:rFonts w:ascii="Arial" w:hAnsi="Arial" w:cs="Arial"/>
          <w:b/>
        </w:rPr>
        <w:t>Servicio Integral de Laboratorio para el Hospital Regional de Alta Especialidad de Ciudad Victoria “Bicentenario 2010” (HRAEV), ubicado en Libramiento Guadalupe Victoria s/n,  Área de Pajaritos, C.P. 87087, en Ciudad Victoria, Tamaulipas.</w:t>
      </w:r>
    </w:p>
    <w:p w:rsidR="00992EB0" w:rsidRDefault="00992EB0" w:rsidP="00992EB0">
      <w:pPr>
        <w:spacing w:after="0" w:line="240" w:lineRule="auto"/>
        <w:rPr>
          <w:rFonts w:ascii="Arial" w:hAnsi="Arial" w:cs="Arial"/>
          <w:b/>
        </w:rPr>
      </w:pPr>
    </w:p>
    <w:p w:rsidR="00992EB0" w:rsidRDefault="00992EB0" w:rsidP="00992EB0">
      <w:pPr>
        <w:spacing w:after="0" w:line="240" w:lineRule="auto"/>
        <w:rPr>
          <w:rFonts w:ascii="Arial" w:hAnsi="Arial" w:cs="Arial"/>
          <w:b/>
        </w:rPr>
      </w:pPr>
    </w:p>
    <w:p w:rsidR="00880F98" w:rsidRPr="00992EB0" w:rsidRDefault="00880F98" w:rsidP="00992EB0">
      <w:pPr>
        <w:spacing w:after="0" w:line="240" w:lineRule="auto"/>
        <w:rPr>
          <w:rFonts w:ascii="Arial" w:hAnsi="Arial" w:cs="Arial"/>
          <w:b/>
        </w:rPr>
      </w:pPr>
      <w:r w:rsidRPr="00992EB0">
        <w:rPr>
          <w:rFonts w:ascii="Arial" w:hAnsi="Arial" w:cs="Arial"/>
          <w:b/>
        </w:rPr>
        <w:t>ASPECTOS TÉCNICOS, ESPECÍFICOS Y GENERALES.</w:t>
      </w:r>
    </w:p>
    <w:p w:rsidR="00992EB0" w:rsidRPr="00970F46" w:rsidRDefault="00992EB0" w:rsidP="00970F46">
      <w:pPr>
        <w:spacing w:after="0" w:line="240" w:lineRule="auto"/>
        <w:rPr>
          <w:rFonts w:ascii="Arial" w:hAnsi="Arial" w:cs="Arial"/>
        </w:rPr>
      </w:pPr>
    </w:p>
    <w:p w:rsidR="00880F98" w:rsidRDefault="00880F98" w:rsidP="00970F46">
      <w:pPr>
        <w:spacing w:after="0" w:line="240" w:lineRule="auto"/>
        <w:rPr>
          <w:rFonts w:ascii="Arial" w:hAnsi="Arial" w:cs="Arial"/>
        </w:rPr>
      </w:pPr>
      <w:r w:rsidRPr="00970F46">
        <w:rPr>
          <w:rFonts w:ascii="Arial" w:hAnsi="Arial" w:cs="Arial"/>
        </w:rPr>
        <w:t xml:space="preserve">Las Cantidades mínimas y máximas aproximadas de análisis de Laboratorio durante el período del 1 de abril de 2019 al 1 de diciembre de 2019. </w:t>
      </w:r>
    </w:p>
    <w:p w:rsidR="004A45CA" w:rsidRDefault="004A45CA" w:rsidP="00970F46">
      <w:pPr>
        <w:spacing w:after="0" w:line="240" w:lineRule="auto"/>
        <w:rPr>
          <w:rFonts w:ascii="Arial" w:hAnsi="Arial" w:cs="Arial"/>
        </w:rPr>
      </w:pPr>
    </w:p>
    <w:p w:rsidR="004A45CA" w:rsidRDefault="004A45CA" w:rsidP="00970F46">
      <w:pPr>
        <w:spacing w:after="0" w:line="240" w:lineRule="auto"/>
        <w:rPr>
          <w:rFonts w:ascii="Arial" w:hAnsi="Arial" w:cs="Arial"/>
        </w:rPr>
      </w:pPr>
      <w:r>
        <w:rPr>
          <w:rFonts w:ascii="Arial" w:hAnsi="Arial" w:cs="Arial"/>
        </w:rPr>
        <w:t>Para las pruebas de análisis de gases en sangre se requiere que se instalen dos gasómetros, uno en terapia intensiva y el otro en quirófano.</w:t>
      </w:r>
    </w:p>
    <w:p w:rsidR="00992EB0" w:rsidRPr="00970F46" w:rsidRDefault="00992EB0" w:rsidP="00970F46">
      <w:pPr>
        <w:spacing w:after="0" w:line="240" w:lineRule="auto"/>
        <w:rPr>
          <w:rFonts w:ascii="Arial" w:hAnsi="Arial" w:cs="Arial"/>
        </w:rPr>
      </w:pPr>
    </w:p>
    <w:p w:rsidR="00880F98" w:rsidRPr="00992EB0" w:rsidRDefault="00880F98" w:rsidP="00970F46">
      <w:pPr>
        <w:spacing w:after="0" w:line="240" w:lineRule="auto"/>
        <w:rPr>
          <w:rFonts w:ascii="Arial" w:hAnsi="Arial" w:cs="Arial"/>
          <w:b/>
        </w:rPr>
      </w:pPr>
      <w:r w:rsidRPr="00992EB0">
        <w:rPr>
          <w:rFonts w:ascii="Arial" w:hAnsi="Arial" w:cs="Arial"/>
          <w:b/>
        </w:rPr>
        <w:t>Tabla 1 Listado de pruebas totales según el tipo de análisis.</w:t>
      </w:r>
    </w:p>
    <w:tbl>
      <w:tblPr>
        <w:tblW w:w="6861" w:type="dxa"/>
        <w:jc w:val="center"/>
        <w:tblCellMar>
          <w:left w:w="70" w:type="dxa"/>
          <w:right w:w="70" w:type="dxa"/>
        </w:tblCellMar>
        <w:tblLook w:val="04A0" w:firstRow="1" w:lastRow="0" w:firstColumn="1" w:lastColumn="0" w:noHBand="0" w:noVBand="1"/>
      </w:tblPr>
      <w:tblGrid>
        <w:gridCol w:w="4253"/>
        <w:gridCol w:w="1276"/>
        <w:gridCol w:w="1332"/>
      </w:tblGrid>
      <w:tr w:rsidR="00880F98" w:rsidRPr="00DC40CA" w:rsidTr="00880F98">
        <w:trPr>
          <w:trHeight w:val="315"/>
          <w:jc w:val="center"/>
        </w:trPr>
        <w:tc>
          <w:tcPr>
            <w:tcW w:w="4253" w:type="dxa"/>
            <w:vMerge w:val="restart"/>
            <w:tcBorders>
              <w:top w:val="single" w:sz="8" w:space="0" w:color="000000"/>
              <w:left w:val="single" w:sz="8" w:space="0" w:color="000000"/>
              <w:bottom w:val="single" w:sz="8" w:space="0" w:color="000000"/>
              <w:right w:val="single" w:sz="8" w:space="0" w:color="000000"/>
            </w:tcBorders>
            <w:shd w:val="clear" w:color="auto" w:fill="B8CCE4" w:themeFill="accent1" w:themeFillTint="66"/>
            <w:vAlign w:val="bottom"/>
            <w:hideMark/>
          </w:tcPr>
          <w:p w:rsidR="00880F98" w:rsidRPr="00DC40CA" w:rsidRDefault="00880F98" w:rsidP="00970F46">
            <w:pPr>
              <w:spacing w:after="0" w:line="240" w:lineRule="auto"/>
              <w:rPr>
                <w:rFonts w:ascii="Arial" w:hAnsi="Arial" w:cs="Arial"/>
                <w:b/>
              </w:rPr>
            </w:pPr>
            <w:r w:rsidRPr="00DC40CA">
              <w:rPr>
                <w:rFonts w:ascii="Arial" w:hAnsi="Arial" w:cs="Arial"/>
                <w:b/>
              </w:rPr>
              <w:t>Claves</w:t>
            </w:r>
          </w:p>
        </w:tc>
        <w:tc>
          <w:tcPr>
            <w:tcW w:w="2608" w:type="dxa"/>
            <w:gridSpan w:val="2"/>
            <w:tcBorders>
              <w:top w:val="single" w:sz="8" w:space="0" w:color="000000"/>
              <w:left w:val="nil"/>
              <w:bottom w:val="nil"/>
              <w:right w:val="single" w:sz="8" w:space="0" w:color="000000"/>
            </w:tcBorders>
            <w:shd w:val="clear" w:color="auto" w:fill="B8CCE4" w:themeFill="accent1" w:themeFillTint="66"/>
            <w:vAlign w:val="bottom"/>
            <w:hideMark/>
          </w:tcPr>
          <w:p w:rsidR="00880F98" w:rsidRPr="00DC40CA" w:rsidRDefault="00880F98" w:rsidP="00DC40CA">
            <w:pPr>
              <w:spacing w:after="0" w:line="240" w:lineRule="auto"/>
              <w:jc w:val="center"/>
              <w:rPr>
                <w:rFonts w:ascii="Arial" w:hAnsi="Arial" w:cs="Arial"/>
                <w:b/>
              </w:rPr>
            </w:pPr>
            <w:r w:rsidRPr="00DC40CA">
              <w:rPr>
                <w:rFonts w:ascii="Arial" w:hAnsi="Arial" w:cs="Arial"/>
                <w:b/>
              </w:rPr>
              <w:t>2019</w:t>
            </w:r>
          </w:p>
        </w:tc>
      </w:tr>
      <w:tr w:rsidR="00880F98" w:rsidRPr="00DC40CA" w:rsidTr="00880F98">
        <w:trPr>
          <w:trHeight w:val="315"/>
          <w:jc w:val="center"/>
        </w:trPr>
        <w:tc>
          <w:tcPr>
            <w:tcW w:w="4253" w:type="dxa"/>
            <w:vMerge/>
            <w:tcBorders>
              <w:top w:val="single" w:sz="8" w:space="0" w:color="000000"/>
              <w:left w:val="single" w:sz="8" w:space="0" w:color="000000"/>
              <w:bottom w:val="single" w:sz="8" w:space="0" w:color="000000"/>
              <w:right w:val="single" w:sz="8" w:space="0" w:color="000000"/>
            </w:tcBorders>
            <w:vAlign w:val="center"/>
            <w:hideMark/>
          </w:tcPr>
          <w:p w:rsidR="00880F98" w:rsidRPr="00DC40CA" w:rsidRDefault="00880F98" w:rsidP="00970F46">
            <w:pPr>
              <w:spacing w:after="0" w:line="240" w:lineRule="auto"/>
              <w:rPr>
                <w:rFonts w:ascii="Arial" w:hAnsi="Arial" w:cs="Arial"/>
                <w:b/>
              </w:rPr>
            </w:pPr>
          </w:p>
        </w:tc>
        <w:tc>
          <w:tcPr>
            <w:tcW w:w="1276" w:type="dxa"/>
            <w:tcBorders>
              <w:top w:val="single" w:sz="8" w:space="0" w:color="000000"/>
              <w:left w:val="nil"/>
              <w:bottom w:val="single" w:sz="8" w:space="0" w:color="000000"/>
              <w:right w:val="nil"/>
            </w:tcBorders>
            <w:shd w:val="clear" w:color="auto" w:fill="B8CCE4" w:themeFill="accent1" w:themeFillTint="66"/>
            <w:vAlign w:val="bottom"/>
            <w:hideMark/>
          </w:tcPr>
          <w:p w:rsidR="00880F98" w:rsidRPr="00DC40CA" w:rsidRDefault="00880F98" w:rsidP="00DC40CA">
            <w:pPr>
              <w:spacing w:after="0" w:line="240" w:lineRule="auto"/>
              <w:jc w:val="center"/>
              <w:rPr>
                <w:rFonts w:ascii="Arial" w:hAnsi="Arial" w:cs="Arial"/>
                <w:b/>
              </w:rPr>
            </w:pPr>
            <w:r w:rsidRPr="00DC40CA">
              <w:rPr>
                <w:rFonts w:ascii="Arial" w:hAnsi="Arial" w:cs="Arial"/>
                <w:b/>
              </w:rPr>
              <w:t>MÍNIMO</w:t>
            </w:r>
          </w:p>
        </w:tc>
        <w:tc>
          <w:tcPr>
            <w:tcW w:w="1332" w:type="dxa"/>
            <w:tcBorders>
              <w:top w:val="single" w:sz="8" w:space="0" w:color="auto"/>
              <w:left w:val="single" w:sz="8" w:space="0" w:color="auto"/>
              <w:bottom w:val="single" w:sz="8" w:space="0" w:color="auto"/>
              <w:right w:val="single" w:sz="8" w:space="0" w:color="auto"/>
            </w:tcBorders>
            <w:shd w:val="clear" w:color="auto" w:fill="B8CCE4" w:themeFill="accent1" w:themeFillTint="66"/>
            <w:vAlign w:val="bottom"/>
            <w:hideMark/>
          </w:tcPr>
          <w:p w:rsidR="00880F98" w:rsidRPr="00DC40CA" w:rsidRDefault="00880F98" w:rsidP="00DC40CA">
            <w:pPr>
              <w:spacing w:after="0" w:line="240" w:lineRule="auto"/>
              <w:jc w:val="center"/>
              <w:rPr>
                <w:rFonts w:ascii="Arial" w:hAnsi="Arial" w:cs="Arial"/>
                <w:b/>
              </w:rPr>
            </w:pPr>
            <w:r w:rsidRPr="00DC40CA">
              <w:rPr>
                <w:rFonts w:ascii="Arial" w:hAnsi="Arial" w:cs="Arial"/>
                <w:b/>
              </w:rPr>
              <w:t>MÁXIMO</w:t>
            </w:r>
          </w:p>
        </w:tc>
      </w:tr>
      <w:tr w:rsidR="00880F98" w:rsidRPr="00970F46" w:rsidTr="00880F98">
        <w:trPr>
          <w:trHeight w:val="433"/>
          <w:jc w:val="center"/>
        </w:trPr>
        <w:tc>
          <w:tcPr>
            <w:tcW w:w="4253" w:type="dxa"/>
            <w:tcBorders>
              <w:top w:val="nil"/>
              <w:left w:val="single" w:sz="8" w:space="0" w:color="000000"/>
              <w:bottom w:val="nil"/>
              <w:right w:val="nil"/>
            </w:tcBorders>
            <w:shd w:val="clear" w:color="000000" w:fill="FFFFFF"/>
            <w:vAlign w:val="center"/>
            <w:hideMark/>
          </w:tcPr>
          <w:p w:rsidR="00880F98" w:rsidRPr="00970F46" w:rsidRDefault="00880F98" w:rsidP="00970F46">
            <w:pPr>
              <w:spacing w:after="0" w:line="240" w:lineRule="auto"/>
              <w:rPr>
                <w:rFonts w:ascii="Arial" w:hAnsi="Arial" w:cs="Arial"/>
              </w:rPr>
            </w:pPr>
            <w:r w:rsidRPr="00970F46">
              <w:rPr>
                <w:rFonts w:ascii="Arial" w:hAnsi="Arial" w:cs="Arial"/>
              </w:rPr>
              <w:t>QUÍMICA CLÍNICA</w:t>
            </w:r>
          </w:p>
        </w:tc>
        <w:tc>
          <w:tcPr>
            <w:tcW w:w="1276" w:type="dxa"/>
            <w:tcBorders>
              <w:top w:val="nil"/>
              <w:left w:val="single" w:sz="8" w:space="0" w:color="000000"/>
              <w:bottom w:val="single" w:sz="8" w:space="0" w:color="000000"/>
              <w:right w:val="nil"/>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44818</w:t>
            </w:r>
          </w:p>
        </w:tc>
        <w:tc>
          <w:tcPr>
            <w:tcW w:w="1332" w:type="dxa"/>
            <w:tcBorders>
              <w:top w:val="nil"/>
              <w:left w:val="single" w:sz="8" w:space="0" w:color="auto"/>
              <w:bottom w:val="single" w:sz="8" w:space="0" w:color="auto"/>
              <w:right w:val="single" w:sz="8" w:space="0" w:color="auto"/>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58263</w:t>
            </w:r>
          </w:p>
        </w:tc>
      </w:tr>
      <w:tr w:rsidR="00880F98" w:rsidRPr="00970F46" w:rsidTr="00880F98">
        <w:trPr>
          <w:trHeight w:val="384"/>
          <w:jc w:val="center"/>
        </w:trPr>
        <w:tc>
          <w:tcPr>
            <w:tcW w:w="4253" w:type="dxa"/>
            <w:tcBorders>
              <w:top w:val="single" w:sz="8" w:space="0" w:color="000000"/>
              <w:left w:val="single" w:sz="8" w:space="0" w:color="000000"/>
              <w:bottom w:val="nil"/>
              <w:right w:val="nil"/>
            </w:tcBorders>
            <w:shd w:val="clear" w:color="000000" w:fill="FFFFFF"/>
            <w:vAlign w:val="center"/>
            <w:hideMark/>
          </w:tcPr>
          <w:p w:rsidR="00880F98" w:rsidRPr="00970F46" w:rsidRDefault="00880F98" w:rsidP="00970F46">
            <w:pPr>
              <w:spacing w:after="0" w:line="240" w:lineRule="auto"/>
              <w:rPr>
                <w:rFonts w:ascii="Arial" w:hAnsi="Arial" w:cs="Arial"/>
              </w:rPr>
            </w:pPr>
            <w:r w:rsidRPr="00970F46">
              <w:rPr>
                <w:rFonts w:ascii="Arial" w:hAnsi="Arial" w:cs="Arial"/>
              </w:rPr>
              <w:t>HEMATOLOGÍA</w:t>
            </w:r>
          </w:p>
        </w:tc>
        <w:tc>
          <w:tcPr>
            <w:tcW w:w="1276" w:type="dxa"/>
            <w:tcBorders>
              <w:top w:val="nil"/>
              <w:left w:val="single" w:sz="8" w:space="0" w:color="000000"/>
              <w:bottom w:val="single" w:sz="8" w:space="0" w:color="000000"/>
              <w:right w:val="nil"/>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19905</w:t>
            </w:r>
          </w:p>
        </w:tc>
        <w:tc>
          <w:tcPr>
            <w:tcW w:w="1332" w:type="dxa"/>
            <w:tcBorders>
              <w:top w:val="nil"/>
              <w:left w:val="single" w:sz="8" w:space="0" w:color="000000"/>
              <w:bottom w:val="nil"/>
              <w:right w:val="single" w:sz="8" w:space="0" w:color="000000"/>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25876</w:t>
            </w:r>
          </w:p>
        </w:tc>
      </w:tr>
      <w:tr w:rsidR="00880F98" w:rsidRPr="00970F46" w:rsidTr="00880F98">
        <w:trPr>
          <w:trHeight w:val="368"/>
          <w:jc w:val="center"/>
        </w:trPr>
        <w:tc>
          <w:tcPr>
            <w:tcW w:w="4253" w:type="dxa"/>
            <w:tcBorders>
              <w:top w:val="single" w:sz="8" w:space="0" w:color="000000"/>
              <w:left w:val="single" w:sz="8" w:space="0" w:color="000000"/>
              <w:bottom w:val="nil"/>
              <w:right w:val="nil"/>
            </w:tcBorders>
            <w:shd w:val="clear" w:color="000000" w:fill="FFFFFF"/>
            <w:vAlign w:val="center"/>
            <w:hideMark/>
          </w:tcPr>
          <w:p w:rsidR="00880F98" w:rsidRPr="00970F46" w:rsidRDefault="00880F98" w:rsidP="00970F46">
            <w:pPr>
              <w:spacing w:after="0" w:line="240" w:lineRule="auto"/>
              <w:rPr>
                <w:rFonts w:ascii="Arial" w:hAnsi="Arial" w:cs="Arial"/>
              </w:rPr>
            </w:pPr>
            <w:r w:rsidRPr="00970F46">
              <w:rPr>
                <w:rFonts w:ascii="Arial" w:hAnsi="Arial" w:cs="Arial"/>
              </w:rPr>
              <w:t>INMUNOLOGÍA / SEROLOGIA</w:t>
            </w:r>
          </w:p>
        </w:tc>
        <w:tc>
          <w:tcPr>
            <w:tcW w:w="1276" w:type="dxa"/>
            <w:tcBorders>
              <w:top w:val="nil"/>
              <w:left w:val="single" w:sz="8" w:space="0" w:color="000000"/>
              <w:bottom w:val="single" w:sz="8" w:space="0" w:color="000000"/>
              <w:right w:val="nil"/>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773</w:t>
            </w:r>
          </w:p>
        </w:tc>
        <w:tc>
          <w:tcPr>
            <w:tcW w:w="1332" w:type="dxa"/>
            <w:tcBorders>
              <w:top w:val="single" w:sz="8" w:space="0" w:color="000000"/>
              <w:left w:val="single" w:sz="8" w:space="0" w:color="000000"/>
              <w:bottom w:val="nil"/>
              <w:right w:val="single" w:sz="8" w:space="0" w:color="000000"/>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1005</w:t>
            </w:r>
          </w:p>
        </w:tc>
      </w:tr>
      <w:tr w:rsidR="00880F98" w:rsidRPr="00970F46" w:rsidTr="00880F98">
        <w:trPr>
          <w:trHeight w:val="397"/>
          <w:jc w:val="center"/>
        </w:trPr>
        <w:tc>
          <w:tcPr>
            <w:tcW w:w="4253" w:type="dxa"/>
            <w:tcBorders>
              <w:top w:val="single" w:sz="8" w:space="0" w:color="000000"/>
              <w:left w:val="single" w:sz="8" w:space="0" w:color="000000"/>
              <w:bottom w:val="nil"/>
              <w:right w:val="nil"/>
            </w:tcBorders>
            <w:shd w:val="clear" w:color="000000" w:fill="FFFFFF"/>
            <w:vAlign w:val="center"/>
            <w:hideMark/>
          </w:tcPr>
          <w:p w:rsidR="00880F98" w:rsidRPr="00970F46" w:rsidRDefault="00880F98" w:rsidP="00970F46">
            <w:pPr>
              <w:spacing w:after="0" w:line="240" w:lineRule="auto"/>
              <w:rPr>
                <w:rFonts w:ascii="Arial" w:hAnsi="Arial" w:cs="Arial"/>
              </w:rPr>
            </w:pPr>
            <w:r w:rsidRPr="00970F46">
              <w:rPr>
                <w:rFonts w:ascii="Arial" w:hAnsi="Arial" w:cs="Arial"/>
              </w:rPr>
              <w:t>PARASITOLOGÍA</w:t>
            </w:r>
          </w:p>
        </w:tc>
        <w:tc>
          <w:tcPr>
            <w:tcW w:w="1276" w:type="dxa"/>
            <w:tcBorders>
              <w:top w:val="nil"/>
              <w:left w:val="single" w:sz="8" w:space="0" w:color="000000"/>
              <w:bottom w:val="single" w:sz="8" w:space="0" w:color="000000"/>
              <w:right w:val="nil"/>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949</w:t>
            </w:r>
          </w:p>
        </w:tc>
        <w:tc>
          <w:tcPr>
            <w:tcW w:w="1332" w:type="dxa"/>
            <w:tcBorders>
              <w:top w:val="single" w:sz="8" w:space="0" w:color="000000"/>
              <w:left w:val="single" w:sz="8" w:space="0" w:color="000000"/>
              <w:bottom w:val="nil"/>
              <w:right w:val="single" w:sz="8" w:space="0" w:color="000000"/>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1233</w:t>
            </w:r>
          </w:p>
        </w:tc>
      </w:tr>
      <w:tr w:rsidR="00880F98" w:rsidRPr="00970F46" w:rsidTr="00880F98">
        <w:trPr>
          <w:trHeight w:val="407"/>
          <w:jc w:val="center"/>
        </w:trPr>
        <w:tc>
          <w:tcPr>
            <w:tcW w:w="4253" w:type="dxa"/>
            <w:tcBorders>
              <w:top w:val="single" w:sz="8" w:space="0" w:color="000000"/>
              <w:left w:val="single" w:sz="8" w:space="0" w:color="000000"/>
              <w:bottom w:val="nil"/>
              <w:right w:val="nil"/>
            </w:tcBorders>
            <w:shd w:val="clear" w:color="000000" w:fill="FFFFFF"/>
            <w:vAlign w:val="center"/>
            <w:hideMark/>
          </w:tcPr>
          <w:p w:rsidR="00880F98" w:rsidRPr="00970F46" w:rsidRDefault="00880F98" w:rsidP="00970F46">
            <w:pPr>
              <w:spacing w:after="0" w:line="240" w:lineRule="auto"/>
              <w:rPr>
                <w:rFonts w:ascii="Arial" w:hAnsi="Arial" w:cs="Arial"/>
              </w:rPr>
            </w:pPr>
            <w:r w:rsidRPr="00970F46">
              <w:rPr>
                <w:rFonts w:ascii="Arial" w:hAnsi="Arial" w:cs="Arial"/>
              </w:rPr>
              <w:t>MICROBIOLOGÍA</w:t>
            </w:r>
          </w:p>
        </w:tc>
        <w:tc>
          <w:tcPr>
            <w:tcW w:w="1276" w:type="dxa"/>
            <w:tcBorders>
              <w:top w:val="nil"/>
              <w:left w:val="single" w:sz="8" w:space="0" w:color="000000"/>
              <w:bottom w:val="single" w:sz="8" w:space="0" w:color="000000"/>
              <w:right w:val="nil"/>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4498</w:t>
            </w:r>
          </w:p>
        </w:tc>
        <w:tc>
          <w:tcPr>
            <w:tcW w:w="1332" w:type="dxa"/>
            <w:tcBorders>
              <w:top w:val="single" w:sz="8" w:space="0" w:color="000000"/>
              <w:left w:val="single" w:sz="8" w:space="0" w:color="000000"/>
              <w:bottom w:val="nil"/>
              <w:right w:val="single" w:sz="8" w:space="0" w:color="000000"/>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5845</w:t>
            </w:r>
          </w:p>
        </w:tc>
      </w:tr>
      <w:tr w:rsidR="00880F98" w:rsidRPr="00970F46" w:rsidTr="00880F98">
        <w:trPr>
          <w:trHeight w:val="410"/>
          <w:jc w:val="center"/>
        </w:trPr>
        <w:tc>
          <w:tcPr>
            <w:tcW w:w="4253" w:type="dxa"/>
            <w:tcBorders>
              <w:top w:val="single" w:sz="8" w:space="0" w:color="000000"/>
              <w:left w:val="single" w:sz="8" w:space="0" w:color="000000"/>
              <w:bottom w:val="nil"/>
              <w:right w:val="nil"/>
            </w:tcBorders>
            <w:shd w:val="clear" w:color="000000" w:fill="FFFFFF"/>
            <w:vAlign w:val="center"/>
            <w:hideMark/>
          </w:tcPr>
          <w:p w:rsidR="00880F98" w:rsidRPr="00970F46" w:rsidRDefault="00880F98" w:rsidP="00970F46">
            <w:pPr>
              <w:spacing w:after="0" w:line="240" w:lineRule="auto"/>
              <w:rPr>
                <w:rFonts w:ascii="Arial" w:hAnsi="Arial" w:cs="Arial"/>
              </w:rPr>
            </w:pPr>
            <w:r w:rsidRPr="00970F46">
              <w:rPr>
                <w:rFonts w:ascii="Arial" w:hAnsi="Arial" w:cs="Arial"/>
              </w:rPr>
              <w:t>HORMONAL</w:t>
            </w:r>
          </w:p>
        </w:tc>
        <w:tc>
          <w:tcPr>
            <w:tcW w:w="1276" w:type="dxa"/>
            <w:tcBorders>
              <w:top w:val="nil"/>
              <w:left w:val="single" w:sz="8" w:space="0" w:color="000000"/>
              <w:bottom w:val="single" w:sz="8" w:space="0" w:color="000000"/>
              <w:right w:val="nil"/>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2841</w:t>
            </w:r>
          </w:p>
        </w:tc>
        <w:tc>
          <w:tcPr>
            <w:tcW w:w="1332" w:type="dxa"/>
            <w:tcBorders>
              <w:top w:val="single" w:sz="8" w:space="0" w:color="000000"/>
              <w:left w:val="single" w:sz="8" w:space="0" w:color="000000"/>
              <w:bottom w:val="nil"/>
              <w:right w:val="single" w:sz="8" w:space="0" w:color="000000"/>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3693</w:t>
            </w:r>
          </w:p>
        </w:tc>
      </w:tr>
      <w:tr w:rsidR="00880F98" w:rsidRPr="00970F46" w:rsidTr="00880F98">
        <w:trPr>
          <w:trHeight w:val="351"/>
          <w:jc w:val="center"/>
        </w:trPr>
        <w:tc>
          <w:tcPr>
            <w:tcW w:w="4253" w:type="dxa"/>
            <w:tcBorders>
              <w:top w:val="single" w:sz="8" w:space="0" w:color="000000"/>
              <w:left w:val="single" w:sz="8" w:space="0" w:color="000000"/>
              <w:bottom w:val="nil"/>
              <w:right w:val="nil"/>
            </w:tcBorders>
            <w:shd w:val="clear" w:color="000000" w:fill="FFFFFF"/>
            <w:vAlign w:val="center"/>
            <w:hideMark/>
          </w:tcPr>
          <w:p w:rsidR="00880F98" w:rsidRPr="00970F46" w:rsidRDefault="00880F98" w:rsidP="00970F46">
            <w:pPr>
              <w:spacing w:after="0" w:line="240" w:lineRule="auto"/>
              <w:rPr>
                <w:rFonts w:ascii="Arial" w:hAnsi="Arial" w:cs="Arial"/>
              </w:rPr>
            </w:pPr>
            <w:r w:rsidRPr="00970F46">
              <w:rPr>
                <w:rFonts w:ascii="Arial" w:hAnsi="Arial" w:cs="Arial"/>
              </w:rPr>
              <w:t>TOXICOLOGÍA Y MEDICAMENTOS</w:t>
            </w:r>
          </w:p>
        </w:tc>
        <w:tc>
          <w:tcPr>
            <w:tcW w:w="1276" w:type="dxa"/>
            <w:tcBorders>
              <w:top w:val="nil"/>
              <w:left w:val="single" w:sz="8" w:space="0" w:color="000000"/>
              <w:bottom w:val="single" w:sz="8" w:space="0" w:color="000000"/>
              <w:right w:val="nil"/>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150</w:t>
            </w:r>
          </w:p>
        </w:tc>
        <w:tc>
          <w:tcPr>
            <w:tcW w:w="1332" w:type="dxa"/>
            <w:tcBorders>
              <w:top w:val="single" w:sz="8" w:space="0" w:color="000000"/>
              <w:left w:val="single" w:sz="8" w:space="0" w:color="000000"/>
              <w:bottom w:val="nil"/>
              <w:right w:val="single" w:sz="8" w:space="0" w:color="000000"/>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195</w:t>
            </w:r>
          </w:p>
        </w:tc>
      </w:tr>
      <w:tr w:rsidR="00880F98" w:rsidRPr="00970F46" w:rsidTr="00880F98">
        <w:trPr>
          <w:trHeight w:val="258"/>
          <w:jc w:val="center"/>
        </w:trPr>
        <w:tc>
          <w:tcPr>
            <w:tcW w:w="4253" w:type="dxa"/>
            <w:tcBorders>
              <w:top w:val="single" w:sz="8" w:space="0" w:color="000000"/>
              <w:left w:val="single" w:sz="8" w:space="0" w:color="000000"/>
              <w:bottom w:val="nil"/>
              <w:right w:val="nil"/>
            </w:tcBorders>
            <w:shd w:val="clear" w:color="000000" w:fill="FFFFFF"/>
            <w:vAlign w:val="center"/>
            <w:hideMark/>
          </w:tcPr>
          <w:p w:rsidR="00880F98" w:rsidRPr="00970F46" w:rsidRDefault="00880F98" w:rsidP="00970F46">
            <w:pPr>
              <w:spacing w:after="0" w:line="240" w:lineRule="auto"/>
              <w:rPr>
                <w:rFonts w:ascii="Arial" w:hAnsi="Arial" w:cs="Arial"/>
              </w:rPr>
            </w:pPr>
            <w:r w:rsidRPr="00970F46">
              <w:rPr>
                <w:rFonts w:ascii="Arial" w:hAnsi="Arial" w:cs="Arial"/>
              </w:rPr>
              <w:t>UROANALISIS</w:t>
            </w:r>
          </w:p>
        </w:tc>
        <w:tc>
          <w:tcPr>
            <w:tcW w:w="1276" w:type="dxa"/>
            <w:tcBorders>
              <w:top w:val="nil"/>
              <w:left w:val="single" w:sz="8" w:space="0" w:color="000000"/>
              <w:bottom w:val="single" w:sz="8" w:space="0" w:color="000000"/>
              <w:right w:val="nil"/>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6351</w:t>
            </w:r>
          </w:p>
        </w:tc>
        <w:tc>
          <w:tcPr>
            <w:tcW w:w="1332" w:type="dxa"/>
            <w:tcBorders>
              <w:top w:val="single" w:sz="8" w:space="0" w:color="000000"/>
              <w:left w:val="single" w:sz="8" w:space="0" w:color="000000"/>
              <w:bottom w:val="nil"/>
              <w:right w:val="single" w:sz="8" w:space="0" w:color="000000"/>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8256</w:t>
            </w:r>
          </w:p>
        </w:tc>
      </w:tr>
      <w:tr w:rsidR="00880F98" w:rsidRPr="00970F46" w:rsidTr="00880F98">
        <w:trPr>
          <w:trHeight w:val="417"/>
          <w:jc w:val="center"/>
        </w:trPr>
        <w:tc>
          <w:tcPr>
            <w:tcW w:w="4253" w:type="dxa"/>
            <w:tcBorders>
              <w:top w:val="single" w:sz="8" w:space="0" w:color="000000"/>
              <w:left w:val="single" w:sz="8" w:space="0" w:color="000000"/>
              <w:bottom w:val="single" w:sz="8" w:space="0" w:color="000000"/>
              <w:right w:val="nil"/>
            </w:tcBorders>
            <w:shd w:val="clear" w:color="000000" w:fill="FFFFFF"/>
            <w:vAlign w:val="center"/>
            <w:hideMark/>
          </w:tcPr>
          <w:p w:rsidR="00880F98" w:rsidRPr="00970F46" w:rsidRDefault="00880F98" w:rsidP="00970F46">
            <w:pPr>
              <w:spacing w:after="0" w:line="240" w:lineRule="auto"/>
              <w:rPr>
                <w:rFonts w:ascii="Arial" w:hAnsi="Arial" w:cs="Arial"/>
              </w:rPr>
            </w:pPr>
            <w:r w:rsidRPr="00970F46">
              <w:rPr>
                <w:rFonts w:ascii="Arial" w:hAnsi="Arial" w:cs="Arial"/>
              </w:rPr>
              <w:t>MARCADORES TUMORALES</w:t>
            </w:r>
          </w:p>
        </w:tc>
        <w:tc>
          <w:tcPr>
            <w:tcW w:w="1276" w:type="dxa"/>
            <w:tcBorders>
              <w:top w:val="nil"/>
              <w:left w:val="single" w:sz="8" w:space="0" w:color="000000"/>
              <w:bottom w:val="single" w:sz="8" w:space="0" w:color="000000"/>
              <w:right w:val="nil"/>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1632</w:t>
            </w:r>
          </w:p>
        </w:tc>
        <w:tc>
          <w:tcPr>
            <w:tcW w:w="133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2121</w:t>
            </w:r>
          </w:p>
        </w:tc>
      </w:tr>
      <w:tr w:rsidR="00880F98" w:rsidRPr="00970F46" w:rsidTr="00880F98">
        <w:trPr>
          <w:trHeight w:val="373"/>
          <w:jc w:val="center"/>
        </w:trPr>
        <w:tc>
          <w:tcPr>
            <w:tcW w:w="4253" w:type="dxa"/>
            <w:tcBorders>
              <w:top w:val="nil"/>
              <w:left w:val="single" w:sz="8" w:space="0" w:color="000000"/>
              <w:bottom w:val="single" w:sz="8" w:space="0" w:color="000000"/>
              <w:right w:val="nil"/>
            </w:tcBorders>
            <w:shd w:val="clear" w:color="000000" w:fill="FFFFFF"/>
            <w:vAlign w:val="center"/>
            <w:hideMark/>
          </w:tcPr>
          <w:p w:rsidR="00880F98" w:rsidRPr="00970F46" w:rsidRDefault="00880F98" w:rsidP="00970F46">
            <w:pPr>
              <w:spacing w:after="0" w:line="240" w:lineRule="auto"/>
              <w:rPr>
                <w:rFonts w:ascii="Arial" w:hAnsi="Arial" w:cs="Arial"/>
              </w:rPr>
            </w:pPr>
            <w:r w:rsidRPr="00970F46">
              <w:rPr>
                <w:rFonts w:ascii="Arial" w:hAnsi="Arial" w:cs="Arial"/>
              </w:rPr>
              <w:t>GENETICOS</w:t>
            </w:r>
          </w:p>
        </w:tc>
        <w:tc>
          <w:tcPr>
            <w:tcW w:w="1276" w:type="dxa"/>
            <w:tcBorders>
              <w:top w:val="nil"/>
              <w:left w:val="single" w:sz="8" w:space="0" w:color="000000"/>
              <w:bottom w:val="single" w:sz="8" w:space="0" w:color="000000"/>
              <w:right w:val="nil"/>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127</w:t>
            </w:r>
          </w:p>
        </w:tc>
        <w:tc>
          <w:tcPr>
            <w:tcW w:w="1332" w:type="dxa"/>
            <w:tcBorders>
              <w:top w:val="nil"/>
              <w:left w:val="single" w:sz="8" w:space="0" w:color="000000"/>
              <w:bottom w:val="single" w:sz="8" w:space="0" w:color="000000"/>
              <w:right w:val="single" w:sz="8" w:space="0" w:color="000000"/>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165</w:t>
            </w:r>
          </w:p>
        </w:tc>
      </w:tr>
      <w:tr w:rsidR="00880F98" w:rsidRPr="00970F46" w:rsidTr="00880F98">
        <w:trPr>
          <w:trHeight w:val="373"/>
          <w:jc w:val="center"/>
        </w:trPr>
        <w:tc>
          <w:tcPr>
            <w:tcW w:w="4253" w:type="dxa"/>
            <w:tcBorders>
              <w:top w:val="nil"/>
              <w:left w:val="single" w:sz="8" w:space="0" w:color="000000"/>
              <w:bottom w:val="single" w:sz="4" w:space="0" w:color="auto"/>
              <w:right w:val="nil"/>
            </w:tcBorders>
            <w:shd w:val="clear" w:color="000000" w:fill="FFFFFF"/>
            <w:vAlign w:val="center"/>
            <w:hideMark/>
          </w:tcPr>
          <w:p w:rsidR="00880F98" w:rsidRPr="00970F46" w:rsidRDefault="00880F98" w:rsidP="00970F46">
            <w:pPr>
              <w:spacing w:after="0" w:line="240" w:lineRule="auto"/>
              <w:rPr>
                <w:rFonts w:ascii="Arial" w:hAnsi="Arial" w:cs="Arial"/>
              </w:rPr>
            </w:pPr>
            <w:r w:rsidRPr="00970F46">
              <w:rPr>
                <w:rFonts w:ascii="Arial" w:hAnsi="Arial" w:cs="Arial"/>
              </w:rPr>
              <w:t>ESP/ OTROS</w:t>
            </w:r>
          </w:p>
        </w:tc>
        <w:tc>
          <w:tcPr>
            <w:tcW w:w="1276" w:type="dxa"/>
            <w:tcBorders>
              <w:top w:val="nil"/>
              <w:left w:val="single" w:sz="8" w:space="0" w:color="000000"/>
              <w:bottom w:val="single" w:sz="4" w:space="0" w:color="auto"/>
              <w:right w:val="nil"/>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2631</w:t>
            </w:r>
          </w:p>
        </w:tc>
        <w:tc>
          <w:tcPr>
            <w:tcW w:w="1332" w:type="dxa"/>
            <w:tcBorders>
              <w:top w:val="nil"/>
              <w:left w:val="single" w:sz="8" w:space="0" w:color="000000"/>
              <w:bottom w:val="single" w:sz="4" w:space="0" w:color="auto"/>
              <w:right w:val="single" w:sz="8" w:space="0" w:color="000000"/>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3420</w:t>
            </w:r>
          </w:p>
        </w:tc>
      </w:tr>
      <w:tr w:rsidR="00880F98" w:rsidRPr="00970F46" w:rsidTr="00880F98">
        <w:trPr>
          <w:trHeight w:val="373"/>
          <w:jc w:val="center"/>
        </w:trPr>
        <w:tc>
          <w:tcPr>
            <w:tcW w:w="42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80F98" w:rsidRPr="00970F46" w:rsidRDefault="00880F98" w:rsidP="00970F46">
            <w:pPr>
              <w:spacing w:after="0" w:line="240" w:lineRule="auto"/>
              <w:rPr>
                <w:rFonts w:ascii="Arial" w:hAnsi="Arial" w:cs="Arial"/>
              </w:rPr>
            </w:pPr>
            <w:r w:rsidRPr="00970F46">
              <w:rPr>
                <w:rFonts w:ascii="Arial" w:hAnsi="Arial" w:cs="Arial"/>
              </w:rPr>
              <w:t>GASOMETRIA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304</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0F98" w:rsidRPr="00970F46" w:rsidRDefault="00880F98" w:rsidP="00DC40CA">
            <w:pPr>
              <w:spacing w:after="0" w:line="240" w:lineRule="auto"/>
              <w:jc w:val="center"/>
              <w:rPr>
                <w:rFonts w:ascii="Arial" w:hAnsi="Arial" w:cs="Arial"/>
              </w:rPr>
            </w:pPr>
            <w:r w:rsidRPr="00970F46">
              <w:rPr>
                <w:rFonts w:ascii="Arial" w:hAnsi="Arial" w:cs="Arial"/>
              </w:rPr>
              <w:t>395</w:t>
            </w:r>
          </w:p>
        </w:tc>
      </w:tr>
    </w:tbl>
    <w:p w:rsidR="009A64C5" w:rsidRDefault="009A64C5" w:rsidP="00970F46">
      <w:pPr>
        <w:spacing w:after="0" w:line="240" w:lineRule="auto"/>
        <w:rPr>
          <w:rFonts w:ascii="Arial" w:hAnsi="Arial" w:cs="Arial"/>
        </w:rPr>
      </w:pPr>
    </w:p>
    <w:p w:rsidR="00880F98" w:rsidRDefault="00880F98" w:rsidP="00970F46">
      <w:pPr>
        <w:spacing w:after="0" w:line="240" w:lineRule="auto"/>
        <w:rPr>
          <w:rFonts w:ascii="Arial" w:hAnsi="Arial" w:cs="Arial"/>
        </w:rPr>
      </w:pPr>
      <w:r w:rsidRPr="00970F46">
        <w:rPr>
          <w:rFonts w:ascii="Arial" w:hAnsi="Arial" w:cs="Arial"/>
        </w:rPr>
        <w:t>Deberá cumplir con los tiempos de respuesta marcados para cada una de las áreas indicadas en las tablas 2 a 7 siguientes.</w:t>
      </w:r>
    </w:p>
    <w:p w:rsidR="00992EB0" w:rsidRPr="00970F46" w:rsidRDefault="00992EB0" w:rsidP="00970F46">
      <w:pPr>
        <w:spacing w:after="0" w:line="240" w:lineRule="auto"/>
        <w:rPr>
          <w:rFonts w:ascii="Arial" w:hAnsi="Arial" w:cs="Arial"/>
        </w:rPr>
      </w:pPr>
    </w:p>
    <w:p w:rsidR="00880F98" w:rsidRPr="00992EB0" w:rsidRDefault="00880F98" w:rsidP="00970F46">
      <w:pPr>
        <w:spacing w:after="0" w:line="240" w:lineRule="auto"/>
        <w:rPr>
          <w:rFonts w:ascii="Arial" w:hAnsi="Arial" w:cs="Arial"/>
          <w:b/>
        </w:rPr>
      </w:pPr>
      <w:r w:rsidRPr="00992EB0">
        <w:rPr>
          <w:rFonts w:ascii="Arial" w:hAnsi="Arial" w:cs="Arial"/>
          <w:b/>
        </w:rPr>
        <w:t>Tabla 2   Tiempos de Respuesta para Química Clínica</w:t>
      </w:r>
    </w:p>
    <w:tbl>
      <w:tblPr>
        <w:tblW w:w="8572" w:type="dxa"/>
        <w:jc w:val="center"/>
        <w:tblLayout w:type="fixed"/>
        <w:tblCellMar>
          <w:left w:w="70" w:type="dxa"/>
          <w:right w:w="70" w:type="dxa"/>
        </w:tblCellMar>
        <w:tblLook w:val="0000" w:firstRow="0" w:lastRow="0" w:firstColumn="0" w:lastColumn="0" w:noHBand="0" w:noVBand="0"/>
      </w:tblPr>
      <w:tblGrid>
        <w:gridCol w:w="2419"/>
        <w:gridCol w:w="1276"/>
        <w:gridCol w:w="1417"/>
        <w:gridCol w:w="1418"/>
        <w:gridCol w:w="2042"/>
      </w:tblGrid>
      <w:tr w:rsidR="00880F98" w:rsidRPr="009A64C5" w:rsidTr="00880F98">
        <w:trPr>
          <w:jc w:val="center"/>
        </w:trPr>
        <w:tc>
          <w:tcPr>
            <w:tcW w:w="2419"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9A64C5" w:rsidRDefault="00880F98" w:rsidP="00970F46">
            <w:pPr>
              <w:spacing w:after="0" w:line="240" w:lineRule="auto"/>
              <w:rPr>
                <w:rFonts w:ascii="Arial" w:hAnsi="Arial" w:cs="Arial"/>
                <w:b/>
              </w:rPr>
            </w:pPr>
            <w:r w:rsidRPr="009A64C5">
              <w:rPr>
                <w:rFonts w:ascii="Arial" w:hAnsi="Arial" w:cs="Arial"/>
                <w:b/>
              </w:rPr>
              <w:t>Prueba</w:t>
            </w:r>
          </w:p>
        </w:tc>
        <w:tc>
          <w:tcPr>
            <w:tcW w:w="1276"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9A64C5" w:rsidRDefault="00880F98" w:rsidP="009A64C5">
            <w:pPr>
              <w:spacing w:after="0" w:line="240" w:lineRule="auto"/>
              <w:jc w:val="center"/>
              <w:rPr>
                <w:rFonts w:ascii="Arial" w:hAnsi="Arial" w:cs="Arial"/>
                <w:b/>
              </w:rPr>
            </w:pPr>
            <w:r w:rsidRPr="009A64C5">
              <w:rPr>
                <w:rFonts w:ascii="Arial" w:hAnsi="Arial" w:cs="Arial"/>
                <w:b/>
              </w:rPr>
              <w:t>UCI</w:t>
            </w:r>
          </w:p>
        </w:tc>
        <w:tc>
          <w:tcPr>
            <w:tcW w:w="1417"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9A64C5" w:rsidRDefault="00880F98" w:rsidP="009A64C5">
            <w:pPr>
              <w:spacing w:after="0" w:line="240" w:lineRule="auto"/>
              <w:jc w:val="center"/>
              <w:rPr>
                <w:rFonts w:ascii="Arial" w:hAnsi="Arial" w:cs="Arial"/>
                <w:b/>
              </w:rPr>
            </w:pPr>
            <w:r w:rsidRPr="009A64C5">
              <w:rPr>
                <w:rFonts w:ascii="Arial" w:hAnsi="Arial" w:cs="Arial"/>
                <w:b/>
              </w:rPr>
              <w:t>Quirófano</w:t>
            </w:r>
          </w:p>
        </w:tc>
        <w:tc>
          <w:tcPr>
            <w:tcW w:w="1418"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9A64C5" w:rsidRDefault="00880F98" w:rsidP="009A64C5">
            <w:pPr>
              <w:spacing w:after="0" w:line="240" w:lineRule="auto"/>
              <w:jc w:val="center"/>
              <w:rPr>
                <w:rFonts w:ascii="Arial" w:hAnsi="Arial" w:cs="Arial"/>
                <w:b/>
              </w:rPr>
            </w:pPr>
            <w:r w:rsidRPr="009A64C5">
              <w:rPr>
                <w:rFonts w:ascii="Arial" w:hAnsi="Arial" w:cs="Arial"/>
                <w:b/>
              </w:rPr>
              <w:t>Admisión Continua</w:t>
            </w:r>
          </w:p>
        </w:tc>
        <w:tc>
          <w:tcPr>
            <w:tcW w:w="2042"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rsidR="00880F98" w:rsidRPr="009A64C5" w:rsidRDefault="00880F98" w:rsidP="009A64C5">
            <w:pPr>
              <w:spacing w:after="0" w:line="240" w:lineRule="auto"/>
              <w:jc w:val="center"/>
              <w:rPr>
                <w:rFonts w:ascii="Arial" w:hAnsi="Arial" w:cs="Arial"/>
                <w:b/>
              </w:rPr>
            </w:pPr>
            <w:r w:rsidRPr="009A64C5">
              <w:rPr>
                <w:rFonts w:ascii="Arial" w:hAnsi="Arial" w:cs="Arial"/>
                <w:b/>
              </w:rPr>
              <w:t>Hospitalización</w:t>
            </w:r>
          </w:p>
          <w:p w:rsidR="00880F98" w:rsidRPr="009A64C5" w:rsidRDefault="00880F98" w:rsidP="009A64C5">
            <w:pPr>
              <w:spacing w:after="0" w:line="240" w:lineRule="auto"/>
              <w:jc w:val="center"/>
              <w:rPr>
                <w:rFonts w:ascii="Arial" w:hAnsi="Arial" w:cs="Arial"/>
                <w:b/>
              </w:rPr>
            </w:pPr>
            <w:r w:rsidRPr="009A64C5">
              <w:rPr>
                <w:rFonts w:ascii="Arial" w:hAnsi="Arial" w:cs="Arial"/>
                <w:b/>
              </w:rPr>
              <w:t>Consulta Externa</w:t>
            </w:r>
          </w:p>
        </w:tc>
      </w:tr>
      <w:tr w:rsidR="00880F98" w:rsidRPr="00970F46" w:rsidTr="00880F98">
        <w:trPr>
          <w:jc w:val="center"/>
        </w:trPr>
        <w:tc>
          <w:tcPr>
            <w:tcW w:w="2419"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bookmarkStart w:id="1" w:name="_toc3155"/>
            <w:bookmarkEnd w:id="1"/>
            <w:r w:rsidRPr="00970F46">
              <w:rPr>
                <w:rFonts w:ascii="Arial" w:hAnsi="Arial" w:cs="Arial"/>
              </w:rPr>
              <w:t>Rutina</w:t>
            </w:r>
          </w:p>
        </w:tc>
        <w:tc>
          <w:tcPr>
            <w:tcW w:w="1276"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1 hora</w:t>
            </w:r>
          </w:p>
        </w:tc>
        <w:tc>
          <w:tcPr>
            <w:tcW w:w="1417"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45  minutos</w:t>
            </w:r>
          </w:p>
        </w:tc>
        <w:tc>
          <w:tcPr>
            <w:tcW w:w="1418"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1 hora</w:t>
            </w:r>
          </w:p>
        </w:tc>
        <w:tc>
          <w:tcPr>
            <w:tcW w:w="2042" w:type="dxa"/>
            <w:tcBorders>
              <w:left w:val="single" w:sz="4" w:space="0" w:color="000000"/>
              <w:bottom w:val="single" w:sz="4" w:space="0" w:color="000000"/>
              <w:right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2  horas</w:t>
            </w:r>
          </w:p>
        </w:tc>
      </w:tr>
      <w:tr w:rsidR="00880F98" w:rsidRPr="00970F46" w:rsidTr="00880F98">
        <w:trPr>
          <w:jc w:val="center"/>
        </w:trPr>
        <w:tc>
          <w:tcPr>
            <w:tcW w:w="2419"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Urgencia</w:t>
            </w:r>
          </w:p>
        </w:tc>
        <w:tc>
          <w:tcPr>
            <w:tcW w:w="1276"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45 minutos</w:t>
            </w:r>
          </w:p>
        </w:tc>
        <w:tc>
          <w:tcPr>
            <w:tcW w:w="1417"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30 minutos</w:t>
            </w:r>
          </w:p>
        </w:tc>
        <w:tc>
          <w:tcPr>
            <w:tcW w:w="1418"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45 minutos</w:t>
            </w:r>
          </w:p>
        </w:tc>
        <w:tc>
          <w:tcPr>
            <w:tcW w:w="2042" w:type="dxa"/>
            <w:tcBorders>
              <w:left w:val="single" w:sz="4" w:space="0" w:color="000000"/>
              <w:bottom w:val="single" w:sz="4" w:space="0" w:color="000000"/>
              <w:right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45 minutos</w:t>
            </w:r>
          </w:p>
        </w:tc>
      </w:tr>
      <w:tr w:rsidR="00880F98" w:rsidRPr="00970F46" w:rsidTr="00880F98">
        <w:trPr>
          <w:jc w:val="center"/>
        </w:trPr>
        <w:tc>
          <w:tcPr>
            <w:tcW w:w="2419"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Enzimas</w:t>
            </w:r>
          </w:p>
        </w:tc>
        <w:tc>
          <w:tcPr>
            <w:tcW w:w="1276"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1 hora</w:t>
            </w:r>
          </w:p>
        </w:tc>
        <w:tc>
          <w:tcPr>
            <w:tcW w:w="1417"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1 hora</w:t>
            </w:r>
          </w:p>
        </w:tc>
        <w:tc>
          <w:tcPr>
            <w:tcW w:w="1418"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1 hora</w:t>
            </w:r>
          </w:p>
        </w:tc>
        <w:tc>
          <w:tcPr>
            <w:tcW w:w="2042" w:type="dxa"/>
            <w:tcBorders>
              <w:left w:val="single" w:sz="4" w:space="0" w:color="000000"/>
              <w:bottom w:val="single" w:sz="4" w:space="0" w:color="000000"/>
              <w:right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1 hora</w:t>
            </w:r>
          </w:p>
        </w:tc>
      </w:tr>
      <w:tr w:rsidR="00880F98" w:rsidRPr="00970F46" w:rsidTr="00880F98">
        <w:trPr>
          <w:jc w:val="center"/>
        </w:trPr>
        <w:tc>
          <w:tcPr>
            <w:tcW w:w="2419"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Especial (tumorales, ginecológico, hormonales)</w:t>
            </w:r>
          </w:p>
        </w:tc>
        <w:tc>
          <w:tcPr>
            <w:tcW w:w="1276"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 horas</w:t>
            </w:r>
          </w:p>
        </w:tc>
        <w:tc>
          <w:tcPr>
            <w:tcW w:w="1417"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w:t>
            </w:r>
          </w:p>
        </w:tc>
        <w:tc>
          <w:tcPr>
            <w:tcW w:w="1418"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w:t>
            </w:r>
          </w:p>
        </w:tc>
        <w:tc>
          <w:tcPr>
            <w:tcW w:w="2042" w:type="dxa"/>
            <w:tcBorders>
              <w:left w:val="single" w:sz="4" w:space="0" w:color="000000"/>
              <w:bottom w:val="single" w:sz="4" w:space="0" w:color="000000"/>
              <w:right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  horas</w:t>
            </w:r>
          </w:p>
        </w:tc>
      </w:tr>
    </w:tbl>
    <w:p w:rsidR="00880F98" w:rsidRPr="00970F46" w:rsidRDefault="00880F98" w:rsidP="00970F46">
      <w:pPr>
        <w:spacing w:after="0" w:line="240" w:lineRule="auto"/>
        <w:rPr>
          <w:rFonts w:ascii="Arial" w:hAnsi="Arial" w:cs="Arial"/>
        </w:rPr>
      </w:pPr>
      <w:bookmarkStart w:id="2" w:name="_toc3142"/>
      <w:bookmarkEnd w:id="2"/>
    </w:p>
    <w:p w:rsidR="00880F98" w:rsidRPr="00992EB0" w:rsidRDefault="00880F98" w:rsidP="00970F46">
      <w:pPr>
        <w:spacing w:after="0" w:line="240" w:lineRule="auto"/>
        <w:rPr>
          <w:rFonts w:ascii="Arial" w:hAnsi="Arial" w:cs="Arial"/>
          <w:b/>
        </w:rPr>
      </w:pPr>
      <w:r w:rsidRPr="00992EB0">
        <w:rPr>
          <w:rFonts w:ascii="Arial" w:hAnsi="Arial" w:cs="Arial"/>
          <w:b/>
        </w:rPr>
        <w:t>Tabla 3   Tiempos de Respuesta para las Pruebas de Hematología</w:t>
      </w:r>
    </w:p>
    <w:tbl>
      <w:tblPr>
        <w:tblW w:w="7321" w:type="dxa"/>
        <w:jc w:val="center"/>
        <w:tblLayout w:type="fixed"/>
        <w:tblCellMar>
          <w:left w:w="70" w:type="dxa"/>
          <w:right w:w="70" w:type="dxa"/>
        </w:tblCellMar>
        <w:tblLook w:val="0000" w:firstRow="0" w:lastRow="0" w:firstColumn="0" w:lastColumn="0" w:noHBand="0" w:noVBand="0"/>
      </w:tblPr>
      <w:tblGrid>
        <w:gridCol w:w="1148"/>
        <w:gridCol w:w="1246"/>
        <w:gridCol w:w="1568"/>
        <w:gridCol w:w="1526"/>
        <w:gridCol w:w="1833"/>
      </w:tblGrid>
      <w:tr w:rsidR="00880F98" w:rsidRPr="009A64C5" w:rsidTr="00880F98">
        <w:trPr>
          <w:jc w:val="center"/>
        </w:trPr>
        <w:tc>
          <w:tcPr>
            <w:tcW w:w="1148" w:type="dxa"/>
            <w:tcBorders>
              <w:top w:val="single" w:sz="4" w:space="0" w:color="000000"/>
              <w:left w:val="single" w:sz="4" w:space="0" w:color="000000"/>
              <w:bottom w:val="single" w:sz="4" w:space="0" w:color="000000"/>
            </w:tcBorders>
            <w:shd w:val="clear" w:color="auto" w:fill="B8CCE4" w:themeFill="accent1" w:themeFillTint="66"/>
          </w:tcPr>
          <w:p w:rsidR="00880F98" w:rsidRPr="009A64C5" w:rsidRDefault="00880F98" w:rsidP="00970F46">
            <w:pPr>
              <w:spacing w:after="0" w:line="240" w:lineRule="auto"/>
              <w:rPr>
                <w:rFonts w:ascii="Arial" w:hAnsi="Arial" w:cs="Arial"/>
                <w:b/>
              </w:rPr>
            </w:pPr>
            <w:r w:rsidRPr="009A64C5">
              <w:rPr>
                <w:rFonts w:ascii="Arial" w:hAnsi="Arial" w:cs="Arial"/>
                <w:b/>
              </w:rPr>
              <w:t>Prueba</w:t>
            </w:r>
          </w:p>
        </w:tc>
        <w:tc>
          <w:tcPr>
            <w:tcW w:w="1246"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9A64C5" w:rsidRDefault="00880F98" w:rsidP="009A64C5">
            <w:pPr>
              <w:spacing w:after="0" w:line="240" w:lineRule="auto"/>
              <w:jc w:val="center"/>
              <w:rPr>
                <w:rFonts w:ascii="Arial" w:hAnsi="Arial" w:cs="Arial"/>
                <w:b/>
              </w:rPr>
            </w:pPr>
            <w:r w:rsidRPr="009A64C5">
              <w:rPr>
                <w:rFonts w:ascii="Arial" w:hAnsi="Arial" w:cs="Arial"/>
                <w:b/>
              </w:rPr>
              <w:t>UCI</w:t>
            </w:r>
          </w:p>
        </w:tc>
        <w:tc>
          <w:tcPr>
            <w:tcW w:w="1568"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9A64C5" w:rsidRDefault="00880F98" w:rsidP="009A64C5">
            <w:pPr>
              <w:spacing w:after="0" w:line="240" w:lineRule="auto"/>
              <w:jc w:val="center"/>
              <w:rPr>
                <w:rFonts w:ascii="Arial" w:hAnsi="Arial" w:cs="Arial"/>
                <w:b/>
              </w:rPr>
            </w:pPr>
            <w:r w:rsidRPr="009A64C5">
              <w:rPr>
                <w:rFonts w:ascii="Arial" w:hAnsi="Arial" w:cs="Arial"/>
                <w:b/>
              </w:rPr>
              <w:t>Quirófano</w:t>
            </w:r>
          </w:p>
        </w:tc>
        <w:tc>
          <w:tcPr>
            <w:tcW w:w="1526"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9A64C5" w:rsidRDefault="00880F98" w:rsidP="009A64C5">
            <w:pPr>
              <w:spacing w:after="0" w:line="240" w:lineRule="auto"/>
              <w:jc w:val="center"/>
              <w:rPr>
                <w:rFonts w:ascii="Arial" w:hAnsi="Arial" w:cs="Arial"/>
                <w:b/>
              </w:rPr>
            </w:pPr>
            <w:r w:rsidRPr="009A64C5">
              <w:rPr>
                <w:rFonts w:ascii="Arial" w:hAnsi="Arial" w:cs="Arial"/>
                <w:b/>
              </w:rPr>
              <w:t>Admisión Continua</w:t>
            </w:r>
          </w:p>
        </w:tc>
        <w:tc>
          <w:tcPr>
            <w:tcW w:w="183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rsidR="00880F98" w:rsidRPr="009A64C5" w:rsidRDefault="00880F98" w:rsidP="009A64C5">
            <w:pPr>
              <w:spacing w:after="0" w:line="240" w:lineRule="auto"/>
              <w:jc w:val="center"/>
              <w:rPr>
                <w:rFonts w:ascii="Arial" w:hAnsi="Arial" w:cs="Arial"/>
                <w:b/>
              </w:rPr>
            </w:pPr>
            <w:r w:rsidRPr="009A64C5">
              <w:rPr>
                <w:rFonts w:ascii="Arial" w:hAnsi="Arial" w:cs="Arial"/>
                <w:b/>
              </w:rPr>
              <w:t>Hospitalización</w:t>
            </w:r>
          </w:p>
          <w:p w:rsidR="00880F98" w:rsidRPr="009A64C5" w:rsidRDefault="00880F98" w:rsidP="009A64C5">
            <w:pPr>
              <w:spacing w:after="0" w:line="240" w:lineRule="auto"/>
              <w:jc w:val="center"/>
              <w:rPr>
                <w:rFonts w:ascii="Arial" w:hAnsi="Arial" w:cs="Arial"/>
                <w:b/>
              </w:rPr>
            </w:pPr>
            <w:r w:rsidRPr="009A64C5">
              <w:rPr>
                <w:rFonts w:ascii="Arial" w:hAnsi="Arial" w:cs="Arial"/>
                <w:b/>
              </w:rPr>
              <w:t>Consulta Externa</w:t>
            </w:r>
          </w:p>
        </w:tc>
      </w:tr>
      <w:tr w:rsidR="00880F98" w:rsidRPr="00970F46" w:rsidTr="00880F98">
        <w:trPr>
          <w:jc w:val="center"/>
        </w:trPr>
        <w:tc>
          <w:tcPr>
            <w:tcW w:w="1148"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Rutina</w:t>
            </w:r>
          </w:p>
        </w:tc>
        <w:tc>
          <w:tcPr>
            <w:tcW w:w="1246"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1 hora</w:t>
            </w:r>
          </w:p>
        </w:tc>
        <w:tc>
          <w:tcPr>
            <w:tcW w:w="1568"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45 minutos</w:t>
            </w:r>
          </w:p>
        </w:tc>
        <w:tc>
          <w:tcPr>
            <w:tcW w:w="1526"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1 hora</w:t>
            </w:r>
          </w:p>
        </w:tc>
        <w:tc>
          <w:tcPr>
            <w:tcW w:w="1833" w:type="dxa"/>
            <w:tcBorders>
              <w:left w:val="single" w:sz="4" w:space="0" w:color="000000"/>
              <w:bottom w:val="single" w:sz="4" w:space="0" w:color="000000"/>
              <w:right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2 horas</w:t>
            </w:r>
          </w:p>
        </w:tc>
      </w:tr>
      <w:tr w:rsidR="00880F98" w:rsidRPr="00970F46" w:rsidTr="00880F98">
        <w:trPr>
          <w:jc w:val="center"/>
        </w:trPr>
        <w:tc>
          <w:tcPr>
            <w:tcW w:w="1148"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Urgencia</w:t>
            </w:r>
          </w:p>
        </w:tc>
        <w:tc>
          <w:tcPr>
            <w:tcW w:w="1246"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45 minutos</w:t>
            </w:r>
          </w:p>
        </w:tc>
        <w:tc>
          <w:tcPr>
            <w:tcW w:w="1568"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30 minutos</w:t>
            </w:r>
          </w:p>
        </w:tc>
        <w:tc>
          <w:tcPr>
            <w:tcW w:w="1526"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45 minutos</w:t>
            </w:r>
          </w:p>
        </w:tc>
        <w:tc>
          <w:tcPr>
            <w:tcW w:w="1833" w:type="dxa"/>
            <w:tcBorders>
              <w:left w:val="single" w:sz="4" w:space="0" w:color="000000"/>
              <w:bottom w:val="single" w:sz="4" w:space="0" w:color="000000"/>
              <w:right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45 minutos</w:t>
            </w:r>
          </w:p>
        </w:tc>
      </w:tr>
      <w:tr w:rsidR="00880F98" w:rsidRPr="00970F46" w:rsidTr="00880F98">
        <w:trPr>
          <w:jc w:val="center"/>
        </w:trPr>
        <w:tc>
          <w:tcPr>
            <w:tcW w:w="1148"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Biometría Hemática Completa</w:t>
            </w:r>
          </w:p>
        </w:tc>
        <w:tc>
          <w:tcPr>
            <w:tcW w:w="1246"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2 horas</w:t>
            </w:r>
          </w:p>
        </w:tc>
        <w:tc>
          <w:tcPr>
            <w:tcW w:w="1568"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30 minutos</w:t>
            </w:r>
          </w:p>
        </w:tc>
        <w:tc>
          <w:tcPr>
            <w:tcW w:w="1526"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45 minutos</w:t>
            </w:r>
          </w:p>
        </w:tc>
        <w:tc>
          <w:tcPr>
            <w:tcW w:w="1833" w:type="dxa"/>
            <w:tcBorders>
              <w:left w:val="single" w:sz="4" w:space="0" w:color="000000"/>
              <w:bottom w:val="single" w:sz="4" w:space="0" w:color="000000"/>
              <w:right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2  horas</w:t>
            </w:r>
          </w:p>
        </w:tc>
      </w:tr>
      <w:tr w:rsidR="00880F98" w:rsidRPr="00970F46" w:rsidTr="00880F98">
        <w:trPr>
          <w:jc w:val="center"/>
        </w:trPr>
        <w:tc>
          <w:tcPr>
            <w:tcW w:w="1148"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Especial(tumorales, ginecológico, hormonales)</w:t>
            </w:r>
          </w:p>
        </w:tc>
        <w:tc>
          <w:tcPr>
            <w:tcW w:w="1246"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 horas</w:t>
            </w:r>
          </w:p>
        </w:tc>
        <w:tc>
          <w:tcPr>
            <w:tcW w:w="1568"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w:t>
            </w:r>
          </w:p>
        </w:tc>
        <w:tc>
          <w:tcPr>
            <w:tcW w:w="1526"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w:t>
            </w:r>
          </w:p>
        </w:tc>
        <w:tc>
          <w:tcPr>
            <w:tcW w:w="1833" w:type="dxa"/>
            <w:tcBorders>
              <w:left w:val="single" w:sz="4" w:space="0" w:color="000000"/>
              <w:bottom w:val="single" w:sz="4" w:space="0" w:color="000000"/>
              <w:right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  horas</w:t>
            </w:r>
          </w:p>
        </w:tc>
      </w:tr>
    </w:tbl>
    <w:p w:rsidR="00880F98" w:rsidRPr="00970F46" w:rsidRDefault="00880F98" w:rsidP="00970F46">
      <w:pPr>
        <w:spacing w:after="0" w:line="240" w:lineRule="auto"/>
        <w:rPr>
          <w:rFonts w:ascii="Arial" w:hAnsi="Arial" w:cs="Arial"/>
        </w:rPr>
      </w:pPr>
    </w:p>
    <w:p w:rsidR="00880F98" w:rsidRPr="00992EB0" w:rsidRDefault="00880F98" w:rsidP="00970F46">
      <w:pPr>
        <w:spacing w:after="0" w:line="240" w:lineRule="auto"/>
        <w:rPr>
          <w:rFonts w:ascii="Arial" w:hAnsi="Arial" w:cs="Arial"/>
          <w:b/>
        </w:rPr>
      </w:pPr>
      <w:r w:rsidRPr="00992EB0">
        <w:rPr>
          <w:rFonts w:ascii="Arial" w:hAnsi="Arial" w:cs="Arial"/>
          <w:b/>
        </w:rPr>
        <w:t>Tabla 4   Tiempos de Respuesta para Resultados de Parasitología yMicrobiología</w:t>
      </w:r>
    </w:p>
    <w:p w:rsidR="00880F98" w:rsidRPr="00970F46" w:rsidRDefault="00880F98" w:rsidP="00970F46">
      <w:pPr>
        <w:spacing w:after="0" w:line="240" w:lineRule="auto"/>
        <w:rPr>
          <w:rFonts w:ascii="Arial" w:hAnsi="Arial" w:cs="Arial"/>
        </w:rPr>
      </w:pPr>
    </w:p>
    <w:tbl>
      <w:tblPr>
        <w:tblW w:w="8371" w:type="dxa"/>
        <w:jc w:val="center"/>
        <w:tblLayout w:type="fixed"/>
        <w:tblCellMar>
          <w:left w:w="70" w:type="dxa"/>
          <w:right w:w="70" w:type="dxa"/>
        </w:tblCellMar>
        <w:tblLook w:val="0000" w:firstRow="0" w:lastRow="0" w:firstColumn="0" w:lastColumn="0" w:noHBand="0" w:noVBand="0"/>
      </w:tblPr>
      <w:tblGrid>
        <w:gridCol w:w="1652"/>
        <w:gridCol w:w="1414"/>
        <w:gridCol w:w="1624"/>
        <w:gridCol w:w="1651"/>
        <w:gridCol w:w="2030"/>
      </w:tblGrid>
      <w:tr w:rsidR="00880F98" w:rsidRPr="009A64C5" w:rsidTr="00880F98">
        <w:trPr>
          <w:trHeight w:val="759"/>
          <w:jc w:val="center"/>
        </w:trPr>
        <w:tc>
          <w:tcPr>
            <w:tcW w:w="1652"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9A64C5" w:rsidRDefault="00880F98" w:rsidP="00261589">
            <w:pPr>
              <w:spacing w:after="0" w:line="240" w:lineRule="auto"/>
              <w:jc w:val="center"/>
              <w:rPr>
                <w:rFonts w:ascii="Arial" w:hAnsi="Arial" w:cs="Arial"/>
                <w:b/>
              </w:rPr>
            </w:pPr>
            <w:r w:rsidRPr="009A64C5">
              <w:rPr>
                <w:rFonts w:ascii="Arial" w:hAnsi="Arial" w:cs="Arial"/>
                <w:b/>
              </w:rPr>
              <w:t>Prueba</w:t>
            </w:r>
          </w:p>
        </w:tc>
        <w:tc>
          <w:tcPr>
            <w:tcW w:w="1414"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9A64C5" w:rsidRDefault="00880F98" w:rsidP="009A64C5">
            <w:pPr>
              <w:spacing w:after="0" w:line="240" w:lineRule="auto"/>
              <w:jc w:val="center"/>
              <w:rPr>
                <w:rFonts w:ascii="Arial" w:hAnsi="Arial" w:cs="Arial"/>
                <w:b/>
              </w:rPr>
            </w:pPr>
            <w:r w:rsidRPr="009A64C5">
              <w:rPr>
                <w:rFonts w:ascii="Arial" w:hAnsi="Arial" w:cs="Arial"/>
                <w:b/>
              </w:rPr>
              <w:t>UCI</w:t>
            </w:r>
          </w:p>
        </w:tc>
        <w:tc>
          <w:tcPr>
            <w:tcW w:w="1624"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9A64C5" w:rsidRDefault="00880F98" w:rsidP="009A64C5">
            <w:pPr>
              <w:spacing w:after="0" w:line="240" w:lineRule="auto"/>
              <w:jc w:val="center"/>
              <w:rPr>
                <w:rFonts w:ascii="Arial" w:hAnsi="Arial" w:cs="Arial"/>
                <w:b/>
              </w:rPr>
            </w:pPr>
            <w:r w:rsidRPr="009A64C5">
              <w:rPr>
                <w:rFonts w:ascii="Arial" w:hAnsi="Arial" w:cs="Arial"/>
                <w:b/>
              </w:rPr>
              <w:t>Quirófano</w:t>
            </w:r>
          </w:p>
        </w:tc>
        <w:tc>
          <w:tcPr>
            <w:tcW w:w="1651"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9A64C5" w:rsidRDefault="00880F98" w:rsidP="009A64C5">
            <w:pPr>
              <w:spacing w:after="0" w:line="240" w:lineRule="auto"/>
              <w:jc w:val="center"/>
              <w:rPr>
                <w:rFonts w:ascii="Arial" w:hAnsi="Arial" w:cs="Arial"/>
                <w:b/>
              </w:rPr>
            </w:pPr>
            <w:r w:rsidRPr="009A64C5">
              <w:rPr>
                <w:rFonts w:ascii="Arial" w:hAnsi="Arial" w:cs="Arial"/>
                <w:b/>
              </w:rPr>
              <w:t>Admisión Continua</w:t>
            </w:r>
          </w:p>
        </w:tc>
        <w:tc>
          <w:tcPr>
            <w:tcW w:w="203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rsidR="00880F98" w:rsidRPr="009A64C5" w:rsidRDefault="00880F98" w:rsidP="009A64C5">
            <w:pPr>
              <w:spacing w:after="0" w:line="240" w:lineRule="auto"/>
              <w:jc w:val="center"/>
              <w:rPr>
                <w:rFonts w:ascii="Arial" w:hAnsi="Arial" w:cs="Arial"/>
                <w:b/>
              </w:rPr>
            </w:pPr>
            <w:r w:rsidRPr="009A64C5">
              <w:rPr>
                <w:rFonts w:ascii="Arial" w:hAnsi="Arial" w:cs="Arial"/>
                <w:b/>
              </w:rPr>
              <w:t>Hospitalización consulta Externa</w:t>
            </w:r>
          </w:p>
        </w:tc>
      </w:tr>
      <w:tr w:rsidR="00880F98" w:rsidRPr="00970F46" w:rsidTr="00880F98">
        <w:trPr>
          <w:jc w:val="center"/>
        </w:trPr>
        <w:tc>
          <w:tcPr>
            <w:tcW w:w="1652"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Gram</w:t>
            </w:r>
          </w:p>
        </w:tc>
        <w:tc>
          <w:tcPr>
            <w:tcW w:w="1414"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1 hora</w:t>
            </w:r>
          </w:p>
        </w:tc>
        <w:tc>
          <w:tcPr>
            <w:tcW w:w="1624"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45 minutos</w:t>
            </w:r>
          </w:p>
        </w:tc>
        <w:tc>
          <w:tcPr>
            <w:tcW w:w="1651"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1 hora</w:t>
            </w:r>
          </w:p>
        </w:tc>
        <w:tc>
          <w:tcPr>
            <w:tcW w:w="2030" w:type="dxa"/>
            <w:tcBorders>
              <w:left w:val="single" w:sz="4" w:space="0" w:color="000000"/>
              <w:bottom w:val="single" w:sz="4" w:space="0" w:color="000000"/>
              <w:right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2 horas</w:t>
            </w:r>
          </w:p>
        </w:tc>
      </w:tr>
      <w:tr w:rsidR="00880F98" w:rsidRPr="00970F46" w:rsidTr="00880F98">
        <w:trPr>
          <w:jc w:val="center"/>
        </w:trPr>
        <w:tc>
          <w:tcPr>
            <w:tcW w:w="1652"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Urgencia</w:t>
            </w:r>
          </w:p>
        </w:tc>
        <w:tc>
          <w:tcPr>
            <w:tcW w:w="1414"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45 minutos</w:t>
            </w:r>
          </w:p>
        </w:tc>
        <w:tc>
          <w:tcPr>
            <w:tcW w:w="1624"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45 minutos</w:t>
            </w:r>
          </w:p>
        </w:tc>
        <w:tc>
          <w:tcPr>
            <w:tcW w:w="1651"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45 minutos</w:t>
            </w:r>
          </w:p>
        </w:tc>
        <w:tc>
          <w:tcPr>
            <w:tcW w:w="2030" w:type="dxa"/>
            <w:tcBorders>
              <w:left w:val="single" w:sz="4" w:space="0" w:color="000000"/>
              <w:bottom w:val="single" w:sz="4" w:space="0" w:color="000000"/>
              <w:right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45 minutos</w:t>
            </w:r>
          </w:p>
        </w:tc>
      </w:tr>
      <w:tr w:rsidR="00880F98" w:rsidRPr="00970F46" w:rsidTr="00880F98">
        <w:trPr>
          <w:jc w:val="center"/>
        </w:trPr>
        <w:tc>
          <w:tcPr>
            <w:tcW w:w="1652" w:type="dxa"/>
            <w:tcBorders>
              <w:left w:val="single" w:sz="4" w:space="0" w:color="000000"/>
              <w:bottom w:val="single" w:sz="4" w:space="0" w:color="000000"/>
            </w:tcBorders>
          </w:tcPr>
          <w:p w:rsidR="00880F98" w:rsidRPr="00970F46" w:rsidRDefault="00880F98" w:rsidP="00970F46">
            <w:pPr>
              <w:spacing w:after="0" w:line="240" w:lineRule="auto"/>
              <w:rPr>
                <w:rFonts w:ascii="Arial" w:hAnsi="Arial" w:cs="Arial"/>
              </w:rPr>
            </w:pPr>
            <w:r w:rsidRPr="00970F46">
              <w:rPr>
                <w:rFonts w:ascii="Arial" w:hAnsi="Arial" w:cs="Arial"/>
              </w:rPr>
              <w:t>Urocultivos</w:t>
            </w:r>
          </w:p>
        </w:tc>
        <w:tc>
          <w:tcPr>
            <w:tcW w:w="1414"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72  horas</w:t>
            </w:r>
          </w:p>
        </w:tc>
        <w:tc>
          <w:tcPr>
            <w:tcW w:w="1624"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w:t>
            </w:r>
          </w:p>
        </w:tc>
        <w:tc>
          <w:tcPr>
            <w:tcW w:w="1651"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w:t>
            </w:r>
          </w:p>
        </w:tc>
        <w:tc>
          <w:tcPr>
            <w:tcW w:w="2030" w:type="dxa"/>
            <w:tcBorders>
              <w:left w:val="single" w:sz="4" w:space="0" w:color="000000"/>
              <w:bottom w:val="single" w:sz="4" w:space="0" w:color="000000"/>
              <w:right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72  horas</w:t>
            </w:r>
          </w:p>
        </w:tc>
      </w:tr>
      <w:tr w:rsidR="00880F98" w:rsidRPr="00970F46" w:rsidTr="00880F98">
        <w:trPr>
          <w:jc w:val="center"/>
        </w:trPr>
        <w:tc>
          <w:tcPr>
            <w:tcW w:w="1652"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Cultivos de Secreciones, catéter, aspirados, etc.</w:t>
            </w:r>
          </w:p>
        </w:tc>
        <w:tc>
          <w:tcPr>
            <w:tcW w:w="1414"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72 horas</w:t>
            </w:r>
          </w:p>
        </w:tc>
        <w:tc>
          <w:tcPr>
            <w:tcW w:w="1624"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72 horas</w:t>
            </w:r>
          </w:p>
        </w:tc>
        <w:tc>
          <w:tcPr>
            <w:tcW w:w="1651"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72  horas</w:t>
            </w:r>
          </w:p>
        </w:tc>
        <w:tc>
          <w:tcPr>
            <w:tcW w:w="2030" w:type="dxa"/>
            <w:tcBorders>
              <w:left w:val="single" w:sz="4" w:space="0" w:color="000000"/>
              <w:bottom w:val="single" w:sz="4" w:space="0" w:color="000000"/>
              <w:right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72 horas</w:t>
            </w:r>
          </w:p>
        </w:tc>
      </w:tr>
      <w:tr w:rsidR="00880F98" w:rsidRPr="00970F46" w:rsidTr="00880F98">
        <w:trPr>
          <w:jc w:val="center"/>
        </w:trPr>
        <w:tc>
          <w:tcPr>
            <w:tcW w:w="1652"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Hemocultivos</w:t>
            </w:r>
          </w:p>
        </w:tc>
        <w:tc>
          <w:tcPr>
            <w:tcW w:w="1414"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72 a 96hrs</w:t>
            </w:r>
          </w:p>
        </w:tc>
        <w:tc>
          <w:tcPr>
            <w:tcW w:w="1624"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72 a 96hrs</w:t>
            </w:r>
          </w:p>
        </w:tc>
        <w:tc>
          <w:tcPr>
            <w:tcW w:w="1651"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72 a 96hrs</w:t>
            </w:r>
          </w:p>
        </w:tc>
        <w:tc>
          <w:tcPr>
            <w:tcW w:w="2030" w:type="dxa"/>
            <w:tcBorders>
              <w:left w:val="single" w:sz="4" w:space="0" w:color="000000"/>
              <w:bottom w:val="single" w:sz="4" w:space="0" w:color="000000"/>
              <w:right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72 a 96hrs</w:t>
            </w:r>
          </w:p>
        </w:tc>
      </w:tr>
      <w:tr w:rsidR="00880F98" w:rsidRPr="00970F46" w:rsidTr="00880F98">
        <w:trPr>
          <w:jc w:val="center"/>
        </w:trPr>
        <w:tc>
          <w:tcPr>
            <w:tcW w:w="1652"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Cultivos especiales (micobacterium, hongos celulares)</w:t>
            </w:r>
          </w:p>
        </w:tc>
        <w:tc>
          <w:tcPr>
            <w:tcW w:w="1414"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45 días</w:t>
            </w:r>
          </w:p>
        </w:tc>
        <w:tc>
          <w:tcPr>
            <w:tcW w:w="1624"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45 días</w:t>
            </w:r>
          </w:p>
        </w:tc>
        <w:tc>
          <w:tcPr>
            <w:tcW w:w="1651"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45  días</w:t>
            </w:r>
          </w:p>
        </w:tc>
        <w:tc>
          <w:tcPr>
            <w:tcW w:w="2030" w:type="dxa"/>
            <w:tcBorders>
              <w:left w:val="single" w:sz="4" w:space="0" w:color="000000"/>
              <w:bottom w:val="single" w:sz="4" w:space="0" w:color="000000"/>
              <w:right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15 -20 días</w:t>
            </w:r>
          </w:p>
        </w:tc>
      </w:tr>
      <w:tr w:rsidR="00880F98" w:rsidRPr="00970F46" w:rsidTr="00880F98">
        <w:trPr>
          <w:trHeight w:val="444"/>
          <w:jc w:val="center"/>
        </w:trPr>
        <w:tc>
          <w:tcPr>
            <w:tcW w:w="1652"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Otras tinciones</w:t>
            </w:r>
          </w:p>
        </w:tc>
        <w:tc>
          <w:tcPr>
            <w:tcW w:w="1414"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2 horas</w:t>
            </w:r>
          </w:p>
        </w:tc>
        <w:tc>
          <w:tcPr>
            <w:tcW w:w="1624"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2 horas</w:t>
            </w:r>
          </w:p>
        </w:tc>
        <w:tc>
          <w:tcPr>
            <w:tcW w:w="1651" w:type="dxa"/>
            <w:tcBorders>
              <w:left w:val="single" w:sz="4" w:space="0" w:color="000000"/>
              <w:bottom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2 horas</w:t>
            </w:r>
          </w:p>
        </w:tc>
        <w:tc>
          <w:tcPr>
            <w:tcW w:w="2030" w:type="dxa"/>
            <w:tcBorders>
              <w:left w:val="single" w:sz="4" w:space="0" w:color="000000"/>
              <w:bottom w:val="single" w:sz="4" w:space="0" w:color="000000"/>
              <w:right w:val="single" w:sz="4" w:space="0" w:color="000000"/>
            </w:tcBorders>
            <w:vAlign w:val="center"/>
          </w:tcPr>
          <w:p w:rsidR="00880F98" w:rsidRPr="00970F46" w:rsidRDefault="00880F98" w:rsidP="009A64C5">
            <w:pPr>
              <w:spacing w:after="0" w:line="240" w:lineRule="auto"/>
              <w:jc w:val="center"/>
              <w:rPr>
                <w:rFonts w:ascii="Arial" w:hAnsi="Arial" w:cs="Arial"/>
              </w:rPr>
            </w:pPr>
            <w:r w:rsidRPr="00970F46">
              <w:rPr>
                <w:rFonts w:ascii="Arial" w:hAnsi="Arial" w:cs="Arial"/>
              </w:rPr>
              <w:t>2  horas</w:t>
            </w:r>
          </w:p>
        </w:tc>
      </w:tr>
    </w:tbl>
    <w:p w:rsidR="00880F98" w:rsidRPr="00970F46" w:rsidRDefault="00880F98" w:rsidP="00970F46">
      <w:pPr>
        <w:spacing w:after="0" w:line="240" w:lineRule="auto"/>
        <w:rPr>
          <w:rFonts w:ascii="Arial" w:hAnsi="Arial" w:cs="Arial"/>
        </w:rPr>
      </w:pPr>
    </w:p>
    <w:p w:rsidR="00880F98" w:rsidRPr="009A64C5" w:rsidRDefault="00880F98" w:rsidP="00970F46">
      <w:pPr>
        <w:spacing w:after="0" w:line="240" w:lineRule="auto"/>
        <w:rPr>
          <w:rFonts w:ascii="Arial" w:hAnsi="Arial" w:cs="Arial"/>
          <w:b/>
        </w:rPr>
      </w:pPr>
      <w:bookmarkStart w:id="3" w:name="_toc3477"/>
      <w:bookmarkEnd w:id="3"/>
    </w:p>
    <w:p w:rsidR="00880F98" w:rsidRPr="00970F46" w:rsidRDefault="00880F98" w:rsidP="00970F46">
      <w:pPr>
        <w:spacing w:after="0" w:line="240" w:lineRule="auto"/>
        <w:rPr>
          <w:rFonts w:ascii="Arial" w:hAnsi="Arial" w:cs="Arial"/>
        </w:rPr>
      </w:pPr>
    </w:p>
    <w:tbl>
      <w:tblPr>
        <w:tblW w:w="8371" w:type="dxa"/>
        <w:jc w:val="center"/>
        <w:tblLayout w:type="fixed"/>
        <w:tblCellMar>
          <w:left w:w="70" w:type="dxa"/>
          <w:right w:w="70" w:type="dxa"/>
        </w:tblCellMar>
        <w:tblLook w:val="0000" w:firstRow="0" w:lastRow="0" w:firstColumn="0" w:lastColumn="0" w:noHBand="0" w:noVBand="0"/>
      </w:tblPr>
      <w:tblGrid>
        <w:gridCol w:w="1652"/>
        <w:gridCol w:w="1428"/>
        <w:gridCol w:w="1610"/>
        <w:gridCol w:w="1693"/>
        <w:gridCol w:w="1988"/>
      </w:tblGrid>
      <w:tr w:rsidR="00880F98" w:rsidRPr="009A64C5" w:rsidTr="00880F98">
        <w:trPr>
          <w:jc w:val="center"/>
        </w:trPr>
        <w:tc>
          <w:tcPr>
            <w:tcW w:w="1652"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9A64C5" w:rsidRDefault="00880F98" w:rsidP="009A64C5">
            <w:pPr>
              <w:spacing w:after="0" w:line="240" w:lineRule="auto"/>
              <w:jc w:val="center"/>
              <w:rPr>
                <w:rFonts w:ascii="Arial" w:hAnsi="Arial" w:cs="Arial"/>
                <w:b/>
              </w:rPr>
            </w:pPr>
            <w:r w:rsidRPr="009A64C5">
              <w:rPr>
                <w:rFonts w:ascii="Arial" w:hAnsi="Arial" w:cs="Arial"/>
                <w:b/>
              </w:rPr>
              <w:t>Prueba</w:t>
            </w:r>
          </w:p>
        </w:tc>
        <w:tc>
          <w:tcPr>
            <w:tcW w:w="1428"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9A64C5" w:rsidRDefault="00880F98" w:rsidP="009A64C5">
            <w:pPr>
              <w:spacing w:after="0" w:line="240" w:lineRule="auto"/>
              <w:jc w:val="center"/>
              <w:rPr>
                <w:rFonts w:ascii="Arial" w:hAnsi="Arial" w:cs="Arial"/>
                <w:b/>
              </w:rPr>
            </w:pPr>
            <w:r w:rsidRPr="009A64C5">
              <w:rPr>
                <w:rFonts w:ascii="Arial" w:hAnsi="Arial" w:cs="Arial"/>
                <w:b/>
              </w:rPr>
              <w:t>UCI</w:t>
            </w:r>
          </w:p>
        </w:tc>
        <w:tc>
          <w:tcPr>
            <w:tcW w:w="1610"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9A64C5" w:rsidRDefault="00880F98" w:rsidP="009A64C5">
            <w:pPr>
              <w:spacing w:after="0" w:line="240" w:lineRule="auto"/>
              <w:jc w:val="center"/>
              <w:rPr>
                <w:rFonts w:ascii="Arial" w:hAnsi="Arial" w:cs="Arial"/>
                <w:b/>
              </w:rPr>
            </w:pPr>
            <w:r w:rsidRPr="009A64C5">
              <w:rPr>
                <w:rFonts w:ascii="Arial" w:hAnsi="Arial" w:cs="Arial"/>
                <w:b/>
              </w:rPr>
              <w:t>Quirófano</w:t>
            </w:r>
          </w:p>
        </w:tc>
        <w:tc>
          <w:tcPr>
            <w:tcW w:w="1693"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9A64C5" w:rsidRDefault="00880F98" w:rsidP="009A64C5">
            <w:pPr>
              <w:spacing w:after="0" w:line="240" w:lineRule="auto"/>
              <w:jc w:val="center"/>
              <w:rPr>
                <w:rFonts w:ascii="Arial" w:hAnsi="Arial" w:cs="Arial"/>
                <w:b/>
              </w:rPr>
            </w:pPr>
            <w:r w:rsidRPr="009A64C5">
              <w:rPr>
                <w:rFonts w:ascii="Arial" w:hAnsi="Arial" w:cs="Arial"/>
                <w:b/>
              </w:rPr>
              <w:t>Admisión Continua</w:t>
            </w:r>
          </w:p>
        </w:tc>
        <w:tc>
          <w:tcPr>
            <w:tcW w:w="1988"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rsidR="00880F98" w:rsidRPr="009A64C5" w:rsidRDefault="00880F98" w:rsidP="009A64C5">
            <w:pPr>
              <w:spacing w:after="0" w:line="240" w:lineRule="auto"/>
              <w:jc w:val="center"/>
              <w:rPr>
                <w:rFonts w:ascii="Arial" w:hAnsi="Arial" w:cs="Arial"/>
                <w:b/>
              </w:rPr>
            </w:pPr>
            <w:r w:rsidRPr="009A64C5">
              <w:rPr>
                <w:rFonts w:ascii="Arial" w:hAnsi="Arial" w:cs="Arial"/>
                <w:b/>
              </w:rPr>
              <w:t>Hospitalización consulta Externa</w:t>
            </w:r>
          </w:p>
        </w:tc>
      </w:tr>
      <w:tr w:rsidR="00880F98" w:rsidRPr="00970F46" w:rsidTr="00880F98">
        <w:trPr>
          <w:jc w:val="center"/>
        </w:trPr>
        <w:tc>
          <w:tcPr>
            <w:tcW w:w="1652"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Rutina</w:t>
            </w:r>
          </w:p>
        </w:tc>
        <w:tc>
          <w:tcPr>
            <w:tcW w:w="1428"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1 hora</w:t>
            </w:r>
          </w:p>
        </w:tc>
        <w:tc>
          <w:tcPr>
            <w:tcW w:w="1610"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1 hora</w:t>
            </w:r>
          </w:p>
        </w:tc>
        <w:tc>
          <w:tcPr>
            <w:tcW w:w="1693"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1horas</w:t>
            </w:r>
          </w:p>
        </w:tc>
        <w:tc>
          <w:tcPr>
            <w:tcW w:w="1988" w:type="dxa"/>
            <w:tcBorders>
              <w:left w:val="single" w:sz="4" w:space="0" w:color="000000"/>
              <w:bottom w:val="single" w:sz="4" w:space="0" w:color="000000"/>
              <w:right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2 horas</w:t>
            </w:r>
          </w:p>
        </w:tc>
      </w:tr>
      <w:tr w:rsidR="00880F98" w:rsidRPr="00970F46" w:rsidTr="00880F98">
        <w:trPr>
          <w:jc w:val="center"/>
        </w:trPr>
        <w:tc>
          <w:tcPr>
            <w:tcW w:w="1652"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Urgencia</w:t>
            </w:r>
          </w:p>
        </w:tc>
        <w:tc>
          <w:tcPr>
            <w:tcW w:w="1428"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45 minutos</w:t>
            </w:r>
          </w:p>
        </w:tc>
        <w:tc>
          <w:tcPr>
            <w:tcW w:w="1610"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30 minutos</w:t>
            </w:r>
          </w:p>
        </w:tc>
        <w:tc>
          <w:tcPr>
            <w:tcW w:w="1693"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30 minutos</w:t>
            </w:r>
          </w:p>
        </w:tc>
        <w:tc>
          <w:tcPr>
            <w:tcW w:w="1988" w:type="dxa"/>
            <w:tcBorders>
              <w:left w:val="single" w:sz="4" w:space="0" w:color="000000"/>
              <w:bottom w:val="single" w:sz="4" w:space="0" w:color="000000"/>
              <w:right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1 horas</w:t>
            </w:r>
          </w:p>
        </w:tc>
      </w:tr>
      <w:tr w:rsidR="00880F98" w:rsidRPr="00970F46" w:rsidTr="00880F98">
        <w:trPr>
          <w:jc w:val="center"/>
        </w:trPr>
        <w:tc>
          <w:tcPr>
            <w:tcW w:w="1652"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Electrólitos, Depuraciones</w:t>
            </w:r>
          </w:p>
        </w:tc>
        <w:tc>
          <w:tcPr>
            <w:tcW w:w="1428"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2 horas</w:t>
            </w:r>
          </w:p>
        </w:tc>
        <w:tc>
          <w:tcPr>
            <w:tcW w:w="1610"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w:t>
            </w:r>
          </w:p>
        </w:tc>
        <w:tc>
          <w:tcPr>
            <w:tcW w:w="1693"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1hora</w:t>
            </w:r>
          </w:p>
        </w:tc>
        <w:tc>
          <w:tcPr>
            <w:tcW w:w="1988" w:type="dxa"/>
            <w:tcBorders>
              <w:left w:val="single" w:sz="4" w:space="0" w:color="000000"/>
              <w:bottom w:val="single" w:sz="4" w:space="0" w:color="000000"/>
              <w:right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2  horas</w:t>
            </w:r>
          </w:p>
        </w:tc>
      </w:tr>
      <w:tr w:rsidR="00880F98" w:rsidRPr="00970F46" w:rsidTr="00880F98">
        <w:trPr>
          <w:jc w:val="center"/>
        </w:trPr>
        <w:tc>
          <w:tcPr>
            <w:tcW w:w="1652"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Especial</w:t>
            </w:r>
          </w:p>
        </w:tc>
        <w:tc>
          <w:tcPr>
            <w:tcW w:w="1428"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1-3 días</w:t>
            </w:r>
          </w:p>
        </w:tc>
        <w:tc>
          <w:tcPr>
            <w:tcW w:w="1610"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w:t>
            </w:r>
          </w:p>
        </w:tc>
        <w:tc>
          <w:tcPr>
            <w:tcW w:w="1693"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1hora</w:t>
            </w:r>
          </w:p>
        </w:tc>
        <w:tc>
          <w:tcPr>
            <w:tcW w:w="1988" w:type="dxa"/>
            <w:tcBorders>
              <w:left w:val="single" w:sz="4" w:space="0" w:color="000000"/>
              <w:bottom w:val="single" w:sz="4" w:space="0" w:color="000000"/>
              <w:right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6  horas</w:t>
            </w:r>
          </w:p>
        </w:tc>
      </w:tr>
    </w:tbl>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rPr>
          <w:rFonts w:ascii="Arial" w:hAnsi="Arial" w:cs="Arial"/>
        </w:rPr>
      </w:pPr>
    </w:p>
    <w:p w:rsidR="00880F98" w:rsidRPr="00261589" w:rsidRDefault="00880F98" w:rsidP="00970F46">
      <w:pPr>
        <w:spacing w:after="0" w:line="240" w:lineRule="auto"/>
        <w:rPr>
          <w:rFonts w:ascii="Arial" w:hAnsi="Arial" w:cs="Arial"/>
          <w:b/>
        </w:rPr>
      </w:pPr>
      <w:r w:rsidRPr="00261589">
        <w:rPr>
          <w:rFonts w:ascii="Arial" w:hAnsi="Arial" w:cs="Arial"/>
          <w:b/>
        </w:rPr>
        <w:t>Tabla 6    Tiempos de Respuesta para Hormonal, Toxicología Medicamentos y Marcadores Tumorales</w:t>
      </w:r>
    </w:p>
    <w:p w:rsidR="00880F98" w:rsidRPr="00970F46" w:rsidRDefault="00880F98" w:rsidP="00970F46">
      <w:pPr>
        <w:spacing w:after="0" w:line="240" w:lineRule="auto"/>
        <w:rPr>
          <w:rFonts w:ascii="Arial" w:hAnsi="Arial" w:cs="Arial"/>
        </w:rPr>
      </w:pPr>
    </w:p>
    <w:tbl>
      <w:tblPr>
        <w:tblW w:w="8371" w:type="dxa"/>
        <w:jc w:val="center"/>
        <w:tblLayout w:type="fixed"/>
        <w:tblCellMar>
          <w:left w:w="70" w:type="dxa"/>
          <w:right w:w="70" w:type="dxa"/>
        </w:tblCellMar>
        <w:tblLook w:val="0000" w:firstRow="0" w:lastRow="0" w:firstColumn="0" w:lastColumn="0" w:noHBand="0" w:noVBand="0"/>
      </w:tblPr>
      <w:tblGrid>
        <w:gridCol w:w="1652"/>
        <w:gridCol w:w="1428"/>
        <w:gridCol w:w="1610"/>
        <w:gridCol w:w="1693"/>
        <w:gridCol w:w="1988"/>
      </w:tblGrid>
      <w:tr w:rsidR="00880F98" w:rsidRPr="00261589" w:rsidTr="00880F98">
        <w:trPr>
          <w:jc w:val="center"/>
        </w:trPr>
        <w:tc>
          <w:tcPr>
            <w:tcW w:w="1652"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261589" w:rsidRDefault="00880F98" w:rsidP="00261589">
            <w:pPr>
              <w:spacing w:after="0" w:line="240" w:lineRule="auto"/>
              <w:jc w:val="center"/>
              <w:rPr>
                <w:rFonts w:ascii="Arial" w:hAnsi="Arial" w:cs="Arial"/>
                <w:b/>
              </w:rPr>
            </w:pPr>
            <w:r w:rsidRPr="00261589">
              <w:rPr>
                <w:rFonts w:ascii="Arial" w:hAnsi="Arial" w:cs="Arial"/>
                <w:b/>
              </w:rPr>
              <w:t>Prueba</w:t>
            </w:r>
          </w:p>
        </w:tc>
        <w:tc>
          <w:tcPr>
            <w:tcW w:w="1428"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261589" w:rsidRDefault="00880F98" w:rsidP="00261589">
            <w:pPr>
              <w:spacing w:after="0" w:line="240" w:lineRule="auto"/>
              <w:jc w:val="center"/>
              <w:rPr>
                <w:rFonts w:ascii="Arial" w:hAnsi="Arial" w:cs="Arial"/>
                <w:b/>
              </w:rPr>
            </w:pPr>
            <w:r w:rsidRPr="00261589">
              <w:rPr>
                <w:rFonts w:ascii="Arial" w:hAnsi="Arial" w:cs="Arial"/>
                <w:b/>
              </w:rPr>
              <w:t>UCI</w:t>
            </w:r>
          </w:p>
        </w:tc>
        <w:tc>
          <w:tcPr>
            <w:tcW w:w="1610"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261589" w:rsidRDefault="00880F98" w:rsidP="00261589">
            <w:pPr>
              <w:spacing w:after="0" w:line="240" w:lineRule="auto"/>
              <w:jc w:val="center"/>
              <w:rPr>
                <w:rFonts w:ascii="Arial" w:hAnsi="Arial" w:cs="Arial"/>
                <w:b/>
              </w:rPr>
            </w:pPr>
            <w:r w:rsidRPr="00261589">
              <w:rPr>
                <w:rFonts w:ascii="Arial" w:hAnsi="Arial" w:cs="Arial"/>
                <w:b/>
              </w:rPr>
              <w:t>Quirófano</w:t>
            </w:r>
          </w:p>
        </w:tc>
        <w:tc>
          <w:tcPr>
            <w:tcW w:w="1693"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261589" w:rsidRDefault="00880F98" w:rsidP="00261589">
            <w:pPr>
              <w:spacing w:after="0" w:line="240" w:lineRule="auto"/>
              <w:jc w:val="center"/>
              <w:rPr>
                <w:rFonts w:ascii="Arial" w:hAnsi="Arial" w:cs="Arial"/>
                <w:b/>
              </w:rPr>
            </w:pPr>
            <w:r w:rsidRPr="00261589">
              <w:rPr>
                <w:rFonts w:ascii="Arial" w:hAnsi="Arial" w:cs="Arial"/>
                <w:b/>
              </w:rPr>
              <w:t>Admisión Continua</w:t>
            </w:r>
          </w:p>
        </w:tc>
        <w:tc>
          <w:tcPr>
            <w:tcW w:w="1988"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rsidR="00880F98" w:rsidRPr="00261589" w:rsidRDefault="00880F98" w:rsidP="00261589">
            <w:pPr>
              <w:spacing w:after="0" w:line="240" w:lineRule="auto"/>
              <w:jc w:val="center"/>
              <w:rPr>
                <w:rFonts w:ascii="Arial" w:hAnsi="Arial" w:cs="Arial"/>
                <w:b/>
              </w:rPr>
            </w:pPr>
            <w:r w:rsidRPr="00261589">
              <w:rPr>
                <w:rFonts w:ascii="Arial" w:hAnsi="Arial" w:cs="Arial"/>
                <w:b/>
              </w:rPr>
              <w:t>Hospitalización consulta Externa</w:t>
            </w:r>
          </w:p>
        </w:tc>
      </w:tr>
      <w:tr w:rsidR="00880F98" w:rsidRPr="00970F46" w:rsidTr="00880F98">
        <w:trPr>
          <w:jc w:val="center"/>
        </w:trPr>
        <w:tc>
          <w:tcPr>
            <w:tcW w:w="1652"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Rutina</w:t>
            </w:r>
          </w:p>
        </w:tc>
        <w:tc>
          <w:tcPr>
            <w:tcW w:w="1428"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6 horas</w:t>
            </w:r>
          </w:p>
        </w:tc>
        <w:tc>
          <w:tcPr>
            <w:tcW w:w="1610"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6 horas</w:t>
            </w:r>
          </w:p>
        </w:tc>
        <w:tc>
          <w:tcPr>
            <w:tcW w:w="1693"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6 horas</w:t>
            </w:r>
          </w:p>
        </w:tc>
        <w:tc>
          <w:tcPr>
            <w:tcW w:w="1988" w:type="dxa"/>
            <w:tcBorders>
              <w:left w:val="single" w:sz="4" w:space="0" w:color="000000"/>
              <w:bottom w:val="single" w:sz="4" w:space="0" w:color="000000"/>
              <w:right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6 horas</w:t>
            </w:r>
          </w:p>
        </w:tc>
      </w:tr>
      <w:tr w:rsidR="00880F98" w:rsidRPr="00970F46" w:rsidTr="00880F98">
        <w:trPr>
          <w:jc w:val="center"/>
        </w:trPr>
        <w:tc>
          <w:tcPr>
            <w:tcW w:w="1652"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Urgencia</w:t>
            </w:r>
          </w:p>
        </w:tc>
        <w:tc>
          <w:tcPr>
            <w:tcW w:w="1428"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4 horas</w:t>
            </w:r>
          </w:p>
        </w:tc>
        <w:tc>
          <w:tcPr>
            <w:tcW w:w="1610"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4 horas</w:t>
            </w:r>
          </w:p>
        </w:tc>
        <w:tc>
          <w:tcPr>
            <w:tcW w:w="1693"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4 horas</w:t>
            </w:r>
          </w:p>
        </w:tc>
        <w:tc>
          <w:tcPr>
            <w:tcW w:w="1988" w:type="dxa"/>
            <w:tcBorders>
              <w:left w:val="single" w:sz="4" w:space="0" w:color="000000"/>
              <w:bottom w:val="single" w:sz="4" w:space="0" w:color="000000"/>
              <w:right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6 horas</w:t>
            </w:r>
          </w:p>
        </w:tc>
      </w:tr>
      <w:tr w:rsidR="00880F98" w:rsidRPr="00970F46" w:rsidTr="00880F98">
        <w:trPr>
          <w:jc w:val="center"/>
        </w:trPr>
        <w:tc>
          <w:tcPr>
            <w:tcW w:w="1652" w:type="dxa"/>
            <w:tcBorders>
              <w:left w:val="single" w:sz="4" w:space="0" w:color="000000"/>
              <w:bottom w:val="single" w:sz="4" w:space="0" w:color="000000"/>
            </w:tcBorders>
            <w:vAlign w:val="center"/>
          </w:tcPr>
          <w:p w:rsidR="00880F98" w:rsidRPr="00970F46" w:rsidRDefault="00880F98" w:rsidP="00970F46">
            <w:pPr>
              <w:spacing w:after="0" w:line="240" w:lineRule="auto"/>
              <w:rPr>
                <w:rFonts w:ascii="Arial" w:hAnsi="Arial" w:cs="Arial"/>
              </w:rPr>
            </w:pPr>
            <w:r w:rsidRPr="00970F46">
              <w:rPr>
                <w:rFonts w:ascii="Arial" w:hAnsi="Arial" w:cs="Arial"/>
              </w:rPr>
              <w:t>Especial</w:t>
            </w:r>
          </w:p>
        </w:tc>
        <w:tc>
          <w:tcPr>
            <w:tcW w:w="1428"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24  horas</w:t>
            </w:r>
          </w:p>
        </w:tc>
        <w:tc>
          <w:tcPr>
            <w:tcW w:w="1610"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1-3 horas</w:t>
            </w:r>
          </w:p>
        </w:tc>
        <w:tc>
          <w:tcPr>
            <w:tcW w:w="1693" w:type="dxa"/>
            <w:tcBorders>
              <w:left w:val="single" w:sz="4" w:space="0" w:color="000000"/>
              <w:bottom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1-3 horas</w:t>
            </w:r>
          </w:p>
        </w:tc>
        <w:tc>
          <w:tcPr>
            <w:tcW w:w="1988" w:type="dxa"/>
            <w:tcBorders>
              <w:left w:val="single" w:sz="4" w:space="0" w:color="000000"/>
              <w:bottom w:val="single" w:sz="4" w:space="0" w:color="000000"/>
              <w:right w:val="single" w:sz="4" w:space="0" w:color="000000"/>
            </w:tcBorders>
            <w:vAlign w:val="center"/>
          </w:tcPr>
          <w:p w:rsidR="00880F98" w:rsidRPr="00970F46" w:rsidRDefault="00880F98" w:rsidP="00261589">
            <w:pPr>
              <w:spacing w:after="0" w:line="240" w:lineRule="auto"/>
              <w:jc w:val="center"/>
              <w:rPr>
                <w:rFonts w:ascii="Arial" w:hAnsi="Arial" w:cs="Arial"/>
              </w:rPr>
            </w:pPr>
            <w:r w:rsidRPr="00970F46">
              <w:rPr>
                <w:rFonts w:ascii="Arial" w:hAnsi="Arial" w:cs="Arial"/>
              </w:rPr>
              <w:t>1-3 días</w:t>
            </w:r>
          </w:p>
        </w:tc>
      </w:tr>
    </w:tbl>
    <w:p w:rsidR="00880F98" w:rsidRPr="00970F46" w:rsidRDefault="00880F98" w:rsidP="00970F46">
      <w:pPr>
        <w:spacing w:after="0" w:line="240" w:lineRule="auto"/>
        <w:rPr>
          <w:rFonts w:ascii="Arial" w:hAnsi="Arial" w:cs="Arial"/>
        </w:rPr>
      </w:pPr>
    </w:p>
    <w:p w:rsidR="00880F98" w:rsidRPr="00261589" w:rsidRDefault="00880F98" w:rsidP="00970F46">
      <w:pPr>
        <w:spacing w:after="0" w:line="240" w:lineRule="auto"/>
        <w:rPr>
          <w:rFonts w:ascii="Arial" w:hAnsi="Arial" w:cs="Arial"/>
          <w:b/>
        </w:rPr>
      </w:pPr>
      <w:bookmarkStart w:id="4" w:name="_toc3656"/>
      <w:bookmarkEnd w:id="4"/>
      <w:r w:rsidRPr="00261589">
        <w:rPr>
          <w:rFonts w:ascii="Arial" w:hAnsi="Arial" w:cs="Arial"/>
          <w:b/>
        </w:rPr>
        <w:t>Tabla 7 Tiempos de Respuesta para Inmunología y Genético</w:t>
      </w:r>
    </w:p>
    <w:p w:rsidR="00880F98" w:rsidRPr="00970F46" w:rsidRDefault="00880F98" w:rsidP="00970F46">
      <w:pPr>
        <w:spacing w:after="0" w:line="240" w:lineRule="auto"/>
        <w:rPr>
          <w:rFonts w:ascii="Arial" w:hAnsi="Arial" w:cs="Arial"/>
        </w:rPr>
      </w:pPr>
    </w:p>
    <w:tbl>
      <w:tblPr>
        <w:tblW w:w="8371" w:type="dxa"/>
        <w:jc w:val="center"/>
        <w:tblLayout w:type="fixed"/>
        <w:tblCellMar>
          <w:left w:w="70" w:type="dxa"/>
          <w:right w:w="70" w:type="dxa"/>
        </w:tblCellMar>
        <w:tblLook w:val="0000" w:firstRow="0" w:lastRow="0" w:firstColumn="0" w:lastColumn="0" w:noHBand="0" w:noVBand="0"/>
      </w:tblPr>
      <w:tblGrid>
        <w:gridCol w:w="1338"/>
        <w:gridCol w:w="850"/>
        <w:gridCol w:w="993"/>
        <w:gridCol w:w="1509"/>
        <w:gridCol w:w="1693"/>
        <w:gridCol w:w="1988"/>
      </w:tblGrid>
      <w:tr w:rsidR="00880F98" w:rsidRPr="00261589" w:rsidTr="00992EB0">
        <w:trPr>
          <w:jc w:val="center"/>
        </w:trPr>
        <w:tc>
          <w:tcPr>
            <w:tcW w:w="1338"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261589" w:rsidRDefault="00880F98" w:rsidP="00992EB0">
            <w:pPr>
              <w:spacing w:after="0" w:line="240" w:lineRule="auto"/>
              <w:jc w:val="center"/>
              <w:rPr>
                <w:rFonts w:ascii="Arial" w:hAnsi="Arial" w:cs="Arial"/>
                <w:b/>
              </w:rPr>
            </w:pPr>
            <w:r w:rsidRPr="00261589">
              <w:rPr>
                <w:rFonts w:ascii="Arial" w:hAnsi="Arial" w:cs="Arial"/>
                <w:b/>
              </w:rPr>
              <w:t>Prueba</w:t>
            </w:r>
          </w:p>
        </w:tc>
        <w:tc>
          <w:tcPr>
            <w:tcW w:w="1843" w:type="dxa"/>
            <w:gridSpan w:val="2"/>
            <w:tcBorders>
              <w:top w:val="single" w:sz="4" w:space="0" w:color="000000"/>
              <w:left w:val="single" w:sz="4" w:space="0" w:color="000000"/>
              <w:bottom w:val="single" w:sz="4" w:space="0" w:color="000000"/>
            </w:tcBorders>
            <w:shd w:val="clear" w:color="auto" w:fill="B8CCE4" w:themeFill="accent1" w:themeFillTint="66"/>
            <w:vAlign w:val="center"/>
          </w:tcPr>
          <w:p w:rsidR="00880F98" w:rsidRPr="00261589" w:rsidRDefault="00880F98" w:rsidP="00992EB0">
            <w:pPr>
              <w:spacing w:after="0" w:line="240" w:lineRule="auto"/>
              <w:jc w:val="center"/>
              <w:rPr>
                <w:rFonts w:ascii="Arial" w:hAnsi="Arial" w:cs="Arial"/>
                <w:b/>
              </w:rPr>
            </w:pPr>
            <w:r w:rsidRPr="00261589">
              <w:rPr>
                <w:rFonts w:ascii="Arial" w:hAnsi="Arial" w:cs="Arial"/>
                <w:b/>
              </w:rPr>
              <w:t>UCI</w:t>
            </w:r>
          </w:p>
        </w:tc>
        <w:tc>
          <w:tcPr>
            <w:tcW w:w="1509"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261589" w:rsidRDefault="00880F98" w:rsidP="00992EB0">
            <w:pPr>
              <w:spacing w:after="0" w:line="240" w:lineRule="auto"/>
              <w:jc w:val="center"/>
              <w:rPr>
                <w:rFonts w:ascii="Arial" w:hAnsi="Arial" w:cs="Arial"/>
                <w:b/>
              </w:rPr>
            </w:pPr>
            <w:r w:rsidRPr="00261589">
              <w:rPr>
                <w:rFonts w:ascii="Arial" w:hAnsi="Arial" w:cs="Arial"/>
                <w:b/>
              </w:rPr>
              <w:t>Quirófano</w:t>
            </w:r>
          </w:p>
        </w:tc>
        <w:tc>
          <w:tcPr>
            <w:tcW w:w="1693" w:type="dxa"/>
            <w:tcBorders>
              <w:top w:val="single" w:sz="4" w:space="0" w:color="000000"/>
              <w:left w:val="single" w:sz="4" w:space="0" w:color="000000"/>
              <w:bottom w:val="single" w:sz="4" w:space="0" w:color="000000"/>
            </w:tcBorders>
            <w:shd w:val="clear" w:color="auto" w:fill="B8CCE4" w:themeFill="accent1" w:themeFillTint="66"/>
            <w:vAlign w:val="center"/>
          </w:tcPr>
          <w:p w:rsidR="00880F98" w:rsidRPr="00261589" w:rsidRDefault="00880F98" w:rsidP="00992EB0">
            <w:pPr>
              <w:spacing w:after="0" w:line="240" w:lineRule="auto"/>
              <w:jc w:val="center"/>
              <w:rPr>
                <w:rFonts w:ascii="Arial" w:hAnsi="Arial" w:cs="Arial"/>
                <w:b/>
              </w:rPr>
            </w:pPr>
            <w:r w:rsidRPr="00261589">
              <w:rPr>
                <w:rFonts w:ascii="Arial" w:hAnsi="Arial" w:cs="Arial"/>
                <w:b/>
              </w:rPr>
              <w:t>Admisión Continua</w:t>
            </w:r>
          </w:p>
        </w:tc>
        <w:tc>
          <w:tcPr>
            <w:tcW w:w="1988"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rsidR="00880F98" w:rsidRPr="00261589" w:rsidRDefault="00880F98" w:rsidP="00992EB0">
            <w:pPr>
              <w:spacing w:after="0" w:line="240" w:lineRule="auto"/>
              <w:jc w:val="center"/>
              <w:rPr>
                <w:rFonts w:ascii="Arial" w:hAnsi="Arial" w:cs="Arial"/>
                <w:b/>
              </w:rPr>
            </w:pPr>
            <w:r w:rsidRPr="00261589">
              <w:rPr>
                <w:rFonts w:ascii="Arial" w:hAnsi="Arial" w:cs="Arial"/>
                <w:b/>
              </w:rPr>
              <w:t>Hospitalización consulta Externa</w:t>
            </w:r>
          </w:p>
        </w:tc>
      </w:tr>
      <w:tr w:rsidR="00880F98" w:rsidRPr="00970F46" w:rsidTr="00992EB0">
        <w:trPr>
          <w:jc w:val="center"/>
        </w:trPr>
        <w:tc>
          <w:tcPr>
            <w:tcW w:w="1338"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Rutina</w:t>
            </w:r>
          </w:p>
        </w:tc>
        <w:tc>
          <w:tcPr>
            <w:tcW w:w="850"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normales 6 hrs</w:t>
            </w:r>
          </w:p>
        </w:tc>
        <w:tc>
          <w:tcPr>
            <w:tcW w:w="993"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especiales 15 días</w:t>
            </w:r>
          </w:p>
        </w:tc>
        <w:tc>
          <w:tcPr>
            <w:tcW w:w="1509"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6 horas</w:t>
            </w:r>
          </w:p>
        </w:tc>
        <w:tc>
          <w:tcPr>
            <w:tcW w:w="1693"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w:t>
            </w:r>
          </w:p>
        </w:tc>
        <w:tc>
          <w:tcPr>
            <w:tcW w:w="1988" w:type="dxa"/>
            <w:tcBorders>
              <w:left w:val="single" w:sz="4" w:space="0" w:color="000000"/>
              <w:bottom w:val="single" w:sz="4" w:space="0" w:color="000000"/>
              <w:right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24  horas</w:t>
            </w:r>
          </w:p>
        </w:tc>
      </w:tr>
      <w:tr w:rsidR="00880F98" w:rsidRPr="00970F46" w:rsidTr="00992EB0">
        <w:trPr>
          <w:jc w:val="center"/>
        </w:trPr>
        <w:tc>
          <w:tcPr>
            <w:tcW w:w="1338"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Urgencia</w:t>
            </w:r>
          </w:p>
        </w:tc>
        <w:tc>
          <w:tcPr>
            <w:tcW w:w="850"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normales 6 hrs</w:t>
            </w:r>
          </w:p>
        </w:tc>
        <w:tc>
          <w:tcPr>
            <w:tcW w:w="993"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especiales 15 días</w:t>
            </w:r>
          </w:p>
        </w:tc>
        <w:tc>
          <w:tcPr>
            <w:tcW w:w="1509"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6 horas</w:t>
            </w:r>
          </w:p>
        </w:tc>
        <w:tc>
          <w:tcPr>
            <w:tcW w:w="1693"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w:t>
            </w:r>
          </w:p>
        </w:tc>
        <w:tc>
          <w:tcPr>
            <w:tcW w:w="1988" w:type="dxa"/>
            <w:tcBorders>
              <w:left w:val="single" w:sz="4" w:space="0" w:color="000000"/>
              <w:bottom w:val="single" w:sz="4" w:space="0" w:color="000000"/>
              <w:right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24 horas</w:t>
            </w:r>
          </w:p>
        </w:tc>
      </w:tr>
      <w:tr w:rsidR="00880F98" w:rsidRPr="00970F46" w:rsidTr="00992EB0">
        <w:trPr>
          <w:jc w:val="center"/>
        </w:trPr>
        <w:tc>
          <w:tcPr>
            <w:tcW w:w="1338" w:type="dxa"/>
            <w:tcBorders>
              <w:left w:val="single" w:sz="4" w:space="0" w:color="000000"/>
              <w:bottom w:val="single" w:sz="4" w:space="0" w:color="000000"/>
            </w:tcBorders>
          </w:tcPr>
          <w:p w:rsidR="00880F98" w:rsidRPr="00970F46" w:rsidRDefault="00880F98" w:rsidP="00992EB0">
            <w:pPr>
              <w:spacing w:after="0" w:line="240" w:lineRule="auto"/>
              <w:jc w:val="center"/>
              <w:rPr>
                <w:rFonts w:ascii="Arial" w:hAnsi="Arial" w:cs="Arial"/>
              </w:rPr>
            </w:pPr>
            <w:r w:rsidRPr="00970F46">
              <w:rPr>
                <w:rFonts w:ascii="Arial" w:hAnsi="Arial" w:cs="Arial"/>
              </w:rPr>
              <w:t>Especial</w:t>
            </w:r>
          </w:p>
        </w:tc>
        <w:tc>
          <w:tcPr>
            <w:tcW w:w="1843" w:type="dxa"/>
            <w:gridSpan w:val="2"/>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20  días</w:t>
            </w:r>
          </w:p>
        </w:tc>
        <w:tc>
          <w:tcPr>
            <w:tcW w:w="1509"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15 días</w:t>
            </w:r>
          </w:p>
        </w:tc>
        <w:tc>
          <w:tcPr>
            <w:tcW w:w="1693"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w:t>
            </w:r>
          </w:p>
        </w:tc>
        <w:tc>
          <w:tcPr>
            <w:tcW w:w="1988" w:type="dxa"/>
            <w:tcBorders>
              <w:left w:val="single" w:sz="4" w:space="0" w:color="000000"/>
              <w:bottom w:val="single" w:sz="4" w:space="0" w:color="000000"/>
              <w:right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20  días</w:t>
            </w:r>
          </w:p>
        </w:tc>
      </w:tr>
      <w:tr w:rsidR="00880F98" w:rsidRPr="00970F46" w:rsidTr="00992EB0">
        <w:trPr>
          <w:jc w:val="center"/>
        </w:trPr>
        <w:tc>
          <w:tcPr>
            <w:tcW w:w="1338" w:type="dxa"/>
            <w:tcBorders>
              <w:left w:val="single" w:sz="4" w:space="0" w:color="000000"/>
              <w:bottom w:val="single" w:sz="4" w:space="0" w:color="000000"/>
            </w:tcBorders>
          </w:tcPr>
          <w:p w:rsidR="00880F98" w:rsidRPr="00970F46" w:rsidRDefault="00880F98" w:rsidP="00992EB0">
            <w:pPr>
              <w:spacing w:after="0" w:line="240" w:lineRule="auto"/>
              <w:jc w:val="center"/>
              <w:rPr>
                <w:rFonts w:ascii="Arial" w:hAnsi="Arial" w:cs="Arial"/>
              </w:rPr>
            </w:pPr>
            <w:r w:rsidRPr="00970F46">
              <w:rPr>
                <w:rFonts w:ascii="Arial" w:hAnsi="Arial" w:cs="Arial"/>
              </w:rPr>
              <w:t>Cariotipos</w:t>
            </w:r>
          </w:p>
        </w:tc>
        <w:tc>
          <w:tcPr>
            <w:tcW w:w="1843" w:type="dxa"/>
            <w:gridSpan w:val="2"/>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30 días</w:t>
            </w:r>
          </w:p>
        </w:tc>
        <w:tc>
          <w:tcPr>
            <w:tcW w:w="1509"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w:t>
            </w:r>
          </w:p>
        </w:tc>
        <w:tc>
          <w:tcPr>
            <w:tcW w:w="1693"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w:t>
            </w:r>
          </w:p>
        </w:tc>
        <w:tc>
          <w:tcPr>
            <w:tcW w:w="1988" w:type="dxa"/>
            <w:tcBorders>
              <w:left w:val="single" w:sz="4" w:space="0" w:color="000000"/>
              <w:bottom w:val="single" w:sz="4" w:space="0" w:color="000000"/>
              <w:right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30 días</w:t>
            </w:r>
          </w:p>
        </w:tc>
      </w:tr>
      <w:tr w:rsidR="00880F98" w:rsidRPr="00970F46" w:rsidTr="00992EB0">
        <w:trPr>
          <w:jc w:val="center"/>
        </w:trPr>
        <w:tc>
          <w:tcPr>
            <w:tcW w:w="1338" w:type="dxa"/>
            <w:tcBorders>
              <w:left w:val="single" w:sz="4" w:space="0" w:color="000000"/>
              <w:bottom w:val="single" w:sz="4" w:space="0" w:color="000000"/>
            </w:tcBorders>
          </w:tcPr>
          <w:p w:rsidR="00880F98" w:rsidRPr="00970F46" w:rsidRDefault="00880F98" w:rsidP="00992EB0">
            <w:pPr>
              <w:spacing w:after="0" w:line="240" w:lineRule="auto"/>
              <w:jc w:val="center"/>
              <w:rPr>
                <w:rFonts w:ascii="Arial" w:hAnsi="Arial" w:cs="Arial"/>
              </w:rPr>
            </w:pPr>
            <w:r w:rsidRPr="00970F46">
              <w:rPr>
                <w:rFonts w:ascii="Arial" w:hAnsi="Arial" w:cs="Arial"/>
              </w:rPr>
              <w:t>Histocompatibilidad</w:t>
            </w:r>
          </w:p>
        </w:tc>
        <w:tc>
          <w:tcPr>
            <w:tcW w:w="1843" w:type="dxa"/>
            <w:gridSpan w:val="2"/>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4 a 8 horas</w:t>
            </w:r>
          </w:p>
        </w:tc>
        <w:tc>
          <w:tcPr>
            <w:tcW w:w="1509"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w:t>
            </w:r>
          </w:p>
        </w:tc>
        <w:tc>
          <w:tcPr>
            <w:tcW w:w="1693"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w:t>
            </w:r>
          </w:p>
        </w:tc>
        <w:tc>
          <w:tcPr>
            <w:tcW w:w="1988" w:type="dxa"/>
            <w:tcBorders>
              <w:left w:val="single" w:sz="4" w:space="0" w:color="000000"/>
              <w:bottom w:val="single" w:sz="4" w:space="0" w:color="000000"/>
              <w:right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7-10 días</w:t>
            </w:r>
          </w:p>
        </w:tc>
      </w:tr>
      <w:tr w:rsidR="00880F98" w:rsidRPr="00970F46" w:rsidTr="00992EB0">
        <w:trPr>
          <w:jc w:val="center"/>
        </w:trPr>
        <w:tc>
          <w:tcPr>
            <w:tcW w:w="1338" w:type="dxa"/>
            <w:tcBorders>
              <w:left w:val="single" w:sz="4" w:space="0" w:color="000000"/>
              <w:bottom w:val="single" w:sz="4" w:space="0" w:color="000000"/>
            </w:tcBorders>
          </w:tcPr>
          <w:p w:rsidR="00880F98" w:rsidRPr="00970F46" w:rsidRDefault="00880F98" w:rsidP="00992EB0">
            <w:pPr>
              <w:spacing w:after="0" w:line="240" w:lineRule="auto"/>
              <w:jc w:val="center"/>
              <w:rPr>
                <w:rFonts w:ascii="Arial" w:hAnsi="Arial" w:cs="Arial"/>
              </w:rPr>
            </w:pPr>
            <w:r w:rsidRPr="00970F46">
              <w:rPr>
                <w:rFonts w:ascii="Arial" w:hAnsi="Arial" w:cs="Arial"/>
              </w:rPr>
              <w:t>Tamiz Metabólico Ampliado</w:t>
            </w:r>
          </w:p>
        </w:tc>
        <w:tc>
          <w:tcPr>
            <w:tcW w:w="1843" w:type="dxa"/>
            <w:gridSpan w:val="2"/>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20 días</w:t>
            </w:r>
          </w:p>
        </w:tc>
        <w:tc>
          <w:tcPr>
            <w:tcW w:w="1509"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w:t>
            </w:r>
          </w:p>
        </w:tc>
        <w:tc>
          <w:tcPr>
            <w:tcW w:w="1693" w:type="dxa"/>
            <w:tcBorders>
              <w:left w:val="single" w:sz="4" w:space="0" w:color="000000"/>
              <w:bottom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w:t>
            </w:r>
          </w:p>
        </w:tc>
        <w:tc>
          <w:tcPr>
            <w:tcW w:w="1988" w:type="dxa"/>
            <w:tcBorders>
              <w:left w:val="single" w:sz="4" w:space="0" w:color="000000"/>
              <w:bottom w:val="single" w:sz="4" w:space="0" w:color="000000"/>
              <w:right w:val="single" w:sz="4" w:space="0" w:color="000000"/>
            </w:tcBorders>
            <w:vAlign w:val="center"/>
          </w:tcPr>
          <w:p w:rsidR="00880F98" w:rsidRPr="00970F46" w:rsidRDefault="00880F98" w:rsidP="00992EB0">
            <w:pPr>
              <w:spacing w:after="0" w:line="240" w:lineRule="auto"/>
              <w:jc w:val="center"/>
              <w:rPr>
                <w:rFonts w:ascii="Arial" w:hAnsi="Arial" w:cs="Arial"/>
              </w:rPr>
            </w:pPr>
            <w:r w:rsidRPr="00970F46">
              <w:rPr>
                <w:rFonts w:ascii="Arial" w:hAnsi="Arial" w:cs="Arial"/>
              </w:rPr>
              <w:t>7-10 días</w:t>
            </w:r>
          </w:p>
        </w:tc>
      </w:tr>
    </w:tbl>
    <w:p w:rsidR="00880F98" w:rsidRPr="00970F46" w:rsidRDefault="00880F98" w:rsidP="00970F46">
      <w:pPr>
        <w:spacing w:after="0" w:line="240" w:lineRule="auto"/>
        <w:rPr>
          <w:rFonts w:ascii="Arial" w:hAnsi="Arial" w:cs="Arial"/>
        </w:rPr>
      </w:pPr>
    </w:p>
    <w:p w:rsidR="00261589" w:rsidRDefault="00261589" w:rsidP="00970F46">
      <w:pPr>
        <w:spacing w:after="0" w:line="240" w:lineRule="auto"/>
        <w:rPr>
          <w:rFonts w:ascii="Arial" w:hAnsi="Arial" w:cs="Arial"/>
          <w:b/>
        </w:rPr>
      </w:pPr>
    </w:p>
    <w:p w:rsidR="00880F98" w:rsidRPr="00992EB0" w:rsidRDefault="00880F98" w:rsidP="00970F46">
      <w:pPr>
        <w:spacing w:after="0" w:line="240" w:lineRule="auto"/>
        <w:rPr>
          <w:rFonts w:ascii="Arial" w:hAnsi="Arial" w:cs="Arial"/>
          <w:b/>
        </w:rPr>
      </w:pPr>
      <w:r w:rsidRPr="00992EB0">
        <w:rPr>
          <w:rFonts w:ascii="Arial" w:hAnsi="Arial" w:cs="Arial"/>
          <w:b/>
        </w:rPr>
        <w:t>FASE PREANALÍTICA.</w:t>
      </w:r>
    </w:p>
    <w:p w:rsidR="00880F98" w:rsidRPr="00970F46" w:rsidRDefault="00880F98" w:rsidP="00970F46">
      <w:pPr>
        <w:spacing w:after="0" w:line="240" w:lineRule="auto"/>
        <w:rPr>
          <w:rFonts w:ascii="Arial" w:hAnsi="Arial" w:cs="Arial"/>
        </w:rPr>
      </w:pPr>
    </w:p>
    <w:p w:rsidR="00880F98" w:rsidRDefault="00880F98" w:rsidP="00992EB0">
      <w:pPr>
        <w:spacing w:after="0" w:line="240" w:lineRule="auto"/>
        <w:jc w:val="both"/>
        <w:rPr>
          <w:rFonts w:ascii="Arial" w:hAnsi="Arial" w:cs="Arial"/>
        </w:rPr>
      </w:pPr>
      <w:r w:rsidRPr="00970F46">
        <w:rPr>
          <w:rFonts w:ascii="Arial" w:hAnsi="Arial" w:cs="Arial"/>
        </w:rPr>
        <w:t>El Laboratorio Proveedor debe tener en el HRAEV los insumos suficientes y adecuados para la toma de muestra, (agujas de diferentes calibres, jeringas, equipo complementario, tubos, recipientes estériles, contenedores para muestras, medios de transporte para cultivos, frascos para hemocultivos, torundas, charola de toma de muestras, torunderos, alcohol, jabón antiséptico, yodo, soluciones, mesa ginecológica,reactivos y demás consumibles necesarios). Insumos para los equipos y bitácoras.</w:t>
      </w:r>
    </w:p>
    <w:p w:rsidR="00992EB0" w:rsidRPr="00970F46" w:rsidRDefault="00992EB0" w:rsidP="00992EB0">
      <w:pPr>
        <w:spacing w:after="0" w:line="240" w:lineRule="auto"/>
        <w:jc w:val="both"/>
        <w:rPr>
          <w:rFonts w:ascii="Arial" w:hAnsi="Arial" w:cs="Arial"/>
        </w:rPr>
      </w:pPr>
    </w:p>
    <w:p w:rsidR="00880F98" w:rsidRDefault="00880F98" w:rsidP="00992EB0">
      <w:pPr>
        <w:spacing w:after="0" w:line="240" w:lineRule="auto"/>
        <w:jc w:val="both"/>
        <w:rPr>
          <w:rFonts w:ascii="Arial" w:hAnsi="Arial" w:cs="Arial"/>
        </w:rPr>
      </w:pPr>
      <w:r w:rsidRPr="00970F46">
        <w:rPr>
          <w:rFonts w:ascii="Arial" w:hAnsi="Arial" w:cs="Arial"/>
        </w:rPr>
        <w:t>El Laboratorio Proveedor deberá presentar y tener siempre presentes sus  Manuales como lo señala la NOM-166-SSA1-1997.</w:t>
      </w:r>
    </w:p>
    <w:p w:rsidR="00992EB0" w:rsidRPr="00970F46" w:rsidRDefault="00992EB0" w:rsidP="00992EB0">
      <w:pPr>
        <w:spacing w:after="0" w:line="240" w:lineRule="auto"/>
        <w:jc w:val="both"/>
        <w:rPr>
          <w:rFonts w:ascii="Arial" w:hAnsi="Arial" w:cs="Arial"/>
        </w:rPr>
      </w:pPr>
    </w:p>
    <w:p w:rsidR="00880F98" w:rsidRDefault="00880F98" w:rsidP="00992EB0">
      <w:pPr>
        <w:spacing w:after="0" w:line="240" w:lineRule="auto"/>
        <w:jc w:val="both"/>
        <w:rPr>
          <w:rFonts w:ascii="Arial" w:hAnsi="Arial" w:cs="Arial"/>
        </w:rPr>
      </w:pPr>
      <w:r w:rsidRPr="00970F46">
        <w:rPr>
          <w:rFonts w:ascii="Arial" w:hAnsi="Arial" w:cs="Arial"/>
        </w:rPr>
        <w:t xml:space="preserve">El personal del laboratorio proveedor </w:t>
      </w:r>
      <w:r w:rsidR="00992EB0" w:rsidRPr="00970F46">
        <w:rPr>
          <w:rFonts w:ascii="Arial" w:hAnsi="Arial" w:cs="Arial"/>
        </w:rPr>
        <w:t>acatará</w:t>
      </w:r>
      <w:r w:rsidRPr="00970F46">
        <w:rPr>
          <w:rFonts w:ascii="Arial" w:hAnsi="Arial" w:cs="Arial"/>
        </w:rPr>
        <w:t xml:space="preserve"> las disposiciones de bioseguridad señaladas en cada  una de las áreas del HRAEV, así como las políticas del Hospital con respecto a área libre de tabaco y comida chatarra.</w:t>
      </w:r>
    </w:p>
    <w:p w:rsidR="00992EB0" w:rsidRPr="00970F46" w:rsidRDefault="00992EB0" w:rsidP="00992EB0">
      <w:pPr>
        <w:spacing w:after="0" w:line="240" w:lineRule="auto"/>
        <w:jc w:val="both"/>
        <w:rPr>
          <w:rFonts w:ascii="Arial" w:hAnsi="Arial" w:cs="Arial"/>
        </w:rPr>
      </w:pPr>
    </w:p>
    <w:p w:rsidR="00880F98" w:rsidRDefault="00880F98" w:rsidP="00992EB0">
      <w:pPr>
        <w:spacing w:after="0" w:line="240" w:lineRule="auto"/>
        <w:jc w:val="both"/>
        <w:rPr>
          <w:rFonts w:ascii="Arial" w:hAnsi="Arial" w:cs="Arial"/>
        </w:rPr>
      </w:pPr>
      <w:r w:rsidRPr="00970F46">
        <w:rPr>
          <w:rFonts w:ascii="Arial" w:hAnsi="Arial" w:cs="Arial"/>
        </w:rPr>
        <w:t xml:space="preserve">El personal del Laboratorio Proveedor deberá usar siempre: bata de manga larga, guantes y cuando se requiera cubre bocas, que será proporcionado por el Laboratorio Proveedor, además acatará las disposiciones de bioseguridad señaladas en cada una  de las áreas del HRAEV. </w:t>
      </w:r>
    </w:p>
    <w:p w:rsidR="00992EB0" w:rsidRPr="00970F46" w:rsidRDefault="00992EB0" w:rsidP="00992EB0">
      <w:pPr>
        <w:spacing w:after="0" w:line="240" w:lineRule="auto"/>
        <w:jc w:val="both"/>
        <w:rPr>
          <w:rFonts w:ascii="Arial" w:hAnsi="Arial" w:cs="Arial"/>
        </w:rPr>
      </w:pPr>
    </w:p>
    <w:p w:rsidR="00880F98" w:rsidRDefault="00880F98" w:rsidP="00992EB0">
      <w:pPr>
        <w:spacing w:after="0" w:line="240" w:lineRule="auto"/>
        <w:jc w:val="both"/>
        <w:rPr>
          <w:rFonts w:ascii="Arial" w:hAnsi="Arial" w:cs="Arial"/>
        </w:rPr>
      </w:pPr>
      <w:r w:rsidRPr="00970F46">
        <w:rPr>
          <w:rFonts w:ascii="Arial" w:hAnsi="Arial" w:cs="Arial"/>
        </w:rPr>
        <w:t xml:space="preserve">El Laboratorio Proveedor deberá proporcionar personal suficiente para la toma de muestra de los pacientes en los diferentes servicios (consulta externa, hospitalización, terapia intensiva, neonatología, cirugía ambulatoria, etc.) del HRAEV, las 24 horas del día, todos los días de la semana. De acuerdo a la demanda: dos químicos y dos técnicos de laboratorio en el turno matutino y un químico y dos técnicos en los turnos vespertino y nocturno y días festivos. </w:t>
      </w:r>
    </w:p>
    <w:p w:rsidR="00261589" w:rsidRPr="00970F46" w:rsidRDefault="00261589" w:rsidP="00992EB0">
      <w:pPr>
        <w:spacing w:after="0" w:line="240" w:lineRule="auto"/>
        <w:jc w:val="both"/>
        <w:rPr>
          <w:rFonts w:ascii="Arial" w:hAnsi="Arial" w:cs="Arial"/>
        </w:rPr>
      </w:pPr>
    </w:p>
    <w:p w:rsidR="00880F98" w:rsidRDefault="00880F98" w:rsidP="00992EB0">
      <w:pPr>
        <w:spacing w:after="0" w:line="240" w:lineRule="auto"/>
        <w:jc w:val="both"/>
        <w:rPr>
          <w:rFonts w:ascii="Arial" w:hAnsi="Arial" w:cs="Arial"/>
        </w:rPr>
      </w:pPr>
      <w:r w:rsidRPr="00970F46">
        <w:rPr>
          <w:rFonts w:ascii="Arial" w:hAnsi="Arial" w:cs="Arial"/>
        </w:rPr>
        <w:t xml:space="preserve">El personal del Laboratorio Proveedor: químicos y técnicos de laboratorio, deberán mostrar la capacidad (constancias y/o certificados) en toma de muestras y experiencia comprobable en toma de muestras difíciles, en pacientes hospitalizados oncológicos y pediátricos. </w:t>
      </w:r>
    </w:p>
    <w:p w:rsidR="00992EB0" w:rsidRPr="00970F46" w:rsidRDefault="00992EB0" w:rsidP="00992EB0">
      <w:pPr>
        <w:spacing w:after="0" w:line="240" w:lineRule="auto"/>
        <w:jc w:val="both"/>
        <w:rPr>
          <w:rFonts w:ascii="Arial" w:hAnsi="Arial" w:cs="Arial"/>
        </w:rPr>
      </w:pPr>
    </w:p>
    <w:p w:rsidR="00992EB0" w:rsidRDefault="00880F98" w:rsidP="00992EB0">
      <w:pPr>
        <w:spacing w:after="0" w:line="240" w:lineRule="auto"/>
        <w:jc w:val="both"/>
        <w:rPr>
          <w:rFonts w:ascii="Arial" w:hAnsi="Arial" w:cs="Arial"/>
        </w:rPr>
      </w:pPr>
      <w:r w:rsidRPr="00970F46">
        <w:rPr>
          <w:rFonts w:ascii="Arial" w:hAnsi="Arial" w:cs="Arial"/>
        </w:rPr>
        <w:t>El Coordinador del Laboratorio Proveedor deberá permitir al Coordinador de laboratorio del HRAEV, supervisar la toma de muestras y el manejo de las mismas. Además el Coordinador del laboratorio del HRAEV verificará que los equipos se encue</w:t>
      </w:r>
      <w:r w:rsidR="00992EB0">
        <w:rPr>
          <w:rFonts w:ascii="Arial" w:hAnsi="Arial" w:cs="Arial"/>
        </w:rPr>
        <w:t>ntren funcionando adecuadamente.</w:t>
      </w:r>
    </w:p>
    <w:p w:rsidR="00992EB0" w:rsidRDefault="00992EB0" w:rsidP="00992EB0">
      <w:pPr>
        <w:spacing w:after="0" w:line="240" w:lineRule="auto"/>
        <w:jc w:val="both"/>
        <w:rPr>
          <w:rFonts w:ascii="Arial" w:hAnsi="Arial" w:cs="Arial"/>
        </w:rPr>
      </w:pPr>
    </w:p>
    <w:p w:rsidR="00880F98" w:rsidRDefault="00880F98" w:rsidP="00992EB0">
      <w:pPr>
        <w:spacing w:after="0" w:line="240" w:lineRule="auto"/>
        <w:jc w:val="both"/>
        <w:rPr>
          <w:rFonts w:ascii="Arial" w:hAnsi="Arial" w:cs="Arial"/>
        </w:rPr>
      </w:pPr>
      <w:r w:rsidRPr="00970F46">
        <w:rPr>
          <w:rFonts w:ascii="Arial" w:hAnsi="Arial" w:cs="Arial"/>
        </w:rPr>
        <w:t>El Coordinador del Laboratorio Proveedor deberá acatar las disposiciones del Coordinador del Laboratorio del HRAEV.</w:t>
      </w:r>
    </w:p>
    <w:p w:rsidR="00992EB0" w:rsidRPr="00970F46" w:rsidRDefault="00992EB0" w:rsidP="00992EB0">
      <w:pPr>
        <w:spacing w:after="0" w:line="240" w:lineRule="auto"/>
        <w:jc w:val="both"/>
        <w:rPr>
          <w:rFonts w:ascii="Arial" w:hAnsi="Arial" w:cs="Arial"/>
        </w:rPr>
      </w:pPr>
    </w:p>
    <w:p w:rsidR="00880F98" w:rsidRDefault="00880F98" w:rsidP="00992EB0">
      <w:pPr>
        <w:spacing w:after="0" w:line="240" w:lineRule="auto"/>
        <w:jc w:val="both"/>
        <w:rPr>
          <w:rFonts w:ascii="Arial" w:hAnsi="Arial" w:cs="Arial"/>
        </w:rPr>
      </w:pPr>
      <w:r w:rsidRPr="00970F46">
        <w:rPr>
          <w:rFonts w:ascii="Arial" w:hAnsi="Arial" w:cs="Arial"/>
        </w:rPr>
        <w:t>El Personal del Laboratorio Proveedor debe tener experiencia comprobable de un año en el procesamiento de muestras y en el manejo adecuado de residuos biológicos infecciosos.</w:t>
      </w:r>
    </w:p>
    <w:p w:rsidR="00992EB0" w:rsidRPr="00970F46" w:rsidRDefault="00992EB0" w:rsidP="00992EB0">
      <w:pPr>
        <w:spacing w:after="0" w:line="240" w:lineRule="auto"/>
        <w:jc w:val="both"/>
        <w:rPr>
          <w:rFonts w:ascii="Arial" w:hAnsi="Arial" w:cs="Arial"/>
        </w:rPr>
      </w:pPr>
    </w:p>
    <w:p w:rsidR="00880F98" w:rsidRDefault="00880F98" w:rsidP="00992EB0">
      <w:pPr>
        <w:spacing w:after="0" w:line="240" w:lineRule="auto"/>
        <w:jc w:val="both"/>
        <w:rPr>
          <w:rFonts w:ascii="Arial" w:hAnsi="Arial" w:cs="Arial"/>
        </w:rPr>
      </w:pPr>
      <w:r w:rsidRPr="00970F46">
        <w:rPr>
          <w:rFonts w:ascii="Arial" w:hAnsi="Arial" w:cs="Arial"/>
        </w:rPr>
        <w:t>El responsable de Laboratorio Proveedor se coordinara con el Coordinador del laboratorio del HRAEV, para tratar cuestiones derivadas de este servicio.</w:t>
      </w:r>
    </w:p>
    <w:p w:rsidR="00261589" w:rsidRPr="00970F46" w:rsidRDefault="00261589" w:rsidP="00992EB0">
      <w:pPr>
        <w:spacing w:after="0" w:line="240" w:lineRule="auto"/>
        <w:jc w:val="both"/>
        <w:rPr>
          <w:rFonts w:ascii="Arial" w:hAnsi="Arial" w:cs="Arial"/>
        </w:rPr>
      </w:pPr>
    </w:p>
    <w:p w:rsidR="00880F98" w:rsidRDefault="00880F98" w:rsidP="00992EB0">
      <w:pPr>
        <w:spacing w:after="0" w:line="240" w:lineRule="auto"/>
        <w:jc w:val="both"/>
        <w:rPr>
          <w:rFonts w:ascii="Arial" w:hAnsi="Arial" w:cs="Arial"/>
        </w:rPr>
      </w:pPr>
      <w:r w:rsidRPr="00970F46">
        <w:rPr>
          <w:rFonts w:ascii="Arial" w:hAnsi="Arial" w:cs="Arial"/>
        </w:rPr>
        <w:t xml:space="preserve">Al aparecer la solicitud de estudios de laboratorio en el sistema electrónico, se hará del conocimiento al personal del Laboratorio Proveedor para que tome las muestras en los primeros quince minutos de ser generada por los médicos del Hospital. </w:t>
      </w:r>
    </w:p>
    <w:p w:rsidR="00261589" w:rsidRPr="00970F46" w:rsidRDefault="00261589" w:rsidP="00992EB0">
      <w:pPr>
        <w:spacing w:after="0" w:line="240" w:lineRule="auto"/>
        <w:jc w:val="both"/>
        <w:rPr>
          <w:rFonts w:ascii="Arial" w:hAnsi="Arial" w:cs="Arial"/>
        </w:rPr>
      </w:pPr>
    </w:p>
    <w:p w:rsidR="00880F98" w:rsidRDefault="00880F98" w:rsidP="00992EB0">
      <w:pPr>
        <w:spacing w:after="0" w:line="240" w:lineRule="auto"/>
        <w:jc w:val="both"/>
        <w:rPr>
          <w:rFonts w:ascii="Arial" w:hAnsi="Arial" w:cs="Arial"/>
        </w:rPr>
      </w:pPr>
      <w:r w:rsidRPr="00970F46">
        <w:rPr>
          <w:rFonts w:ascii="Arial" w:hAnsi="Arial" w:cs="Arial"/>
        </w:rPr>
        <w:t xml:space="preserve">El personal del laboratorio proveedor, tiene la responsabilidad de tomar la muestra en cantidad adecuada y en el medio correspondiente para procesarla. En caso de que requiera una segunda muestra para el mismo proceso, el laboratorio proveedor deberá responsabilizare de la nueva toma, para evitar gastos extras por parte del paciente y/o del HRAEV. </w:t>
      </w:r>
    </w:p>
    <w:p w:rsidR="00261589" w:rsidRPr="00970F46" w:rsidRDefault="00261589" w:rsidP="00992EB0">
      <w:pPr>
        <w:spacing w:after="0" w:line="240" w:lineRule="auto"/>
        <w:jc w:val="both"/>
        <w:rPr>
          <w:rFonts w:ascii="Arial" w:hAnsi="Arial" w:cs="Arial"/>
        </w:rPr>
      </w:pPr>
    </w:p>
    <w:p w:rsidR="00880F98" w:rsidRDefault="00880F98" w:rsidP="00992EB0">
      <w:pPr>
        <w:spacing w:after="0" w:line="240" w:lineRule="auto"/>
        <w:jc w:val="both"/>
        <w:rPr>
          <w:rFonts w:ascii="Arial" w:hAnsi="Arial" w:cs="Arial"/>
        </w:rPr>
      </w:pPr>
      <w:r w:rsidRPr="00970F46">
        <w:rPr>
          <w:rFonts w:ascii="Arial" w:hAnsi="Arial" w:cs="Arial"/>
        </w:rPr>
        <w:t xml:space="preserve">El laboratorio proveedor, deberá contar con personal de limpieza para cubrir todas las necesidades del área, preferentemente deberá contar con experiencia en asepsia  en hospitales, clínicas, laboratorios, etc., </w:t>
      </w:r>
      <w:r w:rsidR="00261589" w:rsidRPr="00970F46">
        <w:rPr>
          <w:rFonts w:ascii="Arial" w:hAnsi="Arial" w:cs="Arial"/>
        </w:rPr>
        <w:t>limpieza rutinaria y exhaustiva</w:t>
      </w:r>
      <w:r w:rsidRPr="00970F46">
        <w:rPr>
          <w:rFonts w:ascii="Arial" w:hAnsi="Arial" w:cs="Arial"/>
        </w:rPr>
        <w:t>. Deberá portar uniforme en todo momento y deberá acatar  las disposiciones de bioseguridad señaladas en las áreas del HRAEV.</w:t>
      </w:r>
    </w:p>
    <w:p w:rsidR="00261589" w:rsidRPr="00970F46" w:rsidRDefault="00261589" w:rsidP="00992EB0">
      <w:pPr>
        <w:spacing w:after="0" w:line="240" w:lineRule="auto"/>
        <w:jc w:val="both"/>
        <w:rPr>
          <w:rFonts w:ascii="Arial" w:hAnsi="Arial" w:cs="Arial"/>
        </w:rPr>
      </w:pPr>
    </w:p>
    <w:p w:rsidR="00880F98" w:rsidRDefault="00880F98" w:rsidP="00992EB0">
      <w:pPr>
        <w:spacing w:after="0" w:line="240" w:lineRule="auto"/>
        <w:jc w:val="both"/>
        <w:rPr>
          <w:rFonts w:ascii="Arial" w:hAnsi="Arial" w:cs="Arial"/>
        </w:rPr>
      </w:pPr>
      <w:r w:rsidRPr="00970F46">
        <w:rPr>
          <w:rFonts w:ascii="Arial" w:hAnsi="Arial" w:cs="Arial"/>
        </w:rPr>
        <w:t>El laboratorio proveedor deberá proveer todos los insumos y consumibles para la correcta asepsia y desechos del área.</w:t>
      </w:r>
    </w:p>
    <w:p w:rsidR="00261589" w:rsidRPr="00970F46" w:rsidRDefault="00261589" w:rsidP="00992EB0">
      <w:pPr>
        <w:spacing w:after="0" w:line="240" w:lineRule="auto"/>
        <w:jc w:val="both"/>
        <w:rPr>
          <w:rFonts w:ascii="Arial" w:hAnsi="Arial" w:cs="Arial"/>
        </w:rPr>
      </w:pPr>
    </w:p>
    <w:p w:rsidR="00880F98" w:rsidRDefault="00880F98" w:rsidP="00992EB0">
      <w:pPr>
        <w:spacing w:after="0" w:line="240" w:lineRule="auto"/>
        <w:jc w:val="both"/>
        <w:rPr>
          <w:rFonts w:ascii="Arial" w:hAnsi="Arial" w:cs="Arial"/>
        </w:rPr>
      </w:pPr>
      <w:r w:rsidRPr="00970F46">
        <w:rPr>
          <w:rFonts w:ascii="Arial" w:hAnsi="Arial" w:cs="Arial"/>
        </w:rPr>
        <w:t>El laboratorio proveedor deberá contratar a la empresa recolectora de Residuos Peligrosos Biológico Infecciosos.</w:t>
      </w:r>
    </w:p>
    <w:p w:rsidR="00261589" w:rsidRDefault="00261589" w:rsidP="00992EB0">
      <w:pPr>
        <w:spacing w:after="0" w:line="240" w:lineRule="auto"/>
        <w:jc w:val="both"/>
        <w:rPr>
          <w:rFonts w:ascii="Arial" w:hAnsi="Arial" w:cs="Arial"/>
        </w:rPr>
      </w:pPr>
    </w:p>
    <w:p w:rsidR="00261589" w:rsidRPr="00970F46" w:rsidRDefault="00261589" w:rsidP="00992EB0">
      <w:pPr>
        <w:spacing w:after="0" w:line="240" w:lineRule="auto"/>
        <w:jc w:val="both"/>
        <w:rPr>
          <w:rFonts w:ascii="Arial" w:hAnsi="Arial" w:cs="Arial"/>
        </w:rPr>
      </w:pPr>
    </w:p>
    <w:p w:rsidR="00880F98" w:rsidRPr="00261589" w:rsidRDefault="00880F98" w:rsidP="00992EB0">
      <w:pPr>
        <w:spacing w:after="0" w:line="240" w:lineRule="auto"/>
        <w:jc w:val="both"/>
        <w:rPr>
          <w:rFonts w:ascii="Arial" w:hAnsi="Arial" w:cs="Arial"/>
          <w:b/>
        </w:rPr>
      </w:pPr>
      <w:r w:rsidRPr="00261589">
        <w:rPr>
          <w:rFonts w:ascii="Arial" w:hAnsi="Arial" w:cs="Arial"/>
          <w:b/>
        </w:rPr>
        <w:t xml:space="preserve">   FASE ANALÍTICA</w:t>
      </w:r>
    </w:p>
    <w:p w:rsidR="00880F98" w:rsidRPr="00970F46" w:rsidRDefault="00880F98" w:rsidP="00992EB0">
      <w:pPr>
        <w:spacing w:after="0" w:line="240" w:lineRule="auto"/>
        <w:jc w:val="both"/>
        <w:rPr>
          <w:rFonts w:ascii="Arial" w:hAnsi="Arial" w:cs="Arial"/>
        </w:rPr>
      </w:pPr>
      <w:r w:rsidRPr="00970F46">
        <w:rPr>
          <w:rFonts w:ascii="Arial" w:hAnsi="Arial" w:cs="Arial"/>
        </w:rPr>
        <w:t>El laboratorio proveedor junto con personal del HRAEV capacitado por él, tomarán las muestras según sea conveniente.</w:t>
      </w:r>
    </w:p>
    <w:p w:rsidR="00880F98" w:rsidRDefault="00880F98" w:rsidP="00992EB0">
      <w:pPr>
        <w:spacing w:after="0" w:line="240" w:lineRule="auto"/>
        <w:jc w:val="both"/>
        <w:rPr>
          <w:rFonts w:ascii="Arial" w:hAnsi="Arial" w:cs="Arial"/>
        </w:rPr>
      </w:pPr>
      <w:r w:rsidRPr="00970F46">
        <w:rPr>
          <w:rFonts w:ascii="Arial" w:hAnsi="Arial" w:cs="Arial"/>
        </w:rPr>
        <w:t xml:space="preserve">Será responsabilidad del Laboratorio Proveedor el transporte y conservación de las muestras, cuando sea necesario enviarlas a otro laboratorio para su proceso. </w:t>
      </w:r>
    </w:p>
    <w:p w:rsidR="00261589" w:rsidRPr="00970F46" w:rsidRDefault="00261589" w:rsidP="00992EB0">
      <w:pPr>
        <w:spacing w:after="0" w:line="240" w:lineRule="auto"/>
        <w:jc w:val="both"/>
        <w:rPr>
          <w:rFonts w:ascii="Arial" w:hAnsi="Arial" w:cs="Arial"/>
        </w:rPr>
      </w:pPr>
    </w:p>
    <w:p w:rsidR="00880F98" w:rsidRDefault="00880F98" w:rsidP="00992EB0">
      <w:pPr>
        <w:spacing w:after="0" w:line="240" w:lineRule="auto"/>
        <w:jc w:val="both"/>
        <w:rPr>
          <w:rFonts w:ascii="Arial" w:hAnsi="Arial" w:cs="Arial"/>
        </w:rPr>
      </w:pPr>
      <w:r w:rsidRPr="00970F46">
        <w:rPr>
          <w:rFonts w:ascii="Arial" w:hAnsi="Arial" w:cs="Arial"/>
        </w:rPr>
        <w:t xml:space="preserve">El laboratorio proveedor deberá contar y utilizar los insumos y disponentes adecuados para el traslado de las muestras (aplicará sólo en caso de descompostura del sistema de transporte de muestras por vacío). </w:t>
      </w:r>
    </w:p>
    <w:p w:rsidR="00261589" w:rsidRPr="00970F46" w:rsidRDefault="00261589" w:rsidP="00992EB0">
      <w:pPr>
        <w:spacing w:after="0" w:line="240" w:lineRule="auto"/>
        <w:jc w:val="both"/>
        <w:rPr>
          <w:rFonts w:ascii="Arial" w:hAnsi="Arial" w:cs="Arial"/>
        </w:rPr>
      </w:pPr>
    </w:p>
    <w:p w:rsidR="00880F98" w:rsidRPr="00970F46" w:rsidRDefault="00880F98" w:rsidP="00992EB0">
      <w:pPr>
        <w:spacing w:after="0" w:line="240" w:lineRule="auto"/>
        <w:jc w:val="both"/>
        <w:rPr>
          <w:rFonts w:ascii="Arial" w:hAnsi="Arial" w:cs="Arial"/>
        </w:rPr>
      </w:pPr>
      <w:r w:rsidRPr="00970F46">
        <w:rPr>
          <w:rFonts w:ascii="Arial" w:hAnsi="Arial" w:cs="Arial"/>
        </w:rPr>
        <w:t>En casos excepcionales cuando no se pueda emplear el sistema electrónico para realizar la solicitud de laboratorio, las indicaciones se harán por escrito en media hoja de papel tamaño carta y el personal designado por el Laboratorio Proveedor deberá responder a la solicitud y llenar el formato correctamente. Además deberá contabilizar e informar al coordinador de laboratorio del HRAEV estas indicaciones.</w:t>
      </w:r>
    </w:p>
    <w:p w:rsidR="00880F98" w:rsidRPr="00970F46" w:rsidRDefault="00880F98" w:rsidP="00992EB0">
      <w:pPr>
        <w:spacing w:after="0" w:line="240" w:lineRule="auto"/>
        <w:jc w:val="both"/>
        <w:rPr>
          <w:rFonts w:ascii="Arial" w:hAnsi="Arial" w:cs="Arial"/>
        </w:rPr>
      </w:pPr>
    </w:p>
    <w:p w:rsidR="00880F98" w:rsidRPr="00970F46" w:rsidRDefault="00880F98" w:rsidP="00992EB0">
      <w:pPr>
        <w:spacing w:after="0" w:line="240" w:lineRule="auto"/>
        <w:jc w:val="both"/>
        <w:rPr>
          <w:rFonts w:ascii="Arial" w:hAnsi="Arial" w:cs="Arial"/>
        </w:rPr>
      </w:pPr>
    </w:p>
    <w:p w:rsidR="00880F98" w:rsidRPr="00261589" w:rsidRDefault="00880F98" w:rsidP="00992EB0">
      <w:pPr>
        <w:spacing w:after="0" w:line="240" w:lineRule="auto"/>
        <w:jc w:val="both"/>
        <w:rPr>
          <w:rFonts w:ascii="Arial" w:hAnsi="Arial" w:cs="Arial"/>
          <w:b/>
        </w:rPr>
      </w:pPr>
      <w:r w:rsidRPr="00261589">
        <w:rPr>
          <w:rFonts w:ascii="Arial" w:hAnsi="Arial" w:cs="Arial"/>
          <w:b/>
        </w:rPr>
        <w:t>Equipos  e instrumentos de laboratorio.</w:t>
      </w:r>
    </w:p>
    <w:p w:rsidR="00880F98" w:rsidRPr="00970F46" w:rsidRDefault="00880F98" w:rsidP="00992EB0">
      <w:pPr>
        <w:spacing w:after="0" w:line="240" w:lineRule="auto"/>
        <w:jc w:val="both"/>
        <w:rPr>
          <w:rFonts w:ascii="Arial" w:hAnsi="Arial" w:cs="Arial"/>
        </w:rPr>
      </w:pPr>
      <w:r w:rsidRPr="00970F46">
        <w:rPr>
          <w:rFonts w:ascii="Arial" w:hAnsi="Arial" w:cs="Arial"/>
        </w:rPr>
        <w:t xml:space="preserve">  Dentro de la propuesta técnica del servicio ofertado, la empresa concursante deberá presentar un listado cualitativo y descriptivo de los equipos e instrumentos con los que se brindará el servicio de laboratorio clínico, considerando en la descripción , cantidades,  nombre del equipo, marca, modelo, características generales, requisitos de instalación (hidráulica, eléctrica, informática, etc.), requisitos de funcionamiento y mantenimiento, clave universal del equipo UMDNS (Nomenclatura universal de dispositivos médicos), mapa de ubicación del equipo y los estudios específicos  que se pretenden realizar con cada dispositivo , de modo que el HRAEV pueda tener un registro previo y evaluación de los equipos y tecnología  con los que se ofertará el servicio.  El ofertante del servicio al que se le  adjudique el contrato, deberá presentar el listado de equipo que previamente indicó, complementando  la información del equipo con  el número de serie de cada dispositivo, así como su programa mantenimiento preventivo y/o de calibración si así es requerido en específico para cada dispositivo. Todo el equipo deberá contar con manual de uso y mantenimiento de acuerdo a las recomendaciones del fabricante. La empresa que otorga el servicio deberá mantener una comunicación en informes hacía el hospital acerca de cualquier cambio, ya sea sustitución,  actualización, retiro  o baja de algún equipo, de modo que se tenga  una trazabilidad constante de los equipos e instrumentos.</w:t>
      </w:r>
    </w:p>
    <w:p w:rsidR="00880F98" w:rsidRPr="00970F46" w:rsidRDefault="00880F98" w:rsidP="00992EB0">
      <w:pPr>
        <w:spacing w:after="0" w:line="240" w:lineRule="auto"/>
        <w:jc w:val="both"/>
        <w:rPr>
          <w:rFonts w:ascii="Arial" w:hAnsi="Arial" w:cs="Arial"/>
        </w:rPr>
      </w:pPr>
    </w:p>
    <w:p w:rsidR="00880F98" w:rsidRPr="00261589" w:rsidRDefault="00880F98" w:rsidP="00992EB0">
      <w:pPr>
        <w:spacing w:after="0" w:line="240" w:lineRule="auto"/>
        <w:jc w:val="both"/>
        <w:rPr>
          <w:rFonts w:ascii="Arial" w:hAnsi="Arial" w:cs="Arial"/>
          <w:b/>
        </w:rPr>
      </w:pPr>
      <w:r w:rsidRPr="00261589">
        <w:rPr>
          <w:rFonts w:ascii="Arial" w:hAnsi="Arial" w:cs="Arial"/>
          <w:b/>
        </w:rPr>
        <w:t>Mantenimiento  Preventivo, Correctivo  y/o calibraciones  del equipo  o instrumentos.</w:t>
      </w:r>
    </w:p>
    <w:p w:rsidR="00880F98" w:rsidRPr="00970F46" w:rsidRDefault="00880F98" w:rsidP="00992EB0">
      <w:pPr>
        <w:spacing w:after="0" w:line="240" w:lineRule="auto"/>
        <w:jc w:val="both"/>
        <w:rPr>
          <w:rFonts w:ascii="Arial" w:hAnsi="Arial" w:cs="Arial"/>
        </w:rPr>
      </w:pPr>
      <w:r w:rsidRPr="00970F46">
        <w:rPr>
          <w:rFonts w:ascii="Arial" w:hAnsi="Arial" w:cs="Arial"/>
        </w:rPr>
        <w:t xml:space="preserve">  El ofertante del servicio al que se le  adjudique el contrato, deberá  mantener un registro actualizado de los equipos con los que oferte el servicio, así como las órdenes de servicio que sustenten la realización de los mantenimientos preventivos  y correctivos de los equipos, de acuerdo a las especificaciones y periodos establecidos por los  fabricantes de los mismos , registro que debe evidenciarse con  órdenes de servicio por cada intervención que especifique  fecha, identificación del equipo (marca, modelo, serie), tipo de servicio, resultados de calibraciones y/o verificaciones,  firmas del técnico o ingeniero responsable de la realización del servicio, así como de la persona responsable del  laboratorio  que  acepta el servicio.  En el caso de ser equipos que requieran calibración periódica,  también deberá mantenerse un registro de los certificados de calibración de los equipos.  Toda ésta información deberá estar disponible en todo momento para la consulta de las instancias correspondientes del hospital o de la Secretaría de Salud, así como deberá mantenerse una comunicación en informes hacía el hospital acerca de cualquier cambio, ya sea sustitución,  actualización, retiro  o baja de algún equipo, de modo que se tenga  una trazabilidad constante de los equipos e instrumentos.</w:t>
      </w:r>
    </w:p>
    <w:p w:rsidR="00880F98" w:rsidRPr="00970F46" w:rsidRDefault="00880F98" w:rsidP="00992EB0">
      <w:pPr>
        <w:spacing w:after="0" w:line="240" w:lineRule="auto"/>
        <w:jc w:val="both"/>
        <w:rPr>
          <w:rFonts w:ascii="Arial" w:hAnsi="Arial" w:cs="Arial"/>
        </w:rPr>
      </w:pPr>
    </w:p>
    <w:p w:rsidR="00261589" w:rsidRDefault="00261589" w:rsidP="00992EB0">
      <w:pPr>
        <w:spacing w:after="0" w:line="240" w:lineRule="auto"/>
        <w:jc w:val="both"/>
        <w:rPr>
          <w:rFonts w:ascii="Arial" w:hAnsi="Arial" w:cs="Arial"/>
          <w:b/>
        </w:rPr>
      </w:pPr>
    </w:p>
    <w:p w:rsidR="00880F98" w:rsidRPr="00261589" w:rsidRDefault="00880F98" w:rsidP="00992EB0">
      <w:pPr>
        <w:spacing w:after="0" w:line="240" w:lineRule="auto"/>
        <w:jc w:val="both"/>
        <w:rPr>
          <w:rFonts w:ascii="Arial" w:hAnsi="Arial" w:cs="Arial"/>
          <w:b/>
        </w:rPr>
      </w:pPr>
      <w:r w:rsidRPr="00261589">
        <w:rPr>
          <w:rFonts w:ascii="Arial" w:hAnsi="Arial" w:cs="Arial"/>
          <w:b/>
        </w:rPr>
        <w:t>Asistencia técnica.</w:t>
      </w:r>
    </w:p>
    <w:p w:rsidR="00880F98" w:rsidRPr="00970F46" w:rsidRDefault="00880F98" w:rsidP="00992EB0">
      <w:pPr>
        <w:spacing w:after="0" w:line="240" w:lineRule="auto"/>
        <w:jc w:val="both"/>
        <w:rPr>
          <w:rFonts w:ascii="Arial" w:hAnsi="Arial" w:cs="Arial"/>
        </w:rPr>
      </w:pPr>
      <w:r w:rsidRPr="00970F46">
        <w:rPr>
          <w:rFonts w:ascii="Arial" w:hAnsi="Arial" w:cs="Arial"/>
        </w:rPr>
        <w:t>En el caso de que el servicio cuente con equipos que deban ser operados por personal del hospital, se requiere la capacitación y asistencia técnica constante, previa notificación del personal que el hospital autorice para el manejo en específico  de uno o varios equipos.  De cualquier forma, debe asegurarse que el operador del equipo, sea personal calificado y capacitado en la operación del mismo, debiendo tener un registro documental de dicha certificación y/o entrenamiento.</w:t>
      </w:r>
    </w:p>
    <w:p w:rsidR="00880F98" w:rsidRPr="00970F46" w:rsidRDefault="00880F98" w:rsidP="00992EB0">
      <w:pPr>
        <w:spacing w:after="0" w:line="240" w:lineRule="auto"/>
        <w:jc w:val="both"/>
        <w:rPr>
          <w:rFonts w:ascii="Arial" w:hAnsi="Arial" w:cs="Arial"/>
        </w:rPr>
      </w:pPr>
    </w:p>
    <w:p w:rsidR="00880F98" w:rsidRPr="00261589" w:rsidRDefault="00880F98" w:rsidP="00992EB0">
      <w:pPr>
        <w:spacing w:after="0" w:line="240" w:lineRule="auto"/>
        <w:jc w:val="both"/>
        <w:rPr>
          <w:rFonts w:ascii="Arial" w:hAnsi="Arial" w:cs="Arial"/>
          <w:b/>
        </w:rPr>
      </w:pPr>
      <w:r w:rsidRPr="00261589">
        <w:rPr>
          <w:rFonts w:ascii="Arial" w:hAnsi="Arial" w:cs="Arial"/>
          <w:b/>
        </w:rPr>
        <w:t>Actualización de equipos o técnicas.</w:t>
      </w:r>
    </w:p>
    <w:p w:rsidR="00880F98" w:rsidRPr="00970F46" w:rsidRDefault="00880F98" w:rsidP="00992EB0">
      <w:pPr>
        <w:spacing w:after="0" w:line="240" w:lineRule="auto"/>
        <w:jc w:val="both"/>
        <w:rPr>
          <w:rFonts w:ascii="Arial" w:hAnsi="Arial" w:cs="Arial"/>
        </w:rPr>
      </w:pPr>
      <w:r w:rsidRPr="00970F46">
        <w:rPr>
          <w:rFonts w:ascii="Arial" w:hAnsi="Arial" w:cs="Arial"/>
        </w:rPr>
        <w:t xml:space="preserve"> Debido al constante avance en el entorno tecnológico y la innovación en las herramientas electrónicas en los procesos del laboratorio e incluso en el entrenamiento de los profesionales del laboratorio clínico, se deberá considerar en conjunto y previa evaluación con el hospital, las actualizaciones  que deriven en la eficiencia del funcionamiento del  laboratorio y del </w:t>
      </w:r>
      <w:r w:rsidR="00261589" w:rsidRPr="00970F46">
        <w:rPr>
          <w:rFonts w:ascii="Arial" w:hAnsi="Arial" w:cs="Arial"/>
        </w:rPr>
        <w:t>diagnóstico</w:t>
      </w:r>
      <w:r w:rsidRPr="00970F46">
        <w:rPr>
          <w:rFonts w:ascii="Arial" w:hAnsi="Arial" w:cs="Arial"/>
        </w:rPr>
        <w:t xml:space="preserve"> de los pacientes.</w:t>
      </w:r>
    </w:p>
    <w:p w:rsidR="00880F98" w:rsidRPr="00970F46" w:rsidRDefault="00880F98" w:rsidP="00992EB0">
      <w:pPr>
        <w:spacing w:after="0" w:line="240" w:lineRule="auto"/>
        <w:jc w:val="both"/>
        <w:rPr>
          <w:rFonts w:ascii="Arial" w:hAnsi="Arial" w:cs="Arial"/>
        </w:rPr>
      </w:pPr>
    </w:p>
    <w:p w:rsidR="00880F98" w:rsidRPr="00261589" w:rsidRDefault="00880F98" w:rsidP="00992EB0">
      <w:pPr>
        <w:spacing w:after="0" w:line="240" w:lineRule="auto"/>
        <w:jc w:val="both"/>
        <w:rPr>
          <w:rFonts w:ascii="Arial" w:hAnsi="Arial" w:cs="Arial"/>
          <w:b/>
        </w:rPr>
      </w:pPr>
      <w:r w:rsidRPr="00261589">
        <w:rPr>
          <w:rFonts w:ascii="Arial" w:hAnsi="Arial" w:cs="Arial"/>
          <w:b/>
        </w:rPr>
        <w:t>Consideraciones técnicas generales.</w:t>
      </w:r>
    </w:p>
    <w:p w:rsidR="00880F98" w:rsidRPr="00970F46" w:rsidRDefault="00880F98" w:rsidP="00992EB0">
      <w:pPr>
        <w:spacing w:after="0" w:line="240" w:lineRule="auto"/>
        <w:jc w:val="both"/>
        <w:rPr>
          <w:rFonts w:ascii="Arial" w:hAnsi="Arial" w:cs="Arial"/>
        </w:rPr>
      </w:pPr>
      <w:r w:rsidRPr="00970F46">
        <w:rPr>
          <w:rFonts w:ascii="Arial" w:hAnsi="Arial" w:cs="Arial"/>
        </w:rPr>
        <w:t>En el caso de que haya nuevos equipos especializados a incluirse en el servicio,  ya sea médicos o de laboratorio, de diagnóstico o tratamiento, el hospital puede requerir previa notificación a la empresa proveedora del servicio de laboratorio,  un periodo de demostración y pruebas para la evaluación del equipo o técnica que se oferte.</w:t>
      </w:r>
    </w:p>
    <w:p w:rsidR="00880F98" w:rsidRPr="00970F46" w:rsidRDefault="00880F98" w:rsidP="00992EB0">
      <w:pPr>
        <w:spacing w:after="0" w:line="240" w:lineRule="auto"/>
        <w:jc w:val="both"/>
        <w:rPr>
          <w:rFonts w:ascii="Arial" w:hAnsi="Arial" w:cs="Arial"/>
        </w:rPr>
      </w:pPr>
    </w:p>
    <w:p w:rsidR="00880F98" w:rsidRPr="00261589" w:rsidRDefault="00880F98" w:rsidP="00992EB0">
      <w:pPr>
        <w:spacing w:after="0" w:line="240" w:lineRule="auto"/>
        <w:jc w:val="both"/>
        <w:rPr>
          <w:rFonts w:ascii="Arial" w:hAnsi="Arial" w:cs="Arial"/>
          <w:b/>
        </w:rPr>
      </w:pPr>
      <w:r w:rsidRPr="00261589">
        <w:rPr>
          <w:rFonts w:ascii="Arial" w:hAnsi="Arial" w:cs="Arial"/>
          <w:b/>
        </w:rPr>
        <w:t>Calidad en el servicio relacionada con el equipamiento.</w:t>
      </w:r>
    </w:p>
    <w:p w:rsidR="00880F98" w:rsidRDefault="00880F98" w:rsidP="00992EB0">
      <w:pPr>
        <w:spacing w:after="0" w:line="240" w:lineRule="auto"/>
        <w:jc w:val="both"/>
        <w:rPr>
          <w:rFonts w:ascii="Arial" w:hAnsi="Arial" w:cs="Arial"/>
        </w:rPr>
      </w:pPr>
      <w:r w:rsidRPr="00970F46">
        <w:rPr>
          <w:rFonts w:ascii="Arial" w:hAnsi="Arial" w:cs="Arial"/>
        </w:rPr>
        <w:t>El hospital considerará la metrología como recurso para asegurar la confiabilidad de las mediciones,  verificando  la objetividad de numerosas actividades del laboratorio clínico y mejorando  el rigor de los resultados de medida (incertidumbre de medida y trazabilidad metrológica).</w:t>
      </w:r>
    </w:p>
    <w:p w:rsidR="00261589" w:rsidRPr="00970F46" w:rsidRDefault="00261589" w:rsidP="00992EB0">
      <w:pPr>
        <w:spacing w:after="0" w:line="240" w:lineRule="auto"/>
        <w:jc w:val="both"/>
        <w:rPr>
          <w:rFonts w:ascii="Arial" w:hAnsi="Arial" w:cs="Arial"/>
        </w:rPr>
      </w:pPr>
    </w:p>
    <w:p w:rsidR="00880F98" w:rsidRDefault="00880F98" w:rsidP="00992EB0">
      <w:pPr>
        <w:spacing w:after="0" w:line="240" w:lineRule="auto"/>
        <w:jc w:val="both"/>
        <w:rPr>
          <w:rFonts w:ascii="Arial" w:hAnsi="Arial" w:cs="Arial"/>
        </w:rPr>
      </w:pPr>
      <w:r w:rsidRPr="00970F46">
        <w:rPr>
          <w:rFonts w:ascii="Arial" w:hAnsi="Arial" w:cs="Arial"/>
        </w:rPr>
        <w:t xml:space="preserve">De igual manera se deberá asegurar la calidad en la gestión del equipo e impactos ambientales, de acuerdo a las normativas vigentes, especificaciones de fabricantes y/o referencias de instancias nacionales o internacionales reconocidas. </w:t>
      </w:r>
    </w:p>
    <w:p w:rsidR="00261589" w:rsidRPr="00970F46" w:rsidRDefault="00261589" w:rsidP="00992EB0">
      <w:pPr>
        <w:spacing w:after="0" w:line="240" w:lineRule="auto"/>
        <w:jc w:val="both"/>
        <w:rPr>
          <w:rFonts w:ascii="Arial" w:hAnsi="Arial" w:cs="Arial"/>
        </w:rPr>
      </w:pPr>
    </w:p>
    <w:p w:rsidR="00880F98" w:rsidRDefault="00880F98" w:rsidP="00992EB0">
      <w:pPr>
        <w:spacing w:after="0" w:line="240" w:lineRule="auto"/>
        <w:jc w:val="both"/>
        <w:rPr>
          <w:rFonts w:ascii="Arial" w:hAnsi="Arial" w:cs="Arial"/>
        </w:rPr>
      </w:pPr>
      <w:r w:rsidRPr="00970F46">
        <w:rPr>
          <w:rFonts w:ascii="Arial" w:hAnsi="Arial" w:cs="Arial"/>
        </w:rPr>
        <w:t>El laboratorio debe utilizar únicamente procedimientos validados para confirmar que los procedimientos de examen son apropiados para el uso deseado. Las validaciones deben ser tan extensas como sea necesario para cumplir las necesidades en la aplicación dada o campo de aplicación. El laboratorio debe registrar los resultados obtenidos y el procedimiento utilizado para validación.</w:t>
      </w:r>
    </w:p>
    <w:p w:rsidR="00261589" w:rsidRPr="00970F46" w:rsidRDefault="00261589" w:rsidP="00992EB0">
      <w:pPr>
        <w:spacing w:after="0" w:line="240" w:lineRule="auto"/>
        <w:jc w:val="both"/>
        <w:rPr>
          <w:rFonts w:ascii="Arial" w:hAnsi="Arial" w:cs="Arial"/>
        </w:rPr>
      </w:pPr>
    </w:p>
    <w:p w:rsidR="00880F98" w:rsidRPr="00970F46" w:rsidRDefault="00880F98" w:rsidP="00992EB0">
      <w:pPr>
        <w:spacing w:after="0" w:line="240" w:lineRule="auto"/>
        <w:jc w:val="both"/>
        <w:rPr>
          <w:rFonts w:ascii="Arial" w:hAnsi="Arial" w:cs="Arial"/>
        </w:rPr>
      </w:pPr>
      <w:r w:rsidRPr="00970F46">
        <w:rPr>
          <w:rFonts w:ascii="Arial" w:hAnsi="Arial" w:cs="Arial"/>
        </w:rPr>
        <w:t>El servicio e general de laboratorio deberá contar medidas preventivas destinadas a mantener, controlar y reducir factores de riesgo laborales, procedentes de agentes biológicos, físicos o químicos; encaminadas a lograr la prevención de impactos nocivos y asegurar que el desarrollo o producto final de dichos procedimientos no atenten contra la salud y seguridad de trabajadores de la salud, pacientes, visitantes y el medio ambiente</w:t>
      </w:r>
    </w:p>
    <w:p w:rsidR="00880F98" w:rsidRPr="00970F46" w:rsidRDefault="00880F98" w:rsidP="00992EB0">
      <w:pPr>
        <w:spacing w:after="0" w:line="240" w:lineRule="auto"/>
        <w:jc w:val="both"/>
        <w:rPr>
          <w:rFonts w:ascii="Arial" w:hAnsi="Arial" w:cs="Arial"/>
        </w:rPr>
      </w:pPr>
    </w:p>
    <w:p w:rsidR="00880F98" w:rsidRPr="00261589" w:rsidRDefault="00880F98" w:rsidP="00992EB0">
      <w:pPr>
        <w:spacing w:after="0" w:line="240" w:lineRule="auto"/>
        <w:jc w:val="both"/>
        <w:rPr>
          <w:rFonts w:ascii="Arial" w:hAnsi="Arial" w:cs="Arial"/>
          <w:b/>
        </w:rPr>
      </w:pPr>
      <w:r w:rsidRPr="00261589">
        <w:rPr>
          <w:rFonts w:ascii="Arial" w:hAnsi="Arial" w:cs="Arial"/>
          <w:b/>
        </w:rPr>
        <w:t xml:space="preserve">Organización del área del servicio de laboratorio. </w:t>
      </w:r>
    </w:p>
    <w:p w:rsidR="00880F98" w:rsidRPr="00970F46" w:rsidRDefault="00880F98" w:rsidP="00992EB0">
      <w:pPr>
        <w:spacing w:after="0" w:line="240" w:lineRule="auto"/>
        <w:jc w:val="both"/>
        <w:rPr>
          <w:rFonts w:ascii="Arial" w:hAnsi="Arial" w:cs="Arial"/>
        </w:rPr>
      </w:pPr>
      <w:r w:rsidRPr="00970F46">
        <w:rPr>
          <w:rFonts w:ascii="Arial" w:hAnsi="Arial" w:cs="Arial"/>
        </w:rPr>
        <w:t xml:space="preserve">El espacio debe organizarse en conjunto con el hospital,  teniendo en cuenta  el flujo de muestras y de reactivos, disciplinas de análisis, número de personas en circulación, atención de pacientes, equipo y tecnología a instalar, almacenamiento de reactivos y muestras así como  proyectos futuros previamente gestionados con el hospital para la adecuación de áreas e instalaciones. </w:t>
      </w:r>
    </w:p>
    <w:p w:rsidR="00880F98" w:rsidRPr="00970F46" w:rsidRDefault="00880F98" w:rsidP="00970F46">
      <w:pPr>
        <w:spacing w:after="0" w:line="240" w:lineRule="auto"/>
        <w:rPr>
          <w:rFonts w:ascii="Arial" w:hAnsi="Arial" w:cs="Arial"/>
        </w:rPr>
      </w:pPr>
    </w:p>
    <w:p w:rsidR="00880F98" w:rsidRPr="00992EB0" w:rsidRDefault="00992EB0" w:rsidP="00992EB0">
      <w:pPr>
        <w:spacing w:after="0" w:line="240" w:lineRule="auto"/>
        <w:jc w:val="both"/>
        <w:rPr>
          <w:rFonts w:ascii="Arial" w:hAnsi="Arial" w:cs="Arial"/>
          <w:b/>
        </w:rPr>
      </w:pPr>
      <w:r w:rsidRPr="00992EB0">
        <w:rPr>
          <w:rFonts w:ascii="Arial" w:hAnsi="Arial" w:cs="Arial"/>
          <w:b/>
        </w:rPr>
        <w:t>NORMATIVAS A TOMARSE COMO REFERENCIA PARA EL SERVICIO DE LABORATORIO CLÍNICO.</w:t>
      </w:r>
    </w:p>
    <w:p w:rsidR="00880F98" w:rsidRPr="00970F46" w:rsidRDefault="00880F98" w:rsidP="00992EB0">
      <w:pPr>
        <w:spacing w:after="0" w:line="240" w:lineRule="auto"/>
        <w:jc w:val="both"/>
        <w:rPr>
          <w:rFonts w:ascii="Arial" w:hAnsi="Arial" w:cs="Arial"/>
        </w:rPr>
      </w:pPr>
      <w:r w:rsidRPr="00970F46">
        <w:rPr>
          <w:rFonts w:ascii="Arial" w:hAnsi="Arial" w:cs="Arial"/>
        </w:rPr>
        <w:t xml:space="preserve">ISO 15189:2008  </w:t>
      </w:r>
    </w:p>
    <w:p w:rsidR="00880F98" w:rsidRPr="00970F46" w:rsidRDefault="00880F98" w:rsidP="00992EB0">
      <w:pPr>
        <w:spacing w:after="0" w:line="240" w:lineRule="auto"/>
        <w:jc w:val="both"/>
        <w:rPr>
          <w:rFonts w:ascii="Arial" w:hAnsi="Arial" w:cs="Arial"/>
        </w:rPr>
      </w:pPr>
      <w:r w:rsidRPr="00970F46">
        <w:rPr>
          <w:rFonts w:ascii="Arial" w:hAnsi="Arial" w:cs="Arial"/>
        </w:rPr>
        <w:t>Laboratorios clínicos – Requisitos particulares para la calidad y la competencia.</w:t>
      </w:r>
    </w:p>
    <w:p w:rsidR="00880F98" w:rsidRPr="00AE22D2" w:rsidRDefault="00880F98" w:rsidP="00992EB0">
      <w:pPr>
        <w:spacing w:after="0" w:line="240" w:lineRule="auto"/>
        <w:jc w:val="both"/>
        <w:rPr>
          <w:rFonts w:ascii="Arial" w:hAnsi="Arial" w:cs="Arial"/>
          <w:lang w:val="en-US"/>
        </w:rPr>
      </w:pPr>
      <w:r w:rsidRPr="00AE22D2">
        <w:rPr>
          <w:rFonts w:ascii="Arial" w:hAnsi="Arial" w:cs="Arial"/>
          <w:lang w:val="en-US"/>
        </w:rPr>
        <w:t xml:space="preserve">ISO 15190 Medical laboratories – Particular requirements for safety </w:t>
      </w:r>
    </w:p>
    <w:p w:rsidR="00880F98" w:rsidRPr="00970F46" w:rsidRDefault="00880F98" w:rsidP="00992EB0">
      <w:pPr>
        <w:spacing w:after="0" w:line="240" w:lineRule="auto"/>
        <w:jc w:val="both"/>
        <w:rPr>
          <w:rFonts w:ascii="Arial" w:hAnsi="Arial" w:cs="Arial"/>
        </w:rPr>
      </w:pPr>
      <w:r w:rsidRPr="00970F46">
        <w:rPr>
          <w:rFonts w:ascii="Arial" w:hAnsi="Arial" w:cs="Arial"/>
        </w:rPr>
        <w:t>NOM-064-SSA1-1993, que establece las especificaciones sanitarias de los equipos de reactivos utilizados para diagnóstico.</w:t>
      </w:r>
    </w:p>
    <w:p w:rsidR="00880F98" w:rsidRPr="00970F46" w:rsidRDefault="00880F98" w:rsidP="00992EB0">
      <w:pPr>
        <w:spacing w:after="0" w:line="240" w:lineRule="auto"/>
        <w:jc w:val="both"/>
        <w:rPr>
          <w:rFonts w:ascii="Arial" w:hAnsi="Arial" w:cs="Arial"/>
        </w:rPr>
      </w:pPr>
      <w:r w:rsidRPr="00970F46">
        <w:rPr>
          <w:rFonts w:ascii="Arial" w:hAnsi="Arial" w:cs="Arial"/>
        </w:rPr>
        <w:t xml:space="preserve">CENAM. </w:t>
      </w:r>
    </w:p>
    <w:p w:rsidR="00880F98" w:rsidRPr="00970F46" w:rsidRDefault="00880F98" w:rsidP="00992EB0">
      <w:pPr>
        <w:spacing w:after="0" w:line="240" w:lineRule="auto"/>
        <w:jc w:val="both"/>
        <w:rPr>
          <w:rFonts w:ascii="Arial" w:hAnsi="Arial" w:cs="Arial"/>
        </w:rPr>
      </w:pPr>
      <w:r w:rsidRPr="00970F46">
        <w:rPr>
          <w:rFonts w:ascii="Arial" w:hAnsi="Arial" w:cs="Arial"/>
        </w:rPr>
        <w:t>GUIA SOBRE LA CALIFICACIÓN DE EQUIPO DE INSTRUMENTOS ANALITICOS. 2004</w:t>
      </w:r>
    </w:p>
    <w:p w:rsidR="00880F98" w:rsidRPr="00970F46" w:rsidRDefault="00880F98" w:rsidP="00992EB0">
      <w:pPr>
        <w:spacing w:after="0" w:line="240" w:lineRule="auto"/>
        <w:jc w:val="both"/>
        <w:rPr>
          <w:rFonts w:ascii="Arial" w:hAnsi="Arial" w:cs="Arial"/>
        </w:rPr>
      </w:pPr>
      <w:r w:rsidRPr="00970F46">
        <w:rPr>
          <w:rFonts w:ascii="Arial" w:hAnsi="Arial" w:cs="Arial"/>
        </w:rPr>
        <w:t>NORMA Oficial Mexicana NOM-007-SSA3-2011, Para la organización y funcionamiento de los laboratorios clínicos.</w:t>
      </w:r>
    </w:p>
    <w:p w:rsidR="00880F98" w:rsidRPr="00970F46" w:rsidRDefault="00880F98" w:rsidP="00992EB0">
      <w:pPr>
        <w:spacing w:after="0" w:line="240" w:lineRule="auto"/>
        <w:jc w:val="both"/>
        <w:rPr>
          <w:rFonts w:ascii="Arial" w:hAnsi="Arial" w:cs="Arial"/>
        </w:rPr>
      </w:pPr>
      <w:r w:rsidRPr="00970F46">
        <w:rPr>
          <w:rFonts w:ascii="Arial" w:hAnsi="Arial" w:cs="Arial"/>
        </w:rPr>
        <w:t xml:space="preserve">NOM-001-STPS-2008, Edificios, locales, instalaciones y áreas en los centros de trabajo - Condiciones de seguridad. D.O.F. 24-XI-2008. </w:t>
      </w:r>
    </w:p>
    <w:p w:rsidR="00880F98" w:rsidRPr="00970F46" w:rsidRDefault="00880F98" w:rsidP="00992EB0">
      <w:pPr>
        <w:spacing w:after="0" w:line="240" w:lineRule="auto"/>
        <w:jc w:val="both"/>
        <w:rPr>
          <w:rFonts w:ascii="Arial" w:hAnsi="Arial" w:cs="Arial"/>
        </w:rPr>
      </w:pPr>
      <w:r w:rsidRPr="00970F46">
        <w:rPr>
          <w:rFonts w:ascii="Arial" w:hAnsi="Arial" w:cs="Arial"/>
        </w:rPr>
        <w:t xml:space="preserve">NOM-002-STPS-2010, Condiciones de seguridad - Prevención y protección contra incendios en los centros de trabajo. D.O.F. 9-XII-2010. </w:t>
      </w:r>
    </w:p>
    <w:p w:rsidR="00880F98" w:rsidRPr="00970F46" w:rsidRDefault="00880F98" w:rsidP="00992EB0">
      <w:pPr>
        <w:spacing w:after="0" w:line="240" w:lineRule="auto"/>
        <w:jc w:val="both"/>
        <w:rPr>
          <w:rFonts w:ascii="Arial" w:hAnsi="Arial" w:cs="Arial"/>
        </w:rPr>
      </w:pPr>
      <w:r w:rsidRPr="00970F46">
        <w:rPr>
          <w:rFonts w:ascii="Arial" w:hAnsi="Arial" w:cs="Arial"/>
        </w:rPr>
        <w:t xml:space="preserve">NOM-005-STPS-1998, Relativa a las condiciones de seguridad e higiene en los centros de trabajo para el manejo, transporte y almacenamiento de sustancias químicas peligrosas. D.O.F. 2-II-1999. </w:t>
      </w:r>
    </w:p>
    <w:p w:rsidR="00880F98" w:rsidRPr="00970F46" w:rsidRDefault="00880F98" w:rsidP="00992EB0">
      <w:pPr>
        <w:spacing w:after="0" w:line="240" w:lineRule="auto"/>
        <w:jc w:val="both"/>
        <w:rPr>
          <w:rFonts w:ascii="Arial" w:hAnsi="Arial" w:cs="Arial"/>
        </w:rPr>
      </w:pPr>
      <w:r w:rsidRPr="00970F46">
        <w:rPr>
          <w:rFonts w:ascii="Arial" w:hAnsi="Arial" w:cs="Arial"/>
        </w:rPr>
        <w:t xml:space="preserve">NOM-010-STPS-1999, Condiciones de seguridad e higiene en los centros de trabajo donde se manejen, transporten, procesen o almacenen sustancias químicas capaces de generar contaminación en el medio ambiente laboral. D.O.F. 13-III-2000. </w:t>
      </w:r>
    </w:p>
    <w:p w:rsidR="00880F98" w:rsidRPr="00970F46" w:rsidRDefault="00880F98" w:rsidP="00992EB0">
      <w:pPr>
        <w:spacing w:after="0" w:line="240" w:lineRule="auto"/>
        <w:jc w:val="both"/>
        <w:rPr>
          <w:rFonts w:ascii="Arial" w:hAnsi="Arial" w:cs="Arial"/>
        </w:rPr>
      </w:pPr>
      <w:r w:rsidRPr="00970F46">
        <w:rPr>
          <w:rFonts w:ascii="Arial" w:hAnsi="Arial" w:cs="Arial"/>
        </w:rPr>
        <w:t xml:space="preserve">NOM-017-STPS-2008, Equipo de protección personal - Selección, uso y manejo en los centros de trabajo. D.O.F. 9-XII-2008. </w:t>
      </w:r>
    </w:p>
    <w:p w:rsidR="00880F98" w:rsidRPr="00970F46" w:rsidRDefault="00880F98" w:rsidP="00992EB0">
      <w:pPr>
        <w:spacing w:after="0" w:line="240" w:lineRule="auto"/>
        <w:jc w:val="both"/>
        <w:rPr>
          <w:rFonts w:ascii="Arial" w:hAnsi="Arial" w:cs="Arial"/>
        </w:rPr>
      </w:pPr>
      <w:r w:rsidRPr="00970F46">
        <w:rPr>
          <w:rFonts w:ascii="Arial" w:hAnsi="Arial" w:cs="Arial"/>
        </w:rPr>
        <w:t xml:space="preserve">NOM-018-STPS-2000, Sistema para la identificación y comunicación de peligros y riesgos por sustancias químicas peligrosas en los centros de trabajo. D.O.F. 27-X-2000 </w:t>
      </w:r>
    </w:p>
    <w:p w:rsidR="00880F98" w:rsidRPr="00970F46" w:rsidRDefault="00880F98" w:rsidP="00992EB0">
      <w:pPr>
        <w:spacing w:after="0" w:line="240" w:lineRule="auto"/>
        <w:jc w:val="both"/>
        <w:rPr>
          <w:rFonts w:ascii="Arial" w:hAnsi="Arial" w:cs="Arial"/>
        </w:rPr>
      </w:pPr>
      <w:r w:rsidRPr="00970F46">
        <w:rPr>
          <w:rFonts w:ascii="Arial" w:hAnsi="Arial" w:cs="Arial"/>
        </w:rPr>
        <w:t xml:space="preserve">NOM-019-STPS-2011, Constitución, integración, organización y funcionamiento de las comisiones de seguridad e higiene. D.O.F. 13-IV-2011. </w:t>
      </w:r>
    </w:p>
    <w:p w:rsidR="00880F98" w:rsidRPr="00970F46" w:rsidRDefault="00880F98" w:rsidP="00992EB0">
      <w:pPr>
        <w:spacing w:after="0" w:line="240" w:lineRule="auto"/>
        <w:jc w:val="both"/>
        <w:rPr>
          <w:rFonts w:ascii="Arial" w:hAnsi="Arial" w:cs="Arial"/>
        </w:rPr>
      </w:pPr>
      <w:r w:rsidRPr="00970F46">
        <w:rPr>
          <w:rFonts w:ascii="Arial" w:hAnsi="Arial" w:cs="Arial"/>
        </w:rPr>
        <w:t xml:space="preserve">NOM-022-STPS-2008, Electricidad estática en los centros de trabajo - Condiciones de seguridad. D.O.F. 7-XI-2008. </w:t>
      </w:r>
    </w:p>
    <w:p w:rsidR="00880F98" w:rsidRPr="00970F46" w:rsidRDefault="00880F98" w:rsidP="00992EB0">
      <w:pPr>
        <w:spacing w:after="0" w:line="240" w:lineRule="auto"/>
        <w:jc w:val="both"/>
        <w:rPr>
          <w:rFonts w:ascii="Arial" w:hAnsi="Arial" w:cs="Arial"/>
        </w:rPr>
      </w:pPr>
      <w:r w:rsidRPr="00970F46">
        <w:rPr>
          <w:rFonts w:ascii="Arial" w:hAnsi="Arial" w:cs="Arial"/>
        </w:rPr>
        <w:t>NOM-026-STPS-2008, Colores y señales de seguridad e higiene, e identificación de riesgos por fluidos conducidos en tuberías. D.O.F. 25-XI-2008.</w:t>
      </w:r>
    </w:p>
    <w:p w:rsidR="00880F98" w:rsidRPr="00970F46" w:rsidRDefault="00880F98" w:rsidP="00992EB0">
      <w:pPr>
        <w:spacing w:after="0" w:line="240" w:lineRule="auto"/>
        <w:jc w:val="both"/>
        <w:rPr>
          <w:rFonts w:ascii="Arial" w:hAnsi="Arial" w:cs="Arial"/>
        </w:rPr>
      </w:pPr>
      <w:r w:rsidRPr="00970F46">
        <w:rPr>
          <w:rFonts w:ascii="Arial" w:hAnsi="Arial" w:cs="Arial"/>
        </w:rPr>
        <w:t xml:space="preserve">NOM-011-STPS-2001, Condiciones de seguridad e higiene en los centros de trabajo donde se genere ruido. D.O.F. 17-IV-2002. </w:t>
      </w:r>
    </w:p>
    <w:p w:rsidR="00880F98" w:rsidRPr="00970F46" w:rsidRDefault="00880F98" w:rsidP="00992EB0">
      <w:pPr>
        <w:spacing w:after="0" w:line="240" w:lineRule="auto"/>
        <w:jc w:val="both"/>
        <w:rPr>
          <w:rFonts w:ascii="Arial" w:hAnsi="Arial" w:cs="Arial"/>
        </w:rPr>
      </w:pPr>
      <w:r w:rsidRPr="00970F46">
        <w:rPr>
          <w:rFonts w:ascii="Arial" w:hAnsi="Arial" w:cs="Arial"/>
        </w:rPr>
        <w:t xml:space="preserve">NOM-024-STPS-2001, Vibraciones - Condiciones de seguridad e higiene en los centros de trabajo. D.O.F. 11-I-2002. </w:t>
      </w:r>
    </w:p>
    <w:p w:rsidR="00880F98" w:rsidRPr="00970F46" w:rsidRDefault="00880F98" w:rsidP="00992EB0">
      <w:pPr>
        <w:spacing w:after="0" w:line="240" w:lineRule="auto"/>
        <w:jc w:val="both"/>
        <w:rPr>
          <w:rFonts w:ascii="Arial" w:hAnsi="Arial" w:cs="Arial"/>
        </w:rPr>
      </w:pPr>
      <w:r w:rsidRPr="00970F46">
        <w:rPr>
          <w:rFonts w:ascii="Arial" w:hAnsi="Arial" w:cs="Arial"/>
        </w:rPr>
        <w:t>NOM-025-STPS-2008, Condiciones de iluminación en los centros de trabajo. D.O.F. 20-XII-2008.</w:t>
      </w:r>
    </w:p>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rPr>
          <w:rFonts w:ascii="Arial" w:hAnsi="Arial" w:cs="Arial"/>
        </w:rPr>
      </w:pPr>
    </w:p>
    <w:p w:rsidR="00880F98" w:rsidRPr="00992EB0" w:rsidRDefault="00880F98" w:rsidP="00970F46">
      <w:pPr>
        <w:spacing w:after="0" w:line="240" w:lineRule="auto"/>
        <w:rPr>
          <w:rFonts w:ascii="Arial" w:hAnsi="Arial" w:cs="Arial"/>
          <w:b/>
        </w:rPr>
      </w:pPr>
      <w:r w:rsidRPr="00992EB0">
        <w:rPr>
          <w:rFonts w:ascii="Arial" w:hAnsi="Arial" w:cs="Arial"/>
          <w:b/>
        </w:rPr>
        <w:t>Equipamiento:</w:t>
      </w:r>
    </w:p>
    <w:p w:rsidR="00880F98" w:rsidRPr="00992EB0" w:rsidRDefault="00880F98" w:rsidP="00F15829">
      <w:pPr>
        <w:pStyle w:val="Prrafodelista"/>
        <w:numPr>
          <w:ilvl w:val="0"/>
          <w:numId w:val="76"/>
        </w:numPr>
        <w:spacing w:after="0" w:line="240" w:lineRule="auto"/>
        <w:jc w:val="both"/>
        <w:rPr>
          <w:rFonts w:ascii="Arial" w:hAnsi="Arial" w:cs="Arial"/>
        </w:rPr>
      </w:pPr>
      <w:r w:rsidRPr="00992EB0">
        <w:rPr>
          <w:rFonts w:ascii="Arial" w:hAnsi="Arial" w:cs="Arial"/>
        </w:rPr>
        <w:t>El laboratorio deberá contar con el equipo necesario para proporcionar dentro de las instalaciones del HRAEV el servicio de laboratorio por el tiempo que dure el contrato.</w:t>
      </w:r>
    </w:p>
    <w:p w:rsidR="00880F98" w:rsidRPr="00992EB0" w:rsidRDefault="00880F98" w:rsidP="00F15829">
      <w:pPr>
        <w:pStyle w:val="Prrafodelista"/>
        <w:numPr>
          <w:ilvl w:val="0"/>
          <w:numId w:val="76"/>
        </w:numPr>
        <w:spacing w:after="0" w:line="240" w:lineRule="auto"/>
        <w:jc w:val="both"/>
        <w:rPr>
          <w:rFonts w:ascii="Arial" w:hAnsi="Arial" w:cs="Arial"/>
        </w:rPr>
      </w:pPr>
      <w:r w:rsidRPr="00992EB0">
        <w:rPr>
          <w:rFonts w:ascii="Arial" w:hAnsi="Arial" w:cs="Arial"/>
        </w:rPr>
        <w:t xml:space="preserve">Los equipos, deberán ser de tecnología de punta. Ensamblados de manera integral en el país de origen. Son aceptables equipos nuevos, o que no tengan más de tres años de lanzamiento en México. Todos los equipos deberán estar actualizados de acuerdo a la última versión. </w:t>
      </w:r>
    </w:p>
    <w:p w:rsidR="00880F98" w:rsidRPr="00992EB0" w:rsidRDefault="00880F98" w:rsidP="00F15829">
      <w:pPr>
        <w:pStyle w:val="Prrafodelista"/>
        <w:numPr>
          <w:ilvl w:val="0"/>
          <w:numId w:val="76"/>
        </w:numPr>
        <w:spacing w:after="0" w:line="240" w:lineRule="auto"/>
        <w:jc w:val="both"/>
        <w:rPr>
          <w:rFonts w:ascii="Arial" w:hAnsi="Arial" w:cs="Arial"/>
        </w:rPr>
      </w:pPr>
      <w:r w:rsidRPr="00992EB0">
        <w:rPr>
          <w:rFonts w:ascii="Arial" w:hAnsi="Arial" w:cs="Arial"/>
        </w:rPr>
        <w:t xml:space="preserve">No se aceptarán equipos reconstruidos, ni de bienes correspondientes a saldos o remanentes que ostenten las leyendas “OnlyExport” ni “OnlyInvestigation”; no se aceptan equipos descontinuados, o por descontinuarse o que no se autorice su uso en el país de origen, o hayan sido motivo de alertas médicas o de concentraciones por parte de autoridades sanitarias. </w:t>
      </w:r>
    </w:p>
    <w:p w:rsidR="00880F98" w:rsidRPr="00992EB0" w:rsidRDefault="00880F98" w:rsidP="00F15829">
      <w:pPr>
        <w:pStyle w:val="Prrafodelista"/>
        <w:numPr>
          <w:ilvl w:val="0"/>
          <w:numId w:val="76"/>
        </w:numPr>
        <w:spacing w:after="0" w:line="240" w:lineRule="auto"/>
        <w:jc w:val="both"/>
        <w:rPr>
          <w:rFonts w:ascii="Arial" w:hAnsi="Arial" w:cs="Arial"/>
        </w:rPr>
      </w:pPr>
      <w:r w:rsidRPr="00992EB0">
        <w:rPr>
          <w:rFonts w:ascii="Arial" w:hAnsi="Arial" w:cs="Arial"/>
        </w:rPr>
        <w:t>Estudios que por su naturaleza técnica y volumen de trabajo requieren ser procesados por equipos de investigación y/o con reactivos de investigación, deberán primero ser avalados por la Entidad Mexicana de Acreditación (E.M.A.).</w:t>
      </w:r>
    </w:p>
    <w:p w:rsidR="00880F98" w:rsidRPr="00992EB0" w:rsidRDefault="00880F98" w:rsidP="00F15829">
      <w:pPr>
        <w:pStyle w:val="Prrafodelista"/>
        <w:numPr>
          <w:ilvl w:val="0"/>
          <w:numId w:val="76"/>
        </w:numPr>
        <w:spacing w:after="0" w:line="240" w:lineRule="auto"/>
        <w:jc w:val="both"/>
        <w:rPr>
          <w:rFonts w:ascii="Arial" w:hAnsi="Arial" w:cs="Arial"/>
        </w:rPr>
      </w:pPr>
      <w:r w:rsidRPr="00992EB0">
        <w:rPr>
          <w:rFonts w:ascii="Arial" w:hAnsi="Arial" w:cs="Arial"/>
        </w:rPr>
        <w:t>Instalación del Equipo:</w:t>
      </w:r>
    </w:p>
    <w:p w:rsidR="00880F98" w:rsidRPr="00992EB0" w:rsidRDefault="00880F98" w:rsidP="00F15829">
      <w:pPr>
        <w:pStyle w:val="Prrafodelista"/>
        <w:numPr>
          <w:ilvl w:val="0"/>
          <w:numId w:val="76"/>
        </w:numPr>
        <w:spacing w:after="0" w:line="240" w:lineRule="auto"/>
        <w:jc w:val="both"/>
        <w:rPr>
          <w:rFonts w:ascii="Arial" w:hAnsi="Arial" w:cs="Arial"/>
        </w:rPr>
      </w:pPr>
      <w:r w:rsidRPr="00992EB0">
        <w:rPr>
          <w:rFonts w:ascii="Arial" w:hAnsi="Arial" w:cs="Arial"/>
        </w:rPr>
        <w:t>ElLaboratorio proveedor deberá entregar, instalar y poner a punto los equipos para la realizar las pruebas de laboratorio en el HRAEV, e iniciar operaciones, de acuerdo a lo señalado en este Anexo Técnico.</w:t>
      </w:r>
    </w:p>
    <w:p w:rsidR="00880F98" w:rsidRPr="00992EB0" w:rsidRDefault="00880F98" w:rsidP="00F15829">
      <w:pPr>
        <w:pStyle w:val="Prrafodelista"/>
        <w:numPr>
          <w:ilvl w:val="0"/>
          <w:numId w:val="76"/>
        </w:numPr>
        <w:spacing w:after="0" w:line="240" w:lineRule="auto"/>
        <w:jc w:val="both"/>
        <w:rPr>
          <w:rFonts w:ascii="Arial" w:hAnsi="Arial" w:cs="Arial"/>
        </w:rPr>
      </w:pPr>
      <w:r w:rsidRPr="00992EB0">
        <w:rPr>
          <w:rFonts w:ascii="Arial" w:hAnsi="Arial" w:cs="Arial"/>
        </w:rPr>
        <w:t>Todos los procedimientos serán revisados periódicamente por el Coordinador del HRAEV (Químico Farmacobiólogo o Patólogo Clínico; de acuerdo a la NOM-166-SSA1-1997) para identificar oportunidades que mejoren el sistema de calidad o las prácticas técnicas, para implementar las mejoras correspondientes. En el caso de que durante la vigencia del contrato, el fabricante de los equipos y/o bienes incluyan mejoras tecnológicas reconocidas a nivel internacional para el mejoramiento de las pruebas de laboratorio, el proveedor deberá notificarlo al HRAEV para su análisis y en su caso modificación.</w:t>
      </w:r>
    </w:p>
    <w:p w:rsidR="00880F98" w:rsidRPr="00992EB0" w:rsidRDefault="00880F98" w:rsidP="00F15829">
      <w:pPr>
        <w:pStyle w:val="Prrafodelista"/>
        <w:numPr>
          <w:ilvl w:val="0"/>
          <w:numId w:val="76"/>
        </w:numPr>
        <w:spacing w:after="0" w:line="240" w:lineRule="auto"/>
        <w:jc w:val="both"/>
        <w:rPr>
          <w:rFonts w:ascii="Arial" w:hAnsi="Arial" w:cs="Arial"/>
        </w:rPr>
      </w:pPr>
      <w:r w:rsidRPr="00992EB0">
        <w:rPr>
          <w:rFonts w:ascii="Arial" w:hAnsi="Arial" w:cs="Arial"/>
        </w:rPr>
        <w:t>Bienes</w:t>
      </w:r>
    </w:p>
    <w:p w:rsidR="00880F98" w:rsidRPr="00992EB0" w:rsidRDefault="00880F98" w:rsidP="00F15829">
      <w:pPr>
        <w:pStyle w:val="Prrafodelista"/>
        <w:numPr>
          <w:ilvl w:val="0"/>
          <w:numId w:val="76"/>
        </w:numPr>
        <w:spacing w:after="0" w:line="240" w:lineRule="auto"/>
        <w:jc w:val="both"/>
        <w:rPr>
          <w:rFonts w:ascii="Arial" w:hAnsi="Arial" w:cs="Arial"/>
        </w:rPr>
      </w:pPr>
      <w:r w:rsidRPr="00992EB0">
        <w:rPr>
          <w:rFonts w:ascii="Arial" w:hAnsi="Arial" w:cs="Arial"/>
        </w:rPr>
        <w:t xml:space="preserve">El Laboratorio Proveedor deberá proporcionar los “reactivos dedicados” y bienes necesarios para realizar las pruebas solicitadas en los paquetes propuestos. </w:t>
      </w:r>
    </w:p>
    <w:p w:rsidR="00880F98" w:rsidRPr="00992EB0" w:rsidRDefault="00880F98" w:rsidP="00F15829">
      <w:pPr>
        <w:pStyle w:val="Prrafodelista"/>
        <w:numPr>
          <w:ilvl w:val="0"/>
          <w:numId w:val="76"/>
        </w:numPr>
        <w:spacing w:after="0" w:line="240" w:lineRule="auto"/>
        <w:jc w:val="both"/>
        <w:rPr>
          <w:rFonts w:ascii="Arial" w:hAnsi="Arial" w:cs="Arial"/>
        </w:rPr>
      </w:pPr>
      <w:r w:rsidRPr="00992EB0">
        <w:rPr>
          <w:rFonts w:ascii="Arial" w:hAnsi="Arial" w:cs="Arial"/>
        </w:rPr>
        <w:t>Los reactivos y bienes deberán tener una caducidad mayor a 90 días. Lo anterior formará parte de la supervisión de calidad del servicio por parte del Coordinador del HRAEV, los materiales, reactivos y consumibles deben ser, monitorizados y actualizados periódicamente.</w:t>
      </w:r>
    </w:p>
    <w:p w:rsidR="00880F98" w:rsidRPr="00992EB0" w:rsidRDefault="00880F98" w:rsidP="00F15829">
      <w:pPr>
        <w:pStyle w:val="Prrafodelista"/>
        <w:numPr>
          <w:ilvl w:val="0"/>
          <w:numId w:val="76"/>
        </w:numPr>
        <w:spacing w:after="0" w:line="240" w:lineRule="auto"/>
        <w:jc w:val="both"/>
        <w:rPr>
          <w:rFonts w:ascii="Arial" w:hAnsi="Arial" w:cs="Arial"/>
        </w:rPr>
      </w:pPr>
      <w:r w:rsidRPr="00992EB0">
        <w:rPr>
          <w:rFonts w:ascii="Arial" w:hAnsi="Arial" w:cs="Arial"/>
        </w:rPr>
        <w:t>El Laboratorio deberá incluir un escrito en su propuesta en formato libre, de que liquidará la totalidad del adeudo económico de las pruebas que por alguna razón se realicen en laboratorios alternos, cuando no cuenten con el equipo necesario para realizarlos en el propio.</w:t>
      </w:r>
    </w:p>
    <w:p w:rsidR="00880F98" w:rsidRPr="00992EB0" w:rsidRDefault="00880F98" w:rsidP="00F15829">
      <w:pPr>
        <w:pStyle w:val="Prrafodelista"/>
        <w:numPr>
          <w:ilvl w:val="0"/>
          <w:numId w:val="76"/>
        </w:numPr>
        <w:spacing w:after="0" w:line="240" w:lineRule="auto"/>
        <w:jc w:val="both"/>
        <w:rPr>
          <w:rFonts w:ascii="Arial" w:hAnsi="Arial" w:cs="Arial"/>
        </w:rPr>
      </w:pPr>
      <w:r w:rsidRPr="00992EB0">
        <w:rPr>
          <w:rFonts w:ascii="Arial" w:hAnsi="Arial" w:cs="Arial"/>
        </w:rPr>
        <w:t xml:space="preserve">El Laboratorio deberá cumplir con las licencias sanitarias y los Avisos de Responsable y Funcionamiento. </w:t>
      </w:r>
    </w:p>
    <w:p w:rsidR="00992EB0" w:rsidRDefault="00992EB0" w:rsidP="00970F46">
      <w:pPr>
        <w:spacing w:after="0" w:line="240" w:lineRule="auto"/>
        <w:rPr>
          <w:rFonts w:ascii="Arial" w:hAnsi="Arial" w:cs="Arial"/>
        </w:rPr>
      </w:pPr>
    </w:p>
    <w:p w:rsidR="00880F98" w:rsidRPr="00992EB0" w:rsidRDefault="00880F98" w:rsidP="00970F46">
      <w:pPr>
        <w:spacing w:after="0" w:line="240" w:lineRule="auto"/>
        <w:rPr>
          <w:rFonts w:ascii="Arial" w:hAnsi="Arial" w:cs="Arial"/>
          <w:b/>
        </w:rPr>
      </w:pPr>
      <w:r w:rsidRPr="00992EB0">
        <w:rPr>
          <w:rFonts w:ascii="Arial" w:hAnsi="Arial" w:cs="Arial"/>
          <w:b/>
        </w:rPr>
        <w:t>Áreas de Laboratorio (Características mínimas de los equipos)</w:t>
      </w:r>
    </w:p>
    <w:p w:rsidR="00992EB0" w:rsidRDefault="00992EB0" w:rsidP="00970F46">
      <w:pPr>
        <w:spacing w:after="0" w:line="240" w:lineRule="auto"/>
        <w:rPr>
          <w:rFonts w:ascii="Arial" w:hAnsi="Arial" w:cs="Arial"/>
          <w:b/>
        </w:rPr>
      </w:pPr>
    </w:p>
    <w:p w:rsidR="00880F98" w:rsidRPr="00992EB0" w:rsidRDefault="00880F98" w:rsidP="00970F46">
      <w:pPr>
        <w:spacing w:after="0" w:line="240" w:lineRule="auto"/>
        <w:rPr>
          <w:rFonts w:ascii="Arial" w:hAnsi="Arial" w:cs="Arial"/>
          <w:b/>
        </w:rPr>
      </w:pPr>
      <w:r w:rsidRPr="00992EB0">
        <w:rPr>
          <w:rFonts w:ascii="Arial" w:hAnsi="Arial" w:cs="Arial"/>
          <w:b/>
        </w:rPr>
        <w:t>QUÍMICA CLÍNICA LIQUIDA O SECA</w:t>
      </w:r>
    </w:p>
    <w:p w:rsidR="00880F98" w:rsidRPr="00970F46" w:rsidRDefault="00880F98" w:rsidP="00970F46">
      <w:pPr>
        <w:spacing w:after="0" w:line="240" w:lineRule="auto"/>
        <w:rPr>
          <w:rFonts w:ascii="Arial" w:hAnsi="Arial" w:cs="Arial"/>
        </w:rPr>
      </w:pPr>
      <w:r w:rsidRPr="00970F46">
        <w:rPr>
          <w:rFonts w:ascii="Arial" w:hAnsi="Arial" w:cs="Arial"/>
        </w:rPr>
        <w:t>1.-Sistema de acceso aleatorio, que permita el proceso de una o varias pruebas a una muestra determinada.</w:t>
      </w:r>
    </w:p>
    <w:p w:rsidR="00880F98" w:rsidRPr="00970F46" w:rsidRDefault="00880F98" w:rsidP="00970F46">
      <w:pPr>
        <w:spacing w:after="0" w:line="240" w:lineRule="auto"/>
        <w:rPr>
          <w:rFonts w:ascii="Arial" w:hAnsi="Arial" w:cs="Arial"/>
        </w:rPr>
      </w:pPr>
      <w:r w:rsidRPr="00970F46">
        <w:rPr>
          <w:rFonts w:ascii="Arial" w:hAnsi="Arial" w:cs="Arial"/>
        </w:rPr>
        <w:t>2.- Que sea un sistema abierto y que permita realizar a una muestra   varias pruebas. Que permita la carga continua e ilimitada de muestras.</w:t>
      </w:r>
    </w:p>
    <w:p w:rsidR="00880F98" w:rsidRPr="00970F46" w:rsidRDefault="00880F98" w:rsidP="00970F46">
      <w:pPr>
        <w:spacing w:after="0" w:line="240" w:lineRule="auto"/>
        <w:rPr>
          <w:rFonts w:ascii="Arial" w:hAnsi="Arial" w:cs="Arial"/>
        </w:rPr>
      </w:pPr>
      <w:r w:rsidRPr="00970F46">
        <w:rPr>
          <w:rFonts w:ascii="Arial" w:hAnsi="Arial" w:cs="Arial"/>
        </w:rPr>
        <w:t>3.- Que tengan sistema con refrigeración con placa Peltier para poder mantener los reactivos refrigerados dentro del equipo.</w:t>
      </w:r>
    </w:p>
    <w:p w:rsidR="00880F98" w:rsidRPr="00970F46" w:rsidRDefault="00880F98" w:rsidP="00970F46">
      <w:pPr>
        <w:spacing w:after="0" w:line="240" w:lineRule="auto"/>
        <w:rPr>
          <w:rFonts w:ascii="Arial" w:hAnsi="Arial" w:cs="Arial"/>
        </w:rPr>
      </w:pPr>
      <w:r w:rsidRPr="00970F46">
        <w:rPr>
          <w:rFonts w:ascii="Arial" w:hAnsi="Arial" w:cs="Arial"/>
        </w:rPr>
        <w:t>4.- Sistema de incubación con principio Peltier en el carrusel de reacción, hermético, de intercambio de calor. Con control electrónico de temperatura del carrusel.</w:t>
      </w:r>
    </w:p>
    <w:p w:rsidR="00880F98" w:rsidRPr="00970F46" w:rsidRDefault="00880F98" w:rsidP="00970F46">
      <w:pPr>
        <w:spacing w:after="0" w:line="240" w:lineRule="auto"/>
        <w:rPr>
          <w:rFonts w:ascii="Arial" w:hAnsi="Arial" w:cs="Arial"/>
        </w:rPr>
      </w:pPr>
      <w:r w:rsidRPr="00970F46">
        <w:rPr>
          <w:rFonts w:ascii="Arial" w:hAnsi="Arial" w:cs="Arial"/>
        </w:rPr>
        <w:t>5.- Que permita la carga de reactivos fríos al instrumento, en forma directa, sin necesidad de atemperarlos y sobre todo, que dicha carga pueda hacerse en cualquier momento del proceso.</w:t>
      </w:r>
    </w:p>
    <w:p w:rsidR="00880F98" w:rsidRPr="00970F46" w:rsidRDefault="00880F98" w:rsidP="00970F46">
      <w:pPr>
        <w:spacing w:after="0" w:line="240" w:lineRule="auto"/>
        <w:rPr>
          <w:rFonts w:ascii="Arial" w:hAnsi="Arial" w:cs="Arial"/>
        </w:rPr>
      </w:pPr>
      <w:r w:rsidRPr="00970F46">
        <w:rPr>
          <w:rFonts w:ascii="Arial" w:hAnsi="Arial" w:cs="Arial"/>
        </w:rPr>
        <w:t>6.- Que los reactivos puedan ser colocados en cualquier sitio de la charola de reactivos, y que el instrumento sea capaz de identificarlos mediante lector de código de barras, así como de censar el número de pruebas disponibles en el cartucho.</w:t>
      </w:r>
    </w:p>
    <w:p w:rsidR="00880F98" w:rsidRPr="00970F46" w:rsidRDefault="00880F98" w:rsidP="00970F46">
      <w:pPr>
        <w:spacing w:after="0" w:line="240" w:lineRule="auto"/>
        <w:rPr>
          <w:rFonts w:ascii="Arial" w:hAnsi="Arial" w:cs="Arial"/>
        </w:rPr>
      </w:pPr>
      <w:r w:rsidRPr="00970F46">
        <w:rPr>
          <w:rFonts w:ascii="Arial" w:hAnsi="Arial" w:cs="Arial"/>
        </w:rPr>
        <w:t>7.- Que tenga una velocidad de 600 pruebas por hora, por lo menos.</w:t>
      </w:r>
    </w:p>
    <w:p w:rsidR="00880F98" w:rsidRPr="00970F46" w:rsidRDefault="00880F98" w:rsidP="00970F46">
      <w:pPr>
        <w:spacing w:after="0" w:line="240" w:lineRule="auto"/>
        <w:rPr>
          <w:rFonts w:ascii="Arial" w:hAnsi="Arial" w:cs="Arial"/>
        </w:rPr>
      </w:pPr>
      <w:r w:rsidRPr="00970F46">
        <w:rPr>
          <w:rFonts w:ascii="Arial" w:hAnsi="Arial" w:cs="Arial"/>
        </w:rPr>
        <w:t xml:space="preserve">8.- Que requiera un volumen de muestra máximo de </w:t>
      </w:r>
      <w:smartTag w:uri="urn:schemas-microsoft-com:office:smarttags" w:element="metricconverter">
        <w:smartTagPr>
          <w:attr w:name="ProductID" w:val="3 a"/>
        </w:smartTagPr>
        <w:r w:rsidRPr="00970F46">
          <w:rPr>
            <w:rFonts w:ascii="Arial" w:hAnsi="Arial" w:cs="Arial"/>
          </w:rPr>
          <w:t>3 a</w:t>
        </w:r>
      </w:smartTag>
      <w:r w:rsidRPr="00970F46">
        <w:rPr>
          <w:rFonts w:ascii="Arial" w:hAnsi="Arial" w:cs="Arial"/>
        </w:rPr>
        <w:t xml:space="preserve"> 65 microlitros.</w:t>
      </w:r>
    </w:p>
    <w:p w:rsidR="00880F98" w:rsidRPr="00970F46" w:rsidRDefault="00880F98" w:rsidP="00970F46">
      <w:pPr>
        <w:spacing w:after="0" w:line="240" w:lineRule="auto"/>
        <w:rPr>
          <w:rFonts w:ascii="Arial" w:hAnsi="Arial" w:cs="Arial"/>
        </w:rPr>
      </w:pPr>
      <w:r w:rsidRPr="00970F46">
        <w:rPr>
          <w:rFonts w:ascii="Arial" w:hAnsi="Arial" w:cs="Arial"/>
        </w:rPr>
        <w:t>9.- Que realicen técnicas colorimétricas, espectrofotométricas, química seca, de puntos finales, cinéticos y enzimáticos.</w:t>
      </w:r>
    </w:p>
    <w:p w:rsidR="00880F98" w:rsidRPr="00970F46" w:rsidRDefault="00880F98" w:rsidP="00970F46">
      <w:pPr>
        <w:spacing w:after="0" w:line="240" w:lineRule="auto"/>
        <w:rPr>
          <w:rFonts w:ascii="Arial" w:hAnsi="Arial" w:cs="Arial"/>
        </w:rPr>
      </w:pPr>
      <w:r w:rsidRPr="00970F46">
        <w:rPr>
          <w:rFonts w:ascii="Arial" w:hAnsi="Arial" w:cs="Arial"/>
        </w:rPr>
        <w:t>10.- Que realice las diluciones necesarias y reprocese muestras de manera automática e inmediata después de la detección de un valor por arriba de la linealidad del método, de tal forma que no sea necesario esperar a que concluya el ensayo para volver a reprocesar.</w:t>
      </w:r>
    </w:p>
    <w:p w:rsidR="00880F98" w:rsidRPr="00970F46" w:rsidRDefault="00880F98" w:rsidP="00970F46">
      <w:pPr>
        <w:spacing w:after="0" w:line="240" w:lineRule="auto"/>
        <w:rPr>
          <w:rFonts w:ascii="Arial" w:hAnsi="Arial" w:cs="Arial"/>
        </w:rPr>
      </w:pPr>
      <w:r w:rsidRPr="00970F46">
        <w:rPr>
          <w:rFonts w:ascii="Arial" w:hAnsi="Arial" w:cs="Arial"/>
        </w:rPr>
        <w:t>11.- Que permita procesar muestras “urgentes”, en cualquier momento.</w:t>
      </w:r>
    </w:p>
    <w:p w:rsidR="00880F98" w:rsidRPr="00970F46" w:rsidRDefault="00880F98" w:rsidP="00970F46">
      <w:pPr>
        <w:spacing w:after="0" w:line="240" w:lineRule="auto"/>
        <w:rPr>
          <w:rFonts w:ascii="Arial" w:hAnsi="Arial" w:cs="Arial"/>
        </w:rPr>
      </w:pPr>
      <w:r w:rsidRPr="00970F46">
        <w:rPr>
          <w:rFonts w:ascii="Arial" w:hAnsi="Arial" w:cs="Arial"/>
        </w:rPr>
        <w:t xml:space="preserve">12.- Que las celdas de reacción sean de vidrio o cuarzo no desechables. Que cuente con unidad automatizada de lavado para dichas celdas de reacción. </w:t>
      </w:r>
    </w:p>
    <w:p w:rsidR="00880F98" w:rsidRPr="00970F46" w:rsidRDefault="00880F98" w:rsidP="00970F46">
      <w:pPr>
        <w:spacing w:after="0" w:line="240" w:lineRule="auto"/>
        <w:rPr>
          <w:rFonts w:ascii="Arial" w:hAnsi="Arial" w:cs="Arial"/>
        </w:rPr>
      </w:pPr>
      <w:r w:rsidRPr="00970F46">
        <w:rPr>
          <w:rFonts w:ascii="Arial" w:hAnsi="Arial" w:cs="Arial"/>
        </w:rPr>
        <w:t>13.- Que realice las pruebas a más de 2 longitudes de onda al mismo tiempo para cada química, con el objeto de disminuir las interferencias propias de las muestras como ictericia, lipemia y hemólisis.</w:t>
      </w:r>
    </w:p>
    <w:p w:rsidR="00880F98" w:rsidRPr="00970F46" w:rsidRDefault="00880F98" w:rsidP="00970F46">
      <w:pPr>
        <w:spacing w:after="0" w:line="240" w:lineRule="auto"/>
        <w:rPr>
          <w:rFonts w:ascii="Arial" w:hAnsi="Arial" w:cs="Arial"/>
        </w:rPr>
      </w:pPr>
      <w:r w:rsidRPr="00970F46">
        <w:rPr>
          <w:rFonts w:ascii="Arial" w:hAnsi="Arial" w:cs="Arial"/>
        </w:rPr>
        <w:t>14.- Que permita el uso de tubos primarios de diferentes tamaños, así como lector identificador del código de barras. Que permita además el uso de micro copas así como copas de diferentes medidas.</w:t>
      </w:r>
    </w:p>
    <w:p w:rsidR="00880F98" w:rsidRPr="00970F46" w:rsidRDefault="00880F98" w:rsidP="00970F46">
      <w:pPr>
        <w:spacing w:after="0" w:line="240" w:lineRule="auto"/>
        <w:rPr>
          <w:rFonts w:ascii="Arial" w:hAnsi="Arial" w:cs="Arial"/>
        </w:rPr>
      </w:pPr>
      <w:r w:rsidRPr="00970F46">
        <w:rPr>
          <w:rFonts w:ascii="Arial" w:hAnsi="Arial" w:cs="Arial"/>
        </w:rPr>
        <w:t>15.- Que tengan software en español.</w:t>
      </w:r>
    </w:p>
    <w:p w:rsidR="00880F98" w:rsidRPr="00970F46" w:rsidRDefault="00880F98" w:rsidP="00970F46">
      <w:pPr>
        <w:spacing w:after="0" w:line="240" w:lineRule="auto"/>
        <w:rPr>
          <w:rFonts w:ascii="Arial" w:hAnsi="Arial" w:cs="Arial"/>
        </w:rPr>
      </w:pPr>
      <w:r w:rsidRPr="00970F46">
        <w:rPr>
          <w:rFonts w:ascii="Arial" w:hAnsi="Arial" w:cs="Arial"/>
        </w:rPr>
        <w:t xml:space="preserve">16.- Que utilice reactivos, controles y calibradores 90 % líquidos y  de la misma marca del equipo, con el objeto de disminuir la variabilidad potencial al hidratarlos. </w:t>
      </w:r>
    </w:p>
    <w:p w:rsidR="00880F98" w:rsidRPr="00970F46" w:rsidRDefault="00880F98" w:rsidP="00970F46">
      <w:pPr>
        <w:spacing w:after="0" w:line="240" w:lineRule="auto"/>
        <w:rPr>
          <w:rFonts w:ascii="Arial" w:hAnsi="Arial" w:cs="Arial"/>
        </w:rPr>
      </w:pPr>
      <w:r w:rsidRPr="00970F46">
        <w:rPr>
          <w:rFonts w:ascii="Arial" w:hAnsi="Arial" w:cs="Arial"/>
        </w:rPr>
        <w:t>17.- Que el equipo cuente con sistema No Brake.</w:t>
      </w:r>
    </w:p>
    <w:p w:rsidR="00880F98" w:rsidRPr="00970F46" w:rsidRDefault="00880F98" w:rsidP="00970F46">
      <w:pPr>
        <w:spacing w:after="0" w:line="240" w:lineRule="auto"/>
        <w:rPr>
          <w:rFonts w:ascii="Arial" w:hAnsi="Arial" w:cs="Arial"/>
        </w:rPr>
      </w:pPr>
      <w:r w:rsidRPr="00970F46">
        <w:rPr>
          <w:rFonts w:ascii="Arial" w:hAnsi="Arial" w:cs="Arial"/>
        </w:rPr>
        <w:t>18.- Que los reactivos, controles y consumibles que se entreguen sean del mismo lote, por lo menos durante 1 año.</w:t>
      </w:r>
    </w:p>
    <w:p w:rsidR="00880F98" w:rsidRPr="00970F46" w:rsidRDefault="00880F98" w:rsidP="00970F46">
      <w:pPr>
        <w:spacing w:after="0" w:line="240" w:lineRule="auto"/>
        <w:rPr>
          <w:rFonts w:ascii="Arial" w:hAnsi="Arial" w:cs="Arial"/>
        </w:rPr>
      </w:pPr>
      <w:r w:rsidRPr="00970F46">
        <w:rPr>
          <w:rFonts w:ascii="Arial" w:hAnsi="Arial" w:cs="Arial"/>
        </w:rPr>
        <w:t>19.- Que proporcione un programa (software y hardware) para control de calidad interno completo, que permita el almacenamiento de todos los datos de los controles de por lo menos un año, y la introducción y uso de multireglas Westgard, que presente gráficas de Levy Jennings.</w:t>
      </w:r>
    </w:p>
    <w:p w:rsidR="00880F98" w:rsidRPr="00970F46" w:rsidRDefault="00880F98" w:rsidP="00970F46">
      <w:pPr>
        <w:spacing w:after="0" w:line="240" w:lineRule="auto"/>
        <w:rPr>
          <w:rFonts w:ascii="Arial" w:hAnsi="Arial" w:cs="Arial"/>
        </w:rPr>
      </w:pPr>
      <w:r w:rsidRPr="00970F46">
        <w:rPr>
          <w:rFonts w:ascii="Arial" w:hAnsi="Arial" w:cs="Arial"/>
        </w:rPr>
        <w:t>20.- Equipos manufacturados bajo las especificaciones ISO 9000 y 9001.</w:t>
      </w:r>
    </w:p>
    <w:p w:rsidR="00880F98" w:rsidRPr="00970F46" w:rsidRDefault="00880F98" w:rsidP="00970F46">
      <w:pPr>
        <w:spacing w:after="0" w:line="240" w:lineRule="auto"/>
        <w:rPr>
          <w:rFonts w:ascii="Arial" w:hAnsi="Arial" w:cs="Arial"/>
        </w:rPr>
      </w:pPr>
      <w:r w:rsidRPr="00970F46">
        <w:rPr>
          <w:rFonts w:ascii="Arial" w:hAnsi="Arial" w:cs="Arial"/>
        </w:rPr>
        <w:t>21.- Que se lleven a cabo en el instrumento los servicios preventivos programados necesarios.</w:t>
      </w:r>
    </w:p>
    <w:p w:rsidR="00880F98" w:rsidRPr="00970F46" w:rsidRDefault="00880F98" w:rsidP="00970F46">
      <w:pPr>
        <w:spacing w:after="0" w:line="240" w:lineRule="auto"/>
        <w:rPr>
          <w:rFonts w:ascii="Arial" w:hAnsi="Arial" w:cs="Arial"/>
        </w:rPr>
      </w:pPr>
      <w:r w:rsidRPr="00970F46">
        <w:rPr>
          <w:rFonts w:ascii="Arial" w:hAnsi="Arial" w:cs="Arial"/>
        </w:rPr>
        <w:t xml:space="preserve">22.- Gasto de agua no mayor a </w:t>
      </w:r>
      <w:smartTag w:uri="urn:schemas-microsoft-com:office:smarttags" w:element="metricconverter">
        <w:smartTagPr>
          <w:attr w:name="ProductID" w:val="7 litros"/>
        </w:smartTagPr>
        <w:r w:rsidRPr="00970F46">
          <w:rPr>
            <w:rFonts w:ascii="Arial" w:hAnsi="Arial" w:cs="Arial"/>
          </w:rPr>
          <w:t>7 litros</w:t>
        </w:r>
      </w:smartTag>
      <w:r w:rsidRPr="00970F46">
        <w:rPr>
          <w:rFonts w:ascii="Arial" w:hAnsi="Arial" w:cs="Arial"/>
        </w:rPr>
        <w:t xml:space="preserve"> por hora.</w:t>
      </w:r>
    </w:p>
    <w:p w:rsidR="00880F98" w:rsidRPr="00970F46" w:rsidRDefault="00880F98" w:rsidP="00970F46">
      <w:pPr>
        <w:spacing w:after="0" w:line="240" w:lineRule="auto"/>
        <w:rPr>
          <w:rFonts w:ascii="Arial" w:hAnsi="Arial" w:cs="Arial"/>
        </w:rPr>
      </w:pPr>
      <w:r w:rsidRPr="00970F46">
        <w:rPr>
          <w:rFonts w:ascii="Arial" w:hAnsi="Arial" w:cs="Arial"/>
        </w:rPr>
        <w:t>23.- Que no estén boletinados  por mal funcionamiento en su lugar de origen.</w:t>
      </w:r>
    </w:p>
    <w:p w:rsidR="00880F98" w:rsidRPr="00970F46" w:rsidRDefault="00880F98" w:rsidP="00970F46">
      <w:pPr>
        <w:spacing w:after="0" w:line="240" w:lineRule="auto"/>
        <w:rPr>
          <w:rFonts w:ascii="Arial" w:hAnsi="Arial" w:cs="Arial"/>
        </w:rPr>
      </w:pPr>
      <w:r w:rsidRPr="00970F46">
        <w:rPr>
          <w:rFonts w:ascii="Arial" w:hAnsi="Arial" w:cs="Arial"/>
        </w:rPr>
        <w:t>24.- Que cuente con carrusel de 25 reactivos a bordo.</w:t>
      </w:r>
    </w:p>
    <w:p w:rsidR="00880F98" w:rsidRPr="00970F46" w:rsidRDefault="00880F98" w:rsidP="00970F46">
      <w:pPr>
        <w:spacing w:after="0" w:line="240" w:lineRule="auto"/>
        <w:rPr>
          <w:rFonts w:ascii="Arial" w:hAnsi="Arial" w:cs="Arial"/>
        </w:rPr>
      </w:pPr>
      <w:r w:rsidRPr="00970F46">
        <w:rPr>
          <w:rFonts w:ascii="Arial" w:hAnsi="Arial" w:cs="Arial"/>
        </w:rPr>
        <w:t xml:space="preserve">25.- Control de calidad a 3 niveles de la misma marca del equipo, líquidos listos para su uso. </w:t>
      </w:r>
    </w:p>
    <w:p w:rsidR="00880F98" w:rsidRPr="00970F46" w:rsidRDefault="00880F98" w:rsidP="00970F46">
      <w:pPr>
        <w:spacing w:after="0" w:line="240" w:lineRule="auto"/>
        <w:rPr>
          <w:rFonts w:ascii="Arial" w:hAnsi="Arial" w:cs="Arial"/>
        </w:rPr>
      </w:pPr>
    </w:p>
    <w:p w:rsidR="00880F98" w:rsidRPr="00992EB0" w:rsidRDefault="00880F98" w:rsidP="00970F46">
      <w:pPr>
        <w:spacing w:after="0" w:line="240" w:lineRule="auto"/>
        <w:rPr>
          <w:rFonts w:ascii="Arial" w:hAnsi="Arial" w:cs="Arial"/>
          <w:b/>
        </w:rPr>
      </w:pPr>
      <w:r w:rsidRPr="00992EB0">
        <w:rPr>
          <w:rFonts w:ascii="Arial" w:hAnsi="Arial" w:cs="Arial"/>
          <w:b/>
        </w:rPr>
        <w:t>PROTEÍNAS SÉRICAS</w:t>
      </w:r>
    </w:p>
    <w:p w:rsidR="00880F98" w:rsidRPr="00992EB0" w:rsidRDefault="00880F98" w:rsidP="00F15829">
      <w:pPr>
        <w:pStyle w:val="Prrafodelista"/>
        <w:numPr>
          <w:ilvl w:val="0"/>
          <w:numId w:val="75"/>
        </w:numPr>
        <w:spacing w:after="0" w:line="240" w:lineRule="auto"/>
        <w:rPr>
          <w:rFonts w:ascii="Arial" w:hAnsi="Arial" w:cs="Arial"/>
        </w:rPr>
      </w:pPr>
      <w:r w:rsidRPr="00992EB0">
        <w:rPr>
          <w:rFonts w:ascii="Arial" w:hAnsi="Arial" w:cs="Arial"/>
        </w:rPr>
        <w:t>Principio de medición por nefelometría cinética, nefelometría cinética de inhibición, Inmunoensayo de partículas cercano al infrarrojo (NIPIA) e Inmunoensayo cinético de inhibición cercano al infrarrojo.</w:t>
      </w:r>
    </w:p>
    <w:p w:rsidR="00880F98" w:rsidRPr="00992EB0" w:rsidRDefault="00880F98" w:rsidP="00F15829">
      <w:pPr>
        <w:pStyle w:val="Prrafodelista"/>
        <w:numPr>
          <w:ilvl w:val="0"/>
          <w:numId w:val="75"/>
        </w:numPr>
        <w:spacing w:after="0" w:line="240" w:lineRule="auto"/>
        <w:rPr>
          <w:rFonts w:ascii="Arial" w:hAnsi="Arial" w:cs="Arial"/>
        </w:rPr>
      </w:pPr>
      <w:r w:rsidRPr="00992EB0">
        <w:rPr>
          <w:rFonts w:ascii="Arial" w:hAnsi="Arial" w:cs="Arial"/>
        </w:rPr>
        <w:t>Capacidad de procesamiento de 180 pruebas por hora.</w:t>
      </w:r>
    </w:p>
    <w:p w:rsidR="00880F98" w:rsidRPr="00992EB0" w:rsidRDefault="00880F98" w:rsidP="00F15829">
      <w:pPr>
        <w:pStyle w:val="Prrafodelista"/>
        <w:numPr>
          <w:ilvl w:val="0"/>
          <w:numId w:val="75"/>
        </w:numPr>
        <w:spacing w:after="0" w:line="240" w:lineRule="auto"/>
        <w:rPr>
          <w:rFonts w:ascii="Arial" w:hAnsi="Arial" w:cs="Arial"/>
        </w:rPr>
      </w:pPr>
      <w:r w:rsidRPr="00992EB0">
        <w:rPr>
          <w:rFonts w:ascii="Arial" w:hAnsi="Arial" w:cs="Arial"/>
        </w:rPr>
        <w:t>Capacidad de toma de muestra de tubo primario o copa.</w:t>
      </w:r>
    </w:p>
    <w:p w:rsidR="00880F98" w:rsidRPr="00992EB0" w:rsidRDefault="00880F98" w:rsidP="00F15829">
      <w:pPr>
        <w:pStyle w:val="Prrafodelista"/>
        <w:numPr>
          <w:ilvl w:val="0"/>
          <w:numId w:val="75"/>
        </w:numPr>
        <w:spacing w:after="0" w:line="240" w:lineRule="auto"/>
        <w:rPr>
          <w:rFonts w:ascii="Arial" w:hAnsi="Arial" w:cs="Arial"/>
        </w:rPr>
      </w:pPr>
      <w:r w:rsidRPr="00992EB0">
        <w:rPr>
          <w:rFonts w:ascii="Arial" w:hAnsi="Arial" w:cs="Arial"/>
        </w:rPr>
        <w:t>Control de temperatura electrónico, con un sistema hermético de intercambio de calor.</w:t>
      </w:r>
    </w:p>
    <w:p w:rsidR="00880F98" w:rsidRPr="00992EB0" w:rsidRDefault="00880F98" w:rsidP="00F15829">
      <w:pPr>
        <w:pStyle w:val="Prrafodelista"/>
        <w:numPr>
          <w:ilvl w:val="0"/>
          <w:numId w:val="75"/>
        </w:numPr>
        <w:spacing w:after="0" w:line="240" w:lineRule="auto"/>
        <w:rPr>
          <w:rFonts w:ascii="Arial" w:hAnsi="Arial" w:cs="Arial"/>
        </w:rPr>
      </w:pPr>
      <w:r w:rsidRPr="00992EB0">
        <w:rPr>
          <w:rFonts w:ascii="Arial" w:hAnsi="Arial" w:cs="Arial"/>
        </w:rPr>
        <w:t>Refrigeración a bordo para reactivos.</w:t>
      </w:r>
    </w:p>
    <w:p w:rsidR="00880F98" w:rsidRPr="00992EB0" w:rsidRDefault="00880F98" w:rsidP="00F15829">
      <w:pPr>
        <w:pStyle w:val="Prrafodelista"/>
        <w:numPr>
          <w:ilvl w:val="0"/>
          <w:numId w:val="75"/>
        </w:numPr>
        <w:spacing w:after="0" w:line="240" w:lineRule="auto"/>
        <w:rPr>
          <w:rFonts w:ascii="Arial" w:hAnsi="Arial" w:cs="Arial"/>
        </w:rPr>
      </w:pPr>
      <w:r w:rsidRPr="00992EB0">
        <w:rPr>
          <w:rFonts w:ascii="Arial" w:hAnsi="Arial" w:cs="Arial"/>
        </w:rPr>
        <w:t>Reactivos, Controles y Calibradores líquidos listos para usarse.</w:t>
      </w:r>
    </w:p>
    <w:p w:rsidR="00880F98" w:rsidRPr="00992EB0" w:rsidRDefault="00880F98" w:rsidP="00F15829">
      <w:pPr>
        <w:pStyle w:val="Prrafodelista"/>
        <w:numPr>
          <w:ilvl w:val="0"/>
          <w:numId w:val="75"/>
        </w:numPr>
        <w:spacing w:after="0" w:line="240" w:lineRule="auto"/>
        <w:rPr>
          <w:rFonts w:ascii="Arial" w:hAnsi="Arial" w:cs="Arial"/>
        </w:rPr>
      </w:pPr>
      <w:r w:rsidRPr="00992EB0">
        <w:rPr>
          <w:rFonts w:ascii="Arial" w:hAnsi="Arial" w:cs="Arial"/>
        </w:rPr>
        <w:t>Capacidad de acceso al azar y de programación en paneles.</w:t>
      </w:r>
    </w:p>
    <w:p w:rsidR="00880F98" w:rsidRPr="00992EB0" w:rsidRDefault="00880F98" w:rsidP="00F15829">
      <w:pPr>
        <w:pStyle w:val="Prrafodelista"/>
        <w:numPr>
          <w:ilvl w:val="0"/>
          <w:numId w:val="75"/>
        </w:numPr>
        <w:spacing w:after="0" w:line="240" w:lineRule="auto"/>
        <w:rPr>
          <w:rFonts w:ascii="Arial" w:hAnsi="Arial" w:cs="Arial"/>
        </w:rPr>
      </w:pPr>
      <w:r w:rsidRPr="00992EB0">
        <w:rPr>
          <w:rFonts w:ascii="Arial" w:hAnsi="Arial" w:cs="Arial"/>
        </w:rPr>
        <w:t>Capacidad de 72 muestras a bordo con carga y descarga continua y en cualquier momento sin interrupción del proceso por medio de una función específica del sistema.</w:t>
      </w:r>
    </w:p>
    <w:p w:rsidR="00880F98" w:rsidRPr="00992EB0" w:rsidRDefault="00880F98" w:rsidP="00F15829">
      <w:pPr>
        <w:pStyle w:val="Prrafodelista"/>
        <w:numPr>
          <w:ilvl w:val="0"/>
          <w:numId w:val="75"/>
        </w:numPr>
        <w:spacing w:after="0" w:line="240" w:lineRule="auto"/>
        <w:rPr>
          <w:rFonts w:ascii="Arial" w:hAnsi="Arial" w:cs="Arial"/>
        </w:rPr>
      </w:pPr>
      <w:r w:rsidRPr="00992EB0">
        <w:rPr>
          <w:rFonts w:ascii="Arial" w:hAnsi="Arial" w:cs="Arial"/>
        </w:rPr>
        <w:t>Control de Calidad a tres Niveles para todas las pruebas.</w:t>
      </w:r>
    </w:p>
    <w:p w:rsidR="00880F98" w:rsidRPr="00992EB0" w:rsidRDefault="00880F98" w:rsidP="00F15829">
      <w:pPr>
        <w:pStyle w:val="Prrafodelista"/>
        <w:numPr>
          <w:ilvl w:val="0"/>
          <w:numId w:val="75"/>
        </w:numPr>
        <w:spacing w:after="0" w:line="240" w:lineRule="auto"/>
        <w:rPr>
          <w:rFonts w:ascii="Arial" w:hAnsi="Arial" w:cs="Arial"/>
        </w:rPr>
      </w:pPr>
      <w:r w:rsidRPr="00992EB0">
        <w:rPr>
          <w:rFonts w:ascii="Arial" w:hAnsi="Arial" w:cs="Arial"/>
        </w:rPr>
        <w:t>Control de calidad integrado con reglas de Westgard y gráficas de Levey-Jenings.</w:t>
      </w:r>
    </w:p>
    <w:p w:rsidR="00880F98" w:rsidRPr="00992EB0" w:rsidRDefault="00880F98" w:rsidP="00F15829">
      <w:pPr>
        <w:pStyle w:val="Prrafodelista"/>
        <w:numPr>
          <w:ilvl w:val="0"/>
          <w:numId w:val="75"/>
        </w:numPr>
        <w:spacing w:after="0" w:line="240" w:lineRule="auto"/>
        <w:rPr>
          <w:rFonts w:ascii="Arial" w:hAnsi="Arial" w:cs="Arial"/>
        </w:rPr>
      </w:pPr>
      <w:r w:rsidRPr="00992EB0">
        <w:rPr>
          <w:rFonts w:ascii="Arial" w:hAnsi="Arial" w:cs="Arial"/>
        </w:rPr>
        <w:t>Capacidad de 24 reactivos a bordo con códigos de barras.</w:t>
      </w:r>
    </w:p>
    <w:p w:rsidR="00880F98" w:rsidRPr="00992EB0" w:rsidRDefault="00880F98" w:rsidP="00F15829">
      <w:pPr>
        <w:pStyle w:val="Prrafodelista"/>
        <w:numPr>
          <w:ilvl w:val="0"/>
          <w:numId w:val="75"/>
        </w:numPr>
        <w:spacing w:after="0" w:line="240" w:lineRule="auto"/>
        <w:rPr>
          <w:rFonts w:ascii="Arial" w:hAnsi="Arial" w:cs="Arial"/>
        </w:rPr>
      </w:pPr>
      <w:r w:rsidRPr="00992EB0">
        <w:rPr>
          <w:rFonts w:ascii="Arial" w:hAnsi="Arial" w:cs="Arial"/>
        </w:rPr>
        <w:t>Lector de código de barras para tubo primario.</w:t>
      </w:r>
    </w:p>
    <w:p w:rsidR="00880F98" w:rsidRPr="00992EB0" w:rsidRDefault="00880F98" w:rsidP="00F15829">
      <w:pPr>
        <w:pStyle w:val="Prrafodelista"/>
        <w:numPr>
          <w:ilvl w:val="0"/>
          <w:numId w:val="75"/>
        </w:numPr>
        <w:spacing w:after="0" w:line="240" w:lineRule="auto"/>
        <w:rPr>
          <w:rFonts w:ascii="Arial" w:hAnsi="Arial" w:cs="Arial"/>
        </w:rPr>
      </w:pPr>
      <w:r w:rsidRPr="00992EB0">
        <w:rPr>
          <w:rFonts w:ascii="Arial" w:hAnsi="Arial" w:cs="Arial"/>
        </w:rPr>
        <w:t>Software en español.</w:t>
      </w:r>
    </w:p>
    <w:p w:rsidR="00880F98" w:rsidRPr="00992EB0" w:rsidRDefault="00880F98" w:rsidP="00F15829">
      <w:pPr>
        <w:pStyle w:val="Prrafodelista"/>
        <w:numPr>
          <w:ilvl w:val="0"/>
          <w:numId w:val="75"/>
        </w:numPr>
        <w:spacing w:after="0" w:line="240" w:lineRule="auto"/>
        <w:rPr>
          <w:rFonts w:ascii="Arial" w:hAnsi="Arial" w:cs="Arial"/>
        </w:rPr>
      </w:pPr>
      <w:r w:rsidRPr="00992EB0">
        <w:rPr>
          <w:rFonts w:ascii="Arial" w:hAnsi="Arial" w:cs="Arial"/>
        </w:rPr>
        <w:t>Puerto de comunicación para interfase RS-</w:t>
      </w:r>
      <w:smartTag w:uri="urn:schemas-microsoft-com:office:smarttags" w:element="metricconverter">
        <w:smartTagPr>
          <w:attr w:name="ProductID" w:val="232C"/>
        </w:smartTagPr>
        <w:r w:rsidRPr="00992EB0">
          <w:rPr>
            <w:rFonts w:ascii="Arial" w:hAnsi="Arial" w:cs="Arial"/>
          </w:rPr>
          <w:t>232C</w:t>
        </w:r>
      </w:smartTag>
      <w:r w:rsidRPr="00992EB0">
        <w:rPr>
          <w:rFonts w:ascii="Arial" w:hAnsi="Arial" w:cs="Arial"/>
        </w:rPr>
        <w:t>.</w:t>
      </w:r>
    </w:p>
    <w:p w:rsidR="00880F98" w:rsidRPr="00992EB0" w:rsidRDefault="00880F98" w:rsidP="00F15829">
      <w:pPr>
        <w:pStyle w:val="Prrafodelista"/>
        <w:numPr>
          <w:ilvl w:val="0"/>
          <w:numId w:val="75"/>
        </w:numPr>
        <w:spacing w:after="0" w:line="240" w:lineRule="auto"/>
        <w:rPr>
          <w:rFonts w:ascii="Arial" w:hAnsi="Arial" w:cs="Arial"/>
        </w:rPr>
      </w:pPr>
      <w:r w:rsidRPr="00992EB0">
        <w:rPr>
          <w:rFonts w:ascii="Arial" w:hAnsi="Arial" w:cs="Arial"/>
        </w:rPr>
        <w:t>Corriente eléctrica 120 V/ 60 Hz.</w:t>
      </w:r>
    </w:p>
    <w:p w:rsidR="00880F98" w:rsidRPr="00992EB0" w:rsidRDefault="00880F98" w:rsidP="00F15829">
      <w:pPr>
        <w:pStyle w:val="Prrafodelista"/>
        <w:numPr>
          <w:ilvl w:val="0"/>
          <w:numId w:val="75"/>
        </w:numPr>
        <w:spacing w:after="0" w:line="240" w:lineRule="auto"/>
        <w:rPr>
          <w:rFonts w:ascii="Arial" w:hAnsi="Arial" w:cs="Arial"/>
        </w:rPr>
      </w:pPr>
      <w:r w:rsidRPr="00992EB0">
        <w:rPr>
          <w:rFonts w:ascii="Arial" w:hAnsi="Arial" w:cs="Arial"/>
        </w:rPr>
        <w:t>Manual de Operación original con su traducción simple al español.</w:t>
      </w:r>
    </w:p>
    <w:p w:rsidR="00880F98" w:rsidRPr="00992EB0" w:rsidRDefault="00880F98" w:rsidP="00F15829">
      <w:pPr>
        <w:pStyle w:val="Prrafodelista"/>
        <w:numPr>
          <w:ilvl w:val="0"/>
          <w:numId w:val="75"/>
        </w:numPr>
        <w:spacing w:after="0" w:line="240" w:lineRule="auto"/>
        <w:rPr>
          <w:rFonts w:ascii="Arial" w:hAnsi="Arial" w:cs="Arial"/>
        </w:rPr>
      </w:pPr>
      <w:r w:rsidRPr="00992EB0">
        <w:rPr>
          <w:rFonts w:ascii="Arial" w:hAnsi="Arial" w:cs="Arial"/>
        </w:rPr>
        <w:t>Sistema No brake (batería de respaldo).</w:t>
      </w:r>
    </w:p>
    <w:p w:rsidR="00880F98" w:rsidRPr="00970F46" w:rsidRDefault="00880F98" w:rsidP="00970F46">
      <w:pPr>
        <w:spacing w:after="0" w:line="240" w:lineRule="auto"/>
        <w:rPr>
          <w:rFonts w:ascii="Arial" w:hAnsi="Arial" w:cs="Arial"/>
        </w:rPr>
      </w:pPr>
    </w:p>
    <w:p w:rsidR="00880F98" w:rsidRPr="00992EB0" w:rsidRDefault="00880F98" w:rsidP="00970F46">
      <w:pPr>
        <w:spacing w:after="0" w:line="240" w:lineRule="auto"/>
        <w:rPr>
          <w:rFonts w:ascii="Arial" w:hAnsi="Arial" w:cs="Arial"/>
          <w:b/>
        </w:rPr>
      </w:pPr>
      <w:r w:rsidRPr="00992EB0">
        <w:rPr>
          <w:rFonts w:ascii="Arial" w:hAnsi="Arial" w:cs="Arial"/>
          <w:b/>
        </w:rPr>
        <w:t>INMUNOLOGIA</w:t>
      </w:r>
    </w:p>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rPr>
          <w:rFonts w:ascii="Arial" w:hAnsi="Arial" w:cs="Arial"/>
        </w:rPr>
      </w:pPr>
      <w:r w:rsidRPr="00970F46">
        <w:rPr>
          <w:rFonts w:ascii="Arial" w:hAnsi="Arial" w:cs="Arial"/>
        </w:rPr>
        <w:t>Pruebas para las determinaciones cuantitativas con metodología de ELISA, mediante el uso de un lector y un lavador.</w:t>
      </w:r>
    </w:p>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rPr>
          <w:rFonts w:ascii="Arial" w:hAnsi="Arial" w:cs="Arial"/>
        </w:rPr>
      </w:pPr>
      <w:r w:rsidRPr="00970F46">
        <w:rPr>
          <w:rFonts w:ascii="Arial" w:hAnsi="Arial" w:cs="Arial"/>
        </w:rPr>
        <w:t>PRUEBAS:</w:t>
      </w:r>
    </w:p>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rPr>
          <w:rFonts w:ascii="Arial" w:hAnsi="Arial" w:cs="Arial"/>
        </w:rPr>
      </w:pPr>
      <w:r w:rsidRPr="00970F46">
        <w:rPr>
          <w:rFonts w:ascii="Arial" w:hAnsi="Arial" w:cs="Arial"/>
        </w:rPr>
        <w:t>HERPES 1 Y 2 IgG.</w:t>
      </w:r>
    </w:p>
    <w:p w:rsidR="00880F98" w:rsidRPr="00970F46" w:rsidRDefault="00880F98" w:rsidP="00970F46">
      <w:pPr>
        <w:spacing w:after="0" w:line="240" w:lineRule="auto"/>
        <w:rPr>
          <w:rFonts w:ascii="Arial" w:hAnsi="Arial" w:cs="Arial"/>
        </w:rPr>
      </w:pPr>
      <w:r w:rsidRPr="00970F46">
        <w:rPr>
          <w:rFonts w:ascii="Arial" w:hAnsi="Arial" w:cs="Arial"/>
        </w:rPr>
        <w:t>HERPES 1 Y 2 IgM.</w:t>
      </w:r>
    </w:p>
    <w:p w:rsidR="00880F98" w:rsidRPr="00970F46" w:rsidRDefault="00880F98" w:rsidP="00970F46">
      <w:pPr>
        <w:spacing w:after="0" w:line="240" w:lineRule="auto"/>
        <w:rPr>
          <w:rFonts w:ascii="Arial" w:hAnsi="Arial" w:cs="Arial"/>
        </w:rPr>
      </w:pPr>
      <w:r w:rsidRPr="00970F46">
        <w:rPr>
          <w:rFonts w:ascii="Arial" w:hAnsi="Arial" w:cs="Arial"/>
        </w:rPr>
        <w:t>HEPATITIS C</w:t>
      </w:r>
    </w:p>
    <w:p w:rsidR="00880F98" w:rsidRPr="00970F46" w:rsidRDefault="00880F98" w:rsidP="00970F46">
      <w:pPr>
        <w:spacing w:after="0" w:line="240" w:lineRule="auto"/>
        <w:rPr>
          <w:rFonts w:ascii="Arial" w:hAnsi="Arial" w:cs="Arial"/>
        </w:rPr>
      </w:pPr>
      <w:r w:rsidRPr="00970F46">
        <w:rPr>
          <w:rFonts w:ascii="Arial" w:hAnsi="Arial" w:cs="Arial"/>
        </w:rPr>
        <w:t>CITOMEGALOVIRUS IgG.</w:t>
      </w:r>
    </w:p>
    <w:p w:rsidR="00880F98" w:rsidRPr="00970F46" w:rsidRDefault="00880F98" w:rsidP="00970F46">
      <w:pPr>
        <w:spacing w:after="0" w:line="240" w:lineRule="auto"/>
        <w:rPr>
          <w:rFonts w:ascii="Arial" w:hAnsi="Arial" w:cs="Arial"/>
        </w:rPr>
      </w:pPr>
      <w:r w:rsidRPr="00970F46">
        <w:rPr>
          <w:rFonts w:ascii="Arial" w:hAnsi="Arial" w:cs="Arial"/>
        </w:rPr>
        <w:t>CITOMEGALOVIRUS IgM.</w:t>
      </w:r>
    </w:p>
    <w:p w:rsidR="00880F98" w:rsidRPr="00970F46" w:rsidRDefault="00880F98" w:rsidP="00970F46">
      <w:pPr>
        <w:spacing w:after="0" w:line="240" w:lineRule="auto"/>
        <w:rPr>
          <w:rFonts w:ascii="Arial" w:hAnsi="Arial" w:cs="Arial"/>
        </w:rPr>
      </w:pPr>
    </w:p>
    <w:p w:rsidR="00880F98" w:rsidRPr="00992EB0" w:rsidRDefault="00880F98" w:rsidP="00970F46">
      <w:pPr>
        <w:spacing w:after="0" w:line="240" w:lineRule="auto"/>
        <w:rPr>
          <w:rFonts w:ascii="Arial" w:hAnsi="Arial" w:cs="Arial"/>
          <w:b/>
        </w:rPr>
      </w:pPr>
      <w:r w:rsidRPr="00992EB0">
        <w:rPr>
          <w:rFonts w:ascii="Arial" w:hAnsi="Arial" w:cs="Arial"/>
          <w:b/>
        </w:rPr>
        <w:t xml:space="preserve"> EQUIPO LAVADOR DE  ELISAS (1 EQ. PARA LABORATORIO)</w:t>
      </w:r>
    </w:p>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rPr>
          <w:rFonts w:ascii="Arial" w:hAnsi="Arial" w:cs="Arial"/>
        </w:rPr>
      </w:pPr>
      <w:r w:rsidRPr="00970F46">
        <w:rPr>
          <w:rFonts w:ascii="Arial" w:hAnsi="Arial" w:cs="Arial"/>
        </w:rPr>
        <w:t>1.- Lavador de Microplacas de ELISA</w:t>
      </w:r>
    </w:p>
    <w:p w:rsidR="00880F98" w:rsidRPr="00970F46" w:rsidRDefault="00880F98" w:rsidP="00970F46">
      <w:pPr>
        <w:spacing w:after="0" w:line="240" w:lineRule="auto"/>
        <w:rPr>
          <w:rFonts w:ascii="Arial" w:hAnsi="Arial" w:cs="Arial"/>
        </w:rPr>
      </w:pPr>
      <w:r w:rsidRPr="00970F46">
        <w:rPr>
          <w:rFonts w:ascii="Arial" w:hAnsi="Arial" w:cs="Arial"/>
        </w:rPr>
        <w:t>2.- Que sea compatible con placas de 96 pocillos de fondo “U” o “V”</w:t>
      </w:r>
    </w:p>
    <w:p w:rsidR="00880F98" w:rsidRPr="00970F46" w:rsidRDefault="00880F98" w:rsidP="00970F46">
      <w:pPr>
        <w:spacing w:after="0" w:line="240" w:lineRule="auto"/>
        <w:rPr>
          <w:rFonts w:ascii="Arial" w:hAnsi="Arial" w:cs="Arial"/>
        </w:rPr>
      </w:pPr>
      <w:r w:rsidRPr="00970F46">
        <w:rPr>
          <w:rFonts w:ascii="Arial" w:hAnsi="Arial" w:cs="Arial"/>
        </w:rPr>
        <w:t>3.- Dispensación y aspirado ajustable por el usuario con capacidad de 50-3000 μL por pocillo.</w:t>
      </w:r>
    </w:p>
    <w:p w:rsidR="00880F98" w:rsidRPr="00970F46" w:rsidRDefault="00880F98" w:rsidP="00970F46">
      <w:pPr>
        <w:spacing w:after="0" w:line="240" w:lineRule="auto"/>
        <w:rPr>
          <w:rFonts w:ascii="Arial" w:hAnsi="Arial" w:cs="Arial"/>
        </w:rPr>
      </w:pPr>
      <w:r w:rsidRPr="00970F46">
        <w:rPr>
          <w:rFonts w:ascii="Arial" w:hAnsi="Arial" w:cs="Arial"/>
        </w:rPr>
        <w:t xml:space="preserve">4.- Botellas de Enjuague, Lavado y Desecho con capacidad mínima de </w:t>
      </w:r>
      <w:smartTag w:uri="urn:schemas-microsoft-com:office:smarttags" w:element="metricconverter">
        <w:smartTagPr>
          <w:attr w:name="ProductID" w:val="2 L"/>
        </w:smartTagPr>
        <w:r w:rsidRPr="00970F46">
          <w:rPr>
            <w:rFonts w:ascii="Arial" w:hAnsi="Arial" w:cs="Arial"/>
          </w:rPr>
          <w:t>2 L</w:t>
        </w:r>
      </w:smartTag>
    </w:p>
    <w:p w:rsidR="00880F98" w:rsidRPr="00970F46" w:rsidRDefault="00880F98" w:rsidP="00970F46">
      <w:pPr>
        <w:spacing w:after="0" w:line="240" w:lineRule="auto"/>
        <w:rPr>
          <w:rFonts w:ascii="Arial" w:hAnsi="Arial" w:cs="Arial"/>
        </w:rPr>
      </w:pPr>
      <w:r w:rsidRPr="00970F46">
        <w:rPr>
          <w:rFonts w:ascii="Arial" w:hAnsi="Arial" w:cs="Arial"/>
        </w:rPr>
        <w:t>5.- Volumen residual menor a 5 μL por pocillo</w:t>
      </w:r>
    </w:p>
    <w:p w:rsidR="00880F98" w:rsidRPr="00970F46" w:rsidRDefault="00880F98" w:rsidP="00970F46">
      <w:pPr>
        <w:spacing w:after="0" w:line="240" w:lineRule="auto"/>
        <w:rPr>
          <w:rFonts w:ascii="Arial" w:hAnsi="Arial" w:cs="Arial"/>
        </w:rPr>
      </w:pPr>
    </w:p>
    <w:p w:rsidR="00880F98" w:rsidRPr="00992EB0" w:rsidRDefault="00880F98" w:rsidP="00970F46">
      <w:pPr>
        <w:spacing w:after="0" w:line="240" w:lineRule="auto"/>
        <w:rPr>
          <w:rFonts w:ascii="Arial" w:hAnsi="Arial" w:cs="Arial"/>
          <w:b/>
        </w:rPr>
      </w:pPr>
      <w:r w:rsidRPr="00992EB0">
        <w:rPr>
          <w:rFonts w:ascii="Arial" w:hAnsi="Arial" w:cs="Arial"/>
          <w:b/>
        </w:rPr>
        <w:t>EQUIPO LECTOR DE  ELISA O EQUIVALENTE (1 EQ. PARA LABORATORIO)</w:t>
      </w:r>
    </w:p>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rPr>
          <w:rFonts w:ascii="Arial" w:hAnsi="Arial" w:cs="Arial"/>
        </w:rPr>
      </w:pPr>
      <w:r w:rsidRPr="00970F46">
        <w:rPr>
          <w:rFonts w:ascii="Arial" w:hAnsi="Arial" w:cs="Arial"/>
        </w:rPr>
        <w:t>1.- Lector de Microplacas de ELISA</w:t>
      </w:r>
    </w:p>
    <w:p w:rsidR="00880F98" w:rsidRPr="00970F46" w:rsidRDefault="00880F98" w:rsidP="00970F46">
      <w:pPr>
        <w:spacing w:after="0" w:line="240" w:lineRule="auto"/>
        <w:rPr>
          <w:rFonts w:ascii="Arial" w:hAnsi="Arial" w:cs="Arial"/>
        </w:rPr>
      </w:pPr>
      <w:r w:rsidRPr="00970F46">
        <w:rPr>
          <w:rFonts w:ascii="Arial" w:hAnsi="Arial" w:cs="Arial"/>
        </w:rPr>
        <w:t>2.- Que sea compatible con Microplacas de 96 pocillos</w:t>
      </w:r>
    </w:p>
    <w:p w:rsidR="00880F98" w:rsidRPr="00970F46" w:rsidRDefault="00880F98" w:rsidP="00970F46">
      <w:pPr>
        <w:spacing w:after="0" w:line="240" w:lineRule="auto"/>
        <w:rPr>
          <w:rFonts w:ascii="Arial" w:hAnsi="Arial" w:cs="Arial"/>
        </w:rPr>
      </w:pPr>
      <w:r w:rsidRPr="00970F46">
        <w:rPr>
          <w:rFonts w:ascii="Arial" w:hAnsi="Arial" w:cs="Arial"/>
        </w:rPr>
        <w:t xml:space="preserve">3.- Que cuente con 5 filtros de </w:t>
      </w:r>
      <w:smartTag w:uri="urn:schemas-microsoft-com:office:smarttags" w:element="metricconverter">
        <w:smartTagPr>
          <w:attr w:name="ProductID" w:val="340 a"/>
        </w:smartTagPr>
        <w:r w:rsidRPr="00970F46">
          <w:rPr>
            <w:rFonts w:ascii="Arial" w:hAnsi="Arial" w:cs="Arial"/>
          </w:rPr>
          <w:t>340 a</w:t>
        </w:r>
      </w:smartTag>
      <w:r w:rsidRPr="00970F46">
        <w:rPr>
          <w:rFonts w:ascii="Arial" w:hAnsi="Arial" w:cs="Arial"/>
        </w:rPr>
        <w:t xml:space="preserve"> 850 nm</w:t>
      </w:r>
    </w:p>
    <w:p w:rsidR="00880F98" w:rsidRPr="00970F46" w:rsidRDefault="00880F98" w:rsidP="00970F46">
      <w:pPr>
        <w:spacing w:after="0" w:line="240" w:lineRule="auto"/>
        <w:rPr>
          <w:rFonts w:ascii="Arial" w:hAnsi="Arial" w:cs="Arial"/>
        </w:rPr>
      </w:pPr>
      <w:r w:rsidRPr="00970F46">
        <w:rPr>
          <w:rFonts w:ascii="Arial" w:hAnsi="Arial" w:cs="Arial"/>
        </w:rPr>
        <w:t>4.- Que cuente con lectura Bicromatica</w:t>
      </w:r>
    </w:p>
    <w:p w:rsidR="00880F98" w:rsidRPr="00970F46" w:rsidRDefault="00880F98" w:rsidP="00970F46">
      <w:pPr>
        <w:spacing w:after="0" w:line="240" w:lineRule="auto"/>
        <w:rPr>
          <w:rFonts w:ascii="Arial" w:hAnsi="Arial" w:cs="Arial"/>
        </w:rPr>
      </w:pPr>
      <w:r w:rsidRPr="00970F46">
        <w:rPr>
          <w:rFonts w:ascii="Arial" w:hAnsi="Arial" w:cs="Arial"/>
        </w:rPr>
        <w:t xml:space="preserve">5.- Con rangos dinámicos de  </w:t>
      </w:r>
      <w:smartTag w:uri="urn:schemas-microsoft-com:office:smarttags" w:element="metricconverter">
        <w:smartTagPr>
          <w:attr w:name="ProductID" w:val="0.0 a"/>
        </w:smartTagPr>
        <w:r w:rsidRPr="00970F46">
          <w:rPr>
            <w:rFonts w:ascii="Arial" w:hAnsi="Arial" w:cs="Arial"/>
          </w:rPr>
          <w:t>0.0 a</w:t>
        </w:r>
      </w:smartTag>
      <w:r w:rsidRPr="00970F46">
        <w:rPr>
          <w:rFonts w:ascii="Arial" w:hAnsi="Arial" w:cs="Arial"/>
        </w:rPr>
        <w:t xml:space="preserve"> +3.000 D.O. </w:t>
      </w:r>
    </w:p>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rPr>
          <w:rFonts w:ascii="Arial" w:hAnsi="Arial" w:cs="Arial"/>
        </w:rPr>
      </w:pPr>
    </w:p>
    <w:p w:rsidR="00880F98" w:rsidRPr="00992EB0" w:rsidRDefault="00880F98" w:rsidP="00970F46">
      <w:pPr>
        <w:spacing w:after="0" w:line="240" w:lineRule="auto"/>
        <w:rPr>
          <w:rFonts w:ascii="Arial" w:hAnsi="Arial" w:cs="Arial"/>
          <w:b/>
        </w:rPr>
      </w:pPr>
      <w:r w:rsidRPr="00992EB0">
        <w:rPr>
          <w:rFonts w:ascii="Arial" w:hAnsi="Arial" w:cs="Arial"/>
          <w:b/>
        </w:rPr>
        <w:t>INMUNOLOGÍA</w:t>
      </w:r>
    </w:p>
    <w:p w:rsidR="00880F98" w:rsidRPr="00970F46" w:rsidRDefault="00880F98" w:rsidP="00970F46">
      <w:pPr>
        <w:spacing w:after="0" w:line="240" w:lineRule="auto"/>
        <w:rPr>
          <w:rFonts w:ascii="Arial" w:hAnsi="Arial" w:cs="Arial"/>
        </w:rPr>
      </w:pPr>
    </w:p>
    <w:p w:rsidR="00880F98" w:rsidRPr="00992EB0" w:rsidRDefault="00880F98" w:rsidP="00F15829">
      <w:pPr>
        <w:pStyle w:val="Prrafodelista"/>
        <w:numPr>
          <w:ilvl w:val="0"/>
          <w:numId w:val="74"/>
        </w:numPr>
        <w:spacing w:after="0" w:line="240" w:lineRule="auto"/>
        <w:rPr>
          <w:rFonts w:ascii="Arial" w:hAnsi="Arial" w:cs="Arial"/>
        </w:rPr>
      </w:pPr>
      <w:r w:rsidRPr="00992EB0">
        <w:rPr>
          <w:rFonts w:ascii="Arial" w:hAnsi="Arial" w:cs="Arial"/>
        </w:rPr>
        <w:t>Sistema para análisis inmunológico. Principio de medición: fluorometria. Con las siguientes características seleccionables de acuerdo a las necesidades de las unidades médicas:</w:t>
      </w:r>
    </w:p>
    <w:p w:rsidR="00880F98" w:rsidRPr="00992EB0" w:rsidRDefault="00880F98" w:rsidP="00F15829">
      <w:pPr>
        <w:pStyle w:val="Prrafodelista"/>
        <w:numPr>
          <w:ilvl w:val="0"/>
          <w:numId w:val="74"/>
        </w:numPr>
        <w:spacing w:after="0" w:line="240" w:lineRule="auto"/>
        <w:rPr>
          <w:rFonts w:ascii="Arial" w:hAnsi="Arial" w:cs="Arial"/>
        </w:rPr>
      </w:pPr>
      <w:r w:rsidRPr="00992EB0">
        <w:rPr>
          <w:rFonts w:ascii="Arial" w:hAnsi="Arial" w:cs="Arial"/>
        </w:rPr>
        <w:t>Analitos o estudios a determinar  T4, FT4LIBRE, TSH, TT3, LH, PROLACTINA, PROGESTERONA, TESTOSTERONA, ESTRADIOL,  LH, FSH, PSA</w:t>
      </w:r>
    </w:p>
    <w:p w:rsidR="00880F98" w:rsidRPr="00992EB0" w:rsidRDefault="00880F98" w:rsidP="00F15829">
      <w:pPr>
        <w:pStyle w:val="Prrafodelista"/>
        <w:numPr>
          <w:ilvl w:val="0"/>
          <w:numId w:val="74"/>
        </w:numPr>
        <w:spacing w:after="0" w:line="240" w:lineRule="auto"/>
        <w:rPr>
          <w:rFonts w:ascii="Arial" w:hAnsi="Arial" w:cs="Arial"/>
        </w:rPr>
      </w:pPr>
      <w:r w:rsidRPr="00992EB0">
        <w:rPr>
          <w:rFonts w:ascii="Arial" w:hAnsi="Arial" w:cs="Arial"/>
        </w:rPr>
        <w:t>Velocidad de proceso de muestras 30  muestras por hora</w:t>
      </w:r>
    </w:p>
    <w:p w:rsidR="00880F98" w:rsidRPr="00992EB0" w:rsidRDefault="00880F98" w:rsidP="00F15829">
      <w:pPr>
        <w:pStyle w:val="Prrafodelista"/>
        <w:numPr>
          <w:ilvl w:val="0"/>
          <w:numId w:val="74"/>
        </w:numPr>
        <w:spacing w:after="0" w:line="240" w:lineRule="auto"/>
        <w:rPr>
          <w:rFonts w:ascii="Arial" w:hAnsi="Arial" w:cs="Arial"/>
        </w:rPr>
      </w:pPr>
      <w:r w:rsidRPr="00992EB0">
        <w:rPr>
          <w:rFonts w:ascii="Arial" w:hAnsi="Arial" w:cs="Arial"/>
        </w:rPr>
        <w:t>Que acepte muestras en tubo primario copa  o copilla</w:t>
      </w:r>
    </w:p>
    <w:p w:rsidR="00880F98" w:rsidRPr="00992EB0" w:rsidRDefault="00880F98" w:rsidP="00F15829">
      <w:pPr>
        <w:pStyle w:val="Prrafodelista"/>
        <w:numPr>
          <w:ilvl w:val="0"/>
          <w:numId w:val="74"/>
        </w:numPr>
        <w:spacing w:after="0" w:line="240" w:lineRule="auto"/>
        <w:rPr>
          <w:rFonts w:ascii="Arial" w:hAnsi="Arial" w:cs="Arial"/>
        </w:rPr>
      </w:pPr>
      <w:r w:rsidRPr="00992EB0">
        <w:rPr>
          <w:rFonts w:ascii="Arial" w:hAnsi="Arial" w:cs="Arial"/>
        </w:rPr>
        <w:t>Control de temperatura  a</w:t>
      </w:r>
      <w:smartTag w:uri="urn:schemas-microsoft-com:office:smarttags" w:element="metricconverter">
        <w:smartTagPr>
          <w:attr w:name="ProductID" w:val="37ﾰC"/>
        </w:smartTagPr>
        <w:r w:rsidRPr="00992EB0">
          <w:rPr>
            <w:rFonts w:ascii="Arial" w:hAnsi="Arial" w:cs="Arial"/>
          </w:rPr>
          <w:t>37°C</w:t>
        </w:r>
      </w:smartTag>
    </w:p>
    <w:p w:rsidR="00880F98" w:rsidRPr="00992EB0" w:rsidRDefault="00992EB0" w:rsidP="00F15829">
      <w:pPr>
        <w:pStyle w:val="Prrafodelista"/>
        <w:numPr>
          <w:ilvl w:val="0"/>
          <w:numId w:val="74"/>
        </w:numPr>
        <w:spacing w:after="0" w:line="240" w:lineRule="auto"/>
        <w:rPr>
          <w:rFonts w:ascii="Arial" w:hAnsi="Arial" w:cs="Arial"/>
        </w:rPr>
      </w:pPr>
      <w:r w:rsidRPr="00992EB0">
        <w:rPr>
          <w:rFonts w:ascii="Arial" w:hAnsi="Arial" w:cs="Arial"/>
        </w:rPr>
        <w:t>Identificación</w:t>
      </w:r>
      <w:r w:rsidR="00880F98" w:rsidRPr="00992EB0">
        <w:rPr>
          <w:rFonts w:ascii="Arial" w:hAnsi="Arial" w:cs="Arial"/>
        </w:rPr>
        <w:t xml:space="preserve"> de muestras y reactivos por código de barras</w:t>
      </w:r>
    </w:p>
    <w:p w:rsidR="00880F98" w:rsidRPr="00992EB0" w:rsidRDefault="00880F98" w:rsidP="00F15829">
      <w:pPr>
        <w:pStyle w:val="Prrafodelista"/>
        <w:numPr>
          <w:ilvl w:val="0"/>
          <w:numId w:val="74"/>
        </w:numPr>
        <w:spacing w:after="0" w:line="240" w:lineRule="auto"/>
        <w:rPr>
          <w:rFonts w:ascii="Arial" w:hAnsi="Arial" w:cs="Arial"/>
        </w:rPr>
      </w:pPr>
      <w:r w:rsidRPr="00992EB0">
        <w:rPr>
          <w:rFonts w:ascii="Arial" w:hAnsi="Arial" w:cs="Arial"/>
        </w:rPr>
        <w:t>Puerto de comunicación para interfase</w:t>
      </w:r>
    </w:p>
    <w:p w:rsidR="00880F98" w:rsidRPr="00992EB0" w:rsidRDefault="00880F98" w:rsidP="00F15829">
      <w:pPr>
        <w:pStyle w:val="Prrafodelista"/>
        <w:numPr>
          <w:ilvl w:val="0"/>
          <w:numId w:val="74"/>
        </w:numPr>
        <w:spacing w:after="0" w:line="240" w:lineRule="auto"/>
        <w:rPr>
          <w:rFonts w:ascii="Arial" w:hAnsi="Arial" w:cs="Arial"/>
        </w:rPr>
      </w:pPr>
      <w:r w:rsidRPr="00992EB0">
        <w:rPr>
          <w:rFonts w:ascii="Arial" w:hAnsi="Arial" w:cs="Arial"/>
        </w:rPr>
        <w:t xml:space="preserve">Monitor o pantalla e impresora integrados </w:t>
      </w:r>
    </w:p>
    <w:p w:rsidR="00880F98" w:rsidRPr="00992EB0" w:rsidRDefault="00880F98" w:rsidP="00F15829">
      <w:pPr>
        <w:pStyle w:val="Prrafodelista"/>
        <w:numPr>
          <w:ilvl w:val="0"/>
          <w:numId w:val="74"/>
        </w:numPr>
        <w:spacing w:after="0" w:line="240" w:lineRule="auto"/>
        <w:rPr>
          <w:rFonts w:ascii="Arial" w:hAnsi="Arial" w:cs="Arial"/>
        </w:rPr>
      </w:pPr>
      <w:r w:rsidRPr="00992EB0">
        <w:rPr>
          <w:rFonts w:ascii="Arial" w:hAnsi="Arial" w:cs="Arial"/>
        </w:rPr>
        <w:t>Regulador de voltaje y batería de respaldo</w:t>
      </w:r>
    </w:p>
    <w:p w:rsidR="00880F98" w:rsidRPr="00992EB0" w:rsidRDefault="00880F98" w:rsidP="00F15829">
      <w:pPr>
        <w:pStyle w:val="Prrafodelista"/>
        <w:numPr>
          <w:ilvl w:val="0"/>
          <w:numId w:val="74"/>
        </w:numPr>
        <w:spacing w:after="0" w:line="240" w:lineRule="auto"/>
        <w:rPr>
          <w:rFonts w:ascii="Arial" w:hAnsi="Arial" w:cs="Arial"/>
        </w:rPr>
      </w:pPr>
      <w:r w:rsidRPr="00992EB0">
        <w:rPr>
          <w:rFonts w:ascii="Arial" w:hAnsi="Arial" w:cs="Arial"/>
        </w:rPr>
        <w:t>Capacidad de almacenamiento de  300 resultados</w:t>
      </w:r>
    </w:p>
    <w:p w:rsidR="00880F98" w:rsidRPr="00992EB0" w:rsidRDefault="00880F98" w:rsidP="00F15829">
      <w:pPr>
        <w:pStyle w:val="Prrafodelista"/>
        <w:numPr>
          <w:ilvl w:val="0"/>
          <w:numId w:val="74"/>
        </w:numPr>
        <w:spacing w:after="0" w:line="240" w:lineRule="auto"/>
        <w:rPr>
          <w:rFonts w:ascii="Arial" w:hAnsi="Arial" w:cs="Arial"/>
        </w:rPr>
      </w:pPr>
      <w:r w:rsidRPr="00992EB0">
        <w:rPr>
          <w:rFonts w:ascii="Arial" w:hAnsi="Arial" w:cs="Arial"/>
        </w:rPr>
        <w:t>Estabilidad de la  curva de calibración de  al menos 30 días para todos los ensayo.</w:t>
      </w:r>
    </w:p>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rPr>
          <w:rFonts w:ascii="Arial" w:hAnsi="Arial" w:cs="Arial"/>
        </w:rPr>
      </w:pPr>
    </w:p>
    <w:p w:rsidR="00880F98" w:rsidRPr="00992EB0" w:rsidRDefault="00880F98" w:rsidP="00970F46">
      <w:pPr>
        <w:spacing w:after="0" w:line="240" w:lineRule="auto"/>
        <w:rPr>
          <w:rFonts w:ascii="Arial" w:hAnsi="Arial" w:cs="Arial"/>
          <w:b/>
        </w:rPr>
      </w:pPr>
      <w:r w:rsidRPr="00992EB0">
        <w:rPr>
          <w:rFonts w:ascii="Arial" w:hAnsi="Arial" w:cs="Arial"/>
          <w:b/>
        </w:rPr>
        <w:t xml:space="preserve">CARACTERISTICAS MINIMAS DEL EQUIPO DE HEMATOLOGIA: </w:t>
      </w:r>
    </w:p>
    <w:p w:rsidR="00880F98" w:rsidRPr="00970F46" w:rsidRDefault="00880F98" w:rsidP="00970F46">
      <w:pPr>
        <w:spacing w:after="0" w:line="240" w:lineRule="auto"/>
        <w:jc w:val="both"/>
        <w:rPr>
          <w:rFonts w:ascii="Arial" w:hAnsi="Arial" w:cs="Arial"/>
        </w:rPr>
      </w:pP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Analizador para pruebas hematológicas con mínimo de 26 parámetros.</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Con perfiles Mínimos de RBC, HGB, HCT, MCV, MCH, MCHC, RDW, WBC#, NEUTROFILOS # %, LYN # %, MONOCITOS # %, EOSINOFILOS # %, BASOFILOS # %, PLT, MPV, PDW, PCT, ATL # %, IMM # %</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 xml:space="preserve">Principio de Medición mínimo dos métodos: Citoquímica con absorción de luz e Impedancia; o Pulsos cumulativos </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Capacidad de Análisis de 80 pruebas/hr.</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Volumen de muestra no mayor de 53 microlitros</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Acepte  tubo de recolección</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Los resultados deben ser reportados en Gráficas, Números absolutos y %, en Pantalla e Impresora.</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Monitor  incluido.</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Impresora incluida o adicional.</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Cuente con alarma para células anormales.</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Cuente con Sistema de Control de Calidad incluido.</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Sistema de programación de pruebas y almacenamiento mínimo de 10,000 pacientes.</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Cuente con Interfase para el Sistema Informático.</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Software en español.</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Manual del Operador en español.</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Capacidad de almacenamiento de 10,000resultados</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Cuente con sistema ininterrumpido de corriente (NO BREAK)</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Archivos para Control de Calidad integrado.</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Determinación de: Leucocitos totales y diferencial en 5 partes</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 xml:space="preserve">Transportador y Perforador automático del tapón de hule del tubo de recolección de sangre y Unidad de muestreo automático con agitador incluido, con posibilidad de carga </w:t>
      </w:r>
      <w:r w:rsidR="00992EB0">
        <w:rPr>
          <w:rFonts w:ascii="Arial" w:hAnsi="Arial" w:cs="Arial"/>
        </w:rPr>
        <w:t>continu</w:t>
      </w:r>
      <w:r w:rsidR="00992EB0" w:rsidRPr="00970F46">
        <w:rPr>
          <w:rFonts w:ascii="Arial" w:hAnsi="Arial" w:cs="Arial"/>
        </w:rPr>
        <w:t>a</w:t>
      </w:r>
      <w:r w:rsidRPr="00970F46">
        <w:rPr>
          <w:rFonts w:ascii="Arial" w:hAnsi="Arial" w:cs="Arial"/>
        </w:rPr>
        <w:t>.</w:t>
      </w:r>
    </w:p>
    <w:p w:rsidR="00880F98" w:rsidRPr="00970F46" w:rsidRDefault="00880F98" w:rsidP="00F15829">
      <w:pPr>
        <w:pStyle w:val="Prrafodelista"/>
        <w:numPr>
          <w:ilvl w:val="0"/>
          <w:numId w:val="73"/>
        </w:numPr>
        <w:spacing w:after="0" w:line="240" w:lineRule="auto"/>
        <w:jc w:val="both"/>
        <w:rPr>
          <w:rFonts w:ascii="Arial" w:hAnsi="Arial" w:cs="Arial"/>
        </w:rPr>
      </w:pPr>
      <w:r w:rsidRPr="00970F46">
        <w:rPr>
          <w:rFonts w:ascii="Arial" w:hAnsi="Arial" w:cs="Arial"/>
        </w:rPr>
        <w:t>Lector de Código de Barras para tubo primario Incluido, para identificación del paciente.</w:t>
      </w:r>
    </w:p>
    <w:p w:rsidR="00880F98" w:rsidRDefault="00880F98" w:rsidP="00970F46">
      <w:pPr>
        <w:spacing w:after="0" w:line="240" w:lineRule="auto"/>
        <w:jc w:val="both"/>
        <w:rPr>
          <w:rFonts w:ascii="Arial" w:hAnsi="Arial" w:cs="Arial"/>
        </w:rPr>
      </w:pPr>
    </w:p>
    <w:p w:rsidR="00261589" w:rsidRPr="00970F46" w:rsidRDefault="00261589" w:rsidP="00970F46">
      <w:pPr>
        <w:spacing w:after="0" w:line="240" w:lineRule="auto"/>
        <w:jc w:val="both"/>
        <w:rPr>
          <w:rFonts w:ascii="Arial" w:hAnsi="Arial" w:cs="Arial"/>
        </w:rPr>
      </w:pPr>
    </w:p>
    <w:p w:rsidR="00880F98" w:rsidRPr="00992EB0" w:rsidRDefault="00880F98" w:rsidP="00970F46">
      <w:pPr>
        <w:spacing w:after="0" w:line="240" w:lineRule="auto"/>
        <w:jc w:val="both"/>
        <w:rPr>
          <w:rFonts w:ascii="Arial" w:hAnsi="Arial" w:cs="Arial"/>
          <w:b/>
        </w:rPr>
      </w:pPr>
      <w:r w:rsidRPr="00992EB0">
        <w:rPr>
          <w:rFonts w:ascii="Arial" w:hAnsi="Arial" w:cs="Arial"/>
          <w:b/>
        </w:rPr>
        <w:t xml:space="preserve">COAGULACIÓN </w:t>
      </w:r>
    </w:p>
    <w:p w:rsidR="00880F98" w:rsidRPr="00992EB0" w:rsidRDefault="00880F98" w:rsidP="00970F46">
      <w:pPr>
        <w:spacing w:after="0" w:line="240" w:lineRule="auto"/>
        <w:jc w:val="both"/>
        <w:rPr>
          <w:rFonts w:ascii="Arial" w:hAnsi="Arial" w:cs="Arial"/>
          <w:b/>
        </w:rPr>
      </w:pPr>
      <w:r w:rsidRPr="00992EB0">
        <w:rPr>
          <w:rFonts w:ascii="Arial" w:hAnsi="Arial" w:cs="Arial"/>
          <w:b/>
        </w:rPr>
        <w:t>CARACTERISTICAS MINIMA DEL EQUIPO DE COAGULACION.</w:t>
      </w:r>
    </w:p>
    <w:p w:rsidR="00880F98" w:rsidRPr="00970F46" w:rsidRDefault="00880F98" w:rsidP="00970F46">
      <w:pPr>
        <w:spacing w:after="0" w:line="240" w:lineRule="auto"/>
        <w:jc w:val="both"/>
        <w:rPr>
          <w:rFonts w:ascii="Arial" w:hAnsi="Arial" w:cs="Arial"/>
        </w:rPr>
      </w:pP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Equipo totalmente automatizado</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Compacto</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Metodología Foto-óptica</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12 Canales de medición</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Perforador de tubos</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 xml:space="preserve">Metodología  </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Coagulométricos</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Cromogénicos</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Inmunológicos</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Parámetros</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TP</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TTP</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TT</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FBG</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FII, FV, FVII, FVIII, FIX, FX ,FXI, FXII</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LA1 Y LA2</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ProtC</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Prot S</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Antitrombina III</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a2 antiplasmina</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Plasminógeno</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Dimero D</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vWF Ag</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Todos los parámetros calculados (INR, Ratio, FBG derivado, % de actividad )</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Volumen de muestra no mayor a 50ul</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 xml:space="preserve">Memoria </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15000 resultados</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Control de calidad</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Curvas de calibración</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 xml:space="preserve">Acceso continuo </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 xml:space="preserve">Modulo de urgencias para 5 posiciones </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Software de control de calidad abordo</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Tubo primario y copas</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 xml:space="preserve">Identificación por código de barras </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 xml:space="preserve">Carga continua </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Refrigeración abordo</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120 pruebas por hora</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Capacidad de interfasamiento</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Capacidad de 300 cubetas de reacción</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Autorrepetición</w:t>
      </w:r>
    </w:p>
    <w:p w:rsidR="00880F98" w:rsidRPr="00261589" w:rsidRDefault="00880F98" w:rsidP="00F15829">
      <w:pPr>
        <w:pStyle w:val="Prrafodelista"/>
        <w:numPr>
          <w:ilvl w:val="0"/>
          <w:numId w:val="77"/>
        </w:numPr>
        <w:spacing w:after="0" w:line="240" w:lineRule="auto"/>
        <w:jc w:val="both"/>
        <w:rPr>
          <w:rFonts w:ascii="Arial" w:hAnsi="Arial" w:cs="Arial"/>
        </w:rPr>
      </w:pPr>
      <w:r w:rsidRPr="00261589">
        <w:rPr>
          <w:rFonts w:ascii="Arial" w:hAnsi="Arial" w:cs="Arial"/>
        </w:rPr>
        <w:t>Autodilución</w:t>
      </w:r>
    </w:p>
    <w:p w:rsidR="00880F98" w:rsidRPr="00970F46" w:rsidRDefault="00880F98" w:rsidP="00970F46">
      <w:pPr>
        <w:spacing w:after="0" w:line="240" w:lineRule="auto"/>
        <w:jc w:val="both"/>
        <w:rPr>
          <w:rFonts w:ascii="Arial" w:hAnsi="Arial" w:cs="Arial"/>
        </w:rPr>
      </w:pPr>
    </w:p>
    <w:p w:rsidR="00880F98" w:rsidRPr="00261589" w:rsidRDefault="00880F98" w:rsidP="00970F46">
      <w:pPr>
        <w:spacing w:after="0" w:line="240" w:lineRule="auto"/>
        <w:jc w:val="both"/>
        <w:rPr>
          <w:rFonts w:ascii="Arial" w:hAnsi="Arial" w:cs="Arial"/>
          <w:b/>
        </w:rPr>
      </w:pPr>
      <w:r w:rsidRPr="00261589">
        <w:rPr>
          <w:rFonts w:ascii="Arial" w:hAnsi="Arial" w:cs="Arial"/>
          <w:b/>
        </w:rPr>
        <w:t>UROANALISIS</w:t>
      </w:r>
    </w:p>
    <w:p w:rsidR="00880F98" w:rsidRPr="00970F46" w:rsidRDefault="00880F98" w:rsidP="00970F46">
      <w:pPr>
        <w:spacing w:after="0" w:line="240" w:lineRule="auto"/>
        <w:jc w:val="both"/>
        <w:rPr>
          <w:rFonts w:ascii="Arial" w:hAnsi="Arial" w:cs="Arial"/>
        </w:rPr>
      </w:pPr>
      <w:r w:rsidRPr="00970F46">
        <w:rPr>
          <w:rFonts w:ascii="Arial" w:hAnsi="Arial" w:cs="Arial"/>
        </w:rPr>
        <w:t xml:space="preserve">Tiras reactivas para determinar como mínimo 10 parámetros en orina: </w:t>
      </w:r>
    </w:p>
    <w:p w:rsidR="00261589" w:rsidRDefault="00880F98" w:rsidP="00261589">
      <w:pPr>
        <w:tabs>
          <w:tab w:val="left" w:pos="7088"/>
        </w:tabs>
        <w:spacing w:after="0" w:line="240" w:lineRule="auto"/>
        <w:jc w:val="both"/>
        <w:rPr>
          <w:rFonts w:ascii="Arial" w:hAnsi="Arial" w:cs="Arial"/>
        </w:rPr>
      </w:pPr>
      <w:r w:rsidRPr="00970F46">
        <w:rPr>
          <w:rFonts w:ascii="Arial" w:hAnsi="Arial" w:cs="Arial"/>
        </w:rPr>
        <w:t xml:space="preserve">GLUCOSA                                          </w:t>
      </w:r>
      <w:r w:rsidRPr="00970F46">
        <w:rPr>
          <w:rFonts w:ascii="Arial" w:hAnsi="Arial" w:cs="Arial"/>
        </w:rPr>
        <w:br/>
        <w:t xml:space="preserve">BILIRRUBINA                                     </w:t>
      </w:r>
      <w:r w:rsidRPr="00970F46">
        <w:rPr>
          <w:rFonts w:ascii="Arial" w:hAnsi="Arial" w:cs="Arial"/>
        </w:rPr>
        <w:br/>
        <w:t xml:space="preserve">CETONAS                      </w:t>
      </w:r>
      <w:r w:rsidR="00261589">
        <w:rPr>
          <w:rFonts w:ascii="Arial" w:hAnsi="Arial" w:cs="Arial"/>
        </w:rPr>
        <w:br/>
        <w:t>GRAVEDAD ESPECÍFICA</w:t>
      </w:r>
    </w:p>
    <w:p w:rsidR="00880F98" w:rsidRPr="00970F46" w:rsidRDefault="00880F98" w:rsidP="00261589">
      <w:pPr>
        <w:tabs>
          <w:tab w:val="left" w:pos="7088"/>
        </w:tabs>
        <w:spacing w:after="0" w:line="240" w:lineRule="auto"/>
        <w:jc w:val="both"/>
        <w:rPr>
          <w:rFonts w:ascii="Arial" w:hAnsi="Arial" w:cs="Arial"/>
        </w:rPr>
      </w:pPr>
      <w:r w:rsidRPr="00970F46">
        <w:rPr>
          <w:rFonts w:ascii="Arial" w:hAnsi="Arial" w:cs="Arial"/>
        </w:rPr>
        <w:t>SANGRE</w:t>
      </w:r>
    </w:p>
    <w:p w:rsidR="00880F98" w:rsidRPr="00970F46" w:rsidRDefault="00880F98" w:rsidP="00970F46">
      <w:pPr>
        <w:spacing w:after="0" w:line="240" w:lineRule="auto"/>
        <w:jc w:val="both"/>
        <w:rPr>
          <w:rFonts w:ascii="Arial" w:hAnsi="Arial" w:cs="Arial"/>
        </w:rPr>
      </w:pPr>
      <w:r w:rsidRPr="00970F46">
        <w:rPr>
          <w:rFonts w:ascii="Arial" w:hAnsi="Arial" w:cs="Arial"/>
        </w:rPr>
        <w:t xml:space="preserve">PH                                                           </w:t>
      </w:r>
      <w:r w:rsidRPr="00970F46">
        <w:rPr>
          <w:rFonts w:ascii="Arial" w:hAnsi="Arial" w:cs="Arial"/>
        </w:rPr>
        <w:br/>
        <w:t xml:space="preserve">UROBILINOGENO                                  </w:t>
      </w:r>
      <w:r w:rsidRPr="00970F46">
        <w:rPr>
          <w:rFonts w:ascii="Arial" w:hAnsi="Arial" w:cs="Arial"/>
        </w:rPr>
        <w:br/>
        <w:t xml:space="preserve">PROTEINA                                            </w:t>
      </w:r>
      <w:r w:rsidRPr="00970F46">
        <w:rPr>
          <w:rFonts w:ascii="Arial" w:hAnsi="Arial" w:cs="Arial"/>
        </w:rPr>
        <w:br/>
        <w:t xml:space="preserve">LEUCOCITOS                                       </w:t>
      </w:r>
      <w:r w:rsidRPr="00970F46">
        <w:rPr>
          <w:rFonts w:ascii="Arial" w:hAnsi="Arial" w:cs="Arial"/>
        </w:rPr>
        <w:br/>
        <w:t xml:space="preserve">NITRITOS                                              </w:t>
      </w:r>
    </w:p>
    <w:p w:rsidR="00880F98" w:rsidRPr="00970F46" w:rsidRDefault="00880F98" w:rsidP="00970F46">
      <w:pPr>
        <w:spacing w:after="0" w:line="240" w:lineRule="auto"/>
        <w:jc w:val="both"/>
        <w:rPr>
          <w:rFonts w:ascii="Arial" w:hAnsi="Arial" w:cs="Arial"/>
        </w:rPr>
      </w:pPr>
    </w:p>
    <w:p w:rsidR="00261589" w:rsidRDefault="00261589" w:rsidP="00970F46">
      <w:pPr>
        <w:spacing w:after="0" w:line="240" w:lineRule="auto"/>
        <w:jc w:val="both"/>
        <w:rPr>
          <w:rFonts w:ascii="Arial" w:hAnsi="Arial" w:cs="Arial"/>
        </w:rPr>
      </w:pPr>
    </w:p>
    <w:p w:rsidR="00880F98" w:rsidRPr="00261589" w:rsidRDefault="00880F98" w:rsidP="00970F46">
      <w:pPr>
        <w:spacing w:after="0" w:line="240" w:lineRule="auto"/>
        <w:jc w:val="both"/>
        <w:rPr>
          <w:rFonts w:ascii="Arial" w:hAnsi="Arial" w:cs="Arial"/>
          <w:b/>
        </w:rPr>
      </w:pPr>
      <w:r w:rsidRPr="00261589">
        <w:rPr>
          <w:rFonts w:ascii="Arial" w:hAnsi="Arial" w:cs="Arial"/>
          <w:b/>
        </w:rPr>
        <w:t>CARACTERISTICAS MINIMA DEL EQUIPO DE URIANALISIS:</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Metodología: Reflectancia dual (doble longitud de onda)</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4 filtros de lectura (430, 565, 635 y 760 nm)</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Determinación de 11 parámetros (Glucosa, Proteínas, Bilirrubina, Urobilinógeno, pH, Sangre, Cetonas, Nitritos, Leucocitos, Gravedad Específica (SG) incluyendo color.</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Análisis y determinación de tono de color (23 tonalidades)</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Puertos de succión para absorción de exceso de orina en la tira de prueba.</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Función de corrección de temperatura.</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Velocidad de hasta a 514 Pruebas/hora.</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Memoria para 520 pruebas</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Equipo de carga continua (medición consecutiva de muestras)</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Inicio automático, con detector de tiras</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Colocación de tira reactiva en ambos sentidos (zurdos o diestros)</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Detección de coloración anormal de la muestra debido a medicamentos</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Funcion de correccion automática de resultados por coloración de la muestra</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Calibración automática por medio de colchón blanco</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Mantenimiento y limpieza mínima</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Interfase RS232C y ethernet</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Capacidad de crear listas de resultados anormales</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Impresión de alarmas para resultados anormales.</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Identificación de muestras por ID o No de secuencia.</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Pantalla personalizada de Cristal Líquido (por medio de íconos)</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Compartimento de desechos</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Lector de código de barras opcional</w:t>
      </w:r>
    </w:p>
    <w:p w:rsidR="00880F98" w:rsidRPr="00261589" w:rsidRDefault="00880F98" w:rsidP="00F15829">
      <w:pPr>
        <w:pStyle w:val="Prrafodelista"/>
        <w:numPr>
          <w:ilvl w:val="0"/>
          <w:numId w:val="78"/>
        </w:numPr>
        <w:spacing w:after="0" w:line="240" w:lineRule="auto"/>
        <w:jc w:val="both"/>
        <w:rPr>
          <w:rFonts w:ascii="Arial" w:hAnsi="Arial" w:cs="Arial"/>
        </w:rPr>
      </w:pPr>
      <w:r w:rsidRPr="00261589">
        <w:rPr>
          <w:rFonts w:ascii="Arial" w:hAnsi="Arial" w:cs="Arial"/>
        </w:rPr>
        <w:t>Cada tubo  contiene 100 tiras reactivas</w:t>
      </w:r>
    </w:p>
    <w:p w:rsidR="00880F98" w:rsidRPr="00970F46" w:rsidRDefault="00880F98" w:rsidP="00970F46">
      <w:pPr>
        <w:spacing w:after="0" w:line="240" w:lineRule="auto"/>
        <w:jc w:val="both"/>
        <w:rPr>
          <w:rFonts w:ascii="Arial" w:hAnsi="Arial" w:cs="Arial"/>
        </w:rPr>
      </w:pPr>
    </w:p>
    <w:p w:rsidR="00880F98" w:rsidRPr="00970F46" w:rsidRDefault="00880F98" w:rsidP="00970F46">
      <w:pPr>
        <w:spacing w:after="0" w:line="240" w:lineRule="auto"/>
        <w:jc w:val="both"/>
        <w:rPr>
          <w:rFonts w:ascii="Arial" w:hAnsi="Arial" w:cs="Arial"/>
        </w:rPr>
      </w:pPr>
    </w:p>
    <w:p w:rsidR="00880F98" w:rsidRPr="00261589" w:rsidRDefault="00880F98" w:rsidP="00970F46">
      <w:pPr>
        <w:spacing w:after="0" w:line="240" w:lineRule="auto"/>
        <w:jc w:val="both"/>
        <w:rPr>
          <w:rFonts w:ascii="Arial" w:hAnsi="Arial" w:cs="Arial"/>
          <w:b/>
        </w:rPr>
      </w:pPr>
      <w:r w:rsidRPr="00261589">
        <w:rPr>
          <w:rFonts w:ascii="Arial" w:hAnsi="Arial" w:cs="Arial"/>
          <w:b/>
        </w:rPr>
        <w:t>Parámetros Calculados: HCO3, TCO2, exceso de base, anion gap, osmolaridad, ph, pO2, pCO2 corregidos a la temperatura del paciente, índice respiratorio.</w:t>
      </w:r>
    </w:p>
    <w:p w:rsidR="00880F98" w:rsidRPr="00261589" w:rsidRDefault="00880F98" w:rsidP="00970F46">
      <w:pPr>
        <w:spacing w:after="0" w:line="240" w:lineRule="auto"/>
        <w:jc w:val="both"/>
        <w:rPr>
          <w:rFonts w:ascii="Arial" w:hAnsi="Arial" w:cs="Arial"/>
          <w:b/>
        </w:rPr>
      </w:pPr>
    </w:p>
    <w:p w:rsidR="00880F98" w:rsidRPr="00261589" w:rsidRDefault="00880F98" w:rsidP="00970F46">
      <w:pPr>
        <w:spacing w:after="0" w:line="240" w:lineRule="auto"/>
        <w:jc w:val="both"/>
        <w:rPr>
          <w:rFonts w:ascii="Arial" w:hAnsi="Arial" w:cs="Arial"/>
          <w:b/>
        </w:rPr>
      </w:pPr>
      <w:r w:rsidRPr="00261589">
        <w:rPr>
          <w:rFonts w:ascii="Arial" w:hAnsi="Arial" w:cs="Arial"/>
          <w:b/>
        </w:rPr>
        <w:t>Características Mínimas del equipo:</w:t>
      </w:r>
    </w:p>
    <w:p w:rsidR="00880F98" w:rsidRPr="00261589" w:rsidRDefault="00880F98" w:rsidP="00970F46">
      <w:pPr>
        <w:spacing w:after="0" w:line="240" w:lineRule="auto"/>
        <w:jc w:val="both"/>
        <w:rPr>
          <w:rFonts w:ascii="Arial" w:hAnsi="Arial" w:cs="Arial"/>
          <w:b/>
        </w:rPr>
      </w:pPr>
      <w:r w:rsidRPr="00261589">
        <w:rPr>
          <w:rFonts w:ascii="Arial" w:hAnsi="Arial" w:cs="Arial"/>
          <w:b/>
        </w:rPr>
        <w:br/>
        <w:t>Analizador de gases, electrolitos y  metabolitos.</w:t>
      </w:r>
    </w:p>
    <w:p w:rsidR="00880F98" w:rsidRPr="00970F46" w:rsidRDefault="00880F98" w:rsidP="00970F46">
      <w:pPr>
        <w:spacing w:after="0" w:line="240" w:lineRule="auto"/>
        <w:jc w:val="both"/>
        <w:rPr>
          <w:rFonts w:ascii="Arial" w:hAnsi="Arial" w:cs="Arial"/>
        </w:rPr>
      </w:pP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Medición por electrodos y/o ión selectivo.</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Estudios a determinar: pH, pO2 y pCO2. SO2%, sodio, potasio, cloro, calcio, magnesio, lactato, glucosa, BUN, Creatinina hematocrito y hematocrito.</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Parámetros calculados automáticamente HCO3, TCO2, exceso de base, anion gap, osmolaridad, ph, pO2, pCO2 corregidos a la temperatura del paciente, índice respiratorio.</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Automatizado.</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Electrodos libres de mantenimiento con y sin cambio de membrana.</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Funcionamiento con paquete único de reactivos.</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Volumen de muestra no mayor a  210 µl.</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 xml:space="preserve">Aceptación de sangre total venosa, arterial y capilar, suero, plasma. </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 xml:space="preserve">Tiempo de análisis no mayor a 135 segundos.  </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Muestras en jeringa, capilar, tubo o copilla.</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Calibración automática cada 2,4 o 6 horas y manual cuando lo requiera el usuario.</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Control de calidad automatizado.</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Pantalla sensible al tacto.</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Impresora integrada.</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Puerto de comunicación para interfase RS-232.</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Lector de código de barras.</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Adaptador capilar interconstruido.</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Software en español.</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Requerimiento de energía 50/60 Hz, 350 W.</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Regulador de voltaje y batería de respaldo.</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Accesorios de acuerdo a la marca y modelo del equipo.</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Refacciones de acuerdo a la marca y modelo del equipo.</w:t>
      </w:r>
    </w:p>
    <w:p w:rsidR="00880F98" w:rsidRPr="00261589" w:rsidRDefault="00880F98" w:rsidP="00F15829">
      <w:pPr>
        <w:pStyle w:val="Prrafodelista"/>
        <w:numPr>
          <w:ilvl w:val="0"/>
          <w:numId w:val="79"/>
        </w:numPr>
        <w:spacing w:after="0" w:line="240" w:lineRule="auto"/>
        <w:jc w:val="both"/>
        <w:rPr>
          <w:rFonts w:ascii="Arial" w:hAnsi="Arial" w:cs="Arial"/>
        </w:rPr>
      </w:pPr>
      <w:r w:rsidRPr="00261589">
        <w:rPr>
          <w:rFonts w:ascii="Arial" w:hAnsi="Arial" w:cs="Arial"/>
        </w:rPr>
        <w:t>Reactivos líquidos que no utilice  tanque de gas.</w:t>
      </w:r>
    </w:p>
    <w:p w:rsidR="00880F98" w:rsidRPr="00970F46" w:rsidRDefault="00880F98" w:rsidP="00970F46">
      <w:pPr>
        <w:spacing w:after="0" w:line="240" w:lineRule="auto"/>
        <w:jc w:val="both"/>
        <w:rPr>
          <w:rFonts w:ascii="Arial" w:hAnsi="Arial" w:cs="Arial"/>
        </w:rPr>
      </w:pPr>
    </w:p>
    <w:p w:rsidR="00880F98" w:rsidRPr="00970F46" w:rsidRDefault="00880F98" w:rsidP="00970F46">
      <w:pPr>
        <w:spacing w:after="0" w:line="240" w:lineRule="auto"/>
        <w:jc w:val="both"/>
        <w:rPr>
          <w:rFonts w:ascii="Arial" w:hAnsi="Arial" w:cs="Arial"/>
        </w:rPr>
      </w:pPr>
    </w:p>
    <w:p w:rsidR="00880F98" w:rsidRPr="00261589" w:rsidRDefault="00880F98" w:rsidP="00970F46">
      <w:pPr>
        <w:spacing w:after="0" w:line="240" w:lineRule="auto"/>
        <w:jc w:val="both"/>
        <w:rPr>
          <w:rFonts w:ascii="Arial" w:hAnsi="Arial" w:cs="Arial"/>
          <w:b/>
        </w:rPr>
      </w:pPr>
      <w:r w:rsidRPr="00261589">
        <w:rPr>
          <w:rFonts w:ascii="Arial" w:hAnsi="Arial" w:cs="Arial"/>
          <w:b/>
        </w:rPr>
        <w:t>SERVICIO MICROBIOLOGIA</w:t>
      </w:r>
    </w:p>
    <w:p w:rsidR="00880F98" w:rsidRPr="00261589" w:rsidRDefault="00880F98" w:rsidP="00970F46">
      <w:pPr>
        <w:spacing w:after="0" w:line="240" w:lineRule="auto"/>
        <w:jc w:val="both"/>
        <w:rPr>
          <w:rFonts w:ascii="Arial" w:hAnsi="Arial" w:cs="Arial"/>
          <w:b/>
        </w:rPr>
      </w:pPr>
      <w:r w:rsidRPr="00261589">
        <w:rPr>
          <w:rFonts w:ascii="Arial" w:hAnsi="Arial" w:cs="Arial"/>
          <w:b/>
        </w:rPr>
        <w:t>Para los HEMOCULTIVOS se requiere equipo con las siguientes Características Mínimas:</w:t>
      </w:r>
    </w:p>
    <w:p w:rsidR="00880F98" w:rsidRPr="00970F46" w:rsidRDefault="00880F98" w:rsidP="00970F46">
      <w:pPr>
        <w:spacing w:after="0" w:line="240" w:lineRule="auto"/>
        <w:jc w:val="both"/>
        <w:rPr>
          <w:rFonts w:ascii="Arial" w:hAnsi="Arial" w:cs="Arial"/>
        </w:rPr>
      </w:pP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 xml:space="preserve">Sistema automatizado para la detección de crecimiento microbiano en sangre y líquidos corporales. </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Principio: Botellas conteniendo el medio de cultivo para el crecimiento de los microorganismos con detección de producción de CO2 por cualquier de las siguientes metodologías: Fluorescencia, Colorimetría o cambio de presión de gases. Que incluya resinas sintéticas para eliminar antibióticos.</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Automatización y monitoreo continuo del crecimiento microbiano sin intervención del operador.</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 xml:space="preserve">Sistema de monitoreo y agitación continua. </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 xml:space="preserve">Sistema de detección y aviso para muestras positivas. </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 xml:space="preserve">Capacidad mínima de </w:t>
      </w:r>
      <w:smartTag w:uri="urn:schemas-microsoft-com:office:smarttags" w:element="metricconverter">
        <w:smartTagPr>
          <w:attr w:name="ProductID" w:val="50 a"/>
        </w:smartTagPr>
        <w:r w:rsidRPr="00261589">
          <w:rPr>
            <w:rFonts w:ascii="Arial" w:hAnsi="Arial" w:cs="Arial"/>
          </w:rPr>
          <w:t>50 a</w:t>
        </w:r>
      </w:smartTag>
      <w:r w:rsidRPr="00261589">
        <w:rPr>
          <w:rFonts w:ascii="Arial" w:hAnsi="Arial" w:cs="Arial"/>
        </w:rPr>
        <w:t xml:space="preserve"> 200 muestras</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Botellas libre de colorante que no interfiera con la tinción de Gram</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Alarma Sonora y Visual de muestras positivas</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Características Mínimas del Equipo de Microbiología:</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Lectura automática de la identificación y susceptibilidad en 5 segundos por un sistema de fibra óptica.</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panel con 96 pozos que contengan los sustratos para la identificación de microorganismos de interés clínico que incluya en el mismo panel las sales de por lo menos 32 antibióticos para determinar la susceptibilidad de microorganismos de estos mismos, con su concentración mínima inhibitoria.</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Que se lleve a cabo la inoculación y la rehidratación sin necesidad de ajuste  nefelometrico con turbidimetro</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Lectura e interpretación del panel para microorganismos gram positivos y gram negativos y deba tener forzosamente la capacidad de ser leída en forma automatizada y en forma visual.</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 xml:space="preserve">Lectura en tiempo convencional de </w:t>
      </w:r>
      <w:smartTag w:uri="urn:schemas-microsoft-com:office:smarttags" w:element="metricconverter">
        <w:smartTagPr>
          <w:attr w:name="ProductID" w:val="18 a"/>
        </w:smartTagPr>
        <w:r w:rsidRPr="00261589">
          <w:rPr>
            <w:rFonts w:ascii="Arial" w:hAnsi="Arial" w:cs="Arial"/>
          </w:rPr>
          <w:t>18 a</w:t>
        </w:r>
      </w:smartTag>
      <w:r w:rsidRPr="00261589">
        <w:rPr>
          <w:rFonts w:ascii="Arial" w:hAnsi="Arial" w:cs="Arial"/>
        </w:rPr>
        <w:t xml:space="preserve"> 24 horas que permita que los microorganismos expresen la resistencia emergente si la hay.</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 xml:space="preserve">Panel confirmatorio de cepas betalactamasa de espectro extendido (esbl), con los antibióticos recomendades por el clsi  cefotaxima, ceftazidima en combinación con </w:t>
      </w:r>
      <w:r w:rsidR="00606D3C" w:rsidRPr="00261589">
        <w:rPr>
          <w:rFonts w:ascii="Arial" w:hAnsi="Arial" w:cs="Arial"/>
        </w:rPr>
        <w:t>ácido</w:t>
      </w:r>
      <w:r w:rsidRPr="00261589">
        <w:rPr>
          <w:rFonts w:ascii="Arial" w:hAnsi="Arial" w:cs="Arial"/>
        </w:rPr>
        <w:t>clavulanico.</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Que cuente con panel para la susceptibilidad a los streptococcuspneumoniae, y otros alfa hemolíticos así como los beta hemolíticos, de acuerdo al lineamiento clsi con células lisadas de caballo.</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Que diagnostique la identificación en solo 4 horas de levaduras, anaerobios, haemophilus y neisseria</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Software con programa de estadística valoración epidemiológica,  control de calidad y con programa de alertas para detección de brotes, en ambiente windows</w:t>
      </w:r>
    </w:p>
    <w:p w:rsidR="00880F98" w:rsidRPr="00261589" w:rsidRDefault="00880F98" w:rsidP="00F15829">
      <w:pPr>
        <w:pStyle w:val="Prrafodelista"/>
        <w:numPr>
          <w:ilvl w:val="0"/>
          <w:numId w:val="80"/>
        </w:numPr>
        <w:spacing w:after="0" w:line="240" w:lineRule="auto"/>
        <w:jc w:val="both"/>
        <w:rPr>
          <w:rFonts w:ascii="Arial" w:hAnsi="Arial" w:cs="Arial"/>
        </w:rPr>
      </w:pPr>
      <w:r w:rsidRPr="00261589">
        <w:rPr>
          <w:rFonts w:ascii="Arial" w:hAnsi="Arial" w:cs="Arial"/>
        </w:rPr>
        <w:t>Que el programa de epidemiología pueda ser configurable a las necesidades reales de la institución y no establecidas y que no se apeguen con la realidad.</w:t>
      </w:r>
    </w:p>
    <w:p w:rsidR="00880F98" w:rsidRPr="00970F46" w:rsidRDefault="00880F98" w:rsidP="00970F46">
      <w:pPr>
        <w:spacing w:after="0" w:line="240" w:lineRule="auto"/>
        <w:jc w:val="both"/>
        <w:rPr>
          <w:rFonts w:ascii="Arial" w:hAnsi="Arial" w:cs="Arial"/>
        </w:rPr>
      </w:pPr>
    </w:p>
    <w:p w:rsidR="00880F98" w:rsidRPr="00970F46" w:rsidRDefault="00880F98" w:rsidP="00970F46">
      <w:pPr>
        <w:spacing w:after="0" w:line="240" w:lineRule="auto"/>
        <w:jc w:val="both"/>
        <w:rPr>
          <w:rFonts w:ascii="Arial" w:hAnsi="Arial" w:cs="Arial"/>
        </w:rPr>
      </w:pPr>
    </w:p>
    <w:p w:rsidR="00880F98" w:rsidRPr="00261589" w:rsidRDefault="00880F98" w:rsidP="00970F46">
      <w:pPr>
        <w:spacing w:after="0" w:line="240" w:lineRule="auto"/>
        <w:jc w:val="both"/>
        <w:rPr>
          <w:rFonts w:ascii="Arial" w:hAnsi="Arial" w:cs="Arial"/>
          <w:b/>
        </w:rPr>
      </w:pPr>
      <w:r w:rsidRPr="00261589">
        <w:rPr>
          <w:rFonts w:ascii="Arial" w:hAnsi="Arial" w:cs="Arial"/>
          <w:b/>
        </w:rPr>
        <w:t>SISTEMA INFORMATICO DE LABORATORIO.</w:t>
      </w:r>
    </w:p>
    <w:p w:rsidR="00880F98" w:rsidRPr="00970F46" w:rsidRDefault="00880F98" w:rsidP="00970F46">
      <w:pPr>
        <w:spacing w:after="0" w:line="240" w:lineRule="auto"/>
        <w:jc w:val="both"/>
        <w:rPr>
          <w:rFonts w:ascii="Arial" w:hAnsi="Arial" w:cs="Arial"/>
        </w:rPr>
      </w:pPr>
      <w:r w:rsidRPr="00970F46">
        <w:rPr>
          <w:rFonts w:ascii="Arial" w:hAnsi="Arial" w:cs="Arial"/>
        </w:rPr>
        <w:t>El proveedor participante deberá además de incluir en su propuesta las especificaciones técnicas del Sistema Informático de Laboratorio.</w:t>
      </w:r>
    </w:p>
    <w:p w:rsidR="00880F98" w:rsidRPr="00970F46" w:rsidRDefault="00880F98" w:rsidP="00970F46">
      <w:pPr>
        <w:spacing w:after="0" w:line="240" w:lineRule="auto"/>
        <w:jc w:val="both"/>
        <w:rPr>
          <w:rFonts w:ascii="Arial" w:hAnsi="Arial" w:cs="Arial"/>
        </w:rPr>
      </w:pPr>
    </w:p>
    <w:p w:rsidR="00880F98" w:rsidRPr="00606D3C" w:rsidRDefault="00880F98" w:rsidP="00970F46">
      <w:pPr>
        <w:spacing w:after="0" w:line="240" w:lineRule="auto"/>
        <w:jc w:val="both"/>
        <w:rPr>
          <w:rFonts w:ascii="Arial" w:hAnsi="Arial" w:cs="Arial"/>
          <w:b/>
        </w:rPr>
      </w:pPr>
      <w:r w:rsidRPr="00606D3C">
        <w:rPr>
          <w:rFonts w:ascii="Arial" w:hAnsi="Arial" w:cs="Arial"/>
          <w:b/>
        </w:rPr>
        <w:t>ESPECIFICACIONES MÍNIMAS DEL SISTEMA  INFORMÁTICO</w:t>
      </w:r>
    </w:p>
    <w:p w:rsidR="00880F98" w:rsidRPr="00606D3C" w:rsidRDefault="00880F98" w:rsidP="00F15829">
      <w:pPr>
        <w:pStyle w:val="Prrafodelista"/>
        <w:numPr>
          <w:ilvl w:val="0"/>
          <w:numId w:val="81"/>
        </w:numPr>
        <w:spacing w:after="0" w:line="240" w:lineRule="auto"/>
        <w:jc w:val="both"/>
        <w:rPr>
          <w:rFonts w:ascii="Arial" w:hAnsi="Arial" w:cs="Arial"/>
        </w:rPr>
      </w:pPr>
      <w:r w:rsidRPr="00606D3C">
        <w:rPr>
          <w:rFonts w:ascii="Arial" w:hAnsi="Arial" w:cs="Arial"/>
        </w:rPr>
        <w:t>Sistema en Idioma español</w:t>
      </w:r>
    </w:p>
    <w:p w:rsidR="00880F98" w:rsidRPr="00606D3C" w:rsidRDefault="00880F98" w:rsidP="00F15829">
      <w:pPr>
        <w:pStyle w:val="Prrafodelista"/>
        <w:numPr>
          <w:ilvl w:val="0"/>
          <w:numId w:val="81"/>
        </w:numPr>
        <w:spacing w:after="0" w:line="240" w:lineRule="auto"/>
        <w:jc w:val="both"/>
        <w:rPr>
          <w:rFonts w:ascii="Arial" w:hAnsi="Arial" w:cs="Arial"/>
        </w:rPr>
      </w:pPr>
      <w:r w:rsidRPr="00606D3C">
        <w:rPr>
          <w:rFonts w:ascii="Arial" w:hAnsi="Arial" w:cs="Arial"/>
        </w:rPr>
        <w:t>Cuente con ayuda en pantalla en los diferentes procesos.</w:t>
      </w:r>
    </w:p>
    <w:p w:rsidR="00880F98" w:rsidRPr="00606D3C" w:rsidRDefault="00880F98" w:rsidP="00F15829">
      <w:pPr>
        <w:pStyle w:val="Prrafodelista"/>
        <w:numPr>
          <w:ilvl w:val="0"/>
          <w:numId w:val="81"/>
        </w:numPr>
        <w:spacing w:after="0" w:line="240" w:lineRule="auto"/>
        <w:jc w:val="both"/>
        <w:rPr>
          <w:rFonts w:ascii="Arial" w:hAnsi="Arial" w:cs="Arial"/>
        </w:rPr>
      </w:pPr>
      <w:r w:rsidRPr="00606D3C">
        <w:rPr>
          <w:rFonts w:ascii="Arial" w:hAnsi="Arial" w:cs="Arial"/>
        </w:rPr>
        <w:t>Arquitectura Cliente-Servidor.</w:t>
      </w:r>
    </w:p>
    <w:p w:rsidR="00880F98" w:rsidRPr="00606D3C" w:rsidRDefault="00880F98" w:rsidP="00F15829">
      <w:pPr>
        <w:pStyle w:val="Prrafodelista"/>
        <w:numPr>
          <w:ilvl w:val="0"/>
          <w:numId w:val="81"/>
        </w:numPr>
        <w:spacing w:after="0" w:line="240" w:lineRule="auto"/>
        <w:jc w:val="both"/>
        <w:rPr>
          <w:rFonts w:ascii="Arial" w:hAnsi="Arial" w:cs="Arial"/>
        </w:rPr>
      </w:pPr>
      <w:r w:rsidRPr="00606D3C">
        <w:rPr>
          <w:rFonts w:ascii="Arial" w:hAnsi="Arial" w:cs="Arial"/>
        </w:rPr>
        <w:t>Sistema operativo Windows 2000 o Windows XP tanto para el servidor como para los clientes.</w:t>
      </w:r>
    </w:p>
    <w:p w:rsidR="00880F98" w:rsidRPr="00606D3C" w:rsidRDefault="00880F98" w:rsidP="00F15829">
      <w:pPr>
        <w:pStyle w:val="Prrafodelista"/>
        <w:numPr>
          <w:ilvl w:val="0"/>
          <w:numId w:val="81"/>
        </w:numPr>
        <w:spacing w:after="0" w:line="240" w:lineRule="auto"/>
        <w:jc w:val="both"/>
        <w:rPr>
          <w:rFonts w:ascii="Arial" w:hAnsi="Arial" w:cs="Arial"/>
        </w:rPr>
      </w:pPr>
      <w:r w:rsidRPr="00606D3C">
        <w:rPr>
          <w:rFonts w:ascii="Arial" w:hAnsi="Arial" w:cs="Arial"/>
        </w:rPr>
        <w:t>Manejo de datos a través de base de datos relacionales SQL</w:t>
      </w:r>
    </w:p>
    <w:p w:rsidR="00880F98" w:rsidRPr="00606D3C" w:rsidRDefault="00880F98" w:rsidP="00F15829">
      <w:pPr>
        <w:pStyle w:val="Prrafodelista"/>
        <w:numPr>
          <w:ilvl w:val="0"/>
          <w:numId w:val="81"/>
        </w:numPr>
        <w:spacing w:after="0" w:line="240" w:lineRule="auto"/>
        <w:jc w:val="both"/>
        <w:rPr>
          <w:rFonts w:ascii="Arial" w:hAnsi="Arial" w:cs="Arial"/>
        </w:rPr>
      </w:pPr>
      <w:r w:rsidRPr="00606D3C">
        <w:rPr>
          <w:rFonts w:ascii="Arial" w:hAnsi="Arial" w:cs="Arial"/>
        </w:rPr>
        <w:t>Red con tipología Ethernet y protocolo de red TCP/IP con velocidad mínima de 100 mbits.</w:t>
      </w:r>
    </w:p>
    <w:p w:rsidR="00880F98" w:rsidRPr="00606D3C" w:rsidRDefault="00880F98" w:rsidP="00F15829">
      <w:pPr>
        <w:pStyle w:val="Prrafodelista"/>
        <w:numPr>
          <w:ilvl w:val="0"/>
          <w:numId w:val="81"/>
        </w:numPr>
        <w:spacing w:after="0" w:line="240" w:lineRule="auto"/>
        <w:jc w:val="both"/>
        <w:rPr>
          <w:rFonts w:ascii="Arial" w:hAnsi="Arial" w:cs="Arial"/>
        </w:rPr>
      </w:pPr>
      <w:r w:rsidRPr="00606D3C">
        <w:rPr>
          <w:rFonts w:ascii="Arial" w:hAnsi="Arial" w:cs="Arial"/>
        </w:rPr>
        <w:t>Completa configurabilidad de las impresiones y reportes</w:t>
      </w:r>
    </w:p>
    <w:p w:rsidR="00880F98" w:rsidRPr="00606D3C" w:rsidRDefault="00880F98" w:rsidP="00F15829">
      <w:pPr>
        <w:pStyle w:val="Prrafodelista"/>
        <w:numPr>
          <w:ilvl w:val="0"/>
          <w:numId w:val="81"/>
        </w:numPr>
        <w:spacing w:after="0" w:line="240" w:lineRule="auto"/>
        <w:jc w:val="both"/>
        <w:rPr>
          <w:rFonts w:ascii="Arial" w:hAnsi="Arial" w:cs="Arial"/>
        </w:rPr>
      </w:pPr>
      <w:r w:rsidRPr="00606D3C">
        <w:rPr>
          <w:rFonts w:ascii="Arial" w:hAnsi="Arial" w:cs="Arial"/>
        </w:rPr>
        <w:t xml:space="preserve">Interface </w:t>
      </w:r>
      <w:r w:rsidR="00606D3C" w:rsidRPr="00606D3C">
        <w:rPr>
          <w:rFonts w:ascii="Arial" w:hAnsi="Arial" w:cs="Arial"/>
        </w:rPr>
        <w:t>gráfica</w:t>
      </w:r>
      <w:r w:rsidRPr="00606D3C">
        <w:rPr>
          <w:rFonts w:ascii="Arial" w:hAnsi="Arial" w:cs="Arial"/>
        </w:rPr>
        <w:t xml:space="preserve"> del usuario compatible con los estándares de Windows</w:t>
      </w:r>
    </w:p>
    <w:p w:rsidR="00880F98" w:rsidRPr="00606D3C" w:rsidRDefault="00880F98" w:rsidP="00F15829">
      <w:pPr>
        <w:pStyle w:val="Prrafodelista"/>
        <w:numPr>
          <w:ilvl w:val="0"/>
          <w:numId w:val="81"/>
        </w:numPr>
        <w:spacing w:after="0" w:line="240" w:lineRule="auto"/>
        <w:jc w:val="both"/>
        <w:rPr>
          <w:rFonts w:ascii="Arial" w:hAnsi="Arial" w:cs="Arial"/>
        </w:rPr>
      </w:pPr>
      <w:r w:rsidRPr="00606D3C">
        <w:rPr>
          <w:rFonts w:ascii="Arial" w:hAnsi="Arial" w:cs="Arial"/>
        </w:rPr>
        <w:t xml:space="preserve">Rastreabilidad de todos los procesos, auditoria por  fecha, hora,  y usuario por cada transacción hecha en el sistema es decir por  cada alta, modificación o cancelación de pacientes y de estudios. </w:t>
      </w:r>
    </w:p>
    <w:p w:rsidR="00880F98" w:rsidRPr="00606D3C" w:rsidRDefault="00880F98" w:rsidP="00F15829">
      <w:pPr>
        <w:pStyle w:val="Prrafodelista"/>
        <w:numPr>
          <w:ilvl w:val="0"/>
          <w:numId w:val="81"/>
        </w:numPr>
        <w:spacing w:after="0" w:line="240" w:lineRule="auto"/>
        <w:jc w:val="both"/>
        <w:rPr>
          <w:rFonts w:ascii="Arial" w:hAnsi="Arial" w:cs="Arial"/>
        </w:rPr>
      </w:pPr>
      <w:r w:rsidRPr="00606D3C">
        <w:rPr>
          <w:rFonts w:ascii="Arial" w:hAnsi="Arial" w:cs="Arial"/>
        </w:rPr>
        <w:t xml:space="preserve">Acceso controlado y seguridad con identificador del usuario y password de acceso en todoslosniveles. </w:t>
      </w:r>
    </w:p>
    <w:p w:rsidR="00880F98" w:rsidRPr="00606D3C" w:rsidRDefault="00880F98" w:rsidP="00F15829">
      <w:pPr>
        <w:pStyle w:val="Prrafodelista"/>
        <w:numPr>
          <w:ilvl w:val="0"/>
          <w:numId w:val="81"/>
        </w:numPr>
        <w:spacing w:after="0" w:line="240" w:lineRule="auto"/>
        <w:jc w:val="both"/>
        <w:rPr>
          <w:rFonts w:ascii="Arial" w:hAnsi="Arial" w:cs="Arial"/>
        </w:rPr>
      </w:pPr>
      <w:r w:rsidRPr="00606D3C">
        <w:rPr>
          <w:rFonts w:ascii="Arial" w:hAnsi="Arial" w:cs="Arial"/>
        </w:rPr>
        <w:t>Acceso ilimitado de usuarios</w:t>
      </w:r>
    </w:p>
    <w:p w:rsidR="00880F98" w:rsidRPr="00606D3C" w:rsidRDefault="00880F98" w:rsidP="00F15829">
      <w:pPr>
        <w:pStyle w:val="Prrafodelista"/>
        <w:numPr>
          <w:ilvl w:val="0"/>
          <w:numId w:val="81"/>
        </w:numPr>
        <w:spacing w:after="0" w:line="240" w:lineRule="auto"/>
        <w:jc w:val="both"/>
        <w:rPr>
          <w:rFonts w:ascii="Arial" w:hAnsi="Arial" w:cs="Arial"/>
        </w:rPr>
      </w:pPr>
      <w:r w:rsidRPr="00606D3C">
        <w:rPr>
          <w:rFonts w:ascii="Arial" w:hAnsi="Arial" w:cs="Arial"/>
        </w:rPr>
        <w:t>Anexar si se cuenta con una lista de laboratorios del sector público en donde se tenga instalado el sistema propuesto en su versión Windows, conteniendo nombre de la institución, dirección, teléfono, fax, nombre del responsable o contacto.</w:t>
      </w:r>
    </w:p>
    <w:p w:rsidR="00880F98" w:rsidRPr="00970F46" w:rsidRDefault="00880F98" w:rsidP="00970F46">
      <w:pPr>
        <w:spacing w:after="0" w:line="240" w:lineRule="auto"/>
        <w:jc w:val="both"/>
        <w:rPr>
          <w:rFonts w:ascii="Arial" w:hAnsi="Arial" w:cs="Arial"/>
        </w:rPr>
      </w:pPr>
    </w:p>
    <w:p w:rsidR="00880F98" w:rsidRPr="00606D3C" w:rsidRDefault="00880F98" w:rsidP="00970F46">
      <w:pPr>
        <w:spacing w:after="0" w:line="240" w:lineRule="auto"/>
        <w:jc w:val="both"/>
        <w:rPr>
          <w:rFonts w:ascii="Arial" w:hAnsi="Arial" w:cs="Arial"/>
          <w:b/>
        </w:rPr>
      </w:pPr>
      <w:r w:rsidRPr="00606D3C">
        <w:rPr>
          <w:rFonts w:ascii="Arial" w:hAnsi="Arial" w:cs="Arial"/>
          <w:b/>
        </w:rPr>
        <w:t>CONTROL DE CITAS</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Número de expediente. Que registre el número de expediente, de acuerdo al formato que está utilizando actualmente el Hospital.  y  capaz de  Inter-actuar con cualquier sistema Hospitalario.</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Fecha de Cita. Que muestre un calendario del mes en el cual se quiere registrar la cita, el número de citas que se han registrado para cada uno de los días del mes, y el límite de citas programado para cada uno de los días del mes).</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Emisión en forma automática del número de cita asignado y código de barras impreso en el comprobante para su recuperación a través de lectores de código de barras.</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Que cuente con la facilidad de modificar, transferir y/o eliminar la fecha de la cita.</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Emisión de forma automática de las indicaciones según estudios solicitados.</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Datos generales del paciente (Nombre, Apellidos, Dirección, Teléfonos, Sexo, Fecha de Nacimiento y/o Edad).</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 xml:space="preserve">Nombre del médico.  Que muestre un </w:t>
      </w:r>
      <w:r w:rsidR="00606D3C" w:rsidRPr="00606D3C">
        <w:rPr>
          <w:rFonts w:ascii="Arial" w:hAnsi="Arial" w:cs="Arial"/>
        </w:rPr>
        <w:t>catálogo</w:t>
      </w:r>
      <w:r w:rsidRPr="00606D3C">
        <w:rPr>
          <w:rFonts w:ascii="Arial" w:hAnsi="Arial" w:cs="Arial"/>
        </w:rPr>
        <w:t xml:space="preserve"> de todos los médicos que el laboratorio tenga registrados y que guarde por si solo los registros nuevos recuperables por un código que se asigne según los requerimientos del Hospital).</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Procedencia Médica. Que sea capaz de emitir  un</w:t>
      </w:r>
      <w:r w:rsidR="00606D3C" w:rsidRPr="00606D3C">
        <w:rPr>
          <w:rFonts w:ascii="Arial" w:hAnsi="Arial" w:cs="Arial"/>
        </w:rPr>
        <w:t>catálogo</w:t>
      </w:r>
      <w:r w:rsidRPr="00606D3C">
        <w:rPr>
          <w:rFonts w:ascii="Arial" w:hAnsi="Arial" w:cs="Arial"/>
        </w:rPr>
        <w:t xml:space="preserve"> de todas las procedencias que el laboratorio tenga registradas).</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Que tenga un campo para observaciones del Paciente.</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Que tenga un campo para observaciones del expediente</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 xml:space="preserve">Clave de los estudio solicitados.  Que muestre un </w:t>
      </w:r>
      <w:r w:rsidR="00606D3C" w:rsidRPr="00606D3C">
        <w:rPr>
          <w:rFonts w:ascii="Arial" w:hAnsi="Arial" w:cs="Arial"/>
        </w:rPr>
        <w:t>catálogo</w:t>
      </w:r>
      <w:r w:rsidRPr="00606D3C">
        <w:rPr>
          <w:rFonts w:ascii="Arial" w:hAnsi="Arial" w:cs="Arial"/>
        </w:rPr>
        <w:t xml:space="preserve"> de todos los estudios que el laboratorio tenga registrados, recuperables por medio de un </w:t>
      </w:r>
      <w:r w:rsidR="00606D3C" w:rsidRPr="00606D3C">
        <w:rPr>
          <w:rFonts w:ascii="Arial" w:hAnsi="Arial" w:cs="Arial"/>
        </w:rPr>
        <w:t>catálogo</w:t>
      </w:r>
      <w:r w:rsidRPr="00606D3C">
        <w:rPr>
          <w:rFonts w:ascii="Arial" w:hAnsi="Arial" w:cs="Arial"/>
        </w:rPr>
        <w:t xml:space="preserve"> de estudios a selección del usuario).</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Que emita en forma automática al momento de capturar las claves de los estudios solicitados, el nombre de cada uno, los días que tarda en entregar y que calcule en forma automática la fecha de entrega de todos los resultados completos, además que  muestre en pantalla el tipo de muestra a recolectar</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Que tenga la facilidad de configurar el limite diario de citas, así como modificar  en el momento que el usuario lo requiera.</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Que pueda configurar el límite diario, para  realizar un estudio en particular.</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Que pueda  bloquear la realización de un estudio en uno o varios  días  de la semana.</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Que tenga opción de consultar, modificar o cancelar todos los datos</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 xml:space="preserve">Que tenga opción de reimprimir cualquiera de los documentos que se imprimen en este </w:t>
      </w:r>
      <w:r w:rsidR="00606D3C" w:rsidRPr="00606D3C">
        <w:rPr>
          <w:rFonts w:ascii="Arial" w:hAnsi="Arial" w:cs="Arial"/>
        </w:rPr>
        <w:t>módulo</w:t>
      </w:r>
      <w:r w:rsidRPr="00606D3C">
        <w:rPr>
          <w:rFonts w:ascii="Arial" w:hAnsi="Arial" w:cs="Arial"/>
        </w:rPr>
        <w:t>.</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Visualización de todas las citas del día</w:t>
      </w:r>
    </w:p>
    <w:p w:rsidR="00880F98" w:rsidRPr="00606D3C" w:rsidRDefault="00880F98" w:rsidP="00F15829">
      <w:pPr>
        <w:pStyle w:val="Prrafodelista"/>
        <w:numPr>
          <w:ilvl w:val="0"/>
          <w:numId w:val="82"/>
        </w:numPr>
        <w:spacing w:after="0" w:line="240" w:lineRule="auto"/>
        <w:jc w:val="both"/>
        <w:rPr>
          <w:rFonts w:ascii="Arial" w:hAnsi="Arial" w:cs="Arial"/>
        </w:rPr>
      </w:pPr>
      <w:r w:rsidRPr="00606D3C">
        <w:rPr>
          <w:rFonts w:ascii="Arial" w:hAnsi="Arial" w:cs="Arial"/>
        </w:rPr>
        <w:t xml:space="preserve">Acceso rápido por medio de iconos descriptivos en el menú principal y dentro del </w:t>
      </w:r>
      <w:r w:rsidR="00606D3C" w:rsidRPr="00606D3C">
        <w:rPr>
          <w:rFonts w:ascii="Arial" w:hAnsi="Arial" w:cs="Arial"/>
        </w:rPr>
        <w:t>módulo</w:t>
      </w:r>
      <w:r w:rsidRPr="00606D3C">
        <w:rPr>
          <w:rFonts w:ascii="Arial" w:hAnsi="Arial" w:cs="Arial"/>
        </w:rPr>
        <w:t xml:space="preserve"> de citas.</w:t>
      </w:r>
    </w:p>
    <w:p w:rsidR="00880F98" w:rsidRPr="00970F46" w:rsidRDefault="00880F98" w:rsidP="00970F46">
      <w:pPr>
        <w:spacing w:after="0" w:line="240" w:lineRule="auto"/>
        <w:jc w:val="both"/>
        <w:rPr>
          <w:rFonts w:ascii="Arial" w:hAnsi="Arial" w:cs="Arial"/>
        </w:rPr>
      </w:pPr>
    </w:p>
    <w:p w:rsidR="00606D3C" w:rsidRDefault="00606D3C" w:rsidP="00970F46">
      <w:pPr>
        <w:spacing w:after="0" w:line="240" w:lineRule="auto"/>
        <w:jc w:val="both"/>
        <w:rPr>
          <w:rFonts w:ascii="Arial" w:hAnsi="Arial" w:cs="Arial"/>
          <w:b/>
        </w:rPr>
      </w:pPr>
    </w:p>
    <w:p w:rsidR="00880F98" w:rsidRDefault="00880F98" w:rsidP="00970F46">
      <w:pPr>
        <w:spacing w:after="0" w:line="240" w:lineRule="auto"/>
        <w:jc w:val="both"/>
        <w:rPr>
          <w:rFonts w:ascii="Arial" w:hAnsi="Arial" w:cs="Arial"/>
          <w:b/>
        </w:rPr>
      </w:pPr>
      <w:r w:rsidRPr="00606D3C">
        <w:rPr>
          <w:rFonts w:ascii="Arial" w:hAnsi="Arial" w:cs="Arial"/>
          <w:b/>
        </w:rPr>
        <w:t>ADMISIÓN DE PACIENTES</w:t>
      </w:r>
    </w:p>
    <w:p w:rsidR="00606D3C" w:rsidRPr="00606D3C" w:rsidRDefault="00606D3C" w:rsidP="00970F46">
      <w:pPr>
        <w:spacing w:after="0" w:line="240" w:lineRule="auto"/>
        <w:jc w:val="both"/>
        <w:rPr>
          <w:rFonts w:ascii="Arial" w:hAnsi="Arial" w:cs="Arial"/>
          <w:b/>
        </w:rPr>
      </w:pP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Admisión de pacientes por medio de la recuperación de un número de cita,  folio, y/o por lectura de código de barras.</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Visualización y recuperación de las citas asignadas por día.</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Admisión de un paciente por medio de la recuperación de un número de  expediente.</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Admisión de pacientes en línea por medio del enlace con el sistema Hospitalario.</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Admisión de pacientes por medio de la recuperación de los datos generales del paciente.</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Datos generales del paciente (Nombre, Apellidos, Dirección, Teléfonos, Sexo, Fecha de Nacimiento y/o Edad).</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 xml:space="preserve">Debe mostrar un </w:t>
      </w:r>
      <w:r w:rsidR="00606D3C" w:rsidRPr="00606D3C">
        <w:rPr>
          <w:rFonts w:ascii="Arial" w:hAnsi="Arial" w:cs="Arial"/>
        </w:rPr>
        <w:t>catálogo</w:t>
      </w:r>
      <w:r w:rsidRPr="00606D3C">
        <w:rPr>
          <w:rFonts w:ascii="Arial" w:hAnsi="Arial" w:cs="Arial"/>
        </w:rPr>
        <w:t xml:space="preserve"> de todos los médicos que el laboratorio tenga registrados y guardar por si solo los registros nuevos y deben ser  recuperables por medio de un código que se asigna en base a los requerimientos del Hospital.</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 xml:space="preserve">Debe contemplar un campo donde   muestre un </w:t>
      </w:r>
      <w:r w:rsidR="00606D3C" w:rsidRPr="00606D3C">
        <w:rPr>
          <w:rFonts w:ascii="Arial" w:hAnsi="Arial" w:cs="Arial"/>
        </w:rPr>
        <w:t>catálogo</w:t>
      </w:r>
      <w:r w:rsidRPr="00606D3C">
        <w:rPr>
          <w:rFonts w:ascii="Arial" w:hAnsi="Arial" w:cs="Arial"/>
        </w:rPr>
        <w:t xml:space="preserve"> de todas las procedencias que el laboratorio tenga registrados.</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 xml:space="preserve">Debe contemplar un campo donde  muestre un </w:t>
      </w:r>
      <w:r w:rsidR="00606D3C" w:rsidRPr="00606D3C">
        <w:rPr>
          <w:rFonts w:ascii="Arial" w:hAnsi="Arial" w:cs="Arial"/>
        </w:rPr>
        <w:t>catálogo</w:t>
      </w:r>
      <w:r w:rsidRPr="00606D3C">
        <w:rPr>
          <w:rFonts w:ascii="Arial" w:hAnsi="Arial" w:cs="Arial"/>
        </w:rPr>
        <w:t xml:space="preserve"> de los tipos de paciente que el laboratorio tenga registrados (Consulta Externa, Hospitalizados, Urgencias,).</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Debe contemplar un campo de observaciones del Paciente.</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Debe contemplar un campo de observaciones de la Ficha.</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Que emita en forma automática al momento de capturar las claves de los estudios solicitados, el nombre de cada uno, los días que tarda en entregar y que calcule en forma automática la fecha de entrega de todos los resultados completos, además que  muestre en pantalla el tipo de muestra a recolectar.</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Debe emitir etiquetas de código de barras para la identificación de las muestras y datos demográficos del paciente.</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Debe tener opción para  eliminar o adicionar etiquetas de código de barras.</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Debe permite agregar y quitar estudios a una atención ya admitida en el mismo reporte de resultados.</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Posibilidad de consultar, modificar o cancelar todos los datos.</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Debe contemplar  Impresión de comprobante de admisión.</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 xml:space="preserve">Debe permitir  reimprimir cualquiera de los documentos que se imprimen en este </w:t>
      </w:r>
      <w:r w:rsidR="00606D3C" w:rsidRPr="00606D3C">
        <w:rPr>
          <w:rFonts w:ascii="Arial" w:hAnsi="Arial" w:cs="Arial"/>
        </w:rPr>
        <w:t>módulo</w:t>
      </w:r>
      <w:r w:rsidRPr="00606D3C">
        <w:rPr>
          <w:rFonts w:ascii="Arial" w:hAnsi="Arial" w:cs="Arial"/>
        </w:rPr>
        <w:t>.</w:t>
      </w:r>
    </w:p>
    <w:p w:rsidR="00880F98" w:rsidRPr="00606D3C" w:rsidRDefault="00880F98" w:rsidP="00F15829">
      <w:pPr>
        <w:pStyle w:val="Prrafodelista"/>
        <w:numPr>
          <w:ilvl w:val="0"/>
          <w:numId w:val="83"/>
        </w:numPr>
        <w:spacing w:after="0" w:line="240" w:lineRule="auto"/>
        <w:jc w:val="both"/>
        <w:rPr>
          <w:rFonts w:ascii="Arial" w:hAnsi="Arial" w:cs="Arial"/>
        </w:rPr>
      </w:pPr>
      <w:r w:rsidRPr="00606D3C">
        <w:rPr>
          <w:rFonts w:ascii="Arial" w:hAnsi="Arial" w:cs="Arial"/>
        </w:rPr>
        <w:t>Debe ser de rápido acceso para los módulos de atención.</w:t>
      </w:r>
    </w:p>
    <w:p w:rsidR="00880F98" w:rsidRPr="00970F46" w:rsidRDefault="00880F98" w:rsidP="00970F46">
      <w:pPr>
        <w:spacing w:after="0" w:line="240" w:lineRule="auto"/>
        <w:jc w:val="both"/>
        <w:rPr>
          <w:rFonts w:ascii="Arial" w:hAnsi="Arial" w:cs="Arial"/>
        </w:rPr>
      </w:pPr>
    </w:p>
    <w:p w:rsidR="00606D3C" w:rsidRDefault="00606D3C" w:rsidP="00970F46">
      <w:pPr>
        <w:spacing w:after="0" w:line="240" w:lineRule="auto"/>
        <w:jc w:val="both"/>
        <w:rPr>
          <w:rFonts w:ascii="Arial" w:hAnsi="Arial" w:cs="Arial"/>
          <w:b/>
        </w:rPr>
      </w:pPr>
    </w:p>
    <w:p w:rsidR="00880F98" w:rsidRPr="00606D3C" w:rsidRDefault="00880F98" w:rsidP="00970F46">
      <w:pPr>
        <w:spacing w:after="0" w:line="240" w:lineRule="auto"/>
        <w:jc w:val="both"/>
        <w:rPr>
          <w:rFonts w:ascii="Arial" w:hAnsi="Arial" w:cs="Arial"/>
          <w:b/>
        </w:rPr>
      </w:pPr>
      <w:r w:rsidRPr="00606D3C">
        <w:rPr>
          <w:rFonts w:ascii="Arial" w:hAnsi="Arial" w:cs="Arial"/>
          <w:b/>
        </w:rPr>
        <w:t>LISTAS DE TRABAJO</w:t>
      </w:r>
    </w:p>
    <w:p w:rsidR="00880F98" w:rsidRPr="00970F46" w:rsidRDefault="00880F98" w:rsidP="00970F46">
      <w:pPr>
        <w:spacing w:after="0" w:line="240" w:lineRule="auto"/>
        <w:jc w:val="both"/>
        <w:rPr>
          <w:rFonts w:ascii="Arial" w:hAnsi="Arial" w:cs="Arial"/>
        </w:rPr>
      </w:pPr>
    </w:p>
    <w:p w:rsidR="00880F98" w:rsidRPr="00606D3C" w:rsidRDefault="00880F98" w:rsidP="00F15829">
      <w:pPr>
        <w:pStyle w:val="Prrafodelista"/>
        <w:numPr>
          <w:ilvl w:val="0"/>
          <w:numId w:val="84"/>
        </w:numPr>
        <w:spacing w:after="0" w:line="240" w:lineRule="auto"/>
        <w:jc w:val="both"/>
        <w:rPr>
          <w:rFonts w:ascii="Arial" w:hAnsi="Arial" w:cs="Arial"/>
        </w:rPr>
      </w:pPr>
      <w:r w:rsidRPr="00606D3C">
        <w:rPr>
          <w:rFonts w:ascii="Arial" w:hAnsi="Arial" w:cs="Arial"/>
        </w:rPr>
        <w:t>Manejo de hojas de trabajo en pantalla e impresión a elección del usuario clasificadas:</w:t>
      </w:r>
    </w:p>
    <w:p w:rsidR="00880F98" w:rsidRPr="00606D3C" w:rsidRDefault="00880F98" w:rsidP="00F15829">
      <w:pPr>
        <w:pStyle w:val="Prrafodelista"/>
        <w:numPr>
          <w:ilvl w:val="0"/>
          <w:numId w:val="84"/>
        </w:numPr>
        <w:spacing w:after="0" w:line="240" w:lineRule="auto"/>
        <w:jc w:val="both"/>
        <w:rPr>
          <w:rFonts w:ascii="Arial" w:hAnsi="Arial" w:cs="Arial"/>
        </w:rPr>
      </w:pPr>
      <w:r w:rsidRPr="00606D3C">
        <w:rPr>
          <w:rFonts w:ascii="Arial" w:hAnsi="Arial" w:cs="Arial"/>
        </w:rPr>
        <w:t>Por unidad.</w:t>
      </w:r>
    </w:p>
    <w:p w:rsidR="00880F98" w:rsidRPr="00606D3C" w:rsidRDefault="00880F98" w:rsidP="00F15829">
      <w:pPr>
        <w:pStyle w:val="Prrafodelista"/>
        <w:numPr>
          <w:ilvl w:val="0"/>
          <w:numId w:val="84"/>
        </w:numPr>
        <w:spacing w:after="0" w:line="240" w:lineRule="auto"/>
        <w:jc w:val="both"/>
        <w:rPr>
          <w:rFonts w:ascii="Arial" w:hAnsi="Arial" w:cs="Arial"/>
        </w:rPr>
      </w:pPr>
      <w:r w:rsidRPr="00606D3C">
        <w:rPr>
          <w:rFonts w:ascii="Arial" w:hAnsi="Arial" w:cs="Arial"/>
        </w:rPr>
        <w:t>Por sección de laboratorio o área de trabajo.</w:t>
      </w:r>
    </w:p>
    <w:p w:rsidR="00880F98" w:rsidRPr="00606D3C" w:rsidRDefault="00880F98" w:rsidP="00F15829">
      <w:pPr>
        <w:pStyle w:val="Prrafodelista"/>
        <w:numPr>
          <w:ilvl w:val="0"/>
          <w:numId w:val="84"/>
        </w:numPr>
        <w:spacing w:after="0" w:line="240" w:lineRule="auto"/>
        <w:jc w:val="both"/>
        <w:rPr>
          <w:rFonts w:ascii="Arial" w:hAnsi="Arial" w:cs="Arial"/>
        </w:rPr>
      </w:pPr>
      <w:r w:rsidRPr="00606D3C">
        <w:rPr>
          <w:rFonts w:ascii="Arial" w:hAnsi="Arial" w:cs="Arial"/>
        </w:rPr>
        <w:t>Por estudio</w:t>
      </w:r>
    </w:p>
    <w:p w:rsidR="00880F98" w:rsidRPr="00606D3C" w:rsidRDefault="00880F98" w:rsidP="00F15829">
      <w:pPr>
        <w:pStyle w:val="Prrafodelista"/>
        <w:numPr>
          <w:ilvl w:val="0"/>
          <w:numId w:val="84"/>
        </w:numPr>
        <w:spacing w:after="0" w:line="240" w:lineRule="auto"/>
        <w:jc w:val="both"/>
        <w:rPr>
          <w:rFonts w:ascii="Arial" w:hAnsi="Arial" w:cs="Arial"/>
        </w:rPr>
      </w:pPr>
      <w:r w:rsidRPr="00606D3C">
        <w:rPr>
          <w:rFonts w:ascii="Arial" w:hAnsi="Arial" w:cs="Arial"/>
        </w:rPr>
        <w:t xml:space="preserve">Por departamento </w:t>
      </w:r>
    </w:p>
    <w:p w:rsidR="00880F98" w:rsidRPr="00606D3C" w:rsidRDefault="00880F98" w:rsidP="00F15829">
      <w:pPr>
        <w:pStyle w:val="Prrafodelista"/>
        <w:numPr>
          <w:ilvl w:val="0"/>
          <w:numId w:val="84"/>
        </w:numPr>
        <w:spacing w:after="0" w:line="240" w:lineRule="auto"/>
        <w:jc w:val="both"/>
        <w:rPr>
          <w:rFonts w:ascii="Arial" w:hAnsi="Arial" w:cs="Arial"/>
        </w:rPr>
      </w:pPr>
      <w:r w:rsidRPr="00606D3C">
        <w:rPr>
          <w:rFonts w:ascii="Arial" w:hAnsi="Arial" w:cs="Arial"/>
        </w:rPr>
        <w:t>Por médico</w:t>
      </w:r>
    </w:p>
    <w:p w:rsidR="00880F98" w:rsidRPr="00606D3C" w:rsidRDefault="00880F98" w:rsidP="00F15829">
      <w:pPr>
        <w:pStyle w:val="Prrafodelista"/>
        <w:numPr>
          <w:ilvl w:val="0"/>
          <w:numId w:val="84"/>
        </w:numPr>
        <w:spacing w:after="0" w:line="240" w:lineRule="auto"/>
        <w:jc w:val="both"/>
        <w:rPr>
          <w:rFonts w:ascii="Arial" w:hAnsi="Arial" w:cs="Arial"/>
        </w:rPr>
      </w:pPr>
      <w:r w:rsidRPr="00606D3C">
        <w:rPr>
          <w:rFonts w:ascii="Arial" w:hAnsi="Arial" w:cs="Arial"/>
        </w:rPr>
        <w:t>Por servicio</w:t>
      </w:r>
    </w:p>
    <w:p w:rsidR="00880F98" w:rsidRPr="00606D3C" w:rsidRDefault="00880F98" w:rsidP="00F15829">
      <w:pPr>
        <w:pStyle w:val="Prrafodelista"/>
        <w:numPr>
          <w:ilvl w:val="0"/>
          <w:numId w:val="84"/>
        </w:numPr>
        <w:spacing w:after="0" w:line="240" w:lineRule="auto"/>
        <w:jc w:val="both"/>
        <w:rPr>
          <w:rFonts w:ascii="Arial" w:hAnsi="Arial" w:cs="Arial"/>
        </w:rPr>
      </w:pPr>
      <w:r w:rsidRPr="00606D3C">
        <w:rPr>
          <w:rFonts w:ascii="Arial" w:hAnsi="Arial" w:cs="Arial"/>
        </w:rPr>
        <w:t>Piso, cama o consultorio</w:t>
      </w:r>
    </w:p>
    <w:p w:rsidR="00880F98" w:rsidRPr="00606D3C" w:rsidRDefault="00880F98" w:rsidP="00F15829">
      <w:pPr>
        <w:pStyle w:val="Prrafodelista"/>
        <w:numPr>
          <w:ilvl w:val="0"/>
          <w:numId w:val="84"/>
        </w:numPr>
        <w:spacing w:after="0" w:line="240" w:lineRule="auto"/>
        <w:jc w:val="both"/>
        <w:rPr>
          <w:rFonts w:ascii="Arial" w:hAnsi="Arial" w:cs="Arial"/>
        </w:rPr>
      </w:pPr>
      <w:r w:rsidRPr="00606D3C">
        <w:rPr>
          <w:rFonts w:ascii="Arial" w:hAnsi="Arial" w:cs="Arial"/>
        </w:rPr>
        <w:t>Por estatus (Aún no impresos, pendientes, ya impresos, con resultados) Por rango de fechas y folios.</w:t>
      </w:r>
    </w:p>
    <w:p w:rsidR="00880F98" w:rsidRPr="00606D3C" w:rsidRDefault="00880F98" w:rsidP="00F15829">
      <w:pPr>
        <w:pStyle w:val="Prrafodelista"/>
        <w:numPr>
          <w:ilvl w:val="0"/>
          <w:numId w:val="84"/>
        </w:numPr>
        <w:spacing w:after="0" w:line="240" w:lineRule="auto"/>
        <w:jc w:val="both"/>
        <w:rPr>
          <w:rFonts w:ascii="Arial" w:hAnsi="Arial" w:cs="Arial"/>
        </w:rPr>
      </w:pPr>
      <w:r w:rsidRPr="00606D3C">
        <w:rPr>
          <w:rFonts w:ascii="Arial" w:hAnsi="Arial" w:cs="Arial"/>
        </w:rPr>
        <w:t>Mezcla de las anteriores.</w:t>
      </w:r>
    </w:p>
    <w:p w:rsidR="00880F98" w:rsidRPr="00606D3C" w:rsidRDefault="00880F98" w:rsidP="00F15829">
      <w:pPr>
        <w:pStyle w:val="Prrafodelista"/>
        <w:numPr>
          <w:ilvl w:val="0"/>
          <w:numId w:val="84"/>
        </w:numPr>
        <w:spacing w:after="0" w:line="240" w:lineRule="auto"/>
        <w:jc w:val="both"/>
        <w:rPr>
          <w:rFonts w:ascii="Arial" w:hAnsi="Arial" w:cs="Arial"/>
        </w:rPr>
      </w:pPr>
      <w:r w:rsidRPr="00606D3C">
        <w:rPr>
          <w:rFonts w:ascii="Arial" w:hAnsi="Arial" w:cs="Arial"/>
        </w:rPr>
        <w:t>Re-impresión de hojas de trabajo con los filtros anteriores</w:t>
      </w:r>
    </w:p>
    <w:p w:rsidR="00880F98" w:rsidRPr="00606D3C" w:rsidRDefault="00880F98" w:rsidP="00F15829">
      <w:pPr>
        <w:pStyle w:val="Prrafodelista"/>
        <w:numPr>
          <w:ilvl w:val="0"/>
          <w:numId w:val="84"/>
        </w:numPr>
        <w:spacing w:after="0" w:line="240" w:lineRule="auto"/>
        <w:jc w:val="both"/>
        <w:rPr>
          <w:rFonts w:ascii="Arial" w:hAnsi="Arial" w:cs="Arial"/>
        </w:rPr>
      </w:pPr>
      <w:r w:rsidRPr="00606D3C">
        <w:rPr>
          <w:rFonts w:ascii="Arial" w:hAnsi="Arial" w:cs="Arial"/>
        </w:rPr>
        <w:t>Las hojas de trabajo deberán contener folio, nombre del paciente, diagnostico, servicio, unidad solicitante, división, estudios solicitados. El formato de impresión deberá ser configurable.</w:t>
      </w:r>
    </w:p>
    <w:p w:rsidR="00880F98" w:rsidRPr="00970F46" w:rsidRDefault="00880F98" w:rsidP="00970F46">
      <w:pPr>
        <w:spacing w:after="0" w:line="240" w:lineRule="auto"/>
        <w:jc w:val="both"/>
        <w:rPr>
          <w:rFonts w:ascii="Arial" w:hAnsi="Arial" w:cs="Arial"/>
        </w:rPr>
      </w:pPr>
    </w:p>
    <w:p w:rsidR="00880F98" w:rsidRPr="00606D3C" w:rsidRDefault="00880F98" w:rsidP="00970F46">
      <w:pPr>
        <w:spacing w:after="0" w:line="240" w:lineRule="auto"/>
        <w:jc w:val="both"/>
        <w:rPr>
          <w:rFonts w:ascii="Arial" w:hAnsi="Arial" w:cs="Arial"/>
          <w:b/>
        </w:rPr>
      </w:pPr>
      <w:r w:rsidRPr="00606D3C">
        <w:rPr>
          <w:rFonts w:ascii="Arial" w:hAnsi="Arial" w:cs="Arial"/>
          <w:b/>
        </w:rPr>
        <w:t>CAPTURA AUTOMATICA Y MANUAL DE RESULTADOS</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Capacidad de manejo de pacientes en forma aleatoria o secuencial</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Captura e ingreso de resultados con las siguientes opciones:</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Guiada por Examen.</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Automática con resultados predefinidos</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Por paciente.</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Por área de trabajo</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Directamente del instrumento en aquellas áreas Interfasadas.</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Con mensajes de alarma para los resultados fuera de los valores de referencia o aceptables según sea el caso.</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Posibilidad de consultar fácilmente desde la misma pantalla en la fase del manejo del paciente los resultados anteriores de ese paciente tanto en forma de tabla como en forma gráfica.</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Posibilidad de consultar en la fase del manejo del paciente las visitas anteriores que tenga ese paciente</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Posibilidad de anexar documentos creados en Microsoft Office a los resultados</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Con textos ya previamente codificados, para facilitar y hacer más veloz la captura de los resultados de tipo texto.</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Que se puedan modificar los resultados registrando quien, cuando ya que hora se modificaron los mismos</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Que haga el registro del usuario que realizo él análisis, la fecha, la hora, el instrumento utilizado.</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 xml:space="preserve">Que identifique el usuario que valido el estudio en caso de que este activado la opción de validación para ese estudio, </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Que tenga la posibilidad de adición de comentarios asociados a cualquier dato de los resultados</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Recepción de resultados en línea de equipos interfasado.</w:t>
      </w:r>
    </w:p>
    <w:p w:rsidR="00880F98" w:rsidRPr="00606D3C" w:rsidRDefault="00880F98" w:rsidP="00F15829">
      <w:pPr>
        <w:pStyle w:val="Prrafodelista"/>
        <w:numPr>
          <w:ilvl w:val="0"/>
          <w:numId w:val="85"/>
        </w:numPr>
        <w:spacing w:after="0" w:line="240" w:lineRule="auto"/>
        <w:jc w:val="both"/>
        <w:rPr>
          <w:rFonts w:ascii="Arial" w:hAnsi="Arial" w:cs="Arial"/>
        </w:rPr>
      </w:pPr>
      <w:r w:rsidRPr="00606D3C">
        <w:rPr>
          <w:rFonts w:ascii="Arial" w:hAnsi="Arial" w:cs="Arial"/>
        </w:rPr>
        <w:t>Capacidad de ingreso y manejo de resultados de texto, numéricos y con sus unidades de medida seleccionadas y definidos por el usuario.</w:t>
      </w:r>
    </w:p>
    <w:p w:rsidR="00880F98" w:rsidRPr="00970F46" w:rsidRDefault="00880F98" w:rsidP="00970F46">
      <w:pPr>
        <w:spacing w:after="0" w:line="240" w:lineRule="auto"/>
        <w:jc w:val="both"/>
        <w:rPr>
          <w:rFonts w:ascii="Arial" w:hAnsi="Arial" w:cs="Arial"/>
        </w:rPr>
      </w:pPr>
    </w:p>
    <w:p w:rsidR="00880F98" w:rsidRPr="00606D3C" w:rsidRDefault="00880F98" w:rsidP="00970F46">
      <w:pPr>
        <w:spacing w:after="0" w:line="240" w:lineRule="auto"/>
        <w:jc w:val="both"/>
        <w:rPr>
          <w:rFonts w:ascii="Arial" w:hAnsi="Arial" w:cs="Arial"/>
          <w:b/>
        </w:rPr>
      </w:pPr>
      <w:r w:rsidRPr="00606D3C">
        <w:rPr>
          <w:rFonts w:ascii="Arial" w:hAnsi="Arial" w:cs="Arial"/>
          <w:b/>
        </w:rPr>
        <w:t>IMPRESIÓN DE RESULTADOS. (Deberá utilizar los logotipos del hospital)</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Opciones deseadas para obtener la  impresión de las hojas de resultados, son las siguientes:</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Por pacientes completos validados</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Por pacientes parciales validados</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Por piso y cama para hospitalizados</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Por unidad y folio para pacientes foráneos</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Por afiliación para las unidades que entregan resultados al archivo</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Por consultorio para entrega en consulta externa</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Por paciente por área</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Por examen</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Solicitudes urgentes</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Completos, incompletos o ambos</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Externos, internos o ambos.</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Por número de afiliación</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En orden alfabético o de código de toma</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Los pacientes todavía no impresos ó  todos</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Para un departamento o un grupo de departamentos</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La impresión de los reportes de resultados debe ser automática y también manual con la posibilidad, en ambos casos, de seleccionar los parámetros arriba listados. La impresión de resultados manual o automática no puede imprimir resultados que no hayan sido validados.</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 xml:space="preserve">La impresión de resultados puede ser hecha bajo la siguiente modalidad, con relación al origen del paciente: </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Impresión en papel</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Transmisión por fax</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Transmisión por e mail</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 xml:space="preserve">Impresión en un archivo ASCII con campos fijos </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Generación del reporte de resultados como un documento en formato PDF</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Hacia impresoras remotas</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Cuando se imprime por lote (grupos de pacientes), el sistema deberá de permitir imprimir una relación (lista) de los pacientes que fueron impresos.</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En caso de una reimpresión de resultados el sistema deberá notificar visualmente que ese reporte ya fue impreso</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El reporte de resultados deberá ser configurable</w:t>
      </w:r>
    </w:p>
    <w:p w:rsidR="00880F98" w:rsidRPr="00606D3C" w:rsidRDefault="00880F98" w:rsidP="00F15829">
      <w:pPr>
        <w:pStyle w:val="Prrafodelista"/>
        <w:numPr>
          <w:ilvl w:val="0"/>
          <w:numId w:val="86"/>
        </w:numPr>
        <w:spacing w:after="0" w:line="240" w:lineRule="auto"/>
        <w:jc w:val="both"/>
        <w:rPr>
          <w:rFonts w:ascii="Arial" w:hAnsi="Arial" w:cs="Arial"/>
        </w:rPr>
      </w:pPr>
      <w:r w:rsidRPr="00606D3C">
        <w:rPr>
          <w:rFonts w:ascii="Arial" w:hAnsi="Arial" w:cs="Arial"/>
        </w:rPr>
        <w:t>Los resultados deben indicar casos de alarma o críticos</w:t>
      </w:r>
    </w:p>
    <w:p w:rsidR="00880F98" w:rsidRPr="00970F46" w:rsidRDefault="00880F98" w:rsidP="00970F46">
      <w:pPr>
        <w:spacing w:after="0" w:line="240" w:lineRule="auto"/>
        <w:jc w:val="both"/>
        <w:rPr>
          <w:rFonts w:ascii="Arial" w:hAnsi="Arial" w:cs="Arial"/>
        </w:rPr>
      </w:pPr>
    </w:p>
    <w:p w:rsidR="00880F98" w:rsidRPr="00606D3C" w:rsidRDefault="00880F98" w:rsidP="00970F46">
      <w:pPr>
        <w:spacing w:after="0" w:line="240" w:lineRule="auto"/>
        <w:jc w:val="both"/>
        <w:rPr>
          <w:rFonts w:ascii="Arial" w:hAnsi="Arial" w:cs="Arial"/>
          <w:b/>
        </w:rPr>
      </w:pPr>
      <w:r w:rsidRPr="00606D3C">
        <w:rPr>
          <w:rFonts w:ascii="Arial" w:hAnsi="Arial" w:cs="Arial"/>
          <w:b/>
        </w:rPr>
        <w:t>LISTADOS Y ESTADÍSTICAS</w:t>
      </w:r>
    </w:p>
    <w:p w:rsidR="00880F98" w:rsidRPr="00606D3C" w:rsidRDefault="00880F98" w:rsidP="00F15829">
      <w:pPr>
        <w:pStyle w:val="Prrafodelista"/>
        <w:numPr>
          <w:ilvl w:val="0"/>
          <w:numId w:val="87"/>
        </w:numPr>
        <w:spacing w:after="0" w:line="240" w:lineRule="auto"/>
        <w:jc w:val="both"/>
        <w:rPr>
          <w:rFonts w:ascii="Arial" w:hAnsi="Arial" w:cs="Arial"/>
        </w:rPr>
      </w:pPr>
      <w:r w:rsidRPr="00606D3C">
        <w:rPr>
          <w:rFonts w:ascii="Arial" w:hAnsi="Arial" w:cs="Arial"/>
        </w:rPr>
        <w:t>Por unidad.</w:t>
      </w:r>
    </w:p>
    <w:p w:rsidR="00880F98" w:rsidRPr="00606D3C" w:rsidRDefault="00880F98" w:rsidP="00F15829">
      <w:pPr>
        <w:pStyle w:val="Prrafodelista"/>
        <w:numPr>
          <w:ilvl w:val="0"/>
          <w:numId w:val="87"/>
        </w:numPr>
        <w:spacing w:after="0" w:line="240" w:lineRule="auto"/>
        <w:jc w:val="both"/>
        <w:rPr>
          <w:rFonts w:ascii="Arial" w:hAnsi="Arial" w:cs="Arial"/>
        </w:rPr>
      </w:pPr>
      <w:r w:rsidRPr="00606D3C">
        <w:rPr>
          <w:rFonts w:ascii="Arial" w:hAnsi="Arial" w:cs="Arial"/>
        </w:rPr>
        <w:t>Por servicio o especialidad médica.</w:t>
      </w:r>
    </w:p>
    <w:p w:rsidR="00880F98" w:rsidRPr="00606D3C" w:rsidRDefault="00880F98" w:rsidP="00F15829">
      <w:pPr>
        <w:pStyle w:val="Prrafodelista"/>
        <w:numPr>
          <w:ilvl w:val="0"/>
          <w:numId w:val="87"/>
        </w:numPr>
        <w:spacing w:after="0" w:line="240" w:lineRule="auto"/>
        <w:jc w:val="both"/>
        <w:rPr>
          <w:rFonts w:ascii="Arial" w:hAnsi="Arial" w:cs="Arial"/>
        </w:rPr>
      </w:pPr>
      <w:r w:rsidRPr="00606D3C">
        <w:rPr>
          <w:rFonts w:ascii="Arial" w:hAnsi="Arial" w:cs="Arial"/>
        </w:rPr>
        <w:t>Por origen: consulta externa, hospitalizada o urgente.</w:t>
      </w:r>
    </w:p>
    <w:p w:rsidR="00880F98" w:rsidRPr="00606D3C" w:rsidRDefault="00880F98" w:rsidP="00F15829">
      <w:pPr>
        <w:pStyle w:val="Prrafodelista"/>
        <w:numPr>
          <w:ilvl w:val="0"/>
          <w:numId w:val="87"/>
        </w:numPr>
        <w:spacing w:after="0" w:line="240" w:lineRule="auto"/>
        <w:jc w:val="both"/>
        <w:rPr>
          <w:rFonts w:ascii="Arial" w:hAnsi="Arial" w:cs="Arial"/>
        </w:rPr>
      </w:pPr>
      <w:r w:rsidRPr="00606D3C">
        <w:rPr>
          <w:rFonts w:ascii="Arial" w:hAnsi="Arial" w:cs="Arial"/>
        </w:rPr>
        <w:t xml:space="preserve">Por </w:t>
      </w:r>
      <w:r w:rsidR="00606D3C" w:rsidRPr="00606D3C">
        <w:rPr>
          <w:rFonts w:ascii="Arial" w:hAnsi="Arial" w:cs="Arial"/>
        </w:rPr>
        <w:t>médico</w:t>
      </w:r>
      <w:r w:rsidRPr="00606D3C">
        <w:rPr>
          <w:rFonts w:ascii="Arial" w:hAnsi="Arial" w:cs="Arial"/>
        </w:rPr>
        <w:t>.</w:t>
      </w:r>
    </w:p>
    <w:p w:rsidR="00880F98" w:rsidRPr="00606D3C" w:rsidRDefault="00880F98" w:rsidP="00F15829">
      <w:pPr>
        <w:pStyle w:val="Prrafodelista"/>
        <w:numPr>
          <w:ilvl w:val="0"/>
          <w:numId w:val="87"/>
        </w:numPr>
        <w:spacing w:after="0" w:line="240" w:lineRule="auto"/>
        <w:jc w:val="both"/>
        <w:rPr>
          <w:rFonts w:ascii="Arial" w:hAnsi="Arial" w:cs="Arial"/>
        </w:rPr>
      </w:pPr>
      <w:r w:rsidRPr="00606D3C">
        <w:rPr>
          <w:rFonts w:ascii="Arial" w:hAnsi="Arial" w:cs="Arial"/>
        </w:rPr>
        <w:t>Por sección de laboratorio.</w:t>
      </w:r>
    </w:p>
    <w:p w:rsidR="00880F98" w:rsidRPr="00606D3C" w:rsidRDefault="00880F98" w:rsidP="00F15829">
      <w:pPr>
        <w:pStyle w:val="Prrafodelista"/>
        <w:numPr>
          <w:ilvl w:val="0"/>
          <w:numId w:val="87"/>
        </w:numPr>
        <w:spacing w:after="0" w:line="240" w:lineRule="auto"/>
        <w:jc w:val="both"/>
        <w:rPr>
          <w:rFonts w:ascii="Arial" w:hAnsi="Arial" w:cs="Arial"/>
        </w:rPr>
      </w:pPr>
      <w:r w:rsidRPr="00606D3C">
        <w:rPr>
          <w:rFonts w:ascii="Arial" w:hAnsi="Arial" w:cs="Arial"/>
        </w:rPr>
        <w:t>Por tipo de estudio.</w:t>
      </w:r>
    </w:p>
    <w:p w:rsidR="00880F98" w:rsidRPr="00606D3C" w:rsidRDefault="00880F98" w:rsidP="00F15829">
      <w:pPr>
        <w:pStyle w:val="Prrafodelista"/>
        <w:numPr>
          <w:ilvl w:val="0"/>
          <w:numId w:val="87"/>
        </w:numPr>
        <w:spacing w:after="0" w:line="240" w:lineRule="auto"/>
        <w:jc w:val="both"/>
        <w:rPr>
          <w:rFonts w:ascii="Arial" w:hAnsi="Arial" w:cs="Arial"/>
        </w:rPr>
      </w:pPr>
      <w:r w:rsidRPr="00606D3C">
        <w:rPr>
          <w:rFonts w:ascii="Arial" w:hAnsi="Arial" w:cs="Arial"/>
        </w:rPr>
        <w:t>Por consultorio.</w:t>
      </w:r>
    </w:p>
    <w:p w:rsidR="00880F98" w:rsidRPr="00606D3C" w:rsidRDefault="00880F98" w:rsidP="00F15829">
      <w:pPr>
        <w:pStyle w:val="Prrafodelista"/>
        <w:numPr>
          <w:ilvl w:val="0"/>
          <w:numId w:val="87"/>
        </w:numPr>
        <w:spacing w:after="0" w:line="240" w:lineRule="auto"/>
        <w:jc w:val="both"/>
        <w:rPr>
          <w:rFonts w:ascii="Arial" w:hAnsi="Arial" w:cs="Arial"/>
        </w:rPr>
      </w:pPr>
      <w:r w:rsidRPr="00606D3C">
        <w:rPr>
          <w:rFonts w:ascii="Arial" w:hAnsi="Arial" w:cs="Arial"/>
        </w:rPr>
        <w:t>Combinación de 2 o 3 de las anteriores.</w:t>
      </w:r>
    </w:p>
    <w:p w:rsidR="00880F98" w:rsidRPr="00606D3C" w:rsidRDefault="00880F98" w:rsidP="00F15829">
      <w:pPr>
        <w:pStyle w:val="Prrafodelista"/>
        <w:numPr>
          <w:ilvl w:val="0"/>
          <w:numId w:val="87"/>
        </w:numPr>
        <w:spacing w:after="0" w:line="240" w:lineRule="auto"/>
        <w:jc w:val="both"/>
        <w:rPr>
          <w:rFonts w:ascii="Arial" w:hAnsi="Arial" w:cs="Arial"/>
        </w:rPr>
      </w:pPr>
      <w:r w:rsidRPr="00606D3C">
        <w:rPr>
          <w:rFonts w:ascii="Arial" w:hAnsi="Arial" w:cs="Arial"/>
        </w:rPr>
        <w:t>Capacidad de exportar datos estadísticos a otros paquetes de software comerciales (como Excel) con el fin de elaborar gráficas y diferentes presentaciones estadísticas.</w:t>
      </w:r>
    </w:p>
    <w:p w:rsidR="00880F98" w:rsidRPr="00606D3C" w:rsidRDefault="00880F98" w:rsidP="00F15829">
      <w:pPr>
        <w:pStyle w:val="Prrafodelista"/>
        <w:numPr>
          <w:ilvl w:val="0"/>
          <w:numId w:val="87"/>
        </w:numPr>
        <w:spacing w:after="0" w:line="240" w:lineRule="auto"/>
        <w:jc w:val="both"/>
        <w:rPr>
          <w:rFonts w:ascii="Arial" w:hAnsi="Arial" w:cs="Arial"/>
        </w:rPr>
      </w:pPr>
      <w:r w:rsidRPr="00606D3C">
        <w:rPr>
          <w:rFonts w:ascii="Arial" w:hAnsi="Arial" w:cs="Arial"/>
        </w:rPr>
        <w:t>Capacidad de calcular, totalizar y reportar dentro de un rango de fechas definida por el usuario por  tipo de estudio, y el equipo o área donde se efectuaron.</w:t>
      </w:r>
    </w:p>
    <w:p w:rsidR="00606D3C" w:rsidRDefault="00606D3C" w:rsidP="00970F46">
      <w:pPr>
        <w:spacing w:after="0" w:line="240" w:lineRule="auto"/>
        <w:jc w:val="both"/>
        <w:rPr>
          <w:rFonts w:ascii="Arial" w:hAnsi="Arial" w:cs="Arial"/>
        </w:rPr>
      </w:pPr>
    </w:p>
    <w:p w:rsidR="00606D3C" w:rsidRDefault="00606D3C" w:rsidP="00970F46">
      <w:pPr>
        <w:spacing w:after="0" w:line="240" w:lineRule="auto"/>
        <w:jc w:val="both"/>
        <w:rPr>
          <w:rFonts w:ascii="Arial" w:hAnsi="Arial" w:cs="Arial"/>
        </w:rPr>
      </w:pPr>
    </w:p>
    <w:p w:rsidR="00880F98" w:rsidRPr="00606D3C" w:rsidRDefault="00880F98" w:rsidP="00970F46">
      <w:pPr>
        <w:spacing w:after="0" w:line="240" w:lineRule="auto"/>
        <w:jc w:val="both"/>
        <w:rPr>
          <w:rFonts w:ascii="Arial" w:hAnsi="Arial" w:cs="Arial"/>
          <w:b/>
        </w:rPr>
      </w:pPr>
      <w:r w:rsidRPr="00606D3C">
        <w:rPr>
          <w:rFonts w:ascii="Arial" w:hAnsi="Arial" w:cs="Arial"/>
          <w:b/>
        </w:rPr>
        <w:t>RESPALDOS Y SEGURIDAD</w:t>
      </w:r>
    </w:p>
    <w:p w:rsidR="00880F98" w:rsidRPr="00606D3C" w:rsidRDefault="00880F98" w:rsidP="00F15829">
      <w:pPr>
        <w:pStyle w:val="Prrafodelista"/>
        <w:numPr>
          <w:ilvl w:val="0"/>
          <w:numId w:val="88"/>
        </w:numPr>
        <w:spacing w:after="0" w:line="240" w:lineRule="auto"/>
        <w:jc w:val="both"/>
        <w:rPr>
          <w:rFonts w:ascii="Arial" w:hAnsi="Arial" w:cs="Arial"/>
        </w:rPr>
      </w:pPr>
      <w:r w:rsidRPr="00606D3C">
        <w:rPr>
          <w:rFonts w:ascii="Arial" w:hAnsi="Arial" w:cs="Arial"/>
        </w:rPr>
        <w:t>Debe contemplar se realicen copias de seguridad y respaldo, tanto de información de pacientes como de la configuración del sistema.</w:t>
      </w:r>
    </w:p>
    <w:p w:rsidR="00880F98" w:rsidRPr="00606D3C" w:rsidRDefault="00880F98" w:rsidP="00F15829">
      <w:pPr>
        <w:pStyle w:val="Prrafodelista"/>
        <w:numPr>
          <w:ilvl w:val="0"/>
          <w:numId w:val="88"/>
        </w:numPr>
        <w:spacing w:after="0" w:line="240" w:lineRule="auto"/>
        <w:jc w:val="both"/>
        <w:rPr>
          <w:rFonts w:ascii="Arial" w:hAnsi="Arial" w:cs="Arial"/>
        </w:rPr>
      </w:pPr>
      <w:r w:rsidRPr="00606D3C">
        <w:rPr>
          <w:rFonts w:ascii="Arial" w:hAnsi="Arial" w:cs="Arial"/>
        </w:rPr>
        <w:t>Debe contemplar tener traspaso al archivo histórico, este se puede hacer las veces que lo requiera el Hospital.</w:t>
      </w:r>
    </w:p>
    <w:p w:rsidR="00880F98" w:rsidRPr="00606D3C" w:rsidRDefault="00880F98" w:rsidP="00F15829">
      <w:pPr>
        <w:pStyle w:val="Prrafodelista"/>
        <w:numPr>
          <w:ilvl w:val="0"/>
          <w:numId w:val="88"/>
        </w:numPr>
        <w:spacing w:after="0" w:line="240" w:lineRule="auto"/>
        <w:jc w:val="both"/>
        <w:rPr>
          <w:rFonts w:ascii="Arial" w:hAnsi="Arial" w:cs="Arial"/>
        </w:rPr>
      </w:pPr>
      <w:r w:rsidRPr="00606D3C">
        <w:rPr>
          <w:rFonts w:ascii="Arial" w:hAnsi="Arial" w:cs="Arial"/>
        </w:rPr>
        <w:t>Debe contemplar  tener regreso  del archivo histórico, este se puede hacer las veces que lo requiera el  Hospital.</w:t>
      </w:r>
    </w:p>
    <w:p w:rsidR="00880F98" w:rsidRPr="00606D3C" w:rsidRDefault="00880F98" w:rsidP="00F15829">
      <w:pPr>
        <w:pStyle w:val="Prrafodelista"/>
        <w:numPr>
          <w:ilvl w:val="0"/>
          <w:numId w:val="88"/>
        </w:numPr>
        <w:spacing w:after="0" w:line="240" w:lineRule="auto"/>
        <w:jc w:val="both"/>
        <w:rPr>
          <w:rFonts w:ascii="Arial" w:hAnsi="Arial" w:cs="Arial"/>
        </w:rPr>
      </w:pPr>
      <w:r w:rsidRPr="00606D3C">
        <w:rPr>
          <w:rFonts w:ascii="Arial" w:hAnsi="Arial" w:cs="Arial"/>
        </w:rPr>
        <w:t>Debe contemplar la utilización de dispositivos de almacenamiento masivo, tales como: jaz, zip, diskettes, unidad DAT, disco óptico, etc.</w:t>
      </w:r>
    </w:p>
    <w:p w:rsidR="00880F98" w:rsidRPr="00606D3C" w:rsidRDefault="00880F98" w:rsidP="00F15829">
      <w:pPr>
        <w:pStyle w:val="Prrafodelista"/>
        <w:numPr>
          <w:ilvl w:val="0"/>
          <w:numId w:val="88"/>
        </w:numPr>
        <w:spacing w:after="0" w:line="240" w:lineRule="auto"/>
        <w:jc w:val="both"/>
        <w:rPr>
          <w:rFonts w:ascii="Arial" w:hAnsi="Arial" w:cs="Arial"/>
        </w:rPr>
      </w:pPr>
      <w:r w:rsidRPr="00606D3C">
        <w:rPr>
          <w:rFonts w:ascii="Arial" w:hAnsi="Arial" w:cs="Arial"/>
        </w:rPr>
        <w:t>Debe contemplar la recuperación total o parcial de la información respaldada por medio del archivo histórico.</w:t>
      </w:r>
    </w:p>
    <w:p w:rsidR="00880F98" w:rsidRPr="00606D3C" w:rsidRDefault="00880F98" w:rsidP="00F15829">
      <w:pPr>
        <w:pStyle w:val="Prrafodelista"/>
        <w:numPr>
          <w:ilvl w:val="0"/>
          <w:numId w:val="88"/>
        </w:numPr>
        <w:spacing w:after="0" w:line="240" w:lineRule="auto"/>
        <w:jc w:val="both"/>
        <w:rPr>
          <w:rFonts w:ascii="Arial" w:hAnsi="Arial" w:cs="Arial"/>
        </w:rPr>
      </w:pPr>
      <w:r w:rsidRPr="00606D3C">
        <w:rPr>
          <w:rFonts w:ascii="Arial" w:hAnsi="Arial" w:cs="Arial"/>
        </w:rPr>
        <w:t xml:space="preserve">Debe contemplar  niveles de acceso por usuario. </w:t>
      </w:r>
    </w:p>
    <w:p w:rsidR="00880F98" w:rsidRPr="00970F46" w:rsidRDefault="00880F98" w:rsidP="00970F46">
      <w:pPr>
        <w:spacing w:after="0" w:line="240" w:lineRule="auto"/>
        <w:jc w:val="both"/>
        <w:rPr>
          <w:rFonts w:ascii="Arial" w:hAnsi="Arial" w:cs="Arial"/>
        </w:rPr>
      </w:pPr>
    </w:p>
    <w:p w:rsidR="00606D3C" w:rsidRDefault="00606D3C" w:rsidP="00970F46">
      <w:pPr>
        <w:spacing w:after="0" w:line="240" w:lineRule="auto"/>
        <w:jc w:val="both"/>
        <w:rPr>
          <w:rFonts w:ascii="Arial" w:hAnsi="Arial" w:cs="Arial"/>
          <w:b/>
        </w:rPr>
      </w:pPr>
    </w:p>
    <w:p w:rsidR="00880F98" w:rsidRPr="00606D3C" w:rsidRDefault="00880F98" w:rsidP="00970F46">
      <w:pPr>
        <w:spacing w:after="0" w:line="240" w:lineRule="auto"/>
        <w:jc w:val="both"/>
        <w:rPr>
          <w:rFonts w:ascii="Arial" w:hAnsi="Arial" w:cs="Arial"/>
          <w:b/>
        </w:rPr>
      </w:pPr>
      <w:r w:rsidRPr="00606D3C">
        <w:rPr>
          <w:rFonts w:ascii="Arial" w:hAnsi="Arial" w:cs="Arial"/>
          <w:b/>
        </w:rPr>
        <w:t>ARCHIVO HISTORICO</w:t>
      </w:r>
    </w:p>
    <w:p w:rsidR="00880F98" w:rsidRPr="00606D3C" w:rsidRDefault="00880F98" w:rsidP="00F15829">
      <w:pPr>
        <w:pStyle w:val="Prrafodelista"/>
        <w:numPr>
          <w:ilvl w:val="0"/>
          <w:numId w:val="89"/>
        </w:numPr>
        <w:spacing w:after="0" w:line="240" w:lineRule="auto"/>
        <w:jc w:val="both"/>
        <w:rPr>
          <w:rFonts w:ascii="Arial" w:hAnsi="Arial" w:cs="Arial"/>
        </w:rPr>
      </w:pPr>
      <w:r w:rsidRPr="00606D3C">
        <w:rPr>
          <w:rFonts w:ascii="Arial" w:hAnsi="Arial" w:cs="Arial"/>
        </w:rPr>
        <w:t>Posibilidad de almacenar todos los datos de los pacientes y sus resultados sin límite de sistema.</w:t>
      </w:r>
    </w:p>
    <w:p w:rsidR="00880F98" w:rsidRPr="00606D3C" w:rsidRDefault="00880F98" w:rsidP="00F15829">
      <w:pPr>
        <w:pStyle w:val="Prrafodelista"/>
        <w:numPr>
          <w:ilvl w:val="0"/>
          <w:numId w:val="89"/>
        </w:numPr>
        <w:spacing w:after="0" w:line="240" w:lineRule="auto"/>
        <w:jc w:val="both"/>
        <w:rPr>
          <w:rFonts w:ascii="Arial" w:hAnsi="Arial" w:cs="Arial"/>
        </w:rPr>
      </w:pPr>
      <w:r w:rsidRPr="00606D3C">
        <w:rPr>
          <w:rFonts w:ascii="Arial" w:hAnsi="Arial" w:cs="Arial"/>
        </w:rPr>
        <w:t>Admisión rápida de pacientes que están en archivo histórico, al permitir traer en automático sus datos generales</w:t>
      </w:r>
    </w:p>
    <w:p w:rsidR="00880F98" w:rsidRPr="00606D3C" w:rsidRDefault="00880F98" w:rsidP="00F15829">
      <w:pPr>
        <w:pStyle w:val="Prrafodelista"/>
        <w:numPr>
          <w:ilvl w:val="0"/>
          <w:numId w:val="89"/>
        </w:numPr>
        <w:spacing w:after="0" w:line="240" w:lineRule="auto"/>
        <w:jc w:val="both"/>
        <w:rPr>
          <w:rFonts w:ascii="Arial" w:hAnsi="Arial" w:cs="Arial"/>
        </w:rPr>
      </w:pPr>
      <w:r w:rsidRPr="00606D3C">
        <w:rPr>
          <w:rFonts w:ascii="Arial" w:hAnsi="Arial" w:cs="Arial"/>
        </w:rPr>
        <w:t>Posibilidad de memorizar todas las visitas anteriores de los pacientes con sus resultados.</w:t>
      </w:r>
    </w:p>
    <w:p w:rsidR="00880F98" w:rsidRPr="00606D3C" w:rsidRDefault="00880F98" w:rsidP="00F15829">
      <w:pPr>
        <w:pStyle w:val="Prrafodelista"/>
        <w:numPr>
          <w:ilvl w:val="0"/>
          <w:numId w:val="89"/>
        </w:numPr>
        <w:spacing w:after="0" w:line="240" w:lineRule="auto"/>
        <w:jc w:val="both"/>
        <w:rPr>
          <w:rFonts w:ascii="Arial" w:hAnsi="Arial" w:cs="Arial"/>
        </w:rPr>
      </w:pPr>
      <w:r w:rsidRPr="00606D3C">
        <w:rPr>
          <w:rFonts w:ascii="Arial" w:hAnsi="Arial" w:cs="Arial"/>
        </w:rPr>
        <w:t>Posibilidad de consultar o imprimir un perfil de un examen comprendido en  todas las visitas anteriores.</w:t>
      </w:r>
    </w:p>
    <w:p w:rsidR="00880F98" w:rsidRPr="00606D3C" w:rsidRDefault="00880F98" w:rsidP="00F15829">
      <w:pPr>
        <w:pStyle w:val="Prrafodelista"/>
        <w:numPr>
          <w:ilvl w:val="0"/>
          <w:numId w:val="89"/>
        </w:numPr>
        <w:spacing w:after="0" w:line="240" w:lineRule="auto"/>
        <w:jc w:val="both"/>
        <w:rPr>
          <w:rFonts w:ascii="Arial" w:hAnsi="Arial" w:cs="Arial"/>
        </w:rPr>
      </w:pPr>
      <w:r w:rsidRPr="00606D3C">
        <w:rPr>
          <w:rFonts w:ascii="Arial" w:hAnsi="Arial" w:cs="Arial"/>
        </w:rPr>
        <w:t>El almacenar toda la información no deberá de influir en la velocidad de trabajo de la rutina del sistema.</w:t>
      </w:r>
    </w:p>
    <w:p w:rsidR="00880F98" w:rsidRPr="00970F46" w:rsidRDefault="00880F98" w:rsidP="00970F46">
      <w:pPr>
        <w:spacing w:after="0" w:line="240" w:lineRule="auto"/>
        <w:jc w:val="both"/>
        <w:rPr>
          <w:rFonts w:ascii="Arial" w:hAnsi="Arial" w:cs="Arial"/>
        </w:rPr>
      </w:pPr>
    </w:p>
    <w:p w:rsidR="00880F98" w:rsidRPr="00606D3C" w:rsidRDefault="00880F98" w:rsidP="00970F46">
      <w:pPr>
        <w:spacing w:after="0" w:line="240" w:lineRule="auto"/>
        <w:jc w:val="both"/>
        <w:rPr>
          <w:rFonts w:ascii="Arial" w:hAnsi="Arial" w:cs="Arial"/>
          <w:b/>
        </w:rPr>
      </w:pPr>
      <w:r w:rsidRPr="00606D3C">
        <w:rPr>
          <w:rFonts w:ascii="Arial" w:hAnsi="Arial" w:cs="Arial"/>
          <w:b/>
        </w:rPr>
        <w:t>REQUERIMIENTOS  DE HARDWARE PARA IMPLEMENTACION INSTALACIONES Y EQUIPO:</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SERVIDOR DE BASE DE DATOS CON CARACTERISISTCAS MINIMAS.</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PROCESADOR         INTEL XEON 2.0 GHZ.</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MEMORIA RAM        2 GB.</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DISCO DURO            250 GB.</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TARJETA DE RED.</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 xml:space="preserve">UNIDAD PARA RESPALDO </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 xml:space="preserve">MONITOR </w:t>
      </w:r>
      <w:smartTag w:uri="urn:schemas-microsoft-com:office:smarttags" w:element="metricconverter">
        <w:smartTagPr>
          <w:attr w:name="ProductID" w:val="15”"/>
        </w:smartTagPr>
        <w:r w:rsidRPr="00606D3C">
          <w:rPr>
            <w:rFonts w:ascii="Arial" w:hAnsi="Arial" w:cs="Arial"/>
          </w:rPr>
          <w:t>15”</w:t>
        </w:r>
      </w:smartTag>
      <w:r w:rsidRPr="00606D3C">
        <w:rPr>
          <w:rFonts w:ascii="Arial" w:hAnsi="Arial" w:cs="Arial"/>
        </w:rPr>
        <w:t xml:space="preserve"> LCD</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TECLADO Y MOUSE.</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PC´S QUE SIRVAN COMO ESTACIONES DE TRABAJO CON CARACTERISTICAS MINIMAS:</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PROCESADOR         DUALCORE 2.0 GHZ.</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MEMORIA RAM        1 GB.</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DISCO DURO            160 GB.</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TARJETA DE RED.</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 xml:space="preserve">TARJETA SERIAL PARA INTERFASES. </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 xml:space="preserve">MONITOR </w:t>
      </w:r>
      <w:smartTag w:uri="urn:schemas-microsoft-com:office:smarttags" w:element="metricconverter">
        <w:smartTagPr>
          <w:attr w:name="ProductID" w:val="15”"/>
        </w:smartTagPr>
        <w:r w:rsidRPr="00606D3C">
          <w:rPr>
            <w:rFonts w:ascii="Arial" w:hAnsi="Arial" w:cs="Arial"/>
          </w:rPr>
          <w:t>15”</w:t>
        </w:r>
      </w:smartTag>
      <w:r w:rsidRPr="00606D3C">
        <w:rPr>
          <w:rFonts w:ascii="Arial" w:hAnsi="Arial" w:cs="Arial"/>
        </w:rPr>
        <w:t xml:space="preserve"> LCD</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TECLADO Y MOUSE.</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INSTALACIÓN DE INTERFASES CON INSTRUMENTOS:</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VIA RS-232</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CONEXIÓN TIPO</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UNIDIRECCIONAL</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BIDIRECCIONAL</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BIDIRECCIONAN CON HOST-QUERY</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IMPRESORAS DE CODIGO DE BARRAS.</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IMPRESORAS LASER ALTO RENDIMIENTO CONECTADAS EN RED.</w:t>
      </w:r>
    </w:p>
    <w:p w:rsidR="00880F98" w:rsidRPr="00606D3C" w:rsidRDefault="00880F98" w:rsidP="00F15829">
      <w:pPr>
        <w:pStyle w:val="Prrafodelista"/>
        <w:numPr>
          <w:ilvl w:val="0"/>
          <w:numId w:val="90"/>
        </w:numPr>
        <w:spacing w:after="0" w:line="240" w:lineRule="auto"/>
        <w:jc w:val="both"/>
        <w:rPr>
          <w:rFonts w:ascii="Arial" w:hAnsi="Arial" w:cs="Arial"/>
        </w:rPr>
      </w:pPr>
      <w:r w:rsidRPr="00606D3C">
        <w:rPr>
          <w:rFonts w:ascii="Arial" w:hAnsi="Arial" w:cs="Arial"/>
        </w:rPr>
        <w:t>IMPRESORAS LASER  RENDIMIENTO NORMAL CONECTADAS EN RED.</w:t>
      </w:r>
    </w:p>
    <w:p w:rsidR="00880F98" w:rsidRPr="00970F46" w:rsidRDefault="00880F98" w:rsidP="00970F46">
      <w:pPr>
        <w:spacing w:after="0" w:line="240" w:lineRule="auto"/>
        <w:jc w:val="both"/>
        <w:rPr>
          <w:rFonts w:ascii="Arial" w:hAnsi="Arial" w:cs="Arial"/>
        </w:rPr>
      </w:pPr>
    </w:p>
    <w:p w:rsidR="00880F98" w:rsidRPr="00970F46" w:rsidRDefault="00880F98" w:rsidP="00970F46">
      <w:pPr>
        <w:spacing w:after="0" w:line="240" w:lineRule="auto"/>
        <w:jc w:val="both"/>
        <w:rPr>
          <w:rFonts w:ascii="Arial" w:hAnsi="Arial" w:cs="Arial"/>
        </w:rPr>
      </w:pPr>
    </w:p>
    <w:p w:rsidR="00880F98" w:rsidRPr="00606D3C" w:rsidRDefault="00606D3C" w:rsidP="00970F46">
      <w:pPr>
        <w:spacing w:after="0" w:line="240" w:lineRule="auto"/>
        <w:jc w:val="both"/>
        <w:rPr>
          <w:rFonts w:ascii="Arial" w:hAnsi="Arial" w:cs="Arial"/>
          <w:b/>
        </w:rPr>
      </w:pPr>
      <w:r w:rsidRPr="00606D3C">
        <w:rPr>
          <w:rFonts w:ascii="Arial" w:hAnsi="Arial" w:cs="Arial"/>
          <w:b/>
        </w:rPr>
        <w:t>CONTROL DE CALIDAD.</w:t>
      </w:r>
    </w:p>
    <w:p w:rsidR="00880F98" w:rsidRPr="00606D3C" w:rsidRDefault="00880F98" w:rsidP="00F15829">
      <w:pPr>
        <w:pStyle w:val="Prrafodelista"/>
        <w:numPr>
          <w:ilvl w:val="0"/>
          <w:numId w:val="91"/>
        </w:numPr>
        <w:spacing w:after="0" w:line="240" w:lineRule="auto"/>
        <w:jc w:val="both"/>
        <w:rPr>
          <w:rFonts w:ascii="Arial" w:hAnsi="Arial" w:cs="Arial"/>
        </w:rPr>
      </w:pPr>
      <w:r w:rsidRPr="00606D3C">
        <w:rPr>
          <w:rFonts w:ascii="Arial" w:hAnsi="Arial" w:cs="Arial"/>
        </w:rPr>
        <w:t>El laboratorio proveedor deberá contar con el personal capacitado en el manejo de sus equipos.</w:t>
      </w:r>
    </w:p>
    <w:p w:rsidR="00880F98" w:rsidRPr="00606D3C" w:rsidRDefault="00880F98" w:rsidP="00F15829">
      <w:pPr>
        <w:pStyle w:val="Prrafodelista"/>
        <w:numPr>
          <w:ilvl w:val="0"/>
          <w:numId w:val="91"/>
        </w:numPr>
        <w:spacing w:after="0" w:line="240" w:lineRule="auto"/>
        <w:jc w:val="both"/>
        <w:rPr>
          <w:rFonts w:ascii="Arial" w:hAnsi="Arial" w:cs="Arial"/>
        </w:rPr>
      </w:pPr>
      <w:r w:rsidRPr="00606D3C">
        <w:rPr>
          <w:rFonts w:ascii="Arial" w:hAnsi="Arial" w:cs="Arial"/>
        </w:rPr>
        <w:t>El laboratorio proveedor deberá realizar cada mes controles de calidad internos y externos en sus determinaciones y mostrar los certificados correspondientes al Coordinador del HRAEV.</w:t>
      </w:r>
    </w:p>
    <w:p w:rsidR="00880F98" w:rsidRPr="00606D3C" w:rsidRDefault="00880F98" w:rsidP="00F15829">
      <w:pPr>
        <w:pStyle w:val="Prrafodelista"/>
        <w:numPr>
          <w:ilvl w:val="0"/>
          <w:numId w:val="91"/>
        </w:numPr>
        <w:spacing w:after="0" w:line="240" w:lineRule="auto"/>
        <w:jc w:val="both"/>
        <w:rPr>
          <w:rFonts w:ascii="Arial" w:hAnsi="Arial" w:cs="Arial"/>
        </w:rPr>
      </w:pPr>
      <w:r w:rsidRPr="00606D3C">
        <w:rPr>
          <w:rFonts w:ascii="Arial" w:hAnsi="Arial" w:cs="Arial"/>
        </w:rPr>
        <w:t>El Laboratorio proveedor deberá estar a cargo de un Químico Farmacéutico Biólogo o profesionista de la salud de área afín.</w:t>
      </w:r>
    </w:p>
    <w:p w:rsidR="00880F98" w:rsidRPr="00606D3C" w:rsidRDefault="00880F98" w:rsidP="00F15829">
      <w:pPr>
        <w:pStyle w:val="Prrafodelista"/>
        <w:numPr>
          <w:ilvl w:val="0"/>
          <w:numId w:val="91"/>
        </w:numPr>
        <w:spacing w:after="0" w:line="240" w:lineRule="auto"/>
        <w:jc w:val="both"/>
        <w:rPr>
          <w:rFonts w:ascii="Arial" w:hAnsi="Arial" w:cs="Arial"/>
        </w:rPr>
      </w:pPr>
      <w:r w:rsidRPr="00606D3C">
        <w:rPr>
          <w:rFonts w:ascii="Arial" w:hAnsi="Arial" w:cs="Arial"/>
        </w:rPr>
        <w:t>En caso de una inconformidad con el resultado, el médico tratante deberá justificar ésta, y acto seguido, el laboratorio proveedor deberá corroborar este sin costo alguno para el HRAEV con una nueva muestra.</w:t>
      </w:r>
    </w:p>
    <w:p w:rsidR="00880F98" w:rsidRPr="00606D3C" w:rsidRDefault="00880F98" w:rsidP="00F15829">
      <w:pPr>
        <w:pStyle w:val="Prrafodelista"/>
        <w:numPr>
          <w:ilvl w:val="0"/>
          <w:numId w:val="91"/>
        </w:numPr>
        <w:spacing w:after="0" w:line="240" w:lineRule="auto"/>
        <w:jc w:val="both"/>
        <w:rPr>
          <w:rFonts w:ascii="Arial" w:hAnsi="Arial" w:cs="Arial"/>
        </w:rPr>
      </w:pPr>
      <w:r w:rsidRPr="00606D3C">
        <w:rPr>
          <w:rFonts w:ascii="Arial" w:hAnsi="Arial" w:cs="Arial"/>
        </w:rPr>
        <w:t xml:space="preserve">En caso de que persista la inconformidad con el resultado de alguna determinación, el Coordinador de Laboratorio junto con el responsable del laboratorio proveedor en el HRAEV en consenso enviarán la prueba a otro laboratorio y los costos y el envío serán cubiertos por el laboratorio proveedor. </w:t>
      </w:r>
    </w:p>
    <w:p w:rsidR="00880F98" w:rsidRPr="00606D3C" w:rsidRDefault="00880F98" w:rsidP="00F15829">
      <w:pPr>
        <w:pStyle w:val="Prrafodelista"/>
        <w:numPr>
          <w:ilvl w:val="0"/>
          <w:numId w:val="91"/>
        </w:numPr>
        <w:spacing w:after="0" w:line="240" w:lineRule="auto"/>
        <w:jc w:val="both"/>
        <w:rPr>
          <w:rFonts w:ascii="Arial" w:hAnsi="Arial" w:cs="Arial"/>
        </w:rPr>
      </w:pPr>
      <w:r w:rsidRPr="00606D3C">
        <w:rPr>
          <w:rFonts w:ascii="Arial" w:hAnsi="Arial" w:cs="Arial"/>
        </w:rPr>
        <w:t>En caso de que algún médico manifieste reiteradamente inconformidad con los resultados del laboratorio proveedor y que éstos se ratifiquen dándole la razón al laboratorio proveedor, generarán una reunión en la que se determinará si estas solicitudes se cubrirán por el HRAEV (por tratarse de repeticiones injustificadas).</w:t>
      </w:r>
    </w:p>
    <w:p w:rsidR="00880F98" w:rsidRPr="00606D3C" w:rsidRDefault="00880F98" w:rsidP="00F15829">
      <w:pPr>
        <w:pStyle w:val="Prrafodelista"/>
        <w:numPr>
          <w:ilvl w:val="0"/>
          <w:numId w:val="91"/>
        </w:numPr>
        <w:spacing w:after="0" w:line="240" w:lineRule="auto"/>
        <w:jc w:val="both"/>
        <w:rPr>
          <w:rFonts w:ascii="Arial" w:hAnsi="Arial" w:cs="Arial"/>
        </w:rPr>
      </w:pPr>
      <w:r w:rsidRPr="00606D3C">
        <w:rPr>
          <w:rFonts w:ascii="Arial" w:hAnsi="Arial" w:cs="Arial"/>
        </w:rPr>
        <w:t>El laboratorio proveedor además de pertenecer actualmente a un programa de calidad externo ya sea nacional o internacional, deberá de realizar las gestiones o trámites correspondientes, para que en su caso reciba alguna certificación de calidad (ISO 9000, ISO 15189, CAP, etc.).</w:t>
      </w:r>
    </w:p>
    <w:p w:rsidR="00880F98" w:rsidRDefault="00880F98" w:rsidP="00970F46">
      <w:pPr>
        <w:spacing w:after="0" w:line="240" w:lineRule="auto"/>
        <w:jc w:val="both"/>
        <w:rPr>
          <w:rFonts w:ascii="Arial" w:hAnsi="Arial" w:cs="Arial"/>
        </w:rPr>
      </w:pPr>
    </w:p>
    <w:p w:rsidR="00606D3C" w:rsidRPr="00970F46" w:rsidRDefault="00606D3C" w:rsidP="00970F46">
      <w:pPr>
        <w:spacing w:after="0" w:line="240" w:lineRule="auto"/>
        <w:jc w:val="both"/>
        <w:rPr>
          <w:rFonts w:ascii="Arial" w:hAnsi="Arial" w:cs="Arial"/>
        </w:rPr>
      </w:pPr>
    </w:p>
    <w:p w:rsidR="00880F98" w:rsidRPr="00606D3C" w:rsidRDefault="00880F98" w:rsidP="00970F46">
      <w:pPr>
        <w:spacing w:after="0" w:line="240" w:lineRule="auto"/>
        <w:jc w:val="both"/>
        <w:rPr>
          <w:rFonts w:ascii="Arial" w:hAnsi="Arial" w:cs="Arial"/>
          <w:b/>
        </w:rPr>
      </w:pPr>
      <w:bookmarkStart w:id="5" w:name="_toc3815"/>
      <w:bookmarkEnd w:id="5"/>
      <w:r w:rsidRPr="00606D3C">
        <w:rPr>
          <w:rFonts w:ascii="Arial" w:hAnsi="Arial" w:cs="Arial"/>
          <w:b/>
        </w:rPr>
        <w:t>FASE POST ANALÍTICA</w:t>
      </w:r>
    </w:p>
    <w:p w:rsidR="00880F98" w:rsidRPr="00606D3C" w:rsidRDefault="00880F98" w:rsidP="00970F46">
      <w:pPr>
        <w:spacing w:after="0" w:line="240" w:lineRule="auto"/>
        <w:jc w:val="both"/>
        <w:rPr>
          <w:rFonts w:ascii="Arial" w:hAnsi="Arial" w:cs="Arial"/>
          <w:b/>
        </w:rPr>
      </w:pPr>
      <w:r w:rsidRPr="00606D3C">
        <w:rPr>
          <w:rFonts w:ascii="Arial" w:hAnsi="Arial" w:cs="Arial"/>
          <w:b/>
        </w:rPr>
        <w:t>Resultados</w:t>
      </w:r>
    </w:p>
    <w:p w:rsidR="00880F98" w:rsidRPr="00606D3C" w:rsidRDefault="00880F98" w:rsidP="00F15829">
      <w:pPr>
        <w:pStyle w:val="Prrafodelista"/>
        <w:numPr>
          <w:ilvl w:val="0"/>
          <w:numId w:val="92"/>
        </w:numPr>
        <w:spacing w:after="0" w:line="240" w:lineRule="auto"/>
        <w:jc w:val="both"/>
        <w:rPr>
          <w:rFonts w:ascii="Arial" w:hAnsi="Arial" w:cs="Arial"/>
        </w:rPr>
      </w:pPr>
      <w:r w:rsidRPr="00606D3C">
        <w:rPr>
          <w:rFonts w:ascii="Arial" w:hAnsi="Arial" w:cs="Arial"/>
        </w:rPr>
        <w:t>El personal del laboratorio proveedor será responsable de la entrega de resultados de los estudios de laboratorio, en tiempo y forma señalados, para los diferentes servicios del HRAEV.</w:t>
      </w:r>
    </w:p>
    <w:p w:rsidR="00880F98" w:rsidRPr="00606D3C" w:rsidRDefault="00880F98" w:rsidP="00F15829">
      <w:pPr>
        <w:pStyle w:val="Prrafodelista"/>
        <w:numPr>
          <w:ilvl w:val="0"/>
          <w:numId w:val="92"/>
        </w:numPr>
        <w:spacing w:after="0" w:line="240" w:lineRule="auto"/>
        <w:jc w:val="both"/>
        <w:rPr>
          <w:rFonts w:ascii="Arial" w:hAnsi="Arial" w:cs="Arial"/>
        </w:rPr>
      </w:pPr>
      <w:r w:rsidRPr="00606D3C">
        <w:rPr>
          <w:rFonts w:ascii="Arial" w:hAnsi="Arial" w:cs="Arial"/>
        </w:rPr>
        <w:t>El laboratorio proveedor se compromete a entregar los resultados en los tiempos de respuesta señalados anteriormente vía sistema MEDSYS.</w:t>
      </w:r>
    </w:p>
    <w:p w:rsidR="00880F98" w:rsidRPr="00606D3C" w:rsidRDefault="00880F98" w:rsidP="00F15829">
      <w:pPr>
        <w:pStyle w:val="Prrafodelista"/>
        <w:numPr>
          <w:ilvl w:val="0"/>
          <w:numId w:val="92"/>
        </w:numPr>
        <w:spacing w:after="0" w:line="240" w:lineRule="auto"/>
        <w:jc w:val="both"/>
        <w:rPr>
          <w:rFonts w:ascii="Arial" w:hAnsi="Arial" w:cs="Arial"/>
        </w:rPr>
      </w:pPr>
      <w:r w:rsidRPr="00606D3C">
        <w:rPr>
          <w:rFonts w:ascii="Arial" w:hAnsi="Arial" w:cs="Arial"/>
        </w:rPr>
        <w:t>El jefe de laboratorio proveedor elaborará validará y firmará un reporte semanal con el número de resultados entregados, mismo que deberá ser cotejado  por el Químico responsable del enlace entre el HRAEV y el proveedor, reporte que será certificado por la Subdirección de Diagnósticos y Tratamientos Auxiliares, así como del Director de Operaciones, a efecto de que se tramite  el pago por la Dirección de Administración y Finanzas.</w:t>
      </w:r>
    </w:p>
    <w:p w:rsidR="00880F98" w:rsidRPr="00606D3C" w:rsidRDefault="00880F98" w:rsidP="00F15829">
      <w:pPr>
        <w:pStyle w:val="Prrafodelista"/>
        <w:numPr>
          <w:ilvl w:val="0"/>
          <w:numId w:val="92"/>
        </w:numPr>
        <w:spacing w:after="0" w:line="240" w:lineRule="auto"/>
        <w:jc w:val="both"/>
        <w:rPr>
          <w:rFonts w:ascii="Arial" w:hAnsi="Arial" w:cs="Arial"/>
        </w:rPr>
      </w:pPr>
      <w:r w:rsidRPr="00606D3C">
        <w:rPr>
          <w:rFonts w:ascii="Arial" w:hAnsi="Arial" w:cs="Arial"/>
        </w:rPr>
        <w:t>El laboratorio proveedor deberá reportar los resultados en forma electrónica, para ser consultados en todos los servicios del HRAEV.</w:t>
      </w:r>
    </w:p>
    <w:p w:rsidR="00880F98" w:rsidRPr="00970F46" w:rsidRDefault="00880F98" w:rsidP="00970F46">
      <w:pPr>
        <w:spacing w:after="0" w:line="240" w:lineRule="auto"/>
        <w:jc w:val="both"/>
        <w:rPr>
          <w:rFonts w:ascii="Arial" w:hAnsi="Arial" w:cs="Arial"/>
        </w:rPr>
      </w:pPr>
    </w:p>
    <w:p w:rsidR="00606D3C" w:rsidRDefault="00606D3C" w:rsidP="00970F46">
      <w:pPr>
        <w:spacing w:after="0" w:line="240" w:lineRule="auto"/>
        <w:jc w:val="both"/>
        <w:rPr>
          <w:rFonts w:ascii="Arial" w:hAnsi="Arial" w:cs="Arial"/>
          <w:b/>
        </w:rPr>
      </w:pPr>
    </w:p>
    <w:p w:rsidR="00880F98" w:rsidRPr="00606D3C" w:rsidRDefault="00606D3C" w:rsidP="00970F46">
      <w:pPr>
        <w:spacing w:after="0" w:line="240" w:lineRule="auto"/>
        <w:jc w:val="both"/>
        <w:rPr>
          <w:rFonts w:ascii="Arial" w:hAnsi="Arial" w:cs="Arial"/>
          <w:b/>
        </w:rPr>
      </w:pPr>
      <w:r w:rsidRPr="00606D3C">
        <w:rPr>
          <w:rFonts w:ascii="Arial" w:hAnsi="Arial" w:cs="Arial"/>
          <w:b/>
        </w:rPr>
        <w:t xml:space="preserve">SISTEMA INFORMÁTICO </w:t>
      </w:r>
    </w:p>
    <w:p w:rsidR="00880F98" w:rsidRDefault="00880F98" w:rsidP="00970F46">
      <w:pPr>
        <w:spacing w:after="0" w:line="240" w:lineRule="auto"/>
        <w:jc w:val="both"/>
        <w:rPr>
          <w:rFonts w:ascii="Arial" w:hAnsi="Arial" w:cs="Arial"/>
        </w:rPr>
      </w:pPr>
      <w:r w:rsidRPr="00970F46">
        <w:rPr>
          <w:rFonts w:ascii="Arial" w:hAnsi="Arial" w:cs="Arial"/>
        </w:rPr>
        <w:tab/>
        <w:t>El Laboratorio deberá cumplir con lo establecido en la Norma de Especificaciones Técnicas del Expediente Clínico Electrónico (sistema propuesto por el inversionista) relativo al servicio de Pruebas de Laboratorio y contar con sistemas compatibles. Deberá contar con  softwareLaboratoryInformationSystem (LABSYSTEM) para permitir la intercomunicación entre el sistema gerencial y los equipos de laboratorio instalados, para permitir que los resultados se incorporen de manera directa y automática al expediente clínico electrónico, según los estándares y normas nacionales e internacionales.  Deberá estar basado en los estándares internacionales y utilizar transmisión de datos basado en el protocolo HL7.  Los resultados deberán integrarse directamente al expediente clínico electrónico, así como la interpretación resultante por parte del responsable del estudio o el médico especialista.</w:t>
      </w:r>
    </w:p>
    <w:p w:rsidR="00606D3C" w:rsidRPr="00970F46" w:rsidRDefault="00606D3C" w:rsidP="00970F46">
      <w:pPr>
        <w:spacing w:after="0" w:line="240" w:lineRule="auto"/>
        <w:jc w:val="both"/>
        <w:rPr>
          <w:rFonts w:ascii="Arial" w:hAnsi="Arial" w:cs="Arial"/>
        </w:rPr>
      </w:pPr>
    </w:p>
    <w:p w:rsidR="00880F98" w:rsidRDefault="00880F98" w:rsidP="00970F46">
      <w:pPr>
        <w:spacing w:after="0" w:line="240" w:lineRule="auto"/>
        <w:jc w:val="both"/>
        <w:rPr>
          <w:rFonts w:ascii="Arial" w:hAnsi="Arial" w:cs="Arial"/>
        </w:rPr>
      </w:pPr>
      <w:r w:rsidRPr="00970F46">
        <w:rPr>
          <w:rFonts w:ascii="Arial" w:hAnsi="Arial" w:cs="Arial"/>
        </w:rPr>
        <w:tab/>
        <w:t>El Inversionista Proveedor  proveerá de los servicios de nodos de red. Las conexiones necesarias adicionales en caso de ser requerido, los equipos de cómputo, servidores, hardware y software necesarios para el adecuado funcionamiento del laboratorio, son responsabilidad del Laboratorio proveedor.</w:t>
      </w:r>
    </w:p>
    <w:p w:rsidR="00606D3C" w:rsidRPr="00970F46" w:rsidRDefault="00606D3C" w:rsidP="00970F46">
      <w:pPr>
        <w:spacing w:after="0" w:line="240" w:lineRule="auto"/>
        <w:jc w:val="both"/>
        <w:rPr>
          <w:rFonts w:ascii="Arial" w:hAnsi="Arial" w:cs="Arial"/>
        </w:rPr>
      </w:pPr>
    </w:p>
    <w:p w:rsidR="00880F98" w:rsidRPr="00606D3C" w:rsidRDefault="00880F98" w:rsidP="00970F46">
      <w:pPr>
        <w:spacing w:after="0" w:line="240" w:lineRule="auto"/>
        <w:jc w:val="both"/>
        <w:rPr>
          <w:rFonts w:ascii="Arial" w:hAnsi="Arial" w:cs="Arial"/>
          <w:b/>
        </w:rPr>
      </w:pPr>
      <w:bookmarkStart w:id="6" w:name="_toc3831"/>
      <w:bookmarkEnd w:id="6"/>
      <w:r w:rsidRPr="00606D3C">
        <w:rPr>
          <w:rFonts w:ascii="Arial" w:hAnsi="Arial" w:cs="Arial"/>
          <w:b/>
        </w:rPr>
        <w:t xml:space="preserve">Disposiciones </w:t>
      </w:r>
    </w:p>
    <w:p w:rsidR="00880F98" w:rsidRDefault="00880F98" w:rsidP="00970F46">
      <w:pPr>
        <w:spacing w:after="0" w:line="240" w:lineRule="auto"/>
        <w:jc w:val="both"/>
        <w:rPr>
          <w:rFonts w:ascii="Arial" w:hAnsi="Arial" w:cs="Arial"/>
        </w:rPr>
      </w:pPr>
      <w:r w:rsidRPr="00970F46">
        <w:rPr>
          <w:rFonts w:ascii="Arial" w:hAnsi="Arial" w:cs="Arial"/>
        </w:rPr>
        <w:t>Corresponderá al Laboratorio proveedor, la entrega, instalación y puesta a punto de la interfaz de los equipos de laboratorio automatizados, con el sistema de información para el control de la productividad así como para la obtención en línea de los resultados.</w:t>
      </w:r>
    </w:p>
    <w:p w:rsidR="00606D3C" w:rsidRPr="00970F46" w:rsidRDefault="00606D3C" w:rsidP="00970F46">
      <w:pPr>
        <w:spacing w:after="0" w:line="240" w:lineRule="auto"/>
        <w:jc w:val="both"/>
        <w:rPr>
          <w:rFonts w:ascii="Arial" w:hAnsi="Arial" w:cs="Arial"/>
        </w:rPr>
      </w:pPr>
    </w:p>
    <w:p w:rsidR="00880F98" w:rsidRDefault="00880F98" w:rsidP="00970F46">
      <w:pPr>
        <w:spacing w:after="0" w:line="240" w:lineRule="auto"/>
        <w:jc w:val="both"/>
        <w:rPr>
          <w:rFonts w:ascii="Arial" w:hAnsi="Arial" w:cs="Arial"/>
        </w:rPr>
      </w:pPr>
      <w:r w:rsidRPr="00970F46">
        <w:rPr>
          <w:rFonts w:ascii="Arial" w:hAnsi="Arial" w:cs="Arial"/>
        </w:rPr>
        <w:t>El sistema de información propuesto, deberá desarrollar un tráfico ágil de información entre las áreas de servicio, módulos o componentes de acuerdo a los estándares establecidos por la Subdirección de Tecnologías de la Información del HRAEV.</w:t>
      </w:r>
    </w:p>
    <w:p w:rsidR="00606D3C" w:rsidRPr="00970F46" w:rsidRDefault="00606D3C" w:rsidP="00970F46">
      <w:pPr>
        <w:spacing w:after="0" w:line="240" w:lineRule="auto"/>
        <w:jc w:val="both"/>
        <w:rPr>
          <w:rFonts w:ascii="Arial" w:hAnsi="Arial" w:cs="Arial"/>
        </w:rPr>
      </w:pPr>
    </w:p>
    <w:p w:rsidR="00880F98" w:rsidRDefault="00880F98" w:rsidP="00970F46">
      <w:pPr>
        <w:spacing w:after="0" w:line="240" w:lineRule="auto"/>
        <w:jc w:val="both"/>
        <w:rPr>
          <w:rFonts w:ascii="Arial" w:hAnsi="Arial" w:cs="Arial"/>
        </w:rPr>
      </w:pPr>
      <w:r w:rsidRPr="00970F46">
        <w:rPr>
          <w:rFonts w:ascii="Arial" w:hAnsi="Arial" w:cs="Arial"/>
        </w:rPr>
        <w:t xml:space="preserve">El equipo de </w:t>
      </w:r>
      <w:r w:rsidR="00606D3C" w:rsidRPr="00970F46">
        <w:rPr>
          <w:rFonts w:ascii="Arial" w:hAnsi="Arial" w:cs="Arial"/>
        </w:rPr>
        <w:t>cómputo</w:t>
      </w:r>
      <w:r w:rsidRPr="00970F46">
        <w:rPr>
          <w:rFonts w:ascii="Arial" w:hAnsi="Arial" w:cs="Arial"/>
        </w:rPr>
        <w:t xml:space="preserve"> a que se hace referencia en el párrafo anterior será usado exclusivamente para la operación del sistema materia de estas especificaciones, y por el personal debidamente capacitado, mismo que contará con claves de acceso al sistema; quedando prohibida la instalación y uso de software diferentes al empleado para el funcionamiento del sistema integral de laboratorio y/o software sin licencia de uso.</w:t>
      </w:r>
    </w:p>
    <w:p w:rsidR="00606D3C" w:rsidRPr="00970F46" w:rsidRDefault="00606D3C" w:rsidP="00970F46">
      <w:pPr>
        <w:spacing w:after="0" w:line="240" w:lineRule="auto"/>
        <w:jc w:val="both"/>
        <w:rPr>
          <w:rFonts w:ascii="Arial" w:hAnsi="Arial" w:cs="Arial"/>
        </w:rPr>
      </w:pPr>
    </w:p>
    <w:p w:rsidR="00880F98" w:rsidRPr="00970F46" w:rsidRDefault="00880F98" w:rsidP="00970F46">
      <w:pPr>
        <w:spacing w:after="0" w:line="240" w:lineRule="auto"/>
        <w:jc w:val="both"/>
        <w:rPr>
          <w:rFonts w:ascii="Arial" w:hAnsi="Arial" w:cs="Arial"/>
        </w:rPr>
      </w:pPr>
      <w:r w:rsidRPr="00970F46">
        <w:rPr>
          <w:rFonts w:ascii="Arial" w:hAnsi="Arial" w:cs="Arial"/>
        </w:rPr>
        <w:t xml:space="preserve">El hospital a través del Inversionista Proveedor (INVERSIONISTA) deberá suministrar las adecuaciones, acabados, instalaciones eléctricas, tuberías y registros. </w:t>
      </w:r>
    </w:p>
    <w:p w:rsidR="00880F98" w:rsidRDefault="00880F98" w:rsidP="00970F46">
      <w:pPr>
        <w:spacing w:after="0" w:line="240" w:lineRule="auto"/>
        <w:jc w:val="both"/>
        <w:rPr>
          <w:rFonts w:ascii="Arial" w:hAnsi="Arial" w:cs="Arial"/>
        </w:rPr>
      </w:pPr>
      <w:r w:rsidRPr="00970F46">
        <w:rPr>
          <w:rFonts w:ascii="Arial" w:hAnsi="Arial" w:cs="Arial"/>
        </w:rPr>
        <w:t>Los materiales necesarios directamente relacionados con los equipos y conexiones entre ellos y los institucionales que garanticen la continuidad de la operación de sus servicios, con un plan de contingencia y apegándose  a los estándares institucionales aplicables son responsabilidad del Laboratorio proveedor.</w:t>
      </w:r>
    </w:p>
    <w:p w:rsidR="00606D3C" w:rsidRPr="00970F46" w:rsidRDefault="00606D3C" w:rsidP="00970F46">
      <w:pPr>
        <w:spacing w:after="0" w:line="240" w:lineRule="auto"/>
        <w:jc w:val="both"/>
        <w:rPr>
          <w:rFonts w:ascii="Arial" w:hAnsi="Arial" w:cs="Arial"/>
        </w:rPr>
      </w:pPr>
    </w:p>
    <w:p w:rsidR="00880F98" w:rsidRDefault="00880F98" w:rsidP="00970F46">
      <w:pPr>
        <w:spacing w:after="0" w:line="240" w:lineRule="auto"/>
        <w:jc w:val="both"/>
        <w:rPr>
          <w:rFonts w:ascii="Arial" w:hAnsi="Arial" w:cs="Arial"/>
        </w:rPr>
      </w:pPr>
      <w:r w:rsidRPr="00970F46">
        <w:rPr>
          <w:rFonts w:ascii="Arial" w:hAnsi="Arial" w:cs="Arial"/>
        </w:rPr>
        <w:t>El HRAEVconjuntamente con el Inversionista Proveedor (INVERSIONISTA), proveerá el direccionamiento IP estático necesario para la integración de la solución al seguimiento de la red local del inmueble.</w:t>
      </w:r>
    </w:p>
    <w:p w:rsidR="00606D3C" w:rsidRPr="00970F46" w:rsidRDefault="00606D3C" w:rsidP="00970F46">
      <w:pPr>
        <w:spacing w:after="0" w:line="240" w:lineRule="auto"/>
        <w:jc w:val="both"/>
        <w:rPr>
          <w:rFonts w:ascii="Arial" w:hAnsi="Arial" w:cs="Arial"/>
        </w:rPr>
      </w:pPr>
    </w:p>
    <w:p w:rsidR="00880F98" w:rsidRDefault="00880F98" w:rsidP="00970F46">
      <w:pPr>
        <w:spacing w:after="0" w:line="240" w:lineRule="auto"/>
        <w:jc w:val="both"/>
        <w:rPr>
          <w:rFonts w:ascii="Arial" w:hAnsi="Arial" w:cs="Arial"/>
        </w:rPr>
      </w:pPr>
      <w:r w:rsidRPr="00970F46">
        <w:rPr>
          <w:rFonts w:ascii="Arial" w:hAnsi="Arial" w:cs="Arial"/>
        </w:rPr>
        <w:t>Toda la infraestructura de conectividad así como el hardware y software que oferte o utilice el Laboratorio proveedor deberá mantener los niveles de seguridad.</w:t>
      </w:r>
    </w:p>
    <w:p w:rsidR="00606D3C" w:rsidRPr="00970F46" w:rsidRDefault="00606D3C" w:rsidP="00970F46">
      <w:pPr>
        <w:spacing w:after="0" w:line="240" w:lineRule="auto"/>
        <w:jc w:val="both"/>
        <w:rPr>
          <w:rFonts w:ascii="Arial" w:hAnsi="Arial" w:cs="Arial"/>
        </w:rPr>
      </w:pPr>
    </w:p>
    <w:p w:rsidR="00880F98" w:rsidRDefault="00880F98" w:rsidP="00970F46">
      <w:pPr>
        <w:spacing w:after="0" w:line="240" w:lineRule="auto"/>
        <w:jc w:val="both"/>
        <w:rPr>
          <w:rFonts w:ascii="Arial" w:hAnsi="Arial" w:cs="Arial"/>
        </w:rPr>
      </w:pPr>
      <w:r w:rsidRPr="00970F46">
        <w:rPr>
          <w:rFonts w:ascii="Arial" w:hAnsi="Arial" w:cs="Arial"/>
        </w:rPr>
        <w:t>El Laboratorio proveedor deberá realizar prueba de funcionalidad en las instalaciones del HRAEV e informar a la Subdirección Auxiliar de Diagnóstico y tratamiento su instalación y puesta en marcha, supervisado por el Coordinador del HRAEV.</w:t>
      </w:r>
    </w:p>
    <w:p w:rsidR="00606D3C" w:rsidRPr="00970F46" w:rsidRDefault="00606D3C" w:rsidP="00970F46">
      <w:pPr>
        <w:spacing w:after="0" w:line="240" w:lineRule="auto"/>
        <w:jc w:val="both"/>
        <w:rPr>
          <w:rFonts w:ascii="Arial" w:hAnsi="Arial" w:cs="Arial"/>
        </w:rPr>
      </w:pPr>
    </w:p>
    <w:p w:rsidR="00880F98" w:rsidRDefault="00880F98" w:rsidP="00970F46">
      <w:pPr>
        <w:spacing w:after="0" w:line="240" w:lineRule="auto"/>
        <w:jc w:val="both"/>
        <w:rPr>
          <w:rFonts w:ascii="Arial" w:hAnsi="Arial" w:cs="Arial"/>
        </w:rPr>
      </w:pPr>
      <w:r w:rsidRPr="00970F46">
        <w:rPr>
          <w:rFonts w:ascii="Arial" w:hAnsi="Arial" w:cs="Arial"/>
        </w:rPr>
        <w:t>El Coordinador del HRAEV en conjunto con el personal del Inversionista Proveedor (INVERSIONISTA) supervisara las pruebas de conectividad y las interfaces con el sistema MEDSYS.</w:t>
      </w:r>
    </w:p>
    <w:p w:rsidR="00606D3C" w:rsidRPr="00970F46" w:rsidRDefault="00606D3C" w:rsidP="00970F46">
      <w:pPr>
        <w:spacing w:after="0" w:line="240" w:lineRule="auto"/>
        <w:jc w:val="both"/>
        <w:rPr>
          <w:rFonts w:ascii="Arial" w:hAnsi="Arial" w:cs="Arial"/>
        </w:rPr>
      </w:pPr>
    </w:p>
    <w:p w:rsidR="00880F98" w:rsidRPr="00970F46" w:rsidRDefault="00880F98" w:rsidP="00970F46">
      <w:pPr>
        <w:spacing w:after="0" w:line="240" w:lineRule="auto"/>
        <w:jc w:val="both"/>
        <w:rPr>
          <w:rFonts w:ascii="Arial" w:hAnsi="Arial" w:cs="Arial"/>
        </w:rPr>
      </w:pPr>
      <w:r w:rsidRPr="00970F46">
        <w:rPr>
          <w:rFonts w:ascii="Arial" w:hAnsi="Arial" w:cs="Arial"/>
        </w:rPr>
        <w:t>El Laboratorio proveedor deberá realizar pre-prueba de mensajes con el protocolo Informix, Oracle, o SqlServer; mediante Trigger y procedimientos almacenados. Preferentemente Oracle versión 10, y para la transmisión de datos debe estar basada en el protocolo del HL7.</w:t>
      </w:r>
    </w:p>
    <w:p w:rsidR="00880F98" w:rsidRPr="00970F46" w:rsidRDefault="00880F98" w:rsidP="00970F46">
      <w:pPr>
        <w:spacing w:after="0" w:line="240" w:lineRule="auto"/>
        <w:jc w:val="both"/>
        <w:rPr>
          <w:rFonts w:ascii="Arial" w:hAnsi="Arial" w:cs="Arial"/>
        </w:rPr>
      </w:pPr>
      <w:r w:rsidRPr="00970F46">
        <w:rPr>
          <w:rFonts w:ascii="Arial" w:hAnsi="Arial" w:cs="Arial"/>
        </w:rPr>
        <w:t>Prueba final en sitio. Solo se realizará una vez cubiertos los puntos anteriores, 72 horas antes hábiles.</w:t>
      </w:r>
    </w:p>
    <w:p w:rsidR="00880F98" w:rsidRPr="00970F46" w:rsidRDefault="00880F98" w:rsidP="00970F46">
      <w:pPr>
        <w:spacing w:after="0" w:line="240" w:lineRule="auto"/>
        <w:jc w:val="both"/>
        <w:rPr>
          <w:rFonts w:ascii="Arial" w:hAnsi="Arial" w:cs="Arial"/>
        </w:rPr>
      </w:pPr>
    </w:p>
    <w:p w:rsidR="00880F98" w:rsidRPr="00970F46" w:rsidRDefault="00880F98" w:rsidP="00970F46">
      <w:pPr>
        <w:spacing w:after="0" w:line="240" w:lineRule="auto"/>
        <w:jc w:val="both"/>
        <w:rPr>
          <w:rFonts w:ascii="Arial" w:hAnsi="Arial" w:cs="Arial"/>
        </w:rPr>
      </w:pPr>
    </w:p>
    <w:p w:rsidR="00880F98" w:rsidRPr="00606D3C" w:rsidRDefault="00880F98" w:rsidP="00970F46">
      <w:pPr>
        <w:spacing w:after="0" w:line="240" w:lineRule="auto"/>
        <w:jc w:val="both"/>
        <w:rPr>
          <w:rFonts w:ascii="Arial" w:hAnsi="Arial" w:cs="Arial"/>
          <w:b/>
        </w:rPr>
      </w:pPr>
      <w:r w:rsidRPr="00606D3C">
        <w:rPr>
          <w:rFonts w:ascii="Arial" w:hAnsi="Arial" w:cs="Arial"/>
          <w:b/>
        </w:rPr>
        <w:t>Generales</w:t>
      </w:r>
    </w:p>
    <w:p w:rsidR="00880F98" w:rsidRDefault="00880F98" w:rsidP="00970F46">
      <w:pPr>
        <w:spacing w:after="0" w:line="240" w:lineRule="auto"/>
        <w:jc w:val="both"/>
        <w:rPr>
          <w:rFonts w:ascii="Arial" w:hAnsi="Arial" w:cs="Arial"/>
        </w:rPr>
      </w:pPr>
      <w:r w:rsidRPr="00970F46">
        <w:rPr>
          <w:rFonts w:ascii="Arial" w:hAnsi="Arial" w:cs="Arial"/>
        </w:rPr>
        <w:t>En el caso de que se requiera alguna determinación no señalada en el Anexo 1 (de aplicación entre 5 y 10 años tras el arranque) para los pacientes del HRAEV, el responsable de laboratorio en el HRAEV se coordinará con el laboratorio proveedor para realizar la determinación en particular y esta se cargará en la partida correspondiente.</w:t>
      </w:r>
    </w:p>
    <w:p w:rsidR="00606D3C" w:rsidRPr="00970F46" w:rsidRDefault="00606D3C" w:rsidP="00970F46">
      <w:pPr>
        <w:spacing w:after="0" w:line="240" w:lineRule="auto"/>
        <w:jc w:val="both"/>
        <w:rPr>
          <w:rFonts w:ascii="Arial" w:hAnsi="Arial" w:cs="Arial"/>
        </w:rPr>
      </w:pPr>
    </w:p>
    <w:p w:rsidR="00880F98" w:rsidRDefault="00880F98" w:rsidP="00970F46">
      <w:pPr>
        <w:spacing w:after="0" w:line="240" w:lineRule="auto"/>
        <w:jc w:val="both"/>
        <w:rPr>
          <w:rFonts w:ascii="Arial" w:hAnsi="Arial" w:cs="Arial"/>
        </w:rPr>
      </w:pPr>
      <w:r w:rsidRPr="00970F46">
        <w:rPr>
          <w:rFonts w:ascii="Arial" w:hAnsi="Arial" w:cs="Arial"/>
        </w:rPr>
        <w:t>Falla en los equipos del laboratorio proveedor instalados en el HRAEV: el gasómetro, el equipo de coagulación, el contador celular, y los marcadores cardiacos deberán reemplazarse en un plazo no mayor de 24 horas.</w:t>
      </w:r>
    </w:p>
    <w:p w:rsidR="00606D3C" w:rsidRPr="00970F46" w:rsidRDefault="00606D3C" w:rsidP="00970F46">
      <w:pPr>
        <w:spacing w:after="0" w:line="240" w:lineRule="auto"/>
        <w:jc w:val="both"/>
        <w:rPr>
          <w:rFonts w:ascii="Arial" w:hAnsi="Arial" w:cs="Arial"/>
        </w:rPr>
      </w:pPr>
    </w:p>
    <w:p w:rsidR="00880F98" w:rsidRPr="00606D3C" w:rsidRDefault="00880F98" w:rsidP="00970F46">
      <w:pPr>
        <w:spacing w:after="0" w:line="240" w:lineRule="auto"/>
        <w:jc w:val="both"/>
        <w:rPr>
          <w:rFonts w:ascii="Arial" w:hAnsi="Arial" w:cs="Arial"/>
          <w:b/>
        </w:rPr>
      </w:pPr>
      <w:r w:rsidRPr="00606D3C">
        <w:rPr>
          <w:rFonts w:ascii="Arial" w:hAnsi="Arial" w:cs="Arial"/>
          <w:b/>
        </w:rPr>
        <w:t>Mantenimiento preventivo y correctivo:</w:t>
      </w:r>
    </w:p>
    <w:p w:rsidR="00880F98" w:rsidRDefault="00880F98" w:rsidP="00970F46">
      <w:pPr>
        <w:spacing w:after="0" w:line="240" w:lineRule="auto"/>
        <w:jc w:val="both"/>
        <w:rPr>
          <w:rFonts w:ascii="Arial" w:hAnsi="Arial" w:cs="Arial"/>
        </w:rPr>
      </w:pPr>
      <w:r w:rsidRPr="00970F46">
        <w:rPr>
          <w:rFonts w:ascii="Arial" w:hAnsi="Arial" w:cs="Arial"/>
        </w:rPr>
        <w:t>El laboratorio proveedor será responsable del mantenimiento preventivo y correctivo de sus equipos instalados en el HRAEV.</w:t>
      </w:r>
    </w:p>
    <w:p w:rsidR="00606D3C" w:rsidRPr="00970F46" w:rsidRDefault="00606D3C" w:rsidP="00970F46">
      <w:pPr>
        <w:spacing w:after="0" w:line="240" w:lineRule="auto"/>
        <w:jc w:val="both"/>
        <w:rPr>
          <w:rFonts w:ascii="Arial" w:hAnsi="Arial" w:cs="Arial"/>
        </w:rPr>
      </w:pPr>
    </w:p>
    <w:p w:rsidR="00880F98" w:rsidRDefault="00880F98" w:rsidP="00970F46">
      <w:pPr>
        <w:spacing w:after="0" w:line="240" w:lineRule="auto"/>
        <w:jc w:val="both"/>
        <w:rPr>
          <w:rFonts w:ascii="Arial" w:hAnsi="Arial" w:cs="Arial"/>
        </w:rPr>
      </w:pPr>
      <w:r w:rsidRPr="00970F46">
        <w:rPr>
          <w:rFonts w:ascii="Arial" w:hAnsi="Arial" w:cs="Arial"/>
        </w:rPr>
        <w:t>Laboratorios alternativos: el laboratorio proveedor deberá tener por lo menos dos laboratorios alternativos para en el caso de falla en sus equipos y será responsable del envió de las muestras a los laboratorios alternos así como de recabar sus resultados. Sin costo adicional por ningún concepto a los precios adjudicados</w:t>
      </w:r>
      <w:r w:rsidR="00606D3C">
        <w:rPr>
          <w:rFonts w:ascii="Arial" w:hAnsi="Arial" w:cs="Arial"/>
        </w:rPr>
        <w:t>.</w:t>
      </w:r>
    </w:p>
    <w:p w:rsidR="00606D3C" w:rsidRPr="00970F46" w:rsidRDefault="00606D3C" w:rsidP="00970F46">
      <w:pPr>
        <w:spacing w:after="0" w:line="240" w:lineRule="auto"/>
        <w:jc w:val="both"/>
        <w:rPr>
          <w:rFonts w:ascii="Arial" w:hAnsi="Arial" w:cs="Arial"/>
        </w:rPr>
      </w:pPr>
    </w:p>
    <w:p w:rsidR="00880F98" w:rsidRDefault="00880F98" w:rsidP="00970F46">
      <w:pPr>
        <w:spacing w:after="0" w:line="240" w:lineRule="auto"/>
        <w:jc w:val="both"/>
        <w:rPr>
          <w:rFonts w:ascii="Arial" w:hAnsi="Arial" w:cs="Arial"/>
        </w:rPr>
      </w:pPr>
      <w:r w:rsidRPr="00970F46">
        <w:rPr>
          <w:rFonts w:ascii="Arial" w:hAnsi="Arial" w:cs="Arial"/>
        </w:rPr>
        <w:t>Ausencia de personal: el laboratorio proveedor se compromete a tener siempre personal suficiente para la toma y procesamiento de las muestras y en caso de inasistencia de su personal deberá disponer de personal alternativo con las mismas características, que el establecido anteriormente en un lapso menor a dos horas.</w:t>
      </w:r>
    </w:p>
    <w:p w:rsidR="00606D3C" w:rsidRPr="00970F46" w:rsidRDefault="00606D3C" w:rsidP="00970F46">
      <w:pPr>
        <w:spacing w:after="0" w:line="240" w:lineRule="auto"/>
        <w:jc w:val="both"/>
        <w:rPr>
          <w:rFonts w:ascii="Arial" w:hAnsi="Arial" w:cs="Arial"/>
        </w:rPr>
      </w:pPr>
    </w:p>
    <w:p w:rsidR="00880F98" w:rsidRDefault="00880F98" w:rsidP="00970F46">
      <w:pPr>
        <w:spacing w:after="0" w:line="240" w:lineRule="auto"/>
        <w:jc w:val="both"/>
        <w:rPr>
          <w:rFonts w:ascii="Arial" w:hAnsi="Arial" w:cs="Arial"/>
        </w:rPr>
      </w:pPr>
      <w:r w:rsidRPr="00970F46">
        <w:rPr>
          <w:rFonts w:ascii="Arial" w:hAnsi="Arial" w:cs="Arial"/>
        </w:rPr>
        <w:t>Es indispensable que el proveedor disponga de una línea telefónica destinada a atender fallas y solicitudes.</w:t>
      </w:r>
    </w:p>
    <w:p w:rsidR="00606D3C" w:rsidRPr="00970F46" w:rsidRDefault="00606D3C" w:rsidP="00970F46">
      <w:pPr>
        <w:spacing w:after="0" w:line="240" w:lineRule="auto"/>
        <w:jc w:val="both"/>
        <w:rPr>
          <w:rFonts w:ascii="Arial" w:hAnsi="Arial" w:cs="Arial"/>
        </w:rPr>
      </w:pPr>
    </w:p>
    <w:p w:rsidR="00880F98" w:rsidRPr="00970F46" w:rsidRDefault="00880F98" w:rsidP="00970F46">
      <w:pPr>
        <w:spacing w:after="0" w:line="240" w:lineRule="auto"/>
        <w:jc w:val="both"/>
        <w:rPr>
          <w:rFonts w:ascii="Arial" w:hAnsi="Arial" w:cs="Arial"/>
        </w:rPr>
      </w:pPr>
      <w:r w:rsidRPr="00970F46">
        <w:rPr>
          <w:rFonts w:ascii="Arial" w:hAnsi="Arial" w:cs="Arial"/>
        </w:rPr>
        <w:t>El laboratorio proveedor deberá contar con el personal que realice las labores de limpieza específicamente para el área de laboratorio, preferentemente con experiencia en hospitales, clínicas, laboratorios, etc.</w:t>
      </w:r>
    </w:p>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jc w:val="center"/>
        <w:rPr>
          <w:rFonts w:ascii="Arial" w:hAnsi="Arial" w:cs="Arial"/>
          <w:b/>
          <w:sz w:val="20"/>
          <w:szCs w:val="20"/>
        </w:rPr>
      </w:pPr>
      <w:r w:rsidRPr="00970F46">
        <w:rPr>
          <w:rFonts w:ascii="Arial" w:hAnsi="Arial" w:cs="Arial"/>
          <w:b/>
          <w:sz w:val="20"/>
          <w:szCs w:val="20"/>
        </w:rPr>
        <w:t>HOSPITAL REGIONAL DE ALTA ESPECIALIDAD DE CIUDAD VICTORIA “BICENTENARIO 2010”</w:t>
      </w:r>
    </w:p>
    <w:p w:rsidR="00880F98" w:rsidRPr="00970F46" w:rsidRDefault="00880F98" w:rsidP="00970F46">
      <w:pPr>
        <w:spacing w:after="0" w:line="240" w:lineRule="auto"/>
        <w:jc w:val="center"/>
        <w:rPr>
          <w:rFonts w:ascii="Arial" w:hAnsi="Arial" w:cs="Arial"/>
          <w:b/>
          <w:sz w:val="20"/>
          <w:szCs w:val="20"/>
        </w:rPr>
      </w:pPr>
      <w:r w:rsidRPr="00970F46">
        <w:rPr>
          <w:rFonts w:ascii="Arial" w:hAnsi="Arial" w:cs="Arial"/>
          <w:b/>
          <w:sz w:val="20"/>
          <w:szCs w:val="20"/>
        </w:rPr>
        <w:t>CARTERA DE SERVICIOS DEL LABORATORIO CLÍNICO.</w:t>
      </w:r>
    </w:p>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rPr>
          <w:rFonts w:ascii="Arial" w:hAnsi="Arial" w:cs="Arial"/>
        </w:rPr>
      </w:pPr>
    </w:p>
    <w:tbl>
      <w:tblPr>
        <w:tblW w:w="8921" w:type="dxa"/>
        <w:tblInd w:w="57" w:type="dxa"/>
        <w:tblLayout w:type="fixed"/>
        <w:tblCellMar>
          <w:left w:w="70" w:type="dxa"/>
          <w:right w:w="70" w:type="dxa"/>
        </w:tblCellMar>
        <w:tblLook w:val="04A0" w:firstRow="1" w:lastRow="0" w:firstColumn="1" w:lastColumn="0" w:noHBand="0" w:noVBand="1"/>
      </w:tblPr>
      <w:tblGrid>
        <w:gridCol w:w="1006"/>
        <w:gridCol w:w="1288"/>
        <w:gridCol w:w="1557"/>
        <w:gridCol w:w="3273"/>
        <w:gridCol w:w="878"/>
        <w:gridCol w:w="919"/>
      </w:tblGrid>
      <w:tr w:rsidR="00880F98" w:rsidRPr="00970F46" w:rsidTr="00880F98">
        <w:trPr>
          <w:trHeight w:val="510"/>
        </w:trPr>
        <w:tc>
          <w:tcPr>
            <w:tcW w:w="1006" w:type="dxa"/>
            <w:vMerge w:val="restart"/>
            <w:tcBorders>
              <w:top w:val="single" w:sz="8" w:space="0" w:color="000000"/>
              <w:left w:val="single" w:sz="8" w:space="0" w:color="000000"/>
              <w:bottom w:val="nil"/>
              <w:right w:val="single" w:sz="8" w:space="0" w:color="000000"/>
            </w:tcBorders>
            <w:shd w:val="clear" w:color="auto" w:fill="FFFFFF" w:themeFill="background1"/>
            <w:vAlign w:val="center"/>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CONSECUTIVO</w:t>
            </w:r>
          </w:p>
        </w:tc>
        <w:tc>
          <w:tcPr>
            <w:tcW w:w="1288" w:type="dxa"/>
            <w:vMerge w:val="restart"/>
            <w:tcBorders>
              <w:top w:val="single" w:sz="8" w:space="0" w:color="000000"/>
              <w:left w:val="single" w:sz="8" w:space="0" w:color="000000"/>
              <w:bottom w:val="nil"/>
              <w:right w:val="single" w:sz="8" w:space="0" w:color="000000"/>
            </w:tcBorders>
            <w:shd w:val="clear" w:color="auto" w:fill="FFFFFF" w:themeFill="background1"/>
            <w:vAlign w:val="center"/>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TIPO DE ANÁLISIS</w:t>
            </w:r>
          </w:p>
        </w:tc>
        <w:tc>
          <w:tcPr>
            <w:tcW w:w="1557" w:type="dxa"/>
            <w:vMerge w:val="restart"/>
            <w:tcBorders>
              <w:top w:val="single" w:sz="8" w:space="0" w:color="000000"/>
              <w:left w:val="single" w:sz="8" w:space="0" w:color="000000"/>
              <w:bottom w:val="nil"/>
              <w:right w:val="single" w:sz="8" w:space="0" w:color="000000"/>
            </w:tcBorders>
            <w:shd w:val="clear" w:color="auto" w:fill="FFFFFF" w:themeFill="background1"/>
            <w:vAlign w:val="center"/>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DETERMINACIÓN GRUPAL</w:t>
            </w:r>
          </w:p>
        </w:tc>
        <w:tc>
          <w:tcPr>
            <w:tcW w:w="3273" w:type="dxa"/>
            <w:vMerge w:val="restart"/>
            <w:tcBorders>
              <w:top w:val="single" w:sz="8" w:space="0" w:color="000000"/>
              <w:left w:val="single" w:sz="8" w:space="0" w:color="000000"/>
              <w:bottom w:val="nil"/>
              <w:right w:val="single" w:sz="8" w:space="0" w:color="auto"/>
            </w:tcBorders>
            <w:shd w:val="clear" w:color="auto" w:fill="FFFFFF" w:themeFill="background1"/>
            <w:vAlign w:val="center"/>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DETERMINACIÓN INDIVIDUAL</w:t>
            </w:r>
          </w:p>
        </w:tc>
        <w:tc>
          <w:tcPr>
            <w:tcW w:w="1797" w:type="dxa"/>
            <w:gridSpan w:val="2"/>
            <w:tcBorders>
              <w:top w:val="single" w:sz="8" w:space="0" w:color="auto"/>
              <w:left w:val="nil"/>
              <w:bottom w:val="nil"/>
              <w:right w:val="single" w:sz="8" w:space="0" w:color="000000"/>
            </w:tcBorders>
            <w:shd w:val="clear" w:color="auto" w:fill="FFFFFF" w:themeFill="background1"/>
            <w:noWrap/>
            <w:vAlign w:val="center"/>
            <w:hideMark/>
          </w:tcPr>
          <w:p w:rsidR="00880F98" w:rsidRPr="00970F46" w:rsidRDefault="00880F98" w:rsidP="00606D3C">
            <w:pPr>
              <w:spacing w:after="0" w:line="240" w:lineRule="auto"/>
              <w:jc w:val="center"/>
              <w:rPr>
                <w:rFonts w:ascii="Arial" w:hAnsi="Arial" w:cs="Arial"/>
                <w:b/>
              </w:rPr>
            </w:pPr>
            <w:r w:rsidRPr="00970F46">
              <w:rPr>
                <w:rFonts w:ascii="Arial" w:hAnsi="Arial" w:cs="Arial"/>
                <w:b/>
              </w:rPr>
              <w:t>Consumo</w:t>
            </w:r>
            <w:r w:rsidR="00606D3C">
              <w:rPr>
                <w:rFonts w:ascii="Arial" w:hAnsi="Arial" w:cs="Arial"/>
                <w:b/>
              </w:rPr>
              <w:t xml:space="preserve"> abril-diciembre</w:t>
            </w:r>
          </w:p>
        </w:tc>
      </w:tr>
      <w:tr w:rsidR="00880F98" w:rsidRPr="00970F46" w:rsidTr="00880F98">
        <w:trPr>
          <w:trHeight w:val="585"/>
        </w:trPr>
        <w:tc>
          <w:tcPr>
            <w:tcW w:w="1006" w:type="dxa"/>
            <w:vMerge/>
            <w:tcBorders>
              <w:top w:val="single" w:sz="8" w:space="0" w:color="000000"/>
              <w:left w:val="single" w:sz="8" w:space="0" w:color="000000"/>
              <w:bottom w:val="nil"/>
              <w:right w:val="single" w:sz="8" w:space="0" w:color="000000"/>
            </w:tcBorders>
            <w:shd w:val="clear" w:color="auto" w:fill="FF0000"/>
            <w:vAlign w:val="center"/>
            <w:hideMark/>
          </w:tcPr>
          <w:p w:rsidR="00880F98" w:rsidRPr="00970F46" w:rsidRDefault="00880F98" w:rsidP="00970F46">
            <w:pPr>
              <w:spacing w:after="0" w:line="240" w:lineRule="auto"/>
              <w:jc w:val="center"/>
              <w:rPr>
                <w:rFonts w:ascii="Arial" w:hAnsi="Arial" w:cs="Arial"/>
                <w:b/>
              </w:rPr>
            </w:pPr>
          </w:p>
        </w:tc>
        <w:tc>
          <w:tcPr>
            <w:tcW w:w="1288" w:type="dxa"/>
            <w:vMerge/>
            <w:tcBorders>
              <w:top w:val="single" w:sz="8" w:space="0" w:color="000000"/>
              <w:left w:val="single" w:sz="8" w:space="0" w:color="000000"/>
              <w:bottom w:val="nil"/>
              <w:right w:val="single" w:sz="8" w:space="0" w:color="000000"/>
            </w:tcBorders>
            <w:vAlign w:val="center"/>
            <w:hideMark/>
          </w:tcPr>
          <w:p w:rsidR="00880F98" w:rsidRPr="00970F46" w:rsidRDefault="00880F98" w:rsidP="00970F46">
            <w:pPr>
              <w:spacing w:after="0" w:line="240" w:lineRule="auto"/>
              <w:rPr>
                <w:rFonts w:ascii="Arial" w:hAnsi="Arial" w:cs="Arial"/>
              </w:rPr>
            </w:pPr>
          </w:p>
        </w:tc>
        <w:tc>
          <w:tcPr>
            <w:tcW w:w="1557" w:type="dxa"/>
            <w:vMerge/>
            <w:tcBorders>
              <w:top w:val="single" w:sz="8" w:space="0" w:color="000000"/>
              <w:left w:val="single" w:sz="8" w:space="0" w:color="000000"/>
              <w:bottom w:val="nil"/>
              <w:right w:val="single" w:sz="8" w:space="0" w:color="000000"/>
            </w:tcBorders>
            <w:vAlign w:val="center"/>
            <w:hideMark/>
          </w:tcPr>
          <w:p w:rsidR="00880F98" w:rsidRPr="00970F46" w:rsidRDefault="00880F98" w:rsidP="00970F46">
            <w:pPr>
              <w:spacing w:after="0" w:line="240" w:lineRule="auto"/>
              <w:rPr>
                <w:rFonts w:ascii="Arial" w:hAnsi="Arial" w:cs="Arial"/>
              </w:rPr>
            </w:pPr>
          </w:p>
        </w:tc>
        <w:tc>
          <w:tcPr>
            <w:tcW w:w="3273" w:type="dxa"/>
            <w:vMerge/>
            <w:tcBorders>
              <w:top w:val="single" w:sz="8" w:space="0" w:color="000000"/>
              <w:left w:val="single" w:sz="8" w:space="0" w:color="000000"/>
              <w:bottom w:val="nil"/>
              <w:right w:val="single" w:sz="8" w:space="0" w:color="auto"/>
            </w:tcBorders>
            <w:vAlign w:val="center"/>
            <w:hideMark/>
          </w:tcPr>
          <w:p w:rsidR="00880F98" w:rsidRPr="00970F46" w:rsidRDefault="00880F98" w:rsidP="00970F46">
            <w:pPr>
              <w:spacing w:after="0" w:line="240" w:lineRule="auto"/>
              <w:rPr>
                <w:rFonts w:ascii="Arial" w:hAnsi="Arial" w:cs="Arial"/>
              </w:rPr>
            </w:pPr>
          </w:p>
        </w:tc>
        <w:tc>
          <w:tcPr>
            <w:tcW w:w="1797" w:type="dxa"/>
            <w:gridSpan w:val="2"/>
            <w:tcBorders>
              <w:top w:val="nil"/>
              <w:left w:val="nil"/>
              <w:bottom w:val="nil"/>
              <w:right w:val="single" w:sz="8" w:space="0" w:color="000000"/>
            </w:tcBorders>
            <w:shd w:val="clear" w:color="auto" w:fill="FFFFFF" w:themeFill="background1"/>
            <w:noWrap/>
            <w:vAlign w:val="center"/>
            <w:hideMark/>
          </w:tcPr>
          <w:p w:rsidR="00880F98" w:rsidRPr="00606D3C" w:rsidRDefault="00880F98" w:rsidP="00970F46">
            <w:pPr>
              <w:spacing w:after="0" w:line="240" w:lineRule="auto"/>
              <w:jc w:val="center"/>
              <w:rPr>
                <w:rFonts w:ascii="Arial" w:hAnsi="Arial" w:cs="Arial"/>
                <w:b/>
              </w:rPr>
            </w:pPr>
            <w:r w:rsidRPr="00606D3C">
              <w:rPr>
                <w:rFonts w:ascii="Arial" w:hAnsi="Arial" w:cs="Arial"/>
                <w:b/>
              </w:rPr>
              <w:t>2019</w:t>
            </w:r>
          </w:p>
        </w:tc>
      </w:tr>
      <w:tr w:rsidR="00880F98" w:rsidRPr="00970F46" w:rsidTr="00880F98">
        <w:trPr>
          <w:trHeight w:val="330"/>
        </w:trPr>
        <w:tc>
          <w:tcPr>
            <w:tcW w:w="1006" w:type="dxa"/>
            <w:tcBorders>
              <w:top w:val="single" w:sz="8" w:space="0" w:color="auto"/>
              <w:left w:val="single" w:sz="8" w:space="0" w:color="auto"/>
              <w:bottom w:val="single" w:sz="8" w:space="0" w:color="auto"/>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b/>
              </w:rPr>
            </w:pPr>
          </w:p>
        </w:tc>
        <w:tc>
          <w:tcPr>
            <w:tcW w:w="6118" w:type="dxa"/>
            <w:gridSpan w:val="3"/>
            <w:tcBorders>
              <w:top w:val="single" w:sz="8" w:space="0" w:color="auto"/>
              <w:left w:val="nil"/>
              <w:bottom w:val="single" w:sz="8" w:space="0" w:color="auto"/>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QUÍMICA CLÍNICA</w:t>
            </w:r>
          </w:p>
        </w:tc>
        <w:tc>
          <w:tcPr>
            <w:tcW w:w="878" w:type="dxa"/>
            <w:tcBorders>
              <w:top w:val="single" w:sz="8" w:space="0" w:color="auto"/>
              <w:left w:val="single" w:sz="4" w:space="0" w:color="auto"/>
              <w:bottom w:val="single" w:sz="8" w:space="0" w:color="auto"/>
              <w:right w:val="single" w:sz="4" w:space="0" w:color="auto"/>
            </w:tcBorders>
            <w:shd w:val="clear" w:color="auto" w:fill="B8CCE4" w:themeFill="accent1" w:themeFillTint="66"/>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Mínimo</w:t>
            </w:r>
          </w:p>
        </w:tc>
        <w:tc>
          <w:tcPr>
            <w:tcW w:w="919" w:type="dxa"/>
            <w:tcBorders>
              <w:top w:val="single" w:sz="8" w:space="0" w:color="auto"/>
              <w:left w:val="nil"/>
              <w:bottom w:val="single" w:sz="8" w:space="0" w:color="auto"/>
              <w:right w:val="single" w:sz="8" w:space="0" w:color="auto"/>
            </w:tcBorders>
            <w:shd w:val="clear" w:color="auto" w:fill="B8CCE4" w:themeFill="accent1" w:themeFillTint="66"/>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Máximo</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Química  Sanguínea</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Glucosa</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3447</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8619</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Urea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3447</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8619</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Creatinina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3447</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8619</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Ácido úrico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3447</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8619</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Pruebas de Función Hepática</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1.2.1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Albúmina</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1499</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3748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1.2.2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Bilirrubinas Neonatales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1499</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3748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1.2.3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Bilirrubina Directa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1499</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3748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1.2.4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Bilirrubina Indirecta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1499</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3748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1.2.5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Bilirrubinas totales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1499</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3748</w:t>
            </w:r>
          </w:p>
        </w:tc>
      </w:tr>
      <w:tr w:rsidR="00880F98" w:rsidRPr="00970F46" w:rsidTr="00880F98">
        <w:trPr>
          <w:trHeight w:val="262"/>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1.2.6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Deshidrogenasa láctica (DHL)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1499</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3748</w:t>
            </w:r>
          </w:p>
        </w:tc>
      </w:tr>
      <w:tr w:rsidR="00880F98" w:rsidRPr="00970F46" w:rsidTr="00880F98">
        <w:trPr>
          <w:trHeight w:val="2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1.2.7</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Fosfatasa alcalina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1499</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3748</w:t>
            </w:r>
          </w:p>
        </w:tc>
      </w:tr>
      <w:tr w:rsidR="00880F98" w:rsidRPr="00970F46" w:rsidTr="00880F98">
        <w:trPr>
          <w:trHeight w:val="214"/>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1.2.8</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Gamma Glutamil Transpeptidasa (GGT)</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1499</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3748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1.2.9</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Proteínas Totales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1499</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3748</w:t>
            </w:r>
          </w:p>
        </w:tc>
      </w:tr>
      <w:tr w:rsidR="00880F98" w:rsidRPr="00970F46" w:rsidTr="00880F98">
        <w:trPr>
          <w:trHeight w:val="264"/>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1.2.10</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Transaminasa glutámicooxalacética (TGO)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1499</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3748</w:t>
            </w:r>
          </w:p>
        </w:tc>
      </w:tr>
      <w:tr w:rsidR="00880F98" w:rsidRPr="00970F46" w:rsidTr="00880F98">
        <w:trPr>
          <w:trHeight w:val="222"/>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1.2.11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Transaminasa glutamicopiruvica (TGP)</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1499</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3748</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Enzimas Cardiacas</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1.3.1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CPK-MB</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168</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218</w:t>
            </w:r>
          </w:p>
        </w:tc>
      </w:tr>
      <w:tr w:rsidR="00880F98" w:rsidRPr="00970F46" w:rsidTr="00880F98">
        <w:trPr>
          <w:trHeight w:val="226"/>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1.3.2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Creatina fosfoquinasa (CPK)</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218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1.3.3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Mioglobina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218</w:t>
            </w:r>
          </w:p>
        </w:tc>
      </w:tr>
      <w:tr w:rsidR="00880F98" w:rsidRPr="00970F46" w:rsidTr="00880F98">
        <w:trPr>
          <w:trHeight w:val="283"/>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1.3.4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Dimero D cuantificado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33</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Metabolismo de Glucosa</w:t>
            </w:r>
          </w:p>
        </w:tc>
      </w:tr>
      <w:tr w:rsidR="00880F98" w:rsidRPr="00970F46" w:rsidTr="00880F98">
        <w:trPr>
          <w:trHeight w:val="246"/>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1.4.1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Curva de Tolerancia a la Glucosa de 2 hr</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31</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40</w:t>
            </w:r>
          </w:p>
        </w:tc>
      </w:tr>
      <w:tr w:rsidR="00880F98" w:rsidRPr="00970F46" w:rsidTr="00880F98">
        <w:trPr>
          <w:trHeight w:val="216"/>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1.4.2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Curva de Tolerancia a la Glucosa de 3 hr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25</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35</w:t>
            </w:r>
          </w:p>
        </w:tc>
      </w:tr>
      <w:tr w:rsidR="00880F98" w:rsidRPr="00970F46" w:rsidTr="00880F98">
        <w:trPr>
          <w:trHeight w:val="262"/>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1.4.3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Curva de Tolerancia a la Glucosa de 5 hr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252"/>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1.4.4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Glucosa Pospandrial 1 hr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41</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1.4.5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Glucosa Pospandrial 2 hr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31</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40</w:t>
            </w:r>
          </w:p>
        </w:tc>
      </w:tr>
      <w:tr w:rsidR="00880F98" w:rsidRPr="00970F46" w:rsidTr="00880F98">
        <w:trPr>
          <w:trHeight w:val="318"/>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1.4.6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Hemoglobina Glucosilada fracción A1c</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194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486</w:t>
            </w:r>
          </w:p>
        </w:tc>
      </w:tr>
      <w:tr w:rsidR="00880F98" w:rsidRPr="00970F46" w:rsidTr="00880F98">
        <w:trPr>
          <w:trHeight w:val="348"/>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1.4.7</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Curva de Insulina de 3 horas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w:t>
            </w:r>
          </w:p>
        </w:tc>
      </w:tr>
      <w:tr w:rsidR="00880F98" w:rsidRPr="00970F46" w:rsidTr="00880F98">
        <w:trPr>
          <w:trHeight w:val="254"/>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1.4.8</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Curva de Insulina de 5 horas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Depuraciones</w:t>
            </w:r>
          </w:p>
        </w:tc>
      </w:tr>
      <w:tr w:rsidR="00880F98" w:rsidRPr="00970F46" w:rsidTr="00880F98">
        <w:trPr>
          <w:trHeight w:val="234"/>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1.5.1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Depuración de creatinina</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68.8</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172</w:t>
            </w:r>
          </w:p>
        </w:tc>
      </w:tr>
      <w:tr w:rsidR="00880F98" w:rsidRPr="00970F46" w:rsidTr="00880F98">
        <w:trPr>
          <w:trHeight w:val="252"/>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1.5.2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Nitrógeno uréico en orina 24 hr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17</w:t>
            </w:r>
          </w:p>
        </w:tc>
      </w:tr>
      <w:tr w:rsidR="00880F98" w:rsidRPr="00970F46" w:rsidTr="00880F98">
        <w:trPr>
          <w:trHeight w:val="256"/>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1.5.3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Ácido úrico en orina 24 hr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1.5.4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Proteínas en orina 24 hr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103</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Perfil de lípidos</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1.6.1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Colesterol</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442</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1105</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1.6.2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Colesterol de Alta Densidad (HDL)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405.6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1014</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1.6.3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Colesterol de baja Densidad (LDL)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396.4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991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1.6.4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Triglicéridos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448.4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1121</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1.7</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Electrolitos Séricos</w:t>
            </w:r>
          </w:p>
        </w:tc>
      </w:tr>
      <w:tr w:rsidR="00880F98" w:rsidRPr="00970F46" w:rsidTr="00880F98">
        <w:trPr>
          <w:trHeight w:val="34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1.7.1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Calcio sérico (Ca) </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1102</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5086</w:t>
            </w:r>
          </w:p>
        </w:tc>
      </w:tr>
      <w:tr w:rsidR="00880F98" w:rsidRPr="00970F46" w:rsidTr="00880F98">
        <w:trPr>
          <w:trHeight w:val="26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1.7.2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Cloro sérico (Cl)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1102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6776</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1.7.3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Fósforo sérico (P)</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1551</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2878</w:t>
            </w:r>
          </w:p>
        </w:tc>
      </w:tr>
      <w:tr w:rsidR="00880F98" w:rsidRPr="00970F46" w:rsidTr="00880F98">
        <w:trPr>
          <w:trHeight w:val="226"/>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1.7.4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Magnesio sérico (Mg)</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1947</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4869</w:t>
            </w:r>
          </w:p>
        </w:tc>
      </w:tr>
      <w:tr w:rsidR="00880F98" w:rsidRPr="00970F46" w:rsidTr="00880F98">
        <w:trPr>
          <w:trHeight w:val="244"/>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1.7.5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Potasio sérico (K)</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2732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6832</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1.7.6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Sodio sérico (Na)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2732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6832</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1.8</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Ácidos</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1.8.1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Ácido 5 hidroxiindolacético</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1.8.2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Ácido Láctico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1.8.3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Ácido homovanílico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214"/>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1.8.4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Ácido Vinil Mandélico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1.9</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Apolipoproteínas</w:t>
            </w:r>
          </w:p>
        </w:tc>
      </w:tr>
      <w:tr w:rsidR="00880F98" w:rsidRPr="00970F46" w:rsidTr="00880F98">
        <w:trPr>
          <w:trHeight w:val="194"/>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1.9.1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Apolipoproteínas A-1</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4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1.9.2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Apolipoproteínas B</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Electrofóresis</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1.10.1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Electroforesis de Inmunoglobulinas</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1.10.2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Electroforesis de Proteínas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34</w:t>
            </w:r>
          </w:p>
        </w:tc>
      </w:tr>
      <w:tr w:rsidR="00880F98" w:rsidRPr="00970F46" w:rsidTr="00880F98">
        <w:trPr>
          <w:trHeight w:val="262"/>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1.10.3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Electroforesis de Hemoglobina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Citoquímica de Líquidos</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Citoquímica de Líquido Cefalorraquideo (LCR)</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36.8</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92</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Citoquímica de líquido de ascitis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29</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Citoquímica de líquido de derrame pericárdico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241"/>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Citoquímica de líquido pleural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23</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Citoquímico de líquido de diálisis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212"/>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Citoquímico de líquido Sinovial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298"/>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1.11.7</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Busqueda de blastos en LCR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Vitaminas</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1.12.1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Vitamina B6</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1.12.2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Acido Fólico (folatos)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1.12.3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Vitamina B12</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22.4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56</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1.12.4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Yodo Proteico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Bioquímicas</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Amonio en Sangre</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34.8</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87</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Bicarbonato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Peptido C</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58"/>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Proteína Bence - Jones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Somatomedina C</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Troponina Cardíaca I</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1.13.7</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Troponina Cardíaca T</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21</w:t>
            </w:r>
          </w:p>
        </w:tc>
      </w:tr>
      <w:tr w:rsidR="00880F98" w:rsidRPr="00970F46" w:rsidTr="00880F98">
        <w:trPr>
          <w:trHeight w:val="292"/>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1.13.8</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Adenosindeaminasa en LCR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1.13.9</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Adenosindeaminasa en Liq. Pleural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332"/>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1.13.10</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Adenosindeaminasa en Suero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2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1.13.11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Bandas Oligoclonales en LCR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256"/>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1.13.12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Beta 2 Microglobulina en Suero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22.4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56</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1.13.13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Cistatina C</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1.13.14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Colinesterasa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1.13.15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Homocisteína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1.13.16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Lactato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1.13.17</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Peptido Natriurético BNP</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226"/>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1.13.18</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Prealbúmina (Transtiretina)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42</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1.13.19</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Procalcitonina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204.4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511</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1.13.20</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Aldolasa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1.13.21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Renina en Plasma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w:t>
            </w:r>
          </w:p>
        </w:tc>
      </w:tr>
      <w:tr w:rsidR="00880F98" w:rsidRPr="00970F46" w:rsidTr="00880F98">
        <w:trPr>
          <w:trHeight w:val="258"/>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1.13.22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Productos Líticos de Fibrina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00"/>
        </w:trPr>
        <w:tc>
          <w:tcPr>
            <w:tcW w:w="1006" w:type="dxa"/>
            <w:tcBorders>
              <w:top w:val="nil"/>
              <w:left w:val="single" w:sz="4" w:space="0" w:color="000000"/>
              <w:bottom w:val="nil"/>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1.14</w:t>
            </w:r>
          </w:p>
        </w:tc>
        <w:tc>
          <w:tcPr>
            <w:tcW w:w="1288" w:type="dxa"/>
            <w:tcBorders>
              <w:top w:val="nil"/>
              <w:left w:val="nil"/>
              <w:bottom w:val="nil"/>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Enzimas Pancreáticas</w:t>
            </w:r>
          </w:p>
        </w:tc>
      </w:tr>
      <w:tr w:rsidR="00880F98" w:rsidRPr="00970F46" w:rsidTr="00880F98">
        <w:trPr>
          <w:trHeight w:val="315"/>
        </w:trPr>
        <w:tc>
          <w:tcPr>
            <w:tcW w:w="1006"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1.14.1</w:t>
            </w:r>
          </w:p>
        </w:tc>
        <w:tc>
          <w:tcPr>
            <w:tcW w:w="1288"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Amilasa</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98.4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246</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1.14.2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Lipasa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39.6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99</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1.14.3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Tripsina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1.14.4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Triptasa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1.14.5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Gastrina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w:t>
            </w:r>
          </w:p>
        </w:tc>
        <w:tc>
          <w:tcPr>
            <w:tcW w:w="7915" w:type="dxa"/>
            <w:gridSpan w:val="5"/>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HEMATOLOGÍA</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2.1</w:t>
            </w:r>
          </w:p>
        </w:tc>
        <w:tc>
          <w:tcPr>
            <w:tcW w:w="1288"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Biometria Hemática</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2.1.1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BiometriaHematica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4021.2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10053</w:t>
            </w:r>
          </w:p>
        </w:tc>
      </w:tr>
      <w:tr w:rsidR="00880F98" w:rsidRPr="00970F46" w:rsidTr="00880F98">
        <w:trPr>
          <w:trHeight w:val="248"/>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2.1.2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Grupo Sanguíneo y factor Rh</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570.0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1425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2.1.3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Reticulocitos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55.6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139</w:t>
            </w:r>
          </w:p>
        </w:tc>
      </w:tr>
      <w:tr w:rsidR="00880F98" w:rsidRPr="00970F46" w:rsidTr="00880F98">
        <w:trPr>
          <w:trHeight w:val="356"/>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2.1.4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Velocidad de Sedimentación Globular (VSG)</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199.6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499</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Hemostasia</w:t>
            </w:r>
          </w:p>
        </w:tc>
      </w:tr>
      <w:tr w:rsidR="00880F98" w:rsidRPr="00970F46" w:rsidTr="00880F98">
        <w:trPr>
          <w:trHeight w:val="254"/>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2,2,1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Dímero D de la Fibrina</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244"/>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2,2,2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Fibrinógeno Actividad</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114.0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285</w:t>
            </w:r>
          </w:p>
        </w:tc>
      </w:tr>
      <w:tr w:rsidR="00880F98" w:rsidRPr="00970F46" w:rsidTr="00880F98">
        <w:trPr>
          <w:trHeight w:val="248"/>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2,2,3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Tiempo de Protrombina (TP)</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1318.4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3296</w:t>
            </w:r>
          </w:p>
        </w:tc>
      </w:tr>
      <w:tr w:rsidR="00880F98" w:rsidRPr="00970F46" w:rsidTr="00880F98">
        <w:trPr>
          <w:trHeight w:val="266"/>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2,2,4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Tiempo de Sangrado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52</w:t>
            </w:r>
          </w:p>
        </w:tc>
      </w:tr>
      <w:tr w:rsidR="00880F98" w:rsidRPr="00970F46" w:rsidTr="00880F98">
        <w:trPr>
          <w:trHeight w:val="256"/>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2,2,5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Tiempo de Trombina (TT)</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147.2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368</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2,2,6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Tiempo Parcial de Tromboplastina (TTP)</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1236.4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3091</w:t>
            </w:r>
          </w:p>
        </w:tc>
      </w:tr>
      <w:tr w:rsidR="00880F98" w:rsidRPr="00970F46" w:rsidTr="00880F98">
        <w:trPr>
          <w:trHeight w:val="324"/>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2,2,7</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Anticoagulante Lúpico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272"/>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2,2,8</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Antitrombina III</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w:t>
            </w:r>
          </w:p>
        </w:tc>
      </w:tr>
      <w:tr w:rsidR="00880F98" w:rsidRPr="00970F46" w:rsidTr="00880F98">
        <w:trPr>
          <w:trHeight w:val="276"/>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2,2,9</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Coaglutinación en LCR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2,2,10</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Factor V de Leyden</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2,2,11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Factor V de Coagulación</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2,2,12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Productos de Degración de Fibrinógeno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226"/>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2,2,13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Proteína "C" de la Coagulación</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86"/>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2,2,14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Proteína "S" de la Coagulación</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264"/>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2,2,15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Antígeno de Von Willebrand</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126"/>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2,2,16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Plaquetas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Dinámica de Fe</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2,3,1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de Saturación de Fe</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w:t>
            </w:r>
          </w:p>
        </w:tc>
      </w:tr>
      <w:tr w:rsidR="00880F98" w:rsidRPr="00970F46" w:rsidTr="00880F98">
        <w:trPr>
          <w:trHeight w:val="21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2,3,2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Capacidad de Fijación de Fe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2,3,3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Ferritina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2,3,4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Hierro Sérico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2,3,5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Transferrina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27.6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69</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2,3,6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Células LE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Subpoblaciones Celulares</w:t>
            </w:r>
          </w:p>
        </w:tc>
      </w:tr>
      <w:tr w:rsidR="00880F98" w:rsidRPr="00970F46" w:rsidTr="00880F98">
        <w:trPr>
          <w:trHeight w:val="506"/>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2,4,1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Determinación de Linfocitos Totales (conteo y %)</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2,4,2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Reducción del nitroazul de tetrazolio (NBT)</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Cultivos Celulares</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2,5,1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Médula Osea</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Tinciones</w:t>
            </w:r>
          </w:p>
        </w:tc>
      </w:tr>
      <w:tr w:rsidR="00880F98" w:rsidRPr="00970F46" w:rsidTr="00880F98">
        <w:trPr>
          <w:trHeight w:val="269"/>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2,6,1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Inducción de Drepanocitos</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2.7</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Medula  Ósea</w:t>
            </w:r>
          </w:p>
        </w:tc>
      </w:tr>
      <w:tr w:rsidR="00880F98" w:rsidRPr="00970F46" w:rsidTr="00880F98">
        <w:trPr>
          <w:trHeight w:val="387"/>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2,7,1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Aspirados de  Medula Ósea</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w:t>
            </w:r>
          </w:p>
        </w:tc>
        <w:tc>
          <w:tcPr>
            <w:tcW w:w="7915" w:type="dxa"/>
            <w:gridSpan w:val="5"/>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INMUNOLOGÍA</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w:t>
            </w:r>
          </w:p>
        </w:tc>
        <w:tc>
          <w:tcPr>
            <w:tcW w:w="1288"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Reacciones Febriles</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Huddelson</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299.2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748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Proteus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299.2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748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Tífico  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299.2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748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Tífico H</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299.2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748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Paratífico 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299.2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748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Paratífico B</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299.2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748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3.1.7</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2-Mercaptoetanol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3,1.8</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Rosa de Bengala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466.4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1166</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Perfil Reumático</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3.2.1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Factor Reumatoide</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61.2</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153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3.2.2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Antiestreptolisina 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3.2.3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Proteína C Reactiva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150.4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376</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3.2.4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Proteína C Reactiva Ultrasensible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3.2.5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Prueba de Chagas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464.8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1162</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VDRL </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550.8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1377</w:t>
            </w:r>
          </w:p>
        </w:tc>
      </w:tr>
      <w:tr w:rsidR="00880F98" w:rsidRPr="00970F46" w:rsidTr="00880F98">
        <w:trPr>
          <w:trHeight w:val="288"/>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3,3,1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Prueba de Embarazo en Orina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3,3,2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Prueba de Embarazo en Sangre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85</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Pruebas de Coombs</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3,4,1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Coombs Directo</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3,4,2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Coombs Indirecto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Perfil de Hepatitis</w:t>
            </w:r>
          </w:p>
        </w:tc>
      </w:tr>
      <w:tr w:rsidR="00880F98" w:rsidRPr="00970F46" w:rsidTr="00880F98">
        <w:trPr>
          <w:trHeight w:val="453"/>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3,5,1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Antigeno E de la Hepatitis B</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3,5,2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Hepatitis A ( Totales)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3,5,3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Hepatitis A Virus (IgM)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w:t>
            </w:r>
          </w:p>
        </w:tc>
      </w:tr>
      <w:tr w:rsidR="00880F98" w:rsidRPr="00970F46" w:rsidTr="00880F98">
        <w:trPr>
          <w:trHeight w:val="482"/>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3,5,4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AE22D2" w:rsidRDefault="00880F98" w:rsidP="00970F46">
            <w:pPr>
              <w:spacing w:after="0" w:line="240" w:lineRule="auto"/>
              <w:rPr>
                <w:rFonts w:ascii="Arial" w:hAnsi="Arial" w:cs="Arial"/>
                <w:lang w:val="en-US"/>
              </w:rPr>
            </w:pPr>
            <w:r w:rsidRPr="00AE22D2">
              <w:rPr>
                <w:rFonts w:ascii="Arial" w:hAnsi="Arial" w:cs="Arial"/>
                <w:lang w:val="en-US"/>
              </w:rPr>
              <w:t>Anticuerpos Anti Hepatitis B CORE (HBcAg)</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25</w:t>
            </w:r>
          </w:p>
        </w:tc>
      </w:tr>
      <w:tr w:rsidR="00880F98" w:rsidRPr="00970F46" w:rsidTr="00880F98">
        <w:trPr>
          <w:trHeight w:val="72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3,5,5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Antígeno de Superficie de Hepatitis B (HBsAg)</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498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1245</w:t>
            </w:r>
          </w:p>
        </w:tc>
      </w:tr>
      <w:tr w:rsidR="00880F98" w:rsidRPr="00970F46" w:rsidTr="00880F98">
        <w:trPr>
          <w:trHeight w:val="174"/>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3,5,6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hepatitis 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3,5,7</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para Hepatítis C (HCV)</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504.8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1262</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3,5,8</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de Hepatitis 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3,5,9</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de Hepatitis B</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3,5,10</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de Hepatitis C</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27</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3,5,11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de Hepatitis D</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3,5,12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Prueba Confirmatoria para Hep. C</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Inmunoglobulinas</w:t>
            </w:r>
          </w:p>
        </w:tc>
      </w:tr>
      <w:tr w:rsidR="00880F98" w:rsidRPr="00970F46" w:rsidTr="00880F98">
        <w:trPr>
          <w:trHeight w:val="488"/>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3.6.1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de Inmunoglobulinas en Suero ( A,G,M,D,E)</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4.0</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538"/>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3.6.2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de Inmunoglobulinas en LCR ( A,G,M,D,E)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3.6.3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Inmunoglobulina "E" (Niveles Séricos IgE)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w:t>
            </w:r>
          </w:p>
        </w:tc>
      </w:tr>
      <w:tr w:rsidR="00880F98" w:rsidRPr="00970F46" w:rsidTr="00880F98">
        <w:trPr>
          <w:trHeight w:val="34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3.6.4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Complejo Inmune Circulante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EA3A54" w:rsidRPr="00970F46" w:rsidTr="00880F98">
        <w:trPr>
          <w:trHeight w:val="34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EA3A54" w:rsidRPr="00970F46" w:rsidRDefault="00EA3A54" w:rsidP="00970F46">
            <w:pPr>
              <w:spacing w:after="0" w:line="240" w:lineRule="auto"/>
              <w:jc w:val="center"/>
              <w:rPr>
                <w:rFonts w:ascii="Arial" w:hAnsi="Arial" w:cs="Arial"/>
                <w:b/>
              </w:rPr>
            </w:pPr>
            <w:r>
              <w:rPr>
                <w:rFonts w:ascii="Arial" w:hAnsi="Arial" w:cs="Arial"/>
                <w:b/>
              </w:rPr>
              <w:t>3.6.5</w:t>
            </w:r>
          </w:p>
        </w:tc>
        <w:tc>
          <w:tcPr>
            <w:tcW w:w="1288" w:type="dxa"/>
            <w:tcBorders>
              <w:top w:val="nil"/>
              <w:left w:val="nil"/>
              <w:bottom w:val="single" w:sz="4" w:space="0" w:color="000000"/>
              <w:right w:val="single" w:sz="4" w:space="0" w:color="000000"/>
            </w:tcBorders>
            <w:shd w:val="clear" w:color="auto" w:fill="auto"/>
            <w:vAlign w:val="bottom"/>
            <w:hideMark/>
          </w:tcPr>
          <w:p w:rsidR="00EA3A54" w:rsidRPr="00970F46" w:rsidRDefault="00EA3A54" w:rsidP="00970F46">
            <w:pPr>
              <w:spacing w:after="0" w:line="240" w:lineRule="auto"/>
              <w:rPr>
                <w:rFonts w:ascii="Arial" w:hAnsi="Arial" w:cs="Arial"/>
              </w:rPr>
            </w:pPr>
          </w:p>
        </w:tc>
        <w:tc>
          <w:tcPr>
            <w:tcW w:w="1557" w:type="dxa"/>
            <w:tcBorders>
              <w:top w:val="single" w:sz="4" w:space="0" w:color="000000"/>
              <w:left w:val="nil"/>
              <w:bottom w:val="single" w:sz="4" w:space="0" w:color="000000"/>
              <w:right w:val="single" w:sz="4" w:space="0" w:color="000000"/>
            </w:tcBorders>
            <w:shd w:val="clear" w:color="auto" w:fill="auto"/>
            <w:hideMark/>
          </w:tcPr>
          <w:p w:rsidR="00EA3A54" w:rsidRPr="00970F46" w:rsidRDefault="00EA3A54" w:rsidP="00970F46">
            <w:pPr>
              <w:spacing w:after="0" w:line="240" w:lineRule="auto"/>
              <w:rPr>
                <w:rFonts w:ascii="Arial" w:hAnsi="Arial" w:cs="Arial"/>
              </w:rPr>
            </w:pPr>
          </w:p>
        </w:tc>
        <w:tc>
          <w:tcPr>
            <w:tcW w:w="3273" w:type="dxa"/>
            <w:tcBorders>
              <w:top w:val="nil"/>
              <w:left w:val="nil"/>
              <w:bottom w:val="single" w:sz="4" w:space="0" w:color="000000"/>
              <w:right w:val="nil"/>
            </w:tcBorders>
            <w:shd w:val="clear" w:color="auto" w:fill="auto"/>
            <w:hideMark/>
          </w:tcPr>
          <w:p w:rsidR="00EA3A54" w:rsidRPr="00970F46" w:rsidRDefault="00EA3A54" w:rsidP="00970F46">
            <w:pPr>
              <w:spacing w:after="0" w:line="240" w:lineRule="auto"/>
              <w:rPr>
                <w:rFonts w:ascii="Arial" w:hAnsi="Arial" w:cs="Arial"/>
              </w:rPr>
            </w:pPr>
            <w:r>
              <w:rPr>
                <w:rFonts w:ascii="Arial" w:hAnsi="Arial" w:cs="Arial"/>
              </w:rPr>
              <w:t>Inmunoglobulina G, sub-clases 1, 2, 3 y 4</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EA3A54" w:rsidRPr="00970F46" w:rsidRDefault="00EA3A54" w:rsidP="00970F46">
            <w:pPr>
              <w:spacing w:after="0" w:line="240" w:lineRule="auto"/>
              <w:jc w:val="center"/>
              <w:rPr>
                <w:rFonts w:ascii="Arial" w:hAnsi="Arial" w:cs="Arial"/>
              </w:rPr>
            </w:pPr>
            <w:r>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EA3A54" w:rsidRPr="00970F46" w:rsidRDefault="00EA3A54" w:rsidP="00970F46">
            <w:pPr>
              <w:spacing w:after="0" w:line="240" w:lineRule="auto"/>
              <w:jc w:val="center"/>
              <w:rPr>
                <w:rFonts w:ascii="Arial" w:hAnsi="Arial" w:cs="Arial"/>
              </w:rPr>
            </w:pPr>
            <w:r>
              <w:rPr>
                <w:rFonts w:ascii="Arial" w:hAnsi="Arial" w:cs="Arial"/>
              </w:rPr>
              <w:t>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Anticuerpos</w:t>
            </w:r>
          </w:p>
        </w:tc>
      </w:tr>
      <w:tr w:rsidR="00880F98" w:rsidRPr="00970F46" w:rsidTr="00880F98">
        <w:trPr>
          <w:trHeight w:val="237"/>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Tuberculosis</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544"/>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Treponema por fluorecencia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VIH 1/2</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596.8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1492</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Citomegalovirus IgM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78</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Citomegalovirus IgG</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78</w:t>
            </w:r>
          </w:p>
        </w:tc>
      </w:tr>
      <w:tr w:rsidR="00880F98" w:rsidRPr="00970F46" w:rsidTr="00880F98">
        <w:trPr>
          <w:trHeight w:val="77"/>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Dengue IgM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110.8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277</w:t>
            </w:r>
          </w:p>
        </w:tc>
      </w:tr>
      <w:tr w:rsidR="00880F98" w:rsidRPr="00970F46" w:rsidTr="00880F98">
        <w:trPr>
          <w:trHeight w:val="314"/>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3.7.7</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Dengue IgG</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280</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3.7.8</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Helicobacter Pylori</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3.7.9</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Insulina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288"/>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3.7.10</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Rubéola IgG</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33</w:t>
            </w:r>
          </w:p>
        </w:tc>
      </w:tr>
      <w:tr w:rsidR="00880F98" w:rsidRPr="00970F46" w:rsidTr="00880F98">
        <w:trPr>
          <w:trHeight w:val="352"/>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3.7.11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Rubéola IgM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33</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3.7.12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Toxoplasma IgM séricos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15.2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38</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3.7.13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Toxoplasma IgG Séricos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15.2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38</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3.7.14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Toxoplasma IgM en LCR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3.7.15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Anti-ameba (Serameba)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3.7.16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Cardiolipinas IgG</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3.7.17</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Cardiolipinas IgM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342"/>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3.7.18</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Centrómeros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3.7.19</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Cisticerco en Suero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3.7.20</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Cisticerco en LCR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607"/>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3.7.21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Citoplasma de NeutrofiloCitoplasmáticos(ANCA c)</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w:t>
            </w:r>
          </w:p>
        </w:tc>
      </w:tr>
      <w:tr w:rsidR="00880F98" w:rsidRPr="00970F46" w:rsidTr="00880F98">
        <w:trPr>
          <w:trHeight w:val="72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3.7.22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Citoplasma de Neutrofilo (ANCA)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r>
      <w:tr w:rsidR="00880F98" w:rsidRPr="00970F46" w:rsidTr="00880F98">
        <w:trPr>
          <w:trHeight w:val="758"/>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3.7.23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Citoplasma de Neutrofilo Perinuclear (ANCA-P)</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3.7.24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Chlamydiatrachomatis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3.7.25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DNA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3.7.26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DNA doble  cadena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23</w:t>
            </w:r>
          </w:p>
        </w:tc>
      </w:tr>
      <w:tr w:rsidR="00880F98" w:rsidRPr="00970F46" w:rsidTr="00880F98">
        <w:trPr>
          <w:trHeight w:val="2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3.7.27</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DNA Nativos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3.7.28</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 Jo1 Poliomiositis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3.7.29</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SCL-70 Ig G</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3.7.30</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AE22D2" w:rsidRDefault="00880F98" w:rsidP="00970F46">
            <w:pPr>
              <w:spacing w:after="0" w:line="240" w:lineRule="auto"/>
              <w:rPr>
                <w:rFonts w:ascii="Arial" w:hAnsi="Arial" w:cs="Arial"/>
                <w:lang w:val="en-US"/>
              </w:rPr>
            </w:pPr>
            <w:r w:rsidRPr="00AE22D2">
              <w:rPr>
                <w:rFonts w:ascii="Arial" w:hAnsi="Arial" w:cs="Arial"/>
                <w:lang w:val="en-US"/>
              </w:rPr>
              <w:t>Anticuerpos Anti-Sm IgG "Smith"</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17</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3.7.31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 tiroglobulina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3.7.32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 ANA Hep-2</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3.7.33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ENA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2"/>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3.7.34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Fosfolípidos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18</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3.7.35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AnticuerposAnti HIV (Western Blot)</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332"/>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3.7.36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Nucleares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55</w:t>
            </w:r>
          </w:p>
        </w:tc>
      </w:tr>
      <w:tr w:rsidR="00880F98" w:rsidRPr="00970F46" w:rsidTr="00880F98">
        <w:trPr>
          <w:trHeight w:val="4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3.7.37</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Receptores de Acetil Colina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3.7.38</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Membrana Basal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3.7.39</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AE22D2" w:rsidRDefault="00880F98" w:rsidP="00970F46">
            <w:pPr>
              <w:spacing w:after="0" w:line="240" w:lineRule="auto"/>
              <w:rPr>
                <w:rFonts w:ascii="Arial" w:hAnsi="Arial" w:cs="Arial"/>
                <w:lang w:val="en-US"/>
              </w:rPr>
            </w:pPr>
            <w:r w:rsidRPr="00AE22D2">
              <w:rPr>
                <w:rFonts w:ascii="Arial" w:hAnsi="Arial" w:cs="Arial"/>
                <w:lang w:val="en-US"/>
              </w:rPr>
              <w:t>Ac. Anti Epstein Barr Virus (panel)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3.7.40</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 Gliadina IgA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3.7.41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 Gliadina IgG</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264"/>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3.7.42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Antitranglutaminasa IgA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3.7.43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Antitranglutaminasa IgG</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3.7.44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 anti Rickettsias, Fiebre Q, igG, IgM.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30</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3.7.45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Chikungunya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50</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3.7.46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Zika 1gG e IgM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50</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3.8</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Perfil de Herpes</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3.8.1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AnticuerposAnti Herpes I (IgG)</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13.6</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34</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3.8.2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AnticuerposAnti Herpes I (IgM)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34</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3.8.3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Herpes II (IgG)</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34</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3.8.4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Herpes II (IgM)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34</w:t>
            </w:r>
          </w:p>
        </w:tc>
      </w:tr>
      <w:tr w:rsidR="00880F98" w:rsidRPr="00970F46" w:rsidTr="00880F98">
        <w:trPr>
          <w:trHeight w:val="286"/>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3.8.5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Antígeno de Helycobacter Pylori Heces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3.9</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Carga Viral</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3.9.1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Cuantificación carga viral VIH PCR</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3.9.2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Carga Viral HIV</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3.9.3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Carga Viral VHB</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3.9.4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Carga Viral VHC</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3.9.5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Carga Viral CMV</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Fracciones de Complemento</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3.10.1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Complemento C3</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13.2</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3.10.2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Complemento C4</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3.10.3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Complemento C1q</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3.10.4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Complemento Hemolítico 50%</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3.10.5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Crioglobulinas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3.10.6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Crioaglutininas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HLA</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3.11.1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noWrap/>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HLA-B27 Histocompatibilidad</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w:t>
            </w:r>
          </w:p>
        </w:tc>
      </w:tr>
      <w:tr w:rsidR="00880F98" w:rsidRPr="00970F46" w:rsidTr="00880F98">
        <w:trPr>
          <w:trHeight w:val="315"/>
        </w:trPr>
        <w:tc>
          <w:tcPr>
            <w:tcW w:w="1006" w:type="dxa"/>
            <w:tcBorders>
              <w:top w:val="nil"/>
              <w:left w:val="single" w:sz="4" w:space="0" w:color="000000"/>
              <w:bottom w:val="single" w:sz="4" w:space="0" w:color="auto"/>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3.11.2</w:t>
            </w:r>
          </w:p>
        </w:tc>
        <w:tc>
          <w:tcPr>
            <w:tcW w:w="1288" w:type="dxa"/>
            <w:tcBorders>
              <w:top w:val="nil"/>
              <w:left w:val="nil"/>
              <w:bottom w:val="single" w:sz="4" w:space="0" w:color="auto"/>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auto"/>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HLA- DR4</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3.11.3</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HLA CLASE I Y II</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00"/>
        </w:trPr>
        <w:tc>
          <w:tcPr>
            <w:tcW w:w="1006" w:type="dxa"/>
            <w:tcBorders>
              <w:top w:val="single" w:sz="4" w:space="0" w:color="auto"/>
              <w:left w:val="single" w:sz="4" w:space="0" w:color="000000"/>
              <w:bottom w:val="single" w:sz="4" w:space="0" w:color="000000"/>
              <w:right w:val="nil"/>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4</w:t>
            </w:r>
          </w:p>
        </w:tc>
        <w:tc>
          <w:tcPr>
            <w:tcW w:w="7915"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PARASITOLOGÍA</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4.1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Amiba en Fresco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87.2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218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4.2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Azúcares reductores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83.2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4.3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Coproparasitoscópico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133.2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333</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4.4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Coproparasitoscópico seriado (3 mtas.)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4.5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Moco Fecal (Citología)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102.0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255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4.6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Rotavirus Heces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4.7</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Sangre Oculta en Heces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104.0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260</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w:t>
            </w:r>
          </w:p>
        </w:tc>
        <w:tc>
          <w:tcPr>
            <w:tcW w:w="7915" w:type="dxa"/>
            <w:gridSpan w:val="5"/>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MICROBIOLOGÍA</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5.1</w:t>
            </w:r>
          </w:p>
        </w:tc>
        <w:tc>
          <w:tcPr>
            <w:tcW w:w="1288"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Exámenes en Fresco</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5.1.1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KOH (exámen para hongos en fresco)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23</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5.1.2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Exámen en fresco con lugol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5.1.3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Tinción de Gram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19.2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48</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Baciloscopías</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5.2.1</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Baciloscopías en Esputo 1 m</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5.2.2</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Baciloscopías en Esputo 3 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22</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5.2.3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Baciloscopías en Orina 5 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5.2.4</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Baciloscopia unica en orina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5.2.5</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Baciloscopia en Orina 10 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49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5.2.6</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Baciloscopia en Líquido Pleural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w:t>
            </w:r>
          </w:p>
        </w:tc>
        <w:tc>
          <w:tcPr>
            <w:tcW w:w="1288" w:type="dxa"/>
            <w:tcBorders>
              <w:top w:val="nil"/>
              <w:left w:val="nil"/>
              <w:bottom w:val="single" w:sz="4" w:space="0" w:color="000000"/>
              <w:right w:val="single" w:sz="4"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Cultivos</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Expectoración</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22.4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56</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Exudado Vaginal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35</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Exudado Uretral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Exudado Faringeo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55</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Exudado Nasal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aspirado de absceso cerrado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Orina (Urocultivo)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171.6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429</w:t>
            </w:r>
          </w:p>
        </w:tc>
      </w:tr>
      <w:tr w:rsidR="00880F98" w:rsidRPr="00970F46" w:rsidTr="00880F98">
        <w:trPr>
          <w:trHeight w:val="324"/>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Heces (coprocultivo)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17.6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44</w:t>
            </w:r>
          </w:p>
        </w:tc>
      </w:tr>
      <w:tr w:rsidR="00880F98" w:rsidRPr="00970F46" w:rsidTr="00880F98">
        <w:trPr>
          <w:trHeight w:val="261"/>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5.3.9</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Secreción Bronquial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33</w:t>
            </w:r>
          </w:p>
        </w:tc>
      </w:tr>
      <w:tr w:rsidR="00880F98" w:rsidRPr="00970F46" w:rsidTr="00880F98">
        <w:trPr>
          <w:trHeight w:val="21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5.3.10</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Secreción ótica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5.3.11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Secreción</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45.6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114</w:t>
            </w:r>
          </w:p>
        </w:tc>
      </w:tr>
      <w:tr w:rsidR="00880F98" w:rsidRPr="00970F46" w:rsidTr="00880F98">
        <w:trPr>
          <w:trHeight w:val="236"/>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5.3.12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Punta de Cateter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92</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5.3.13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Penrose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5.3.14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Lesión</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5.3.15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Abceso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27</w:t>
            </w:r>
          </w:p>
        </w:tc>
      </w:tr>
      <w:tr w:rsidR="00880F98" w:rsidRPr="00970F46" w:rsidTr="00880F98">
        <w:trPr>
          <w:trHeight w:val="282"/>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5.3.16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Semen (espermocultivo)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5.3.17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Hemocultivo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145.2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5.3.18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Hongos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5.3.19</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Mycobacterium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5.3.20</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Biopsia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5.3.21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Frotis directo en fresco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5.3.22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Gota Gruesa (paludismo)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5.3.23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Nutrición parenteral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55.2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5.3.24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superficie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517.6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1294</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Cultivos de Líquido</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5.4.1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LCR</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20.8</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52</w:t>
            </w:r>
          </w:p>
        </w:tc>
      </w:tr>
      <w:tr w:rsidR="00880F98" w:rsidRPr="00970F46" w:rsidTr="00880F98">
        <w:trPr>
          <w:trHeight w:val="72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5.4.2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Líquido ascítico ( Estudio de liquido Peritoneal)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5.4.3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Líquido de Diálisis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5.4.4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Líquido Pleural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5.4.5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Líquido Pericardico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5.4.6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Tinción deTinta China LCR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Citologías</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5.5.1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Eosinofilos en moco Nasal</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5.2</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w:t>
            </w:r>
          </w:p>
        </w:tc>
      </w:tr>
      <w:tr w:rsidR="00880F98" w:rsidRPr="00970F46" w:rsidTr="00880F98">
        <w:trPr>
          <w:trHeight w:val="168"/>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5.5.2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Eosinofilos en moco Faringeos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w:t>
            </w:r>
          </w:p>
        </w:tc>
        <w:tc>
          <w:tcPr>
            <w:tcW w:w="7915" w:type="dxa"/>
            <w:gridSpan w:val="5"/>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HORMONAL</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6.1</w:t>
            </w:r>
          </w:p>
        </w:tc>
        <w:tc>
          <w:tcPr>
            <w:tcW w:w="1288"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Hormonas</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6.1.1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17 AlfaHidroxiprogesterona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72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6.1.2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17 AlfaHidroxiprogesterona Neonatal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6.1.3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Hormona Adreno cortico trófica ACTH</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6.1.4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Aldosterona en suero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6.1.5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Aldosterona en Orina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6.1.6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Angiotensina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6.1.7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Calcitonina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6.1.8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Cortisol en orina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6.1.9</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Cortisol en sangre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19.6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49</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6.1.10</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Dehidrotestosterona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238"/>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6.1.11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Hormona Paratiroidea (PTH) o Paratohormona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24.4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6.1.12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Eritropoyetina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6.1.13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Cuantificación de HGC</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33.2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6.1.14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Hormona muleriana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50</w:t>
            </w:r>
          </w:p>
        </w:tc>
      </w:tr>
      <w:tr w:rsidR="00006856"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006856" w:rsidRPr="00970F46" w:rsidRDefault="00EA3A54" w:rsidP="00970F46">
            <w:pPr>
              <w:spacing w:after="0" w:line="240" w:lineRule="auto"/>
              <w:jc w:val="center"/>
              <w:rPr>
                <w:rFonts w:ascii="Arial" w:hAnsi="Arial" w:cs="Arial"/>
                <w:b/>
              </w:rPr>
            </w:pPr>
            <w:r>
              <w:rPr>
                <w:rFonts w:ascii="Arial" w:hAnsi="Arial" w:cs="Arial"/>
                <w:b/>
              </w:rPr>
              <w:t>6.1.15</w:t>
            </w:r>
          </w:p>
        </w:tc>
        <w:tc>
          <w:tcPr>
            <w:tcW w:w="1288" w:type="dxa"/>
            <w:tcBorders>
              <w:top w:val="nil"/>
              <w:left w:val="nil"/>
              <w:bottom w:val="single" w:sz="4" w:space="0" w:color="000000"/>
              <w:right w:val="single" w:sz="4" w:space="0" w:color="000000"/>
            </w:tcBorders>
            <w:shd w:val="clear" w:color="auto" w:fill="auto"/>
            <w:hideMark/>
          </w:tcPr>
          <w:p w:rsidR="00006856" w:rsidRPr="00970F46" w:rsidRDefault="00006856" w:rsidP="00970F46">
            <w:pPr>
              <w:spacing w:after="0" w:line="240" w:lineRule="auto"/>
              <w:rPr>
                <w:rFonts w:ascii="Arial" w:hAnsi="Arial" w:cs="Arial"/>
              </w:rPr>
            </w:pPr>
          </w:p>
        </w:tc>
        <w:tc>
          <w:tcPr>
            <w:tcW w:w="1557" w:type="dxa"/>
            <w:tcBorders>
              <w:top w:val="single" w:sz="4" w:space="0" w:color="000000"/>
              <w:left w:val="nil"/>
              <w:bottom w:val="single" w:sz="4" w:space="0" w:color="000000"/>
              <w:right w:val="single" w:sz="4" w:space="0" w:color="000000"/>
            </w:tcBorders>
            <w:shd w:val="clear" w:color="auto" w:fill="auto"/>
            <w:hideMark/>
          </w:tcPr>
          <w:p w:rsidR="00006856" w:rsidRPr="00970F46" w:rsidRDefault="00006856" w:rsidP="00970F46">
            <w:pPr>
              <w:spacing w:after="0" w:line="240" w:lineRule="auto"/>
              <w:rPr>
                <w:rFonts w:ascii="Arial" w:hAnsi="Arial" w:cs="Arial"/>
              </w:rPr>
            </w:pPr>
          </w:p>
        </w:tc>
        <w:tc>
          <w:tcPr>
            <w:tcW w:w="3273" w:type="dxa"/>
            <w:tcBorders>
              <w:top w:val="nil"/>
              <w:left w:val="nil"/>
              <w:bottom w:val="single" w:sz="4" w:space="0" w:color="000000"/>
              <w:right w:val="nil"/>
            </w:tcBorders>
            <w:shd w:val="clear" w:color="auto" w:fill="auto"/>
            <w:hideMark/>
          </w:tcPr>
          <w:p w:rsidR="00006856" w:rsidRPr="00970F46" w:rsidRDefault="00EA3A54" w:rsidP="00970F46">
            <w:pPr>
              <w:spacing w:after="0" w:line="240" w:lineRule="auto"/>
              <w:rPr>
                <w:rFonts w:ascii="Arial" w:hAnsi="Arial" w:cs="Arial"/>
              </w:rPr>
            </w:pPr>
            <w:r>
              <w:rPr>
                <w:rFonts w:ascii="Arial" w:hAnsi="Arial" w:cs="Arial"/>
              </w:rPr>
              <w:t xml:space="preserve">Androstenidiona </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006856" w:rsidRPr="00970F46" w:rsidRDefault="00EA3A54" w:rsidP="00EA3A54">
            <w:pPr>
              <w:spacing w:after="0" w:line="240" w:lineRule="auto"/>
              <w:jc w:val="center"/>
              <w:rPr>
                <w:rFonts w:ascii="Arial" w:hAnsi="Arial" w:cs="Arial"/>
              </w:rPr>
            </w:pPr>
            <w:r>
              <w:rPr>
                <w:rFonts w:ascii="Arial" w:hAnsi="Arial" w:cs="Arial"/>
              </w:rPr>
              <w:t>0.5</w:t>
            </w:r>
          </w:p>
        </w:tc>
        <w:tc>
          <w:tcPr>
            <w:tcW w:w="919" w:type="dxa"/>
            <w:tcBorders>
              <w:top w:val="nil"/>
              <w:left w:val="nil"/>
              <w:bottom w:val="single" w:sz="4" w:space="0" w:color="auto"/>
              <w:right w:val="single" w:sz="4" w:space="0" w:color="auto"/>
            </w:tcBorders>
            <w:shd w:val="clear" w:color="auto" w:fill="auto"/>
            <w:noWrap/>
            <w:vAlign w:val="bottom"/>
            <w:hideMark/>
          </w:tcPr>
          <w:p w:rsidR="00006856" w:rsidRPr="00970F46" w:rsidRDefault="00EA3A54" w:rsidP="00970F46">
            <w:pPr>
              <w:spacing w:after="0" w:line="240" w:lineRule="auto"/>
              <w:jc w:val="center"/>
              <w:rPr>
                <w:rFonts w:ascii="Arial" w:hAnsi="Arial" w:cs="Arial"/>
              </w:rPr>
            </w:pPr>
            <w:r>
              <w:rPr>
                <w:rFonts w:ascii="Arial" w:hAnsi="Arial" w:cs="Arial"/>
              </w:rPr>
              <w:t>40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Perfil Ovárico</w:t>
            </w:r>
          </w:p>
        </w:tc>
      </w:tr>
      <w:tr w:rsidR="00880F98" w:rsidRPr="00970F46" w:rsidTr="00880F98">
        <w:trPr>
          <w:trHeight w:val="297"/>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6.2.1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Dehidroepiandrosterona Sulfato(DHEASO4)</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273"/>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6.2.2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Dehidroepiandrosterona (DHEA)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6.2.3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Estradiol e2</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50.8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127</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6.2.4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Estrógenos Totales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221"/>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6.2.5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Hormona Folículo Estimulante(FSH)</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129</w:t>
            </w:r>
          </w:p>
        </w:tc>
      </w:tr>
      <w:tr w:rsidR="00880F98" w:rsidRPr="00970F46" w:rsidTr="00880F98">
        <w:trPr>
          <w:trHeight w:val="298"/>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6.2.6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Hormona Luteinizante (LH)</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129</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6.2.7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Progesterona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50.0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6.2.8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Prolactina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68.0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170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6.2.9</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Testosterona Libre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262"/>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6.2.10</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Hormona de Crecimiento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6.2.11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Insulina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6.2.12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Peptido C</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Catecolaminas</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6.3.1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Adrenalina en sangre</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6.3.2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Noradrenalina en sangre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6.3.3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Adrenalina en orina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6.3.4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Noradrenalina en orina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6.3.5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Dopamina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Perfil Metabólico Neonatal</w:t>
            </w:r>
          </w:p>
        </w:tc>
      </w:tr>
      <w:tr w:rsidR="00880F98" w:rsidRPr="00970F46" w:rsidTr="00880F98">
        <w:trPr>
          <w:trHeight w:val="271"/>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6.4.1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Metabólico Neonatal Rutina</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0.8</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w:t>
            </w:r>
          </w:p>
        </w:tc>
      </w:tr>
      <w:tr w:rsidR="00880F98" w:rsidRPr="00970F46" w:rsidTr="00880F98">
        <w:trPr>
          <w:trHeight w:val="288"/>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6.4.2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Metabólico Modificado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w:t>
            </w:r>
          </w:p>
        </w:tc>
      </w:tr>
      <w:tr w:rsidR="00880F98" w:rsidRPr="00970F46" w:rsidTr="00880F98">
        <w:trPr>
          <w:trHeight w:val="26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6.4.3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Metabólico Ampliado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Perfil Tiroideo</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6.5.1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Captación de T3</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317.2</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793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6.5.2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Indice de Tiroxina Libre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317.2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793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6.5.3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T4 Libre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317.2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793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6.5.4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Tiroglobulina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320.4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801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6.5.5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T3 Triyodotironina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317.2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793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6.5.6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TSH (Tirotrofina)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328.0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820</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w:t>
            </w:r>
          </w:p>
        </w:tc>
        <w:tc>
          <w:tcPr>
            <w:tcW w:w="7915" w:type="dxa"/>
            <w:gridSpan w:val="5"/>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TOXICOLOGÍA Y MEDICAMENTOS</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7.1</w:t>
            </w:r>
          </w:p>
        </w:tc>
        <w:tc>
          <w:tcPr>
            <w:tcW w:w="1288"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Benzodiacepinas</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7.1.1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Diazepan</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7.1.2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Triazolam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Antidepresivos</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7.2.1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Disipramina</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7.2.2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N-Desmetil Clomipramina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7.2.3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Nortriptilina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Anticonvulsivantes</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7.3.1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Acido 5 Hidroxi indol acético</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7.3.2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Epamín</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7.3.3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Acido Valproico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7.3.4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Carbamazepina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7.3.5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Oxcarbamazepina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7.3.6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Fenobarbital en Sangre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Varios</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7.4.1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Vigabatrina</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3.2</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7.4.2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Anfetaminas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7.4.3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Barbitúricos (Suero y Orina)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7.4.4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Cocaina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7.4.5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Digoxina en sangre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17.6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44</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7.4.6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Litio en Sangre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7.4.7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Marihuana (tetrahidrocanabinol)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7.4.8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Tacrolimus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26.0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7.4.9</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Plomo en sangre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7.4.9</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zinc em sangre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w:t>
            </w:r>
          </w:p>
        </w:tc>
        <w:tc>
          <w:tcPr>
            <w:tcW w:w="7915" w:type="dxa"/>
            <w:gridSpan w:val="5"/>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UROANALISIS</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8.1</w:t>
            </w:r>
          </w:p>
        </w:tc>
        <w:tc>
          <w:tcPr>
            <w:tcW w:w="1288"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Exámen General de Orina (EGO)</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1390.4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3476</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Análisis del Cálculo renal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Electrolitos Urinarios</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8.3.1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Sodio urinario</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110.4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276</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8.3.2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Potasio urinario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72.8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182</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8.3.3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Calcio urinario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8.3.4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Fosforo urinario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Antidoping</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8.4.1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Antidoping 2 Drogas</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8.4.2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Antidoping 3 Drogas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8.4.3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Antidoping 5 Drogas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Creatinina en Orina de 24 horas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13</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8,5,1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Nitrogeno ureico en  orina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Amonio en Orina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Amilasa en Orina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Microalbúminuria</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8.8.1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Microalbuminuria en Orina de 24 Horas</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8.8.2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Microalbuminuria en Orina Reciente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8.9</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Osmolalidad urinaria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9</w:t>
            </w:r>
          </w:p>
        </w:tc>
        <w:tc>
          <w:tcPr>
            <w:tcW w:w="7915" w:type="dxa"/>
            <w:gridSpan w:val="5"/>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GÉNETICO</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9.2</w:t>
            </w:r>
          </w:p>
        </w:tc>
        <w:tc>
          <w:tcPr>
            <w:tcW w:w="1288"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FISH</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9.2.1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Cromatina Sexual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9.2.2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FISH BCL-2 t(14,18)</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9.2.3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Cromosoma Filadelfia t(9,22) cuantitativo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9.2.4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FISH PML/RARalfat(15,17)</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9.2.5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FISH Cromosoma 21</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9.3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Espermatobioscopias</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9.3.1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Espermatobioscopia Directa</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3.2</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9.3.2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Espermatobioscopia Indirecta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10</w:t>
            </w:r>
          </w:p>
        </w:tc>
        <w:tc>
          <w:tcPr>
            <w:tcW w:w="7915" w:type="dxa"/>
            <w:gridSpan w:val="5"/>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MARCADORES TUMORALES</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10.1</w:t>
            </w:r>
          </w:p>
        </w:tc>
        <w:tc>
          <w:tcPr>
            <w:tcW w:w="1288"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Alfa Feto ProteÍna (AFP)</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50.4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126</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10.2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6627" w:type="dxa"/>
            <w:gridSpan w:val="4"/>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Antígenos</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10.2.1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Antígeno CA-125</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27.6</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69</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10.2.2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Antígeno CA 35</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10.2.3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Antígeno CA- 19-9</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22.8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57</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10.2.4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Antígeno CA -72-4</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10.2.5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Antígeno CA 15-3</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10.2.6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Antígeno CA 27.29</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72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10.2.7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Antígeno Carcinoembrionario (CEA)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45.6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114</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10.2.8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Antígeno Prostático Específico (psa)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58.8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147</w:t>
            </w:r>
          </w:p>
        </w:tc>
      </w:tr>
      <w:tr w:rsidR="00880F98" w:rsidRPr="00970F46" w:rsidTr="00880F98">
        <w:trPr>
          <w:trHeight w:val="72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10.2.9</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Antígeno Prostático Específico Fracción Libre APE-L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35</w:t>
            </w:r>
          </w:p>
        </w:tc>
      </w:tr>
      <w:tr w:rsidR="00880F98" w:rsidRPr="00970F46" w:rsidTr="00880F98">
        <w:trPr>
          <w:trHeight w:val="39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10.2.10</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 21.1 Pulmón (Endasa Neuronal Especifica)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w:t>
            </w:r>
          </w:p>
        </w:tc>
        <w:tc>
          <w:tcPr>
            <w:tcW w:w="7915" w:type="dxa"/>
            <w:gridSpan w:val="5"/>
            <w:tcBorders>
              <w:top w:val="nil"/>
              <w:left w:val="nil"/>
              <w:bottom w:val="nil"/>
              <w:right w:val="single" w:sz="4" w:space="0" w:color="000000"/>
            </w:tcBorders>
            <w:shd w:val="clear" w:color="auto" w:fill="B8CCE4" w:themeFill="accent1" w:themeFillTint="66"/>
            <w:hideMark/>
          </w:tcPr>
          <w:p w:rsidR="00880F98" w:rsidRPr="00970F46" w:rsidRDefault="00880F98" w:rsidP="00970F46">
            <w:pPr>
              <w:spacing w:after="0" w:line="240" w:lineRule="auto"/>
              <w:jc w:val="center"/>
              <w:rPr>
                <w:rFonts w:ascii="Arial" w:hAnsi="Arial" w:cs="Arial"/>
              </w:rPr>
            </w:pPr>
            <w:r w:rsidRPr="00970F46">
              <w:rPr>
                <w:rFonts w:ascii="Arial" w:hAnsi="Arial" w:cs="Arial"/>
              </w:rPr>
              <w:t>ESPECIALES/OTROS</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w:t>
            </w:r>
          </w:p>
        </w:tc>
        <w:tc>
          <w:tcPr>
            <w:tcW w:w="1288"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000000"/>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Antimembrana glomerular basal</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single" w:sz="4" w:space="0" w:color="auto"/>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AntimicoplasmaNemonie IgG, IgM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174"/>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Gasometría arterial o venosa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F41ED3" w:rsidP="00970F46">
            <w:pPr>
              <w:spacing w:after="0" w:line="240" w:lineRule="auto"/>
              <w:jc w:val="center"/>
              <w:rPr>
                <w:rFonts w:ascii="Arial" w:hAnsi="Arial" w:cs="Arial"/>
              </w:rPr>
            </w:pPr>
            <w:r w:rsidRPr="00970F46">
              <w:rPr>
                <w:rFonts w:ascii="Arial" w:hAnsi="Arial" w:cs="Arial"/>
              </w:rPr>
              <w:t>304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F41ED3" w:rsidP="00970F46">
            <w:pPr>
              <w:spacing w:after="0" w:line="240" w:lineRule="auto"/>
              <w:jc w:val="center"/>
              <w:rPr>
                <w:rFonts w:ascii="Arial" w:hAnsi="Arial" w:cs="Arial"/>
              </w:rPr>
            </w:pPr>
            <w:r>
              <w:rPr>
                <w:rFonts w:ascii="Arial" w:hAnsi="Arial" w:cs="Arial"/>
              </w:rPr>
              <w:t>395</w:t>
            </w:r>
          </w:p>
        </w:tc>
      </w:tr>
      <w:tr w:rsidR="00880F98" w:rsidRPr="00970F46" w:rsidTr="00880F98">
        <w:trPr>
          <w:trHeight w:val="174"/>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PCR de Sepsis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70</w:t>
            </w:r>
          </w:p>
        </w:tc>
      </w:tr>
      <w:tr w:rsidR="00880F98" w:rsidRPr="00970F46" w:rsidTr="00880F98">
        <w:trPr>
          <w:trHeight w:val="174"/>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Calproptectina y Lactorferrina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70</w:t>
            </w:r>
          </w:p>
        </w:tc>
      </w:tr>
      <w:tr w:rsidR="00880F98" w:rsidRPr="00970F46" w:rsidTr="00880F98">
        <w:trPr>
          <w:trHeight w:val="174"/>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Inmunofijacion de proteinas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70</w:t>
            </w:r>
          </w:p>
        </w:tc>
      </w:tr>
      <w:tr w:rsidR="00880F98" w:rsidRPr="00970F46" w:rsidTr="00880F98">
        <w:trPr>
          <w:trHeight w:val="174"/>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Jack-2</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30</w:t>
            </w:r>
          </w:p>
        </w:tc>
      </w:tr>
      <w:tr w:rsidR="00880F98" w:rsidRPr="00970F46" w:rsidTr="00880F98">
        <w:trPr>
          <w:trHeight w:val="174"/>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Fibromax </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30</w:t>
            </w:r>
          </w:p>
        </w:tc>
      </w:tr>
      <w:tr w:rsidR="00880F98" w:rsidRPr="00970F46" w:rsidTr="00880F98">
        <w:trPr>
          <w:trHeight w:val="174"/>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11.1.9</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Fibrotest </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30</w:t>
            </w:r>
          </w:p>
        </w:tc>
      </w:tr>
      <w:tr w:rsidR="00880F98" w:rsidRPr="00970F46" w:rsidTr="00880F98">
        <w:trPr>
          <w:trHeight w:val="174"/>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11.1.10</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Quantiferon TB</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Genotipo Virus hep  C</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Detección de Virus de la Influenza Tipo A y B</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17</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PCR  Citomegalovirus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PCR para Virus de Hepatitis B</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Catecolaminas totales y fraccionadas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PCR para Virus Herpes Tipo 1 y 2</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AE22D2" w:rsidRDefault="00880F98" w:rsidP="00970F46">
            <w:pPr>
              <w:spacing w:after="0" w:line="240" w:lineRule="auto"/>
              <w:rPr>
                <w:rFonts w:ascii="Arial" w:hAnsi="Arial" w:cs="Arial"/>
                <w:lang w:val="en-US"/>
              </w:rPr>
            </w:pPr>
            <w:r w:rsidRPr="00AE22D2">
              <w:rPr>
                <w:rFonts w:ascii="Arial" w:hAnsi="Arial" w:cs="Arial"/>
                <w:lang w:val="en-US"/>
              </w:rPr>
              <w:t>Ac. Anti  Leptospira IgG, IgM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CO2 total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vMerge w:val="restart"/>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11.1.19</w:t>
            </w:r>
          </w:p>
        </w:tc>
        <w:tc>
          <w:tcPr>
            <w:tcW w:w="1288" w:type="dxa"/>
            <w:vMerge w:val="restart"/>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vMerge w:val="restart"/>
            <w:tcBorders>
              <w:top w:val="nil"/>
              <w:left w:val="single" w:sz="4" w:space="0" w:color="000000"/>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Benzodiacepinas en orina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vMerge/>
            <w:tcBorders>
              <w:top w:val="nil"/>
              <w:left w:val="single" w:sz="4" w:space="0" w:color="000000"/>
              <w:bottom w:val="single" w:sz="4" w:space="0" w:color="000000"/>
              <w:right w:val="single" w:sz="4" w:space="0" w:color="000000"/>
            </w:tcBorders>
            <w:vAlign w:val="center"/>
            <w:hideMark/>
          </w:tcPr>
          <w:p w:rsidR="00880F98" w:rsidRPr="00970F46" w:rsidRDefault="00880F98" w:rsidP="00970F46">
            <w:pPr>
              <w:spacing w:after="0" w:line="240" w:lineRule="auto"/>
              <w:jc w:val="center"/>
              <w:rPr>
                <w:rFonts w:ascii="Arial" w:hAnsi="Arial" w:cs="Arial"/>
                <w:b/>
              </w:rPr>
            </w:pPr>
          </w:p>
        </w:tc>
        <w:tc>
          <w:tcPr>
            <w:tcW w:w="1288" w:type="dxa"/>
            <w:vMerge/>
            <w:tcBorders>
              <w:top w:val="nil"/>
              <w:left w:val="single" w:sz="4" w:space="0" w:color="000000"/>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1557" w:type="dxa"/>
            <w:vMerge/>
            <w:tcBorders>
              <w:top w:val="single" w:sz="4" w:space="0" w:color="000000"/>
              <w:left w:val="single" w:sz="4" w:space="0" w:color="000000"/>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3273" w:type="dxa"/>
            <w:vMerge/>
            <w:tcBorders>
              <w:top w:val="nil"/>
              <w:left w:val="single" w:sz="4" w:space="0" w:color="000000"/>
              <w:bottom w:val="single" w:sz="4" w:space="0" w:color="000000"/>
              <w:right w:val="nil"/>
            </w:tcBorders>
            <w:vAlign w:val="center"/>
            <w:hideMark/>
          </w:tcPr>
          <w:p w:rsidR="00880F98" w:rsidRPr="00970F46" w:rsidRDefault="00880F98" w:rsidP="00970F46">
            <w:pPr>
              <w:spacing w:after="0" w:line="240" w:lineRule="auto"/>
              <w:rPr>
                <w:rFonts w:ascii="Arial" w:hAnsi="Arial" w:cs="Arial"/>
              </w:rPr>
            </w:pP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11.1.20</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Oxalatos en orina de 24 hras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11.1.21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Herpes Zoster (Varicela)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11.1.22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AE22D2" w:rsidRDefault="00880F98" w:rsidP="00970F46">
            <w:pPr>
              <w:spacing w:after="0" w:line="240" w:lineRule="auto"/>
              <w:rPr>
                <w:rFonts w:ascii="Arial" w:hAnsi="Arial" w:cs="Arial"/>
                <w:lang w:val="en-US"/>
              </w:rPr>
            </w:pPr>
            <w:r w:rsidRPr="00AE22D2">
              <w:rPr>
                <w:rFonts w:ascii="Arial" w:hAnsi="Arial" w:cs="Arial"/>
                <w:lang w:val="en-US"/>
              </w:rPr>
              <w:t>Ac. Anti Helicobacter pylori IgM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72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11.1.23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de a</w:t>
            </w:r>
            <w:r w:rsidR="00C733EE">
              <w:rPr>
                <w:rFonts w:ascii="Arial" w:hAnsi="Arial" w:cs="Arial"/>
              </w:rPr>
              <w:t>lergia alimenticia (36 determina</w:t>
            </w:r>
            <w:r w:rsidRPr="00970F46">
              <w:rPr>
                <w:rFonts w:ascii="Arial" w:hAnsi="Arial" w:cs="Arial"/>
              </w:rPr>
              <w:t>ciones)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11.1.24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Bicarbonatos en orina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11.1.25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Factor VIII de la coagulación</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11.1.26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Factor de Von</w:t>
            </w:r>
            <w:r w:rsidR="00C733EE">
              <w:rPr>
                <w:rFonts w:ascii="Arial" w:hAnsi="Arial" w:cs="Arial"/>
              </w:rPr>
              <w:t xml:space="preserve"> </w:t>
            </w:r>
            <w:r w:rsidRPr="00970F46">
              <w:rPr>
                <w:rFonts w:ascii="Arial" w:hAnsi="Arial" w:cs="Arial"/>
              </w:rPr>
              <w:t>Wilebran</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11.1.27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Productos de degradación de la fibrina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11.1.28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Vasopresina (hormona antidiurética)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11.1.29</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Proteina Basica de la Mielina en LCR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11.1.30</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 Mielina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11.1.31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Alipoproteínas A1 y B</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11.1.32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MetilMalónico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11.1.33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Metanefrinas Totales y Fraccionadas en Orina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72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11.1.34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Metanefrinas Totales y Fraccionadas en Plasma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11.1.35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 Toxocara canis IgG (suero)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11.1.36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Cariotipo en sangre periférica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11.1.37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 nucleares HEP2</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11.1.38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 Virus sincicial respiratorio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11.1.39</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Serotonina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11.1.40</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 Beta 2 Glicoproteìna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11.1.41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Alfa 1 antitripsina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11.1.42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Captura de Hibridos( VPH )</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11.1.43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Ciclosporina monoclonal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11.1.44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Mioglobina en Orina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11.1.45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Calcio ionizado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11.1.46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Antigangliósidos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11.1.47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 ENA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11.1.48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Clonazepan en suero ( Rivotril)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vMerge w:val="restart"/>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11.1.49</w:t>
            </w:r>
          </w:p>
        </w:tc>
        <w:tc>
          <w:tcPr>
            <w:tcW w:w="1288" w:type="dxa"/>
            <w:vMerge w:val="restart"/>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vMerge w:val="restart"/>
            <w:tcBorders>
              <w:top w:val="nil"/>
              <w:left w:val="single" w:sz="4" w:space="0" w:color="000000"/>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  Mitocondriales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w:t>
            </w:r>
          </w:p>
        </w:tc>
      </w:tr>
      <w:tr w:rsidR="00880F98" w:rsidRPr="00970F46" w:rsidTr="00880F98">
        <w:trPr>
          <w:trHeight w:val="315"/>
        </w:trPr>
        <w:tc>
          <w:tcPr>
            <w:tcW w:w="1006" w:type="dxa"/>
            <w:vMerge/>
            <w:tcBorders>
              <w:top w:val="nil"/>
              <w:left w:val="single" w:sz="4" w:space="0" w:color="000000"/>
              <w:bottom w:val="single" w:sz="4" w:space="0" w:color="000000"/>
              <w:right w:val="single" w:sz="4" w:space="0" w:color="000000"/>
            </w:tcBorders>
            <w:vAlign w:val="center"/>
            <w:hideMark/>
          </w:tcPr>
          <w:p w:rsidR="00880F98" w:rsidRPr="00970F46" w:rsidRDefault="00880F98" w:rsidP="00970F46">
            <w:pPr>
              <w:spacing w:after="0" w:line="240" w:lineRule="auto"/>
              <w:jc w:val="center"/>
              <w:rPr>
                <w:rFonts w:ascii="Arial" w:hAnsi="Arial" w:cs="Arial"/>
                <w:b/>
              </w:rPr>
            </w:pPr>
          </w:p>
        </w:tc>
        <w:tc>
          <w:tcPr>
            <w:tcW w:w="1288" w:type="dxa"/>
            <w:vMerge/>
            <w:tcBorders>
              <w:top w:val="nil"/>
              <w:left w:val="single" w:sz="4" w:space="0" w:color="000000"/>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1557" w:type="dxa"/>
            <w:vMerge/>
            <w:tcBorders>
              <w:top w:val="single" w:sz="4" w:space="0" w:color="000000"/>
              <w:left w:val="single" w:sz="4" w:space="0" w:color="000000"/>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3273" w:type="dxa"/>
            <w:vMerge/>
            <w:tcBorders>
              <w:top w:val="nil"/>
              <w:left w:val="single" w:sz="4" w:space="0" w:color="000000"/>
              <w:bottom w:val="single" w:sz="4" w:space="0" w:color="000000"/>
              <w:right w:val="nil"/>
            </w:tcBorders>
            <w:vAlign w:val="center"/>
            <w:hideMark/>
          </w:tcPr>
          <w:p w:rsidR="00880F98" w:rsidRPr="00970F46" w:rsidRDefault="00880F98" w:rsidP="00970F46">
            <w:pPr>
              <w:spacing w:after="0" w:line="240" w:lineRule="auto"/>
              <w:rPr>
                <w:rFonts w:ascii="Arial" w:hAnsi="Arial" w:cs="Arial"/>
              </w:rPr>
            </w:pP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11.1.50</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 Musculo Liso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11.1.51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 peptidociclico citrulinado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11.1.52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 SSA  (Ro)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14</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11.1.53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 SSB  (LA)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11.1.54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Anti-Microsomales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11.1.55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AE22D2" w:rsidRDefault="00880F98" w:rsidP="00970F46">
            <w:pPr>
              <w:spacing w:after="0" w:line="240" w:lineRule="auto"/>
              <w:rPr>
                <w:rFonts w:ascii="Arial" w:hAnsi="Arial" w:cs="Arial"/>
                <w:lang w:val="en-US"/>
              </w:rPr>
            </w:pPr>
            <w:r w:rsidRPr="00AE22D2">
              <w:rPr>
                <w:rFonts w:ascii="Arial" w:hAnsi="Arial" w:cs="Arial"/>
                <w:lang w:val="en-US"/>
              </w:rPr>
              <w:t>Ac. Anti-RNP Ig G " Enf .Mixta"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11.1.56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LKM -1 Ig G</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11.1.57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Adrenalina en orina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11.1.58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Ag. Helicobacter en heces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11.1.59</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Baciloscopia en liquido cefalorraquideo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11.1.60</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Ceruloplasmina en sueo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11.1.61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Cistina  C</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11.1.62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Citratos en Orina 24 hras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11.1.63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Complejos Inmunes      C1 q</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11.1.64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Cuantificacionde  CD34</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11.1.65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de medula osea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11.1.66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Cultivo Sonda  Foley</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26</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11.1.67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Dihidrocolecalciferol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11.1.68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Vigabatrina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11.1.69</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Vitamina  D</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11.1.70</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Enfermedad Mimima Residual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11.1.71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Factor   VII de coagulacion</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11.1.72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Factor   XI de coagulacion</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11.1.73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Fosfatasa  acida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11.1.74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Frotis de sangre periferica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7.2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11.1.75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Haptoglobinas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11.1.76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Inmunoglobulina  A en LCR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17</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11.1.77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Inmunoglobulina "A"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6.8</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17</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11.1.78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Inmunoglobulina "G"</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11.1.79</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Inmunoglobulina "M"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26</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11.1.80</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Inmunoglobulina G en LCR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11.1.81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Interlucina  6</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11.1.82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Kepra (Levetiracetam)</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11.1.83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Lamotrigina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8</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11.1.84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Metanfetaminas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11.1.85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Mioglobinas en suero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11.1.86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Noreprinefina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11.1.87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Prueba  de  Reactividad Antigenica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11.1.88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Panel de  Leucemias  Agudas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11.1.89</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PCR  Micobacterium en sangre</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3</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11.1.90</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Sirolimus"Rapamycin"</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11.1.91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Valproato de Magnesio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11.1.92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Subpoblaciones de  linfocitos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11.1.93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Tetosterona  total</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11.1.94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Tiempo de coagulacion</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25.6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64</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11.1.95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Topiramato</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11.1.96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Toxina de Clostridiumdifficile en heces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11.1.97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Tiroglobulina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1.6</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11.1.98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 antiparvovirus</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5</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11.1.99</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testicular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0.4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11.1.100</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single" w:sz="4" w:space="0" w:color="auto"/>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Felbamatoserico</w:t>
            </w:r>
          </w:p>
        </w:tc>
        <w:tc>
          <w:tcPr>
            <w:tcW w:w="878"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11.1.101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Metrotexateserico</w:t>
            </w:r>
          </w:p>
        </w:tc>
        <w:tc>
          <w:tcPr>
            <w:tcW w:w="878"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11.1.102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single" w:sz="4" w:space="0" w:color="auto"/>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Sodio en orina de 24 hrs</w:t>
            </w:r>
          </w:p>
        </w:tc>
        <w:tc>
          <w:tcPr>
            <w:tcW w:w="878"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90</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225</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11.1.103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single" w:sz="4" w:space="0" w:color="auto"/>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Calcio en orina de 24 hrs</w:t>
            </w:r>
          </w:p>
        </w:tc>
        <w:tc>
          <w:tcPr>
            <w:tcW w:w="878"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11.1.104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single" w:sz="4" w:space="0" w:color="auto"/>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Talio en orina de 24 Hrs</w:t>
            </w:r>
          </w:p>
        </w:tc>
        <w:tc>
          <w:tcPr>
            <w:tcW w:w="878"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11.1.105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single" w:sz="4" w:space="0" w:color="auto"/>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Mercurio en orina de 24 hrs</w:t>
            </w:r>
          </w:p>
        </w:tc>
        <w:tc>
          <w:tcPr>
            <w:tcW w:w="878"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11.1.106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single" w:sz="4" w:space="0" w:color="auto"/>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Proteina S de la coaugulacion</w:t>
            </w:r>
          </w:p>
        </w:tc>
        <w:tc>
          <w:tcPr>
            <w:tcW w:w="878"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72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11.1.107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single" w:sz="4" w:space="0" w:color="auto"/>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Acido Delta aminolevulinico en orina de 24 horas</w:t>
            </w:r>
          </w:p>
        </w:tc>
        <w:tc>
          <w:tcPr>
            <w:tcW w:w="878"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11.1.108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single" w:sz="4" w:space="0" w:color="auto"/>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Inmunoelectroforesis en suero</w:t>
            </w:r>
          </w:p>
        </w:tc>
        <w:tc>
          <w:tcPr>
            <w:tcW w:w="878"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11.1.109</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single" w:sz="4" w:space="0" w:color="auto"/>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Galactosa 1 fosfato</w:t>
            </w:r>
          </w:p>
        </w:tc>
        <w:tc>
          <w:tcPr>
            <w:tcW w:w="878"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11.1.110</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single" w:sz="4" w:space="0" w:color="auto"/>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Anticuerpos anti-tiroideos</w:t>
            </w:r>
          </w:p>
        </w:tc>
        <w:tc>
          <w:tcPr>
            <w:tcW w:w="878"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11.1.111</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Inmunohistoquimica panel de mama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11.1.112</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nil"/>
            </w:tcBorders>
            <w:shd w:val="clear" w:color="auto" w:fill="auto"/>
            <w:noWrap/>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Cultivo bacteriológico oftálmico a cornea donante </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11.1.113</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nil"/>
            </w:tcBorders>
            <w:shd w:val="clear" w:color="auto" w:fill="auto"/>
            <w:noWrap/>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Hepatitis C por PCR</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11.1.114</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000000"/>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Cariotipo en medula osea</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48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11.1.115</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nil"/>
              <w:right w:val="nil"/>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Identificación de Enf. De VonWilebran</w:t>
            </w:r>
          </w:p>
        </w:tc>
        <w:tc>
          <w:tcPr>
            <w:tcW w:w="878" w:type="dxa"/>
            <w:tcBorders>
              <w:top w:val="nil"/>
              <w:left w:val="single" w:sz="4" w:space="0" w:color="auto"/>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11.1.116</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single" w:sz="4" w:space="0" w:color="auto"/>
              <w:left w:val="nil"/>
              <w:bottom w:val="single" w:sz="4" w:space="0" w:color="auto"/>
              <w:right w:val="single" w:sz="4" w:space="0" w:color="auto"/>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Inhibidor del Factor VII</w:t>
            </w:r>
          </w:p>
        </w:tc>
        <w:tc>
          <w:tcPr>
            <w:tcW w:w="878"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15"/>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11.1.117</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single" w:sz="4" w:space="0" w:color="auto"/>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Inhibidor del Factor IX</w:t>
            </w:r>
          </w:p>
        </w:tc>
        <w:tc>
          <w:tcPr>
            <w:tcW w:w="878"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300"/>
        </w:trPr>
        <w:tc>
          <w:tcPr>
            <w:tcW w:w="1006" w:type="dxa"/>
            <w:tcBorders>
              <w:top w:val="nil"/>
              <w:left w:val="single" w:sz="4" w:space="0" w:color="000000"/>
              <w:bottom w:val="single" w:sz="4" w:space="0" w:color="000000"/>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11.1.118</w:t>
            </w:r>
          </w:p>
        </w:tc>
        <w:tc>
          <w:tcPr>
            <w:tcW w:w="1288" w:type="dxa"/>
            <w:tcBorders>
              <w:top w:val="nil"/>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single" w:sz="4" w:space="0" w:color="auto"/>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Inmunofenotipo en medula osea</w:t>
            </w:r>
          </w:p>
        </w:tc>
        <w:tc>
          <w:tcPr>
            <w:tcW w:w="878"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r w:rsidR="00880F98" w:rsidRPr="00970F46" w:rsidTr="00880F98">
        <w:trPr>
          <w:trHeight w:val="206"/>
        </w:trPr>
        <w:tc>
          <w:tcPr>
            <w:tcW w:w="1006" w:type="dxa"/>
            <w:tcBorders>
              <w:top w:val="nil"/>
              <w:left w:val="single" w:sz="4" w:space="0" w:color="000000"/>
              <w:bottom w:val="single" w:sz="4" w:space="0" w:color="auto"/>
              <w:right w:val="single" w:sz="4" w:space="0" w:color="000000"/>
            </w:tcBorders>
            <w:shd w:val="clear" w:color="auto" w:fill="auto"/>
            <w:hideMark/>
          </w:tcPr>
          <w:p w:rsidR="00880F98" w:rsidRPr="00970F46" w:rsidRDefault="00880F98" w:rsidP="00970F46">
            <w:pPr>
              <w:spacing w:after="0" w:line="240" w:lineRule="auto"/>
              <w:jc w:val="center"/>
              <w:rPr>
                <w:rFonts w:ascii="Arial" w:hAnsi="Arial" w:cs="Arial"/>
                <w:b/>
              </w:rPr>
            </w:pPr>
            <w:r w:rsidRPr="00970F46">
              <w:rPr>
                <w:rFonts w:ascii="Arial" w:hAnsi="Arial" w:cs="Arial"/>
                <w:b/>
              </w:rPr>
              <w:t>11.1.119</w:t>
            </w:r>
          </w:p>
        </w:tc>
        <w:tc>
          <w:tcPr>
            <w:tcW w:w="1288" w:type="dxa"/>
            <w:tcBorders>
              <w:top w:val="nil"/>
              <w:left w:val="nil"/>
              <w:bottom w:val="single" w:sz="4" w:space="0" w:color="auto"/>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1557" w:type="dxa"/>
            <w:tcBorders>
              <w:top w:val="single" w:sz="4" w:space="0" w:color="000000"/>
              <w:left w:val="nil"/>
              <w:bottom w:val="single" w:sz="4" w:space="0" w:color="auto"/>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w:t>
            </w:r>
          </w:p>
        </w:tc>
        <w:tc>
          <w:tcPr>
            <w:tcW w:w="3273" w:type="dxa"/>
            <w:tcBorders>
              <w:top w:val="nil"/>
              <w:left w:val="nil"/>
              <w:bottom w:val="single" w:sz="4" w:space="0" w:color="auto"/>
              <w:right w:val="single" w:sz="4" w:space="0" w:color="auto"/>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Inmunofenotipo en sangre periferica</w:t>
            </w:r>
          </w:p>
        </w:tc>
        <w:tc>
          <w:tcPr>
            <w:tcW w:w="878"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4</w:t>
            </w:r>
          </w:p>
        </w:tc>
        <w:tc>
          <w:tcPr>
            <w:tcW w:w="919" w:type="dxa"/>
            <w:tcBorders>
              <w:top w:val="nil"/>
              <w:left w:val="nil"/>
              <w:bottom w:val="single" w:sz="4" w:space="0" w:color="auto"/>
              <w:right w:val="single" w:sz="4" w:space="0" w:color="auto"/>
            </w:tcBorders>
            <w:shd w:val="clear" w:color="auto" w:fill="auto"/>
            <w:noWrap/>
            <w:vAlign w:val="bottom"/>
            <w:hideMark/>
          </w:tcPr>
          <w:p w:rsidR="00880F98" w:rsidRPr="00970F46" w:rsidRDefault="00880F98" w:rsidP="00970F46">
            <w:pPr>
              <w:spacing w:after="0" w:line="240" w:lineRule="auto"/>
              <w:jc w:val="center"/>
              <w:rPr>
                <w:rFonts w:ascii="Arial" w:hAnsi="Arial" w:cs="Arial"/>
              </w:rPr>
            </w:pPr>
            <w:r w:rsidRPr="00970F46">
              <w:rPr>
                <w:rFonts w:ascii="Arial" w:hAnsi="Arial" w:cs="Arial"/>
              </w:rPr>
              <w:t>10</w:t>
            </w:r>
          </w:p>
        </w:tc>
      </w:tr>
    </w:tbl>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rPr>
          <w:rFonts w:ascii="Arial" w:hAnsi="Arial" w:cs="Arial"/>
        </w:rPr>
      </w:pPr>
    </w:p>
    <w:tbl>
      <w:tblPr>
        <w:tblW w:w="6740" w:type="dxa"/>
        <w:jc w:val="center"/>
        <w:tblCellMar>
          <w:left w:w="70" w:type="dxa"/>
          <w:right w:w="70" w:type="dxa"/>
        </w:tblCellMar>
        <w:tblLook w:val="04A0" w:firstRow="1" w:lastRow="0" w:firstColumn="1" w:lastColumn="0" w:noHBand="0" w:noVBand="1"/>
      </w:tblPr>
      <w:tblGrid>
        <w:gridCol w:w="2620"/>
        <w:gridCol w:w="4120"/>
      </w:tblGrid>
      <w:tr w:rsidR="00880F98" w:rsidRPr="00970F46" w:rsidTr="00880F98">
        <w:trPr>
          <w:trHeight w:val="315"/>
          <w:jc w:val="center"/>
        </w:trPr>
        <w:tc>
          <w:tcPr>
            <w:tcW w:w="2620" w:type="dxa"/>
            <w:tcBorders>
              <w:top w:val="single" w:sz="4" w:space="0" w:color="000000"/>
              <w:left w:val="single" w:sz="4" w:space="0" w:color="000000"/>
              <w:bottom w:val="nil"/>
              <w:right w:val="single" w:sz="4" w:space="0" w:color="000000"/>
            </w:tcBorders>
            <w:shd w:val="clear" w:color="FFCC00" w:fill="C2D69A"/>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PERFILES</w:t>
            </w:r>
          </w:p>
        </w:tc>
        <w:tc>
          <w:tcPr>
            <w:tcW w:w="4120" w:type="dxa"/>
            <w:tcBorders>
              <w:top w:val="single" w:sz="4" w:space="0" w:color="000000"/>
              <w:left w:val="nil"/>
              <w:bottom w:val="nil"/>
              <w:right w:val="single" w:sz="4" w:space="0" w:color="000000"/>
            </w:tcBorders>
            <w:shd w:val="clear" w:color="FFCC00" w:fill="C2D69A"/>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Triage cardiaco:</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Mioglobina</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CPK</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Troponina  I</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Dimero D</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BNP- Péptido Natriurético Cerecbral</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Electrolítos Séricos de Rutina:</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Sodio</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Potasio</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Cloro</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Electrolitos Séricos Completos:</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Sodio</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Potasio</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Cloro</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Calcio</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Fosforo</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Magnesio</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Enzimas   cardiacas:</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Creatinfosfoquinasa (CK)</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Creatinfosfoquinasa CK-MB</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noWrap/>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Deshidrogenasa láctica (DHL)</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Transaminasa GlutamicoOxalacetica</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Tiroideo:</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Captación de T3</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T3 Triyodotironina</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T4 Libre</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TSH (Hormona Estimulante de la Tiroides)</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 Uptake</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Ginecológico:</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Hormona Folículo Estimulante(FSH)</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Hormona Luteinizante (LH)</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Progesterona</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Prolactina</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Estradiol</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Pruebas de Funcionamiento hepático:</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Bilirrubinas</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Transaminasa GlutamicoOxalacetica  TGO</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Transaminasa Glutamicopiruvica  TGP</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Fosfatasa  Alcalina</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Deshidrogenasa láctica (DHL)</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Gammaglutamil Transpeptidasa (GGT)</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Proteinas  Totales</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Albumina</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inmunologico de Hepatitis:</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Perfil de Hepatitis A</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Perfil de Hepatitis B</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Perfil de Hepatitis C</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Toxemico (preeclamsia):</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Biometria Hematica</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Tiempo de protombina</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Tiempo de tromboplastina</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Quimica Sanguinea  (4 elementos)</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RPR</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de Lipidos:</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Colesterol total</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Trigliceridos</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HDL -colesterol</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LDL – colesterol</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VLDL-colestero</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donador de sangre:</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Biometriahematica</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RPR</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Antigeno de superficie B (HBsAg)</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Hepatitis C</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HIV 1/2</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Ac. Anti Trypanosomacruzi (prueba de chagas)</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Brucella( Rosa de Bengala)</w:t>
            </w:r>
          </w:p>
        </w:tc>
      </w:tr>
      <w:tr w:rsidR="00880F98" w:rsidRPr="00970F46" w:rsidTr="00880F98">
        <w:trPr>
          <w:trHeight w:val="145"/>
          <w:jc w:val="center"/>
        </w:trPr>
        <w:tc>
          <w:tcPr>
            <w:tcW w:w="2620" w:type="dxa"/>
            <w:vMerge w:val="restart"/>
            <w:tcBorders>
              <w:top w:val="single" w:sz="8" w:space="0" w:color="auto"/>
              <w:left w:val="single" w:sz="8" w:space="0" w:color="auto"/>
              <w:right w:val="single" w:sz="4" w:space="0" w:color="000000"/>
            </w:tcBorders>
            <w:vAlign w:val="center"/>
            <w:hideMark/>
          </w:tcPr>
          <w:p w:rsidR="00880F98" w:rsidRPr="00970F46" w:rsidRDefault="00880F98" w:rsidP="00970F46">
            <w:pPr>
              <w:spacing w:after="0" w:line="240" w:lineRule="auto"/>
              <w:rPr>
                <w:rFonts w:ascii="Arial" w:hAnsi="Arial" w:cs="Arial"/>
              </w:rPr>
            </w:pPr>
            <w:r w:rsidRPr="00970F46">
              <w:rPr>
                <w:rFonts w:ascii="Arial" w:hAnsi="Arial" w:cs="Arial"/>
              </w:rPr>
              <w:t>Química sanguínea  (3 elementos):</w:t>
            </w: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Glucosa </w:t>
            </w:r>
          </w:p>
        </w:tc>
      </w:tr>
      <w:tr w:rsidR="00880F98" w:rsidRPr="00970F46" w:rsidTr="00880F98">
        <w:trPr>
          <w:trHeight w:val="145"/>
          <w:jc w:val="center"/>
        </w:trPr>
        <w:tc>
          <w:tcPr>
            <w:tcW w:w="2620" w:type="dxa"/>
            <w:vMerge/>
            <w:tcBorders>
              <w:left w:val="single" w:sz="8" w:space="0" w:color="auto"/>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Urea </w:t>
            </w:r>
          </w:p>
        </w:tc>
      </w:tr>
      <w:tr w:rsidR="00880F98" w:rsidRPr="00970F46" w:rsidTr="00880F98">
        <w:trPr>
          <w:trHeight w:val="145"/>
          <w:jc w:val="center"/>
        </w:trPr>
        <w:tc>
          <w:tcPr>
            <w:tcW w:w="2620" w:type="dxa"/>
            <w:vMerge/>
            <w:tcBorders>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Creatinina </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Química sanguínea (4 elementos):</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Glucosa</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Urea</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Creatinina</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Ac. Urico</w:t>
            </w:r>
          </w:p>
        </w:tc>
      </w:tr>
      <w:tr w:rsidR="00880F98" w:rsidRPr="00970F46" w:rsidTr="00880F98">
        <w:trPr>
          <w:trHeight w:val="300"/>
          <w:jc w:val="center"/>
        </w:trPr>
        <w:tc>
          <w:tcPr>
            <w:tcW w:w="2620" w:type="dxa"/>
            <w:vMerge w:val="restart"/>
            <w:tcBorders>
              <w:top w:val="single" w:sz="8" w:space="0" w:color="auto"/>
              <w:left w:val="single" w:sz="8" w:space="0" w:color="auto"/>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Química sanguínea (5 elementos):</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Glucosa</w:t>
            </w:r>
          </w:p>
        </w:tc>
      </w:tr>
      <w:tr w:rsidR="00880F98" w:rsidRPr="00970F46" w:rsidTr="00880F98">
        <w:trPr>
          <w:trHeight w:val="300"/>
          <w:jc w:val="center"/>
        </w:trPr>
        <w:tc>
          <w:tcPr>
            <w:tcW w:w="2620" w:type="dxa"/>
            <w:vMerge/>
            <w:tcBorders>
              <w:top w:val="single" w:sz="8" w:space="0" w:color="auto"/>
              <w:left w:val="single" w:sz="8" w:space="0" w:color="auto"/>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Urea</w:t>
            </w:r>
          </w:p>
        </w:tc>
      </w:tr>
      <w:tr w:rsidR="00880F98" w:rsidRPr="00970F46" w:rsidTr="00880F98">
        <w:trPr>
          <w:trHeight w:val="300"/>
          <w:jc w:val="center"/>
        </w:trPr>
        <w:tc>
          <w:tcPr>
            <w:tcW w:w="2620" w:type="dxa"/>
            <w:vMerge/>
            <w:tcBorders>
              <w:top w:val="single" w:sz="8" w:space="0" w:color="auto"/>
              <w:left w:val="single" w:sz="8" w:space="0" w:color="auto"/>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Creatinina</w:t>
            </w:r>
          </w:p>
        </w:tc>
      </w:tr>
      <w:tr w:rsidR="00880F98" w:rsidRPr="00970F46" w:rsidTr="00880F98">
        <w:trPr>
          <w:trHeight w:val="300"/>
          <w:jc w:val="center"/>
        </w:trPr>
        <w:tc>
          <w:tcPr>
            <w:tcW w:w="2620" w:type="dxa"/>
            <w:vMerge/>
            <w:tcBorders>
              <w:top w:val="single" w:sz="8" w:space="0" w:color="auto"/>
              <w:left w:val="single" w:sz="8" w:space="0" w:color="auto"/>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Ac. Urico</w:t>
            </w:r>
          </w:p>
        </w:tc>
      </w:tr>
      <w:tr w:rsidR="00880F98" w:rsidRPr="00970F46" w:rsidTr="00880F98">
        <w:trPr>
          <w:trHeight w:val="315"/>
          <w:jc w:val="center"/>
        </w:trPr>
        <w:tc>
          <w:tcPr>
            <w:tcW w:w="2620" w:type="dxa"/>
            <w:vMerge/>
            <w:tcBorders>
              <w:top w:val="single" w:sz="8" w:space="0" w:color="auto"/>
              <w:left w:val="single" w:sz="8" w:space="0" w:color="auto"/>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Colesterol</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Química sanguínea (6 elementos):</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Glucosa</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Urea</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Creatinina</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Ac. Urico</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Colesterol</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Trigliceridos</w:t>
            </w:r>
          </w:p>
        </w:tc>
      </w:tr>
      <w:tr w:rsidR="00880F98" w:rsidRPr="00970F46" w:rsidTr="00880F98">
        <w:trPr>
          <w:trHeight w:val="300"/>
          <w:jc w:val="center"/>
        </w:trPr>
        <w:tc>
          <w:tcPr>
            <w:tcW w:w="2620" w:type="dxa"/>
            <w:vMerge w:val="restart"/>
            <w:tcBorders>
              <w:top w:val="single" w:sz="8" w:space="0" w:color="auto"/>
              <w:left w:val="single" w:sz="8" w:space="0" w:color="auto"/>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Reumático:</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Factor  Reumatoide</w:t>
            </w:r>
          </w:p>
        </w:tc>
      </w:tr>
      <w:tr w:rsidR="00880F98" w:rsidRPr="00970F46" w:rsidTr="00880F98">
        <w:trPr>
          <w:trHeight w:val="300"/>
          <w:jc w:val="center"/>
        </w:trPr>
        <w:tc>
          <w:tcPr>
            <w:tcW w:w="2620" w:type="dxa"/>
            <w:vMerge/>
            <w:tcBorders>
              <w:top w:val="single" w:sz="8" w:space="0" w:color="auto"/>
              <w:left w:val="single" w:sz="8" w:space="0" w:color="auto"/>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Proteina  C  Reactiva</w:t>
            </w:r>
          </w:p>
        </w:tc>
      </w:tr>
      <w:tr w:rsidR="00880F98" w:rsidRPr="00970F46" w:rsidTr="00880F98">
        <w:trPr>
          <w:trHeight w:val="300"/>
          <w:jc w:val="center"/>
        </w:trPr>
        <w:tc>
          <w:tcPr>
            <w:tcW w:w="2620" w:type="dxa"/>
            <w:vMerge/>
            <w:tcBorders>
              <w:top w:val="single" w:sz="8" w:space="0" w:color="auto"/>
              <w:left w:val="single" w:sz="8" w:space="0" w:color="auto"/>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Velocidad de  sedimentacion Globular  (VSG)</w:t>
            </w:r>
          </w:p>
        </w:tc>
      </w:tr>
      <w:tr w:rsidR="00880F98" w:rsidRPr="00970F46" w:rsidTr="00880F98">
        <w:trPr>
          <w:trHeight w:val="300"/>
          <w:jc w:val="center"/>
        </w:trPr>
        <w:tc>
          <w:tcPr>
            <w:tcW w:w="2620" w:type="dxa"/>
            <w:vMerge/>
            <w:tcBorders>
              <w:top w:val="single" w:sz="8" w:space="0" w:color="auto"/>
              <w:left w:val="single" w:sz="8" w:space="0" w:color="auto"/>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Acido Urico</w:t>
            </w:r>
          </w:p>
        </w:tc>
      </w:tr>
      <w:tr w:rsidR="00880F98" w:rsidRPr="00970F46" w:rsidTr="00880F98">
        <w:trPr>
          <w:trHeight w:val="315"/>
          <w:jc w:val="center"/>
        </w:trPr>
        <w:tc>
          <w:tcPr>
            <w:tcW w:w="2620" w:type="dxa"/>
            <w:vMerge/>
            <w:tcBorders>
              <w:top w:val="single" w:sz="8" w:space="0" w:color="auto"/>
              <w:left w:val="single" w:sz="8" w:space="0" w:color="auto"/>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Antiestreptolisinas (ASLO)</w:t>
            </w:r>
          </w:p>
        </w:tc>
      </w:tr>
      <w:tr w:rsidR="00880F98" w:rsidRPr="00970F46" w:rsidTr="00880F98">
        <w:trPr>
          <w:trHeight w:val="300"/>
          <w:jc w:val="center"/>
        </w:trPr>
        <w:tc>
          <w:tcPr>
            <w:tcW w:w="2620" w:type="dxa"/>
            <w:vMerge w:val="restart"/>
            <w:tcBorders>
              <w:top w:val="single" w:sz="8" w:space="0" w:color="auto"/>
              <w:left w:val="single" w:sz="8" w:space="0" w:color="auto"/>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Testicular:</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Hormona Folículo Estimulante(FSH)</w:t>
            </w:r>
          </w:p>
        </w:tc>
      </w:tr>
      <w:tr w:rsidR="00880F98" w:rsidRPr="00970F46" w:rsidTr="00880F98">
        <w:trPr>
          <w:trHeight w:val="300"/>
          <w:jc w:val="center"/>
        </w:trPr>
        <w:tc>
          <w:tcPr>
            <w:tcW w:w="2620" w:type="dxa"/>
            <w:vMerge/>
            <w:tcBorders>
              <w:top w:val="single" w:sz="8" w:space="0" w:color="auto"/>
              <w:left w:val="single" w:sz="8" w:space="0" w:color="auto"/>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Hormona Luteinizante (LH)</w:t>
            </w:r>
          </w:p>
        </w:tc>
      </w:tr>
      <w:tr w:rsidR="00880F98" w:rsidRPr="00970F46" w:rsidTr="00880F98">
        <w:trPr>
          <w:trHeight w:val="300"/>
          <w:jc w:val="center"/>
        </w:trPr>
        <w:tc>
          <w:tcPr>
            <w:tcW w:w="2620" w:type="dxa"/>
            <w:vMerge/>
            <w:tcBorders>
              <w:top w:val="single" w:sz="8" w:space="0" w:color="auto"/>
              <w:left w:val="single" w:sz="8" w:space="0" w:color="auto"/>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Prolactina</w:t>
            </w:r>
          </w:p>
        </w:tc>
      </w:tr>
      <w:tr w:rsidR="00880F98" w:rsidRPr="00970F46" w:rsidTr="00880F98">
        <w:trPr>
          <w:trHeight w:val="315"/>
          <w:jc w:val="center"/>
        </w:trPr>
        <w:tc>
          <w:tcPr>
            <w:tcW w:w="2620" w:type="dxa"/>
            <w:vMerge/>
            <w:tcBorders>
              <w:top w:val="single" w:sz="8" w:space="0" w:color="auto"/>
              <w:left w:val="single" w:sz="8" w:space="0" w:color="auto"/>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Testosterona</w:t>
            </w:r>
          </w:p>
        </w:tc>
      </w:tr>
      <w:tr w:rsidR="00880F98" w:rsidRPr="00970F46" w:rsidTr="00880F98">
        <w:trPr>
          <w:trHeight w:val="300"/>
          <w:jc w:val="center"/>
        </w:trPr>
        <w:tc>
          <w:tcPr>
            <w:tcW w:w="2620" w:type="dxa"/>
            <w:vMerge w:val="restart"/>
            <w:tcBorders>
              <w:top w:val="single" w:sz="8" w:space="0" w:color="auto"/>
              <w:left w:val="single" w:sz="8" w:space="0" w:color="auto"/>
              <w:bottom w:val="single" w:sz="4"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Reacciones Febriles:</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Tifico H</w:t>
            </w:r>
          </w:p>
        </w:tc>
      </w:tr>
      <w:tr w:rsidR="00880F98" w:rsidRPr="00970F46" w:rsidTr="00880F98">
        <w:trPr>
          <w:trHeight w:val="300"/>
          <w:jc w:val="center"/>
        </w:trPr>
        <w:tc>
          <w:tcPr>
            <w:tcW w:w="2620" w:type="dxa"/>
            <w:vMerge/>
            <w:tcBorders>
              <w:top w:val="single" w:sz="8" w:space="0" w:color="auto"/>
              <w:left w:val="single" w:sz="8" w:space="0" w:color="auto"/>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Tífico O</w:t>
            </w:r>
          </w:p>
        </w:tc>
      </w:tr>
      <w:tr w:rsidR="00880F98" w:rsidRPr="00970F46" w:rsidTr="00880F98">
        <w:trPr>
          <w:trHeight w:val="300"/>
          <w:jc w:val="center"/>
        </w:trPr>
        <w:tc>
          <w:tcPr>
            <w:tcW w:w="2620" w:type="dxa"/>
            <w:vMerge/>
            <w:tcBorders>
              <w:top w:val="single" w:sz="8" w:space="0" w:color="auto"/>
              <w:left w:val="single" w:sz="8" w:space="0" w:color="auto"/>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Paratífico A</w:t>
            </w:r>
          </w:p>
        </w:tc>
      </w:tr>
      <w:tr w:rsidR="00880F98" w:rsidRPr="00970F46" w:rsidTr="00880F98">
        <w:trPr>
          <w:trHeight w:val="300"/>
          <w:jc w:val="center"/>
        </w:trPr>
        <w:tc>
          <w:tcPr>
            <w:tcW w:w="2620" w:type="dxa"/>
            <w:vMerge/>
            <w:tcBorders>
              <w:top w:val="single" w:sz="8" w:space="0" w:color="auto"/>
              <w:left w:val="single" w:sz="8" w:space="0" w:color="auto"/>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Paratífico B</w:t>
            </w:r>
          </w:p>
        </w:tc>
      </w:tr>
      <w:tr w:rsidR="00880F98" w:rsidRPr="00970F46" w:rsidTr="00880F98">
        <w:trPr>
          <w:trHeight w:val="300"/>
          <w:jc w:val="center"/>
        </w:trPr>
        <w:tc>
          <w:tcPr>
            <w:tcW w:w="2620" w:type="dxa"/>
            <w:vMerge/>
            <w:tcBorders>
              <w:top w:val="single" w:sz="8" w:space="0" w:color="auto"/>
              <w:left w:val="single" w:sz="8" w:space="0" w:color="auto"/>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Rosa de Bengala</w:t>
            </w:r>
          </w:p>
        </w:tc>
      </w:tr>
      <w:tr w:rsidR="00880F98" w:rsidRPr="00970F46" w:rsidTr="00880F98">
        <w:trPr>
          <w:trHeight w:val="315"/>
          <w:jc w:val="center"/>
        </w:trPr>
        <w:tc>
          <w:tcPr>
            <w:tcW w:w="2620" w:type="dxa"/>
            <w:vMerge/>
            <w:tcBorders>
              <w:top w:val="single" w:sz="8" w:space="0" w:color="auto"/>
              <w:left w:val="single" w:sz="8" w:space="0" w:color="auto"/>
              <w:bottom w:val="single" w:sz="4"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Proteus OX-19</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DE TORCH COMPLETO IgG , IgM</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Citomegalovirus IgG</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Citomegalovirus IgM</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AnticuerposAnti Herpes I (IgG)</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AnticuerposAnti Herpes I (IgM)</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Herpes II (IgG)</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Herpes II (IgM)</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Rubéola IgG</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Rubéola IgM</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Toxoplasma IgG Séricos</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Anticuerpos Anti Toxoplasma IgM séricos</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Coprologico</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Sangre  oculta  en heces</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Amiba  enfrecso</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Azucares  Reductores</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Citologia  Fecal</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Coproparasitoscópico</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Perfil de Tiempos de Coagulación Basico</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Tiempo de Protrombina   (TP)</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Tiempo Parcial de Tromboplastina  (TPT)</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Tiempo de Trombina   (TT)</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Fibrinógeno</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Tiempo de Coagulación</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Coagulograma Perfil completo  de Tiempos de Coagulación</w:t>
            </w:r>
          </w:p>
        </w:tc>
        <w:tc>
          <w:tcPr>
            <w:tcW w:w="4120" w:type="dxa"/>
            <w:tcBorders>
              <w:top w:val="single" w:sz="8" w:space="0" w:color="auto"/>
              <w:left w:val="nil"/>
              <w:bottom w:val="single" w:sz="4" w:space="0" w:color="000000"/>
              <w:right w:val="single" w:sz="8"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Tiempo de Protrombina   (TP)</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Tiempo Parcial de Tromboplastina  (TPT)</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Tiempo de Trombina   (TT)</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Fibrinógeno</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Tiempo de Coagulación</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Antitrombina II</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Proteina "S" de la coagulación</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Proteína "C" de la Coagulación</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Cinetica de hierro::</w:t>
            </w:r>
          </w:p>
        </w:tc>
        <w:tc>
          <w:tcPr>
            <w:tcW w:w="4120" w:type="dxa"/>
            <w:tcBorders>
              <w:top w:val="single" w:sz="8" w:space="0" w:color="auto"/>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Hierro serico</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4" w:space="0" w:color="000000"/>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de Satuiracion de Hierro</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000000"/>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Captación total de Hierro</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Inmunofenotipo  en medula ósea</w:t>
            </w:r>
          </w:p>
        </w:tc>
        <w:tc>
          <w:tcPr>
            <w:tcW w:w="4120" w:type="dxa"/>
            <w:tcBorders>
              <w:top w:val="single" w:sz="8" w:space="0" w:color="auto"/>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MARCADORES DE LINAJE CELULAR LINFOIDE "T":                     </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single" w:sz="4"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CD1a, CD2, CD3, CD7 y cCD3.   </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auto"/>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MARCADORES DE LINAJE CELULAR LINFOIDE "B": </w:t>
            </w:r>
          </w:p>
        </w:tc>
      </w:tr>
      <w:tr w:rsidR="00880F98" w:rsidRPr="00AE22D2" w:rsidTr="00880F98">
        <w:trPr>
          <w:trHeight w:val="57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single" w:sz="4" w:space="0" w:color="auto"/>
              <w:right w:val="single" w:sz="8" w:space="0" w:color="000000"/>
            </w:tcBorders>
            <w:shd w:val="clear" w:color="auto" w:fill="auto"/>
            <w:vAlign w:val="bottom"/>
            <w:hideMark/>
          </w:tcPr>
          <w:p w:rsidR="00880F98" w:rsidRPr="00AE22D2" w:rsidRDefault="00880F98" w:rsidP="00970F46">
            <w:pPr>
              <w:spacing w:after="0" w:line="240" w:lineRule="auto"/>
              <w:rPr>
                <w:rFonts w:ascii="Arial" w:hAnsi="Arial" w:cs="Arial"/>
                <w:lang w:val="en-US"/>
              </w:rPr>
            </w:pPr>
            <w:r w:rsidRPr="00AE22D2">
              <w:rPr>
                <w:rFonts w:ascii="Arial" w:hAnsi="Arial" w:cs="Arial"/>
                <w:lang w:val="en-US"/>
              </w:rPr>
              <w:t>CD10, CD19, CD20, CD22, CD24, CDw29, cCD79a, cIg, sIgM, sIg.</w:t>
            </w:r>
          </w:p>
        </w:tc>
      </w:tr>
      <w:tr w:rsidR="00880F98" w:rsidRPr="00970F46" w:rsidTr="00880F98">
        <w:trPr>
          <w:trHeight w:val="25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AE22D2" w:rsidRDefault="00880F98" w:rsidP="00970F46">
            <w:pPr>
              <w:spacing w:after="0" w:line="240" w:lineRule="auto"/>
              <w:rPr>
                <w:rFonts w:ascii="Arial" w:hAnsi="Arial" w:cs="Arial"/>
                <w:lang w:val="en-US"/>
              </w:rPr>
            </w:pPr>
          </w:p>
        </w:tc>
        <w:tc>
          <w:tcPr>
            <w:tcW w:w="4120" w:type="dxa"/>
            <w:tcBorders>
              <w:top w:val="single" w:sz="4" w:space="0" w:color="auto"/>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MARCADORES DE LINAJE CELULAR MIELOIDE: </w:t>
            </w:r>
          </w:p>
        </w:tc>
      </w:tr>
      <w:tr w:rsidR="00880F98" w:rsidRPr="00970F46" w:rsidTr="00880F98">
        <w:trPr>
          <w:trHeight w:val="70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single" w:sz="4"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CD13, CD14, CD15, CD33, CD117, CD64, CD235,CD65, MPO, CD41, CD61.                  </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auto"/>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MARCADORES NO ASOCIADOS A LINAJE:                     </w:t>
            </w:r>
          </w:p>
        </w:tc>
      </w:tr>
      <w:tr w:rsidR="00880F98" w:rsidRPr="00AE22D2" w:rsidTr="00880F98">
        <w:trPr>
          <w:trHeight w:val="6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single" w:sz="4" w:space="0" w:color="auto"/>
              <w:right w:val="single" w:sz="8" w:space="0" w:color="000000"/>
            </w:tcBorders>
            <w:shd w:val="clear" w:color="auto" w:fill="auto"/>
            <w:vAlign w:val="bottom"/>
            <w:hideMark/>
          </w:tcPr>
          <w:p w:rsidR="00880F98" w:rsidRPr="00AE22D2" w:rsidRDefault="00880F98" w:rsidP="00970F46">
            <w:pPr>
              <w:spacing w:after="0" w:line="240" w:lineRule="auto"/>
              <w:rPr>
                <w:rFonts w:ascii="Arial" w:hAnsi="Arial" w:cs="Arial"/>
                <w:lang w:val="en-US"/>
              </w:rPr>
            </w:pPr>
            <w:r w:rsidRPr="00AE22D2">
              <w:rPr>
                <w:rFonts w:ascii="Arial" w:hAnsi="Arial" w:cs="Arial"/>
                <w:lang w:val="en-US"/>
              </w:rPr>
              <w:t>CD4, CD8, CD5, CD11b, CD11c, CD34, CD45, CD38, CD16, CD56, CD58, HLA-DR, TdT.</w:t>
            </w:r>
          </w:p>
        </w:tc>
      </w:tr>
      <w:tr w:rsidR="00880F98" w:rsidRPr="00970F46" w:rsidTr="00880F98">
        <w:trPr>
          <w:trHeight w:val="27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AE22D2" w:rsidRDefault="00880F98" w:rsidP="00970F46">
            <w:pPr>
              <w:spacing w:after="0" w:line="240" w:lineRule="auto"/>
              <w:rPr>
                <w:rFonts w:ascii="Arial" w:hAnsi="Arial" w:cs="Arial"/>
                <w:lang w:val="en-US"/>
              </w:rPr>
            </w:pPr>
          </w:p>
        </w:tc>
        <w:tc>
          <w:tcPr>
            <w:tcW w:w="4120" w:type="dxa"/>
            <w:tcBorders>
              <w:top w:val="single" w:sz="4" w:space="0" w:color="auto"/>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OTROS   :</w:t>
            </w:r>
          </w:p>
        </w:tc>
      </w:tr>
      <w:tr w:rsidR="00880F98" w:rsidRPr="00970F46" w:rsidTr="00880F98">
        <w:trPr>
          <w:trHeight w:val="52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CD21, CD1, TCR alfa/beta, TCR gamma/delta, CD42, CD 36, CD9, CD41a y Glicoforin A.    </w:t>
            </w:r>
          </w:p>
        </w:tc>
      </w:tr>
      <w:tr w:rsidR="00880F98" w:rsidRPr="00970F46" w:rsidTr="00880F98">
        <w:trPr>
          <w:trHeight w:val="42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CONTENIDO CELULAR DE ADN CICLO: </w:t>
            </w:r>
          </w:p>
        </w:tc>
      </w:tr>
      <w:tr w:rsidR="00880F98" w:rsidRPr="00970F46" w:rsidTr="00880F98">
        <w:trPr>
          <w:trHeight w:val="42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FASE G0/G1: (%), FASE S: (%), FASE G2/M: (%)</w:t>
            </w:r>
          </w:p>
        </w:tc>
      </w:tr>
      <w:tr w:rsidR="00880F98" w:rsidRPr="00970F46" w:rsidTr="00880F98">
        <w:trPr>
          <w:trHeight w:val="42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INDICE DE ADN</w:t>
            </w:r>
          </w:p>
        </w:tc>
      </w:tr>
      <w:tr w:rsidR="00880F98" w:rsidRPr="00970F46" w:rsidTr="00880F98">
        <w:trPr>
          <w:trHeight w:val="30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Inmunofenotipo  en  sangre  periferica</w:t>
            </w:r>
          </w:p>
        </w:tc>
        <w:tc>
          <w:tcPr>
            <w:tcW w:w="4120" w:type="dxa"/>
            <w:tcBorders>
              <w:top w:val="single" w:sz="8" w:space="0" w:color="auto"/>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MARCADORES DE LINAJE CELULAR LINFOIDE "T":                     </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single" w:sz="4"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CD1a, CD2, CD3, CD7 y cCD3.   </w:t>
            </w:r>
          </w:p>
        </w:tc>
      </w:tr>
      <w:tr w:rsidR="00880F98" w:rsidRPr="00970F46" w:rsidTr="00880F98">
        <w:trPr>
          <w:trHeight w:val="37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auto"/>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MARCADORES DE LINAJE CELULAR LINFOIDE "B": </w:t>
            </w:r>
          </w:p>
        </w:tc>
      </w:tr>
      <w:tr w:rsidR="00880F98" w:rsidRPr="00AE22D2" w:rsidTr="00880F98">
        <w:trPr>
          <w:trHeight w:val="6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single" w:sz="4" w:space="0" w:color="auto"/>
              <w:right w:val="single" w:sz="8" w:space="0" w:color="000000"/>
            </w:tcBorders>
            <w:shd w:val="clear" w:color="auto" w:fill="auto"/>
            <w:vAlign w:val="bottom"/>
            <w:hideMark/>
          </w:tcPr>
          <w:p w:rsidR="00880F98" w:rsidRPr="00AE22D2" w:rsidRDefault="00880F98" w:rsidP="00970F46">
            <w:pPr>
              <w:spacing w:after="0" w:line="240" w:lineRule="auto"/>
              <w:rPr>
                <w:rFonts w:ascii="Arial" w:hAnsi="Arial" w:cs="Arial"/>
                <w:lang w:val="en-US"/>
              </w:rPr>
            </w:pPr>
            <w:r w:rsidRPr="00AE22D2">
              <w:rPr>
                <w:rFonts w:ascii="Arial" w:hAnsi="Arial" w:cs="Arial"/>
                <w:lang w:val="en-US"/>
              </w:rPr>
              <w:t>CD10, CD19, CD20, CD22, CD24, CDw29, cCD79a, cIg, sIgM, sIg.</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AE22D2" w:rsidRDefault="00880F98" w:rsidP="00970F46">
            <w:pPr>
              <w:spacing w:after="0" w:line="240" w:lineRule="auto"/>
              <w:rPr>
                <w:rFonts w:ascii="Arial" w:hAnsi="Arial" w:cs="Arial"/>
                <w:lang w:val="en-US"/>
              </w:rPr>
            </w:pPr>
          </w:p>
        </w:tc>
        <w:tc>
          <w:tcPr>
            <w:tcW w:w="4120" w:type="dxa"/>
            <w:tcBorders>
              <w:top w:val="single" w:sz="4" w:space="0" w:color="auto"/>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MARCADORES DE LINAJE CELULAR MIELOIDE: </w:t>
            </w:r>
          </w:p>
        </w:tc>
      </w:tr>
      <w:tr w:rsidR="00880F98" w:rsidRPr="00970F46" w:rsidTr="00880F98">
        <w:trPr>
          <w:trHeight w:val="57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single" w:sz="4"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CD13, CD14, CD15, CD33, CD117, CD64, CD235,CD65, MPO, CD41, CD61.                  </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auto"/>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MARCADORES NO ASOCIADOS A LINAJE:                     </w:t>
            </w:r>
          </w:p>
        </w:tc>
      </w:tr>
      <w:tr w:rsidR="00880F98" w:rsidRPr="00AE22D2" w:rsidTr="00880F98">
        <w:trPr>
          <w:trHeight w:val="57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single" w:sz="4" w:space="0" w:color="auto"/>
              <w:right w:val="single" w:sz="8" w:space="0" w:color="000000"/>
            </w:tcBorders>
            <w:shd w:val="clear" w:color="auto" w:fill="auto"/>
            <w:vAlign w:val="bottom"/>
            <w:hideMark/>
          </w:tcPr>
          <w:p w:rsidR="00880F98" w:rsidRPr="00AE22D2" w:rsidRDefault="00880F98" w:rsidP="00970F46">
            <w:pPr>
              <w:spacing w:after="0" w:line="240" w:lineRule="auto"/>
              <w:rPr>
                <w:rFonts w:ascii="Arial" w:hAnsi="Arial" w:cs="Arial"/>
                <w:lang w:val="en-US"/>
              </w:rPr>
            </w:pPr>
            <w:r w:rsidRPr="00AE22D2">
              <w:rPr>
                <w:rFonts w:ascii="Arial" w:hAnsi="Arial" w:cs="Arial"/>
                <w:lang w:val="en-US"/>
              </w:rPr>
              <w:t>CD4, CD8, CD5, CD11b, CD11c, CD34, CD45, CD38, CD16, CD56, CD58, HLA-DR, TdT.</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AE22D2" w:rsidRDefault="00880F98" w:rsidP="00970F46">
            <w:pPr>
              <w:spacing w:after="0" w:line="240" w:lineRule="auto"/>
              <w:rPr>
                <w:rFonts w:ascii="Arial" w:hAnsi="Arial" w:cs="Arial"/>
                <w:lang w:val="en-US"/>
              </w:rPr>
            </w:pPr>
          </w:p>
        </w:tc>
        <w:tc>
          <w:tcPr>
            <w:tcW w:w="4120" w:type="dxa"/>
            <w:tcBorders>
              <w:top w:val="single" w:sz="4" w:space="0" w:color="auto"/>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OTROS   :</w:t>
            </w:r>
          </w:p>
        </w:tc>
      </w:tr>
      <w:tr w:rsidR="00880F98" w:rsidRPr="00970F46" w:rsidTr="00880F98">
        <w:trPr>
          <w:trHeight w:val="46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CD21, CD1, TCR alfa/beta, TCR gamma/delta, CD42, CD 36, CD9, CD41a y Glicoforin A.    </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CONTENIDO CELULAR DE ADN CICLO: </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FASE G0/G1: (%), FASE S: (%), FASE G2/M: (%)</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INDICE DE ADN</w:t>
            </w:r>
          </w:p>
        </w:tc>
      </w:tr>
      <w:tr w:rsidR="00880F98" w:rsidRPr="00970F46" w:rsidTr="00880F98">
        <w:trPr>
          <w:trHeight w:val="465"/>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Cariotipo  (Sangre periferica )</w:t>
            </w:r>
          </w:p>
        </w:tc>
        <w:tc>
          <w:tcPr>
            <w:tcW w:w="4120" w:type="dxa"/>
            <w:tcBorders>
              <w:top w:val="single" w:sz="8" w:space="0" w:color="auto"/>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Anomalías cromosómicas numéricas y estructurales: </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Monosomías (X0)   </w:t>
            </w:r>
          </w:p>
        </w:tc>
      </w:tr>
      <w:tr w:rsidR="00880F98" w:rsidRPr="00970F46" w:rsidTr="00880F98">
        <w:trPr>
          <w:trHeight w:val="6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Trisomias (XXY, t(12:21), t18, t13, t9, t8, t10, t14, t16, t17, t(1:19), t(9:22),  XXX, XYY).</w:t>
            </w:r>
          </w:p>
        </w:tc>
      </w:tr>
      <w:tr w:rsidR="00880F98" w:rsidRPr="00970F46" w:rsidTr="00880F98">
        <w:trPr>
          <w:trHeight w:val="6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rearreglos 11 q 23</w:t>
            </w:r>
          </w:p>
        </w:tc>
      </w:tr>
      <w:tr w:rsidR="00880F98" w:rsidRPr="00970F46" w:rsidTr="00880F98">
        <w:trPr>
          <w:trHeight w:val="465"/>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Cariotipo  (Medula Osea)</w:t>
            </w:r>
          </w:p>
        </w:tc>
        <w:tc>
          <w:tcPr>
            <w:tcW w:w="4120" w:type="dxa"/>
            <w:tcBorders>
              <w:top w:val="single" w:sz="8" w:space="0" w:color="auto"/>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Anomalías cromosómicas numéricas y estructurales: </w:t>
            </w:r>
          </w:p>
        </w:tc>
      </w:tr>
      <w:tr w:rsidR="00880F98" w:rsidRPr="00970F46" w:rsidTr="00880F98">
        <w:trPr>
          <w:trHeight w:val="30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Monosomías (X0)   </w:t>
            </w:r>
          </w:p>
        </w:tc>
      </w:tr>
      <w:tr w:rsidR="00880F98" w:rsidRPr="00970F46" w:rsidTr="00880F98">
        <w:trPr>
          <w:trHeight w:val="70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nil"/>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Trisomias (XXY, t(12:21), t18, t13, t9, t8, t10, t14, t16, t17, t(1:19), t(9:22),  XXX, XYY).</w:t>
            </w:r>
          </w:p>
        </w:tc>
      </w:tr>
      <w:tr w:rsidR="00880F98" w:rsidRPr="00970F46" w:rsidTr="00880F98">
        <w:trPr>
          <w:trHeight w:val="131"/>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nil"/>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rearreglos 11 q 23</w:t>
            </w:r>
          </w:p>
        </w:tc>
      </w:tr>
      <w:tr w:rsidR="00880F98" w:rsidRPr="00970F46" w:rsidTr="00880F98">
        <w:trPr>
          <w:trHeight w:val="420"/>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Identificación de Enf. De VonWilebran</w:t>
            </w:r>
          </w:p>
        </w:tc>
        <w:tc>
          <w:tcPr>
            <w:tcW w:w="4120" w:type="dxa"/>
            <w:tcBorders>
              <w:top w:val="single" w:sz="8" w:space="0" w:color="auto"/>
              <w:left w:val="nil"/>
              <w:bottom w:val="single" w:sz="4"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FvWRiCo (cofactor ristocetina)</w:t>
            </w:r>
          </w:p>
        </w:tc>
      </w:tr>
      <w:tr w:rsidR="00880F98" w:rsidRPr="00970F46" w:rsidTr="00880F98">
        <w:trPr>
          <w:trHeight w:val="390"/>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auto"/>
              <w:left w:val="nil"/>
              <w:bottom w:val="single" w:sz="4"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FvW: Ag (Factor antigenico)</w:t>
            </w:r>
          </w:p>
        </w:tc>
      </w:tr>
      <w:tr w:rsidR="00880F98" w:rsidRPr="00970F46" w:rsidTr="00880F98">
        <w:trPr>
          <w:trHeight w:val="102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auto"/>
              <w:left w:val="nil"/>
              <w:bottom w:val="single" w:sz="8" w:space="0" w:color="auto"/>
              <w:right w:val="single" w:sz="8" w:space="0" w:color="000000"/>
            </w:tcBorders>
            <w:shd w:val="clear" w:color="auto" w:fill="auto"/>
            <w:vAlign w:val="bottom"/>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FVIII:C </w:t>
            </w:r>
          </w:p>
        </w:tc>
      </w:tr>
      <w:tr w:rsidR="00880F98" w:rsidRPr="00970F46" w:rsidTr="00880F98">
        <w:trPr>
          <w:trHeight w:val="322"/>
          <w:jc w:val="center"/>
        </w:trPr>
        <w:tc>
          <w:tcPr>
            <w:tcW w:w="2620" w:type="dxa"/>
            <w:vMerge w:val="restart"/>
            <w:tcBorders>
              <w:top w:val="single" w:sz="8" w:space="0" w:color="auto"/>
              <w:left w:val="single" w:sz="8" w:space="0" w:color="auto"/>
              <w:bottom w:val="single" w:sz="8" w:space="0" w:color="000000"/>
              <w:right w:val="single" w:sz="4"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Marcadores celulares,tumorales, cerebrales y neuroblastoma</w:t>
            </w:r>
          </w:p>
        </w:tc>
        <w:tc>
          <w:tcPr>
            <w:tcW w:w="4120" w:type="dxa"/>
            <w:tcBorders>
              <w:top w:val="single" w:sz="8" w:space="0" w:color="auto"/>
              <w:left w:val="nil"/>
              <w:bottom w:val="single" w:sz="4" w:space="0" w:color="auto"/>
              <w:right w:val="single" w:sz="8"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Ácido Vanilmandélico</w:t>
            </w:r>
          </w:p>
        </w:tc>
      </w:tr>
      <w:tr w:rsidR="00880F98" w:rsidRPr="00970F46" w:rsidTr="00880F98">
        <w:trPr>
          <w:trHeight w:val="256"/>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auto"/>
              <w:left w:val="nil"/>
              <w:bottom w:val="single" w:sz="4" w:space="0" w:color="auto"/>
              <w:right w:val="single" w:sz="8"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ácido homovalínico  (HVA)</w:t>
            </w:r>
          </w:p>
        </w:tc>
      </w:tr>
      <w:tr w:rsidR="00880F98" w:rsidRPr="00970F46" w:rsidTr="00880F98">
        <w:trPr>
          <w:trHeight w:val="315"/>
          <w:jc w:val="center"/>
        </w:trPr>
        <w:tc>
          <w:tcPr>
            <w:tcW w:w="2620" w:type="dxa"/>
            <w:vMerge/>
            <w:tcBorders>
              <w:top w:val="single" w:sz="8" w:space="0" w:color="auto"/>
              <w:left w:val="single" w:sz="8" w:space="0" w:color="auto"/>
              <w:bottom w:val="single" w:sz="8" w:space="0" w:color="000000"/>
              <w:right w:val="single" w:sz="4" w:space="0" w:color="000000"/>
            </w:tcBorders>
            <w:vAlign w:val="center"/>
            <w:hideMark/>
          </w:tcPr>
          <w:p w:rsidR="00880F98" w:rsidRPr="00970F46" w:rsidRDefault="00880F98" w:rsidP="00970F46">
            <w:pPr>
              <w:spacing w:after="0" w:line="240" w:lineRule="auto"/>
              <w:rPr>
                <w:rFonts w:ascii="Arial" w:hAnsi="Arial" w:cs="Arial"/>
              </w:rPr>
            </w:pPr>
          </w:p>
        </w:tc>
        <w:tc>
          <w:tcPr>
            <w:tcW w:w="4120" w:type="dxa"/>
            <w:tcBorders>
              <w:top w:val="single" w:sz="4" w:space="0" w:color="auto"/>
              <w:left w:val="nil"/>
              <w:bottom w:val="single" w:sz="8" w:space="0" w:color="auto"/>
              <w:right w:val="single" w:sz="8" w:space="0" w:color="000000"/>
            </w:tcBorders>
            <w:shd w:val="clear" w:color="auto" w:fill="auto"/>
            <w:hideMark/>
          </w:tcPr>
          <w:p w:rsidR="00880F98" w:rsidRPr="00970F46" w:rsidRDefault="00880F98" w:rsidP="00970F46">
            <w:pPr>
              <w:spacing w:after="0" w:line="240" w:lineRule="auto"/>
              <w:rPr>
                <w:rFonts w:ascii="Arial" w:hAnsi="Arial" w:cs="Arial"/>
              </w:rPr>
            </w:pPr>
            <w:r w:rsidRPr="00970F46">
              <w:rPr>
                <w:rFonts w:ascii="Arial" w:hAnsi="Arial" w:cs="Arial"/>
              </w:rPr>
              <w:t xml:space="preserve">ferritina.  </w:t>
            </w:r>
          </w:p>
        </w:tc>
      </w:tr>
    </w:tbl>
    <w:p w:rsidR="00880F98" w:rsidRPr="00970F46" w:rsidRDefault="00880F98" w:rsidP="00970F46">
      <w:pPr>
        <w:spacing w:after="0" w:line="240" w:lineRule="auto"/>
        <w:rPr>
          <w:rFonts w:ascii="Arial" w:hAnsi="Arial" w:cs="Arial"/>
        </w:rPr>
      </w:pPr>
    </w:p>
    <w:p w:rsidR="00880F98" w:rsidRPr="00970F46" w:rsidRDefault="00880F98" w:rsidP="00970F46">
      <w:pPr>
        <w:spacing w:after="0" w:line="240" w:lineRule="auto"/>
        <w:jc w:val="both"/>
        <w:rPr>
          <w:rFonts w:ascii="Arial" w:eastAsiaTheme="minorEastAsia" w:hAnsi="Arial" w:cs="Arial"/>
          <w:b/>
          <w:sz w:val="18"/>
          <w:szCs w:val="18"/>
          <w:lang w:eastAsia="es-MX"/>
        </w:rPr>
      </w:pPr>
    </w:p>
    <w:p w:rsidR="005A0DCF" w:rsidRPr="00970F46" w:rsidRDefault="005A0DCF" w:rsidP="00970F46">
      <w:pPr>
        <w:spacing w:after="0" w:line="240" w:lineRule="auto"/>
        <w:contextualSpacing/>
        <w:jc w:val="both"/>
        <w:rPr>
          <w:rFonts w:ascii="Arial" w:eastAsiaTheme="minorEastAsia" w:hAnsi="Arial" w:cs="Arial"/>
          <w:color w:val="FF0000"/>
          <w:sz w:val="18"/>
          <w:szCs w:val="18"/>
          <w:lang w:eastAsia="es-MX"/>
        </w:rPr>
      </w:pPr>
      <w:r w:rsidRPr="00970F46">
        <w:rPr>
          <w:rFonts w:ascii="Arial" w:eastAsiaTheme="minorEastAsia" w:hAnsi="Arial" w:cs="Arial"/>
          <w:color w:val="000000" w:themeColor="text1"/>
          <w:sz w:val="18"/>
          <w:szCs w:val="18"/>
          <w:lang w:eastAsia="es-MX"/>
        </w:rPr>
        <w:t>EL PROVEEDOR DEBERÁ ENTREGAR UN CATÁLOGO EN EL QUE SE ESTABLEZCA EL TIEMPO DE ENTREGA DE LOS RESULTADOS DE CADA PRUEBA; TODA MODIFICACIÓN EN ESTE DEBERÁ SER NOTIFICADA AL ADMINISTRADOR DEL CONTRATO 5 DÍAS HÁBILES (COMO MÍNIMO) DE ANTES DEL CAMBIO.</w:t>
      </w:r>
    </w:p>
    <w:p w:rsidR="005A0DCF" w:rsidRPr="00970F46" w:rsidRDefault="005A0DCF" w:rsidP="00970F46">
      <w:pPr>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LICITANTE DEBERÁ CONSIDERAR QUE </w:t>
      </w:r>
      <w:r w:rsidR="00492BA4" w:rsidRPr="00970F46">
        <w:rPr>
          <w:rFonts w:ascii="Arial" w:eastAsiaTheme="minorEastAsia" w:hAnsi="Arial" w:cs="Arial"/>
          <w:sz w:val="18"/>
          <w:szCs w:val="18"/>
          <w:lang w:eastAsia="es-MX"/>
        </w:rPr>
        <w:t xml:space="preserve">LA LISTA DE </w:t>
      </w:r>
      <w:r w:rsidRPr="00970F46">
        <w:rPr>
          <w:rFonts w:ascii="Arial" w:eastAsiaTheme="minorEastAsia" w:hAnsi="Arial" w:cs="Arial"/>
          <w:sz w:val="18"/>
          <w:szCs w:val="18"/>
          <w:lang w:eastAsia="es-MX"/>
        </w:rPr>
        <w:t xml:space="preserve"> PRUEBAS DE LABORATORIO </w:t>
      </w:r>
      <w:r w:rsidR="00492BA4" w:rsidRPr="00970F46">
        <w:rPr>
          <w:rFonts w:ascii="Arial" w:eastAsiaTheme="minorEastAsia" w:hAnsi="Arial" w:cs="Arial"/>
          <w:sz w:val="18"/>
          <w:szCs w:val="18"/>
          <w:lang w:eastAsia="es-MX"/>
        </w:rPr>
        <w:t>ES</w:t>
      </w:r>
      <w:r w:rsidRPr="00970F46">
        <w:rPr>
          <w:rFonts w:ascii="Arial" w:eastAsiaTheme="minorEastAsia" w:hAnsi="Arial" w:cs="Arial"/>
          <w:sz w:val="18"/>
          <w:szCs w:val="18"/>
          <w:lang w:eastAsia="es-MX"/>
        </w:rPr>
        <w:t xml:space="preserve"> ENUNCIATIV</w:t>
      </w:r>
      <w:r w:rsidR="00492BA4" w:rsidRPr="00970F46">
        <w:rPr>
          <w:rFonts w:ascii="Arial" w:eastAsiaTheme="minorEastAsia" w:hAnsi="Arial" w:cs="Arial"/>
          <w:sz w:val="18"/>
          <w:szCs w:val="18"/>
          <w:lang w:eastAsia="es-MX"/>
        </w:rPr>
        <w:t>A</w:t>
      </w:r>
      <w:r w:rsidRPr="00970F46">
        <w:rPr>
          <w:rFonts w:ascii="Arial" w:eastAsiaTheme="minorEastAsia" w:hAnsi="Arial" w:cs="Arial"/>
          <w:sz w:val="18"/>
          <w:szCs w:val="18"/>
          <w:lang w:eastAsia="es-MX"/>
        </w:rPr>
        <w:t xml:space="preserve"> MÁS NO LIMITATIV</w:t>
      </w:r>
      <w:r w:rsidR="00492BA4" w:rsidRPr="00970F46">
        <w:rPr>
          <w:rFonts w:ascii="Arial" w:eastAsiaTheme="minorEastAsia" w:hAnsi="Arial" w:cs="Arial"/>
          <w:sz w:val="18"/>
          <w:szCs w:val="18"/>
          <w:lang w:eastAsia="es-MX"/>
        </w:rPr>
        <w:t>A</w:t>
      </w:r>
      <w:r w:rsidRPr="00970F46">
        <w:rPr>
          <w:rFonts w:ascii="Arial" w:eastAsiaTheme="minorEastAsia" w:hAnsi="Arial" w:cs="Arial"/>
          <w:sz w:val="18"/>
          <w:szCs w:val="18"/>
          <w:lang w:eastAsia="es-MX"/>
        </w:rPr>
        <w:t xml:space="preserve">, TANTO EN CANTIDADES COMO EN TIPOS DE PRUEBAS, POR LO QUE EL HOSPITAL PODRÁ SOLICITAR PRUEBAS QUE NO SE ENCUENTREN CONSIDERADAS EN EL PRESENTE ANEXO, PREVIA AUTORIZACIÓN DEL ADMINISTRADOR DEL CONTRATO Y ACEPTACIÓN DEL LICITANTE. EL COSTO DE ESTAS PRUEBAS SE DETERMINARÁ DE ACUERDO AL PRECIO AL PÚBLICO VIGENTE QUE MANEJE EL LICITANTE EN EL MERCADO AL MOMENTO DE REALIZARLA, MENOS EL 35% DE DESCUENTO PARA EFECTO DE PAGO POR 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w:t>
      </w:r>
    </w:p>
    <w:p w:rsidR="005A0DCF" w:rsidRPr="00970F46" w:rsidRDefault="005A0DCF" w:rsidP="00970F46">
      <w:pPr>
        <w:spacing w:after="0" w:line="240" w:lineRule="auto"/>
        <w:contextualSpacing/>
        <w:jc w:val="both"/>
        <w:rPr>
          <w:rFonts w:ascii="Arial" w:eastAsiaTheme="minorEastAsia" w:hAnsi="Arial" w:cs="Arial"/>
          <w:b/>
          <w:sz w:val="18"/>
          <w:szCs w:val="18"/>
          <w:lang w:eastAsia="es-MX"/>
        </w:rPr>
      </w:pPr>
    </w:p>
    <w:p w:rsidR="005A0DCF" w:rsidRPr="00970F46" w:rsidRDefault="005A0DCF" w:rsidP="00970F46">
      <w:pPr>
        <w:numPr>
          <w:ilvl w:val="0"/>
          <w:numId w:val="66"/>
        </w:numPr>
        <w:spacing w:after="0" w:line="240" w:lineRule="auto"/>
        <w:ind w:left="0" w:firstLine="0"/>
        <w:rPr>
          <w:rFonts w:ascii="Arial" w:eastAsiaTheme="minorEastAsia" w:hAnsi="Arial" w:cs="Arial"/>
          <w:b/>
          <w:sz w:val="18"/>
          <w:szCs w:val="18"/>
          <w:lang w:eastAsia="es-MX"/>
        </w:rPr>
      </w:pPr>
      <w:r w:rsidRPr="00970F46">
        <w:rPr>
          <w:rFonts w:ascii="Arial" w:eastAsiaTheme="minorEastAsia" w:hAnsi="Arial" w:cs="Arial"/>
          <w:b/>
          <w:sz w:val="18"/>
          <w:szCs w:val="18"/>
          <w:lang w:eastAsia="es-MX"/>
        </w:rPr>
        <w:t>RECURSOS HUMANOS</w:t>
      </w:r>
    </w:p>
    <w:p w:rsidR="005A0DCF" w:rsidRPr="00970F46" w:rsidRDefault="005A0DCF" w:rsidP="00970F46">
      <w:pPr>
        <w:widowControl w:val="0"/>
        <w:suppressAutoHyphens/>
        <w:spacing w:after="0" w:line="240" w:lineRule="auto"/>
        <w:contextualSpacing/>
        <w:jc w:val="both"/>
        <w:rPr>
          <w:rFonts w:ascii="Arial" w:eastAsiaTheme="minorEastAsia" w:hAnsi="Arial" w:cs="Arial"/>
          <w:bCs/>
          <w:sz w:val="18"/>
          <w:szCs w:val="18"/>
          <w:lang w:eastAsia="es-MX"/>
        </w:rPr>
      </w:pPr>
    </w:p>
    <w:tbl>
      <w:tblPr>
        <w:tblStyle w:val="Tablaconcuadrcula"/>
        <w:tblW w:w="9094" w:type="dxa"/>
        <w:jc w:val="center"/>
        <w:tblLook w:val="04A0" w:firstRow="1" w:lastRow="0" w:firstColumn="1" w:lastColumn="0" w:noHBand="0" w:noVBand="1"/>
      </w:tblPr>
      <w:tblGrid>
        <w:gridCol w:w="1907"/>
        <w:gridCol w:w="6031"/>
        <w:gridCol w:w="1156"/>
      </w:tblGrid>
      <w:tr w:rsidR="005A0DCF" w:rsidRPr="00970F46" w:rsidTr="005A0DCF">
        <w:trPr>
          <w:tblHeader/>
          <w:jc w:val="center"/>
        </w:trPr>
        <w:tc>
          <w:tcPr>
            <w:tcW w:w="1907" w:type="dxa"/>
            <w:shd w:val="clear" w:color="auto" w:fill="A6A6A6" w:themeFill="background1" w:themeFillShade="A6"/>
            <w:vAlign w:val="center"/>
          </w:tcPr>
          <w:p w:rsidR="005A0DCF" w:rsidRPr="00970F46" w:rsidRDefault="005A0DCF" w:rsidP="00970F46">
            <w:pPr>
              <w:pStyle w:val="Sinespaciado"/>
              <w:jc w:val="center"/>
              <w:rPr>
                <w:rFonts w:ascii="Arial" w:eastAsiaTheme="minorEastAsia" w:hAnsi="Arial" w:cs="Arial"/>
                <w:b/>
                <w:sz w:val="18"/>
                <w:szCs w:val="18"/>
              </w:rPr>
            </w:pPr>
            <w:r w:rsidRPr="00970F46">
              <w:rPr>
                <w:rFonts w:ascii="Arial" w:eastAsiaTheme="minorEastAsia" w:hAnsi="Arial" w:cs="Arial"/>
                <w:b/>
                <w:sz w:val="18"/>
                <w:szCs w:val="18"/>
              </w:rPr>
              <w:t>PERSONAL</w:t>
            </w:r>
          </w:p>
        </w:tc>
        <w:tc>
          <w:tcPr>
            <w:tcW w:w="6031" w:type="dxa"/>
            <w:shd w:val="clear" w:color="auto" w:fill="A6A6A6" w:themeFill="background1" w:themeFillShade="A6"/>
            <w:vAlign w:val="center"/>
          </w:tcPr>
          <w:p w:rsidR="005A0DCF" w:rsidRPr="00970F46" w:rsidRDefault="005A0DCF" w:rsidP="00970F46">
            <w:pPr>
              <w:pStyle w:val="Sinespaciado"/>
              <w:jc w:val="center"/>
              <w:rPr>
                <w:rFonts w:ascii="Arial" w:eastAsiaTheme="minorEastAsia" w:hAnsi="Arial" w:cs="Arial"/>
                <w:b/>
                <w:sz w:val="18"/>
                <w:szCs w:val="18"/>
              </w:rPr>
            </w:pPr>
            <w:r w:rsidRPr="00970F46">
              <w:rPr>
                <w:rFonts w:ascii="Arial" w:eastAsiaTheme="minorEastAsia" w:hAnsi="Arial" w:cs="Arial"/>
                <w:b/>
                <w:sz w:val="18"/>
                <w:szCs w:val="18"/>
              </w:rPr>
              <w:t>REQUISITOS</w:t>
            </w:r>
          </w:p>
        </w:tc>
        <w:tc>
          <w:tcPr>
            <w:tcW w:w="1156" w:type="dxa"/>
            <w:shd w:val="clear" w:color="auto" w:fill="A6A6A6" w:themeFill="background1" w:themeFillShade="A6"/>
            <w:vAlign w:val="center"/>
          </w:tcPr>
          <w:p w:rsidR="005A0DCF" w:rsidRPr="00970F46" w:rsidRDefault="005A0DCF" w:rsidP="00970F46">
            <w:pPr>
              <w:pStyle w:val="Sinespaciado"/>
              <w:jc w:val="center"/>
              <w:rPr>
                <w:rFonts w:ascii="Arial" w:eastAsiaTheme="minorEastAsia" w:hAnsi="Arial" w:cs="Arial"/>
                <w:b/>
                <w:bCs/>
                <w:sz w:val="18"/>
                <w:szCs w:val="18"/>
              </w:rPr>
            </w:pPr>
            <w:r w:rsidRPr="00970F46">
              <w:rPr>
                <w:rFonts w:ascii="Arial" w:eastAsiaTheme="minorEastAsia" w:hAnsi="Arial" w:cs="Arial"/>
                <w:b/>
                <w:bCs/>
                <w:sz w:val="18"/>
                <w:szCs w:val="18"/>
              </w:rPr>
              <w:t>CANTIDAD</w:t>
            </w:r>
          </w:p>
        </w:tc>
      </w:tr>
      <w:tr w:rsidR="005A0DCF" w:rsidRPr="00970F46" w:rsidTr="005A0DCF">
        <w:trPr>
          <w:jc w:val="center"/>
        </w:trPr>
        <w:tc>
          <w:tcPr>
            <w:tcW w:w="1907" w:type="dxa"/>
            <w:vAlign w:val="center"/>
          </w:tcPr>
          <w:p w:rsidR="005A0DCF" w:rsidRPr="00970F46" w:rsidRDefault="005A0DCF" w:rsidP="00970F46">
            <w:pPr>
              <w:pStyle w:val="Sinespaciado"/>
              <w:rPr>
                <w:rFonts w:ascii="Arial" w:eastAsiaTheme="minorEastAsia" w:hAnsi="Arial" w:cs="Arial"/>
                <w:bCs/>
                <w:sz w:val="18"/>
                <w:szCs w:val="18"/>
                <w:highlight w:val="yellow"/>
              </w:rPr>
            </w:pPr>
            <w:r w:rsidRPr="00970F46">
              <w:rPr>
                <w:rFonts w:ascii="Arial" w:eastAsiaTheme="minorEastAsia" w:hAnsi="Arial" w:cs="Arial"/>
                <w:sz w:val="18"/>
                <w:szCs w:val="18"/>
              </w:rPr>
              <w:t xml:space="preserve">DIRECTOR MÉDICO DEL LABORATORIO </w:t>
            </w:r>
          </w:p>
        </w:tc>
        <w:tc>
          <w:tcPr>
            <w:tcW w:w="6031" w:type="dxa"/>
            <w:vAlign w:val="center"/>
          </w:tcPr>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MÉDICO CIRUJANO CON CERTIFICADO DE ESPECIALIZACIÓN EN PATOLOGÍA CLÍNICA. EXPERIENCIA MÍNIMA DE 3 AÑOS EN HOSPITALES; DEBERÁ PRESENTAR:</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COPIA DEL TÍTULO O CÉDULA PROFESIONAL DE MÉDICO CIRUJANO</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COPIA DEL TÍTULO O CÉDULA PROFESIONAL DE ESPECIALIDAD</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 xml:space="preserve">CERTIFICADO VIGENTE DE LA ESPECIALIDAD </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CURRÍCULUM VITAE Y CONSTANCIAS LABORALES QUE ACREDITEN SU EXPERIENCIA.</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SE VERIFICARÁ LA VERACIDAD DE LOS DOCUMENTOS PRESENTADOS.</w:t>
            </w:r>
          </w:p>
        </w:tc>
        <w:tc>
          <w:tcPr>
            <w:tcW w:w="1156" w:type="dxa"/>
            <w:vAlign w:val="center"/>
          </w:tcPr>
          <w:p w:rsidR="005A0DCF" w:rsidRPr="00970F46" w:rsidRDefault="005A0DCF" w:rsidP="00970F46">
            <w:pPr>
              <w:pStyle w:val="Sinespaciado"/>
              <w:jc w:val="center"/>
              <w:rPr>
                <w:rFonts w:ascii="Arial" w:eastAsiaTheme="minorEastAsia" w:hAnsi="Arial" w:cs="Arial"/>
                <w:bCs/>
                <w:sz w:val="18"/>
                <w:szCs w:val="18"/>
              </w:rPr>
            </w:pPr>
            <w:r w:rsidRPr="00970F46">
              <w:rPr>
                <w:rFonts w:ascii="Arial" w:eastAsiaTheme="minorEastAsia" w:hAnsi="Arial" w:cs="Arial"/>
                <w:bCs/>
                <w:sz w:val="18"/>
                <w:szCs w:val="18"/>
              </w:rPr>
              <w:t>1</w:t>
            </w:r>
          </w:p>
        </w:tc>
      </w:tr>
      <w:tr w:rsidR="005A0DCF" w:rsidRPr="00970F46" w:rsidTr="005A0DCF">
        <w:trPr>
          <w:jc w:val="center"/>
        </w:trPr>
        <w:tc>
          <w:tcPr>
            <w:tcW w:w="1907" w:type="dxa"/>
            <w:vAlign w:val="center"/>
          </w:tcPr>
          <w:p w:rsidR="005A0DCF" w:rsidRPr="00970F46" w:rsidRDefault="005A0DCF" w:rsidP="00970F46">
            <w:pPr>
              <w:pStyle w:val="Sinespaciado"/>
              <w:rPr>
                <w:rFonts w:ascii="Arial" w:eastAsiaTheme="minorEastAsia" w:hAnsi="Arial" w:cs="Arial"/>
                <w:bCs/>
                <w:sz w:val="18"/>
                <w:szCs w:val="18"/>
              </w:rPr>
            </w:pPr>
            <w:r w:rsidRPr="00970F46">
              <w:rPr>
                <w:rFonts w:ascii="Arial" w:eastAsiaTheme="minorEastAsia" w:hAnsi="Arial" w:cs="Arial"/>
                <w:bCs/>
                <w:sz w:val="18"/>
                <w:szCs w:val="18"/>
              </w:rPr>
              <w:t xml:space="preserve">RESPONSABLE DEL LABORATORIO EN EL </w:t>
            </w:r>
            <w:r w:rsidR="003E4C5C" w:rsidRPr="00970F46">
              <w:rPr>
                <w:rFonts w:ascii="Arial" w:eastAsiaTheme="minorEastAsia" w:hAnsi="Arial" w:cs="Arial"/>
                <w:bCs/>
                <w:sz w:val="18"/>
                <w:szCs w:val="18"/>
              </w:rPr>
              <w:t>HRAEV</w:t>
            </w:r>
            <w:r w:rsidRPr="00970F46">
              <w:rPr>
                <w:rFonts w:ascii="Arial" w:eastAsiaTheme="minorEastAsia" w:hAnsi="Arial" w:cs="Arial"/>
                <w:bCs/>
                <w:sz w:val="18"/>
                <w:szCs w:val="18"/>
              </w:rPr>
              <w:t>.</w:t>
            </w:r>
          </w:p>
        </w:tc>
        <w:tc>
          <w:tcPr>
            <w:tcW w:w="6031" w:type="dxa"/>
            <w:vAlign w:val="center"/>
          </w:tcPr>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MÉDICO CIRUJANO CON CERTIFICADO DE ESPECIALIZACIÓN EN PATOLOGÍA CLÍNICA. EXPERIENCIA MÍNIMA DE 1 AÑO EN EL MANEJO, COORDINACIÓN Y SUPERVISIÓN DE LABORATORIOS CLÍNICOS EN HOSPITAL. DEBERÁ PRESENTAR:</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COPIA DEL TÍTULO O CÉDULA PROFESIONAL DE MÉDICO CIRUJANO</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COPIA DEL TÍTULO O CÉDULA PROFESIONAL DE ESPECIALIDAD</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 xml:space="preserve">CERTIFICADO VIGENTE DE LA ESPECIALIDAD </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CURRÍCULUM VITAE Y CONSTANCIAS LABORALES QUE ACREDITEN SU EXPERIENCIA.</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SE VERIFICARÁ LA VERACIDAD DE LOS DOCUMENTOS PRESENTADOS.</w:t>
            </w:r>
          </w:p>
        </w:tc>
        <w:tc>
          <w:tcPr>
            <w:tcW w:w="1156" w:type="dxa"/>
            <w:vAlign w:val="center"/>
          </w:tcPr>
          <w:p w:rsidR="005A0DCF" w:rsidRPr="00970F46" w:rsidRDefault="005A0DCF" w:rsidP="00970F46">
            <w:pPr>
              <w:pStyle w:val="Sinespaciado"/>
              <w:jc w:val="center"/>
              <w:rPr>
                <w:rFonts w:ascii="Arial" w:eastAsiaTheme="minorEastAsia" w:hAnsi="Arial" w:cs="Arial"/>
                <w:bCs/>
                <w:sz w:val="18"/>
                <w:szCs w:val="18"/>
              </w:rPr>
            </w:pPr>
            <w:r w:rsidRPr="00970F46">
              <w:rPr>
                <w:rFonts w:ascii="Arial" w:eastAsiaTheme="minorEastAsia" w:hAnsi="Arial" w:cs="Arial"/>
                <w:bCs/>
                <w:sz w:val="18"/>
                <w:szCs w:val="18"/>
              </w:rPr>
              <w:t>1</w:t>
            </w:r>
          </w:p>
        </w:tc>
      </w:tr>
      <w:tr w:rsidR="005A0DCF" w:rsidRPr="00970F46" w:rsidTr="00F874B6">
        <w:trPr>
          <w:trHeight w:val="2772"/>
          <w:jc w:val="center"/>
        </w:trPr>
        <w:tc>
          <w:tcPr>
            <w:tcW w:w="1907" w:type="dxa"/>
            <w:vAlign w:val="center"/>
          </w:tcPr>
          <w:p w:rsidR="005A0DCF" w:rsidRPr="00970F46" w:rsidRDefault="005A0DCF" w:rsidP="00970F46">
            <w:pPr>
              <w:pStyle w:val="Sinespaciado"/>
              <w:jc w:val="center"/>
              <w:rPr>
                <w:rFonts w:ascii="Arial" w:eastAsiaTheme="minorEastAsia" w:hAnsi="Arial" w:cs="Arial"/>
                <w:bCs/>
                <w:sz w:val="18"/>
                <w:szCs w:val="18"/>
              </w:rPr>
            </w:pPr>
            <w:r w:rsidRPr="00970F46">
              <w:rPr>
                <w:rFonts w:ascii="Arial" w:eastAsiaTheme="minorEastAsia" w:hAnsi="Arial" w:cs="Arial"/>
                <w:bCs/>
                <w:sz w:val="18"/>
                <w:szCs w:val="18"/>
              </w:rPr>
              <w:t>TÉCNICOS LABORATORISTAS CLÍNICOS</w:t>
            </w:r>
          </w:p>
          <w:p w:rsidR="005A0DCF" w:rsidRPr="00970F46" w:rsidRDefault="005A0DCF" w:rsidP="00970F46">
            <w:pPr>
              <w:pStyle w:val="Sinespaciado"/>
              <w:jc w:val="center"/>
              <w:rPr>
                <w:rFonts w:ascii="Arial" w:eastAsiaTheme="minorEastAsia" w:hAnsi="Arial" w:cs="Arial"/>
                <w:bCs/>
                <w:sz w:val="18"/>
                <w:szCs w:val="18"/>
              </w:rPr>
            </w:pPr>
          </w:p>
          <w:p w:rsidR="005A0DCF" w:rsidRPr="00970F46" w:rsidRDefault="005A0DCF" w:rsidP="00970F46">
            <w:pPr>
              <w:pStyle w:val="Sinespaciado"/>
              <w:jc w:val="center"/>
              <w:rPr>
                <w:rFonts w:ascii="Arial" w:eastAsiaTheme="minorEastAsia" w:hAnsi="Arial" w:cs="Arial"/>
                <w:bCs/>
                <w:sz w:val="18"/>
                <w:szCs w:val="18"/>
              </w:rPr>
            </w:pPr>
          </w:p>
        </w:tc>
        <w:tc>
          <w:tcPr>
            <w:tcW w:w="6031" w:type="dxa"/>
            <w:vAlign w:val="center"/>
          </w:tcPr>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TÉCNICO DE LABORATORIO</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EXPERIENCIA MÍNIMA DE 6 MESES DE TRABAJO EN EL ÁREA INTRAHOSPITALARÍA.</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PARA LA TOMA DE MUESTRAS.- EXPERIENCIA EN PACIENTES ONCOLÓGICOS Y PEDIÁTRICOS; DEBERÁ PRESENTAR:</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 xml:space="preserve">COPIA DE LA CÉDULA PROFESIONAL </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CURRÍCULUM VITAE</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CONSTANCIAS QUE ACREDITEN QUE SE EXPERIENCIA Y CAPACITACIÓN PARA LA TOMA DE MUESTRA.</w:t>
            </w:r>
          </w:p>
          <w:p w:rsidR="005A0DCF" w:rsidRPr="00970F46" w:rsidRDefault="005A0DCF" w:rsidP="00970F46">
            <w:pPr>
              <w:pStyle w:val="Sinespaciado"/>
              <w:rPr>
                <w:rFonts w:ascii="Arial" w:eastAsiaTheme="minorEastAsia" w:hAnsi="Arial" w:cs="Arial"/>
                <w:sz w:val="18"/>
                <w:szCs w:val="18"/>
              </w:rPr>
            </w:pP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 xml:space="preserve">PARA EL ÁREA DE PROCESO DE MUESTRAS.- DEBERÁ PRESENTAR </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 xml:space="preserve">COPIA DE LA CÉDULA PROFESIONAL </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CURRÍCULUM VITAE</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CONSTANCIAS QUE ACREDITEN QUE SE EXPERIENCIA Y CAPACITACIÓN PARA EL ANÁLISIS DE MUESTRAS.</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SE VERIFICARÁ LA VERACIDAD DE LOS DOCUMENTOS PRESENTADOS.</w:t>
            </w:r>
          </w:p>
        </w:tc>
        <w:tc>
          <w:tcPr>
            <w:tcW w:w="1156" w:type="dxa"/>
            <w:vAlign w:val="center"/>
          </w:tcPr>
          <w:p w:rsidR="005A0DCF" w:rsidRPr="00970F46" w:rsidRDefault="005A0DCF" w:rsidP="00970F46">
            <w:pPr>
              <w:pStyle w:val="Sinespaciado"/>
              <w:jc w:val="center"/>
              <w:rPr>
                <w:rFonts w:ascii="Arial" w:eastAsiaTheme="minorEastAsia" w:hAnsi="Arial" w:cs="Arial"/>
                <w:bCs/>
                <w:sz w:val="18"/>
                <w:szCs w:val="18"/>
              </w:rPr>
            </w:pPr>
            <w:r w:rsidRPr="00970F46">
              <w:rPr>
                <w:rFonts w:ascii="Arial" w:eastAsiaTheme="minorEastAsia" w:hAnsi="Arial" w:cs="Arial"/>
                <w:bCs/>
                <w:sz w:val="18"/>
                <w:szCs w:val="18"/>
              </w:rPr>
              <w:t>13</w:t>
            </w:r>
          </w:p>
        </w:tc>
      </w:tr>
      <w:tr w:rsidR="005A0DCF" w:rsidRPr="00970F46" w:rsidTr="005A0DCF">
        <w:trPr>
          <w:jc w:val="center"/>
        </w:trPr>
        <w:tc>
          <w:tcPr>
            <w:tcW w:w="1907" w:type="dxa"/>
            <w:vAlign w:val="center"/>
          </w:tcPr>
          <w:p w:rsidR="005A0DCF" w:rsidRPr="00970F46" w:rsidRDefault="005A0DCF" w:rsidP="00970F46">
            <w:pPr>
              <w:pStyle w:val="Sinespaciado"/>
              <w:jc w:val="center"/>
              <w:rPr>
                <w:rFonts w:ascii="Arial" w:eastAsiaTheme="minorEastAsia" w:hAnsi="Arial" w:cs="Arial"/>
                <w:bCs/>
                <w:sz w:val="18"/>
                <w:szCs w:val="18"/>
              </w:rPr>
            </w:pPr>
            <w:r w:rsidRPr="00970F46">
              <w:rPr>
                <w:rFonts w:ascii="Arial" w:eastAsiaTheme="minorEastAsia" w:hAnsi="Arial" w:cs="Arial"/>
                <w:bCs/>
                <w:sz w:val="18"/>
                <w:szCs w:val="18"/>
              </w:rPr>
              <w:t>PERSONAL DEL ÁREA DE PROCESO</w:t>
            </w:r>
          </w:p>
        </w:tc>
        <w:tc>
          <w:tcPr>
            <w:tcW w:w="6031" w:type="dxa"/>
            <w:vAlign w:val="center"/>
          </w:tcPr>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QUÍMICO DE LABORATORIO.- EXPERIENCIA MÍNIMA DE 6 MESES DE TRABAJO EN EL ÁREA CLÍNICA, DEBERÁ PRESENTAR:</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COPIA DEL TÍTULO O CÉDULA PROFESIONAL DE LICENCIATURA</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CURRÍCULUM VITAE</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CONSTANCIAS QUE ACREDITEN QUE SE EXPERIENCIA Y CAPACITACIÓN PARA EL ANÁLISIS DE MUESTRAS.</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SE VERIFICARÁ LA VERACIDAD DE LOS DOCUMENTOS PRESENTADOS.</w:t>
            </w:r>
          </w:p>
        </w:tc>
        <w:tc>
          <w:tcPr>
            <w:tcW w:w="1156" w:type="dxa"/>
            <w:vAlign w:val="center"/>
          </w:tcPr>
          <w:p w:rsidR="005A0DCF" w:rsidRPr="00970F46" w:rsidRDefault="005A0DCF" w:rsidP="00970F46">
            <w:pPr>
              <w:pStyle w:val="Sinespaciado"/>
              <w:jc w:val="center"/>
              <w:rPr>
                <w:rFonts w:ascii="Arial" w:eastAsiaTheme="minorEastAsia" w:hAnsi="Arial" w:cs="Arial"/>
                <w:bCs/>
                <w:sz w:val="18"/>
                <w:szCs w:val="18"/>
              </w:rPr>
            </w:pPr>
            <w:r w:rsidRPr="00970F46">
              <w:rPr>
                <w:rFonts w:ascii="Arial" w:eastAsiaTheme="minorEastAsia" w:hAnsi="Arial" w:cs="Arial"/>
                <w:bCs/>
                <w:sz w:val="18"/>
                <w:szCs w:val="18"/>
              </w:rPr>
              <w:t>7</w:t>
            </w:r>
          </w:p>
        </w:tc>
      </w:tr>
      <w:tr w:rsidR="005A0DCF" w:rsidRPr="00970F46" w:rsidTr="005A0DCF">
        <w:trPr>
          <w:jc w:val="center"/>
        </w:trPr>
        <w:tc>
          <w:tcPr>
            <w:tcW w:w="1907" w:type="dxa"/>
            <w:vAlign w:val="center"/>
          </w:tcPr>
          <w:p w:rsidR="005A0DCF" w:rsidRPr="00970F46" w:rsidRDefault="005A0DCF" w:rsidP="00970F46">
            <w:pPr>
              <w:pStyle w:val="Sinespaciado"/>
              <w:jc w:val="center"/>
              <w:rPr>
                <w:rFonts w:ascii="Arial" w:eastAsiaTheme="minorEastAsia" w:hAnsi="Arial" w:cs="Arial"/>
                <w:bCs/>
                <w:sz w:val="18"/>
                <w:szCs w:val="18"/>
              </w:rPr>
            </w:pPr>
            <w:r w:rsidRPr="00970F46">
              <w:rPr>
                <w:rFonts w:ascii="Arial" w:eastAsiaTheme="minorEastAsia" w:hAnsi="Arial" w:cs="Arial"/>
                <w:bCs/>
                <w:sz w:val="18"/>
                <w:szCs w:val="18"/>
              </w:rPr>
              <w:t>PERSONAL ADMINISTRATIVO</w:t>
            </w:r>
          </w:p>
          <w:p w:rsidR="005A0DCF" w:rsidRPr="00970F46" w:rsidRDefault="005A0DCF" w:rsidP="00970F46">
            <w:pPr>
              <w:pStyle w:val="Sinespaciado"/>
              <w:jc w:val="center"/>
              <w:rPr>
                <w:rFonts w:ascii="Arial" w:eastAsiaTheme="minorEastAsia" w:hAnsi="Arial" w:cs="Arial"/>
                <w:bCs/>
                <w:sz w:val="18"/>
                <w:szCs w:val="18"/>
              </w:rPr>
            </w:pPr>
            <w:r w:rsidRPr="00970F46">
              <w:rPr>
                <w:rFonts w:ascii="Arial" w:eastAsiaTheme="minorEastAsia" w:hAnsi="Arial" w:cs="Arial"/>
                <w:bCs/>
                <w:sz w:val="18"/>
                <w:szCs w:val="18"/>
              </w:rPr>
              <w:t>RECEPCIONISTA</w:t>
            </w:r>
          </w:p>
        </w:tc>
        <w:tc>
          <w:tcPr>
            <w:tcW w:w="6031" w:type="dxa"/>
            <w:vAlign w:val="center"/>
          </w:tcPr>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MÍNIMO</w:t>
            </w:r>
            <w:r w:rsidR="00E27110" w:rsidRPr="00970F46">
              <w:rPr>
                <w:rFonts w:ascii="Arial" w:eastAsiaTheme="minorEastAsia" w:hAnsi="Arial" w:cs="Arial"/>
                <w:sz w:val="18"/>
                <w:szCs w:val="18"/>
              </w:rPr>
              <w:t>NIVEL MEDIO SUPERIOR</w:t>
            </w:r>
            <w:r w:rsidRPr="00970F46">
              <w:rPr>
                <w:rFonts w:ascii="Arial" w:eastAsiaTheme="minorEastAsia" w:hAnsi="Arial" w:cs="Arial"/>
                <w:sz w:val="18"/>
                <w:szCs w:val="18"/>
              </w:rPr>
              <w:t xml:space="preserve">.- EXPERIENCIA DE 6 MESES EN MANEJO DE SISTEMAS INFORMÁTICOS, </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DEBERÁ PRESENTAR:</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COPIA CÉDULA PROFESIONAL O CERTIFICADO DE ESTUDIOS.</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CURRÍCULUM VITAE</w:t>
            </w:r>
          </w:p>
          <w:p w:rsidR="005A0DCF" w:rsidRPr="00970F46" w:rsidRDefault="005A0DCF" w:rsidP="00970F46">
            <w:pPr>
              <w:pStyle w:val="Sinespaciado"/>
              <w:rPr>
                <w:rFonts w:ascii="Arial" w:eastAsiaTheme="minorEastAsia" w:hAnsi="Arial" w:cs="Arial"/>
                <w:sz w:val="18"/>
                <w:szCs w:val="18"/>
              </w:rPr>
            </w:pPr>
            <w:r w:rsidRPr="00970F46">
              <w:rPr>
                <w:rFonts w:ascii="Arial" w:eastAsiaTheme="minorEastAsia" w:hAnsi="Arial" w:cs="Arial"/>
                <w:sz w:val="18"/>
                <w:szCs w:val="18"/>
              </w:rPr>
              <w:t>SE VERIFICARÁ LA VERACIDAD DE LOS DOCUMENTOS PRESENTADOS.</w:t>
            </w:r>
          </w:p>
        </w:tc>
        <w:tc>
          <w:tcPr>
            <w:tcW w:w="1156" w:type="dxa"/>
            <w:vAlign w:val="center"/>
          </w:tcPr>
          <w:p w:rsidR="005A0DCF" w:rsidRPr="00970F46" w:rsidRDefault="005A0DCF" w:rsidP="00970F46">
            <w:pPr>
              <w:pStyle w:val="Sinespaciado"/>
              <w:jc w:val="center"/>
              <w:rPr>
                <w:rFonts w:ascii="Arial" w:eastAsiaTheme="minorEastAsia" w:hAnsi="Arial" w:cs="Arial"/>
                <w:bCs/>
                <w:sz w:val="18"/>
                <w:szCs w:val="18"/>
              </w:rPr>
            </w:pPr>
            <w:r w:rsidRPr="00970F46">
              <w:rPr>
                <w:rFonts w:ascii="Arial" w:eastAsiaTheme="minorEastAsia" w:hAnsi="Arial" w:cs="Arial"/>
                <w:bCs/>
                <w:sz w:val="18"/>
                <w:szCs w:val="18"/>
              </w:rPr>
              <w:t>3</w:t>
            </w:r>
          </w:p>
        </w:tc>
      </w:tr>
    </w:tbl>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b/>
          <w:sz w:val="18"/>
          <w:szCs w:val="18"/>
          <w:highlight w:val="yellow"/>
          <w:lang w:eastAsia="es-MX"/>
        </w:rPr>
      </w:pP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NÚMERO DEL PERSONAL </w:t>
      </w:r>
      <w:r w:rsidR="00461E63" w:rsidRPr="00970F46">
        <w:rPr>
          <w:rFonts w:ascii="Arial" w:eastAsiaTheme="minorEastAsia" w:hAnsi="Arial" w:cs="Arial"/>
          <w:sz w:val="18"/>
          <w:szCs w:val="18"/>
          <w:lang w:eastAsia="es-MX"/>
        </w:rPr>
        <w:t>EXPRESADO</w:t>
      </w:r>
      <w:r w:rsidRPr="00970F46">
        <w:rPr>
          <w:rFonts w:ascii="Arial" w:eastAsiaTheme="minorEastAsia" w:hAnsi="Arial" w:cs="Arial"/>
          <w:sz w:val="18"/>
          <w:szCs w:val="18"/>
          <w:lang w:eastAsia="es-MX"/>
        </w:rPr>
        <w:t xml:space="preserve"> TANTO PARA TOMA DE MUESTRAS, COMO PARA EL ÁREA DE PROCESO ES ENUNCIATIVO Y PODRÁ INCREMENTARSE DE ACUERDO A LAS NECESIDADES DEL HOSPITAL.</w:t>
      </w: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highlight w:val="yellow"/>
          <w:lang w:eastAsia="es-MX"/>
        </w:rPr>
      </w:pPr>
    </w:p>
    <w:p w:rsidR="005A0DCF" w:rsidRPr="00970F46" w:rsidRDefault="005A0DCF" w:rsidP="00970F46">
      <w:pPr>
        <w:numPr>
          <w:ilvl w:val="0"/>
          <w:numId w:val="66"/>
        </w:numPr>
        <w:spacing w:after="0" w:line="240" w:lineRule="auto"/>
        <w:ind w:left="0" w:firstLine="0"/>
        <w:rPr>
          <w:rFonts w:ascii="Arial" w:eastAsiaTheme="minorEastAsia" w:hAnsi="Arial" w:cs="Arial"/>
          <w:sz w:val="18"/>
          <w:szCs w:val="18"/>
          <w:lang w:eastAsia="es-MX"/>
        </w:rPr>
      </w:pPr>
      <w:r w:rsidRPr="00970F46">
        <w:rPr>
          <w:rFonts w:ascii="Arial" w:eastAsiaTheme="minorEastAsia" w:hAnsi="Arial" w:cs="Arial"/>
          <w:sz w:val="18"/>
          <w:szCs w:val="18"/>
          <w:lang w:eastAsia="es-MX"/>
        </w:rPr>
        <w:t>REQUERIMIENTOS DEL SERVICIO.</w:t>
      </w:r>
    </w:p>
    <w:p w:rsidR="005A0DCF" w:rsidRPr="00970F46" w:rsidRDefault="005A0DCF" w:rsidP="00970F46">
      <w:pPr>
        <w:spacing w:after="0" w:line="240" w:lineRule="auto"/>
        <w:rPr>
          <w:rFonts w:ascii="Arial" w:eastAsiaTheme="minorEastAsia" w:hAnsi="Arial" w:cs="Arial"/>
          <w:sz w:val="18"/>
          <w:szCs w:val="18"/>
          <w:lang w:eastAsia="es-MX"/>
        </w:rPr>
      </w:pPr>
    </w:p>
    <w:p w:rsidR="005A0DCF" w:rsidRPr="00970F46" w:rsidRDefault="005A0DCF" w:rsidP="00F15829">
      <w:pPr>
        <w:widowControl w:val="0"/>
        <w:numPr>
          <w:ilvl w:val="0"/>
          <w:numId w:val="71"/>
        </w:numPr>
        <w:tabs>
          <w:tab w:val="left" w:pos="0"/>
        </w:tabs>
        <w:suppressAutoHyphens/>
        <w:spacing w:after="0" w:line="240" w:lineRule="auto"/>
        <w:ind w:left="0" w:firstLine="0"/>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REQUERIMIENTOS GENERALES</w:t>
      </w:r>
    </w:p>
    <w:p w:rsidR="005A0DCF" w:rsidRPr="00970F46" w:rsidRDefault="005A0DCF" w:rsidP="00970F46">
      <w:pPr>
        <w:widowControl w:val="0"/>
        <w:tabs>
          <w:tab w:val="left" w:pos="0"/>
        </w:tabs>
        <w:suppressAutoHyphens/>
        <w:spacing w:after="0" w:line="240" w:lineRule="auto"/>
        <w:jc w:val="both"/>
        <w:rPr>
          <w:rFonts w:ascii="Arial" w:eastAsiaTheme="minorEastAsia" w:hAnsi="Arial" w:cs="Arial"/>
          <w:sz w:val="18"/>
          <w:szCs w:val="18"/>
          <w:lang w:eastAsia="es-MX"/>
        </w:rPr>
      </w:pP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EL LICITANTE DEBERÁ CONTAR CON EXPERIENCIA DE POR LO MENOS 1 AÑO EN EL MANEJO Y OPERACIÓN DE LABORATORIOS INTRAHOSPITALARIOS.</w:t>
      </w:r>
    </w:p>
    <w:p w:rsidR="005A0DCF" w:rsidRPr="00970F46" w:rsidRDefault="005A0DCF" w:rsidP="00970F46">
      <w:pPr>
        <w:widowControl w:val="0"/>
        <w:suppressAutoHyphens/>
        <w:spacing w:after="0" w:line="240" w:lineRule="auto"/>
        <w:contextualSpacing/>
        <w:jc w:val="both"/>
        <w:rPr>
          <w:rFonts w:ascii="Arial" w:eastAsiaTheme="minorEastAsia" w:hAnsi="Arial" w:cs="Arial"/>
          <w:bCs/>
          <w:sz w:val="18"/>
          <w:szCs w:val="18"/>
          <w:lang w:eastAsia="es-MX"/>
        </w:rPr>
      </w:pPr>
    </w:p>
    <w:p w:rsidR="005A0DCF" w:rsidRPr="00970F46" w:rsidRDefault="005A0DCF" w:rsidP="00970F46">
      <w:pPr>
        <w:widowControl w:val="0"/>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LABORATORIO CLÍNICO INSTALADO DENTRO DEL HOSPITAL DEBERÁ ESTAR A CARGO DE UN MÉDICO PATÓLOGO, QUIEN FUNGIRÁ COMO RESPONSABLE SANTIARIO, ASÍ MISMO SERÁ ENCARGADO DE ESTLABECER COMUNICACIÓN DIRECTA CON EL RESPONSABLE DE LABORATORIO POR PARTE DEL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xml:space="preserve"> PARA TRATAR TODO LO RELACIONADO CON LAS ACTIVIDADES PROPIAS DEL SERVICIO.</w:t>
      </w:r>
    </w:p>
    <w:p w:rsidR="005A0DCF" w:rsidRPr="00970F46" w:rsidRDefault="005A0DCF" w:rsidP="00970F46">
      <w:pPr>
        <w:widowControl w:val="0"/>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LABORATORIO CLÍNICO INSTALADO DENTRO DEL HOSPITAL DEBERÁ CONTAR PERMANENTEMENTE CON PERSONAL (QUÍMICOS, TÉCNICO DE LABORATORIO) SUFICIENTE PARA LA TOMA Y PROCESAMIENTO DE LAS MUESTRAS. DICHO PERSONAL DEBERÁ ESTAR ASIGNADO EXCLUSIVAMENTE PARA LAS FUNCIONES PROPIAS Y NO REALIZAR TAREAS AJENAS A SU PERFIL TALES COMO DE TELEFONISTA, RECEPCIONISTA, LIMPIEZA U OTRAS. EN CASO DE INASISTENCIA DE SU PERSONAL DEBERÁ DISPONER DE PERSONAL ALTERNATIVO CON LAS MISMAS CARACTERÍSTICAS QUE EL ESTABLECIDO ANTERIORMENTE EN UN LAPSO MENOR A UNA HORA. </w:t>
      </w:r>
    </w:p>
    <w:p w:rsidR="005A0DCF" w:rsidRPr="00970F46" w:rsidRDefault="005A0DCF" w:rsidP="00970F46">
      <w:pPr>
        <w:widowControl w:val="0"/>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PERSONAL DELLICITANTE DEBERÁ USAR BATA BLANCA, DE MANGA LARGA Y TODOS AQUELLOS ACCESORIOS QUE SE REQUIERAN PARA ACATAR LAS DISPOSICIONES DE BIOSEGURIDAD SEÑALADAS EN CADA UNA DE LAS ÁREAS DEL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w:t>
      </w:r>
    </w:p>
    <w:p w:rsidR="005A0DCF" w:rsidRPr="00970F46" w:rsidRDefault="005A0DCF"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PERSONAL DEL LICITANTE SE APEGARÁ ESTRICTAMENTE A LA POLÍTICA DEL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xml:space="preserve"> CON RESPECTO AL ÁREA LIBRE DE TABACO, ÁREAS DE COMIDA Y CUALQUIER OTRA QUE EN SU MOMENTO SEA DISPUESTA.</w:t>
      </w:r>
    </w:p>
    <w:p w:rsidR="005A0DCF" w:rsidRPr="00970F46" w:rsidRDefault="005A0DCF"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PERSONAL DEL LICITANTE DEBERÁ ACATAR Y APEGARSE A LOS MANUALES DE PROCEDIMIENTOS VIGENTES DEL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PARA SU FUNCIONAMIENTO EN CADA UNA DE LAS ÁREAS.</w:t>
      </w:r>
    </w:p>
    <w:p w:rsidR="005A0DCF" w:rsidRPr="00970F46" w:rsidRDefault="005A0DCF" w:rsidP="00970F46">
      <w:pPr>
        <w:widowControl w:val="0"/>
        <w:suppressAutoHyphens/>
        <w:spacing w:after="0" w:line="240" w:lineRule="auto"/>
        <w:contextualSpacing/>
        <w:jc w:val="both"/>
        <w:rPr>
          <w:rFonts w:ascii="Arial" w:eastAsiaTheme="minorEastAsia" w:hAnsi="Arial" w:cs="Arial"/>
          <w:bCs/>
          <w:sz w:val="18"/>
          <w:szCs w:val="18"/>
          <w:lang w:eastAsia="es-MX"/>
        </w:rPr>
      </w:pP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LICITANTE SERÁ RESPONSABLE DE PROVEER LOS INSUMOS SUFICIENTES Y ADECUADOS PARA LA TOMA DE MUESTRA (AGUJAS DE DIFERENTES CALIBRES, JERINGAS, EQUIPO ALADO, TUBOS, RECIPIENTES ESTÉRILES, CONTENEDORES PARA MUESTRAS, MEDIOS DE TRANSPORTE PARA CULTIVOS, FRASCOS PARA HEMOCULTIVOS, TORUNDAS, TORUNDEROS, ALCOHOL, JABÓN ANTISÉPTICO, YODO, SOLUCIONES Y DEMÁS CONSUMIBLES NECESARIOS) DENTRO DE LAS INSTALACIONES DEL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TODOS LOS MATERIALES Y/O CONSUMIBLES QUE SE UTILICEN DEBERÁN SER NUEVOS, DESECHABLES, ESTÉRILES Y ESTAR DEBIDAMENTE SELLADOS SIN VIOLACIÓN EN LOS SELLOS DE GARANTÍA</w:t>
      </w:r>
      <w:r w:rsidR="00461E63" w:rsidRPr="00970F46">
        <w:rPr>
          <w:rFonts w:ascii="Arial" w:eastAsiaTheme="minorEastAsia" w:hAnsi="Arial" w:cs="Arial"/>
          <w:sz w:val="18"/>
          <w:szCs w:val="18"/>
          <w:lang w:eastAsia="es-MX"/>
        </w:rPr>
        <w:t>.</w:t>
      </w: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LOS REACTIVOS QUE SE UTILICEN DEBERÁN ESTAR EN BUEN ESTADO Y AQUELLOS EN LOS QUE SE UTILICE FECHA DE CADUCIDAD, DEBERÁN ESTAR VIGENTES. </w:t>
      </w:r>
    </w:p>
    <w:p w:rsidR="005A0DCF" w:rsidRPr="00970F46" w:rsidRDefault="005A0DCF" w:rsidP="00970F46">
      <w:pPr>
        <w:widowControl w:val="0"/>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72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EL LICITANTE DEBERÁ CONTAR COMO MÍNIMO CON 2 CENTROS DE PROCESAMIENTO DE MUESTRAS DISTRIBUIDOS EN LA CIUDAD DE MÉXICO Y ÁREA METROPOLITANA, PARA ATENCIÓN EN CASO DE CUALQUIER CONTINGENCIA. POR ENDE, DEBERÁ CONTAR CON LOGISTICA QUE PERMITA ATENCIÓN INMEDIATA Y EN CASO DE PRUEBAS CONSIDERADAS COMO URGENTES, EL TIEMPO DE ENTREGA DE RESULTADOS NO DEBERÁ EXCEDER SEIS HORAS A PARTIR DE QUE SE PRESENTE LA EVENTUALIDAD.</w:t>
      </w:r>
    </w:p>
    <w:p w:rsidR="005A0DCF" w:rsidRPr="00970F46" w:rsidRDefault="005A0DCF" w:rsidP="00970F46">
      <w:pPr>
        <w:widowControl w:val="0"/>
        <w:tabs>
          <w:tab w:val="left" w:pos="720"/>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461E63" w:rsidP="00970F46">
      <w:pPr>
        <w:widowControl w:val="0"/>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bCs/>
          <w:sz w:val="18"/>
          <w:szCs w:val="18"/>
          <w:lang w:eastAsia="es-MX"/>
        </w:rPr>
        <w:t xml:space="preserve">LOS PACIENTES AMBULATORIOS (CONSULTA EXTERNA) QUE ACUDAN </w:t>
      </w:r>
      <w:r w:rsidR="005A0DCF" w:rsidRPr="00970F46">
        <w:rPr>
          <w:rFonts w:ascii="Arial" w:eastAsiaTheme="minorEastAsia" w:hAnsi="Arial" w:cs="Arial"/>
          <w:bCs/>
          <w:sz w:val="18"/>
          <w:szCs w:val="18"/>
          <w:lang w:eastAsia="es-MX"/>
        </w:rPr>
        <w:t>PARA</w:t>
      </w:r>
      <w:r w:rsidR="005A0DCF" w:rsidRPr="00970F46">
        <w:rPr>
          <w:rFonts w:ascii="Arial" w:eastAsiaTheme="minorEastAsia" w:hAnsi="Arial" w:cs="Arial"/>
          <w:sz w:val="18"/>
          <w:szCs w:val="18"/>
          <w:lang w:eastAsia="es-MX"/>
        </w:rPr>
        <w:t xml:space="preserve"> LA TOMA DE MUESTRAS  DEBERÁN SER DE ATENDIDOS EN UN MÁXIMO DE 15 MINUTOS, EN TANTO QUE LAS MUESTRAS DE PACIENTES HOSPITALIZADOS, SE TOMARÁN EN LOS PRIMEROS 15 MINUTOS DESPUÉS DE QUE SE SOLICITAN A TRAVÉS DEL SISTEMA INFORMÁTICO.</w:t>
      </w:r>
    </w:p>
    <w:p w:rsidR="005A0DCF" w:rsidRPr="00970F46" w:rsidRDefault="005A0DCF" w:rsidP="00970F46">
      <w:pPr>
        <w:widowControl w:val="0"/>
        <w:suppressAutoHyphens/>
        <w:spacing w:after="0" w:line="240" w:lineRule="auto"/>
        <w:contextualSpacing/>
        <w:jc w:val="both"/>
        <w:rPr>
          <w:rFonts w:ascii="Arial" w:eastAsiaTheme="minorEastAsia" w:hAnsi="Arial" w:cs="Arial"/>
          <w:color w:val="000000" w:themeColor="text1"/>
          <w:sz w:val="18"/>
          <w:szCs w:val="18"/>
          <w:lang w:eastAsia="es-MX"/>
        </w:rPr>
      </w:pPr>
    </w:p>
    <w:p w:rsidR="005A0DCF" w:rsidRPr="00970F46" w:rsidRDefault="005A0DCF"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CUANDO POR RAZONES IMPUTABLES AL PROVEEDOR SE REQUIERA TOMAR NUEVA MUESTRA PARA PACIENTES FORÁNEOS (INTERIOR DE LA REPÚBLICA), EL LICITANTE DEBERÁ RESPONSABILIZARSE DE LA NUEVA TOMA DE MUESTRA, EVITANDO QUE EL PACIENTE SE DESPLACE AL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CANALIZANDOLO A OTRO LABORATORIO QUE PRESTE EL SERVICIO MOTIVO DE LA NUEVA TOMA</w:t>
      </w:r>
      <w:r w:rsidR="00461E63" w:rsidRPr="00970F46">
        <w:rPr>
          <w:rFonts w:ascii="Arial" w:eastAsiaTheme="minorEastAsia" w:hAnsi="Arial" w:cs="Arial"/>
          <w:sz w:val="18"/>
          <w:szCs w:val="18"/>
          <w:lang w:eastAsia="es-MX"/>
        </w:rPr>
        <w:t>,</w:t>
      </w:r>
      <w:r w:rsidRPr="00970F46">
        <w:rPr>
          <w:rFonts w:ascii="Arial" w:eastAsiaTheme="minorEastAsia" w:hAnsi="Arial" w:cs="Arial"/>
          <w:sz w:val="18"/>
          <w:szCs w:val="18"/>
          <w:lang w:eastAsia="es-MX"/>
        </w:rPr>
        <w:t xml:space="preserve"> SIN COSTO TANTO PARA EL PACIENTE COMO PARA 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xml:space="preserve">, Y NO DEBERÁ ALTERAR LOS TIEMPOS DE RESPUESTA. </w:t>
      </w:r>
    </w:p>
    <w:p w:rsidR="005A0DCF" w:rsidRPr="00970F46" w:rsidRDefault="005A0DCF"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72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90% DE LAS PRUEBAS DE ALTA ESPECIALIDAD SOLICITADAS POR 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DEBERÁN SER PROCESADAS POR EL LICITANTE EN MÉXICO, CUMPLIENDO CON LOS ESTÁNDARES DE CALIDAD.</w:t>
      </w:r>
    </w:p>
    <w:p w:rsidR="005A0DCF" w:rsidRPr="00970F46" w:rsidRDefault="005A0DCF"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72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EN CASO DE UNA INCONFORMIDAD CON UN RESULTADO, EL LICITANTE DEBERÁ CORROBORAR Y RATIFICAR ESTE SIN COSTO ALGUNO PARA 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xml:space="preserve">. EN CASO DE QUE PERSISTA LA INCONFORMIDAD CON EL RESULTADO DE ALGUNA DETERMINACIÓN, EL ADMINISTRADOR DEL CONTRATO DEL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xml:space="preserve"> SOLICITARÁ AL LICITANTE QUE ENVÍE LA PRUEBA A OTRO LABORATORIO Y LOS COSTOS Y EL ENVÍO SERÁN CUBIERTOS POR ÉSTE.</w:t>
      </w:r>
    </w:p>
    <w:p w:rsidR="005A0DCF" w:rsidRPr="00970F46" w:rsidRDefault="005A0DCF" w:rsidP="00970F46">
      <w:pPr>
        <w:widowControl w:val="0"/>
        <w:tabs>
          <w:tab w:val="left" w:pos="720"/>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LICITANTE DEBERÁ RESGUARDAR LAS SOLICITUDES FÍSICAS, LAS BASES DE DATOS ELECTRÓNICAS Y LA DOCUMENTACIÓN QUE CON FINES DE LA OPERACIÓN DEL SERVICIO SE DERIVE POR LO MENOS UN PERIODO DE CINCO AÑOS Y SE OBLIGA A QUE TODA LA INFORMACIÓN QUE SE LE PROPORCIONE Y GENERE, SEA DE CARÁCTER CONFIDENCIAL, POR TAL RAZÓN QUEDA ESTRICTAMENTE PROHIBIDO QUE EL LICITANTE USE LÍNEAS TELEFÓNICAS O PERSONAL QUE NO SE ENCUENTRA EN LAS INSTALACIONES DEL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PARA CONTACTAR A LOS PACIENTES.</w:t>
      </w: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LICITANTE DEBERÁ HACERSE CARGO DE LA LIMPIEZA DEL LUGAR QUE LE SEA ASIGNADO Y REALIZAR EL MANEJO DE </w:t>
      </w:r>
      <w:r w:rsidR="00590C62" w:rsidRPr="00970F46">
        <w:rPr>
          <w:rFonts w:ascii="Arial" w:eastAsiaTheme="minorEastAsia" w:hAnsi="Arial" w:cs="Arial"/>
          <w:sz w:val="18"/>
          <w:szCs w:val="18"/>
          <w:lang w:eastAsia="es-MX"/>
        </w:rPr>
        <w:t xml:space="preserve">LOS RESIDUOS TANTO </w:t>
      </w:r>
      <w:r w:rsidRPr="00970F46">
        <w:rPr>
          <w:rFonts w:ascii="Arial" w:eastAsiaTheme="minorEastAsia" w:hAnsi="Arial" w:cs="Arial"/>
          <w:sz w:val="18"/>
          <w:szCs w:val="18"/>
          <w:lang w:eastAsia="es-MX"/>
        </w:rPr>
        <w:t>MUNICIPALES COMO</w:t>
      </w:r>
      <w:r w:rsidR="00590C62" w:rsidRPr="00970F46">
        <w:rPr>
          <w:rFonts w:ascii="Arial" w:eastAsiaTheme="minorEastAsia" w:hAnsi="Arial" w:cs="Arial"/>
          <w:sz w:val="18"/>
          <w:szCs w:val="18"/>
          <w:lang w:eastAsia="es-MX"/>
        </w:rPr>
        <w:t xml:space="preserve"> DE</w:t>
      </w:r>
      <w:r w:rsidRPr="00970F46">
        <w:rPr>
          <w:rFonts w:ascii="Arial" w:eastAsiaTheme="minorEastAsia" w:hAnsi="Arial" w:cs="Arial"/>
          <w:sz w:val="18"/>
          <w:szCs w:val="18"/>
          <w:lang w:eastAsia="es-MX"/>
        </w:rPr>
        <w:t xml:space="preserve"> LOS RESIDUOS PELIGROSOS BIOLÓGICO INFECCIOSOS (RPBI) GENERADOS EN EL LABORATORIO.</w:t>
      </w:r>
    </w:p>
    <w:p w:rsidR="005A0DCF" w:rsidRPr="00970F46" w:rsidRDefault="005A0DCF"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p>
    <w:p w:rsidR="00F874B6" w:rsidRPr="00970F46" w:rsidRDefault="00F874B6"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F15829">
      <w:pPr>
        <w:numPr>
          <w:ilvl w:val="0"/>
          <w:numId w:val="70"/>
        </w:numPr>
        <w:spacing w:after="0" w:line="240" w:lineRule="auto"/>
        <w:ind w:left="0" w:firstLine="0"/>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REQUERIMIENTOS ESPECÍFICOS</w:t>
      </w:r>
    </w:p>
    <w:p w:rsidR="005A0DCF" w:rsidRPr="00970F46" w:rsidRDefault="005A0DCF" w:rsidP="00970F46">
      <w:pPr>
        <w:spacing w:after="0" w:line="240" w:lineRule="auto"/>
        <w:jc w:val="both"/>
        <w:rPr>
          <w:rFonts w:ascii="Arial" w:eastAsiaTheme="minorEastAsia" w:hAnsi="Arial" w:cs="Arial"/>
          <w:b/>
          <w:i/>
          <w:sz w:val="18"/>
          <w:szCs w:val="18"/>
          <w:u w:val="single"/>
          <w:lang w:eastAsia="es-MX"/>
        </w:rPr>
      </w:pPr>
    </w:p>
    <w:p w:rsidR="005A0DCF" w:rsidRPr="00970F46" w:rsidRDefault="005A0DCF" w:rsidP="00970F46">
      <w:pPr>
        <w:spacing w:after="0" w:line="240" w:lineRule="auto"/>
        <w:jc w:val="both"/>
        <w:rPr>
          <w:rFonts w:ascii="Arial" w:eastAsiaTheme="minorEastAsia" w:hAnsi="Arial" w:cs="Arial"/>
          <w:b/>
          <w:i/>
          <w:sz w:val="18"/>
          <w:szCs w:val="18"/>
          <w:u w:val="single"/>
          <w:lang w:eastAsia="es-MX"/>
        </w:rPr>
      </w:pPr>
      <w:r w:rsidRPr="00970F46">
        <w:rPr>
          <w:rFonts w:ascii="Arial" w:eastAsiaTheme="minorEastAsia" w:hAnsi="Arial" w:cs="Arial"/>
          <w:b/>
          <w:sz w:val="18"/>
          <w:szCs w:val="18"/>
          <w:lang w:eastAsia="es-MX"/>
        </w:rPr>
        <w:t>ANATOMÍA PATOLÓGICA</w:t>
      </w:r>
      <w:r w:rsidRPr="00970F46">
        <w:rPr>
          <w:rFonts w:ascii="Arial" w:eastAsiaTheme="minorEastAsia" w:hAnsi="Arial" w:cs="Arial"/>
          <w:b/>
          <w:i/>
          <w:sz w:val="18"/>
          <w:szCs w:val="18"/>
          <w:u w:val="single"/>
          <w:lang w:eastAsia="es-MX"/>
        </w:rPr>
        <w:t>.</w:t>
      </w: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b/>
          <w:i/>
          <w:sz w:val="18"/>
          <w:szCs w:val="18"/>
          <w:u w:val="single"/>
          <w:lang w:eastAsia="es-MX"/>
        </w:rPr>
      </w:pP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SERVICIO REQUIERE ENVIAR MUESTRAS (BLOQUES DE PARAFINA) PARA EFECTUAR ESTUDIOS DE INMUNOHISTOQUÍMICA DE LUNES A VIERNES. PARA ELLO, EL SERVICIO DE MENSAJERÍA DEBERÁ PRESENTARSE EN EL LABORATORIO CLÍNICO DEL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xml:space="preserve"> PARA LA RECOLECCIÓN DE ESTAS A LAS 14:00 HORAS.</w:t>
      </w: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color w:val="FF0000"/>
          <w:sz w:val="18"/>
          <w:szCs w:val="18"/>
          <w:lang w:eastAsia="es-MX"/>
        </w:rPr>
      </w:pPr>
      <w:r w:rsidRPr="00970F46">
        <w:rPr>
          <w:rFonts w:ascii="Arial" w:eastAsiaTheme="minorEastAsia" w:hAnsi="Arial" w:cs="Arial"/>
          <w:sz w:val="18"/>
          <w:szCs w:val="18"/>
          <w:lang w:eastAsia="es-MX"/>
        </w:rPr>
        <w:t xml:space="preserve">LAS LAMINILLAS DE INMUNOHISTOQUÍMICA RESULTANTES DE CADA ESTUDIO SOLICITADO DEBERÁN RECIBIRSE EN EL LABORATORIO CLÍNICO DEL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xml:space="preserve"> EN UN LAPSO MÁXIMO DE 48 HORAS CONTADAS A PARTIR DE QUE EL SERVICIO DE MENSAJERÍA RECIBE LAS MUESTRAS. EL INCUMPLIMIENTO A ESTAS CONDICIONES IMPLICARÁ LA SANCIÓN PREVISTA EN EL APARTADO</w:t>
      </w:r>
      <w:r w:rsidR="005C220E" w:rsidRPr="00970F46">
        <w:rPr>
          <w:rFonts w:ascii="Arial" w:eastAsiaTheme="minorEastAsia" w:hAnsi="Arial" w:cs="Arial"/>
          <w:sz w:val="18"/>
          <w:szCs w:val="18"/>
          <w:lang w:eastAsia="es-MX"/>
        </w:rPr>
        <w:t xml:space="preserve"> “DEDUCTIVAS” DE LA PRESENTE CONVOCATORIA.</w:t>
      </w: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LAS LAMINILLAS DE INMUNOHISTOQUÍMICA RECIBIDAS EN EL LABORATORIO CLÍNICO DEL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DEBERÁN SER LAS DEFINITIVAS, ES DECIR, CORRESPONDERAN AQUELLAS QUE CUMPLEN CON LOS ESTÁNDARES DE CALIDAD ESTABLECIDOS, POR LO QUE NO SE ACEPTARAN REPETICIONES POR MOTIVOS DE VERIFICACIÓN NO SOLICITADAS.</w:t>
      </w: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CUANDO POR CAUSAS IMPUTABLES AL PROVEEDOR NO SE ENTREGUEN LAS LAMINILLAS EN LA FECHA ACORDADA, ES DECIR EXISTA UN RETRASO EN EL PROCESO, SE DEBERÁ GARANTIZAR LA ENTREGA DE ESTAS MÁXIMO 24 HORAS DESPUES. PARA NO SER ACREEDOR A SANCIÓN, EL PROVEDOR DEBERÁ NOTIFICAR TODOS LOS RETRASOS POR LAS VÍAS QUE SE ESTABLEZCAN.</w:t>
      </w: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PROVEDOR EFECTUARÁ LA DEVOLUCIÓN DE LOS BLOQUES DE PARAFINA AL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xml:space="preserve"> CUANDO EL SERVICIO DE ANATOMÍA PATOLÓGICA DEL HOSPITAL ASÍ LO SOLICITE POR LA VÍA DE COMUNICACIÓN QUE SE ESTABLEZCA, EN UN MÁXIMO DE 48 HORAS POSTERIORES A LA NOTIFICACIÓN.</w:t>
      </w: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b/>
          <w:i/>
          <w:sz w:val="18"/>
          <w:szCs w:val="18"/>
          <w:u w:val="single"/>
          <w:lang w:eastAsia="es-MX"/>
        </w:rPr>
      </w:pP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b/>
          <w:sz w:val="18"/>
          <w:szCs w:val="18"/>
          <w:lang w:eastAsia="es-MX"/>
        </w:rPr>
      </w:pPr>
      <w:r w:rsidRPr="00970F46">
        <w:rPr>
          <w:rFonts w:ascii="Arial" w:eastAsiaTheme="minorEastAsia" w:hAnsi="Arial" w:cs="Arial"/>
          <w:b/>
          <w:sz w:val="18"/>
          <w:szCs w:val="18"/>
          <w:lang w:eastAsia="es-MX"/>
        </w:rPr>
        <w:t>BANCO DE SANGRE</w:t>
      </w:r>
    </w:p>
    <w:p w:rsidR="005A0DCF" w:rsidRPr="00970F46" w:rsidRDefault="005A0DCF" w:rsidP="00970F46">
      <w:pPr>
        <w:spacing w:after="0" w:line="240" w:lineRule="auto"/>
        <w:jc w:val="both"/>
        <w:rPr>
          <w:rFonts w:ascii="Arial" w:eastAsiaTheme="minorEastAsia" w:hAnsi="Arial" w:cs="Arial"/>
          <w:b/>
          <w:i/>
          <w:sz w:val="18"/>
          <w:szCs w:val="18"/>
          <w:u w:val="single"/>
          <w:lang w:eastAsia="es-MX"/>
        </w:rPr>
      </w:pPr>
    </w:p>
    <w:p w:rsidR="005A0DCF" w:rsidRPr="00970F46" w:rsidRDefault="005A0DCF" w:rsidP="00970F46">
      <w:pPr>
        <w:spacing w:after="0" w:line="240" w:lineRule="auto"/>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PROVEDOR DEBERÁ CONTAR CON EL EQUIPAMIENTO NECESARIO PARA LA REALIZACIÓN DE LA PRUEBAS PARA LA DETECCIÓN DE LOS AGENTES INFECCIOSOS TRANSMISIBLES POR TRANSFUSIÓN DENTRO DE LAS INSTALACIONES DEL LABORATORIO CLÍNICO DEL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w:t>
      </w:r>
    </w:p>
    <w:p w:rsidR="005A0DCF" w:rsidRPr="00970F46" w:rsidRDefault="005A0DCF" w:rsidP="00970F46">
      <w:pPr>
        <w:spacing w:after="0" w:line="240" w:lineRule="auto"/>
        <w:jc w:val="both"/>
        <w:rPr>
          <w:rFonts w:ascii="Arial" w:eastAsiaTheme="minorEastAsia" w:hAnsi="Arial" w:cs="Arial"/>
          <w:sz w:val="18"/>
          <w:szCs w:val="18"/>
          <w:lang w:eastAsia="es-MX"/>
        </w:rPr>
      </w:pPr>
    </w:p>
    <w:p w:rsidR="005A0DCF" w:rsidRPr="00970F46" w:rsidRDefault="005A0DCF" w:rsidP="00970F46">
      <w:pPr>
        <w:spacing w:after="0" w:line="240" w:lineRule="auto"/>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LA ENTREGA DE RESULTADOS DE LAS PRUEBAS DE TAMIZAJE PARA DONADORES DE SANGRE NO DEBERÁ EXCEDER LAS TRES HORAS A PARTIR DE QUE LAS MUESTRAS SE RECIBEN EN EL LABORATORIO. PARA EL CASO DE LAS MUESTRAS OBTENIDAS DE LOS DONADORES SUSCEPTIBLES DE REALIZACIÓN DE AFERESIS, EL TIEMPO DE ENTREGA DE LOS RESULTADOS NO DEBERÁ EXCEDER LAS DOS HORAS A PARTIR DE QUE SE ENTREGUEN LAS MUESTRAS AL LABORATORIO.</w:t>
      </w:r>
    </w:p>
    <w:p w:rsidR="005A0DCF" w:rsidRPr="00970F46" w:rsidRDefault="005A0DCF" w:rsidP="00970F46">
      <w:pPr>
        <w:spacing w:after="0" w:line="240" w:lineRule="auto"/>
        <w:jc w:val="both"/>
        <w:rPr>
          <w:rFonts w:ascii="Arial" w:eastAsiaTheme="minorEastAsia" w:hAnsi="Arial" w:cs="Arial"/>
          <w:b/>
          <w:i/>
          <w:sz w:val="18"/>
          <w:szCs w:val="18"/>
          <w:u w:val="single"/>
          <w:lang w:eastAsia="es-MX"/>
        </w:rPr>
      </w:pPr>
    </w:p>
    <w:p w:rsidR="005A0DCF" w:rsidRPr="00970F46" w:rsidRDefault="005A0DCF" w:rsidP="00970F46">
      <w:pPr>
        <w:spacing w:after="0" w:line="240" w:lineRule="auto"/>
        <w:jc w:val="both"/>
        <w:rPr>
          <w:rFonts w:ascii="Arial" w:eastAsiaTheme="minorEastAsia" w:hAnsi="Arial" w:cs="Arial"/>
          <w:b/>
          <w:sz w:val="18"/>
          <w:szCs w:val="18"/>
          <w:lang w:eastAsia="es-MX"/>
        </w:rPr>
      </w:pPr>
      <w:r w:rsidRPr="00970F46">
        <w:rPr>
          <w:rFonts w:ascii="Arial" w:eastAsiaTheme="minorEastAsia" w:hAnsi="Arial" w:cs="Arial"/>
          <w:b/>
          <w:sz w:val="18"/>
          <w:szCs w:val="18"/>
          <w:lang w:eastAsia="es-MX"/>
        </w:rPr>
        <w:t>UNIDAD DE TRASPLANTES</w:t>
      </w:r>
    </w:p>
    <w:p w:rsidR="005A0DCF" w:rsidRPr="00970F46" w:rsidRDefault="005A0DCF" w:rsidP="00970F46">
      <w:pPr>
        <w:spacing w:after="0" w:line="240" w:lineRule="auto"/>
        <w:jc w:val="both"/>
        <w:rPr>
          <w:rFonts w:ascii="Arial" w:eastAsiaTheme="minorEastAsia" w:hAnsi="Arial" w:cs="Arial"/>
          <w:sz w:val="18"/>
          <w:szCs w:val="18"/>
          <w:lang w:eastAsia="es-MX"/>
        </w:rPr>
      </w:pPr>
    </w:p>
    <w:p w:rsidR="005A0DCF" w:rsidRPr="00970F46" w:rsidRDefault="005A0DCF" w:rsidP="00970F46">
      <w:pPr>
        <w:spacing w:after="0" w:line="240" w:lineRule="auto"/>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EL PROVEEDOR DEBERÁ CONTAR CON UN ÁREA Y EQUIPO PARA EL RESGUARDO DE UNA SEROTECA DE LOS PACIENTES QUE SE ENCUENTRAN EN PROTOCOLO DE TRANSPLANTE.</w:t>
      </w:r>
    </w:p>
    <w:p w:rsidR="005A0DCF" w:rsidRPr="00970F46" w:rsidRDefault="005A0DCF" w:rsidP="00970F46">
      <w:pPr>
        <w:spacing w:after="0" w:line="240" w:lineRule="auto"/>
        <w:jc w:val="both"/>
        <w:rPr>
          <w:rFonts w:ascii="Arial" w:eastAsiaTheme="minorEastAsia" w:hAnsi="Arial" w:cs="Arial"/>
          <w:sz w:val="18"/>
          <w:szCs w:val="18"/>
          <w:lang w:eastAsia="es-MX"/>
        </w:rPr>
      </w:pPr>
    </w:p>
    <w:p w:rsidR="005A0DCF" w:rsidRPr="00970F46" w:rsidRDefault="005A0DCF" w:rsidP="00970F46">
      <w:pPr>
        <w:spacing w:after="0" w:line="240" w:lineRule="auto"/>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PARA POTENCIALES DONADORES DE ÓRGANOS Y/O TEJIDOS DE ORIGEN CADAVÉRICO, EL PROVEEDOR DEBERÁ GARANTIZAR LA REALIZACIÓN DE LAS PRUEBAS: ANTICUERPOS ANTI HIV, PANEL VIRAL DE HEPATITIS ABC, PERFIL DE TORCH, VDRL Y GRUPO SANGUÍNEO EN UN LAPSO MÁXIMO DE OCHO HORAS, ASÍ COMO LA REALIZACIÓN DE LAS PRUEBAS CRUZADAS PRE TRANSPLANTE EN UN TIEMPO MÁXIMO DE SEIS HORAS.</w:t>
      </w:r>
    </w:p>
    <w:p w:rsidR="00D930D3" w:rsidRPr="00970F46" w:rsidRDefault="00D930D3" w:rsidP="00970F46">
      <w:pPr>
        <w:pStyle w:val="xmsonormal"/>
        <w:spacing w:before="0" w:beforeAutospacing="0" w:after="0" w:afterAutospacing="0"/>
        <w:jc w:val="both"/>
        <w:rPr>
          <w:rFonts w:ascii="Arial" w:hAnsi="Arial" w:cs="Arial"/>
        </w:rPr>
      </w:pPr>
      <w:r w:rsidRPr="00970F46">
        <w:rPr>
          <w:rFonts w:ascii="Arial" w:hAnsi="Arial" w:cs="Arial"/>
          <w:bCs/>
          <w:iCs/>
          <w:sz w:val="18"/>
          <w:szCs w:val="18"/>
        </w:rPr>
        <w:t>EL PROVEEDOR DEBERÁ CONTAR CON LA CAPACIDAD PARA REALIZAR EL RECUENTO DE CÉLULAS PRECURSORAS HEMATOPOYÉTICAS CD34+ EN MÁXIMO 2 HORAS PARA LOS CASOS DE TRASPLANTE DE MÉDULA ÓSEA.</w:t>
      </w:r>
    </w:p>
    <w:p w:rsidR="00F874B6" w:rsidRPr="00970F46" w:rsidRDefault="00F874B6" w:rsidP="00970F46">
      <w:pPr>
        <w:pStyle w:val="xmsonormal"/>
        <w:spacing w:before="0" w:beforeAutospacing="0" w:after="0" w:afterAutospacing="0"/>
        <w:jc w:val="both"/>
        <w:rPr>
          <w:rFonts w:ascii="Arial" w:hAnsi="Arial" w:cs="Arial"/>
          <w:b/>
          <w:bCs/>
          <w:iCs/>
          <w:sz w:val="18"/>
          <w:szCs w:val="18"/>
        </w:rPr>
      </w:pPr>
    </w:p>
    <w:p w:rsidR="00F874B6" w:rsidRPr="00970F46" w:rsidRDefault="00F874B6" w:rsidP="00970F46">
      <w:pPr>
        <w:pStyle w:val="xmsonormal"/>
        <w:spacing w:before="0" w:beforeAutospacing="0" w:after="0" w:afterAutospacing="0"/>
        <w:jc w:val="both"/>
        <w:rPr>
          <w:rFonts w:ascii="Arial" w:hAnsi="Arial" w:cs="Arial"/>
          <w:b/>
          <w:bCs/>
          <w:iCs/>
          <w:sz w:val="18"/>
          <w:szCs w:val="18"/>
        </w:rPr>
      </w:pPr>
    </w:p>
    <w:p w:rsidR="00D930D3" w:rsidRPr="00970F46" w:rsidRDefault="00D930D3" w:rsidP="00970F46">
      <w:pPr>
        <w:pStyle w:val="xmsonormal"/>
        <w:spacing w:before="0" w:beforeAutospacing="0" w:after="0" w:afterAutospacing="0"/>
        <w:jc w:val="both"/>
        <w:rPr>
          <w:rFonts w:ascii="Arial" w:hAnsi="Arial" w:cs="Arial"/>
          <w:b/>
        </w:rPr>
      </w:pPr>
      <w:r w:rsidRPr="00970F46">
        <w:rPr>
          <w:rFonts w:ascii="Arial" w:hAnsi="Arial" w:cs="Arial"/>
          <w:b/>
          <w:bCs/>
          <w:iCs/>
          <w:sz w:val="18"/>
          <w:szCs w:val="18"/>
        </w:rPr>
        <w:t>SERVICIO DE ONCOHEMATOLOGÍA</w:t>
      </w:r>
    </w:p>
    <w:p w:rsidR="005A0DCF" w:rsidRPr="00970F46" w:rsidRDefault="00D930D3" w:rsidP="00970F46">
      <w:pPr>
        <w:pStyle w:val="xmsonormal"/>
        <w:spacing w:before="0" w:beforeAutospacing="0" w:after="0" w:afterAutospacing="0"/>
        <w:jc w:val="both"/>
        <w:rPr>
          <w:rFonts w:ascii="Arial" w:eastAsiaTheme="minorEastAsia" w:hAnsi="Arial" w:cs="Arial"/>
        </w:rPr>
      </w:pPr>
      <w:r w:rsidRPr="00970F46">
        <w:rPr>
          <w:rFonts w:ascii="Arial" w:hAnsi="Arial" w:cs="Arial"/>
          <w:bCs/>
          <w:iCs/>
          <w:sz w:val="18"/>
          <w:szCs w:val="18"/>
        </w:rPr>
        <w:t>EL PROVEEDOR DEBERÁ REALIZAR EL REPORTE DEL ANÁLISIS MORFOLÓGICO DE ASPIRADOS DE MÉDULA ÓSEA (MIELOGRAMA) EN SITIO.</w:t>
      </w:r>
    </w:p>
    <w:p w:rsidR="005A0DCF" w:rsidRPr="00970F46" w:rsidRDefault="005A0DCF" w:rsidP="00970F46">
      <w:pPr>
        <w:numPr>
          <w:ilvl w:val="0"/>
          <w:numId w:val="66"/>
        </w:numPr>
        <w:spacing w:after="0" w:line="240" w:lineRule="auto"/>
        <w:ind w:left="0" w:firstLine="0"/>
        <w:rPr>
          <w:rFonts w:ascii="Arial" w:eastAsiaTheme="minorEastAsia" w:hAnsi="Arial" w:cs="Arial"/>
          <w:b/>
          <w:sz w:val="18"/>
          <w:szCs w:val="18"/>
          <w:lang w:eastAsia="es-MX"/>
        </w:rPr>
      </w:pPr>
      <w:r w:rsidRPr="00970F46">
        <w:rPr>
          <w:rFonts w:ascii="Arial" w:eastAsiaTheme="minorEastAsia" w:hAnsi="Arial" w:cs="Arial"/>
          <w:b/>
          <w:sz w:val="18"/>
          <w:szCs w:val="18"/>
          <w:lang w:eastAsia="es-MX"/>
        </w:rPr>
        <w:t>EQUIPAMIENTO REQUERIDO</w:t>
      </w:r>
    </w:p>
    <w:tbl>
      <w:tblPr>
        <w:tblW w:w="9712" w:type="dxa"/>
        <w:tblInd w:w="55" w:type="dxa"/>
        <w:tblCellMar>
          <w:left w:w="70" w:type="dxa"/>
          <w:right w:w="70" w:type="dxa"/>
        </w:tblCellMar>
        <w:tblLook w:val="04A0" w:firstRow="1" w:lastRow="0" w:firstColumn="1" w:lastColumn="0" w:noHBand="0" w:noVBand="1"/>
      </w:tblPr>
      <w:tblGrid>
        <w:gridCol w:w="582"/>
        <w:gridCol w:w="1985"/>
        <w:gridCol w:w="3685"/>
        <w:gridCol w:w="1660"/>
        <w:gridCol w:w="1800"/>
      </w:tblGrid>
      <w:tr w:rsidR="005A0DCF" w:rsidRPr="00970F46" w:rsidTr="005A0DCF">
        <w:trPr>
          <w:trHeight w:val="300"/>
          <w:tblHeader/>
        </w:trPr>
        <w:tc>
          <w:tcPr>
            <w:tcW w:w="58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A0DCF" w:rsidRPr="00970F46" w:rsidRDefault="005A0DCF" w:rsidP="00970F46">
            <w:pPr>
              <w:spacing w:after="0" w:line="240" w:lineRule="auto"/>
              <w:jc w:val="center"/>
              <w:rPr>
                <w:rFonts w:ascii="Arial" w:eastAsiaTheme="minorEastAsia" w:hAnsi="Arial" w:cs="Arial"/>
                <w:b/>
                <w:bCs/>
                <w:sz w:val="18"/>
                <w:szCs w:val="18"/>
                <w:lang w:eastAsia="es-MX"/>
              </w:rPr>
            </w:pPr>
            <w:r w:rsidRPr="00970F46">
              <w:rPr>
                <w:rFonts w:ascii="Arial" w:eastAsiaTheme="minorEastAsia" w:hAnsi="Arial" w:cs="Arial"/>
                <w:b/>
                <w:bCs/>
                <w:sz w:val="18"/>
                <w:szCs w:val="18"/>
                <w:lang w:eastAsia="es-MX"/>
              </w:rPr>
              <w:t>NO.</w:t>
            </w:r>
          </w:p>
        </w:tc>
        <w:tc>
          <w:tcPr>
            <w:tcW w:w="1985"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A0DCF" w:rsidRPr="00970F46" w:rsidRDefault="005A0DCF" w:rsidP="00970F46">
            <w:pPr>
              <w:spacing w:after="0" w:line="240" w:lineRule="auto"/>
              <w:jc w:val="center"/>
              <w:rPr>
                <w:rFonts w:ascii="Arial" w:eastAsiaTheme="minorEastAsia" w:hAnsi="Arial" w:cs="Arial"/>
                <w:b/>
                <w:bCs/>
                <w:sz w:val="18"/>
                <w:szCs w:val="18"/>
                <w:lang w:eastAsia="es-MX"/>
              </w:rPr>
            </w:pPr>
            <w:r w:rsidRPr="00970F46">
              <w:rPr>
                <w:rFonts w:ascii="Arial" w:eastAsiaTheme="minorEastAsia" w:hAnsi="Arial" w:cs="Arial"/>
                <w:b/>
                <w:bCs/>
                <w:sz w:val="18"/>
                <w:szCs w:val="18"/>
                <w:lang w:eastAsia="es-MX"/>
              </w:rPr>
              <w:t>ÁREA O DEPARTAMENTO</w:t>
            </w:r>
          </w:p>
        </w:tc>
        <w:tc>
          <w:tcPr>
            <w:tcW w:w="3685"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A0DCF" w:rsidRPr="00970F46" w:rsidRDefault="005A0DCF" w:rsidP="00970F46">
            <w:pPr>
              <w:spacing w:after="0" w:line="240" w:lineRule="auto"/>
              <w:jc w:val="center"/>
              <w:rPr>
                <w:rFonts w:ascii="Arial" w:eastAsiaTheme="minorEastAsia" w:hAnsi="Arial" w:cs="Arial"/>
                <w:b/>
                <w:bCs/>
                <w:sz w:val="18"/>
                <w:szCs w:val="18"/>
                <w:lang w:eastAsia="es-MX"/>
              </w:rPr>
            </w:pPr>
            <w:r w:rsidRPr="00970F46">
              <w:rPr>
                <w:rFonts w:ascii="Arial" w:eastAsiaTheme="minorEastAsia" w:hAnsi="Arial" w:cs="Arial"/>
                <w:b/>
                <w:bCs/>
                <w:sz w:val="18"/>
                <w:szCs w:val="18"/>
                <w:lang w:eastAsia="es-MX"/>
              </w:rPr>
              <w:t xml:space="preserve">NOMBRE </w:t>
            </w:r>
          </w:p>
        </w:tc>
        <w:tc>
          <w:tcPr>
            <w:tcW w:w="1660"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A0DCF" w:rsidRPr="00970F46" w:rsidRDefault="005A0DCF" w:rsidP="00970F46">
            <w:pPr>
              <w:spacing w:after="0" w:line="240" w:lineRule="auto"/>
              <w:jc w:val="center"/>
              <w:rPr>
                <w:rFonts w:ascii="Arial" w:eastAsiaTheme="minorEastAsia" w:hAnsi="Arial" w:cs="Arial"/>
                <w:b/>
                <w:bCs/>
                <w:sz w:val="18"/>
                <w:szCs w:val="18"/>
                <w:lang w:eastAsia="es-MX"/>
              </w:rPr>
            </w:pPr>
            <w:r w:rsidRPr="00970F46">
              <w:rPr>
                <w:rFonts w:ascii="Arial" w:eastAsiaTheme="minorEastAsia" w:hAnsi="Arial" w:cs="Arial"/>
                <w:b/>
                <w:bCs/>
                <w:sz w:val="18"/>
                <w:szCs w:val="18"/>
                <w:lang w:eastAsia="es-MX"/>
              </w:rPr>
              <w:t>MARCA</w:t>
            </w:r>
          </w:p>
        </w:tc>
        <w:tc>
          <w:tcPr>
            <w:tcW w:w="1800"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rsidR="005A0DCF" w:rsidRPr="00970F46" w:rsidRDefault="005A0DCF" w:rsidP="00970F46">
            <w:pPr>
              <w:spacing w:after="0" w:line="240" w:lineRule="auto"/>
              <w:jc w:val="center"/>
              <w:rPr>
                <w:rFonts w:ascii="Arial" w:eastAsiaTheme="minorEastAsia" w:hAnsi="Arial" w:cs="Arial"/>
                <w:b/>
                <w:bCs/>
                <w:sz w:val="18"/>
                <w:szCs w:val="18"/>
                <w:lang w:eastAsia="es-MX"/>
              </w:rPr>
            </w:pPr>
            <w:r w:rsidRPr="00970F46">
              <w:rPr>
                <w:rFonts w:ascii="Arial" w:eastAsiaTheme="minorEastAsia" w:hAnsi="Arial" w:cs="Arial"/>
                <w:b/>
                <w:bCs/>
                <w:sz w:val="18"/>
                <w:szCs w:val="18"/>
                <w:lang w:eastAsia="es-MX"/>
              </w:rPr>
              <w:t>MODELO</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1</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HEMATOLOGÍA</w:t>
            </w:r>
          </w:p>
        </w:tc>
        <w:tc>
          <w:tcPr>
            <w:tcW w:w="36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ANALIZADOR AUTOMATIZADO PARA HEMATOLOGÍA</w:t>
            </w:r>
          </w:p>
        </w:tc>
        <w:tc>
          <w:tcPr>
            <w:tcW w:w="166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BECKMAN COULTER</w:t>
            </w:r>
          </w:p>
        </w:tc>
        <w:tc>
          <w:tcPr>
            <w:tcW w:w="180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LH 780</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2</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HEMATOLOGÍA</w:t>
            </w:r>
          </w:p>
        </w:tc>
        <w:tc>
          <w:tcPr>
            <w:tcW w:w="36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ANALIZADOR SEMIAUTOMATIZADO PARA COAGULACIÓN</w:t>
            </w:r>
          </w:p>
        </w:tc>
        <w:tc>
          <w:tcPr>
            <w:tcW w:w="1660" w:type="dxa"/>
            <w:tcBorders>
              <w:top w:val="nil"/>
              <w:left w:val="nil"/>
              <w:bottom w:val="single" w:sz="4" w:space="0" w:color="auto"/>
              <w:right w:val="single" w:sz="4" w:space="0" w:color="auto"/>
            </w:tcBorders>
            <w:shd w:val="clear" w:color="auto" w:fill="auto"/>
            <w:noWrap/>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SIEMENS</w:t>
            </w:r>
          </w:p>
        </w:tc>
        <w:tc>
          <w:tcPr>
            <w:tcW w:w="180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BFT II</w:t>
            </w:r>
          </w:p>
        </w:tc>
      </w:tr>
      <w:tr w:rsidR="005A0DCF" w:rsidRPr="00970F46" w:rsidTr="005A0DCF">
        <w:trPr>
          <w:trHeight w:val="45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3</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HEMATOLOGÍA</w:t>
            </w:r>
          </w:p>
        </w:tc>
        <w:tc>
          <w:tcPr>
            <w:tcW w:w="36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ANALIZADOR AUTOMATIZADO PARA COAGULACIÓN</w:t>
            </w:r>
          </w:p>
        </w:tc>
        <w:tc>
          <w:tcPr>
            <w:tcW w:w="1660" w:type="dxa"/>
            <w:tcBorders>
              <w:top w:val="nil"/>
              <w:left w:val="nil"/>
              <w:bottom w:val="single" w:sz="4" w:space="0" w:color="auto"/>
              <w:right w:val="single" w:sz="4" w:space="0" w:color="auto"/>
            </w:tcBorders>
            <w:shd w:val="clear" w:color="auto" w:fill="auto"/>
            <w:noWrap/>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SIEMENS</w:t>
            </w:r>
          </w:p>
        </w:tc>
        <w:tc>
          <w:tcPr>
            <w:tcW w:w="180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CA560</w:t>
            </w:r>
          </w:p>
        </w:tc>
      </w:tr>
      <w:tr w:rsidR="005A0DCF" w:rsidRPr="00970F46" w:rsidTr="005A0DCF">
        <w:trPr>
          <w:trHeight w:val="45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4</w:t>
            </w:r>
          </w:p>
        </w:tc>
        <w:tc>
          <w:tcPr>
            <w:tcW w:w="1985" w:type="dxa"/>
            <w:tcBorders>
              <w:top w:val="nil"/>
              <w:left w:val="nil"/>
              <w:bottom w:val="single" w:sz="4" w:space="0" w:color="auto"/>
              <w:right w:val="single" w:sz="4" w:space="0" w:color="auto"/>
            </w:tcBorders>
            <w:shd w:val="clear" w:color="auto" w:fill="auto"/>
            <w:vAlign w:val="bottom"/>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QUÍMICA CLÍNICA</w:t>
            </w:r>
          </w:p>
        </w:tc>
        <w:tc>
          <w:tcPr>
            <w:tcW w:w="36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ANALIZADOR AUTOMATIZADO PARA QUÍMICA CLÍNICA</w:t>
            </w:r>
          </w:p>
        </w:tc>
        <w:tc>
          <w:tcPr>
            <w:tcW w:w="166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BECKMAN COULTER</w:t>
            </w:r>
          </w:p>
        </w:tc>
        <w:tc>
          <w:tcPr>
            <w:tcW w:w="180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AU 480</w:t>
            </w:r>
          </w:p>
        </w:tc>
      </w:tr>
      <w:tr w:rsidR="005A0DCF" w:rsidRPr="00970F46" w:rsidTr="005A0DCF">
        <w:trPr>
          <w:trHeight w:val="45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5</w:t>
            </w:r>
          </w:p>
        </w:tc>
        <w:tc>
          <w:tcPr>
            <w:tcW w:w="1985" w:type="dxa"/>
            <w:tcBorders>
              <w:top w:val="nil"/>
              <w:left w:val="nil"/>
              <w:bottom w:val="single" w:sz="4" w:space="0" w:color="auto"/>
              <w:right w:val="single" w:sz="4" w:space="0" w:color="auto"/>
            </w:tcBorders>
            <w:shd w:val="clear" w:color="auto" w:fill="auto"/>
            <w:vAlign w:val="bottom"/>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QUÍMICA CLÍNICA</w:t>
            </w:r>
          </w:p>
        </w:tc>
        <w:tc>
          <w:tcPr>
            <w:tcW w:w="36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ANALIZADOR AUTOMATIZADO PARA QUÍMICA CLÍNICA</w:t>
            </w:r>
          </w:p>
        </w:tc>
        <w:tc>
          <w:tcPr>
            <w:tcW w:w="166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BECKMAN COULTER</w:t>
            </w:r>
          </w:p>
        </w:tc>
        <w:tc>
          <w:tcPr>
            <w:tcW w:w="180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AU 480</w:t>
            </w:r>
          </w:p>
        </w:tc>
      </w:tr>
      <w:tr w:rsidR="005A0DCF" w:rsidRPr="00970F46" w:rsidTr="005A0DCF">
        <w:trPr>
          <w:trHeight w:val="45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6</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QUÍMICA CLÍNICA</w:t>
            </w:r>
          </w:p>
        </w:tc>
        <w:tc>
          <w:tcPr>
            <w:tcW w:w="3685"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ANALIZADOR AUTOMATIZADO PARA QUÍMICA CLÍNICA</w:t>
            </w:r>
          </w:p>
        </w:tc>
        <w:tc>
          <w:tcPr>
            <w:tcW w:w="166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GONOTEC</w:t>
            </w:r>
          </w:p>
        </w:tc>
        <w:tc>
          <w:tcPr>
            <w:tcW w:w="180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OSMOMAT030-D</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7</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URIANALISIS</w:t>
            </w:r>
          </w:p>
        </w:tc>
        <w:tc>
          <w:tcPr>
            <w:tcW w:w="36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ANALIZADOR SEMIAUTOMATIZADO PARA URIANALISIS</w:t>
            </w:r>
          </w:p>
        </w:tc>
        <w:tc>
          <w:tcPr>
            <w:tcW w:w="166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SIEMENS</w:t>
            </w:r>
          </w:p>
        </w:tc>
        <w:tc>
          <w:tcPr>
            <w:tcW w:w="180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CLINITEK STATUS 500</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8</w:t>
            </w:r>
          </w:p>
        </w:tc>
        <w:tc>
          <w:tcPr>
            <w:tcW w:w="1985" w:type="dxa"/>
            <w:tcBorders>
              <w:top w:val="nil"/>
              <w:left w:val="nil"/>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INMUNOLOGÍA</w:t>
            </w:r>
          </w:p>
        </w:tc>
        <w:tc>
          <w:tcPr>
            <w:tcW w:w="3685" w:type="dxa"/>
            <w:tcBorders>
              <w:top w:val="nil"/>
              <w:left w:val="nil"/>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ANALIZADOR AUTOMATIZADO PARA INMUNOLOGÍA</w:t>
            </w:r>
          </w:p>
        </w:tc>
        <w:tc>
          <w:tcPr>
            <w:tcW w:w="1660" w:type="dxa"/>
            <w:tcBorders>
              <w:top w:val="nil"/>
              <w:left w:val="nil"/>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hAnsi="Arial" w:cs="Arial"/>
              </w:rPr>
              <w:t>ABBOTT</w:t>
            </w:r>
          </w:p>
        </w:tc>
        <w:tc>
          <w:tcPr>
            <w:tcW w:w="1800" w:type="dxa"/>
            <w:tcBorders>
              <w:top w:val="nil"/>
              <w:left w:val="nil"/>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hAnsi="Arial" w:cs="Arial"/>
              </w:rPr>
              <w:t>ARCHITECT i1000SR</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9</w:t>
            </w:r>
          </w:p>
        </w:tc>
        <w:tc>
          <w:tcPr>
            <w:tcW w:w="1985"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INMUNOLOGÍA</w:t>
            </w:r>
          </w:p>
        </w:tc>
        <w:tc>
          <w:tcPr>
            <w:tcW w:w="3685"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ANALIZADOR AUTOMATIZADO PARA INMUNOLOGÍA</w:t>
            </w:r>
          </w:p>
        </w:tc>
        <w:tc>
          <w:tcPr>
            <w:tcW w:w="166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BIOMERIEUX</w:t>
            </w:r>
          </w:p>
        </w:tc>
        <w:tc>
          <w:tcPr>
            <w:tcW w:w="180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MINI VIDAS BLUE</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10</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HEMATOLOGÍA</w:t>
            </w:r>
          </w:p>
        </w:tc>
        <w:tc>
          <w:tcPr>
            <w:tcW w:w="36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CENTRÍFUGA PARA 24 POSICIONES</w:t>
            </w:r>
          </w:p>
        </w:tc>
        <w:tc>
          <w:tcPr>
            <w:tcW w:w="166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UNICO</w:t>
            </w:r>
          </w:p>
        </w:tc>
        <w:tc>
          <w:tcPr>
            <w:tcW w:w="180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C8724</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11</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HEMATOLOGÍA</w:t>
            </w:r>
          </w:p>
        </w:tc>
        <w:tc>
          <w:tcPr>
            <w:tcW w:w="36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MICROSCOPIO</w:t>
            </w:r>
          </w:p>
        </w:tc>
        <w:tc>
          <w:tcPr>
            <w:tcW w:w="166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OLYMPUS</w:t>
            </w:r>
          </w:p>
        </w:tc>
        <w:tc>
          <w:tcPr>
            <w:tcW w:w="180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CX21FS1</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12</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QUÍMICA CLÍNICA</w:t>
            </w:r>
          </w:p>
        </w:tc>
        <w:tc>
          <w:tcPr>
            <w:tcW w:w="36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REFRIGERADOR DE 3 NIVELES</w:t>
            </w:r>
          </w:p>
        </w:tc>
        <w:tc>
          <w:tcPr>
            <w:tcW w:w="166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TOR REY</w:t>
            </w:r>
          </w:p>
        </w:tc>
        <w:tc>
          <w:tcPr>
            <w:tcW w:w="180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R16</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13</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INMUNOLOGÍA</w:t>
            </w:r>
          </w:p>
        </w:tc>
        <w:tc>
          <w:tcPr>
            <w:tcW w:w="36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AGITADOR ORBITAL</w:t>
            </w:r>
          </w:p>
        </w:tc>
        <w:tc>
          <w:tcPr>
            <w:tcW w:w="166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UNICO</w:t>
            </w:r>
          </w:p>
        </w:tc>
        <w:tc>
          <w:tcPr>
            <w:tcW w:w="180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LRT30C</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14</w:t>
            </w:r>
          </w:p>
        </w:tc>
        <w:tc>
          <w:tcPr>
            <w:tcW w:w="1985"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INMUNOLOGÍA</w:t>
            </w:r>
          </w:p>
        </w:tc>
        <w:tc>
          <w:tcPr>
            <w:tcW w:w="3685"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PIPETA SEMIAUTOMÁTICA 5-50 µL</w:t>
            </w:r>
          </w:p>
        </w:tc>
        <w:tc>
          <w:tcPr>
            <w:tcW w:w="166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BIOHIT</w:t>
            </w:r>
          </w:p>
        </w:tc>
        <w:tc>
          <w:tcPr>
            <w:tcW w:w="180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728040</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15</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QUÍMICA CLÍNICA</w:t>
            </w:r>
          </w:p>
        </w:tc>
        <w:tc>
          <w:tcPr>
            <w:tcW w:w="36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PIPETA SEMIAUTOMATICA 100-1000 µL</w:t>
            </w:r>
          </w:p>
        </w:tc>
        <w:tc>
          <w:tcPr>
            <w:tcW w:w="166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BIOHIT</w:t>
            </w:r>
          </w:p>
        </w:tc>
        <w:tc>
          <w:tcPr>
            <w:tcW w:w="180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728070</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16</w:t>
            </w:r>
          </w:p>
        </w:tc>
        <w:tc>
          <w:tcPr>
            <w:tcW w:w="1985"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HEMATOLOGÍA</w:t>
            </w:r>
          </w:p>
        </w:tc>
        <w:tc>
          <w:tcPr>
            <w:tcW w:w="36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 xml:space="preserve">PIPETA SEMIAUTOMATICA 10-100 µL </w:t>
            </w:r>
          </w:p>
        </w:tc>
        <w:tc>
          <w:tcPr>
            <w:tcW w:w="1660" w:type="dxa"/>
            <w:tcBorders>
              <w:top w:val="nil"/>
              <w:left w:val="nil"/>
              <w:bottom w:val="single" w:sz="4" w:space="0" w:color="auto"/>
              <w:right w:val="single" w:sz="4" w:space="0" w:color="auto"/>
            </w:tcBorders>
            <w:shd w:val="clear" w:color="auto" w:fill="auto"/>
            <w:noWrap/>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BIOHIT</w:t>
            </w:r>
          </w:p>
        </w:tc>
        <w:tc>
          <w:tcPr>
            <w:tcW w:w="180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725050</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17</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HEMATOLOGÍA</w:t>
            </w:r>
          </w:p>
        </w:tc>
        <w:tc>
          <w:tcPr>
            <w:tcW w:w="36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 xml:space="preserve">PIPETA SEMIAUTOMATICA 20-200 µL </w:t>
            </w:r>
          </w:p>
        </w:tc>
        <w:tc>
          <w:tcPr>
            <w:tcW w:w="1660" w:type="dxa"/>
            <w:tcBorders>
              <w:top w:val="nil"/>
              <w:left w:val="nil"/>
              <w:bottom w:val="single" w:sz="4" w:space="0" w:color="auto"/>
              <w:right w:val="single" w:sz="4" w:space="0" w:color="auto"/>
            </w:tcBorders>
            <w:shd w:val="clear" w:color="auto" w:fill="auto"/>
            <w:noWrap/>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BIOHIT</w:t>
            </w:r>
          </w:p>
        </w:tc>
        <w:tc>
          <w:tcPr>
            <w:tcW w:w="180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725060</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18</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QUÍMICA CLÍNICA</w:t>
            </w:r>
          </w:p>
        </w:tc>
        <w:tc>
          <w:tcPr>
            <w:tcW w:w="36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 xml:space="preserve">TERMÓMETRO DE MERCURIO </w:t>
            </w:r>
          </w:p>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(INTERVALO DE -2 a 80 °C)</w:t>
            </w:r>
          </w:p>
        </w:tc>
        <w:tc>
          <w:tcPr>
            <w:tcW w:w="166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KESSLER</w:t>
            </w:r>
          </w:p>
        </w:tc>
        <w:tc>
          <w:tcPr>
            <w:tcW w:w="1800" w:type="dxa"/>
            <w:tcBorders>
              <w:top w:val="nil"/>
              <w:left w:val="nil"/>
              <w:bottom w:val="single" w:sz="4" w:space="0" w:color="auto"/>
              <w:right w:val="single" w:sz="4" w:space="0" w:color="auto"/>
            </w:tcBorders>
            <w:shd w:val="clear" w:color="auto" w:fill="auto"/>
            <w:noWrap/>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ASTM 15C</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19</w:t>
            </w:r>
          </w:p>
        </w:tc>
        <w:tc>
          <w:tcPr>
            <w:tcW w:w="1985"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HEMATOLOGÍA</w:t>
            </w:r>
          </w:p>
        </w:tc>
        <w:tc>
          <w:tcPr>
            <w:tcW w:w="3685"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TERMÓMETRO DE MERCURIO (INTERVALO DE -2 a 80 °C)</w:t>
            </w:r>
          </w:p>
        </w:tc>
        <w:tc>
          <w:tcPr>
            <w:tcW w:w="166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KESSLER</w:t>
            </w:r>
          </w:p>
        </w:tc>
        <w:tc>
          <w:tcPr>
            <w:tcW w:w="180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ASTM 15C</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20</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QUÍMICA CLÍNICA</w:t>
            </w:r>
          </w:p>
        </w:tc>
        <w:tc>
          <w:tcPr>
            <w:tcW w:w="3685"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TERMOHIGROMETRO</w:t>
            </w:r>
          </w:p>
        </w:tc>
        <w:tc>
          <w:tcPr>
            <w:tcW w:w="166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CONTROL COMPANY</w:t>
            </w:r>
          </w:p>
        </w:tc>
        <w:tc>
          <w:tcPr>
            <w:tcW w:w="180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4096</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21</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HEMATOLOGÍA</w:t>
            </w:r>
          </w:p>
        </w:tc>
        <w:tc>
          <w:tcPr>
            <w:tcW w:w="36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MEZCLADOR DE MUESTRAS</w:t>
            </w:r>
          </w:p>
        </w:tc>
        <w:tc>
          <w:tcPr>
            <w:tcW w:w="166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UNICO</w:t>
            </w:r>
          </w:p>
        </w:tc>
        <w:tc>
          <w:tcPr>
            <w:tcW w:w="1800" w:type="dxa"/>
            <w:tcBorders>
              <w:top w:val="nil"/>
              <w:left w:val="nil"/>
              <w:bottom w:val="single" w:sz="4" w:space="0" w:color="auto"/>
              <w:right w:val="single" w:sz="4" w:space="0" w:color="auto"/>
            </w:tcBorders>
            <w:shd w:val="clear" w:color="auto" w:fill="auto"/>
            <w:noWrap/>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L-TTR-200</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22</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HEMATOLOGÍA</w:t>
            </w:r>
          </w:p>
        </w:tc>
        <w:tc>
          <w:tcPr>
            <w:tcW w:w="36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CRONÓMETRO</w:t>
            </w:r>
          </w:p>
        </w:tc>
        <w:tc>
          <w:tcPr>
            <w:tcW w:w="1660" w:type="dxa"/>
            <w:tcBorders>
              <w:top w:val="nil"/>
              <w:left w:val="nil"/>
              <w:bottom w:val="single" w:sz="4" w:space="0" w:color="auto"/>
              <w:right w:val="single" w:sz="4" w:space="0" w:color="auto"/>
            </w:tcBorders>
            <w:shd w:val="clear" w:color="auto" w:fill="auto"/>
            <w:noWrap/>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CONTROL COMPANY</w:t>
            </w:r>
          </w:p>
        </w:tc>
        <w:tc>
          <w:tcPr>
            <w:tcW w:w="1800"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5004</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23</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TOMA DE MUESTRAS</w:t>
            </w:r>
          </w:p>
        </w:tc>
        <w:tc>
          <w:tcPr>
            <w:tcW w:w="3685"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FRIGOBAR</w:t>
            </w:r>
          </w:p>
        </w:tc>
        <w:tc>
          <w:tcPr>
            <w:tcW w:w="166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WHIRPOOL</w:t>
            </w:r>
          </w:p>
        </w:tc>
        <w:tc>
          <w:tcPr>
            <w:tcW w:w="180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W55501D</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24</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TOMA DE MUESTRAS</w:t>
            </w:r>
          </w:p>
        </w:tc>
        <w:tc>
          <w:tcPr>
            <w:tcW w:w="3685"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TERMÓMETRO DE MERCURIO (Rango -2 a 80 °C)</w:t>
            </w:r>
          </w:p>
        </w:tc>
        <w:tc>
          <w:tcPr>
            <w:tcW w:w="166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KESSLER</w:t>
            </w:r>
          </w:p>
        </w:tc>
        <w:tc>
          <w:tcPr>
            <w:tcW w:w="180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ASTM 15C</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25</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TOMA DE MUESTRAS</w:t>
            </w:r>
          </w:p>
        </w:tc>
        <w:tc>
          <w:tcPr>
            <w:tcW w:w="3685"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CENTRÍFUGA PARA 24 POSICIONES</w:t>
            </w:r>
          </w:p>
        </w:tc>
        <w:tc>
          <w:tcPr>
            <w:tcW w:w="166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UNICO</w:t>
            </w:r>
          </w:p>
        </w:tc>
        <w:tc>
          <w:tcPr>
            <w:tcW w:w="180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C8624</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26</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TOMA DE MUESTRAS</w:t>
            </w:r>
          </w:p>
        </w:tc>
        <w:tc>
          <w:tcPr>
            <w:tcW w:w="3685"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CRONÓMETRO</w:t>
            </w:r>
          </w:p>
        </w:tc>
        <w:tc>
          <w:tcPr>
            <w:tcW w:w="166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CONTROL COMPANY</w:t>
            </w:r>
          </w:p>
        </w:tc>
        <w:tc>
          <w:tcPr>
            <w:tcW w:w="180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1045</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27</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TOMA DE MUESTRAS</w:t>
            </w:r>
          </w:p>
        </w:tc>
        <w:tc>
          <w:tcPr>
            <w:tcW w:w="3685"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CRONÓMETRO</w:t>
            </w:r>
          </w:p>
        </w:tc>
        <w:tc>
          <w:tcPr>
            <w:tcW w:w="166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CONTROL COMPANY</w:t>
            </w:r>
          </w:p>
        </w:tc>
        <w:tc>
          <w:tcPr>
            <w:tcW w:w="180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1045</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28</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TOMA DE MUESTRAS</w:t>
            </w:r>
          </w:p>
        </w:tc>
        <w:tc>
          <w:tcPr>
            <w:tcW w:w="3685"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CRONÓMETRO</w:t>
            </w:r>
          </w:p>
        </w:tc>
        <w:tc>
          <w:tcPr>
            <w:tcW w:w="166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CONTROL COMPANY</w:t>
            </w:r>
          </w:p>
        </w:tc>
        <w:tc>
          <w:tcPr>
            <w:tcW w:w="180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1045</w:t>
            </w:r>
          </w:p>
        </w:tc>
      </w:tr>
      <w:tr w:rsidR="005A0DCF" w:rsidRPr="00970F46" w:rsidTr="005A0DCF">
        <w:trPr>
          <w:trHeight w:val="300"/>
        </w:trPr>
        <w:tc>
          <w:tcPr>
            <w:tcW w:w="582" w:type="dxa"/>
            <w:tcBorders>
              <w:top w:val="nil"/>
              <w:left w:val="single" w:sz="4" w:space="0" w:color="auto"/>
              <w:bottom w:val="single" w:sz="4" w:space="0" w:color="auto"/>
              <w:right w:val="single" w:sz="4" w:space="0" w:color="auto"/>
            </w:tcBorders>
            <w:shd w:val="clear" w:color="auto" w:fill="auto"/>
            <w:vAlign w:val="center"/>
          </w:tcPr>
          <w:p w:rsidR="005A0DCF" w:rsidRPr="00970F46" w:rsidRDefault="005A0DCF" w:rsidP="00970F46">
            <w:pPr>
              <w:spacing w:after="0" w:line="240" w:lineRule="auto"/>
              <w:jc w:val="center"/>
              <w:rPr>
                <w:rFonts w:ascii="Arial" w:eastAsiaTheme="minorEastAsia" w:hAnsi="Arial" w:cs="Arial"/>
                <w:sz w:val="18"/>
                <w:szCs w:val="18"/>
                <w:lang w:eastAsia="es-MX"/>
              </w:rPr>
            </w:pPr>
            <w:r w:rsidRPr="00970F46">
              <w:rPr>
                <w:rFonts w:ascii="Arial" w:eastAsiaTheme="minorEastAsia" w:hAnsi="Arial" w:cs="Arial"/>
                <w:sz w:val="18"/>
                <w:szCs w:val="18"/>
                <w:lang w:eastAsia="es-MX"/>
              </w:rPr>
              <w:t>29</w:t>
            </w:r>
          </w:p>
        </w:tc>
        <w:tc>
          <w:tcPr>
            <w:tcW w:w="1985" w:type="dxa"/>
            <w:tcBorders>
              <w:top w:val="nil"/>
              <w:left w:val="nil"/>
              <w:bottom w:val="single" w:sz="4" w:space="0" w:color="auto"/>
              <w:right w:val="single" w:sz="4" w:space="0" w:color="auto"/>
            </w:tcBorders>
            <w:shd w:val="clear" w:color="auto" w:fill="auto"/>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TOMA DE MUESTRAS</w:t>
            </w:r>
          </w:p>
        </w:tc>
        <w:tc>
          <w:tcPr>
            <w:tcW w:w="3685"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both"/>
              <w:rPr>
                <w:rFonts w:ascii="Arial" w:eastAsia="Times New Roman" w:hAnsi="Arial" w:cs="Arial"/>
                <w:smallCaps/>
                <w:noProof/>
                <w:sz w:val="18"/>
                <w:szCs w:val="18"/>
                <w:lang w:val="es-ES" w:eastAsia="es-MX"/>
              </w:rPr>
            </w:pPr>
            <w:r w:rsidRPr="00970F46">
              <w:rPr>
                <w:rFonts w:ascii="Arial" w:eastAsia="Times New Roman" w:hAnsi="Arial" w:cs="Arial"/>
                <w:sz w:val="18"/>
                <w:szCs w:val="18"/>
                <w:lang w:eastAsia="es-MX"/>
              </w:rPr>
              <w:t>BASCULA</w:t>
            </w:r>
          </w:p>
        </w:tc>
        <w:tc>
          <w:tcPr>
            <w:tcW w:w="166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BANE</w:t>
            </w:r>
          </w:p>
        </w:tc>
        <w:tc>
          <w:tcPr>
            <w:tcW w:w="1800" w:type="dxa"/>
            <w:tcBorders>
              <w:top w:val="nil"/>
              <w:left w:val="nil"/>
              <w:bottom w:val="single" w:sz="4" w:space="0" w:color="auto"/>
              <w:right w:val="single" w:sz="4" w:space="0" w:color="auto"/>
            </w:tcBorders>
            <w:shd w:val="clear" w:color="000000" w:fill="FFFFFF"/>
            <w:vAlign w:val="center"/>
            <w:hideMark/>
          </w:tcPr>
          <w:p w:rsidR="005A0DCF" w:rsidRPr="00970F46" w:rsidRDefault="005A0DCF" w:rsidP="00970F46">
            <w:pPr>
              <w:spacing w:after="0" w:line="240" w:lineRule="auto"/>
              <w:jc w:val="center"/>
              <w:rPr>
                <w:rFonts w:ascii="Arial" w:eastAsia="Times New Roman" w:hAnsi="Arial" w:cs="Arial"/>
                <w:sz w:val="18"/>
                <w:szCs w:val="18"/>
                <w:lang w:eastAsia="es-MX"/>
              </w:rPr>
            </w:pPr>
            <w:r w:rsidRPr="00970F46">
              <w:rPr>
                <w:rFonts w:ascii="Arial" w:eastAsia="Times New Roman" w:hAnsi="Arial" w:cs="Arial"/>
                <w:sz w:val="18"/>
                <w:szCs w:val="18"/>
                <w:lang w:eastAsia="es-MX"/>
              </w:rPr>
              <w:t>425</w:t>
            </w:r>
          </w:p>
        </w:tc>
      </w:tr>
    </w:tbl>
    <w:p w:rsidR="005A0DCF" w:rsidRPr="00970F46" w:rsidRDefault="005A0DCF"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LAS MARCAS Y MODELOS SON SOLO DE REFERENCIA; SE REQUIERE QUE LOS EQUIPOS A INSTALAR TENGAN CARACTERÍSTICAS IGUALES O SUPERIORES Y DEBERÁN PRESENTAR LOS FOLLETOS Y/O CATÁLOGOS ORIGINALES DE LOS EQUIPOS EN LOS QUE SE DESCRIBAN LAS ESPECIFICACIONES, EN IDIOMA ESPAÑOL O EN SU CASO ACOMPAÑADOS DE UNA TRADUCCIÓN SIMPLE, FIRMADA POR EL LICITANTE, COMO PARTE DE SU PROPUESTA TÉCNICA.</w:t>
      </w:r>
    </w:p>
    <w:p w:rsidR="005A0DCF" w:rsidRPr="00970F46" w:rsidRDefault="005A0DCF"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LOS EQUIPOS SERÁN NUEVOS, TECNOLOGÍA ACTUALIZADA A LA FECHA DEL PROCEDIMIENTO, EN ÓPTIMAS CONDICIONES, NO SERÁN EQUIPOS RECONSTRUIDOS, NI SALDOS O REMANENTES, DESCONTINUADOS O POR DESCONTINUARSE, O HAYAN SIDO MOTIVO DE ALERTAS MÉDICAS O SIN APROBACIÓN POR PARTE DE LAS AUTORIDADES SANITARIAS.</w:t>
      </w:r>
    </w:p>
    <w:p w:rsidR="005A0DCF" w:rsidRPr="00970F46" w:rsidRDefault="005A0DCF"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p>
    <w:p w:rsidR="00F54924" w:rsidRPr="00970F46" w:rsidRDefault="005A0DCF"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LICITANTE ENTREGARÁ, INSTALARÁ Y DEBERÁ PONER A PUNTO LOS EQUIPOS PARA LA REALIZACIÓN DE LAS PRUEBAS DE LABORATORIO EN EL </w:t>
      </w:r>
      <w:r w:rsidR="003E4C5C" w:rsidRPr="00970F46">
        <w:rPr>
          <w:rFonts w:ascii="Arial" w:eastAsiaTheme="minorEastAsia" w:hAnsi="Arial" w:cs="Arial"/>
          <w:color w:val="000000" w:themeColor="text1"/>
          <w:sz w:val="18"/>
          <w:szCs w:val="18"/>
          <w:lang w:eastAsia="es-MX"/>
        </w:rPr>
        <w:t>HRAEV</w:t>
      </w:r>
      <w:r w:rsidRPr="00970F46">
        <w:rPr>
          <w:rFonts w:ascii="Arial" w:eastAsiaTheme="minorEastAsia" w:hAnsi="Arial" w:cs="Arial"/>
          <w:color w:val="000000" w:themeColor="text1"/>
          <w:sz w:val="18"/>
          <w:szCs w:val="18"/>
          <w:lang w:eastAsia="es-MX"/>
        </w:rPr>
        <w:t xml:space="preserve"> EN UN PLAZO NO MAYOR A 8 SEMANAS</w:t>
      </w:r>
      <w:r w:rsidRPr="00970F46">
        <w:rPr>
          <w:rFonts w:ascii="Arial" w:eastAsiaTheme="minorEastAsia" w:hAnsi="Arial" w:cs="Arial"/>
          <w:sz w:val="18"/>
          <w:szCs w:val="18"/>
          <w:lang w:eastAsia="es-MX"/>
        </w:rPr>
        <w:t>, A PARTIR DE LA NOTIFICACIÓN DEL FALLO. EN ESTE LAPSO PROVEERÁ EL SERVICIO EN UN LABORATORIO ALTERNO O CON EQUIPOS USADOS PERO EN EXCELENTES CONDICIONES Y DEBERÁ DE RESPETAR LOS TIEMPOS DE RESPUESTA Y ENTREGA DE RESULTADOS SEÑALADOS EN EL PRESENTE ANEXO TÉCNICO</w:t>
      </w:r>
      <w:r w:rsidR="00F54924" w:rsidRPr="00970F46">
        <w:rPr>
          <w:rFonts w:ascii="Arial" w:eastAsiaTheme="minorEastAsia" w:hAnsi="Arial" w:cs="Arial"/>
          <w:sz w:val="18"/>
          <w:szCs w:val="18"/>
          <w:lang w:eastAsia="es-MX"/>
        </w:rPr>
        <w:t>.</w:t>
      </w:r>
    </w:p>
    <w:p w:rsidR="00F54924" w:rsidRPr="00970F46" w:rsidRDefault="00F54924"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F54924" w:rsidP="00970F46">
      <w:pPr>
        <w:spacing w:after="0" w:line="240" w:lineRule="auto"/>
        <w:jc w:val="both"/>
        <w:rPr>
          <w:rFonts w:ascii="Arial" w:eastAsia="Calibri" w:hAnsi="Arial" w:cs="Arial"/>
          <w:bCs/>
          <w:color w:val="000000" w:themeColor="text1"/>
          <w:sz w:val="18"/>
          <w:szCs w:val="18"/>
        </w:rPr>
      </w:pPr>
      <w:r w:rsidRPr="00970F46">
        <w:rPr>
          <w:rFonts w:ascii="Arial" w:eastAsia="Calibri" w:hAnsi="Arial" w:cs="Arial"/>
          <w:bCs/>
          <w:color w:val="000000" w:themeColor="text1"/>
          <w:sz w:val="18"/>
          <w:szCs w:val="18"/>
        </w:rPr>
        <w:t xml:space="preserve">EL LICITANTE ADJUDICADO DEBERÁ REALIZAR LAS ADECUACIONES, ACABADOS, INSTALACIONES ELÉCTRICAS, TUBERÍAS O REGISTROS NECESARIOS DIRECTAMENTE RELACIONADOS CON SUS EQUIPOS Y CONEXIONES ENTRE ELLOS, ASÍ COMO LA CONTRATACIÓN DE TODOS LOS SERVICIOS REQUERIDOS PARA EL INICIO DE OPERACIONES AL 100%, ASIMISMO SE DETERMINA QUE EL LICITANTE ADJUDICADO DEBERÁ CONTAR CON UN PLAN DE CONTINGENCIA APEGÁNDOSE A LOS ESTÁNDARES INSTITUCIONALES APLICABLES SIN COSTO ADICIONAL PARA EL </w:t>
      </w:r>
      <w:r w:rsidR="003E4C5C" w:rsidRPr="00970F46">
        <w:rPr>
          <w:rFonts w:ascii="Arial" w:eastAsia="Calibri" w:hAnsi="Arial" w:cs="Arial"/>
          <w:bCs/>
          <w:color w:val="000000" w:themeColor="text1"/>
          <w:sz w:val="18"/>
          <w:szCs w:val="18"/>
        </w:rPr>
        <w:t>HRAEV</w:t>
      </w:r>
      <w:r w:rsidRPr="00970F46">
        <w:rPr>
          <w:rFonts w:ascii="Arial" w:eastAsia="Calibri" w:hAnsi="Arial" w:cs="Arial"/>
          <w:bCs/>
          <w:color w:val="000000" w:themeColor="text1"/>
          <w:sz w:val="18"/>
          <w:szCs w:val="18"/>
        </w:rPr>
        <w:t>.</w:t>
      </w:r>
    </w:p>
    <w:p w:rsidR="00E559D5" w:rsidRPr="00970F46" w:rsidRDefault="005A0DCF" w:rsidP="00970F46">
      <w:pPr>
        <w:widowControl w:val="0"/>
        <w:tabs>
          <w:tab w:val="left" w:pos="709"/>
        </w:tabs>
        <w:suppressAutoHyphens/>
        <w:spacing w:after="0" w:line="240" w:lineRule="auto"/>
        <w:contextualSpacing/>
        <w:jc w:val="both"/>
        <w:rPr>
          <w:rFonts w:ascii="Arial" w:hAnsi="Arial" w:cs="Arial"/>
        </w:rPr>
      </w:pPr>
      <w:r w:rsidRPr="00970F46">
        <w:rPr>
          <w:rFonts w:ascii="Arial" w:eastAsiaTheme="minorEastAsia" w:hAnsi="Arial" w:cs="Arial"/>
          <w:sz w:val="18"/>
          <w:szCs w:val="18"/>
          <w:lang w:eastAsia="es-MX"/>
        </w:rPr>
        <w:t>EL LICITANTE SERÁ EL RESPONSABLE DE LA CALIBRACIÓN, CONTROL DE CALIDAD, MANTENIMIENTOPREVENT</w:t>
      </w:r>
      <w:r w:rsidR="00E559D5" w:rsidRPr="00970F46">
        <w:rPr>
          <w:rFonts w:ascii="Arial" w:eastAsiaTheme="minorEastAsia" w:hAnsi="Arial" w:cs="Arial"/>
          <w:sz w:val="18"/>
          <w:szCs w:val="18"/>
          <w:lang w:eastAsia="es-MX"/>
        </w:rPr>
        <w:t>IVO Y CORRECTIVO DE LOS EQUIPOS E INSTALACIONES OPERADAS POR EL Y DEBERÁ COMPROMETERSE A CAMBIAR LOS EQUIPOS DE ACUERDO A LAS ACTUALIZACIONES QUE SE PRESENTEN EN EL MERCADO.</w:t>
      </w:r>
    </w:p>
    <w:p w:rsidR="00E559D5" w:rsidRPr="00970F46" w:rsidRDefault="00E559D5" w:rsidP="00970F46">
      <w:pPr>
        <w:widowControl w:val="0"/>
        <w:tabs>
          <w:tab w:val="left" w:pos="709"/>
        </w:tabs>
        <w:suppressAutoHyphens/>
        <w:spacing w:after="0" w:line="240" w:lineRule="auto"/>
        <w:contextualSpacing/>
        <w:jc w:val="both"/>
        <w:rPr>
          <w:rFonts w:ascii="Arial" w:hAnsi="Arial" w:cs="Arial"/>
        </w:rPr>
      </w:pPr>
    </w:p>
    <w:p w:rsidR="005A0DCF" w:rsidRPr="00970F46" w:rsidRDefault="005A0DCF" w:rsidP="00970F46">
      <w:pPr>
        <w:widowControl w:val="0"/>
        <w:tabs>
          <w:tab w:val="left" w:pos="72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EN CASO DE QUE EXISTA UNA FALLA IRREPARABLE EN CUALQUI</w:t>
      </w:r>
      <w:r w:rsidR="00351307" w:rsidRPr="00970F46">
        <w:rPr>
          <w:rFonts w:ascii="Arial" w:eastAsiaTheme="minorEastAsia" w:hAnsi="Arial" w:cs="Arial"/>
          <w:sz w:val="18"/>
          <w:szCs w:val="18"/>
          <w:lang w:eastAsia="es-MX"/>
        </w:rPr>
        <w:t>E</w:t>
      </w:r>
      <w:r w:rsidRPr="00970F46">
        <w:rPr>
          <w:rFonts w:ascii="Arial" w:eastAsiaTheme="minorEastAsia" w:hAnsi="Arial" w:cs="Arial"/>
          <w:sz w:val="18"/>
          <w:szCs w:val="18"/>
          <w:lang w:eastAsia="es-MX"/>
        </w:rPr>
        <w:t>RA DE LOS EQUIPOS DEL LABORATORIO, E</w:t>
      </w:r>
      <w:r w:rsidR="00E559D5" w:rsidRPr="00970F46">
        <w:rPr>
          <w:rFonts w:ascii="Arial" w:eastAsiaTheme="minorEastAsia" w:hAnsi="Arial" w:cs="Arial"/>
          <w:sz w:val="18"/>
          <w:szCs w:val="18"/>
          <w:lang w:eastAsia="es-MX"/>
        </w:rPr>
        <w:t>L LICITANTE DEBERÁ REEMPLAZARLO</w:t>
      </w:r>
      <w:r w:rsidRPr="00970F46">
        <w:rPr>
          <w:rFonts w:ascii="Arial" w:eastAsiaTheme="minorEastAsia" w:hAnsi="Arial" w:cs="Arial"/>
          <w:sz w:val="18"/>
          <w:szCs w:val="18"/>
          <w:lang w:eastAsia="es-MX"/>
        </w:rPr>
        <w:t>(S) EN UN PLAZO NO MAYOR A 72 HORAS.</w:t>
      </w:r>
    </w:p>
    <w:p w:rsidR="005A0DCF" w:rsidRPr="00970F46" w:rsidRDefault="005A0DCF" w:rsidP="00970F46">
      <w:pPr>
        <w:widowControl w:val="0"/>
        <w:tabs>
          <w:tab w:val="left" w:pos="720"/>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C220E" w:rsidP="00970F46">
      <w:pPr>
        <w:widowControl w:val="0"/>
        <w:tabs>
          <w:tab w:val="left" w:pos="709"/>
        </w:tabs>
        <w:suppressAutoHyphens/>
        <w:spacing w:after="0" w:line="240" w:lineRule="auto"/>
        <w:contextualSpacing/>
        <w:jc w:val="both"/>
        <w:rPr>
          <w:rFonts w:ascii="Arial" w:eastAsiaTheme="minorEastAsia" w:hAnsi="Arial" w:cs="Arial"/>
          <w:bCs/>
          <w:sz w:val="18"/>
          <w:szCs w:val="18"/>
          <w:lang w:eastAsia="es-MX"/>
        </w:rPr>
      </w:pPr>
      <w:r w:rsidRPr="00970F46">
        <w:rPr>
          <w:rFonts w:ascii="Arial" w:eastAsiaTheme="minorEastAsia" w:hAnsi="Arial" w:cs="Arial"/>
          <w:bCs/>
          <w:sz w:val="18"/>
          <w:szCs w:val="18"/>
          <w:lang w:eastAsia="es-MX"/>
        </w:rPr>
        <w:t>EL LICITANTE ADJUDICADO DEBERÁ ANEXAR A SU PROPUESTA TÉCNICA UN CALENDARIO DE MANTENIMIENTOS PREVENTIVOS Y CORRECTIVOS, EN CASO DE QUE EXISTA ALGUNA MODIFICACIÓN AL CALENDARIO PROPUESTO, SE DEBERÁ CONTAR CON LA ACEPTACIÓN Y VISTO BUENO POR ESCRITO DEL PARTE DEL ADMINISTRADOR DEL CONTRATO.</w:t>
      </w:r>
    </w:p>
    <w:p w:rsidR="005C220E" w:rsidRPr="00970F46" w:rsidRDefault="005C220E"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w:t>
      </w:r>
      <w:r w:rsidR="00590C62" w:rsidRPr="00970F46">
        <w:rPr>
          <w:rFonts w:ascii="Arial" w:eastAsiaTheme="minorEastAsia" w:hAnsi="Arial" w:cs="Arial"/>
          <w:sz w:val="18"/>
          <w:szCs w:val="18"/>
          <w:lang w:eastAsia="es-MX"/>
        </w:rPr>
        <w:t xml:space="preserve">RESPONSABLE </w:t>
      </w:r>
      <w:r w:rsidRPr="00970F46">
        <w:rPr>
          <w:rFonts w:ascii="Arial" w:eastAsiaTheme="minorEastAsia" w:hAnsi="Arial" w:cs="Arial"/>
          <w:sz w:val="18"/>
          <w:szCs w:val="18"/>
          <w:lang w:eastAsia="es-MX"/>
        </w:rPr>
        <w:t xml:space="preserve">DEL LABORATORIO </w:t>
      </w:r>
      <w:r w:rsidR="00E559D5" w:rsidRPr="00970F46">
        <w:rPr>
          <w:rFonts w:ascii="Arial" w:eastAsiaTheme="minorEastAsia" w:hAnsi="Arial" w:cs="Arial"/>
          <w:sz w:val="18"/>
          <w:szCs w:val="18"/>
          <w:lang w:eastAsia="es-MX"/>
        </w:rPr>
        <w:t>DEL</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xml:space="preserve">, SOLICITARÁ AL RESPONSABLE DEL LICITANTE EN 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xml:space="preserve">, EL NÚMERO DE PRUEBAS MENSUAL POR ÁREA DE LABORATORIO EN LOS DÍAS DE CORTE ESTABLECIDOS POR 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xml:space="preserve"> Y SOBRE ESTE REPORTE EL LICITANTE ELABORARÁ LA FACTURA DE COBRO. DICHO REPORTE DEBERÁ CONTENER LOS SIGUIENTES DATOS: FECHA DE LA REALIZACIÓN DE LA PRUEBA, NOMBRE DEL PACIENTE, NÚMERO DE EXPEDIENTE, TIPO DE PRUEBAS, NÚMERO DE FACTURA CON LA CUAL SE RELACIONA, NÚMERO DE FOLIO DE LA CARTA COMPROMISO, O NÚMERO DE EPISODIO EN EL CUAL SE CARGÓ LA PRUEBA.</w:t>
      </w:r>
    </w:p>
    <w:p w:rsidR="005A0DCF" w:rsidRPr="00970F46" w:rsidRDefault="005A0DCF"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72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LICITANTE SE OBLIGA, EN CASO DE RESULTAR ADJUDICADO, A LIBERAR AL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xml:space="preserve"> DE TODA RESPONSABILIDAD DE CARÁCTER CIVIL, MERCANTIL, PENAL O ADMINISTRATIVA QUE, EN SU CASO, SE OCASIONE.</w:t>
      </w:r>
    </w:p>
    <w:p w:rsidR="00F874B6" w:rsidRPr="00970F46" w:rsidRDefault="00F874B6" w:rsidP="00970F46">
      <w:pPr>
        <w:widowControl w:val="0"/>
        <w:tabs>
          <w:tab w:val="left" w:pos="720"/>
        </w:tabs>
        <w:suppressAutoHyphens/>
        <w:spacing w:after="0" w:line="240" w:lineRule="auto"/>
        <w:contextualSpacing/>
        <w:jc w:val="both"/>
        <w:rPr>
          <w:rFonts w:ascii="Arial" w:eastAsiaTheme="minorEastAsia" w:hAnsi="Arial" w:cs="Arial"/>
          <w:sz w:val="18"/>
          <w:szCs w:val="18"/>
          <w:lang w:eastAsia="es-MX"/>
        </w:rPr>
      </w:pPr>
    </w:p>
    <w:p w:rsidR="00351307" w:rsidRPr="00970F46" w:rsidRDefault="00351307" w:rsidP="00970F46">
      <w:pPr>
        <w:widowControl w:val="0"/>
        <w:tabs>
          <w:tab w:val="left" w:pos="720"/>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numPr>
          <w:ilvl w:val="0"/>
          <w:numId w:val="66"/>
        </w:numPr>
        <w:spacing w:after="0" w:line="240" w:lineRule="auto"/>
        <w:ind w:left="0" w:firstLine="0"/>
        <w:rPr>
          <w:rFonts w:ascii="Arial" w:eastAsiaTheme="minorEastAsia" w:hAnsi="Arial" w:cs="Arial"/>
          <w:b/>
          <w:sz w:val="18"/>
          <w:szCs w:val="18"/>
          <w:lang w:eastAsia="es-MX"/>
        </w:rPr>
      </w:pPr>
      <w:r w:rsidRPr="00970F46">
        <w:rPr>
          <w:rFonts w:ascii="Arial" w:eastAsiaTheme="minorEastAsia" w:hAnsi="Arial" w:cs="Arial"/>
          <w:b/>
          <w:sz w:val="18"/>
          <w:szCs w:val="18"/>
          <w:lang w:eastAsia="es-MX"/>
        </w:rPr>
        <w:t>SISTEMA INFORMÁTICO</w:t>
      </w:r>
    </w:p>
    <w:p w:rsidR="005A0DCF" w:rsidRPr="00970F46" w:rsidRDefault="005A0DCF" w:rsidP="00970F46">
      <w:pPr>
        <w:widowControl w:val="0"/>
        <w:tabs>
          <w:tab w:val="left" w:pos="720"/>
        </w:tabs>
        <w:suppressAutoHyphens/>
        <w:spacing w:after="0" w:line="240" w:lineRule="auto"/>
        <w:contextualSpacing/>
        <w:jc w:val="both"/>
        <w:rPr>
          <w:rFonts w:ascii="Arial" w:eastAsiaTheme="minorEastAsia" w:hAnsi="Arial" w:cs="Arial"/>
          <w:sz w:val="18"/>
          <w:szCs w:val="18"/>
          <w:lang w:eastAsia="es-MX"/>
        </w:rPr>
      </w:pPr>
    </w:p>
    <w:p w:rsidR="0073217F" w:rsidRPr="00970F46" w:rsidRDefault="0073217F" w:rsidP="00970F46">
      <w:pPr>
        <w:pStyle w:val="Sinespaciado"/>
        <w:jc w:val="both"/>
        <w:rPr>
          <w:rFonts w:ascii="Arial" w:hAnsi="Arial" w:cs="Arial"/>
          <w:sz w:val="18"/>
          <w:szCs w:val="18"/>
        </w:rPr>
      </w:pPr>
      <w:r w:rsidRPr="00970F46">
        <w:rPr>
          <w:rFonts w:ascii="Arial" w:hAnsi="Arial" w:cs="Arial"/>
          <w:sz w:val="18"/>
          <w:szCs w:val="18"/>
        </w:rPr>
        <w:t>EL LICITANTE ADJUDICADO DEBERÁ CONTAR CON UN SOFTWARE ESPECIALIZADO PARA EL MANEJO INTEGRAL DE LABORATORIO QUE PERMITA MANTENER EL REGISTRO CRONOLÓGICO DE LOS ESTUDIOS REALIZADOS EN LOS QUE CONSTE: FECHA, NOMBRE DEL USUARIO, Y TIPO DE ESTUDIOS DE LABORATORIO REALIZADOS. DICHO SOFTWARE DEBERÁ CONTAR CON INTERFAZ HACIA LOS EQUIPOS AUTOMATIZADOS DEL SERVICIO.</w:t>
      </w:r>
    </w:p>
    <w:p w:rsidR="0073217F" w:rsidRPr="00970F46" w:rsidRDefault="0073217F" w:rsidP="00970F46">
      <w:pPr>
        <w:pStyle w:val="Sinespaciado"/>
        <w:jc w:val="both"/>
        <w:rPr>
          <w:rFonts w:ascii="Arial" w:hAnsi="Arial" w:cs="Arial"/>
          <w:sz w:val="18"/>
          <w:szCs w:val="18"/>
          <w:lang w:eastAsia="es-MX"/>
        </w:rPr>
      </w:pPr>
    </w:p>
    <w:p w:rsidR="0073217F" w:rsidRPr="00970F46" w:rsidRDefault="0073217F" w:rsidP="00970F46">
      <w:pPr>
        <w:pStyle w:val="Sinespaciado"/>
        <w:jc w:val="both"/>
        <w:rPr>
          <w:rFonts w:ascii="Arial" w:eastAsia="Times New Roman" w:hAnsi="Arial" w:cs="Arial"/>
          <w:sz w:val="18"/>
          <w:szCs w:val="18"/>
          <w:lang w:eastAsia="es-MX"/>
        </w:rPr>
      </w:pPr>
      <w:r w:rsidRPr="00970F46">
        <w:rPr>
          <w:rFonts w:ascii="Arial" w:eastAsia="Times New Roman" w:hAnsi="Arial" w:cs="Arial"/>
          <w:sz w:val="18"/>
          <w:szCs w:val="18"/>
          <w:lang w:eastAsia="es-MX"/>
        </w:rPr>
        <w:t xml:space="preserve">ADEMÁS, EL LICITANTE DEBERÁ REALIZAR LA ENTREGA, INSTALACIÓN Y PUESTA A PUNTO DE LA INTERFAZ ENTRE EL SISTEMA INTEGRAL DE GESTIÓN HOSPITALARIA DE </w:t>
      </w:r>
      <w:r w:rsidR="001D4583" w:rsidRPr="00970F46">
        <w:rPr>
          <w:rFonts w:ascii="Arial" w:eastAsia="Times New Roman" w:hAnsi="Arial" w:cs="Arial"/>
          <w:sz w:val="18"/>
          <w:szCs w:val="18"/>
          <w:lang w:eastAsia="es-MX"/>
        </w:rPr>
        <w:t>CIUDAD VICTORIA “BICENTENARIO 2010”</w:t>
      </w:r>
      <w:r w:rsidRPr="00970F46">
        <w:rPr>
          <w:rFonts w:ascii="Arial" w:eastAsia="Times New Roman" w:hAnsi="Arial" w:cs="Arial"/>
          <w:sz w:val="18"/>
          <w:szCs w:val="18"/>
          <w:lang w:eastAsia="es-MX"/>
        </w:rPr>
        <w:t xml:space="preserve"> Y SU SISTEMA INFORMÁTICO, UTILIZANDO EL PROTOCOLO HL7 VERSION 2.6, EN UN PLAZO QUE NO EXCEDA DE 3 MESES CONTADOS A PARTIR DEL FALLO. EL SISTEMA DE INFORMACIÓN PROPUESTO, DEBERÁ DESARROLLAR UN TRÁFICO ÁGIL DE INFORMACIÓN ENTRE LAS ÁREAS DE SERVICIO, MÓDULOS O COMPONENTES DE ACUERDO A LOS ESTÁNDARES ESTABLECIDOS POR EL </w:t>
      </w:r>
      <w:r w:rsidR="003E4C5C" w:rsidRPr="00970F46">
        <w:rPr>
          <w:rFonts w:ascii="Arial" w:eastAsia="Times New Roman" w:hAnsi="Arial" w:cs="Arial"/>
          <w:sz w:val="18"/>
          <w:szCs w:val="18"/>
          <w:lang w:eastAsia="es-MX"/>
        </w:rPr>
        <w:t>HRAEV</w:t>
      </w:r>
      <w:r w:rsidRPr="00970F46">
        <w:rPr>
          <w:rFonts w:ascii="Arial" w:eastAsia="Times New Roman" w:hAnsi="Arial" w:cs="Arial"/>
          <w:sz w:val="18"/>
          <w:szCs w:val="18"/>
          <w:lang w:eastAsia="es-MX"/>
        </w:rPr>
        <w:t>.</w:t>
      </w:r>
    </w:p>
    <w:p w:rsidR="00351307" w:rsidRPr="00970F46" w:rsidRDefault="00351307" w:rsidP="00970F46">
      <w:pPr>
        <w:pStyle w:val="Sinespaciado"/>
        <w:jc w:val="both"/>
        <w:rPr>
          <w:rFonts w:ascii="Arial" w:eastAsia="Times New Roman" w:hAnsi="Arial" w:cs="Arial"/>
          <w:sz w:val="18"/>
          <w:szCs w:val="18"/>
          <w:lang w:eastAsia="es-MX"/>
        </w:rPr>
      </w:pPr>
    </w:p>
    <w:p w:rsidR="0073217F" w:rsidRPr="00970F46" w:rsidRDefault="0073217F" w:rsidP="00970F46">
      <w:pPr>
        <w:pStyle w:val="Sinespaciado"/>
        <w:jc w:val="both"/>
        <w:rPr>
          <w:rFonts w:ascii="Arial" w:eastAsia="Times New Roman" w:hAnsi="Arial" w:cs="Arial"/>
          <w:sz w:val="18"/>
          <w:szCs w:val="18"/>
          <w:lang w:eastAsia="es-MX"/>
        </w:rPr>
      </w:pPr>
      <w:r w:rsidRPr="00970F46">
        <w:rPr>
          <w:rFonts w:ascii="Arial" w:eastAsia="Times New Roman" w:hAnsi="Arial" w:cs="Arial"/>
          <w:sz w:val="18"/>
          <w:szCs w:val="18"/>
          <w:lang w:eastAsia="es-MX"/>
        </w:rPr>
        <w:t>EL LICITANTE SERÁ RESPONSABLE DE INSTALAR Y DAR MANTENIMIENTO PREVENTIVO Y CORRECTIVO A LOS SERVIDORES QUE SE REQUIERAN PARA PROPORCIONAR LA COMUNICACIÓN CON SU PLATAFORMA DE REGISTRO.</w:t>
      </w:r>
    </w:p>
    <w:p w:rsidR="0073217F" w:rsidRPr="00970F46" w:rsidRDefault="0073217F" w:rsidP="00970F46">
      <w:pPr>
        <w:pStyle w:val="Sinespaciado"/>
        <w:jc w:val="both"/>
        <w:rPr>
          <w:rFonts w:ascii="Arial" w:eastAsia="Times New Roman" w:hAnsi="Arial" w:cs="Arial"/>
          <w:sz w:val="18"/>
          <w:szCs w:val="18"/>
          <w:lang w:eastAsia="es-MX"/>
        </w:rPr>
      </w:pPr>
    </w:p>
    <w:p w:rsidR="0073217F" w:rsidRPr="00970F46" w:rsidRDefault="0073217F" w:rsidP="00970F46">
      <w:pPr>
        <w:pStyle w:val="Sinespaciado"/>
        <w:jc w:val="both"/>
        <w:rPr>
          <w:rFonts w:ascii="Arial" w:eastAsia="Times New Roman" w:hAnsi="Arial" w:cs="Arial"/>
          <w:sz w:val="18"/>
          <w:szCs w:val="18"/>
          <w:lang w:eastAsia="es-MX"/>
        </w:rPr>
      </w:pPr>
      <w:r w:rsidRPr="00970F46">
        <w:rPr>
          <w:rFonts w:ascii="Arial" w:eastAsia="Times New Roman" w:hAnsi="Arial" w:cs="Arial"/>
          <w:sz w:val="18"/>
          <w:szCs w:val="18"/>
          <w:lang w:eastAsia="es-MX"/>
        </w:rPr>
        <w:t>EL SERVICIO, INFRAESTRUCTURA Y EQUIPO DE TELECOMUNICACIONES, INCLUYENDO SERVICIO DE INTERNET, SERÁ PROPORCIONADO POR EL LICITANTE ADJUDICADO.</w:t>
      </w:r>
    </w:p>
    <w:p w:rsidR="00351307" w:rsidRPr="00970F46" w:rsidRDefault="00351307" w:rsidP="00970F46">
      <w:pPr>
        <w:pStyle w:val="Sinespaciado"/>
        <w:jc w:val="both"/>
        <w:rPr>
          <w:rFonts w:ascii="Arial" w:eastAsia="Times New Roman" w:hAnsi="Arial" w:cs="Arial"/>
          <w:sz w:val="18"/>
          <w:szCs w:val="18"/>
          <w:lang w:eastAsia="es-MX"/>
        </w:rPr>
      </w:pPr>
    </w:p>
    <w:p w:rsidR="0073217F" w:rsidRPr="00970F46" w:rsidRDefault="0073217F" w:rsidP="00970F46">
      <w:pPr>
        <w:pStyle w:val="Sinespaciado"/>
        <w:jc w:val="both"/>
        <w:rPr>
          <w:rFonts w:ascii="Arial" w:eastAsia="Times New Roman" w:hAnsi="Arial" w:cs="Arial"/>
          <w:sz w:val="18"/>
          <w:szCs w:val="18"/>
          <w:lang w:eastAsia="es-MX"/>
        </w:rPr>
      </w:pPr>
      <w:r w:rsidRPr="00970F46">
        <w:rPr>
          <w:rFonts w:ascii="Arial" w:eastAsia="Times New Roman" w:hAnsi="Arial" w:cs="Arial"/>
          <w:sz w:val="18"/>
          <w:szCs w:val="18"/>
          <w:lang w:eastAsia="es-MX"/>
        </w:rPr>
        <w:t>EL EQUIPO DE CÓMPUTO QUE PROPORCIONE EL LICITANTE, SERÁ USADO EXCLUSIVAMENTE PARA LA OPERACIÓN DEL SISTEMA MATERIA DE ESTAS ESPECIFICACIONES, Y POR EL PERSONAL DEBIDAMENTE CAPACITADO, MISMO QUE CONTARÁ CON CLAVES DE ACCESO AL SISTEMA; QUEDANDO PROHIBIDA LA INSTALACIÓN Y USO DE SOFTWARE DIFERENTES AL EMPLEADO PARA EL FUNCIONAMIENTO DEL SISTEMA INTEGRAL DE LABORATORIO Y/O SOFTWARE SIN LICENCIA DE USO.</w:t>
      </w:r>
    </w:p>
    <w:p w:rsidR="0073217F" w:rsidRPr="00970F46" w:rsidRDefault="0073217F" w:rsidP="00970F46">
      <w:pPr>
        <w:pStyle w:val="Sinespaciado"/>
        <w:jc w:val="both"/>
        <w:rPr>
          <w:rFonts w:ascii="Arial" w:eastAsia="Times New Roman" w:hAnsi="Arial" w:cs="Arial"/>
          <w:sz w:val="18"/>
          <w:szCs w:val="18"/>
          <w:lang w:eastAsia="es-MX"/>
        </w:rPr>
      </w:pPr>
    </w:p>
    <w:p w:rsidR="0073217F" w:rsidRPr="00970F46" w:rsidRDefault="0073217F" w:rsidP="00970F46">
      <w:pPr>
        <w:pStyle w:val="Sinespaciado"/>
        <w:jc w:val="both"/>
        <w:rPr>
          <w:rFonts w:ascii="Arial" w:eastAsia="Times New Roman" w:hAnsi="Arial" w:cs="Arial"/>
          <w:sz w:val="18"/>
          <w:szCs w:val="18"/>
          <w:lang w:eastAsia="es-MX"/>
        </w:rPr>
      </w:pPr>
      <w:r w:rsidRPr="00970F46">
        <w:rPr>
          <w:rFonts w:ascii="Arial" w:eastAsia="Times New Roman" w:hAnsi="Arial" w:cs="Arial"/>
          <w:sz w:val="18"/>
          <w:szCs w:val="18"/>
          <w:lang w:eastAsia="es-MX"/>
        </w:rPr>
        <w:t xml:space="preserve">LAS BASES DE DATOS DEBERÁNCUMPLIR CON LOS CRITERIOS QUE DETERMINE EL </w:t>
      </w:r>
      <w:r w:rsidR="003E4C5C" w:rsidRPr="00970F46">
        <w:rPr>
          <w:rFonts w:ascii="Arial" w:eastAsia="Times New Roman" w:hAnsi="Arial" w:cs="Arial"/>
          <w:sz w:val="18"/>
          <w:szCs w:val="18"/>
          <w:lang w:eastAsia="es-MX"/>
        </w:rPr>
        <w:t>HRAEV</w:t>
      </w:r>
      <w:r w:rsidRPr="00970F46">
        <w:rPr>
          <w:rFonts w:ascii="Arial" w:eastAsia="Times New Roman" w:hAnsi="Arial" w:cs="Arial"/>
          <w:sz w:val="18"/>
          <w:szCs w:val="18"/>
          <w:lang w:eastAsia="es-MX"/>
        </w:rPr>
        <w:t xml:space="preserve"> Y DEBERÁN PODER OPERAR BAJO EL AMBIENTE DE LA PLATAFORMA INSTITUCIONAL. PARA PODER INTEGRAR LA INFORMACIÓN CON EL RESTO DEL EXPEDIENTE CLÍNICO ELECTRÓNICO. ASIMISMO, DEBERÁ CONTAR CON LA FUNCIONALIDAD DE REPORTAR DATOS PARA EL ANÁLISIS ESTADÍSTICO QUE EL </w:t>
      </w:r>
      <w:r w:rsidR="003E4C5C" w:rsidRPr="00970F46">
        <w:rPr>
          <w:rFonts w:ascii="Arial" w:eastAsia="Times New Roman" w:hAnsi="Arial" w:cs="Arial"/>
          <w:sz w:val="18"/>
          <w:szCs w:val="18"/>
          <w:lang w:eastAsia="es-MX"/>
        </w:rPr>
        <w:t>HRAEV</w:t>
      </w:r>
      <w:r w:rsidRPr="00970F46">
        <w:rPr>
          <w:rFonts w:ascii="Arial" w:eastAsia="Times New Roman" w:hAnsi="Arial" w:cs="Arial"/>
          <w:sz w:val="18"/>
          <w:szCs w:val="18"/>
          <w:lang w:eastAsia="es-MX"/>
        </w:rPr>
        <w:t xml:space="preserve"> REQUIERA, PARA CUMPLIR CON LA ENTREGA DE INFORMACIÓN A LAS DIVERSAS ENTIDADES DEL SECTOR SALUD.</w:t>
      </w:r>
    </w:p>
    <w:p w:rsidR="0073217F" w:rsidRPr="00970F46" w:rsidRDefault="0073217F" w:rsidP="00970F46">
      <w:pPr>
        <w:pStyle w:val="Sinespaciado"/>
        <w:jc w:val="both"/>
        <w:rPr>
          <w:rFonts w:ascii="Arial" w:eastAsia="Times New Roman" w:hAnsi="Arial" w:cs="Arial"/>
          <w:sz w:val="18"/>
          <w:szCs w:val="18"/>
          <w:lang w:eastAsia="es-MX"/>
        </w:rPr>
      </w:pPr>
    </w:p>
    <w:p w:rsidR="00E27110" w:rsidRPr="00970F46" w:rsidRDefault="0073217F" w:rsidP="00970F46">
      <w:pPr>
        <w:pStyle w:val="Sinespaciado"/>
        <w:jc w:val="both"/>
        <w:rPr>
          <w:rFonts w:ascii="Arial" w:hAnsi="Arial" w:cs="Arial"/>
          <w:color w:val="000000"/>
          <w:sz w:val="18"/>
          <w:szCs w:val="18"/>
          <w:shd w:val="clear" w:color="auto" w:fill="FFFFFF"/>
        </w:rPr>
      </w:pPr>
      <w:r w:rsidRPr="00970F46">
        <w:rPr>
          <w:rFonts w:ascii="Arial" w:eastAsia="Times New Roman" w:hAnsi="Arial" w:cs="Arial"/>
          <w:sz w:val="18"/>
          <w:szCs w:val="18"/>
          <w:lang w:eastAsia="es-MX"/>
        </w:rPr>
        <w:t xml:space="preserve">EL </w:t>
      </w:r>
      <w:r w:rsidR="003E4C5C" w:rsidRPr="00970F46">
        <w:rPr>
          <w:rFonts w:ascii="Arial" w:eastAsia="Times New Roman" w:hAnsi="Arial" w:cs="Arial"/>
          <w:sz w:val="18"/>
          <w:szCs w:val="18"/>
          <w:lang w:eastAsia="es-MX"/>
        </w:rPr>
        <w:t>HRAEV</w:t>
      </w:r>
      <w:r w:rsidRPr="00970F46">
        <w:rPr>
          <w:rFonts w:ascii="Arial" w:eastAsia="Times New Roman" w:hAnsi="Arial" w:cs="Arial"/>
          <w:sz w:val="18"/>
          <w:szCs w:val="18"/>
          <w:lang w:eastAsia="es-MX"/>
        </w:rPr>
        <w:t xml:space="preserve"> PROVEERÁ EL DIRECCIONAMIENTO IP ESTÁTICO NECESARIO PARA LA INTEGRACIÓN DE LA SOLUCIÓN AL SEGUIMIENTO DE LA RED LOCAL DEL INMUEBLE.</w:t>
      </w:r>
      <w:r w:rsidR="00E27110" w:rsidRPr="00970F46">
        <w:rPr>
          <w:rFonts w:ascii="Arial" w:hAnsi="Arial" w:cs="Arial"/>
          <w:color w:val="000000"/>
          <w:sz w:val="18"/>
          <w:szCs w:val="18"/>
          <w:shd w:val="clear" w:color="auto" w:fill="FFFFFF"/>
        </w:rPr>
        <w:t>TODO EL HARDWARE Y SOFTWARE QUE OFERTE O UTILICE EL LICITANTE DEBERÁ CONTAR CON SOFTWARE QUE PROTEJA LA INTEGRIDAD, CONFIDENCIALIDAD Y DISPONIBILIDAD DE LA INFORMACIÓN.</w:t>
      </w:r>
    </w:p>
    <w:p w:rsidR="00E27110" w:rsidRPr="00970F46" w:rsidRDefault="00E27110" w:rsidP="00970F46">
      <w:pPr>
        <w:pStyle w:val="Sinespaciado"/>
        <w:jc w:val="both"/>
        <w:rPr>
          <w:rFonts w:ascii="Arial" w:eastAsiaTheme="minorEastAsia" w:hAnsi="Arial" w:cs="Arial"/>
          <w:sz w:val="18"/>
          <w:szCs w:val="18"/>
          <w:lang w:eastAsia="es-MX"/>
        </w:rPr>
      </w:pPr>
    </w:p>
    <w:p w:rsidR="008A538C" w:rsidRPr="00970F46" w:rsidRDefault="008A538C" w:rsidP="00970F46">
      <w:pPr>
        <w:pStyle w:val="Sinespaciado"/>
        <w:jc w:val="both"/>
        <w:rPr>
          <w:rFonts w:ascii="Arial" w:eastAsiaTheme="minorEastAsia" w:hAnsi="Arial" w:cs="Arial"/>
          <w:caps/>
          <w:sz w:val="18"/>
          <w:szCs w:val="18"/>
          <w:lang w:eastAsia="es-MX"/>
        </w:rPr>
      </w:pPr>
      <w:r w:rsidRPr="00970F46">
        <w:rPr>
          <w:rFonts w:ascii="Arial" w:eastAsiaTheme="minorEastAsia" w:hAnsi="Arial" w:cs="Arial"/>
          <w:caps/>
          <w:sz w:val="18"/>
          <w:szCs w:val="18"/>
          <w:lang w:eastAsia="es-MX"/>
        </w:rPr>
        <w:t>EL REPORTE DE LOS RESULTADOS DEBEN CUMPLIR CON LOS REQUISITOS ESTABLECIDOS EN LA NOM-007-SSA3-2011, PARA LA ORGANIZACIÓN Y FUNCIONAMIENTO DE LOS LABORATORIOS CLÍNICOS, LOS CUALES DEBERÁN INCLUÍR LOS LOGOS INSTITUCIONALES, EN CASO DE EL RESULTADO INCLUYA ANEXOS QUER APOYEN LA INTERPRETACIÓN DEL RESULTADOS TAMBIÉN DEBERÁN CONTAR CON LOGOS INSTITUCIONALES.</w:t>
      </w:r>
    </w:p>
    <w:p w:rsidR="008A538C" w:rsidRPr="00970F46" w:rsidRDefault="008A538C" w:rsidP="00970F46">
      <w:pPr>
        <w:pStyle w:val="Sinespaciado"/>
        <w:jc w:val="both"/>
        <w:rPr>
          <w:rFonts w:ascii="Arial" w:eastAsiaTheme="minorEastAsia" w:hAnsi="Arial" w:cs="Arial"/>
          <w:caps/>
          <w:sz w:val="18"/>
          <w:szCs w:val="18"/>
          <w:lang w:eastAsia="es-MX"/>
        </w:rPr>
      </w:pPr>
    </w:p>
    <w:p w:rsidR="008A538C" w:rsidRPr="00970F46" w:rsidRDefault="008A538C" w:rsidP="00970F46">
      <w:pPr>
        <w:pStyle w:val="Sinespaciado"/>
        <w:jc w:val="both"/>
        <w:rPr>
          <w:rFonts w:ascii="Arial" w:eastAsiaTheme="minorEastAsia" w:hAnsi="Arial" w:cs="Arial"/>
          <w:caps/>
          <w:sz w:val="18"/>
          <w:szCs w:val="18"/>
          <w:lang w:eastAsia="es-MX"/>
        </w:rPr>
      </w:pPr>
      <w:r w:rsidRPr="00970F46">
        <w:rPr>
          <w:rFonts w:ascii="Arial" w:eastAsiaTheme="minorEastAsia" w:hAnsi="Arial" w:cs="Arial"/>
          <w:caps/>
          <w:sz w:val="18"/>
          <w:szCs w:val="18"/>
          <w:lang w:eastAsia="es-MX"/>
        </w:rPr>
        <w:t xml:space="preserve">adicionalmente, </w:t>
      </w:r>
      <w:r w:rsidRPr="00970F46">
        <w:rPr>
          <w:rFonts w:ascii="Arial" w:hAnsi="Arial" w:cs="Arial"/>
          <w:sz w:val="18"/>
          <w:szCs w:val="18"/>
        </w:rPr>
        <w:t xml:space="preserve">LOS REPORTES DE LOS ESTUDIOS DE LABORATORIO REALIZADOS </w:t>
      </w:r>
      <w:r w:rsidRPr="00970F46">
        <w:rPr>
          <w:rFonts w:ascii="Arial" w:eastAsiaTheme="minorEastAsia" w:hAnsi="Arial" w:cs="Arial"/>
          <w:caps/>
          <w:sz w:val="18"/>
          <w:szCs w:val="18"/>
          <w:lang w:eastAsia="es-MX"/>
        </w:rPr>
        <w:t xml:space="preserve">deberán ser </w:t>
      </w:r>
      <w:r w:rsidRPr="00970F46">
        <w:rPr>
          <w:rFonts w:ascii="Arial" w:hAnsi="Arial" w:cs="Arial"/>
          <w:sz w:val="18"/>
          <w:szCs w:val="18"/>
        </w:rPr>
        <w:t>FIRMADOS POR EL RESPONSABLE SANITARIO O BIEN POR EL PERSONAL PROFESIONAL O TÉCNICO AUTORIZADO, MEDIANTE FIRMA ELECTRÓNICA. EL LICITANTE ADJUDICADO CONTARÁ CON UN PLAZO DE 2 MESES PARA SU IMPLEMENTACIÓN, CONTADOS A PARTIR DEL INICIO DE OPERACIONES DEL SERVICIO.</w:t>
      </w:r>
    </w:p>
    <w:p w:rsidR="005A0DCF" w:rsidRPr="00970F46" w:rsidRDefault="005A0DCF" w:rsidP="00970F46">
      <w:pPr>
        <w:widowControl w:val="0"/>
        <w:tabs>
          <w:tab w:val="left" w:pos="720"/>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numPr>
          <w:ilvl w:val="0"/>
          <w:numId w:val="66"/>
        </w:numPr>
        <w:spacing w:after="0" w:line="240" w:lineRule="auto"/>
        <w:ind w:left="0" w:firstLine="0"/>
        <w:rPr>
          <w:rFonts w:ascii="Arial" w:eastAsiaTheme="minorEastAsia" w:hAnsi="Arial" w:cs="Arial"/>
          <w:b/>
          <w:sz w:val="18"/>
          <w:szCs w:val="18"/>
          <w:lang w:eastAsia="es-MX"/>
        </w:rPr>
      </w:pPr>
      <w:r w:rsidRPr="00970F46">
        <w:rPr>
          <w:rFonts w:ascii="Arial" w:eastAsiaTheme="minorEastAsia" w:hAnsi="Arial" w:cs="Arial"/>
          <w:b/>
          <w:sz w:val="18"/>
          <w:szCs w:val="18"/>
          <w:lang w:eastAsia="es-MX"/>
        </w:rPr>
        <w:t>NORMAS OFICIALES MEXICANAS, NORMAS MEXICANAS, NORMAS INTERNACIONALES Y/O CERTIFICACIONES.</w:t>
      </w:r>
    </w:p>
    <w:p w:rsidR="005A0DCF" w:rsidRPr="00970F46" w:rsidRDefault="005A0DCF" w:rsidP="00970F46">
      <w:pPr>
        <w:widowControl w:val="0"/>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EL LICITANTE DEBERÁ CUMPLIR CON LO ESTABLECIOD EN LA NORMA OFICIAL MEXICANA NOM-007-SSA3-2011, PARA LA ORGANIZACIÓN Y FUNCIONAMIENTO DE LOS LABORATORIOS CLÍNICOS. EL LICITANTE DEBERÁ CONTAR CON SUS MANUALES Y PRESENTARLOS AL ADMINISTRADOR DEL CONTRATO PREVIO AL INICIO DE LA PRESTACIÓN DEL SERVICIO PARA VERIFICACIÓN DE SU EXISTENCIA YA SEA EN PAPEL O EN MEDIO ELECTRÓNICO.</w:t>
      </w:r>
    </w:p>
    <w:p w:rsidR="005A0DCF" w:rsidRPr="00970F46" w:rsidRDefault="005A0DCF" w:rsidP="00970F46">
      <w:pPr>
        <w:widowControl w:val="0"/>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EL LICITANTE DEBERÁ ESTAR CERTIFICADO CON BASE EN LOS REQUISITOS DE LA NORMA NMX-CC-9001-IMNC-2008/ISO 9001:2008. SISTEMA DE GESTIÓN DE CALIDAD.</w:t>
      </w: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EL PROVEDOR DEBERÁ CONTAR CON LA ACREDITACIÓN CON BASE EN LA NORMA ISO 2012:15189. LABORATORIOS CLÍNICOS. REQUISITOS PARTICULARES PARA LA CALIDAD Y LA COMPETENCIA. EN CASO DE NO CONTAR CON ESTE, DEBERÁ OBTENER LA ACREDITACIÓN EN EL PRIMER AÑO DE PRESTACIÓN DEL SERVICIO.</w:t>
      </w: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i/>
          <w:sz w:val="18"/>
          <w:szCs w:val="18"/>
          <w:lang w:eastAsia="es-MX"/>
        </w:rPr>
      </w:pPr>
    </w:p>
    <w:p w:rsidR="005A0DCF" w:rsidRPr="00970F46" w:rsidRDefault="005A0DCF" w:rsidP="00970F46">
      <w:pPr>
        <w:widowControl w:val="0"/>
        <w:tabs>
          <w:tab w:val="left" w:pos="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 xml:space="preserve">EL LICITANTE DEBERÁ DEMOSTRAR LA PARTICIPACIÓN EN PROGRAMAS EVALUACIÓN EXTERNA DE CALIDAD POR ENTIDADES COMO EL CAP (COLEGIO AMERICANO DE PATÓLOGOS) PREFERENTEMENTE </w:t>
      </w:r>
      <w:r w:rsidRPr="00970F46">
        <w:rPr>
          <w:rFonts w:ascii="Arial" w:eastAsiaTheme="minorEastAsia" w:hAnsi="Arial" w:cs="Arial"/>
          <w:color w:val="000000" w:themeColor="text1"/>
          <w:sz w:val="18"/>
          <w:szCs w:val="18"/>
          <w:lang w:eastAsia="es-MX"/>
        </w:rPr>
        <w:t>O BIEN PACAL (PROGRAMA DE ASEGURAMIENTO DE LA CALIDAD PARA LOS LABORATORIOS).</w:t>
      </w:r>
      <w:r w:rsidRPr="00970F46">
        <w:rPr>
          <w:rFonts w:ascii="Arial" w:eastAsiaTheme="minorEastAsia" w:hAnsi="Arial" w:cs="Arial"/>
          <w:sz w:val="18"/>
          <w:szCs w:val="18"/>
          <w:lang w:eastAsia="es-MX"/>
        </w:rPr>
        <w:t xml:space="preserve"> DEBERÁ PRESENTAR COPIA SIMPLE Y ORIGINAL (PARA COTEJO) DE LOS CERTIFICADOS EX</w:t>
      </w:r>
      <w:r w:rsidR="001809D4" w:rsidRPr="00970F46">
        <w:rPr>
          <w:rFonts w:ascii="Arial" w:eastAsiaTheme="minorEastAsia" w:hAnsi="Arial" w:cs="Arial"/>
          <w:sz w:val="18"/>
          <w:szCs w:val="18"/>
          <w:lang w:eastAsia="es-MX"/>
        </w:rPr>
        <w:t>CONTRATO</w:t>
      </w:r>
      <w:r w:rsidRPr="00970F46">
        <w:rPr>
          <w:rFonts w:ascii="Arial" w:eastAsiaTheme="minorEastAsia" w:hAnsi="Arial" w:cs="Arial"/>
          <w:sz w:val="18"/>
          <w:szCs w:val="18"/>
          <w:lang w:eastAsia="es-MX"/>
        </w:rPr>
        <w:t>S POR LOS MISMOS DEL ÚLTIMO AÑO, COPIA DE HOJA DE REGISTRO Y DE LOS RESULTADOS EX</w:t>
      </w:r>
      <w:r w:rsidR="001809D4" w:rsidRPr="00970F46">
        <w:rPr>
          <w:rFonts w:ascii="Arial" w:eastAsiaTheme="minorEastAsia" w:hAnsi="Arial" w:cs="Arial"/>
          <w:sz w:val="18"/>
          <w:szCs w:val="18"/>
          <w:lang w:eastAsia="es-MX"/>
        </w:rPr>
        <w:t>CONTRATO</w:t>
      </w:r>
      <w:r w:rsidRPr="00970F46">
        <w:rPr>
          <w:rFonts w:ascii="Arial" w:eastAsiaTheme="minorEastAsia" w:hAnsi="Arial" w:cs="Arial"/>
          <w:sz w:val="18"/>
          <w:szCs w:val="18"/>
          <w:lang w:eastAsia="es-MX"/>
        </w:rPr>
        <w:t>S EN EL ÚLTIMO AÑO</w:t>
      </w:r>
    </w:p>
    <w:p w:rsidR="005A0DCF" w:rsidRPr="00970F46" w:rsidRDefault="005A0DCF" w:rsidP="00970F46">
      <w:pPr>
        <w:widowControl w:val="0"/>
        <w:tabs>
          <w:tab w:val="left" w:pos="720"/>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widowControl w:val="0"/>
        <w:tabs>
          <w:tab w:val="left" w:pos="720"/>
        </w:tabs>
        <w:suppressAutoHyphens/>
        <w:spacing w:after="0" w:line="240" w:lineRule="auto"/>
        <w:contextualSpacing/>
        <w:jc w:val="both"/>
        <w:rPr>
          <w:rFonts w:ascii="Arial" w:eastAsiaTheme="minorEastAsia" w:hAnsi="Arial" w:cs="Arial"/>
          <w:sz w:val="18"/>
          <w:szCs w:val="18"/>
          <w:lang w:eastAsia="es-MX"/>
        </w:rPr>
      </w:pPr>
      <w:r w:rsidRPr="00970F46">
        <w:rPr>
          <w:rFonts w:ascii="Arial" w:eastAsiaTheme="minorEastAsia" w:hAnsi="Arial" w:cs="Arial"/>
          <w:sz w:val="18"/>
          <w:szCs w:val="18"/>
          <w:lang w:eastAsia="es-MX"/>
        </w:rPr>
        <w:t>EL LICITANTE DEBERÁ REALIZAR CONTROLES DE CALIDAD INTERNOS Y EXTERNOS EN SUS DETERMINACIONES Y MOSTRAR LOS CERTIFICADOS CORRESPONDIENTES, LOS CUALES DEBERÁN ESTAR DE ACUERDO A LAS ESPECIFICACIONES EN LA LEY DE METROLOGÍA Y NORMALIZACIÓN.</w:t>
      </w:r>
    </w:p>
    <w:p w:rsidR="003166BF" w:rsidRPr="00970F46" w:rsidRDefault="003166BF" w:rsidP="00970F46">
      <w:pPr>
        <w:widowControl w:val="0"/>
        <w:tabs>
          <w:tab w:val="left" w:pos="720"/>
        </w:tabs>
        <w:suppressAutoHyphens/>
        <w:spacing w:after="0" w:line="240" w:lineRule="auto"/>
        <w:contextualSpacing/>
        <w:jc w:val="both"/>
        <w:rPr>
          <w:rFonts w:ascii="Arial" w:eastAsiaTheme="minorEastAsia" w:hAnsi="Arial" w:cs="Arial"/>
          <w:sz w:val="18"/>
          <w:szCs w:val="18"/>
          <w:lang w:eastAsia="es-MX"/>
        </w:rPr>
      </w:pPr>
    </w:p>
    <w:p w:rsidR="005A0DCF" w:rsidRPr="00970F46" w:rsidRDefault="005A0DCF" w:rsidP="00970F46">
      <w:pPr>
        <w:numPr>
          <w:ilvl w:val="0"/>
          <w:numId w:val="66"/>
        </w:numPr>
        <w:spacing w:after="0" w:line="240" w:lineRule="auto"/>
        <w:ind w:left="0" w:firstLine="0"/>
        <w:rPr>
          <w:rFonts w:ascii="Arial" w:eastAsiaTheme="minorEastAsia" w:hAnsi="Arial" w:cs="Arial"/>
          <w:b/>
          <w:sz w:val="18"/>
          <w:szCs w:val="18"/>
          <w:lang w:eastAsia="es-MX"/>
        </w:rPr>
      </w:pPr>
      <w:r w:rsidRPr="00970F46">
        <w:rPr>
          <w:rFonts w:ascii="Arial" w:eastAsiaTheme="minorEastAsia" w:hAnsi="Arial" w:cs="Arial"/>
          <w:b/>
          <w:sz w:val="18"/>
          <w:szCs w:val="18"/>
          <w:lang w:eastAsia="es-MX"/>
        </w:rPr>
        <w:t>SUPERVISIÓN</w:t>
      </w:r>
    </w:p>
    <w:p w:rsidR="005A0DCF" w:rsidRPr="00970F46" w:rsidRDefault="005A0DCF" w:rsidP="00970F46">
      <w:pPr>
        <w:widowControl w:val="0"/>
        <w:tabs>
          <w:tab w:val="left" w:pos="709"/>
        </w:tabs>
        <w:suppressAutoHyphens/>
        <w:spacing w:after="0" w:line="240" w:lineRule="auto"/>
        <w:contextualSpacing/>
        <w:jc w:val="both"/>
        <w:rPr>
          <w:rFonts w:ascii="Arial" w:eastAsiaTheme="minorEastAsia" w:hAnsi="Arial" w:cs="Arial"/>
          <w:sz w:val="18"/>
          <w:szCs w:val="18"/>
          <w:lang w:eastAsia="es-MX"/>
        </w:rPr>
      </w:pPr>
    </w:p>
    <w:p w:rsidR="00606D3C" w:rsidRDefault="005A0DCF" w:rsidP="00790EED">
      <w:pPr>
        <w:widowControl w:val="0"/>
        <w:tabs>
          <w:tab w:val="left" w:pos="709"/>
        </w:tabs>
        <w:suppressAutoHyphens/>
        <w:spacing w:after="0" w:line="240" w:lineRule="auto"/>
        <w:contextualSpacing/>
        <w:jc w:val="both"/>
        <w:rPr>
          <w:rFonts w:ascii="Arial" w:eastAsiaTheme="minorEastAsia" w:hAnsi="Arial" w:cs="Arial"/>
          <w:caps/>
          <w:sz w:val="18"/>
          <w:szCs w:val="18"/>
          <w:lang w:eastAsia="es-MX"/>
        </w:rPr>
      </w:pPr>
      <w:r w:rsidRPr="00970F46">
        <w:rPr>
          <w:rFonts w:ascii="Arial" w:eastAsiaTheme="minorEastAsia" w:hAnsi="Arial" w:cs="Arial"/>
          <w:sz w:val="18"/>
          <w:szCs w:val="18"/>
          <w:lang w:eastAsia="es-MX"/>
        </w:rPr>
        <w:t xml:space="preserve">EL LICITANTE PERMITIRÁ AL ADMINISTRADOR DEL CONTRATO DEL </w:t>
      </w:r>
      <w:r w:rsidR="003E4C5C" w:rsidRPr="00970F46">
        <w:rPr>
          <w:rFonts w:ascii="Arial" w:eastAsiaTheme="minorEastAsia" w:hAnsi="Arial" w:cs="Arial"/>
          <w:sz w:val="18"/>
          <w:szCs w:val="18"/>
          <w:lang w:eastAsia="es-MX"/>
        </w:rPr>
        <w:t>HRAEV</w:t>
      </w:r>
      <w:r w:rsidRPr="00970F46">
        <w:rPr>
          <w:rFonts w:ascii="Arial" w:eastAsiaTheme="minorEastAsia" w:hAnsi="Arial" w:cs="Arial"/>
          <w:sz w:val="18"/>
          <w:szCs w:val="18"/>
          <w:lang w:eastAsia="es-MX"/>
        </w:rPr>
        <w:t xml:space="preserve"> NO SOLO SUPERVISAR LA TOMA DE MUESTRAS Y EL MANEJO DE ESTAS, SINO TODO LO ESTIPULADO EN EL PRESENTE ANEXO TÉCNICO</w:t>
      </w:r>
      <w:r w:rsidR="00790EED">
        <w:rPr>
          <w:rFonts w:ascii="Arial" w:eastAsiaTheme="minorEastAsia" w:hAnsi="Arial" w:cs="Arial"/>
          <w:caps/>
          <w:sz w:val="18"/>
          <w:szCs w:val="18"/>
          <w:lang w:eastAsia="es-MX"/>
        </w:rPr>
        <w:t>.</w:t>
      </w:r>
      <w:r w:rsidR="00606D3C">
        <w:rPr>
          <w:rFonts w:ascii="Arial" w:eastAsiaTheme="minorEastAsia" w:hAnsi="Arial" w:cs="Arial"/>
          <w:caps/>
          <w:sz w:val="18"/>
          <w:szCs w:val="18"/>
          <w:lang w:eastAsia="es-MX"/>
        </w:rPr>
        <w:br w:type="page"/>
      </w:r>
    </w:p>
    <w:p w:rsidR="00F874B6" w:rsidRPr="00970F46" w:rsidRDefault="00F874B6" w:rsidP="00970F46">
      <w:pPr>
        <w:widowControl w:val="0"/>
        <w:tabs>
          <w:tab w:val="left" w:pos="709"/>
        </w:tabs>
        <w:suppressAutoHyphens/>
        <w:spacing w:after="0" w:line="240" w:lineRule="auto"/>
        <w:contextualSpacing/>
        <w:jc w:val="both"/>
        <w:rPr>
          <w:rFonts w:ascii="Arial" w:eastAsiaTheme="minorEastAsia" w:hAnsi="Arial" w:cs="Arial"/>
          <w:caps/>
          <w:sz w:val="18"/>
          <w:szCs w:val="18"/>
          <w:lang w:eastAsia="es-MX"/>
        </w:rPr>
      </w:pPr>
    </w:p>
    <w:p w:rsidR="00544DB4" w:rsidRPr="00970F46" w:rsidRDefault="005A1FB4" w:rsidP="00970F46">
      <w:pPr>
        <w:spacing w:after="0" w:line="240" w:lineRule="auto"/>
        <w:jc w:val="center"/>
        <w:rPr>
          <w:rFonts w:ascii="Arial" w:hAnsi="Arial" w:cs="Arial"/>
          <w:b/>
          <w:sz w:val="21"/>
          <w:szCs w:val="21"/>
        </w:rPr>
      </w:pPr>
      <w:r w:rsidRPr="00970F46">
        <w:rPr>
          <w:rFonts w:ascii="Arial" w:hAnsi="Arial" w:cs="Arial"/>
          <w:b/>
          <w:sz w:val="21"/>
          <w:szCs w:val="21"/>
        </w:rPr>
        <w:t>“</w:t>
      </w:r>
      <w:r w:rsidR="0062654E" w:rsidRPr="00970F46">
        <w:rPr>
          <w:rFonts w:ascii="Arial" w:hAnsi="Arial" w:cs="Arial"/>
          <w:b/>
          <w:sz w:val="21"/>
          <w:szCs w:val="21"/>
        </w:rPr>
        <w:t>ANEXO A</w:t>
      </w:r>
      <w:r w:rsidRPr="00970F46">
        <w:rPr>
          <w:rFonts w:ascii="Arial" w:hAnsi="Arial" w:cs="Arial"/>
          <w:b/>
          <w:sz w:val="21"/>
          <w:szCs w:val="21"/>
        </w:rPr>
        <w:t>”</w:t>
      </w:r>
    </w:p>
    <w:p w:rsidR="005A1FB4" w:rsidRPr="00970F46" w:rsidRDefault="005A1FB4" w:rsidP="00970F46">
      <w:pPr>
        <w:spacing w:after="0" w:line="240" w:lineRule="auto"/>
        <w:jc w:val="center"/>
        <w:rPr>
          <w:rFonts w:ascii="Arial" w:hAnsi="Arial" w:cs="Arial"/>
          <w:b/>
          <w:sz w:val="10"/>
          <w:szCs w:val="10"/>
        </w:rPr>
      </w:pPr>
    </w:p>
    <w:p w:rsidR="005A1FB4" w:rsidRPr="00970F46" w:rsidRDefault="005A1FB4" w:rsidP="00970F46">
      <w:pPr>
        <w:spacing w:after="0" w:line="240" w:lineRule="auto"/>
        <w:jc w:val="both"/>
        <w:rPr>
          <w:rFonts w:ascii="Arial" w:hAnsi="Arial" w:cs="Arial"/>
          <w:sz w:val="18"/>
          <w:szCs w:val="18"/>
        </w:rPr>
      </w:pPr>
      <w:r w:rsidRPr="00970F46">
        <w:rPr>
          <w:rFonts w:ascii="Arial" w:hAnsi="Arial" w:cs="Arial"/>
          <w:sz w:val="18"/>
          <w:szCs w:val="18"/>
        </w:rPr>
        <w:t>ADICIONALMENTE A LO ANTERIOR PARA LA EVALUACIÓN TÉCNICA DEBERÁ CONSIDERAR LO SIGUIENTE:</w:t>
      </w:r>
    </w:p>
    <w:p w:rsidR="005A1FB4" w:rsidRPr="00970F46" w:rsidRDefault="005A1FB4" w:rsidP="00970F46">
      <w:pPr>
        <w:spacing w:after="0" w:line="240" w:lineRule="auto"/>
        <w:jc w:val="center"/>
        <w:rPr>
          <w:rFonts w:ascii="Arial" w:hAnsi="Arial" w:cs="Arial"/>
          <w:b/>
          <w:sz w:val="10"/>
          <w:szCs w:val="10"/>
        </w:rPr>
      </w:pPr>
    </w:p>
    <w:tbl>
      <w:tblPr>
        <w:tblW w:w="5001" w:type="pct"/>
        <w:tblCellMar>
          <w:left w:w="70" w:type="dxa"/>
          <w:right w:w="70" w:type="dxa"/>
        </w:tblCellMar>
        <w:tblLook w:val="04A0" w:firstRow="1" w:lastRow="0" w:firstColumn="1" w:lastColumn="0" w:noHBand="0" w:noVBand="1"/>
      </w:tblPr>
      <w:tblGrid>
        <w:gridCol w:w="7052"/>
        <w:gridCol w:w="10"/>
        <w:gridCol w:w="1241"/>
        <w:gridCol w:w="1243"/>
      </w:tblGrid>
      <w:tr w:rsidR="00596F8C" w:rsidRPr="00970F46" w:rsidTr="003B40D9">
        <w:trPr>
          <w:trHeight w:val="157"/>
          <w:tblHeader/>
        </w:trPr>
        <w:tc>
          <w:tcPr>
            <w:tcW w:w="3694" w:type="pct"/>
            <w:tcBorders>
              <w:top w:val="single" w:sz="4" w:space="0" w:color="auto"/>
              <w:left w:val="single" w:sz="4" w:space="0" w:color="auto"/>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jc w:val="center"/>
              <w:rPr>
                <w:rFonts w:ascii="Arial" w:eastAsia="Times New Roman" w:hAnsi="Arial" w:cs="Arial"/>
                <w:b/>
                <w:bCs/>
                <w:sz w:val="20"/>
                <w:szCs w:val="20"/>
                <w:lang w:eastAsia="es-MX"/>
              </w:rPr>
            </w:pPr>
            <w:r w:rsidRPr="00970F46">
              <w:rPr>
                <w:rFonts w:ascii="Arial" w:eastAsia="Times New Roman" w:hAnsi="Arial" w:cs="Arial"/>
                <w:b/>
                <w:bCs/>
                <w:sz w:val="20"/>
                <w:szCs w:val="20"/>
                <w:lang w:eastAsia="es-MX"/>
              </w:rPr>
              <w:t>CONCEPTO</w:t>
            </w:r>
          </w:p>
        </w:tc>
        <w:tc>
          <w:tcPr>
            <w:tcW w:w="1306" w:type="pct"/>
            <w:gridSpan w:val="3"/>
            <w:tcBorders>
              <w:top w:val="single" w:sz="4" w:space="0" w:color="auto"/>
              <w:left w:val="nil"/>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jc w:val="center"/>
              <w:rPr>
                <w:rFonts w:ascii="Arial" w:eastAsia="Times New Roman" w:hAnsi="Arial" w:cs="Arial"/>
                <w:b/>
                <w:bCs/>
                <w:sz w:val="20"/>
                <w:szCs w:val="20"/>
                <w:lang w:eastAsia="es-MX"/>
              </w:rPr>
            </w:pPr>
            <w:r w:rsidRPr="00970F46">
              <w:rPr>
                <w:rFonts w:ascii="Arial" w:eastAsia="Times New Roman" w:hAnsi="Arial" w:cs="Arial"/>
                <w:b/>
                <w:bCs/>
                <w:sz w:val="20"/>
                <w:szCs w:val="20"/>
                <w:lang w:eastAsia="es-MX"/>
              </w:rPr>
              <w:t>PUNTOS POR ASIGNAR</w:t>
            </w:r>
          </w:p>
        </w:tc>
      </w:tr>
      <w:tr w:rsidR="00596F8C" w:rsidRPr="00970F46" w:rsidTr="003B40D9">
        <w:trPr>
          <w:trHeight w:val="300"/>
        </w:trPr>
        <w:tc>
          <w:tcPr>
            <w:tcW w:w="5000" w:type="pct"/>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rsidR="003B40D9" w:rsidRPr="00970F46" w:rsidRDefault="003B40D9" w:rsidP="00970F46">
            <w:pPr>
              <w:spacing w:after="0" w:line="240" w:lineRule="auto"/>
              <w:rPr>
                <w:rFonts w:ascii="Arial" w:eastAsia="Times New Roman" w:hAnsi="Arial" w:cs="Arial"/>
                <w:b/>
                <w:bCs/>
                <w:sz w:val="19"/>
                <w:szCs w:val="19"/>
                <w:lang w:eastAsia="es-MX"/>
              </w:rPr>
            </w:pPr>
            <w:r w:rsidRPr="00970F46">
              <w:rPr>
                <w:rFonts w:ascii="Arial" w:eastAsia="Times New Roman" w:hAnsi="Arial" w:cs="Arial"/>
                <w:b/>
                <w:bCs/>
                <w:sz w:val="19"/>
                <w:szCs w:val="19"/>
                <w:lang w:eastAsia="es-MX"/>
              </w:rPr>
              <w:t>RUBRO                    I. CAPACIDAD DEL LICITANTE</w:t>
            </w:r>
          </w:p>
        </w:tc>
      </w:tr>
      <w:tr w:rsidR="00596F8C" w:rsidRPr="00970F46" w:rsidTr="003B40D9">
        <w:trPr>
          <w:trHeight w:val="300"/>
        </w:trPr>
        <w:tc>
          <w:tcPr>
            <w:tcW w:w="3694" w:type="pct"/>
            <w:tcBorders>
              <w:top w:val="nil"/>
              <w:left w:val="single" w:sz="4" w:space="0" w:color="auto"/>
              <w:bottom w:val="single" w:sz="4" w:space="0" w:color="auto"/>
              <w:right w:val="nil"/>
            </w:tcBorders>
            <w:shd w:val="clear" w:color="000000" w:fill="BFBFBF"/>
            <w:vAlign w:val="center"/>
            <w:hideMark/>
          </w:tcPr>
          <w:p w:rsidR="003B40D9" w:rsidRPr="00970F46" w:rsidRDefault="003B40D9" w:rsidP="00970F46">
            <w:pPr>
              <w:spacing w:after="0" w:line="240" w:lineRule="auto"/>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I. Capacidad de los Recursos Humanos</w:t>
            </w:r>
          </w:p>
        </w:tc>
        <w:tc>
          <w:tcPr>
            <w:tcW w:w="655" w:type="pct"/>
            <w:gridSpan w:val="2"/>
            <w:tcBorders>
              <w:top w:val="nil"/>
              <w:left w:val="single" w:sz="4" w:space="0" w:color="auto"/>
              <w:bottom w:val="single" w:sz="4" w:space="0" w:color="auto"/>
              <w:right w:val="single" w:sz="4" w:space="0" w:color="auto"/>
            </w:tcBorders>
            <w:shd w:val="clear" w:color="000000" w:fill="BFBFBF"/>
            <w:vAlign w:val="center"/>
            <w:hideMark/>
          </w:tcPr>
          <w:p w:rsidR="003B40D9" w:rsidRPr="00970F46" w:rsidRDefault="00C0401B"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7.00</w:t>
            </w:r>
          </w:p>
        </w:tc>
        <w:tc>
          <w:tcPr>
            <w:tcW w:w="651" w:type="pct"/>
            <w:vMerge w:val="restart"/>
            <w:tcBorders>
              <w:top w:val="nil"/>
              <w:left w:val="nil"/>
              <w:bottom w:val="single" w:sz="4" w:space="0" w:color="000000"/>
              <w:right w:val="single" w:sz="4" w:space="0" w:color="auto"/>
            </w:tcBorders>
            <w:shd w:val="clear" w:color="000000" w:fill="D9D9D9"/>
            <w:vAlign w:val="center"/>
            <w:hideMark/>
          </w:tcPr>
          <w:p w:rsidR="003B40D9" w:rsidRPr="00970F46" w:rsidRDefault="003B40D9" w:rsidP="00970F46">
            <w:pPr>
              <w:spacing w:after="0" w:line="240" w:lineRule="auto"/>
              <w:jc w:val="center"/>
              <w:rPr>
                <w:rFonts w:ascii="Arial" w:eastAsia="Times New Roman" w:hAnsi="Arial" w:cs="Arial"/>
                <w:b/>
                <w:bCs/>
                <w:sz w:val="20"/>
                <w:szCs w:val="20"/>
                <w:lang w:eastAsia="es-MX"/>
              </w:rPr>
            </w:pPr>
            <w:r w:rsidRPr="00970F46">
              <w:rPr>
                <w:rFonts w:ascii="Arial" w:eastAsia="Times New Roman" w:hAnsi="Arial" w:cs="Arial"/>
                <w:b/>
                <w:bCs/>
                <w:sz w:val="20"/>
                <w:szCs w:val="20"/>
                <w:lang w:eastAsia="es-MX"/>
              </w:rPr>
              <w:t>24</w:t>
            </w:r>
          </w:p>
        </w:tc>
      </w:tr>
      <w:tr w:rsidR="00596F8C" w:rsidRPr="00970F46" w:rsidTr="003B40D9">
        <w:trPr>
          <w:trHeight w:val="450"/>
        </w:trPr>
        <w:tc>
          <w:tcPr>
            <w:tcW w:w="3694" w:type="pct"/>
            <w:tcBorders>
              <w:top w:val="nil"/>
              <w:left w:val="single" w:sz="4" w:space="0" w:color="auto"/>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I.1. Experiencia en asuntos relacionados con la materia del servicio objeto de la presente licitación</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 </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I.1.1.</w:t>
            </w:r>
            <w:r w:rsidRPr="00970F46">
              <w:rPr>
                <w:rFonts w:ascii="Arial" w:eastAsia="Times New Roman" w:hAnsi="Arial" w:cs="Arial"/>
                <w:sz w:val="17"/>
                <w:szCs w:val="17"/>
                <w:lang w:eastAsia="es-MX"/>
              </w:rPr>
              <w:t xml:space="preserve"> Director del laboratorio: (Médico Patólogo Clínico</w:t>
            </w:r>
            <w:r w:rsidR="00FC0B0F">
              <w:rPr>
                <w:rFonts w:ascii="Arial" w:eastAsia="Times New Roman" w:hAnsi="Arial" w:cs="Arial"/>
                <w:sz w:val="17"/>
                <w:szCs w:val="17"/>
                <w:lang w:eastAsia="es-MX"/>
              </w:rPr>
              <w:t xml:space="preserve"> o QBP</w:t>
            </w:r>
            <w:r w:rsidRPr="00970F46">
              <w:rPr>
                <w:rFonts w:ascii="Arial" w:eastAsia="Times New Roman" w:hAnsi="Arial" w:cs="Arial"/>
                <w:sz w:val="17"/>
                <w:szCs w:val="17"/>
                <w:lang w:eastAsia="es-MX"/>
              </w:rPr>
              <w:t xml:space="preserve">) Experiencia en Hospitales </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C0401B"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3.50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000000" w:fill="FFFFFF"/>
            <w:vAlign w:val="center"/>
            <w:hideMark/>
          </w:tcPr>
          <w:p w:rsidR="003B40D9" w:rsidRPr="00970F46" w:rsidRDefault="005A0DCF" w:rsidP="00970F46">
            <w:pPr>
              <w:spacing w:after="0" w:line="240" w:lineRule="auto"/>
              <w:jc w:val="right"/>
              <w:rPr>
                <w:rFonts w:ascii="Arial" w:eastAsia="Times New Roman" w:hAnsi="Arial" w:cs="Arial"/>
                <w:sz w:val="17"/>
                <w:szCs w:val="17"/>
                <w:lang w:eastAsia="es-MX"/>
              </w:rPr>
            </w:pPr>
            <w:r w:rsidRPr="00970F46">
              <w:rPr>
                <w:rFonts w:ascii="Arial" w:eastAsia="Times New Roman" w:hAnsi="Arial" w:cs="Arial"/>
                <w:sz w:val="17"/>
                <w:szCs w:val="17"/>
                <w:lang w:eastAsia="es-MX"/>
              </w:rPr>
              <w:t>3</w:t>
            </w:r>
            <w:r w:rsidR="003B40D9" w:rsidRPr="00970F46">
              <w:rPr>
                <w:rFonts w:ascii="Arial" w:eastAsia="Times New Roman" w:hAnsi="Arial" w:cs="Arial"/>
                <w:sz w:val="17"/>
                <w:szCs w:val="17"/>
                <w:lang w:eastAsia="es-MX"/>
              </w:rPr>
              <w:t xml:space="preserve"> años o mas</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C0401B"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3.50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000000" w:fill="FFFFFF"/>
            <w:vAlign w:val="center"/>
            <w:hideMark/>
          </w:tcPr>
          <w:p w:rsidR="003B40D9" w:rsidRPr="00970F46" w:rsidRDefault="005A0DCF" w:rsidP="00970F46">
            <w:pPr>
              <w:spacing w:after="0" w:line="240" w:lineRule="auto"/>
              <w:jc w:val="right"/>
              <w:rPr>
                <w:rFonts w:ascii="Arial" w:eastAsia="Times New Roman" w:hAnsi="Arial" w:cs="Arial"/>
                <w:sz w:val="17"/>
                <w:szCs w:val="17"/>
                <w:lang w:eastAsia="es-MX"/>
              </w:rPr>
            </w:pPr>
            <w:r w:rsidRPr="00970F46">
              <w:rPr>
                <w:rFonts w:ascii="Arial" w:eastAsia="Times New Roman" w:hAnsi="Arial" w:cs="Arial"/>
                <w:sz w:val="17"/>
                <w:szCs w:val="17"/>
                <w:lang w:eastAsia="es-MX"/>
              </w:rPr>
              <w:t>2</w:t>
            </w:r>
            <w:r w:rsidR="003B40D9" w:rsidRPr="00970F46">
              <w:rPr>
                <w:rFonts w:ascii="Arial" w:eastAsia="Times New Roman" w:hAnsi="Arial" w:cs="Arial"/>
                <w:sz w:val="17"/>
                <w:szCs w:val="17"/>
                <w:lang w:eastAsia="es-MX"/>
              </w:rPr>
              <w:t xml:space="preserve"> año</w:t>
            </w:r>
            <w:r w:rsidRPr="00970F46">
              <w:rPr>
                <w:rFonts w:ascii="Arial" w:eastAsia="Times New Roman" w:hAnsi="Arial" w:cs="Arial"/>
                <w:sz w:val="17"/>
                <w:szCs w:val="17"/>
                <w:lang w:eastAsia="es-MX"/>
              </w:rPr>
              <w:t>s</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584D44"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1.75</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right"/>
              <w:rPr>
                <w:rFonts w:ascii="Arial" w:eastAsia="Times New Roman" w:hAnsi="Arial" w:cs="Arial"/>
                <w:sz w:val="17"/>
                <w:szCs w:val="17"/>
                <w:lang w:eastAsia="es-MX"/>
              </w:rPr>
            </w:pPr>
            <w:r w:rsidRPr="00970F46">
              <w:rPr>
                <w:rFonts w:ascii="Arial" w:eastAsia="Times New Roman" w:hAnsi="Arial" w:cs="Arial"/>
                <w:sz w:val="17"/>
                <w:szCs w:val="17"/>
                <w:lang w:eastAsia="es-MX"/>
              </w:rPr>
              <w:t>Menos de 1 año</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0.00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450"/>
        </w:trPr>
        <w:tc>
          <w:tcPr>
            <w:tcW w:w="3694" w:type="pct"/>
            <w:tcBorders>
              <w:top w:val="nil"/>
              <w:left w:val="single" w:sz="4" w:space="0" w:color="auto"/>
              <w:bottom w:val="single" w:sz="4" w:space="0" w:color="auto"/>
              <w:right w:val="single" w:sz="4" w:space="0" w:color="auto"/>
            </w:tcBorders>
            <w:shd w:val="clear" w:color="000000" w:fill="FFFFFF"/>
            <w:vAlign w:val="center"/>
            <w:hideMark/>
          </w:tcPr>
          <w:p w:rsidR="00584D44" w:rsidRPr="00970F46" w:rsidRDefault="00584D44"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 xml:space="preserve">I.1.2. </w:t>
            </w:r>
            <w:r w:rsidRPr="00970F46">
              <w:rPr>
                <w:rFonts w:ascii="Arial" w:eastAsia="Times New Roman" w:hAnsi="Arial" w:cs="Arial"/>
                <w:sz w:val="17"/>
                <w:szCs w:val="17"/>
                <w:lang w:eastAsia="es-MX"/>
              </w:rPr>
              <w:t>Responsable del Laboratorio: (Médico Patólogo Clínico</w:t>
            </w:r>
            <w:r w:rsidR="00FC0B0F">
              <w:rPr>
                <w:rFonts w:ascii="Arial" w:eastAsia="Times New Roman" w:hAnsi="Arial" w:cs="Arial"/>
                <w:sz w:val="17"/>
                <w:szCs w:val="17"/>
                <w:lang w:eastAsia="es-MX"/>
              </w:rPr>
              <w:t xml:space="preserve"> o QBP</w:t>
            </w:r>
            <w:r w:rsidRPr="00970F46">
              <w:rPr>
                <w:rFonts w:ascii="Arial" w:eastAsia="Times New Roman" w:hAnsi="Arial" w:cs="Arial"/>
                <w:sz w:val="17"/>
                <w:szCs w:val="17"/>
                <w:lang w:eastAsia="es-MX"/>
              </w:rPr>
              <w:t>) Experiencia en el manejo, coordinación y supervisión de laboratorios clínicos.</w:t>
            </w:r>
          </w:p>
        </w:tc>
        <w:tc>
          <w:tcPr>
            <w:tcW w:w="655" w:type="pct"/>
            <w:gridSpan w:val="2"/>
            <w:tcBorders>
              <w:top w:val="nil"/>
              <w:left w:val="nil"/>
              <w:bottom w:val="single" w:sz="4" w:space="0" w:color="auto"/>
              <w:right w:val="single" w:sz="4" w:space="0" w:color="auto"/>
            </w:tcBorders>
            <w:shd w:val="clear" w:color="000000" w:fill="FFFFFF"/>
            <w:vAlign w:val="center"/>
            <w:hideMark/>
          </w:tcPr>
          <w:p w:rsidR="00584D44" w:rsidRPr="00970F46" w:rsidRDefault="00584D44"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3.50</w:t>
            </w:r>
          </w:p>
        </w:tc>
        <w:tc>
          <w:tcPr>
            <w:tcW w:w="651" w:type="pct"/>
            <w:vMerge/>
            <w:tcBorders>
              <w:top w:val="nil"/>
              <w:left w:val="nil"/>
              <w:bottom w:val="single" w:sz="4" w:space="0" w:color="000000"/>
              <w:right w:val="single" w:sz="4" w:space="0" w:color="auto"/>
            </w:tcBorders>
            <w:vAlign w:val="center"/>
            <w:hideMark/>
          </w:tcPr>
          <w:p w:rsidR="00584D44" w:rsidRPr="00970F46" w:rsidRDefault="00584D44"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000000" w:fill="FFFFFF"/>
            <w:vAlign w:val="center"/>
            <w:hideMark/>
          </w:tcPr>
          <w:p w:rsidR="00584D44" w:rsidRPr="00970F46" w:rsidRDefault="005A0DCF" w:rsidP="00970F46">
            <w:pPr>
              <w:spacing w:after="0" w:line="240" w:lineRule="auto"/>
              <w:jc w:val="right"/>
              <w:rPr>
                <w:rFonts w:ascii="Arial" w:eastAsia="Times New Roman" w:hAnsi="Arial" w:cs="Arial"/>
                <w:sz w:val="17"/>
                <w:szCs w:val="17"/>
                <w:lang w:eastAsia="es-MX"/>
              </w:rPr>
            </w:pPr>
            <w:r w:rsidRPr="00970F46">
              <w:rPr>
                <w:rFonts w:ascii="Arial" w:eastAsia="Times New Roman" w:hAnsi="Arial" w:cs="Arial"/>
                <w:sz w:val="17"/>
                <w:szCs w:val="17"/>
                <w:lang w:eastAsia="es-MX"/>
              </w:rPr>
              <w:t>1 año</w:t>
            </w:r>
            <w:r w:rsidR="00584D44" w:rsidRPr="00970F46">
              <w:rPr>
                <w:rFonts w:ascii="Arial" w:eastAsia="Times New Roman" w:hAnsi="Arial" w:cs="Arial"/>
                <w:sz w:val="17"/>
                <w:szCs w:val="17"/>
                <w:lang w:eastAsia="es-MX"/>
              </w:rPr>
              <w:t xml:space="preserve"> o mas</w:t>
            </w:r>
          </w:p>
        </w:tc>
        <w:tc>
          <w:tcPr>
            <w:tcW w:w="655" w:type="pct"/>
            <w:gridSpan w:val="2"/>
            <w:tcBorders>
              <w:top w:val="nil"/>
              <w:left w:val="nil"/>
              <w:bottom w:val="single" w:sz="4" w:space="0" w:color="auto"/>
              <w:right w:val="single" w:sz="4" w:space="0" w:color="auto"/>
            </w:tcBorders>
            <w:shd w:val="clear" w:color="000000" w:fill="FFFFFF"/>
            <w:vAlign w:val="center"/>
            <w:hideMark/>
          </w:tcPr>
          <w:p w:rsidR="00584D44" w:rsidRPr="00970F46" w:rsidRDefault="00584D44"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3.50</w:t>
            </w:r>
          </w:p>
        </w:tc>
        <w:tc>
          <w:tcPr>
            <w:tcW w:w="651" w:type="pct"/>
            <w:vMerge/>
            <w:tcBorders>
              <w:top w:val="nil"/>
              <w:left w:val="nil"/>
              <w:bottom w:val="single" w:sz="4" w:space="0" w:color="000000"/>
              <w:right w:val="single" w:sz="4" w:space="0" w:color="auto"/>
            </w:tcBorders>
            <w:vAlign w:val="center"/>
            <w:hideMark/>
          </w:tcPr>
          <w:p w:rsidR="00584D44" w:rsidRPr="00970F46" w:rsidRDefault="00584D44"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584D44" w:rsidRPr="00970F46" w:rsidRDefault="00584D44" w:rsidP="00970F46">
            <w:pPr>
              <w:spacing w:after="0" w:line="240" w:lineRule="auto"/>
              <w:jc w:val="right"/>
              <w:rPr>
                <w:rFonts w:ascii="Arial" w:eastAsia="Times New Roman" w:hAnsi="Arial" w:cs="Arial"/>
                <w:sz w:val="17"/>
                <w:szCs w:val="17"/>
                <w:lang w:eastAsia="es-MX"/>
              </w:rPr>
            </w:pPr>
            <w:r w:rsidRPr="00970F46">
              <w:rPr>
                <w:rFonts w:ascii="Arial" w:eastAsia="Times New Roman" w:hAnsi="Arial" w:cs="Arial"/>
                <w:sz w:val="17"/>
                <w:szCs w:val="17"/>
                <w:lang w:eastAsia="es-MX"/>
              </w:rPr>
              <w:t xml:space="preserve">Menos de </w:t>
            </w:r>
            <w:r w:rsidR="005A0DCF" w:rsidRPr="00970F46">
              <w:rPr>
                <w:rFonts w:ascii="Arial" w:eastAsia="Times New Roman" w:hAnsi="Arial" w:cs="Arial"/>
                <w:sz w:val="17"/>
                <w:szCs w:val="17"/>
                <w:lang w:eastAsia="es-MX"/>
              </w:rPr>
              <w:t>1 año</w:t>
            </w:r>
          </w:p>
        </w:tc>
        <w:tc>
          <w:tcPr>
            <w:tcW w:w="655" w:type="pct"/>
            <w:gridSpan w:val="2"/>
            <w:tcBorders>
              <w:top w:val="nil"/>
              <w:left w:val="nil"/>
              <w:bottom w:val="single" w:sz="4" w:space="0" w:color="auto"/>
              <w:right w:val="single" w:sz="4" w:space="0" w:color="auto"/>
            </w:tcBorders>
            <w:shd w:val="clear" w:color="000000" w:fill="FFFFFF"/>
            <w:vAlign w:val="center"/>
            <w:hideMark/>
          </w:tcPr>
          <w:p w:rsidR="00584D44" w:rsidRPr="00970F46" w:rsidRDefault="00584D44"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0.00</w:t>
            </w:r>
          </w:p>
        </w:tc>
        <w:tc>
          <w:tcPr>
            <w:tcW w:w="651" w:type="pct"/>
            <w:vMerge/>
            <w:tcBorders>
              <w:top w:val="nil"/>
              <w:left w:val="nil"/>
              <w:bottom w:val="single" w:sz="4" w:space="0" w:color="000000"/>
              <w:right w:val="single" w:sz="4" w:space="0" w:color="auto"/>
            </w:tcBorders>
            <w:vAlign w:val="center"/>
            <w:hideMark/>
          </w:tcPr>
          <w:p w:rsidR="00584D44" w:rsidRPr="00970F46" w:rsidRDefault="00584D44" w:rsidP="00970F46">
            <w:pPr>
              <w:spacing w:after="0" w:line="240" w:lineRule="auto"/>
              <w:rPr>
                <w:rFonts w:ascii="Arial" w:eastAsia="Times New Roman" w:hAnsi="Arial" w:cs="Arial"/>
                <w:b/>
                <w:bCs/>
                <w:sz w:val="20"/>
                <w:szCs w:val="20"/>
                <w:lang w:eastAsia="es-MX"/>
              </w:rPr>
            </w:pPr>
          </w:p>
        </w:tc>
      </w:tr>
      <w:tr w:rsidR="00596F8C" w:rsidRPr="00970F46" w:rsidTr="003B40D9">
        <w:trPr>
          <w:trHeight w:val="450"/>
        </w:trPr>
        <w:tc>
          <w:tcPr>
            <w:tcW w:w="3694" w:type="pct"/>
            <w:tcBorders>
              <w:top w:val="nil"/>
              <w:left w:val="single" w:sz="4" w:space="0" w:color="auto"/>
              <w:bottom w:val="single" w:sz="4" w:space="0" w:color="auto"/>
              <w:right w:val="single" w:sz="4" w:space="0" w:color="auto"/>
            </w:tcBorders>
            <w:shd w:val="clear" w:color="000000" w:fill="BFBFBF"/>
            <w:vAlign w:val="center"/>
            <w:hideMark/>
          </w:tcPr>
          <w:p w:rsidR="003B40D9" w:rsidRPr="00970F46" w:rsidRDefault="003B40D9"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1.2.</w:t>
            </w:r>
            <w:r w:rsidR="008E092D" w:rsidRPr="00970F46">
              <w:rPr>
                <w:rFonts w:ascii="Arial" w:eastAsia="Times New Roman" w:hAnsi="Arial" w:cs="Arial"/>
                <w:b/>
                <w:sz w:val="17"/>
                <w:szCs w:val="17"/>
                <w:lang w:eastAsia="es-MX"/>
              </w:rPr>
              <w:t>Competitividad</w:t>
            </w:r>
            <w:r w:rsidRPr="00970F46">
              <w:rPr>
                <w:rFonts w:ascii="Arial" w:eastAsia="Times New Roman" w:hAnsi="Arial" w:cs="Arial"/>
                <w:b/>
                <w:bCs/>
                <w:sz w:val="17"/>
                <w:szCs w:val="17"/>
                <w:lang w:eastAsia="es-MX"/>
              </w:rPr>
              <w:t>o habilidad en el trabajo de acuerdo a sus conocimientos académicos o profesionales</w:t>
            </w:r>
          </w:p>
        </w:tc>
        <w:tc>
          <w:tcPr>
            <w:tcW w:w="655" w:type="pct"/>
            <w:gridSpan w:val="2"/>
            <w:tcBorders>
              <w:top w:val="nil"/>
              <w:left w:val="nil"/>
              <w:bottom w:val="single" w:sz="4" w:space="0" w:color="auto"/>
              <w:right w:val="single" w:sz="4" w:space="0" w:color="auto"/>
            </w:tcBorders>
            <w:shd w:val="clear" w:color="000000" w:fill="BFBFBF"/>
            <w:vAlign w:val="center"/>
            <w:hideMark/>
          </w:tcPr>
          <w:p w:rsidR="003B40D9" w:rsidRPr="00970F46" w:rsidRDefault="003B40D9"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4.80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 xml:space="preserve">1.2.1. </w:t>
            </w:r>
            <w:r w:rsidRPr="00970F46">
              <w:rPr>
                <w:rFonts w:ascii="Arial" w:eastAsia="Times New Roman" w:hAnsi="Arial" w:cs="Arial"/>
                <w:sz w:val="17"/>
                <w:szCs w:val="17"/>
                <w:lang w:eastAsia="es-MX"/>
              </w:rPr>
              <w:t xml:space="preserve">Director. Escolaridad </w:t>
            </w:r>
          </w:p>
        </w:tc>
        <w:tc>
          <w:tcPr>
            <w:tcW w:w="655" w:type="pct"/>
            <w:gridSpan w:val="2"/>
            <w:tcBorders>
              <w:top w:val="nil"/>
              <w:left w:val="nil"/>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 </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right"/>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 xml:space="preserve">Licenciatura </w:t>
            </w:r>
            <w:r w:rsidR="00590C62" w:rsidRPr="00970F46">
              <w:rPr>
                <w:rFonts w:ascii="Arial" w:eastAsia="Times New Roman" w:hAnsi="Arial" w:cs="Arial"/>
                <w:b/>
                <w:bCs/>
                <w:sz w:val="17"/>
                <w:szCs w:val="17"/>
                <w:lang w:eastAsia="es-MX"/>
              </w:rPr>
              <w:t>y cédula profesional de la especialidad</w:t>
            </w:r>
          </w:p>
        </w:tc>
        <w:tc>
          <w:tcPr>
            <w:tcW w:w="655" w:type="pct"/>
            <w:gridSpan w:val="2"/>
            <w:tcBorders>
              <w:top w:val="nil"/>
              <w:left w:val="nil"/>
              <w:bottom w:val="single" w:sz="4" w:space="0" w:color="auto"/>
              <w:right w:val="single" w:sz="4" w:space="0" w:color="auto"/>
            </w:tcBorders>
            <w:shd w:val="clear" w:color="auto" w:fill="auto"/>
            <w:vAlign w:val="center"/>
            <w:hideMark/>
          </w:tcPr>
          <w:p w:rsidR="003B40D9" w:rsidRPr="00970F46" w:rsidRDefault="001C5E3D"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0.50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right"/>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 xml:space="preserve">Licenciatura </w:t>
            </w:r>
            <w:r w:rsidR="00590C62" w:rsidRPr="00970F46">
              <w:rPr>
                <w:rFonts w:ascii="Arial" w:eastAsia="Times New Roman" w:hAnsi="Arial" w:cs="Arial"/>
                <w:b/>
                <w:bCs/>
                <w:sz w:val="17"/>
                <w:szCs w:val="17"/>
                <w:lang w:eastAsia="es-MX"/>
              </w:rPr>
              <w:t xml:space="preserve">sin cédula profesional de especialidad </w:t>
            </w:r>
          </w:p>
        </w:tc>
        <w:tc>
          <w:tcPr>
            <w:tcW w:w="655" w:type="pct"/>
            <w:gridSpan w:val="2"/>
            <w:tcBorders>
              <w:top w:val="nil"/>
              <w:left w:val="nil"/>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0.00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1.2.2.</w:t>
            </w:r>
            <w:r w:rsidRPr="00970F46">
              <w:rPr>
                <w:rFonts w:ascii="Arial" w:eastAsia="Times New Roman" w:hAnsi="Arial" w:cs="Arial"/>
                <w:sz w:val="17"/>
                <w:szCs w:val="17"/>
                <w:lang w:eastAsia="es-MX"/>
              </w:rPr>
              <w:t xml:space="preserve"> Responsable del laboratorio en el </w:t>
            </w:r>
            <w:r w:rsidR="003E4C5C" w:rsidRPr="00970F46">
              <w:rPr>
                <w:rFonts w:ascii="Arial" w:eastAsia="Times New Roman" w:hAnsi="Arial" w:cs="Arial"/>
                <w:sz w:val="17"/>
                <w:szCs w:val="17"/>
                <w:lang w:eastAsia="es-MX"/>
              </w:rPr>
              <w:t>HRAEV</w:t>
            </w:r>
            <w:r w:rsidRPr="00970F46">
              <w:rPr>
                <w:rFonts w:ascii="Arial" w:eastAsia="Times New Roman" w:hAnsi="Arial" w:cs="Arial"/>
                <w:sz w:val="17"/>
                <w:szCs w:val="17"/>
                <w:lang w:eastAsia="es-MX"/>
              </w:rPr>
              <w:t xml:space="preserve">. Escolaridad </w:t>
            </w:r>
          </w:p>
        </w:tc>
        <w:tc>
          <w:tcPr>
            <w:tcW w:w="655" w:type="pct"/>
            <w:gridSpan w:val="2"/>
            <w:tcBorders>
              <w:top w:val="nil"/>
              <w:left w:val="nil"/>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 </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0C62"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590C62" w:rsidRPr="00970F46" w:rsidRDefault="00590C62" w:rsidP="00970F46">
            <w:pPr>
              <w:spacing w:after="0" w:line="240" w:lineRule="auto"/>
              <w:jc w:val="right"/>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 xml:space="preserve">Licenciatura y cédula profesional de la especialidad </w:t>
            </w:r>
          </w:p>
        </w:tc>
        <w:tc>
          <w:tcPr>
            <w:tcW w:w="655" w:type="pct"/>
            <w:gridSpan w:val="2"/>
            <w:tcBorders>
              <w:top w:val="nil"/>
              <w:left w:val="nil"/>
              <w:bottom w:val="single" w:sz="4" w:space="0" w:color="auto"/>
              <w:right w:val="single" w:sz="4" w:space="0" w:color="auto"/>
            </w:tcBorders>
            <w:shd w:val="clear" w:color="auto" w:fill="auto"/>
            <w:vAlign w:val="center"/>
            <w:hideMark/>
          </w:tcPr>
          <w:p w:rsidR="00590C62" w:rsidRPr="00970F46" w:rsidRDefault="001C5E3D"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0.50</w:t>
            </w:r>
          </w:p>
        </w:tc>
        <w:tc>
          <w:tcPr>
            <w:tcW w:w="651" w:type="pct"/>
            <w:vMerge/>
            <w:tcBorders>
              <w:top w:val="nil"/>
              <w:left w:val="nil"/>
              <w:bottom w:val="single" w:sz="4" w:space="0" w:color="000000"/>
              <w:right w:val="single" w:sz="4" w:space="0" w:color="auto"/>
            </w:tcBorders>
            <w:vAlign w:val="center"/>
            <w:hideMark/>
          </w:tcPr>
          <w:p w:rsidR="00590C62" w:rsidRPr="00970F46" w:rsidRDefault="00590C62" w:rsidP="00970F46">
            <w:pPr>
              <w:spacing w:after="0" w:line="240" w:lineRule="auto"/>
              <w:rPr>
                <w:rFonts w:ascii="Arial" w:eastAsia="Times New Roman" w:hAnsi="Arial" w:cs="Arial"/>
                <w:b/>
                <w:bCs/>
                <w:sz w:val="20"/>
                <w:szCs w:val="20"/>
                <w:lang w:eastAsia="es-MX"/>
              </w:rPr>
            </w:pPr>
          </w:p>
        </w:tc>
      </w:tr>
      <w:tr w:rsidR="00590C62"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590C62" w:rsidRPr="00970F46" w:rsidRDefault="00590C62" w:rsidP="00970F46">
            <w:pPr>
              <w:spacing w:after="0" w:line="240" w:lineRule="auto"/>
              <w:jc w:val="right"/>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 xml:space="preserve">Licenciatura sin cédula profesional de especialidad </w:t>
            </w:r>
          </w:p>
        </w:tc>
        <w:tc>
          <w:tcPr>
            <w:tcW w:w="655" w:type="pct"/>
            <w:gridSpan w:val="2"/>
            <w:tcBorders>
              <w:top w:val="nil"/>
              <w:left w:val="nil"/>
              <w:bottom w:val="single" w:sz="4" w:space="0" w:color="auto"/>
              <w:right w:val="single" w:sz="4" w:space="0" w:color="auto"/>
            </w:tcBorders>
            <w:shd w:val="clear" w:color="auto" w:fill="auto"/>
            <w:vAlign w:val="center"/>
            <w:hideMark/>
          </w:tcPr>
          <w:p w:rsidR="00590C62" w:rsidRPr="00970F46" w:rsidRDefault="00590C62"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0.00</w:t>
            </w:r>
          </w:p>
        </w:tc>
        <w:tc>
          <w:tcPr>
            <w:tcW w:w="651" w:type="pct"/>
            <w:vMerge/>
            <w:tcBorders>
              <w:top w:val="nil"/>
              <w:left w:val="nil"/>
              <w:bottom w:val="single" w:sz="4" w:space="0" w:color="000000"/>
              <w:right w:val="single" w:sz="4" w:space="0" w:color="auto"/>
            </w:tcBorders>
            <w:vAlign w:val="center"/>
            <w:hideMark/>
          </w:tcPr>
          <w:p w:rsidR="00590C62" w:rsidRPr="00970F46" w:rsidRDefault="00590C62"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1.2.3.</w:t>
            </w:r>
            <w:r w:rsidRPr="00970F46">
              <w:rPr>
                <w:rFonts w:ascii="Arial" w:eastAsia="Times New Roman" w:hAnsi="Arial" w:cs="Arial"/>
                <w:sz w:val="17"/>
                <w:szCs w:val="17"/>
                <w:lang w:eastAsia="es-MX"/>
              </w:rPr>
              <w:t xml:space="preserve"> Técnicos laboratoristas.  Escolaridad</w:t>
            </w:r>
          </w:p>
        </w:tc>
        <w:tc>
          <w:tcPr>
            <w:tcW w:w="655" w:type="pct"/>
            <w:gridSpan w:val="2"/>
            <w:tcBorders>
              <w:top w:val="nil"/>
              <w:left w:val="nil"/>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 </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0C62"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590C62" w:rsidRPr="00970F46" w:rsidRDefault="00590C62" w:rsidP="00970F46">
            <w:pPr>
              <w:spacing w:after="0" w:line="240" w:lineRule="auto"/>
              <w:jc w:val="right"/>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 xml:space="preserve">Cédula profesional de carrera técnica </w:t>
            </w:r>
          </w:p>
        </w:tc>
        <w:tc>
          <w:tcPr>
            <w:tcW w:w="655" w:type="pct"/>
            <w:gridSpan w:val="2"/>
            <w:tcBorders>
              <w:top w:val="nil"/>
              <w:left w:val="nil"/>
              <w:bottom w:val="single" w:sz="4" w:space="0" w:color="auto"/>
              <w:right w:val="single" w:sz="4" w:space="0" w:color="auto"/>
            </w:tcBorders>
            <w:shd w:val="clear" w:color="auto" w:fill="auto"/>
            <w:vAlign w:val="center"/>
            <w:hideMark/>
          </w:tcPr>
          <w:p w:rsidR="00590C62" w:rsidRPr="00970F46" w:rsidRDefault="001C5E3D"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0.50</w:t>
            </w:r>
          </w:p>
        </w:tc>
        <w:tc>
          <w:tcPr>
            <w:tcW w:w="651" w:type="pct"/>
            <w:vMerge/>
            <w:tcBorders>
              <w:top w:val="nil"/>
              <w:left w:val="nil"/>
              <w:bottom w:val="single" w:sz="4" w:space="0" w:color="000000"/>
              <w:right w:val="single" w:sz="4" w:space="0" w:color="auto"/>
            </w:tcBorders>
            <w:vAlign w:val="center"/>
            <w:hideMark/>
          </w:tcPr>
          <w:p w:rsidR="00590C62" w:rsidRPr="00970F46" w:rsidRDefault="00590C62" w:rsidP="00970F46">
            <w:pPr>
              <w:spacing w:after="0" w:line="240" w:lineRule="auto"/>
              <w:rPr>
                <w:rFonts w:ascii="Arial" w:eastAsia="Times New Roman" w:hAnsi="Arial" w:cs="Arial"/>
                <w:b/>
                <w:bCs/>
                <w:sz w:val="20"/>
                <w:szCs w:val="20"/>
                <w:lang w:eastAsia="es-MX"/>
              </w:rPr>
            </w:pPr>
          </w:p>
        </w:tc>
      </w:tr>
      <w:tr w:rsidR="00590C62"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590C62" w:rsidRPr="00970F46" w:rsidRDefault="00590C62" w:rsidP="00970F46">
            <w:pPr>
              <w:spacing w:after="0" w:line="240" w:lineRule="auto"/>
              <w:jc w:val="right"/>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 xml:space="preserve">Sin cédula profesional </w:t>
            </w:r>
          </w:p>
        </w:tc>
        <w:tc>
          <w:tcPr>
            <w:tcW w:w="655" w:type="pct"/>
            <w:gridSpan w:val="2"/>
            <w:tcBorders>
              <w:top w:val="nil"/>
              <w:left w:val="nil"/>
              <w:bottom w:val="single" w:sz="4" w:space="0" w:color="auto"/>
              <w:right w:val="single" w:sz="4" w:space="0" w:color="auto"/>
            </w:tcBorders>
            <w:shd w:val="clear" w:color="auto" w:fill="auto"/>
            <w:vAlign w:val="center"/>
            <w:hideMark/>
          </w:tcPr>
          <w:p w:rsidR="00590C62" w:rsidRPr="00970F46" w:rsidRDefault="00590C62"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0.00</w:t>
            </w:r>
          </w:p>
        </w:tc>
        <w:tc>
          <w:tcPr>
            <w:tcW w:w="651" w:type="pct"/>
            <w:vMerge/>
            <w:tcBorders>
              <w:top w:val="nil"/>
              <w:left w:val="nil"/>
              <w:bottom w:val="single" w:sz="4" w:space="0" w:color="000000"/>
              <w:right w:val="single" w:sz="4" w:space="0" w:color="auto"/>
            </w:tcBorders>
            <w:vAlign w:val="center"/>
            <w:hideMark/>
          </w:tcPr>
          <w:p w:rsidR="00590C62" w:rsidRPr="00970F46" w:rsidRDefault="00590C62"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1.2.4.</w:t>
            </w:r>
            <w:r w:rsidRPr="00970F46">
              <w:rPr>
                <w:rFonts w:ascii="Arial" w:eastAsia="Times New Roman" w:hAnsi="Arial" w:cs="Arial"/>
                <w:sz w:val="17"/>
                <w:szCs w:val="17"/>
                <w:lang w:eastAsia="es-MX"/>
              </w:rPr>
              <w:t xml:space="preserve"> Personal del área de proceso(Químico) Escolaridad</w:t>
            </w:r>
          </w:p>
        </w:tc>
        <w:tc>
          <w:tcPr>
            <w:tcW w:w="655" w:type="pct"/>
            <w:gridSpan w:val="2"/>
            <w:tcBorders>
              <w:top w:val="nil"/>
              <w:left w:val="nil"/>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 </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right"/>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Licenciatura (titulado) o posgrado (titulado)</w:t>
            </w:r>
          </w:p>
        </w:tc>
        <w:tc>
          <w:tcPr>
            <w:tcW w:w="655" w:type="pct"/>
            <w:gridSpan w:val="2"/>
            <w:tcBorders>
              <w:top w:val="nil"/>
              <w:left w:val="nil"/>
              <w:bottom w:val="single" w:sz="4" w:space="0" w:color="auto"/>
              <w:right w:val="single" w:sz="4" w:space="0" w:color="auto"/>
            </w:tcBorders>
            <w:shd w:val="clear" w:color="auto" w:fill="auto"/>
            <w:vAlign w:val="center"/>
            <w:hideMark/>
          </w:tcPr>
          <w:p w:rsidR="003B40D9" w:rsidRPr="00970F46" w:rsidRDefault="001C5E3D"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0.50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right"/>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Licenciatura (no titulado) o menos</w:t>
            </w:r>
          </w:p>
        </w:tc>
        <w:tc>
          <w:tcPr>
            <w:tcW w:w="655" w:type="pct"/>
            <w:gridSpan w:val="2"/>
            <w:tcBorders>
              <w:top w:val="nil"/>
              <w:left w:val="nil"/>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0.00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1C5E3D" w:rsidRPr="00970F46" w:rsidTr="00774F4F">
        <w:trPr>
          <w:trHeight w:val="300"/>
        </w:trPr>
        <w:tc>
          <w:tcPr>
            <w:tcW w:w="3694" w:type="pct"/>
            <w:tcBorders>
              <w:top w:val="nil"/>
              <w:left w:val="single" w:sz="4" w:space="0" w:color="auto"/>
              <w:bottom w:val="single" w:sz="4" w:space="0" w:color="auto"/>
              <w:right w:val="single" w:sz="4" w:space="0" w:color="auto"/>
            </w:tcBorders>
            <w:shd w:val="clear" w:color="auto" w:fill="FFFFFF" w:themeFill="background1"/>
            <w:vAlign w:val="center"/>
          </w:tcPr>
          <w:p w:rsidR="001C5E3D" w:rsidRPr="00970F46" w:rsidRDefault="001C5E3D" w:rsidP="00FC0B0F">
            <w:pPr>
              <w:widowControl w:val="0"/>
              <w:tabs>
                <w:tab w:val="left" w:pos="567"/>
                <w:tab w:val="right" w:pos="9923"/>
              </w:tabs>
              <w:overflowPunct w:val="0"/>
              <w:autoSpaceDE w:val="0"/>
              <w:autoSpaceDN w:val="0"/>
              <w:adjustRightInd w:val="0"/>
              <w:spacing w:after="0" w:line="240" w:lineRule="auto"/>
              <w:textAlignment w:val="baseline"/>
              <w:rPr>
                <w:rFonts w:ascii="Arial" w:eastAsia="Times New Roman" w:hAnsi="Arial" w:cs="Arial"/>
                <w:bCs/>
                <w:sz w:val="17"/>
                <w:szCs w:val="17"/>
                <w:lang w:eastAsia="es-MX"/>
              </w:rPr>
            </w:pPr>
            <w:r w:rsidRPr="00970F46">
              <w:rPr>
                <w:rFonts w:ascii="Arial" w:eastAsia="Times New Roman" w:hAnsi="Arial" w:cs="Arial"/>
                <w:b/>
                <w:bCs/>
                <w:sz w:val="17"/>
                <w:szCs w:val="17"/>
                <w:lang w:eastAsia="es-MX"/>
              </w:rPr>
              <w:t>1.2.5.</w:t>
            </w:r>
            <w:r w:rsidRPr="00970F46">
              <w:rPr>
                <w:rFonts w:ascii="Arial" w:eastAsia="Times New Roman" w:hAnsi="Arial" w:cs="Arial"/>
                <w:bCs/>
                <w:sz w:val="17"/>
                <w:szCs w:val="17"/>
                <w:lang w:eastAsia="es-MX"/>
              </w:rPr>
              <w:t xml:space="preserve"> Del </w:t>
            </w:r>
            <w:r w:rsidR="008E092D" w:rsidRPr="00970F46">
              <w:rPr>
                <w:rFonts w:ascii="Arial" w:eastAsia="Times New Roman" w:hAnsi="Arial" w:cs="Arial"/>
                <w:bCs/>
                <w:sz w:val="17"/>
                <w:szCs w:val="17"/>
                <w:lang w:eastAsia="es-MX"/>
              </w:rPr>
              <w:t>D</w:t>
            </w:r>
            <w:r w:rsidR="00FC0B0F">
              <w:rPr>
                <w:rFonts w:ascii="Arial" w:eastAsia="Times New Roman" w:hAnsi="Arial" w:cs="Arial"/>
                <w:bCs/>
                <w:sz w:val="17"/>
                <w:szCs w:val="17"/>
                <w:lang w:eastAsia="es-MX"/>
              </w:rPr>
              <w:t>irector o</w:t>
            </w:r>
            <w:r w:rsidR="008E092D" w:rsidRPr="00970F46">
              <w:rPr>
                <w:rFonts w:ascii="Arial" w:eastAsia="Times New Roman" w:hAnsi="Arial" w:cs="Arial"/>
                <w:bCs/>
                <w:sz w:val="17"/>
                <w:szCs w:val="17"/>
                <w:lang w:eastAsia="es-MX"/>
              </w:rPr>
              <w:t>R</w:t>
            </w:r>
            <w:r w:rsidRPr="00970F46">
              <w:rPr>
                <w:rFonts w:ascii="Arial" w:eastAsia="Times New Roman" w:hAnsi="Arial" w:cs="Arial"/>
                <w:bCs/>
                <w:sz w:val="17"/>
                <w:szCs w:val="17"/>
                <w:lang w:eastAsia="es-MX"/>
              </w:rPr>
              <w:t>esponsable del laboratorio</w:t>
            </w:r>
            <w:r w:rsidR="00FC0B0F">
              <w:rPr>
                <w:rFonts w:ascii="Arial" w:eastAsia="Times New Roman" w:hAnsi="Arial" w:cs="Arial"/>
                <w:bCs/>
                <w:sz w:val="17"/>
                <w:szCs w:val="17"/>
                <w:lang w:eastAsia="es-MX"/>
              </w:rPr>
              <w:t xml:space="preserve"> o Responsable de la Capacitación</w:t>
            </w:r>
            <w:r w:rsidR="008E092D" w:rsidRPr="00970F46">
              <w:rPr>
                <w:rFonts w:ascii="Arial" w:eastAsia="Times New Roman" w:hAnsi="Arial" w:cs="Arial"/>
                <w:bCs/>
                <w:sz w:val="17"/>
                <w:szCs w:val="17"/>
                <w:lang w:eastAsia="es-MX"/>
              </w:rPr>
              <w:t xml:space="preserve">. Participación en programas de </w:t>
            </w:r>
            <w:r w:rsidR="00FC0B0F">
              <w:rPr>
                <w:rFonts w:ascii="Arial" w:eastAsia="Times New Roman" w:hAnsi="Arial" w:cs="Arial"/>
                <w:bCs/>
                <w:sz w:val="17"/>
                <w:szCs w:val="17"/>
                <w:lang w:eastAsia="es-MX"/>
              </w:rPr>
              <w:t>capacitación.</w:t>
            </w:r>
          </w:p>
        </w:tc>
        <w:tc>
          <w:tcPr>
            <w:tcW w:w="655" w:type="pct"/>
            <w:gridSpan w:val="2"/>
            <w:tcBorders>
              <w:top w:val="nil"/>
              <w:left w:val="nil"/>
              <w:bottom w:val="single" w:sz="4" w:space="0" w:color="auto"/>
              <w:right w:val="single" w:sz="4" w:space="0" w:color="auto"/>
            </w:tcBorders>
            <w:shd w:val="clear" w:color="auto" w:fill="FFFFFF" w:themeFill="background1"/>
            <w:vAlign w:val="center"/>
          </w:tcPr>
          <w:p w:rsidR="001C5E3D" w:rsidRPr="00970F46" w:rsidRDefault="008E092D"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2.80</w:t>
            </w:r>
          </w:p>
        </w:tc>
        <w:tc>
          <w:tcPr>
            <w:tcW w:w="651" w:type="pct"/>
            <w:vMerge/>
            <w:tcBorders>
              <w:top w:val="nil"/>
              <w:left w:val="nil"/>
              <w:bottom w:val="single" w:sz="4" w:space="0" w:color="000000"/>
              <w:right w:val="single" w:sz="4" w:space="0" w:color="auto"/>
            </w:tcBorders>
            <w:vAlign w:val="center"/>
          </w:tcPr>
          <w:p w:rsidR="001C5E3D" w:rsidRPr="00970F46" w:rsidRDefault="001C5E3D" w:rsidP="00970F46">
            <w:pPr>
              <w:spacing w:after="0" w:line="240" w:lineRule="auto"/>
              <w:rPr>
                <w:rFonts w:ascii="Arial" w:eastAsia="Times New Roman" w:hAnsi="Arial" w:cs="Arial"/>
                <w:b/>
                <w:bCs/>
                <w:sz w:val="20"/>
                <w:szCs w:val="20"/>
                <w:lang w:eastAsia="es-MX"/>
              </w:rPr>
            </w:pPr>
          </w:p>
        </w:tc>
      </w:tr>
      <w:tr w:rsidR="001C5E3D" w:rsidRPr="00970F46" w:rsidTr="00774F4F">
        <w:trPr>
          <w:trHeight w:val="300"/>
        </w:trPr>
        <w:tc>
          <w:tcPr>
            <w:tcW w:w="3694" w:type="pct"/>
            <w:tcBorders>
              <w:top w:val="nil"/>
              <w:left w:val="single" w:sz="4" w:space="0" w:color="auto"/>
              <w:bottom w:val="single" w:sz="4" w:space="0" w:color="auto"/>
              <w:right w:val="single" w:sz="4" w:space="0" w:color="auto"/>
            </w:tcBorders>
            <w:shd w:val="clear" w:color="auto" w:fill="FFFFFF" w:themeFill="background1"/>
            <w:vAlign w:val="center"/>
          </w:tcPr>
          <w:p w:rsidR="001C5E3D" w:rsidRPr="00970F46" w:rsidRDefault="001C5E3D"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sz w:val="17"/>
                <w:szCs w:val="17"/>
                <w:lang w:eastAsia="es-MX"/>
              </w:rPr>
              <w:t>Experiencia de 5 años o más</w:t>
            </w:r>
          </w:p>
        </w:tc>
        <w:tc>
          <w:tcPr>
            <w:tcW w:w="655" w:type="pct"/>
            <w:gridSpan w:val="2"/>
            <w:tcBorders>
              <w:top w:val="nil"/>
              <w:left w:val="nil"/>
              <w:bottom w:val="single" w:sz="4" w:space="0" w:color="auto"/>
              <w:right w:val="single" w:sz="4" w:space="0" w:color="auto"/>
            </w:tcBorders>
            <w:shd w:val="clear" w:color="auto" w:fill="FFFFFF" w:themeFill="background1"/>
            <w:vAlign w:val="center"/>
          </w:tcPr>
          <w:p w:rsidR="001C5E3D" w:rsidRPr="00970F46" w:rsidRDefault="001C5E3D" w:rsidP="00970F46">
            <w:pPr>
              <w:widowControl w:val="0"/>
              <w:tabs>
                <w:tab w:val="left" w:pos="1190"/>
                <w:tab w:val="right" w:pos="9923"/>
              </w:tabs>
              <w:overflowPunct w:val="0"/>
              <w:autoSpaceDE w:val="0"/>
              <w:autoSpaceDN w:val="0"/>
              <w:adjustRightInd w:val="0"/>
              <w:spacing w:after="0" w:line="240" w:lineRule="auto"/>
              <w:jc w:val="center"/>
              <w:textAlignment w:val="baseline"/>
              <w:rPr>
                <w:rFonts w:ascii="Arial" w:eastAsia="Times New Roman" w:hAnsi="Arial" w:cs="Arial"/>
                <w:b/>
                <w:bCs/>
                <w:sz w:val="17"/>
                <w:szCs w:val="17"/>
                <w:lang w:eastAsia="es-MX"/>
              </w:rPr>
            </w:pPr>
            <w:r w:rsidRPr="00970F46">
              <w:rPr>
                <w:rFonts w:ascii="Arial" w:eastAsia="Times New Roman" w:hAnsi="Arial" w:cs="Arial"/>
                <w:b/>
                <w:sz w:val="17"/>
                <w:szCs w:val="17"/>
                <w:lang w:eastAsia="es-MX"/>
              </w:rPr>
              <w:t>2.80</w:t>
            </w:r>
          </w:p>
        </w:tc>
        <w:tc>
          <w:tcPr>
            <w:tcW w:w="651" w:type="pct"/>
            <w:vMerge/>
            <w:tcBorders>
              <w:top w:val="nil"/>
              <w:left w:val="nil"/>
              <w:bottom w:val="single" w:sz="4" w:space="0" w:color="000000"/>
              <w:right w:val="single" w:sz="4" w:space="0" w:color="auto"/>
            </w:tcBorders>
            <w:vAlign w:val="center"/>
          </w:tcPr>
          <w:p w:rsidR="001C5E3D" w:rsidRPr="00970F46" w:rsidRDefault="001C5E3D" w:rsidP="00970F46">
            <w:pPr>
              <w:spacing w:after="0" w:line="240" w:lineRule="auto"/>
              <w:rPr>
                <w:rFonts w:ascii="Arial" w:eastAsia="Times New Roman" w:hAnsi="Arial" w:cs="Arial"/>
                <w:b/>
                <w:bCs/>
                <w:sz w:val="20"/>
                <w:szCs w:val="20"/>
                <w:lang w:eastAsia="es-MX"/>
              </w:rPr>
            </w:pPr>
          </w:p>
        </w:tc>
      </w:tr>
      <w:tr w:rsidR="001C5E3D" w:rsidRPr="00970F46" w:rsidTr="001C5E3D">
        <w:trPr>
          <w:trHeight w:val="300"/>
        </w:trPr>
        <w:tc>
          <w:tcPr>
            <w:tcW w:w="3694" w:type="pct"/>
            <w:tcBorders>
              <w:top w:val="nil"/>
              <w:left w:val="single" w:sz="4" w:space="0" w:color="auto"/>
              <w:bottom w:val="single" w:sz="4" w:space="0" w:color="auto"/>
              <w:right w:val="single" w:sz="4" w:space="0" w:color="auto"/>
            </w:tcBorders>
            <w:shd w:val="clear" w:color="auto" w:fill="FFFFFF" w:themeFill="background1"/>
            <w:vAlign w:val="center"/>
          </w:tcPr>
          <w:p w:rsidR="001C5E3D" w:rsidRPr="00970F46" w:rsidRDefault="001C5E3D"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sz w:val="17"/>
                <w:szCs w:val="17"/>
                <w:lang w:eastAsia="es-MX"/>
              </w:rPr>
              <w:t>Experiencia de 2 a 4 años 11 meses</w:t>
            </w:r>
          </w:p>
        </w:tc>
        <w:tc>
          <w:tcPr>
            <w:tcW w:w="655" w:type="pct"/>
            <w:gridSpan w:val="2"/>
            <w:tcBorders>
              <w:top w:val="nil"/>
              <w:left w:val="nil"/>
              <w:bottom w:val="single" w:sz="4" w:space="0" w:color="auto"/>
              <w:right w:val="single" w:sz="4" w:space="0" w:color="auto"/>
            </w:tcBorders>
            <w:shd w:val="clear" w:color="auto" w:fill="FFFFFF" w:themeFill="background1"/>
            <w:vAlign w:val="center"/>
          </w:tcPr>
          <w:p w:rsidR="001C5E3D" w:rsidRPr="00970F46" w:rsidRDefault="001C5E3D" w:rsidP="00970F46">
            <w:pPr>
              <w:widowControl w:val="0"/>
              <w:tabs>
                <w:tab w:val="left" w:pos="1190"/>
                <w:tab w:val="right" w:pos="9923"/>
              </w:tabs>
              <w:overflowPunct w:val="0"/>
              <w:autoSpaceDE w:val="0"/>
              <w:autoSpaceDN w:val="0"/>
              <w:adjustRightInd w:val="0"/>
              <w:spacing w:after="0" w:line="240" w:lineRule="auto"/>
              <w:jc w:val="center"/>
              <w:textAlignment w:val="baseline"/>
              <w:rPr>
                <w:rFonts w:ascii="Arial" w:eastAsia="Times New Roman" w:hAnsi="Arial" w:cs="Arial"/>
                <w:b/>
                <w:bCs/>
                <w:sz w:val="17"/>
                <w:szCs w:val="17"/>
                <w:lang w:eastAsia="es-MX"/>
              </w:rPr>
            </w:pPr>
            <w:r w:rsidRPr="00970F46">
              <w:rPr>
                <w:rFonts w:ascii="Arial" w:eastAsia="Times New Roman" w:hAnsi="Arial" w:cs="Arial"/>
                <w:b/>
                <w:sz w:val="17"/>
                <w:szCs w:val="17"/>
                <w:lang w:eastAsia="es-MX"/>
              </w:rPr>
              <w:t>1.40</w:t>
            </w:r>
          </w:p>
        </w:tc>
        <w:tc>
          <w:tcPr>
            <w:tcW w:w="651" w:type="pct"/>
            <w:vMerge/>
            <w:tcBorders>
              <w:top w:val="nil"/>
              <w:left w:val="nil"/>
              <w:bottom w:val="single" w:sz="4" w:space="0" w:color="000000"/>
              <w:right w:val="single" w:sz="4" w:space="0" w:color="auto"/>
            </w:tcBorders>
            <w:vAlign w:val="center"/>
          </w:tcPr>
          <w:p w:rsidR="001C5E3D" w:rsidRPr="00970F46" w:rsidRDefault="001C5E3D" w:rsidP="00970F46">
            <w:pPr>
              <w:spacing w:after="0" w:line="240" w:lineRule="auto"/>
              <w:rPr>
                <w:rFonts w:ascii="Arial" w:eastAsia="Times New Roman" w:hAnsi="Arial" w:cs="Arial"/>
                <w:b/>
                <w:bCs/>
                <w:sz w:val="20"/>
                <w:szCs w:val="20"/>
                <w:lang w:eastAsia="es-MX"/>
              </w:rPr>
            </w:pPr>
          </w:p>
        </w:tc>
      </w:tr>
      <w:tr w:rsidR="001C5E3D" w:rsidRPr="00970F46" w:rsidTr="001C5E3D">
        <w:trPr>
          <w:trHeight w:val="300"/>
        </w:trPr>
        <w:tc>
          <w:tcPr>
            <w:tcW w:w="3694" w:type="pct"/>
            <w:tcBorders>
              <w:top w:val="nil"/>
              <w:left w:val="single" w:sz="4" w:space="0" w:color="auto"/>
              <w:bottom w:val="single" w:sz="4" w:space="0" w:color="auto"/>
              <w:right w:val="single" w:sz="4" w:space="0" w:color="auto"/>
            </w:tcBorders>
            <w:shd w:val="clear" w:color="auto" w:fill="FFFFFF" w:themeFill="background1"/>
            <w:vAlign w:val="center"/>
          </w:tcPr>
          <w:p w:rsidR="001C5E3D" w:rsidRPr="00970F46" w:rsidRDefault="001C5E3D"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sz w:val="17"/>
                <w:szCs w:val="17"/>
                <w:lang w:eastAsia="es-MX"/>
              </w:rPr>
              <w:t>Experiencia 1 año a 1 año 11 meses</w:t>
            </w:r>
          </w:p>
        </w:tc>
        <w:tc>
          <w:tcPr>
            <w:tcW w:w="655" w:type="pct"/>
            <w:gridSpan w:val="2"/>
            <w:tcBorders>
              <w:top w:val="nil"/>
              <w:left w:val="nil"/>
              <w:bottom w:val="single" w:sz="4" w:space="0" w:color="auto"/>
              <w:right w:val="single" w:sz="4" w:space="0" w:color="auto"/>
            </w:tcBorders>
            <w:shd w:val="clear" w:color="auto" w:fill="FFFFFF" w:themeFill="background1"/>
            <w:vAlign w:val="center"/>
          </w:tcPr>
          <w:p w:rsidR="001C5E3D" w:rsidRPr="00970F46" w:rsidRDefault="001C5E3D" w:rsidP="00970F46">
            <w:pPr>
              <w:widowControl w:val="0"/>
              <w:tabs>
                <w:tab w:val="left" w:pos="1190"/>
                <w:tab w:val="right" w:pos="9923"/>
              </w:tabs>
              <w:overflowPunct w:val="0"/>
              <w:autoSpaceDE w:val="0"/>
              <w:autoSpaceDN w:val="0"/>
              <w:adjustRightInd w:val="0"/>
              <w:spacing w:after="0" w:line="240" w:lineRule="auto"/>
              <w:jc w:val="center"/>
              <w:textAlignment w:val="baseline"/>
              <w:rPr>
                <w:rFonts w:ascii="Arial" w:eastAsia="Times New Roman" w:hAnsi="Arial" w:cs="Arial"/>
                <w:b/>
                <w:bCs/>
                <w:sz w:val="17"/>
                <w:szCs w:val="17"/>
                <w:lang w:eastAsia="es-MX"/>
              </w:rPr>
            </w:pPr>
            <w:r w:rsidRPr="00970F46">
              <w:rPr>
                <w:rFonts w:ascii="Arial" w:eastAsia="Times New Roman" w:hAnsi="Arial" w:cs="Arial"/>
                <w:b/>
                <w:sz w:val="17"/>
                <w:szCs w:val="17"/>
                <w:lang w:eastAsia="es-MX"/>
              </w:rPr>
              <w:t>0.80</w:t>
            </w:r>
          </w:p>
        </w:tc>
        <w:tc>
          <w:tcPr>
            <w:tcW w:w="651" w:type="pct"/>
            <w:vMerge/>
            <w:tcBorders>
              <w:top w:val="nil"/>
              <w:left w:val="nil"/>
              <w:bottom w:val="single" w:sz="4" w:space="0" w:color="000000"/>
              <w:right w:val="single" w:sz="4" w:space="0" w:color="auto"/>
            </w:tcBorders>
            <w:vAlign w:val="center"/>
          </w:tcPr>
          <w:p w:rsidR="001C5E3D" w:rsidRPr="00970F46" w:rsidRDefault="001C5E3D" w:rsidP="00970F46">
            <w:pPr>
              <w:spacing w:after="0" w:line="240" w:lineRule="auto"/>
              <w:rPr>
                <w:rFonts w:ascii="Arial" w:eastAsia="Times New Roman" w:hAnsi="Arial" w:cs="Arial"/>
                <w:b/>
                <w:bCs/>
                <w:sz w:val="20"/>
                <w:szCs w:val="20"/>
                <w:lang w:eastAsia="es-MX"/>
              </w:rPr>
            </w:pPr>
          </w:p>
        </w:tc>
      </w:tr>
      <w:tr w:rsidR="001C5E3D" w:rsidRPr="00970F46" w:rsidTr="00774F4F">
        <w:trPr>
          <w:trHeight w:val="300"/>
        </w:trPr>
        <w:tc>
          <w:tcPr>
            <w:tcW w:w="3694" w:type="pct"/>
            <w:tcBorders>
              <w:top w:val="nil"/>
              <w:left w:val="single" w:sz="4" w:space="0" w:color="auto"/>
              <w:bottom w:val="single" w:sz="4" w:space="0" w:color="auto"/>
              <w:right w:val="single" w:sz="4" w:space="0" w:color="auto"/>
            </w:tcBorders>
            <w:shd w:val="clear" w:color="auto" w:fill="FFFFFF" w:themeFill="background1"/>
            <w:vAlign w:val="center"/>
          </w:tcPr>
          <w:p w:rsidR="001C5E3D" w:rsidRPr="00970F46" w:rsidRDefault="001C5E3D"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sz w:val="17"/>
                <w:szCs w:val="17"/>
                <w:lang w:eastAsia="es-MX"/>
              </w:rPr>
              <w:t>Experiencia menos de 1 año</w:t>
            </w:r>
          </w:p>
        </w:tc>
        <w:tc>
          <w:tcPr>
            <w:tcW w:w="655" w:type="pct"/>
            <w:gridSpan w:val="2"/>
            <w:tcBorders>
              <w:top w:val="nil"/>
              <w:left w:val="nil"/>
              <w:bottom w:val="single" w:sz="4" w:space="0" w:color="auto"/>
              <w:right w:val="single" w:sz="4" w:space="0" w:color="auto"/>
            </w:tcBorders>
            <w:shd w:val="clear" w:color="auto" w:fill="FFFFFF" w:themeFill="background1"/>
            <w:vAlign w:val="center"/>
          </w:tcPr>
          <w:p w:rsidR="001C5E3D" w:rsidRPr="00970F46" w:rsidRDefault="001C5E3D" w:rsidP="00970F46">
            <w:pPr>
              <w:widowControl w:val="0"/>
              <w:tabs>
                <w:tab w:val="left" w:pos="1190"/>
                <w:tab w:val="right" w:pos="9923"/>
              </w:tabs>
              <w:overflowPunct w:val="0"/>
              <w:autoSpaceDE w:val="0"/>
              <w:autoSpaceDN w:val="0"/>
              <w:adjustRightInd w:val="0"/>
              <w:spacing w:after="0" w:line="240" w:lineRule="auto"/>
              <w:jc w:val="center"/>
              <w:textAlignment w:val="baseline"/>
              <w:rPr>
                <w:rFonts w:ascii="Arial" w:eastAsia="Times New Roman" w:hAnsi="Arial" w:cs="Arial"/>
                <w:b/>
                <w:bCs/>
                <w:sz w:val="17"/>
                <w:szCs w:val="17"/>
                <w:lang w:eastAsia="es-MX"/>
              </w:rPr>
            </w:pPr>
            <w:r w:rsidRPr="00970F46">
              <w:rPr>
                <w:rFonts w:ascii="Arial" w:eastAsia="Times New Roman" w:hAnsi="Arial" w:cs="Arial"/>
                <w:b/>
                <w:sz w:val="17"/>
                <w:szCs w:val="17"/>
                <w:lang w:eastAsia="es-MX"/>
              </w:rPr>
              <w:t>0</w:t>
            </w:r>
            <w:r w:rsidR="00F874B6" w:rsidRPr="00970F46">
              <w:rPr>
                <w:rFonts w:ascii="Arial" w:eastAsia="Times New Roman" w:hAnsi="Arial" w:cs="Arial"/>
                <w:b/>
                <w:sz w:val="17"/>
                <w:szCs w:val="17"/>
                <w:lang w:eastAsia="es-MX"/>
              </w:rPr>
              <w:t>.00</w:t>
            </w:r>
          </w:p>
        </w:tc>
        <w:tc>
          <w:tcPr>
            <w:tcW w:w="651" w:type="pct"/>
            <w:vMerge/>
            <w:tcBorders>
              <w:top w:val="nil"/>
              <w:left w:val="nil"/>
              <w:bottom w:val="single" w:sz="4" w:space="0" w:color="000000"/>
              <w:right w:val="single" w:sz="4" w:space="0" w:color="auto"/>
            </w:tcBorders>
            <w:vAlign w:val="center"/>
          </w:tcPr>
          <w:p w:rsidR="001C5E3D" w:rsidRPr="00970F46" w:rsidRDefault="001C5E3D"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000000" w:fill="BFBFBF"/>
            <w:vAlign w:val="center"/>
            <w:hideMark/>
          </w:tcPr>
          <w:p w:rsidR="003B40D9" w:rsidRPr="00970F46" w:rsidRDefault="003B40D9"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 xml:space="preserve">1.3 Dominio de herramientas relacionadas con el servicio. </w:t>
            </w:r>
            <w:r w:rsidR="00472FCC" w:rsidRPr="00970F46">
              <w:rPr>
                <w:rFonts w:ascii="Arial" w:hAnsi="Arial" w:cs="Arial"/>
                <w:sz w:val="17"/>
                <w:szCs w:val="17"/>
              </w:rPr>
              <w:t xml:space="preserve">“SISTEMA INFORMÁTICO” Carta </w:t>
            </w:r>
            <w:r w:rsidR="00767E8B" w:rsidRPr="00970F46">
              <w:rPr>
                <w:rFonts w:ascii="Arial" w:hAnsi="Arial" w:cs="Arial"/>
                <w:sz w:val="17"/>
                <w:szCs w:val="17"/>
              </w:rPr>
              <w:t>compromiso</w:t>
            </w:r>
          </w:p>
        </w:tc>
        <w:tc>
          <w:tcPr>
            <w:tcW w:w="655" w:type="pct"/>
            <w:gridSpan w:val="2"/>
            <w:tcBorders>
              <w:top w:val="nil"/>
              <w:left w:val="nil"/>
              <w:bottom w:val="single" w:sz="4" w:space="0" w:color="auto"/>
              <w:right w:val="single" w:sz="4" w:space="0" w:color="auto"/>
            </w:tcBorders>
            <w:shd w:val="clear" w:color="000000" w:fill="BFBFBF"/>
            <w:vAlign w:val="center"/>
            <w:hideMark/>
          </w:tcPr>
          <w:p w:rsidR="003B40D9" w:rsidRPr="00970F46" w:rsidRDefault="003B40D9"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2.</w:t>
            </w:r>
            <w:r w:rsidR="00C0401B" w:rsidRPr="00970F46">
              <w:rPr>
                <w:rFonts w:ascii="Arial" w:eastAsia="Times New Roman" w:hAnsi="Arial" w:cs="Arial"/>
                <w:b/>
                <w:bCs/>
                <w:sz w:val="17"/>
                <w:szCs w:val="17"/>
                <w:lang w:eastAsia="es-MX"/>
              </w:rPr>
              <w:t>4</w:t>
            </w:r>
            <w:r w:rsidRPr="00970F46">
              <w:rPr>
                <w:rFonts w:ascii="Arial" w:eastAsia="Times New Roman" w:hAnsi="Arial" w:cs="Arial"/>
                <w:b/>
                <w:bCs/>
                <w:sz w:val="17"/>
                <w:szCs w:val="17"/>
                <w:lang w:eastAsia="es-MX"/>
              </w:rPr>
              <w:t>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472FC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tcPr>
          <w:p w:rsidR="00472FCC" w:rsidRPr="00970F46" w:rsidRDefault="00472FCC" w:rsidP="00970F46">
            <w:pPr>
              <w:pStyle w:val="Sinespaciado"/>
              <w:jc w:val="both"/>
              <w:rPr>
                <w:rFonts w:ascii="Arial" w:hAnsi="Arial" w:cs="Arial"/>
                <w:sz w:val="17"/>
                <w:szCs w:val="17"/>
              </w:rPr>
            </w:pPr>
            <w:r w:rsidRPr="00970F46">
              <w:rPr>
                <w:rFonts w:ascii="Arial" w:hAnsi="Arial" w:cs="Arial"/>
                <w:sz w:val="17"/>
                <w:szCs w:val="17"/>
              </w:rPr>
              <w:t xml:space="preserve">Presenta </w:t>
            </w:r>
            <w:r w:rsidR="00767E8B" w:rsidRPr="00970F46">
              <w:rPr>
                <w:rFonts w:ascii="Arial" w:hAnsi="Arial" w:cs="Arial"/>
                <w:sz w:val="17"/>
                <w:szCs w:val="17"/>
              </w:rPr>
              <w:t>carta de compromiso de</w:t>
            </w:r>
            <w:r w:rsidR="00717610" w:rsidRPr="00970F46">
              <w:rPr>
                <w:rFonts w:ascii="Arial" w:hAnsi="Arial" w:cs="Arial"/>
                <w:sz w:val="17"/>
                <w:szCs w:val="17"/>
              </w:rPr>
              <w:t xml:space="preserve"> que cuenta con personal para el desarrollo de la interfaz</w:t>
            </w:r>
          </w:p>
        </w:tc>
        <w:tc>
          <w:tcPr>
            <w:tcW w:w="655" w:type="pct"/>
            <w:gridSpan w:val="2"/>
            <w:tcBorders>
              <w:top w:val="nil"/>
              <w:left w:val="nil"/>
              <w:bottom w:val="single" w:sz="4" w:space="0" w:color="auto"/>
              <w:right w:val="single" w:sz="4" w:space="0" w:color="auto"/>
            </w:tcBorders>
            <w:shd w:val="clear" w:color="auto" w:fill="auto"/>
            <w:vAlign w:val="center"/>
          </w:tcPr>
          <w:p w:rsidR="00472FCC" w:rsidRPr="00970F46" w:rsidRDefault="00472FCC" w:rsidP="00970F46">
            <w:pPr>
              <w:pStyle w:val="Sinespaciado"/>
              <w:jc w:val="center"/>
              <w:rPr>
                <w:rFonts w:ascii="Arial" w:hAnsi="Arial" w:cs="Arial"/>
                <w:b/>
                <w:sz w:val="17"/>
                <w:szCs w:val="17"/>
              </w:rPr>
            </w:pPr>
            <w:r w:rsidRPr="00970F46">
              <w:rPr>
                <w:rFonts w:ascii="Arial" w:hAnsi="Arial" w:cs="Arial"/>
                <w:b/>
                <w:sz w:val="17"/>
                <w:szCs w:val="17"/>
              </w:rPr>
              <w:t>2.40</w:t>
            </w:r>
          </w:p>
        </w:tc>
        <w:tc>
          <w:tcPr>
            <w:tcW w:w="651" w:type="pct"/>
            <w:vMerge/>
            <w:tcBorders>
              <w:top w:val="nil"/>
              <w:left w:val="nil"/>
              <w:bottom w:val="single" w:sz="4" w:space="0" w:color="000000"/>
              <w:right w:val="single" w:sz="4" w:space="0" w:color="auto"/>
            </w:tcBorders>
            <w:vAlign w:val="center"/>
          </w:tcPr>
          <w:p w:rsidR="00472FCC" w:rsidRPr="00970F46" w:rsidRDefault="00472FCC" w:rsidP="00970F46">
            <w:pPr>
              <w:spacing w:after="0" w:line="240" w:lineRule="auto"/>
              <w:rPr>
                <w:rFonts w:ascii="Arial" w:eastAsia="Times New Roman" w:hAnsi="Arial" w:cs="Arial"/>
                <w:b/>
                <w:bCs/>
                <w:sz w:val="20"/>
                <w:szCs w:val="20"/>
                <w:lang w:eastAsia="es-MX"/>
              </w:rPr>
            </w:pPr>
          </w:p>
        </w:tc>
      </w:tr>
      <w:tr w:rsidR="00472FC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472FCC" w:rsidRPr="00970F46" w:rsidRDefault="00472FCC" w:rsidP="00970F46">
            <w:pPr>
              <w:pStyle w:val="Sinespaciado"/>
              <w:jc w:val="both"/>
              <w:rPr>
                <w:rFonts w:ascii="Arial" w:hAnsi="Arial" w:cs="Arial"/>
                <w:sz w:val="17"/>
                <w:szCs w:val="17"/>
              </w:rPr>
            </w:pPr>
            <w:r w:rsidRPr="00970F46">
              <w:rPr>
                <w:rFonts w:ascii="Arial" w:hAnsi="Arial" w:cs="Arial"/>
                <w:sz w:val="17"/>
                <w:szCs w:val="17"/>
              </w:rPr>
              <w:t xml:space="preserve">No presenta </w:t>
            </w:r>
            <w:r w:rsidR="00767E8B" w:rsidRPr="00970F46">
              <w:rPr>
                <w:rFonts w:ascii="Arial" w:hAnsi="Arial" w:cs="Arial"/>
                <w:sz w:val="17"/>
                <w:szCs w:val="17"/>
              </w:rPr>
              <w:t>carta compromiso</w:t>
            </w:r>
            <w:r w:rsidR="00717610" w:rsidRPr="00970F46">
              <w:rPr>
                <w:rFonts w:ascii="Arial" w:hAnsi="Arial" w:cs="Arial"/>
                <w:sz w:val="17"/>
                <w:szCs w:val="17"/>
              </w:rPr>
              <w:t xml:space="preserve"> de que cuenta con personal para el desarrollo de la interfaz</w:t>
            </w:r>
          </w:p>
        </w:tc>
        <w:tc>
          <w:tcPr>
            <w:tcW w:w="655" w:type="pct"/>
            <w:gridSpan w:val="2"/>
            <w:tcBorders>
              <w:top w:val="nil"/>
              <w:left w:val="nil"/>
              <w:bottom w:val="single" w:sz="4" w:space="0" w:color="auto"/>
              <w:right w:val="single" w:sz="4" w:space="0" w:color="auto"/>
            </w:tcBorders>
            <w:shd w:val="clear" w:color="auto" w:fill="auto"/>
            <w:vAlign w:val="center"/>
            <w:hideMark/>
          </w:tcPr>
          <w:p w:rsidR="00472FCC" w:rsidRPr="00970F46" w:rsidRDefault="00472FCC" w:rsidP="00970F46">
            <w:pPr>
              <w:pStyle w:val="Sinespaciado"/>
              <w:jc w:val="center"/>
              <w:rPr>
                <w:rFonts w:ascii="Arial" w:hAnsi="Arial" w:cs="Arial"/>
                <w:b/>
                <w:sz w:val="17"/>
                <w:szCs w:val="17"/>
              </w:rPr>
            </w:pPr>
            <w:r w:rsidRPr="00970F46">
              <w:rPr>
                <w:rFonts w:ascii="Arial" w:hAnsi="Arial" w:cs="Arial"/>
                <w:b/>
                <w:sz w:val="17"/>
                <w:szCs w:val="17"/>
              </w:rPr>
              <w:t>0.00</w:t>
            </w:r>
          </w:p>
        </w:tc>
        <w:tc>
          <w:tcPr>
            <w:tcW w:w="651" w:type="pct"/>
            <w:vMerge/>
            <w:tcBorders>
              <w:top w:val="nil"/>
              <w:left w:val="nil"/>
              <w:bottom w:val="single" w:sz="4" w:space="0" w:color="000000"/>
              <w:right w:val="single" w:sz="4" w:space="0" w:color="auto"/>
            </w:tcBorders>
            <w:vAlign w:val="center"/>
            <w:hideMark/>
          </w:tcPr>
          <w:p w:rsidR="00472FCC" w:rsidRPr="00970F46" w:rsidRDefault="00472FCC"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I.4 Recursos Económicos</w:t>
            </w:r>
          </w:p>
        </w:tc>
        <w:tc>
          <w:tcPr>
            <w:tcW w:w="655" w:type="pct"/>
            <w:gridSpan w:val="2"/>
            <w:tcBorders>
              <w:top w:val="nil"/>
              <w:left w:val="nil"/>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3.00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 xml:space="preserve">Presenta </w:t>
            </w:r>
            <w:r w:rsidRPr="00970F46">
              <w:rPr>
                <w:rFonts w:ascii="Arial" w:eastAsia="Times New Roman" w:hAnsi="Arial" w:cs="Arial"/>
                <w:sz w:val="17"/>
                <w:szCs w:val="17"/>
                <w:lang w:val="es-ES" w:eastAsia="es-MX"/>
              </w:rPr>
              <w:t>declaración fiscal anual y la última declaración  fiscal provisional de ISR.</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3.00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249"/>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 xml:space="preserve">No presenta </w:t>
            </w:r>
            <w:r w:rsidRPr="00970F46">
              <w:rPr>
                <w:rFonts w:ascii="Arial" w:eastAsia="Times New Roman" w:hAnsi="Arial" w:cs="Arial"/>
                <w:sz w:val="17"/>
                <w:szCs w:val="17"/>
                <w:lang w:val="es-ES" w:eastAsia="es-MX"/>
              </w:rPr>
              <w:t>declaración fiscal anual y la última declaración  fiscal provisional de ISR.</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0.00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I.5 Equipos en demostración permanente</w:t>
            </w:r>
          </w:p>
        </w:tc>
        <w:tc>
          <w:tcPr>
            <w:tcW w:w="655" w:type="pct"/>
            <w:gridSpan w:val="2"/>
            <w:tcBorders>
              <w:top w:val="nil"/>
              <w:left w:val="nil"/>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3.00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Oferta el 100 % de los equipos requeridos en demostración permanente.</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1.50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No oferta el 100% de los equipos requeridos en demostración permanente.</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0.00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Oferta las características mínimas del equipo en demostración permanente.</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1.50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No oferta las características mínimas del equipo en demostración permanente.</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0.00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I.6 Que la empresa cuente con personal discapacitado</w:t>
            </w:r>
          </w:p>
        </w:tc>
        <w:tc>
          <w:tcPr>
            <w:tcW w:w="655" w:type="pct"/>
            <w:gridSpan w:val="2"/>
            <w:tcBorders>
              <w:top w:val="nil"/>
              <w:left w:val="nil"/>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1.00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Cuente con el  5% su plantilla o más</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1.00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Cuente con menos del 5% su plantilla</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0.00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450"/>
        </w:trPr>
        <w:tc>
          <w:tcPr>
            <w:tcW w:w="3694" w:type="pct"/>
            <w:tcBorders>
              <w:top w:val="nil"/>
              <w:left w:val="single" w:sz="4" w:space="0" w:color="auto"/>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I.7  MIPYMES que produzcan innovación tecnológica relacionada directamente con la adquisición.</w:t>
            </w:r>
          </w:p>
        </w:tc>
        <w:tc>
          <w:tcPr>
            <w:tcW w:w="655" w:type="pct"/>
            <w:gridSpan w:val="2"/>
            <w:tcBorders>
              <w:top w:val="nil"/>
              <w:left w:val="nil"/>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1.00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Produzca innovación tecnológica relacionada directamente con la adquisición.</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1.00</w:t>
            </w:r>
          </w:p>
        </w:tc>
        <w:tc>
          <w:tcPr>
            <w:tcW w:w="651" w:type="pct"/>
            <w:vMerge/>
            <w:tcBorders>
              <w:top w:val="nil"/>
              <w:left w:val="nil"/>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No produzca innovación tecnológica relacionada directamente con la adquisición.</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0.00</w:t>
            </w:r>
          </w:p>
        </w:tc>
        <w:tc>
          <w:tcPr>
            <w:tcW w:w="651" w:type="pct"/>
            <w:vMerge/>
            <w:tcBorders>
              <w:top w:val="nil"/>
              <w:left w:val="nil"/>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B40D9" w:rsidRPr="00970F46" w:rsidRDefault="003B40D9" w:rsidP="00970F46">
            <w:pPr>
              <w:spacing w:after="0" w:line="240" w:lineRule="auto"/>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 xml:space="preserve">1.8 </w:t>
            </w:r>
            <w:r w:rsidRPr="00970F46">
              <w:rPr>
                <w:rFonts w:ascii="Arial" w:hAnsi="Arial" w:cs="Arial"/>
                <w:b/>
                <w:bCs/>
                <w:sz w:val="17"/>
                <w:szCs w:val="17"/>
              </w:rPr>
              <w:t>Convenios con centros de procesamientos alternos</w:t>
            </w:r>
          </w:p>
        </w:tc>
        <w:tc>
          <w:tcPr>
            <w:tcW w:w="655"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B40D9" w:rsidRPr="00970F46" w:rsidRDefault="003B40D9"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2.00</w:t>
            </w:r>
          </w:p>
        </w:tc>
        <w:tc>
          <w:tcPr>
            <w:tcW w:w="651" w:type="pct"/>
            <w:vMerge w:val="restart"/>
            <w:tcBorders>
              <w:left w:val="single" w:sz="4" w:space="0" w:color="auto"/>
              <w:right w:val="single" w:sz="4" w:space="0" w:color="auto"/>
            </w:tcBorders>
            <w:shd w:val="clear" w:color="000000" w:fill="D9D9D9"/>
            <w:vAlign w:val="center"/>
          </w:tcPr>
          <w:p w:rsidR="003B40D9" w:rsidRPr="00970F46" w:rsidRDefault="003B40D9" w:rsidP="00970F46">
            <w:pPr>
              <w:spacing w:after="0" w:line="240" w:lineRule="auto"/>
              <w:rPr>
                <w:rFonts w:ascii="Arial" w:eastAsia="Times New Roman" w:hAnsi="Arial" w:cs="Arial"/>
                <w:b/>
                <w:bCs/>
                <w:sz w:val="17"/>
                <w:szCs w:val="17"/>
                <w:lang w:eastAsia="es-MX"/>
              </w:rPr>
            </w:pPr>
          </w:p>
        </w:tc>
      </w:tr>
      <w:tr w:rsidR="00596F8C" w:rsidRPr="00970F46" w:rsidTr="003B40D9">
        <w:trPr>
          <w:trHeight w:val="300"/>
        </w:trPr>
        <w:tc>
          <w:tcPr>
            <w:tcW w:w="36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B40D9" w:rsidRPr="00970F46" w:rsidRDefault="003B40D9" w:rsidP="00970F46">
            <w:pPr>
              <w:pStyle w:val="Sinespaciado"/>
              <w:rPr>
                <w:rFonts w:ascii="Arial" w:hAnsi="Arial" w:cs="Arial"/>
                <w:sz w:val="17"/>
                <w:szCs w:val="17"/>
              </w:rPr>
            </w:pPr>
            <w:r w:rsidRPr="00970F46">
              <w:rPr>
                <w:rFonts w:ascii="Arial" w:hAnsi="Arial" w:cs="Arial"/>
                <w:sz w:val="17"/>
                <w:szCs w:val="17"/>
              </w:rPr>
              <w:t>Cuenta con 2 o más centros  de procesamiento alternos</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B40D9" w:rsidRPr="00970F46" w:rsidRDefault="003B40D9" w:rsidP="00970F46">
            <w:pPr>
              <w:pStyle w:val="Sinespaciado"/>
              <w:jc w:val="center"/>
              <w:rPr>
                <w:rFonts w:ascii="Arial" w:hAnsi="Arial" w:cs="Arial"/>
                <w:sz w:val="17"/>
                <w:szCs w:val="17"/>
              </w:rPr>
            </w:pPr>
            <w:r w:rsidRPr="00970F46">
              <w:rPr>
                <w:rFonts w:ascii="Arial" w:hAnsi="Arial" w:cs="Arial"/>
                <w:sz w:val="17"/>
                <w:szCs w:val="17"/>
              </w:rPr>
              <w:t>2.00</w:t>
            </w:r>
          </w:p>
        </w:tc>
        <w:tc>
          <w:tcPr>
            <w:tcW w:w="651" w:type="pct"/>
            <w:vMerge/>
            <w:tcBorders>
              <w:left w:val="single" w:sz="4" w:space="0" w:color="auto"/>
              <w:right w:val="single" w:sz="4" w:space="0" w:color="auto"/>
            </w:tcBorders>
            <w:shd w:val="clear" w:color="000000" w:fill="D9D9D9"/>
            <w:vAlign w:val="center"/>
          </w:tcPr>
          <w:p w:rsidR="003B40D9" w:rsidRPr="00970F46" w:rsidRDefault="003B40D9" w:rsidP="00970F46">
            <w:pPr>
              <w:pStyle w:val="Sinespaciado"/>
              <w:rPr>
                <w:rFonts w:ascii="Arial" w:hAnsi="Arial" w:cs="Arial"/>
                <w:sz w:val="17"/>
                <w:szCs w:val="17"/>
              </w:rPr>
            </w:pPr>
          </w:p>
        </w:tc>
      </w:tr>
      <w:tr w:rsidR="00596F8C" w:rsidRPr="00970F46" w:rsidTr="003B40D9">
        <w:trPr>
          <w:trHeight w:val="300"/>
        </w:trPr>
        <w:tc>
          <w:tcPr>
            <w:tcW w:w="36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B40D9" w:rsidRPr="00970F46" w:rsidRDefault="003B40D9" w:rsidP="00970F46">
            <w:pPr>
              <w:pStyle w:val="Sinespaciado"/>
              <w:rPr>
                <w:rFonts w:ascii="Arial" w:hAnsi="Arial" w:cs="Arial"/>
                <w:sz w:val="17"/>
                <w:szCs w:val="17"/>
              </w:rPr>
            </w:pPr>
            <w:r w:rsidRPr="00970F46">
              <w:rPr>
                <w:rFonts w:ascii="Arial" w:hAnsi="Arial" w:cs="Arial"/>
                <w:sz w:val="17"/>
                <w:szCs w:val="17"/>
              </w:rPr>
              <w:t>1 centro de procesamiento alterno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B40D9" w:rsidRPr="00970F46" w:rsidRDefault="003B40D9" w:rsidP="00970F46">
            <w:pPr>
              <w:pStyle w:val="Sinespaciado"/>
              <w:jc w:val="center"/>
              <w:rPr>
                <w:rFonts w:ascii="Arial" w:hAnsi="Arial" w:cs="Arial"/>
                <w:sz w:val="17"/>
                <w:szCs w:val="17"/>
              </w:rPr>
            </w:pPr>
            <w:r w:rsidRPr="00970F46">
              <w:rPr>
                <w:rFonts w:ascii="Arial" w:hAnsi="Arial" w:cs="Arial"/>
                <w:sz w:val="17"/>
                <w:szCs w:val="17"/>
              </w:rPr>
              <w:t>1.00</w:t>
            </w:r>
          </w:p>
        </w:tc>
        <w:tc>
          <w:tcPr>
            <w:tcW w:w="651" w:type="pct"/>
            <w:vMerge/>
            <w:tcBorders>
              <w:left w:val="single" w:sz="4" w:space="0" w:color="auto"/>
              <w:right w:val="single" w:sz="4" w:space="0" w:color="auto"/>
            </w:tcBorders>
            <w:shd w:val="clear" w:color="000000" w:fill="D9D9D9"/>
            <w:vAlign w:val="center"/>
          </w:tcPr>
          <w:p w:rsidR="003B40D9" w:rsidRPr="00970F46" w:rsidRDefault="003B40D9" w:rsidP="00970F46">
            <w:pPr>
              <w:pStyle w:val="Sinespaciado"/>
              <w:rPr>
                <w:rFonts w:ascii="Arial" w:hAnsi="Arial" w:cs="Arial"/>
                <w:sz w:val="17"/>
                <w:szCs w:val="17"/>
              </w:rPr>
            </w:pPr>
          </w:p>
        </w:tc>
      </w:tr>
      <w:tr w:rsidR="00596F8C" w:rsidRPr="00970F46" w:rsidTr="00451C62">
        <w:trPr>
          <w:trHeight w:val="300"/>
        </w:trPr>
        <w:tc>
          <w:tcPr>
            <w:tcW w:w="36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B40D9" w:rsidRPr="00970F46" w:rsidRDefault="003B40D9" w:rsidP="00970F46">
            <w:pPr>
              <w:pStyle w:val="Sinespaciado"/>
              <w:rPr>
                <w:rFonts w:ascii="Arial" w:hAnsi="Arial" w:cs="Arial"/>
                <w:sz w:val="17"/>
                <w:szCs w:val="17"/>
              </w:rPr>
            </w:pPr>
            <w:r w:rsidRPr="00970F46">
              <w:rPr>
                <w:rFonts w:ascii="Arial" w:hAnsi="Arial" w:cs="Arial"/>
                <w:sz w:val="17"/>
                <w:szCs w:val="17"/>
              </w:rPr>
              <w:t xml:space="preserve">Ningún centro </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B40D9" w:rsidRPr="00970F46" w:rsidRDefault="003B40D9" w:rsidP="00970F46">
            <w:pPr>
              <w:pStyle w:val="Sinespaciado"/>
              <w:jc w:val="center"/>
              <w:rPr>
                <w:rFonts w:ascii="Arial" w:hAnsi="Arial" w:cs="Arial"/>
                <w:sz w:val="17"/>
                <w:szCs w:val="17"/>
              </w:rPr>
            </w:pPr>
            <w:r w:rsidRPr="00970F46">
              <w:rPr>
                <w:rFonts w:ascii="Arial" w:hAnsi="Arial" w:cs="Arial"/>
                <w:sz w:val="17"/>
                <w:szCs w:val="17"/>
              </w:rPr>
              <w:t>0.00</w:t>
            </w:r>
          </w:p>
        </w:tc>
        <w:tc>
          <w:tcPr>
            <w:tcW w:w="651" w:type="pct"/>
            <w:vMerge/>
            <w:tcBorders>
              <w:left w:val="single" w:sz="4" w:space="0" w:color="auto"/>
              <w:right w:val="single" w:sz="4" w:space="0" w:color="auto"/>
            </w:tcBorders>
            <w:shd w:val="clear" w:color="000000" w:fill="D9D9D9"/>
            <w:vAlign w:val="center"/>
          </w:tcPr>
          <w:p w:rsidR="003B40D9" w:rsidRPr="00970F46" w:rsidRDefault="003B40D9" w:rsidP="00970F46">
            <w:pPr>
              <w:pStyle w:val="Sinespaciado"/>
              <w:rPr>
                <w:rFonts w:ascii="Arial" w:hAnsi="Arial" w:cs="Arial"/>
                <w:sz w:val="17"/>
                <w:szCs w:val="17"/>
              </w:rPr>
            </w:pPr>
          </w:p>
        </w:tc>
      </w:tr>
      <w:tr w:rsidR="00596F8C" w:rsidRPr="00970F46" w:rsidTr="00451C62">
        <w:trPr>
          <w:trHeight w:val="300"/>
        </w:trPr>
        <w:tc>
          <w:tcPr>
            <w:tcW w:w="369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B40D9" w:rsidRPr="00970F46" w:rsidRDefault="003B40D9" w:rsidP="00970F46">
            <w:pPr>
              <w:pStyle w:val="Sinespaciado"/>
              <w:jc w:val="both"/>
              <w:rPr>
                <w:rFonts w:ascii="Arial" w:hAnsi="Arial" w:cs="Arial"/>
                <w:b/>
                <w:sz w:val="17"/>
                <w:szCs w:val="17"/>
              </w:rPr>
            </w:pPr>
            <w:r w:rsidRPr="00970F46">
              <w:rPr>
                <w:rFonts w:ascii="Arial" w:hAnsi="Arial" w:cs="Arial"/>
                <w:b/>
                <w:sz w:val="17"/>
                <w:szCs w:val="17"/>
              </w:rPr>
              <w:t>1.9 Calendario de mantenimiento preventivo, que incluya limpieza y en su caso reemplazo de partes y calibración, apegados a las especificaciones del manual del fabricante</w:t>
            </w:r>
          </w:p>
        </w:tc>
        <w:tc>
          <w:tcPr>
            <w:tcW w:w="655"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B40D9" w:rsidRPr="00970F46" w:rsidRDefault="00C0401B" w:rsidP="00970F46">
            <w:pPr>
              <w:pStyle w:val="Sinespaciado"/>
              <w:jc w:val="center"/>
              <w:rPr>
                <w:rFonts w:ascii="Arial" w:hAnsi="Arial" w:cs="Arial"/>
                <w:b/>
                <w:sz w:val="17"/>
                <w:szCs w:val="17"/>
              </w:rPr>
            </w:pPr>
            <w:r w:rsidRPr="00970F46">
              <w:rPr>
                <w:rFonts w:ascii="Arial" w:hAnsi="Arial" w:cs="Arial"/>
                <w:b/>
                <w:sz w:val="17"/>
                <w:szCs w:val="17"/>
              </w:rPr>
              <w:t>1.00</w:t>
            </w:r>
          </w:p>
        </w:tc>
        <w:tc>
          <w:tcPr>
            <w:tcW w:w="651" w:type="pct"/>
            <w:vMerge/>
            <w:tcBorders>
              <w:left w:val="single" w:sz="4" w:space="0" w:color="auto"/>
              <w:right w:val="single" w:sz="4" w:space="0" w:color="auto"/>
            </w:tcBorders>
            <w:shd w:val="clear" w:color="auto" w:fill="FFFFFF" w:themeFill="background1"/>
            <w:vAlign w:val="center"/>
          </w:tcPr>
          <w:p w:rsidR="003B40D9" w:rsidRPr="00970F46" w:rsidRDefault="003B40D9" w:rsidP="00970F46">
            <w:pPr>
              <w:pStyle w:val="Sinespaciado"/>
              <w:rPr>
                <w:rFonts w:ascii="Arial" w:hAnsi="Arial" w:cs="Arial"/>
                <w:sz w:val="17"/>
                <w:szCs w:val="17"/>
              </w:rPr>
            </w:pPr>
          </w:p>
        </w:tc>
      </w:tr>
      <w:tr w:rsidR="00596F8C" w:rsidRPr="00970F46" w:rsidTr="00451C62">
        <w:trPr>
          <w:trHeight w:val="300"/>
        </w:trPr>
        <w:tc>
          <w:tcPr>
            <w:tcW w:w="36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B40D9" w:rsidRPr="00970F46" w:rsidRDefault="003B40D9" w:rsidP="00970F46">
            <w:pPr>
              <w:pStyle w:val="Sinespaciado"/>
              <w:rPr>
                <w:rFonts w:ascii="Arial" w:hAnsi="Arial" w:cs="Arial"/>
                <w:sz w:val="17"/>
                <w:szCs w:val="17"/>
              </w:rPr>
            </w:pPr>
            <w:r w:rsidRPr="00970F46">
              <w:rPr>
                <w:rFonts w:ascii="Arial" w:hAnsi="Arial" w:cs="Arial"/>
                <w:sz w:val="17"/>
                <w:szCs w:val="17"/>
              </w:rPr>
              <w:t>Si presenta el calendario de mantenimiento requerido en el anexo técnico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B40D9" w:rsidRPr="00970F46" w:rsidRDefault="00C0401B" w:rsidP="00970F46">
            <w:pPr>
              <w:pStyle w:val="Sinespaciado"/>
              <w:jc w:val="center"/>
              <w:rPr>
                <w:rFonts w:ascii="Arial" w:hAnsi="Arial" w:cs="Arial"/>
                <w:sz w:val="17"/>
                <w:szCs w:val="17"/>
              </w:rPr>
            </w:pPr>
            <w:r w:rsidRPr="00970F46">
              <w:rPr>
                <w:rFonts w:ascii="Arial" w:hAnsi="Arial" w:cs="Arial"/>
                <w:sz w:val="17"/>
                <w:szCs w:val="17"/>
              </w:rPr>
              <w:t>1.00</w:t>
            </w:r>
          </w:p>
        </w:tc>
        <w:tc>
          <w:tcPr>
            <w:tcW w:w="651" w:type="pct"/>
            <w:vMerge/>
            <w:tcBorders>
              <w:left w:val="single" w:sz="4" w:space="0" w:color="auto"/>
              <w:right w:val="single" w:sz="4" w:space="0" w:color="auto"/>
            </w:tcBorders>
            <w:shd w:val="clear" w:color="auto" w:fill="FFFFFF" w:themeFill="background1"/>
          </w:tcPr>
          <w:p w:rsidR="003B40D9" w:rsidRPr="00970F46" w:rsidRDefault="003B40D9" w:rsidP="00970F46">
            <w:pPr>
              <w:pStyle w:val="Sinespaciado"/>
              <w:rPr>
                <w:rFonts w:ascii="Arial" w:hAnsi="Arial" w:cs="Arial"/>
                <w:sz w:val="17"/>
                <w:szCs w:val="17"/>
              </w:rPr>
            </w:pPr>
          </w:p>
        </w:tc>
      </w:tr>
      <w:tr w:rsidR="00596F8C" w:rsidRPr="00970F46" w:rsidTr="00451C62">
        <w:trPr>
          <w:trHeight w:val="300"/>
        </w:trPr>
        <w:tc>
          <w:tcPr>
            <w:tcW w:w="36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B40D9" w:rsidRPr="00970F46" w:rsidRDefault="003B40D9" w:rsidP="00970F46">
            <w:pPr>
              <w:pStyle w:val="Sinespaciado"/>
              <w:rPr>
                <w:rFonts w:ascii="Arial" w:hAnsi="Arial" w:cs="Arial"/>
                <w:sz w:val="17"/>
                <w:szCs w:val="17"/>
              </w:rPr>
            </w:pPr>
            <w:r w:rsidRPr="00970F46">
              <w:rPr>
                <w:rFonts w:ascii="Arial" w:hAnsi="Arial" w:cs="Arial"/>
                <w:sz w:val="17"/>
                <w:szCs w:val="17"/>
              </w:rPr>
              <w:t>No presenta el calendario de mantenimiento requerido en el anexo técnico</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B40D9" w:rsidRPr="00970F46" w:rsidRDefault="00C0401B" w:rsidP="00970F46">
            <w:pPr>
              <w:pStyle w:val="Sinespaciado"/>
              <w:jc w:val="center"/>
              <w:rPr>
                <w:rFonts w:ascii="Arial" w:hAnsi="Arial" w:cs="Arial"/>
                <w:sz w:val="17"/>
                <w:szCs w:val="17"/>
              </w:rPr>
            </w:pPr>
            <w:r w:rsidRPr="00970F46">
              <w:rPr>
                <w:rFonts w:ascii="Arial" w:hAnsi="Arial" w:cs="Arial"/>
                <w:sz w:val="17"/>
                <w:szCs w:val="17"/>
              </w:rPr>
              <w:t>0.00</w:t>
            </w:r>
          </w:p>
        </w:tc>
        <w:tc>
          <w:tcPr>
            <w:tcW w:w="651" w:type="pct"/>
            <w:vMerge/>
            <w:tcBorders>
              <w:left w:val="single" w:sz="4" w:space="0" w:color="auto"/>
              <w:right w:val="single" w:sz="4" w:space="0" w:color="auto"/>
            </w:tcBorders>
            <w:shd w:val="clear" w:color="auto" w:fill="FFFFFF" w:themeFill="background1"/>
          </w:tcPr>
          <w:p w:rsidR="003B40D9" w:rsidRPr="00970F46" w:rsidRDefault="003B40D9" w:rsidP="00970F46">
            <w:pPr>
              <w:pStyle w:val="Sinespaciado"/>
              <w:rPr>
                <w:rFonts w:ascii="Arial" w:hAnsi="Arial" w:cs="Arial"/>
                <w:sz w:val="17"/>
                <w:szCs w:val="17"/>
              </w:rPr>
            </w:pPr>
          </w:p>
        </w:tc>
      </w:tr>
      <w:tr w:rsidR="00596F8C" w:rsidRPr="00970F46" w:rsidTr="00451C62">
        <w:trPr>
          <w:trHeight w:val="300"/>
        </w:trPr>
        <w:tc>
          <w:tcPr>
            <w:tcW w:w="369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B40D9" w:rsidRPr="00970F46" w:rsidRDefault="003B40D9" w:rsidP="00970F46">
            <w:pPr>
              <w:pStyle w:val="Sinespaciado"/>
              <w:rPr>
                <w:rFonts w:ascii="Arial" w:hAnsi="Arial" w:cs="Arial"/>
                <w:b/>
                <w:sz w:val="17"/>
                <w:szCs w:val="17"/>
              </w:rPr>
            </w:pPr>
            <w:r w:rsidRPr="00970F46">
              <w:rPr>
                <w:rFonts w:ascii="Arial" w:hAnsi="Arial" w:cs="Arial"/>
                <w:b/>
                <w:sz w:val="17"/>
                <w:szCs w:val="17"/>
              </w:rPr>
              <w:t>1.10 Sistema de gestión de calidad, certificado y acreditación</w:t>
            </w:r>
          </w:p>
        </w:tc>
        <w:tc>
          <w:tcPr>
            <w:tcW w:w="655"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B40D9" w:rsidRPr="00970F46" w:rsidRDefault="00C0401B" w:rsidP="00970F46">
            <w:pPr>
              <w:pStyle w:val="Sinespaciad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2.00</w:t>
            </w:r>
          </w:p>
        </w:tc>
        <w:tc>
          <w:tcPr>
            <w:tcW w:w="651" w:type="pct"/>
            <w:vMerge/>
            <w:tcBorders>
              <w:left w:val="single" w:sz="4" w:space="0" w:color="auto"/>
              <w:right w:val="single" w:sz="4" w:space="0" w:color="auto"/>
            </w:tcBorders>
            <w:shd w:val="clear" w:color="auto" w:fill="FFFFFF" w:themeFill="background1"/>
            <w:vAlign w:val="center"/>
          </w:tcPr>
          <w:p w:rsidR="003B40D9" w:rsidRPr="00970F46" w:rsidRDefault="003B40D9" w:rsidP="00970F46">
            <w:pPr>
              <w:pStyle w:val="Sinespaciado"/>
              <w:rPr>
                <w:rFonts w:ascii="Arial" w:eastAsia="Times New Roman" w:hAnsi="Arial" w:cs="Arial"/>
                <w:bCs/>
                <w:sz w:val="17"/>
                <w:szCs w:val="17"/>
                <w:lang w:eastAsia="es-MX"/>
              </w:rPr>
            </w:pPr>
          </w:p>
        </w:tc>
      </w:tr>
      <w:tr w:rsidR="00596F8C" w:rsidRPr="00970F46" w:rsidTr="00451C62">
        <w:trPr>
          <w:trHeight w:val="300"/>
        </w:trPr>
        <w:tc>
          <w:tcPr>
            <w:tcW w:w="36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B40D9" w:rsidRPr="00970F46" w:rsidRDefault="003B40D9" w:rsidP="00970F46">
            <w:pPr>
              <w:pStyle w:val="Sinespaciado"/>
              <w:rPr>
                <w:rFonts w:ascii="Arial" w:hAnsi="Arial" w:cs="Arial"/>
                <w:sz w:val="17"/>
                <w:szCs w:val="17"/>
              </w:rPr>
            </w:pPr>
            <w:r w:rsidRPr="00970F46">
              <w:rPr>
                <w:rFonts w:ascii="Arial" w:hAnsi="Arial" w:cs="Arial"/>
                <w:sz w:val="17"/>
                <w:szCs w:val="17"/>
              </w:rPr>
              <w:t xml:space="preserve">Presenta documentación que </w:t>
            </w:r>
            <w:r w:rsidR="005E390B" w:rsidRPr="00970F46">
              <w:rPr>
                <w:rFonts w:ascii="Arial" w:hAnsi="Arial" w:cs="Arial"/>
                <w:sz w:val="17"/>
                <w:szCs w:val="17"/>
              </w:rPr>
              <w:t>avala</w:t>
            </w:r>
            <w:r w:rsidRPr="00970F46">
              <w:rPr>
                <w:rFonts w:ascii="Arial" w:hAnsi="Arial" w:cs="Arial"/>
                <w:sz w:val="17"/>
                <w:szCs w:val="17"/>
              </w:rPr>
              <w:t xml:space="preserve"> q</w:t>
            </w:r>
            <w:r w:rsidR="001979DE" w:rsidRPr="00970F46">
              <w:rPr>
                <w:rFonts w:ascii="Arial" w:hAnsi="Arial" w:cs="Arial"/>
                <w:sz w:val="17"/>
                <w:szCs w:val="17"/>
              </w:rPr>
              <w:t>ue cuenta con el certificado y</w:t>
            </w:r>
            <w:r w:rsidRPr="00970F46">
              <w:rPr>
                <w:rFonts w:ascii="Arial" w:hAnsi="Arial" w:cs="Arial"/>
                <w:sz w:val="17"/>
                <w:szCs w:val="17"/>
              </w:rPr>
              <w:t xml:space="preserve"> acreditación</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B40D9" w:rsidRPr="00970F46" w:rsidRDefault="00C0401B" w:rsidP="00970F46">
            <w:pPr>
              <w:pStyle w:val="Sinespaciado"/>
              <w:jc w:val="center"/>
              <w:rPr>
                <w:rFonts w:ascii="Arial" w:eastAsia="Times New Roman" w:hAnsi="Arial" w:cs="Arial"/>
                <w:bCs/>
                <w:sz w:val="17"/>
                <w:szCs w:val="17"/>
                <w:lang w:eastAsia="es-MX"/>
              </w:rPr>
            </w:pPr>
            <w:r w:rsidRPr="00970F46">
              <w:rPr>
                <w:rFonts w:ascii="Arial" w:eastAsia="Times New Roman" w:hAnsi="Arial" w:cs="Arial"/>
                <w:bCs/>
                <w:sz w:val="17"/>
                <w:szCs w:val="17"/>
                <w:lang w:eastAsia="es-MX"/>
              </w:rPr>
              <w:t>1.00</w:t>
            </w:r>
          </w:p>
        </w:tc>
        <w:tc>
          <w:tcPr>
            <w:tcW w:w="651" w:type="pct"/>
            <w:vMerge/>
            <w:tcBorders>
              <w:left w:val="single" w:sz="4" w:space="0" w:color="auto"/>
              <w:right w:val="single" w:sz="4" w:space="0" w:color="auto"/>
            </w:tcBorders>
            <w:shd w:val="clear" w:color="auto" w:fill="FFFFFF" w:themeFill="background1"/>
            <w:vAlign w:val="center"/>
          </w:tcPr>
          <w:p w:rsidR="003B40D9" w:rsidRPr="00970F46" w:rsidRDefault="003B40D9" w:rsidP="00970F46">
            <w:pPr>
              <w:pStyle w:val="Sinespaciado"/>
              <w:rPr>
                <w:rFonts w:ascii="Arial" w:eastAsia="Times New Roman" w:hAnsi="Arial" w:cs="Arial"/>
                <w:bCs/>
                <w:sz w:val="17"/>
                <w:szCs w:val="17"/>
                <w:lang w:eastAsia="es-MX"/>
              </w:rPr>
            </w:pPr>
          </w:p>
        </w:tc>
      </w:tr>
      <w:tr w:rsidR="00596F8C" w:rsidRPr="00970F46" w:rsidTr="00451C62">
        <w:trPr>
          <w:trHeight w:val="300"/>
        </w:trPr>
        <w:tc>
          <w:tcPr>
            <w:tcW w:w="36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B40D9" w:rsidRPr="00970F46" w:rsidRDefault="003B40D9" w:rsidP="00970F46">
            <w:pPr>
              <w:pStyle w:val="Sinespaciado"/>
              <w:rPr>
                <w:rFonts w:ascii="Arial" w:hAnsi="Arial" w:cs="Arial"/>
                <w:sz w:val="17"/>
                <w:szCs w:val="17"/>
              </w:rPr>
            </w:pPr>
            <w:r w:rsidRPr="00970F46">
              <w:rPr>
                <w:rFonts w:ascii="Arial" w:hAnsi="Arial" w:cs="Arial"/>
                <w:sz w:val="17"/>
                <w:szCs w:val="17"/>
              </w:rPr>
              <w:t>No presenta documentación que acredita q</w:t>
            </w:r>
            <w:r w:rsidR="001979DE" w:rsidRPr="00970F46">
              <w:rPr>
                <w:rFonts w:ascii="Arial" w:hAnsi="Arial" w:cs="Arial"/>
                <w:sz w:val="17"/>
                <w:szCs w:val="17"/>
              </w:rPr>
              <w:t>ue cuenta con el certificado y</w:t>
            </w:r>
            <w:r w:rsidRPr="00970F46">
              <w:rPr>
                <w:rFonts w:ascii="Arial" w:hAnsi="Arial" w:cs="Arial"/>
                <w:sz w:val="17"/>
                <w:szCs w:val="17"/>
              </w:rPr>
              <w:t xml:space="preserve"> acreditación</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B40D9" w:rsidRPr="00970F46" w:rsidRDefault="00C0401B" w:rsidP="00970F46">
            <w:pPr>
              <w:pStyle w:val="Sinespaciado"/>
              <w:jc w:val="center"/>
              <w:rPr>
                <w:rFonts w:ascii="Arial" w:eastAsia="Times New Roman" w:hAnsi="Arial" w:cs="Arial"/>
                <w:bCs/>
                <w:sz w:val="17"/>
                <w:szCs w:val="17"/>
                <w:lang w:eastAsia="es-MX"/>
              </w:rPr>
            </w:pPr>
            <w:r w:rsidRPr="00970F46">
              <w:rPr>
                <w:rFonts w:ascii="Arial" w:eastAsia="Times New Roman" w:hAnsi="Arial" w:cs="Arial"/>
                <w:bCs/>
                <w:sz w:val="17"/>
                <w:szCs w:val="17"/>
                <w:lang w:eastAsia="es-MX"/>
              </w:rPr>
              <w:t>0.00</w:t>
            </w:r>
          </w:p>
        </w:tc>
        <w:tc>
          <w:tcPr>
            <w:tcW w:w="651" w:type="pct"/>
            <w:vMerge/>
            <w:tcBorders>
              <w:left w:val="single" w:sz="4" w:space="0" w:color="auto"/>
              <w:bottom w:val="single" w:sz="4" w:space="0" w:color="auto"/>
              <w:right w:val="single" w:sz="4" w:space="0" w:color="auto"/>
            </w:tcBorders>
            <w:shd w:val="clear" w:color="auto" w:fill="FFFFFF" w:themeFill="background1"/>
            <w:vAlign w:val="center"/>
          </w:tcPr>
          <w:p w:rsidR="003B40D9" w:rsidRPr="00970F46" w:rsidRDefault="003B40D9" w:rsidP="00970F46">
            <w:pPr>
              <w:pStyle w:val="Sinespaciado"/>
              <w:rPr>
                <w:rFonts w:ascii="Arial" w:eastAsia="Times New Roman" w:hAnsi="Arial" w:cs="Arial"/>
                <w:bCs/>
                <w:sz w:val="17"/>
                <w:szCs w:val="17"/>
                <w:lang w:eastAsia="es-MX"/>
              </w:rPr>
            </w:pPr>
          </w:p>
        </w:tc>
      </w:tr>
      <w:tr w:rsidR="00596F8C" w:rsidRPr="00970F46" w:rsidTr="003B40D9">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3B40D9" w:rsidRPr="00970F46" w:rsidRDefault="003B40D9" w:rsidP="00970F46">
            <w:pPr>
              <w:spacing w:after="0" w:line="240" w:lineRule="auto"/>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RUBRO                    II. EXPERIENCIA Y ESPECIALIDAD DEL LICITANTE</w:t>
            </w:r>
          </w:p>
        </w:tc>
      </w:tr>
      <w:tr w:rsidR="00596F8C" w:rsidRPr="00970F46" w:rsidTr="003B40D9">
        <w:trPr>
          <w:trHeight w:val="450"/>
        </w:trPr>
        <w:tc>
          <w:tcPr>
            <w:tcW w:w="3694" w:type="pct"/>
            <w:tcBorders>
              <w:top w:val="nil"/>
              <w:left w:val="single" w:sz="4" w:space="0" w:color="auto"/>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II.1 Experiencia. Mayor tiempo prestando servicios similares en el mercado (vigencia de los contratos)</w:t>
            </w:r>
          </w:p>
        </w:tc>
        <w:tc>
          <w:tcPr>
            <w:tcW w:w="655" w:type="pct"/>
            <w:gridSpan w:val="2"/>
            <w:tcBorders>
              <w:top w:val="nil"/>
              <w:left w:val="nil"/>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7.00</w:t>
            </w:r>
          </w:p>
        </w:tc>
        <w:tc>
          <w:tcPr>
            <w:tcW w:w="651" w:type="pct"/>
            <w:vMerge w:val="restart"/>
            <w:tcBorders>
              <w:top w:val="single" w:sz="4" w:space="0" w:color="auto"/>
              <w:left w:val="single" w:sz="4" w:space="0" w:color="auto"/>
              <w:right w:val="single" w:sz="4" w:space="0" w:color="auto"/>
            </w:tcBorders>
            <w:shd w:val="clear" w:color="000000" w:fill="D9D9D9"/>
            <w:vAlign w:val="center"/>
            <w:hideMark/>
          </w:tcPr>
          <w:p w:rsidR="003B40D9" w:rsidRPr="00970F46" w:rsidRDefault="003B40D9" w:rsidP="00970F46">
            <w:pPr>
              <w:spacing w:after="0" w:line="240" w:lineRule="auto"/>
              <w:jc w:val="center"/>
              <w:rPr>
                <w:rFonts w:ascii="Arial" w:eastAsia="Times New Roman" w:hAnsi="Arial" w:cs="Arial"/>
                <w:b/>
                <w:bCs/>
                <w:sz w:val="20"/>
                <w:szCs w:val="20"/>
                <w:lang w:eastAsia="es-MX"/>
              </w:rPr>
            </w:pPr>
            <w:r w:rsidRPr="00970F46">
              <w:rPr>
                <w:rFonts w:ascii="Arial" w:eastAsia="Times New Roman" w:hAnsi="Arial" w:cs="Arial"/>
                <w:b/>
                <w:bCs/>
                <w:sz w:val="20"/>
                <w:szCs w:val="20"/>
                <w:lang w:eastAsia="es-MX"/>
              </w:rPr>
              <w:t>14</w:t>
            </w: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Experiencia de 5 años o más</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7.00</w:t>
            </w:r>
          </w:p>
        </w:tc>
        <w:tc>
          <w:tcPr>
            <w:tcW w:w="651" w:type="pct"/>
            <w:vMerge/>
            <w:tcBorders>
              <w:left w:val="single" w:sz="4" w:space="0" w:color="auto"/>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Experiencia de 2 a 4 años 11 meses</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3.50</w:t>
            </w:r>
          </w:p>
        </w:tc>
        <w:tc>
          <w:tcPr>
            <w:tcW w:w="651" w:type="pct"/>
            <w:vMerge/>
            <w:tcBorders>
              <w:left w:val="single" w:sz="4" w:space="0" w:color="auto"/>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Experiencia 1 año a 1 año 11 meses</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1.00</w:t>
            </w:r>
          </w:p>
        </w:tc>
        <w:tc>
          <w:tcPr>
            <w:tcW w:w="651" w:type="pct"/>
            <w:vMerge/>
            <w:tcBorders>
              <w:left w:val="single" w:sz="4" w:space="0" w:color="auto"/>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Experiencia menos de 1 año</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0</w:t>
            </w:r>
          </w:p>
        </w:tc>
        <w:tc>
          <w:tcPr>
            <w:tcW w:w="651" w:type="pct"/>
            <w:vMerge/>
            <w:tcBorders>
              <w:left w:val="single" w:sz="4" w:space="0" w:color="auto"/>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675"/>
        </w:trPr>
        <w:tc>
          <w:tcPr>
            <w:tcW w:w="3694" w:type="pct"/>
            <w:tcBorders>
              <w:top w:val="nil"/>
              <w:left w:val="single" w:sz="4" w:space="0" w:color="auto"/>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jc w:val="both"/>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 xml:space="preserve">II.2Especialidad. Mayor número de contratos y/o </w:t>
            </w:r>
            <w:r w:rsidR="001809D4" w:rsidRPr="00970F46">
              <w:rPr>
                <w:rFonts w:ascii="Arial" w:eastAsia="Times New Roman" w:hAnsi="Arial" w:cs="Arial"/>
                <w:b/>
                <w:bCs/>
                <w:sz w:val="17"/>
                <w:szCs w:val="17"/>
                <w:lang w:eastAsia="es-MX"/>
              </w:rPr>
              <w:t>contrato</w:t>
            </w:r>
            <w:r w:rsidRPr="00970F46">
              <w:rPr>
                <w:rFonts w:ascii="Arial" w:eastAsia="Times New Roman" w:hAnsi="Arial" w:cs="Arial"/>
                <w:b/>
                <w:bCs/>
                <w:sz w:val="17"/>
                <w:szCs w:val="17"/>
                <w:lang w:eastAsia="es-MX"/>
              </w:rPr>
              <w:t>s con los cuales el licitante pueda acreditar que ha prestado servicios similares y en condiciones similares a las establecidas en la presente convocatoria</w:t>
            </w:r>
          </w:p>
        </w:tc>
        <w:tc>
          <w:tcPr>
            <w:tcW w:w="655" w:type="pct"/>
            <w:gridSpan w:val="2"/>
            <w:tcBorders>
              <w:top w:val="nil"/>
              <w:left w:val="nil"/>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7.00</w:t>
            </w:r>
          </w:p>
        </w:tc>
        <w:tc>
          <w:tcPr>
            <w:tcW w:w="651" w:type="pct"/>
            <w:vMerge/>
            <w:tcBorders>
              <w:left w:val="single" w:sz="4" w:space="0" w:color="auto"/>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 xml:space="preserve"> De 5 </w:t>
            </w:r>
            <w:r w:rsidR="001809D4" w:rsidRPr="00970F46">
              <w:rPr>
                <w:rFonts w:ascii="Arial" w:eastAsia="Times New Roman" w:hAnsi="Arial" w:cs="Arial"/>
                <w:sz w:val="17"/>
                <w:szCs w:val="17"/>
                <w:lang w:eastAsia="es-MX"/>
              </w:rPr>
              <w:t>contrato</w:t>
            </w:r>
            <w:r w:rsidRPr="00970F46">
              <w:rPr>
                <w:rFonts w:ascii="Arial" w:eastAsia="Times New Roman" w:hAnsi="Arial" w:cs="Arial"/>
                <w:sz w:val="17"/>
                <w:szCs w:val="17"/>
                <w:lang w:eastAsia="es-MX"/>
              </w:rPr>
              <w:t>s y/o contratos o más</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7.00</w:t>
            </w:r>
          </w:p>
        </w:tc>
        <w:tc>
          <w:tcPr>
            <w:tcW w:w="651" w:type="pct"/>
            <w:vMerge/>
            <w:tcBorders>
              <w:left w:val="single" w:sz="4" w:space="0" w:color="auto"/>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 xml:space="preserve"> De 2 a 4 </w:t>
            </w:r>
            <w:r w:rsidR="001809D4" w:rsidRPr="00970F46">
              <w:rPr>
                <w:rFonts w:ascii="Arial" w:eastAsia="Times New Roman" w:hAnsi="Arial" w:cs="Arial"/>
                <w:sz w:val="17"/>
                <w:szCs w:val="17"/>
                <w:lang w:eastAsia="es-MX"/>
              </w:rPr>
              <w:t>contrato</w:t>
            </w:r>
            <w:r w:rsidRPr="00970F46">
              <w:rPr>
                <w:rFonts w:ascii="Arial" w:eastAsia="Times New Roman" w:hAnsi="Arial" w:cs="Arial"/>
                <w:sz w:val="17"/>
                <w:szCs w:val="17"/>
                <w:lang w:eastAsia="es-MX"/>
              </w:rPr>
              <w:t>s y/o contratos</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3.50</w:t>
            </w:r>
          </w:p>
        </w:tc>
        <w:tc>
          <w:tcPr>
            <w:tcW w:w="651" w:type="pct"/>
            <w:vMerge/>
            <w:tcBorders>
              <w:left w:val="single" w:sz="4" w:space="0" w:color="auto"/>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 xml:space="preserve">1 </w:t>
            </w:r>
            <w:r w:rsidR="001809D4" w:rsidRPr="00970F46">
              <w:rPr>
                <w:rFonts w:ascii="Arial" w:eastAsia="Times New Roman" w:hAnsi="Arial" w:cs="Arial"/>
                <w:sz w:val="17"/>
                <w:szCs w:val="17"/>
                <w:lang w:eastAsia="es-MX"/>
              </w:rPr>
              <w:t>contrato</w:t>
            </w:r>
            <w:r w:rsidRPr="00970F46">
              <w:rPr>
                <w:rFonts w:ascii="Arial" w:eastAsia="Times New Roman" w:hAnsi="Arial" w:cs="Arial"/>
                <w:sz w:val="17"/>
                <w:szCs w:val="17"/>
                <w:lang w:eastAsia="es-MX"/>
              </w:rPr>
              <w:t xml:space="preserve"> y/o contrato</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1.00</w:t>
            </w:r>
          </w:p>
        </w:tc>
        <w:tc>
          <w:tcPr>
            <w:tcW w:w="651" w:type="pct"/>
            <w:vMerge/>
            <w:tcBorders>
              <w:left w:val="single" w:sz="4" w:space="0" w:color="auto"/>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 xml:space="preserve">0 </w:t>
            </w:r>
            <w:r w:rsidR="001809D4" w:rsidRPr="00970F46">
              <w:rPr>
                <w:rFonts w:ascii="Arial" w:eastAsia="Times New Roman" w:hAnsi="Arial" w:cs="Arial"/>
                <w:sz w:val="17"/>
                <w:szCs w:val="17"/>
                <w:lang w:eastAsia="es-MX"/>
              </w:rPr>
              <w:t>contrato</w:t>
            </w:r>
            <w:r w:rsidRPr="00970F46">
              <w:rPr>
                <w:rFonts w:ascii="Arial" w:eastAsia="Times New Roman" w:hAnsi="Arial" w:cs="Arial"/>
                <w:sz w:val="17"/>
                <w:szCs w:val="17"/>
                <w:lang w:eastAsia="es-MX"/>
              </w:rPr>
              <w:t>s y/o contratos</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0</w:t>
            </w:r>
          </w:p>
        </w:tc>
        <w:tc>
          <w:tcPr>
            <w:tcW w:w="651" w:type="pct"/>
            <w:vMerge/>
            <w:tcBorders>
              <w:left w:val="single" w:sz="4" w:space="0" w:color="auto"/>
              <w:bottom w:val="nil"/>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3B40D9" w:rsidRPr="00970F46" w:rsidRDefault="003B40D9" w:rsidP="00970F46">
            <w:pPr>
              <w:spacing w:after="0" w:line="240" w:lineRule="auto"/>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RUBRO                  III. PROPUESTA DE TRABAJO</w:t>
            </w: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 xml:space="preserve">III.1 Propuesta de trabajo </w:t>
            </w:r>
            <w:r w:rsidRPr="00970F46">
              <w:rPr>
                <w:rFonts w:ascii="Arial" w:eastAsia="Times New Roman" w:hAnsi="Arial" w:cs="Arial"/>
                <w:sz w:val="17"/>
                <w:szCs w:val="17"/>
                <w:lang w:eastAsia="es-MX"/>
              </w:rPr>
              <w:t> </w:t>
            </w:r>
          </w:p>
        </w:tc>
        <w:tc>
          <w:tcPr>
            <w:tcW w:w="655" w:type="pct"/>
            <w:gridSpan w:val="2"/>
            <w:tcBorders>
              <w:top w:val="nil"/>
              <w:left w:val="nil"/>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6.00</w:t>
            </w:r>
          </w:p>
        </w:tc>
        <w:tc>
          <w:tcPr>
            <w:tcW w:w="651" w:type="pct"/>
            <w:vMerge w:val="restart"/>
            <w:tcBorders>
              <w:top w:val="nil"/>
              <w:left w:val="single" w:sz="4" w:space="0" w:color="auto"/>
              <w:bottom w:val="single" w:sz="4" w:space="0" w:color="000000"/>
              <w:right w:val="single" w:sz="4" w:space="0" w:color="auto"/>
            </w:tcBorders>
            <w:shd w:val="clear" w:color="000000" w:fill="D9D9D9"/>
            <w:vAlign w:val="center"/>
            <w:hideMark/>
          </w:tcPr>
          <w:p w:rsidR="003B40D9" w:rsidRPr="00970F46" w:rsidRDefault="003B40D9" w:rsidP="00970F46">
            <w:pPr>
              <w:spacing w:after="0" w:line="240" w:lineRule="auto"/>
              <w:jc w:val="center"/>
              <w:rPr>
                <w:rFonts w:ascii="Arial" w:eastAsia="Times New Roman" w:hAnsi="Arial" w:cs="Arial"/>
                <w:b/>
                <w:bCs/>
                <w:sz w:val="20"/>
                <w:szCs w:val="20"/>
                <w:lang w:eastAsia="es-MX"/>
              </w:rPr>
            </w:pPr>
            <w:r w:rsidRPr="00970F46">
              <w:rPr>
                <w:rFonts w:ascii="Arial" w:eastAsia="Times New Roman" w:hAnsi="Arial" w:cs="Arial"/>
                <w:b/>
                <w:bCs/>
                <w:sz w:val="20"/>
                <w:szCs w:val="20"/>
                <w:lang w:eastAsia="es-MX"/>
              </w:rPr>
              <w:t>12</w:t>
            </w:r>
          </w:p>
        </w:tc>
      </w:tr>
      <w:tr w:rsidR="00596F8C" w:rsidRPr="00970F46" w:rsidTr="003B40D9">
        <w:trPr>
          <w:trHeight w:val="45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rPr>
                <w:rFonts w:ascii="Arial" w:eastAsia="Times New Roman" w:hAnsi="Arial" w:cs="Arial"/>
                <w:sz w:val="17"/>
                <w:szCs w:val="17"/>
                <w:lang w:eastAsia="es-MX"/>
              </w:rPr>
            </w:pPr>
            <w:r w:rsidRPr="00970F46">
              <w:rPr>
                <w:rFonts w:ascii="Arial" w:eastAsia="Times New Roman" w:hAnsi="Arial" w:cs="Arial"/>
                <w:sz w:val="17"/>
                <w:szCs w:val="17"/>
                <w:lang w:eastAsia="es-MX"/>
              </w:rPr>
              <w:t>Presenta el programa de trabajo conforme al 100% de lo señalado en el anexo técnico de esta licitación.</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6.00</w:t>
            </w:r>
          </w:p>
        </w:tc>
        <w:tc>
          <w:tcPr>
            <w:tcW w:w="651" w:type="pct"/>
            <w:vMerge/>
            <w:tcBorders>
              <w:top w:val="nil"/>
              <w:left w:val="single" w:sz="4" w:space="0" w:color="auto"/>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45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rPr>
                <w:rFonts w:ascii="Arial" w:eastAsia="Times New Roman" w:hAnsi="Arial" w:cs="Arial"/>
                <w:sz w:val="17"/>
                <w:szCs w:val="17"/>
                <w:lang w:eastAsia="es-MX"/>
              </w:rPr>
            </w:pPr>
            <w:r w:rsidRPr="00970F46">
              <w:rPr>
                <w:rFonts w:ascii="Arial" w:eastAsia="Times New Roman" w:hAnsi="Arial" w:cs="Arial"/>
                <w:sz w:val="17"/>
                <w:szCs w:val="17"/>
                <w:lang w:eastAsia="es-MX"/>
              </w:rPr>
              <w:t>No presenta el programa de trabajo conforme al 100% de lo señalado en el anexo técnico de esta licitación.</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0</w:t>
            </w:r>
          </w:p>
        </w:tc>
        <w:tc>
          <w:tcPr>
            <w:tcW w:w="651" w:type="pct"/>
            <w:vMerge/>
            <w:tcBorders>
              <w:top w:val="nil"/>
              <w:left w:val="single" w:sz="4" w:space="0" w:color="auto"/>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3694" w:type="pct"/>
            <w:tcBorders>
              <w:top w:val="nil"/>
              <w:left w:val="single" w:sz="4" w:space="0" w:color="auto"/>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III.2 Esquema estructural de la organización de los recursos humanos</w:t>
            </w:r>
          </w:p>
        </w:tc>
        <w:tc>
          <w:tcPr>
            <w:tcW w:w="655" w:type="pct"/>
            <w:gridSpan w:val="2"/>
            <w:tcBorders>
              <w:top w:val="nil"/>
              <w:left w:val="nil"/>
              <w:bottom w:val="single" w:sz="4" w:space="0" w:color="auto"/>
              <w:right w:val="single" w:sz="4" w:space="0" w:color="auto"/>
            </w:tcBorders>
            <w:shd w:val="clear" w:color="000000" w:fill="A6A6A6"/>
            <w:vAlign w:val="center"/>
            <w:hideMark/>
          </w:tcPr>
          <w:p w:rsidR="003B40D9" w:rsidRPr="00970F46" w:rsidRDefault="003B40D9" w:rsidP="00970F46">
            <w:pPr>
              <w:spacing w:after="0" w:line="240" w:lineRule="auto"/>
              <w:jc w:val="center"/>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6.00</w:t>
            </w:r>
          </w:p>
        </w:tc>
        <w:tc>
          <w:tcPr>
            <w:tcW w:w="651" w:type="pct"/>
            <w:vMerge/>
            <w:tcBorders>
              <w:top w:val="nil"/>
              <w:left w:val="single" w:sz="4" w:space="0" w:color="auto"/>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45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rPr>
                <w:rFonts w:ascii="Arial" w:eastAsia="Times New Roman" w:hAnsi="Arial" w:cs="Arial"/>
                <w:sz w:val="17"/>
                <w:szCs w:val="17"/>
                <w:lang w:eastAsia="es-MX"/>
              </w:rPr>
            </w:pPr>
            <w:r w:rsidRPr="00970F46">
              <w:rPr>
                <w:rFonts w:ascii="Arial" w:eastAsia="Times New Roman" w:hAnsi="Arial" w:cs="Arial"/>
                <w:sz w:val="17"/>
                <w:szCs w:val="17"/>
                <w:lang w:eastAsia="es-MX"/>
              </w:rPr>
              <w:t>Presenta el Esquema estructural de la organización de los recursos humanos conforme al 100% de lo señalado en el anexo técnico de esta licitación.</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7.00</w:t>
            </w:r>
          </w:p>
        </w:tc>
        <w:tc>
          <w:tcPr>
            <w:tcW w:w="651" w:type="pct"/>
            <w:vMerge/>
            <w:tcBorders>
              <w:top w:val="nil"/>
              <w:left w:val="single" w:sz="4" w:space="0" w:color="auto"/>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450"/>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rPr>
                <w:rFonts w:ascii="Arial" w:eastAsia="Times New Roman" w:hAnsi="Arial" w:cs="Arial"/>
                <w:sz w:val="17"/>
                <w:szCs w:val="17"/>
                <w:lang w:eastAsia="es-MX"/>
              </w:rPr>
            </w:pPr>
            <w:r w:rsidRPr="00970F46">
              <w:rPr>
                <w:rFonts w:ascii="Arial" w:eastAsia="Times New Roman" w:hAnsi="Arial" w:cs="Arial"/>
                <w:sz w:val="17"/>
                <w:szCs w:val="17"/>
                <w:lang w:eastAsia="es-MX"/>
              </w:rPr>
              <w:t>No Presenta el Esquema estructural de la organización de los recursos humanos conforme al 100% de lo señalado en el anexo técnico de esta licitación.</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0</w:t>
            </w:r>
          </w:p>
        </w:tc>
        <w:tc>
          <w:tcPr>
            <w:tcW w:w="651" w:type="pct"/>
            <w:vMerge/>
            <w:tcBorders>
              <w:top w:val="nil"/>
              <w:left w:val="single" w:sz="4" w:space="0" w:color="auto"/>
              <w:bottom w:val="single" w:sz="4" w:space="0" w:color="000000"/>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rsidR="003B40D9" w:rsidRPr="00970F46" w:rsidRDefault="003B40D9" w:rsidP="00970F46">
            <w:pPr>
              <w:spacing w:after="0" w:line="240" w:lineRule="auto"/>
              <w:rPr>
                <w:rFonts w:ascii="Arial" w:eastAsia="Times New Roman" w:hAnsi="Arial" w:cs="Arial"/>
                <w:b/>
                <w:bCs/>
                <w:sz w:val="17"/>
                <w:szCs w:val="17"/>
                <w:lang w:eastAsia="es-MX"/>
              </w:rPr>
            </w:pPr>
            <w:r w:rsidRPr="00970F46">
              <w:rPr>
                <w:rFonts w:ascii="Arial" w:eastAsia="Times New Roman" w:hAnsi="Arial" w:cs="Arial"/>
                <w:b/>
                <w:bCs/>
                <w:sz w:val="17"/>
                <w:szCs w:val="17"/>
                <w:lang w:eastAsia="es-MX"/>
              </w:rPr>
              <w:t xml:space="preserve">RUBRO                  IV. CUPLIMIENTO DE </w:t>
            </w:r>
            <w:r w:rsidR="001809D4" w:rsidRPr="00970F46">
              <w:rPr>
                <w:rFonts w:ascii="Arial" w:eastAsia="Times New Roman" w:hAnsi="Arial" w:cs="Arial"/>
                <w:b/>
                <w:bCs/>
                <w:sz w:val="17"/>
                <w:szCs w:val="17"/>
                <w:lang w:eastAsia="es-MX"/>
              </w:rPr>
              <w:t>CONTRATO</w:t>
            </w:r>
            <w:r w:rsidRPr="00970F46">
              <w:rPr>
                <w:rFonts w:ascii="Arial" w:eastAsia="Times New Roman" w:hAnsi="Arial" w:cs="Arial"/>
                <w:b/>
                <w:bCs/>
                <w:sz w:val="17"/>
                <w:szCs w:val="17"/>
                <w:lang w:eastAsia="es-MX"/>
              </w:rPr>
              <w:t>S Y/O CONTRATOS</w:t>
            </w:r>
          </w:p>
        </w:tc>
      </w:tr>
      <w:tr w:rsidR="00596F8C" w:rsidRPr="00970F46" w:rsidTr="003B40D9">
        <w:trPr>
          <w:trHeight w:val="675"/>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 xml:space="preserve">De 5 o más documentos de cancelación de fianza de cada </w:t>
            </w:r>
            <w:r w:rsidR="001809D4" w:rsidRPr="00970F46">
              <w:rPr>
                <w:rFonts w:ascii="Arial" w:eastAsia="Times New Roman" w:hAnsi="Arial" w:cs="Arial"/>
                <w:sz w:val="17"/>
                <w:szCs w:val="17"/>
                <w:lang w:eastAsia="es-MX"/>
              </w:rPr>
              <w:t>contrato</w:t>
            </w:r>
            <w:r w:rsidRPr="00970F46">
              <w:rPr>
                <w:rFonts w:ascii="Arial" w:eastAsia="Times New Roman" w:hAnsi="Arial" w:cs="Arial"/>
                <w:sz w:val="17"/>
                <w:szCs w:val="17"/>
                <w:lang w:eastAsia="es-MX"/>
              </w:rPr>
              <w:t xml:space="preserve"> o un </w:t>
            </w:r>
            <w:r w:rsidR="001809D4" w:rsidRPr="00970F46">
              <w:rPr>
                <w:rFonts w:ascii="Arial" w:eastAsia="Times New Roman" w:hAnsi="Arial" w:cs="Arial"/>
                <w:sz w:val="17"/>
                <w:szCs w:val="17"/>
                <w:lang w:eastAsia="es-MX"/>
              </w:rPr>
              <w:t>contrato</w:t>
            </w:r>
            <w:r w:rsidRPr="00970F46">
              <w:rPr>
                <w:rFonts w:ascii="Arial" w:eastAsia="Times New Roman" w:hAnsi="Arial" w:cs="Arial"/>
                <w:sz w:val="17"/>
                <w:szCs w:val="17"/>
                <w:lang w:eastAsia="es-MX"/>
              </w:rPr>
              <w:t xml:space="preserve"> plurianual  en el que se haya pactado que las obligaciones del proveedor se consideran divisibles a efecto de que sea susceptible de computar lo años. </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10</w:t>
            </w:r>
          </w:p>
        </w:tc>
        <w:tc>
          <w:tcPr>
            <w:tcW w:w="651" w:type="pct"/>
            <w:vMerge w:val="restart"/>
            <w:tcBorders>
              <w:top w:val="nil"/>
              <w:left w:val="single" w:sz="4" w:space="0" w:color="auto"/>
              <w:bottom w:val="single" w:sz="4" w:space="0" w:color="auto"/>
              <w:right w:val="single" w:sz="4" w:space="0" w:color="auto"/>
            </w:tcBorders>
            <w:shd w:val="clear" w:color="000000" w:fill="D9D9D9"/>
            <w:vAlign w:val="center"/>
            <w:hideMark/>
          </w:tcPr>
          <w:p w:rsidR="003B40D9" w:rsidRPr="00970F46" w:rsidRDefault="003B40D9" w:rsidP="00970F46">
            <w:pPr>
              <w:spacing w:after="0" w:line="240" w:lineRule="auto"/>
              <w:jc w:val="center"/>
              <w:rPr>
                <w:rFonts w:ascii="Arial" w:eastAsia="Times New Roman" w:hAnsi="Arial" w:cs="Arial"/>
                <w:b/>
                <w:bCs/>
                <w:sz w:val="20"/>
                <w:szCs w:val="20"/>
                <w:lang w:eastAsia="es-MX"/>
              </w:rPr>
            </w:pPr>
            <w:r w:rsidRPr="00970F46">
              <w:rPr>
                <w:rFonts w:ascii="Arial" w:eastAsia="Times New Roman" w:hAnsi="Arial" w:cs="Arial"/>
                <w:b/>
                <w:bCs/>
                <w:sz w:val="20"/>
                <w:szCs w:val="20"/>
                <w:lang w:eastAsia="es-MX"/>
              </w:rPr>
              <w:t>10</w:t>
            </w:r>
          </w:p>
        </w:tc>
      </w:tr>
      <w:tr w:rsidR="00596F8C" w:rsidRPr="00970F46" w:rsidTr="003B40D9">
        <w:trPr>
          <w:trHeight w:val="675"/>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 xml:space="preserve">De 2 a 4 documentos de cancelación de fianza de cada </w:t>
            </w:r>
            <w:r w:rsidR="001809D4" w:rsidRPr="00970F46">
              <w:rPr>
                <w:rFonts w:ascii="Arial" w:eastAsia="Times New Roman" w:hAnsi="Arial" w:cs="Arial"/>
                <w:sz w:val="17"/>
                <w:szCs w:val="17"/>
                <w:lang w:eastAsia="es-MX"/>
              </w:rPr>
              <w:t>contrato</w:t>
            </w:r>
            <w:r w:rsidRPr="00970F46">
              <w:rPr>
                <w:rFonts w:ascii="Arial" w:eastAsia="Times New Roman" w:hAnsi="Arial" w:cs="Arial"/>
                <w:sz w:val="17"/>
                <w:szCs w:val="17"/>
                <w:lang w:eastAsia="es-MX"/>
              </w:rPr>
              <w:t xml:space="preserve"> o un </w:t>
            </w:r>
            <w:r w:rsidR="001809D4" w:rsidRPr="00970F46">
              <w:rPr>
                <w:rFonts w:ascii="Arial" w:eastAsia="Times New Roman" w:hAnsi="Arial" w:cs="Arial"/>
                <w:sz w:val="17"/>
                <w:szCs w:val="17"/>
                <w:lang w:eastAsia="es-MX"/>
              </w:rPr>
              <w:t>contrato</w:t>
            </w:r>
            <w:r w:rsidRPr="00970F46">
              <w:rPr>
                <w:rFonts w:ascii="Arial" w:eastAsia="Times New Roman" w:hAnsi="Arial" w:cs="Arial"/>
                <w:sz w:val="17"/>
                <w:szCs w:val="17"/>
                <w:lang w:eastAsia="es-MX"/>
              </w:rPr>
              <w:t xml:space="preserve"> plurianual  en el que se haya pactado que las obligaciones del proveedor se consideran divisibles a efecto de que sea susceptible de computar lo años.</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6.66</w:t>
            </w:r>
          </w:p>
        </w:tc>
        <w:tc>
          <w:tcPr>
            <w:tcW w:w="651" w:type="pct"/>
            <w:vMerge/>
            <w:tcBorders>
              <w:top w:val="nil"/>
              <w:left w:val="single" w:sz="4" w:space="0" w:color="auto"/>
              <w:bottom w:val="single" w:sz="4" w:space="0" w:color="auto"/>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675"/>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 xml:space="preserve">1 documento de cancelación de fianza de cada </w:t>
            </w:r>
            <w:r w:rsidR="001809D4" w:rsidRPr="00970F46">
              <w:rPr>
                <w:rFonts w:ascii="Arial" w:eastAsia="Times New Roman" w:hAnsi="Arial" w:cs="Arial"/>
                <w:sz w:val="17"/>
                <w:szCs w:val="17"/>
                <w:lang w:eastAsia="es-MX"/>
              </w:rPr>
              <w:t>contrato</w:t>
            </w:r>
            <w:r w:rsidRPr="00970F46">
              <w:rPr>
                <w:rFonts w:ascii="Arial" w:eastAsia="Times New Roman" w:hAnsi="Arial" w:cs="Arial"/>
                <w:sz w:val="17"/>
                <w:szCs w:val="17"/>
                <w:lang w:eastAsia="es-MX"/>
              </w:rPr>
              <w:t xml:space="preserve"> o un </w:t>
            </w:r>
            <w:r w:rsidR="001809D4" w:rsidRPr="00970F46">
              <w:rPr>
                <w:rFonts w:ascii="Arial" w:eastAsia="Times New Roman" w:hAnsi="Arial" w:cs="Arial"/>
                <w:sz w:val="17"/>
                <w:szCs w:val="17"/>
                <w:lang w:eastAsia="es-MX"/>
              </w:rPr>
              <w:t>contrato</w:t>
            </w:r>
            <w:r w:rsidRPr="00970F46">
              <w:rPr>
                <w:rFonts w:ascii="Arial" w:eastAsia="Times New Roman" w:hAnsi="Arial" w:cs="Arial"/>
                <w:sz w:val="17"/>
                <w:szCs w:val="17"/>
                <w:lang w:eastAsia="es-MX"/>
              </w:rPr>
              <w:t xml:space="preserve"> plurianual en el que se haya pactado que las obligaciones del proveedor se consideran divisibles a efecto de que sea susceptible de computar lo años. </w:t>
            </w:r>
          </w:p>
        </w:tc>
        <w:tc>
          <w:tcPr>
            <w:tcW w:w="655" w:type="pct"/>
            <w:gridSpan w:val="2"/>
            <w:tcBorders>
              <w:top w:val="nil"/>
              <w:left w:val="nil"/>
              <w:bottom w:val="single" w:sz="4" w:space="0" w:color="auto"/>
              <w:right w:val="single" w:sz="4" w:space="0" w:color="auto"/>
            </w:tcBorders>
            <w:shd w:val="clear" w:color="000000" w:fill="FFFFFF"/>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3.33</w:t>
            </w:r>
          </w:p>
        </w:tc>
        <w:tc>
          <w:tcPr>
            <w:tcW w:w="651" w:type="pct"/>
            <w:vMerge/>
            <w:tcBorders>
              <w:top w:val="nil"/>
              <w:left w:val="single" w:sz="4" w:space="0" w:color="auto"/>
              <w:bottom w:val="single" w:sz="4" w:space="0" w:color="auto"/>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675"/>
        </w:trPr>
        <w:tc>
          <w:tcPr>
            <w:tcW w:w="3694" w:type="pct"/>
            <w:tcBorders>
              <w:top w:val="nil"/>
              <w:left w:val="single" w:sz="4" w:space="0" w:color="auto"/>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7"/>
                <w:szCs w:val="17"/>
                <w:lang w:eastAsia="es-MX"/>
              </w:rPr>
            </w:pPr>
            <w:r w:rsidRPr="00970F46">
              <w:rPr>
                <w:rFonts w:ascii="Arial" w:eastAsia="Times New Roman" w:hAnsi="Arial" w:cs="Arial"/>
                <w:sz w:val="17"/>
                <w:szCs w:val="17"/>
                <w:lang w:eastAsia="es-MX"/>
              </w:rPr>
              <w:t xml:space="preserve">0 documentos de cancelación de fianza de cada </w:t>
            </w:r>
            <w:r w:rsidR="001809D4" w:rsidRPr="00970F46">
              <w:rPr>
                <w:rFonts w:ascii="Arial" w:eastAsia="Times New Roman" w:hAnsi="Arial" w:cs="Arial"/>
                <w:sz w:val="17"/>
                <w:szCs w:val="17"/>
                <w:lang w:eastAsia="es-MX"/>
              </w:rPr>
              <w:t>contrato</w:t>
            </w:r>
            <w:r w:rsidRPr="00970F46">
              <w:rPr>
                <w:rFonts w:ascii="Arial" w:eastAsia="Times New Roman" w:hAnsi="Arial" w:cs="Arial"/>
                <w:sz w:val="17"/>
                <w:szCs w:val="17"/>
                <w:lang w:eastAsia="es-MX"/>
              </w:rPr>
              <w:t xml:space="preserve"> o un </w:t>
            </w:r>
            <w:r w:rsidR="001809D4" w:rsidRPr="00970F46">
              <w:rPr>
                <w:rFonts w:ascii="Arial" w:eastAsia="Times New Roman" w:hAnsi="Arial" w:cs="Arial"/>
                <w:sz w:val="17"/>
                <w:szCs w:val="17"/>
                <w:lang w:eastAsia="es-MX"/>
              </w:rPr>
              <w:t>contrato</w:t>
            </w:r>
            <w:r w:rsidRPr="00970F46">
              <w:rPr>
                <w:rFonts w:ascii="Arial" w:eastAsia="Times New Roman" w:hAnsi="Arial" w:cs="Arial"/>
                <w:sz w:val="17"/>
                <w:szCs w:val="17"/>
                <w:lang w:eastAsia="es-MX"/>
              </w:rPr>
              <w:t xml:space="preserve"> plurianual en el que se haya pactado que las obligaciones del proveedor se consideran divisibles a efecto de que sea susceptible de computar lo años.</w:t>
            </w:r>
          </w:p>
        </w:tc>
        <w:tc>
          <w:tcPr>
            <w:tcW w:w="655" w:type="pct"/>
            <w:gridSpan w:val="2"/>
            <w:tcBorders>
              <w:top w:val="nil"/>
              <w:left w:val="nil"/>
              <w:bottom w:val="single" w:sz="4" w:space="0" w:color="auto"/>
              <w:right w:val="single" w:sz="4" w:space="0" w:color="auto"/>
            </w:tcBorders>
            <w:shd w:val="clear" w:color="auto" w:fill="auto"/>
            <w:vAlign w:val="center"/>
            <w:hideMark/>
          </w:tcPr>
          <w:p w:rsidR="003B40D9" w:rsidRPr="00970F46" w:rsidRDefault="003B40D9" w:rsidP="00970F46">
            <w:pPr>
              <w:spacing w:after="0" w:line="240" w:lineRule="auto"/>
              <w:jc w:val="center"/>
              <w:rPr>
                <w:rFonts w:ascii="Arial" w:eastAsia="Times New Roman" w:hAnsi="Arial" w:cs="Arial"/>
                <w:sz w:val="17"/>
                <w:szCs w:val="17"/>
                <w:lang w:eastAsia="es-MX"/>
              </w:rPr>
            </w:pPr>
            <w:r w:rsidRPr="00970F46">
              <w:rPr>
                <w:rFonts w:ascii="Arial" w:eastAsia="Times New Roman" w:hAnsi="Arial" w:cs="Arial"/>
                <w:sz w:val="17"/>
                <w:szCs w:val="17"/>
                <w:lang w:eastAsia="es-MX"/>
              </w:rPr>
              <w:t>0</w:t>
            </w:r>
          </w:p>
        </w:tc>
        <w:tc>
          <w:tcPr>
            <w:tcW w:w="651" w:type="pct"/>
            <w:vMerge/>
            <w:tcBorders>
              <w:top w:val="nil"/>
              <w:left w:val="single" w:sz="4" w:space="0" w:color="auto"/>
              <w:bottom w:val="single" w:sz="4" w:space="0" w:color="auto"/>
              <w:right w:val="single" w:sz="4" w:space="0" w:color="auto"/>
            </w:tcBorders>
            <w:vAlign w:val="center"/>
            <w:hideMark/>
          </w:tcPr>
          <w:p w:rsidR="003B40D9" w:rsidRPr="00970F46" w:rsidRDefault="003B40D9" w:rsidP="00970F46">
            <w:pPr>
              <w:spacing w:after="0" w:line="240" w:lineRule="auto"/>
              <w:rPr>
                <w:rFonts w:ascii="Arial" w:eastAsia="Times New Roman" w:hAnsi="Arial" w:cs="Arial"/>
                <w:b/>
                <w:bCs/>
                <w:sz w:val="20"/>
                <w:szCs w:val="20"/>
                <w:lang w:eastAsia="es-MX"/>
              </w:rPr>
            </w:pPr>
          </w:p>
        </w:tc>
      </w:tr>
      <w:tr w:rsidR="00596F8C" w:rsidRPr="00970F46" w:rsidTr="003B40D9">
        <w:trPr>
          <w:trHeight w:val="315"/>
        </w:trPr>
        <w:tc>
          <w:tcPr>
            <w:tcW w:w="3699" w:type="pct"/>
            <w:gridSpan w:val="2"/>
            <w:tcBorders>
              <w:top w:val="nil"/>
              <w:left w:val="nil"/>
              <w:bottom w:val="nil"/>
              <w:right w:val="single" w:sz="4" w:space="0" w:color="auto"/>
            </w:tcBorders>
            <w:shd w:val="clear" w:color="auto" w:fill="auto"/>
            <w:vAlign w:val="center"/>
            <w:hideMark/>
          </w:tcPr>
          <w:p w:rsidR="003B40D9" w:rsidRPr="00970F46" w:rsidRDefault="003B40D9" w:rsidP="00970F46">
            <w:pPr>
              <w:spacing w:after="0" w:line="240" w:lineRule="auto"/>
              <w:jc w:val="both"/>
              <w:rPr>
                <w:rFonts w:ascii="Arial" w:eastAsia="Times New Roman" w:hAnsi="Arial" w:cs="Arial"/>
                <w:sz w:val="15"/>
                <w:szCs w:val="15"/>
                <w:lang w:eastAsia="es-MX"/>
              </w:rPr>
            </w:pPr>
          </w:p>
        </w:tc>
        <w:tc>
          <w:tcPr>
            <w:tcW w:w="650" w:type="pct"/>
            <w:tcBorders>
              <w:top w:val="nil"/>
              <w:left w:val="single" w:sz="4" w:space="0" w:color="auto"/>
              <w:bottom w:val="single" w:sz="4" w:space="0" w:color="auto"/>
              <w:right w:val="single" w:sz="8" w:space="0" w:color="000000"/>
            </w:tcBorders>
            <w:shd w:val="clear" w:color="auto" w:fill="808080" w:themeFill="background1" w:themeFillShade="80"/>
            <w:vAlign w:val="center"/>
          </w:tcPr>
          <w:p w:rsidR="003B40D9" w:rsidRPr="00970F46" w:rsidRDefault="003B40D9" w:rsidP="00970F46">
            <w:pPr>
              <w:spacing w:after="0" w:line="240" w:lineRule="auto"/>
              <w:jc w:val="right"/>
              <w:rPr>
                <w:rFonts w:ascii="Arial" w:eastAsia="Times New Roman" w:hAnsi="Arial" w:cs="Arial"/>
                <w:b/>
                <w:sz w:val="20"/>
                <w:szCs w:val="20"/>
                <w:lang w:eastAsia="es-MX"/>
              </w:rPr>
            </w:pPr>
            <w:r w:rsidRPr="00970F46">
              <w:rPr>
                <w:rFonts w:ascii="Arial" w:eastAsia="Times New Roman" w:hAnsi="Arial" w:cs="Arial"/>
                <w:b/>
                <w:sz w:val="20"/>
                <w:szCs w:val="20"/>
                <w:lang w:eastAsia="es-MX"/>
              </w:rPr>
              <w:t xml:space="preserve">TOTAL </w:t>
            </w:r>
          </w:p>
        </w:tc>
        <w:tc>
          <w:tcPr>
            <w:tcW w:w="651" w:type="pct"/>
            <w:tcBorders>
              <w:top w:val="nil"/>
              <w:left w:val="nil"/>
              <w:bottom w:val="single" w:sz="8" w:space="0" w:color="auto"/>
              <w:right w:val="single" w:sz="8" w:space="0" w:color="auto"/>
            </w:tcBorders>
            <w:shd w:val="clear" w:color="auto" w:fill="808080" w:themeFill="background1" w:themeFillShade="80"/>
            <w:vAlign w:val="center"/>
            <w:hideMark/>
          </w:tcPr>
          <w:p w:rsidR="003B40D9" w:rsidRPr="00970F46" w:rsidRDefault="003B40D9" w:rsidP="00970F46">
            <w:pPr>
              <w:spacing w:after="0" w:line="240" w:lineRule="auto"/>
              <w:jc w:val="center"/>
              <w:rPr>
                <w:rFonts w:ascii="Arial" w:eastAsia="Times New Roman" w:hAnsi="Arial" w:cs="Arial"/>
                <w:b/>
                <w:bCs/>
                <w:sz w:val="20"/>
                <w:szCs w:val="20"/>
                <w:lang w:eastAsia="es-MX"/>
              </w:rPr>
            </w:pPr>
            <w:r w:rsidRPr="00970F46">
              <w:rPr>
                <w:rFonts w:ascii="Arial" w:eastAsia="Times New Roman" w:hAnsi="Arial" w:cs="Arial"/>
                <w:b/>
                <w:bCs/>
                <w:sz w:val="20"/>
                <w:szCs w:val="20"/>
                <w:lang w:eastAsia="es-MX"/>
              </w:rPr>
              <w:t>60</w:t>
            </w:r>
          </w:p>
        </w:tc>
      </w:tr>
    </w:tbl>
    <w:p w:rsidR="005A1FB4" w:rsidRPr="00970F46" w:rsidRDefault="005A1FB4" w:rsidP="00970F46">
      <w:pPr>
        <w:spacing w:after="0" w:line="240" w:lineRule="auto"/>
        <w:jc w:val="both"/>
        <w:rPr>
          <w:rFonts w:ascii="Arial" w:hAnsi="Arial" w:cs="Arial"/>
          <w:b/>
          <w:sz w:val="21"/>
          <w:szCs w:val="21"/>
        </w:rPr>
      </w:pPr>
    </w:p>
    <w:p w:rsidR="0062654E" w:rsidRPr="00970F46" w:rsidRDefault="0062654E" w:rsidP="00970F46">
      <w:pPr>
        <w:spacing w:after="0" w:line="240" w:lineRule="auto"/>
        <w:jc w:val="center"/>
        <w:rPr>
          <w:rFonts w:ascii="Arial" w:hAnsi="Arial" w:cs="Arial"/>
          <w:b/>
          <w:sz w:val="21"/>
          <w:szCs w:val="21"/>
        </w:rPr>
      </w:pPr>
    </w:p>
    <w:p w:rsidR="0062654E" w:rsidRPr="00970F46" w:rsidRDefault="0062654E" w:rsidP="00970F46">
      <w:pPr>
        <w:spacing w:after="0" w:line="240" w:lineRule="auto"/>
        <w:jc w:val="center"/>
        <w:rPr>
          <w:rFonts w:ascii="Arial" w:hAnsi="Arial" w:cs="Arial"/>
          <w:b/>
          <w:sz w:val="21"/>
          <w:szCs w:val="21"/>
        </w:rPr>
      </w:pPr>
    </w:p>
    <w:p w:rsidR="0062654E" w:rsidRPr="00970F46" w:rsidRDefault="0062654E" w:rsidP="00970F46">
      <w:pPr>
        <w:spacing w:after="0" w:line="240" w:lineRule="auto"/>
        <w:jc w:val="center"/>
        <w:rPr>
          <w:rFonts w:ascii="Arial" w:hAnsi="Arial" w:cs="Arial"/>
          <w:b/>
          <w:sz w:val="21"/>
          <w:szCs w:val="21"/>
        </w:rPr>
      </w:pPr>
    </w:p>
    <w:p w:rsidR="00FC0B0F" w:rsidRDefault="00FC0B0F">
      <w:pPr>
        <w:rPr>
          <w:rFonts w:ascii="Arial" w:hAnsi="Arial" w:cs="Arial"/>
          <w:b/>
          <w:sz w:val="21"/>
          <w:szCs w:val="21"/>
        </w:rPr>
      </w:pPr>
      <w:r>
        <w:rPr>
          <w:rFonts w:ascii="Arial" w:hAnsi="Arial" w:cs="Arial"/>
          <w:b/>
          <w:sz w:val="21"/>
          <w:szCs w:val="21"/>
        </w:rPr>
        <w:br w:type="page"/>
      </w:r>
    </w:p>
    <w:p w:rsidR="00900EF4" w:rsidRPr="00970F46" w:rsidRDefault="00B20E6A" w:rsidP="00970F46">
      <w:pPr>
        <w:spacing w:after="0" w:line="240" w:lineRule="auto"/>
        <w:jc w:val="center"/>
        <w:rPr>
          <w:rFonts w:ascii="Arial" w:eastAsia="Times New Roman" w:hAnsi="Arial" w:cs="Arial"/>
          <w:b/>
          <w:bCs/>
          <w:sz w:val="20"/>
          <w:szCs w:val="20"/>
          <w:lang w:eastAsia="es-MX"/>
        </w:rPr>
      </w:pPr>
      <w:r w:rsidRPr="00970F46">
        <w:rPr>
          <w:rFonts w:ascii="Arial" w:hAnsi="Arial" w:cs="Arial"/>
          <w:b/>
          <w:sz w:val="20"/>
          <w:szCs w:val="20"/>
          <w:lang w:eastAsia="es-MX"/>
        </w:rPr>
        <w:t>FOR</w:t>
      </w:r>
      <w:r w:rsidR="00900EF4" w:rsidRPr="00970F46">
        <w:rPr>
          <w:rFonts w:ascii="Arial" w:eastAsia="Times New Roman" w:hAnsi="Arial" w:cs="Arial"/>
          <w:b/>
          <w:bCs/>
          <w:sz w:val="20"/>
          <w:szCs w:val="20"/>
          <w:lang w:eastAsia="es-MX"/>
        </w:rPr>
        <w:t>MATO 1</w:t>
      </w:r>
    </w:p>
    <w:p w:rsidR="00900EF4" w:rsidRPr="00970F46" w:rsidRDefault="00900EF4" w:rsidP="00970F46">
      <w:pPr>
        <w:autoSpaceDE w:val="0"/>
        <w:autoSpaceDN w:val="0"/>
        <w:adjustRightInd w:val="0"/>
        <w:spacing w:after="0" w:line="240" w:lineRule="auto"/>
        <w:jc w:val="center"/>
        <w:rPr>
          <w:rFonts w:ascii="Arial" w:eastAsia="Times New Roman" w:hAnsi="Arial" w:cs="Arial"/>
          <w:b/>
          <w:bCs/>
          <w:sz w:val="20"/>
          <w:szCs w:val="20"/>
          <w:lang w:eastAsia="es-MX"/>
        </w:rPr>
      </w:pPr>
      <w:r w:rsidRPr="00970F46">
        <w:rPr>
          <w:rFonts w:ascii="Arial" w:eastAsia="Times New Roman" w:hAnsi="Arial" w:cs="Arial"/>
          <w:b/>
          <w:bCs/>
          <w:sz w:val="20"/>
          <w:szCs w:val="20"/>
          <w:lang w:eastAsia="es-MX"/>
        </w:rPr>
        <w:t xml:space="preserve">MODELO DE </w:t>
      </w:r>
      <w:r w:rsidR="00544DB4" w:rsidRPr="00970F46">
        <w:rPr>
          <w:rFonts w:ascii="Arial" w:eastAsia="Times New Roman" w:hAnsi="Arial" w:cs="Arial"/>
          <w:b/>
          <w:bCs/>
          <w:sz w:val="20"/>
          <w:szCs w:val="20"/>
          <w:lang w:eastAsia="es-MX"/>
        </w:rPr>
        <w:t>CONTRATO</w:t>
      </w:r>
    </w:p>
    <w:p w:rsidR="00067196" w:rsidRPr="00970F46" w:rsidRDefault="00067196" w:rsidP="00970F46">
      <w:pPr>
        <w:autoSpaceDE w:val="0"/>
        <w:autoSpaceDN w:val="0"/>
        <w:adjustRightInd w:val="0"/>
        <w:spacing w:after="0" w:line="240" w:lineRule="auto"/>
        <w:jc w:val="center"/>
        <w:rPr>
          <w:rFonts w:ascii="Arial" w:eastAsia="Times New Roman" w:hAnsi="Arial" w:cs="Arial"/>
          <w:b/>
          <w:bCs/>
          <w:sz w:val="20"/>
          <w:szCs w:val="20"/>
          <w:lang w:eastAsia="es-MX"/>
        </w:rPr>
      </w:pPr>
    </w:p>
    <w:p w:rsidR="00F36369" w:rsidRPr="00F36369" w:rsidRDefault="00F36369" w:rsidP="00F36369">
      <w:pPr>
        <w:pStyle w:val="Sangradetextonormal"/>
        <w:tabs>
          <w:tab w:val="left" w:pos="3640"/>
        </w:tabs>
        <w:spacing w:after="0" w:line="240" w:lineRule="auto"/>
        <w:ind w:left="0"/>
        <w:jc w:val="both"/>
        <w:rPr>
          <w:rFonts w:ascii="Arial" w:hAnsi="Arial" w:cs="Arial"/>
          <w:b/>
          <w:bCs/>
          <w:sz w:val="20"/>
          <w:szCs w:val="20"/>
        </w:rPr>
      </w:pPr>
    </w:p>
    <w:p w:rsidR="00F36369" w:rsidRPr="00F36369" w:rsidRDefault="00F36369" w:rsidP="00F36369">
      <w:pPr>
        <w:tabs>
          <w:tab w:val="left" w:pos="576"/>
          <w:tab w:val="left" w:pos="709"/>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spacing w:after="0" w:line="240" w:lineRule="auto"/>
        <w:jc w:val="both"/>
        <w:rPr>
          <w:rFonts w:ascii="Arial" w:hAnsi="Arial" w:cs="Arial"/>
          <w:sz w:val="20"/>
          <w:szCs w:val="20"/>
        </w:rPr>
      </w:pPr>
      <w:r w:rsidRPr="00F36369">
        <w:rPr>
          <w:rFonts w:ascii="Arial" w:hAnsi="Arial" w:cs="Arial"/>
          <w:sz w:val="20"/>
          <w:szCs w:val="20"/>
        </w:rPr>
        <w:t xml:space="preserve">Contrato ________ </w:t>
      </w:r>
      <w:r w:rsidRPr="00F36369">
        <w:rPr>
          <w:rFonts w:ascii="Arial" w:hAnsi="Arial" w:cs="Arial"/>
          <w:b/>
          <w:i/>
          <w:sz w:val="20"/>
          <w:szCs w:val="20"/>
          <w:u w:val="single"/>
        </w:rPr>
        <w:t>(indicar en su caso, si se trata de un contrato abierto, de no ser así, suprimir el espacio)</w:t>
      </w:r>
      <w:r w:rsidRPr="00F36369">
        <w:rPr>
          <w:rFonts w:ascii="Arial" w:hAnsi="Arial" w:cs="Arial"/>
          <w:sz w:val="20"/>
          <w:szCs w:val="20"/>
        </w:rPr>
        <w:t xml:space="preserve"> de adquisición de __________________ que celebran por una parteel Hospital Regional de Alta Especialidad de Victoria “Bicentenario 2010”, que en lo sucesivo se denominará </w:t>
      </w:r>
      <w:r w:rsidRPr="00F36369">
        <w:rPr>
          <w:rFonts w:ascii="Arial" w:hAnsi="Arial" w:cs="Arial"/>
          <w:b/>
          <w:sz w:val="20"/>
          <w:szCs w:val="20"/>
        </w:rPr>
        <w:t>“EL HRAEV”</w:t>
      </w:r>
      <w:r w:rsidRPr="00F36369">
        <w:rPr>
          <w:rFonts w:ascii="Arial" w:hAnsi="Arial" w:cs="Arial"/>
          <w:sz w:val="20"/>
          <w:szCs w:val="20"/>
        </w:rPr>
        <w:t xml:space="preserve">, representado en este acto por el C.________________, en su carácter de _____________________ y, por la otra ______________, en lo subsecuente </w:t>
      </w:r>
      <w:r w:rsidRPr="00F36369">
        <w:rPr>
          <w:rFonts w:ascii="Arial" w:hAnsi="Arial" w:cs="Arial"/>
          <w:b/>
          <w:sz w:val="20"/>
          <w:szCs w:val="20"/>
        </w:rPr>
        <w:t>“EL PROVEEDOR”</w:t>
      </w:r>
      <w:r w:rsidRPr="00F36369">
        <w:rPr>
          <w:rFonts w:ascii="Arial" w:hAnsi="Arial" w:cs="Arial"/>
          <w:sz w:val="20"/>
          <w:szCs w:val="20"/>
        </w:rPr>
        <w:t>, representada por el C. _______________, en su carácter de __________________, al tenor de las siguientes declaraciones y cláusulas:</w:t>
      </w:r>
    </w:p>
    <w:p w:rsidR="00F36369" w:rsidRPr="00F36369" w:rsidRDefault="00F36369" w:rsidP="00F36369">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spacing w:after="0" w:line="240" w:lineRule="auto"/>
        <w:jc w:val="both"/>
        <w:rPr>
          <w:rFonts w:ascii="Arial" w:hAnsi="Arial" w:cs="Arial"/>
          <w:sz w:val="20"/>
          <w:szCs w:val="20"/>
        </w:rPr>
      </w:pPr>
    </w:p>
    <w:p w:rsidR="00F36369" w:rsidRPr="00F36369" w:rsidRDefault="00F36369" w:rsidP="00F36369">
      <w:pPr>
        <w:tabs>
          <w:tab w:val="center" w:pos="4752"/>
        </w:tabs>
        <w:spacing w:after="0" w:line="240" w:lineRule="auto"/>
        <w:jc w:val="both"/>
        <w:rPr>
          <w:rFonts w:ascii="Arial" w:hAnsi="Arial" w:cs="Arial"/>
          <w:b/>
          <w:sz w:val="20"/>
          <w:szCs w:val="20"/>
        </w:rPr>
      </w:pPr>
      <w:r w:rsidRPr="00F36369">
        <w:rPr>
          <w:rFonts w:ascii="Arial" w:hAnsi="Arial" w:cs="Arial"/>
          <w:b/>
          <w:sz w:val="20"/>
          <w:szCs w:val="20"/>
        </w:rPr>
        <w:t>D E C L A R A C I O N E S</w:t>
      </w:r>
    </w:p>
    <w:p w:rsidR="00F36369" w:rsidRPr="00F36369" w:rsidRDefault="00F36369" w:rsidP="00F36369">
      <w:pPr>
        <w:tabs>
          <w:tab w:val="left" w:pos="288"/>
          <w:tab w:val="left" w:pos="864"/>
          <w:tab w:val="left" w:pos="1134"/>
          <w:tab w:val="left" w:pos="1440"/>
          <w:tab w:val="left" w:pos="2016"/>
          <w:tab w:val="left" w:pos="2304"/>
          <w:tab w:val="left" w:pos="2592"/>
          <w:tab w:val="left" w:pos="2880"/>
          <w:tab w:val="left" w:pos="3168"/>
          <w:tab w:val="left" w:pos="3456"/>
          <w:tab w:val="left" w:pos="3744"/>
          <w:tab w:val="left" w:pos="4032"/>
          <w:tab w:val="left" w:pos="4320"/>
          <w:tab w:val="left" w:pos="4608"/>
        </w:tabs>
        <w:spacing w:after="0" w:line="240" w:lineRule="auto"/>
        <w:jc w:val="both"/>
        <w:rPr>
          <w:rFonts w:ascii="Arial" w:hAnsi="Arial" w:cs="Arial"/>
          <w:sz w:val="20"/>
          <w:szCs w:val="20"/>
        </w:rPr>
      </w:pPr>
    </w:p>
    <w:p w:rsidR="00F36369" w:rsidRPr="00F36369" w:rsidRDefault="00F36369" w:rsidP="00F36369">
      <w:pPr>
        <w:pStyle w:val="Textoindependiente21"/>
        <w:rPr>
          <w:rFonts w:cs="Arial"/>
          <w:sz w:val="20"/>
        </w:rPr>
      </w:pPr>
      <w:r w:rsidRPr="00F36369">
        <w:rPr>
          <w:rFonts w:cs="Arial"/>
          <w:b/>
          <w:sz w:val="20"/>
        </w:rPr>
        <w:t>I.</w:t>
      </w:r>
      <w:r w:rsidRPr="00F36369">
        <w:rPr>
          <w:rFonts w:cs="Arial"/>
          <w:b/>
          <w:sz w:val="20"/>
        </w:rPr>
        <w:tab/>
        <w:t>“EL HRAEV”</w:t>
      </w:r>
      <w:r w:rsidRPr="00F36369">
        <w:rPr>
          <w:rFonts w:cs="Arial"/>
          <w:sz w:val="20"/>
        </w:rPr>
        <w:t>, declara a través de su representante legal que:</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overflowPunct w:val="0"/>
        <w:autoSpaceDE w:val="0"/>
        <w:spacing w:after="0" w:line="240" w:lineRule="auto"/>
        <w:jc w:val="both"/>
        <w:textAlignment w:val="baseline"/>
        <w:rPr>
          <w:rFonts w:ascii="Arial" w:hAnsi="Arial" w:cs="Arial"/>
          <w:sz w:val="20"/>
          <w:szCs w:val="20"/>
        </w:rPr>
      </w:pPr>
      <w:r w:rsidRPr="00F36369">
        <w:rPr>
          <w:rFonts w:ascii="Arial" w:hAnsi="Arial" w:cs="Arial"/>
          <w:b/>
          <w:sz w:val="20"/>
          <w:szCs w:val="20"/>
        </w:rPr>
        <w:t>I.1.</w:t>
      </w:r>
      <w:r w:rsidRPr="00F36369">
        <w:rPr>
          <w:rFonts w:ascii="Arial" w:hAnsi="Arial" w:cs="Arial"/>
          <w:b/>
          <w:sz w:val="20"/>
          <w:szCs w:val="20"/>
        </w:rPr>
        <w:tab/>
      </w:r>
      <w:r w:rsidRPr="00F36369">
        <w:rPr>
          <w:rFonts w:ascii="Arial" w:hAnsi="Arial" w:cs="Arial"/>
          <w:sz w:val="20"/>
          <w:szCs w:val="20"/>
        </w:rPr>
        <w:t xml:space="preserve">Es un organismo público descentralizado de la Administración Pública Federal con personalidad jurídica y patrimonio propios. </w:t>
      </w:r>
    </w:p>
    <w:p w:rsidR="00F36369" w:rsidRPr="00F36369" w:rsidRDefault="00F36369" w:rsidP="00F36369">
      <w:pPr>
        <w:overflowPunct w:val="0"/>
        <w:autoSpaceDE w:val="0"/>
        <w:spacing w:after="0" w:line="240" w:lineRule="auto"/>
        <w:jc w:val="both"/>
        <w:textAlignment w:val="baseline"/>
        <w:rPr>
          <w:rFonts w:ascii="Arial" w:hAnsi="Arial" w:cs="Arial"/>
          <w:sz w:val="20"/>
          <w:szCs w:val="20"/>
        </w:rPr>
      </w:pPr>
      <w:r w:rsidRPr="00F36369">
        <w:rPr>
          <w:rFonts w:ascii="Arial" w:hAnsi="Arial" w:cs="Arial"/>
          <w:b/>
          <w:sz w:val="20"/>
          <w:szCs w:val="20"/>
        </w:rPr>
        <w:t>I.2.</w:t>
      </w:r>
      <w:r w:rsidRPr="00F36369">
        <w:rPr>
          <w:rFonts w:ascii="Arial" w:hAnsi="Arial" w:cs="Arial"/>
          <w:b/>
          <w:sz w:val="20"/>
          <w:szCs w:val="20"/>
        </w:rPr>
        <w:tab/>
      </w:r>
      <w:r w:rsidRPr="00F36369">
        <w:rPr>
          <w:rFonts w:ascii="Arial" w:hAnsi="Arial" w:cs="Arial"/>
          <w:sz w:val="20"/>
          <w:szCs w:val="20"/>
        </w:rPr>
        <w:t xml:space="preserve">Está facultado para adquirir toda clase de bienes muebles en términos de la legislación vigente, para la consecución de los fines para los que fue creado. </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overflowPunct w:val="0"/>
        <w:autoSpaceDE w:val="0"/>
        <w:spacing w:after="0" w:line="240" w:lineRule="auto"/>
        <w:jc w:val="both"/>
        <w:textAlignment w:val="baseline"/>
        <w:rPr>
          <w:rFonts w:ascii="Arial" w:hAnsi="Arial" w:cs="Arial"/>
          <w:sz w:val="20"/>
          <w:szCs w:val="20"/>
        </w:rPr>
      </w:pPr>
      <w:r w:rsidRPr="00F36369">
        <w:rPr>
          <w:rFonts w:ascii="Arial" w:hAnsi="Arial" w:cs="Arial"/>
          <w:b/>
          <w:sz w:val="20"/>
          <w:szCs w:val="20"/>
        </w:rPr>
        <w:t>I.3.</w:t>
      </w:r>
      <w:r w:rsidRPr="00F36369">
        <w:rPr>
          <w:rFonts w:ascii="Arial" w:hAnsi="Arial" w:cs="Arial"/>
          <w:b/>
          <w:sz w:val="20"/>
          <w:szCs w:val="20"/>
        </w:rPr>
        <w:tab/>
      </w:r>
      <w:r w:rsidRPr="00F36369">
        <w:rPr>
          <w:rFonts w:ascii="Arial" w:hAnsi="Arial" w:cs="Arial"/>
          <w:sz w:val="20"/>
          <w:szCs w:val="20"/>
        </w:rPr>
        <w:t xml:space="preserve">Su representante, el C.______________________, en su carácter de _____________________, se encuentra facultado para suscribir el presente instrumento jurídico en representación de </w:t>
      </w:r>
      <w:r w:rsidRPr="00F36369">
        <w:rPr>
          <w:rFonts w:ascii="Arial" w:hAnsi="Arial" w:cs="Arial"/>
          <w:b/>
          <w:sz w:val="20"/>
          <w:szCs w:val="20"/>
        </w:rPr>
        <w:t>“EL HRAEV”</w:t>
      </w:r>
      <w:r w:rsidRPr="00F36369">
        <w:rPr>
          <w:rFonts w:ascii="Arial" w:hAnsi="Arial" w:cs="Arial"/>
          <w:sz w:val="20"/>
          <w:szCs w:val="20"/>
        </w:rPr>
        <w:t>, de acuerdo al poder que le fue conferido en la Escritura Pública número _____, del __ de ______ de ____, otorgada ante la fe del Licenciado ____________, Notario Público número _____ de la ciudad de _______, inscrita en el Registro Público de la Propiedad y del Comercio de _______, en el folio mercantil número _____.</w:t>
      </w:r>
    </w:p>
    <w:p w:rsidR="00F36369" w:rsidRPr="00F36369" w:rsidRDefault="00F36369" w:rsidP="00F36369">
      <w:pPr>
        <w:spacing w:after="0" w:line="240" w:lineRule="auto"/>
        <w:jc w:val="both"/>
        <w:rPr>
          <w:rFonts w:ascii="Arial" w:hAnsi="Arial" w:cs="Arial"/>
          <w:b/>
          <w:bCs/>
          <w:i/>
          <w:sz w:val="20"/>
          <w:szCs w:val="20"/>
          <w:u w:val="single"/>
          <w:shd w:val="clear" w:color="auto" w:fill="FFFF00"/>
        </w:rPr>
      </w:pPr>
    </w:p>
    <w:p w:rsidR="00F36369" w:rsidRPr="00F36369" w:rsidRDefault="00F36369" w:rsidP="00F36369">
      <w:pPr>
        <w:spacing w:after="0" w:line="240" w:lineRule="auto"/>
        <w:jc w:val="both"/>
        <w:rPr>
          <w:rFonts w:ascii="Arial" w:hAnsi="Arial" w:cs="Arial"/>
          <w:b/>
          <w:bCs/>
          <w:i/>
          <w:sz w:val="20"/>
          <w:szCs w:val="20"/>
          <w:u w:val="single"/>
        </w:rPr>
      </w:pPr>
      <w:r w:rsidRPr="00F36369">
        <w:rPr>
          <w:rFonts w:ascii="Arial" w:hAnsi="Arial" w:cs="Arial"/>
          <w:b/>
          <w:i/>
          <w:sz w:val="20"/>
          <w:szCs w:val="20"/>
          <w:u w:val="single"/>
        </w:rPr>
        <w:t>A) Para firma del C. Director General:</w:t>
      </w:r>
    </w:p>
    <w:p w:rsidR="00F36369" w:rsidRPr="00F36369" w:rsidRDefault="00F36369" w:rsidP="00F36369">
      <w:pPr>
        <w:spacing w:after="0" w:line="240" w:lineRule="auto"/>
        <w:jc w:val="both"/>
        <w:rPr>
          <w:rFonts w:ascii="Arial" w:hAnsi="Arial" w:cs="Arial"/>
          <w:b/>
          <w:sz w:val="20"/>
          <w:szCs w:val="20"/>
          <w:shd w:val="clear" w:color="auto" w:fill="FFFF00"/>
        </w:rPr>
      </w:pPr>
    </w:p>
    <w:p w:rsidR="00F36369" w:rsidRPr="00F36369" w:rsidRDefault="00F36369" w:rsidP="00F36369">
      <w:pPr>
        <w:spacing w:after="0" w:line="240" w:lineRule="auto"/>
        <w:jc w:val="both"/>
        <w:rPr>
          <w:rFonts w:ascii="Arial" w:hAnsi="Arial" w:cs="Arial"/>
          <w:bCs/>
          <w:sz w:val="20"/>
          <w:szCs w:val="20"/>
        </w:rPr>
      </w:pPr>
      <w:r w:rsidRPr="00F36369">
        <w:rPr>
          <w:rFonts w:ascii="Arial" w:hAnsi="Arial" w:cs="Arial"/>
          <w:sz w:val="20"/>
          <w:szCs w:val="20"/>
        </w:rPr>
        <w:t>Su representante acredita su personalidad con el testimonio de la escritura pública número _____ de fecha __ de ____ de ____, pasada ante la fe del Lic. _____________, Notario Público ____ de la Ciudad de _______, inscrita en el Registro Público de la Propiedad y del Comercio de ______ en el folio mercantil número ______, de fecha ____,  formaliza el presente Contrato, de acuerdo con la autorización contenida en el oficio número ______.</w:t>
      </w:r>
    </w:p>
    <w:p w:rsidR="00F36369" w:rsidRPr="00F36369" w:rsidRDefault="00F36369" w:rsidP="00F36369">
      <w:pPr>
        <w:spacing w:after="0" w:line="240" w:lineRule="auto"/>
        <w:jc w:val="both"/>
        <w:rPr>
          <w:rFonts w:ascii="Arial" w:hAnsi="Arial" w:cs="Arial"/>
          <w:sz w:val="20"/>
          <w:szCs w:val="20"/>
          <w:shd w:val="clear" w:color="auto" w:fill="FFFF0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I.4.</w:t>
      </w:r>
      <w:r w:rsidRPr="00F36369">
        <w:rPr>
          <w:rFonts w:ascii="Arial" w:hAnsi="Arial" w:cs="Arial"/>
          <w:b/>
          <w:sz w:val="20"/>
          <w:szCs w:val="20"/>
        </w:rPr>
        <w:tab/>
      </w:r>
      <w:r w:rsidRPr="00F36369">
        <w:rPr>
          <w:rFonts w:ascii="Arial" w:hAnsi="Arial" w:cs="Arial"/>
          <w:sz w:val="20"/>
          <w:szCs w:val="20"/>
        </w:rPr>
        <w:t xml:space="preserve">Para el cumplimiento de sus funciones y la realización de sus actividades, requiere de la adquisición de _____________________ </w:t>
      </w:r>
      <w:r w:rsidRPr="00F36369">
        <w:rPr>
          <w:rFonts w:ascii="Arial" w:hAnsi="Arial" w:cs="Arial"/>
          <w:b/>
          <w:i/>
          <w:sz w:val="20"/>
          <w:szCs w:val="20"/>
          <w:u w:val="single"/>
        </w:rPr>
        <w:t>(describir en términos generales los servicios objeto de la compra)</w:t>
      </w:r>
      <w:r w:rsidRPr="00F36369">
        <w:rPr>
          <w:rFonts w:ascii="Arial" w:hAnsi="Arial" w:cs="Arial"/>
          <w:sz w:val="20"/>
          <w:szCs w:val="20"/>
        </w:rPr>
        <w:t>.</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I.5.</w:t>
      </w:r>
      <w:r w:rsidRPr="00F36369">
        <w:rPr>
          <w:rFonts w:ascii="Arial" w:hAnsi="Arial" w:cs="Arial"/>
          <w:b/>
          <w:sz w:val="20"/>
          <w:szCs w:val="20"/>
        </w:rPr>
        <w:tab/>
      </w:r>
      <w:r w:rsidRPr="00F36369">
        <w:rPr>
          <w:rFonts w:ascii="Arial" w:hAnsi="Arial" w:cs="Arial"/>
          <w:sz w:val="20"/>
          <w:szCs w:val="20"/>
        </w:rPr>
        <w:t xml:space="preserve">Para cubrir las erogaciones que se deriven del presente contrato, cuenta con recursos disponibles suficientes, no comprometidos, en la partida presupuestal número __________, de conformidad con el dictamen de disponibilidad presupuestal número __________, mismo que se agrega al presente instrumento jurídico como </w:t>
      </w:r>
      <w:r w:rsidRPr="00F36369">
        <w:rPr>
          <w:rFonts w:ascii="Arial" w:hAnsi="Arial" w:cs="Arial"/>
          <w:b/>
          <w:sz w:val="20"/>
          <w:szCs w:val="20"/>
        </w:rPr>
        <w:t>Anexo ___ (___)</w:t>
      </w:r>
      <w:r w:rsidRPr="00F36369">
        <w:rPr>
          <w:rFonts w:ascii="Arial" w:hAnsi="Arial" w:cs="Arial"/>
          <w:sz w:val="20"/>
          <w:szCs w:val="20"/>
        </w:rPr>
        <w:t>.</w:t>
      </w: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spacing w:after="0" w:line="240" w:lineRule="auto"/>
        <w:jc w:val="both"/>
        <w:rPr>
          <w:rFonts w:ascii="Arial" w:hAnsi="Arial" w:cs="Arial"/>
          <w:bCs/>
          <w:sz w:val="20"/>
          <w:szCs w:val="20"/>
        </w:rPr>
      </w:pPr>
      <w:r w:rsidRPr="00F36369">
        <w:rPr>
          <w:rFonts w:ascii="Arial" w:hAnsi="Arial" w:cs="Arial"/>
          <w:sz w:val="20"/>
          <w:szCs w:val="20"/>
        </w:rPr>
        <w:t xml:space="preserve">Los recursos presupuestarios a ejercer con motivo del presente instrumento jurídico, quedan sujetos para fines de ejecución y pago, a la disponibilidad presupuestaria con que cuente </w:t>
      </w:r>
      <w:r w:rsidRPr="00F36369">
        <w:rPr>
          <w:rFonts w:ascii="Arial" w:hAnsi="Arial" w:cs="Arial"/>
          <w:b/>
          <w:sz w:val="20"/>
          <w:szCs w:val="20"/>
        </w:rPr>
        <w:t>“EL HRAEV”</w:t>
      </w:r>
      <w:r w:rsidRPr="00F36369">
        <w:rPr>
          <w:rFonts w:ascii="Arial" w:hAnsi="Arial" w:cs="Arial"/>
          <w:sz w:val="20"/>
          <w:szCs w:val="20"/>
        </w:rPr>
        <w:t>, conforme al Presupuesto de Egresos de la Federación que apruebe la H. Cámara de Diputados del Congreso de la Unión, sin responsabilidad alguna para</w:t>
      </w:r>
      <w:r w:rsidRPr="00F36369">
        <w:rPr>
          <w:rFonts w:ascii="Arial" w:hAnsi="Arial" w:cs="Arial"/>
          <w:b/>
          <w:sz w:val="20"/>
          <w:szCs w:val="20"/>
        </w:rPr>
        <w:t>“EL HRAEV”</w:t>
      </w:r>
      <w:r w:rsidRPr="00F36369">
        <w:rPr>
          <w:rFonts w:ascii="Arial" w:hAnsi="Arial" w:cs="Arial"/>
          <w:sz w:val="20"/>
          <w:szCs w:val="20"/>
        </w:rPr>
        <w:t>.</w:t>
      </w: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I.6.</w:t>
      </w:r>
      <w:r w:rsidRPr="00F36369">
        <w:rPr>
          <w:rFonts w:ascii="Arial" w:hAnsi="Arial" w:cs="Arial"/>
          <w:b/>
          <w:sz w:val="20"/>
          <w:szCs w:val="20"/>
        </w:rPr>
        <w:tab/>
      </w:r>
      <w:r w:rsidRPr="00F36369">
        <w:rPr>
          <w:rFonts w:ascii="Arial" w:hAnsi="Arial" w:cs="Arial"/>
          <w:sz w:val="20"/>
          <w:szCs w:val="20"/>
        </w:rPr>
        <w:t xml:space="preserve">El presente contrato fue adjudicado a </w:t>
      </w:r>
      <w:r w:rsidRPr="00F36369">
        <w:rPr>
          <w:rFonts w:ascii="Arial" w:hAnsi="Arial" w:cs="Arial"/>
          <w:b/>
          <w:sz w:val="20"/>
          <w:szCs w:val="20"/>
        </w:rPr>
        <w:t xml:space="preserve">“EL PROVEEDOR” </w:t>
      </w:r>
      <w:r w:rsidRPr="00F36369">
        <w:rPr>
          <w:rFonts w:ascii="Arial" w:hAnsi="Arial" w:cs="Arial"/>
          <w:sz w:val="20"/>
          <w:szCs w:val="20"/>
        </w:rPr>
        <w:t>mediante el procedimiento de Licitación Pública NACIONAL _______________, con fundamento en lo dispuesto por los artículos 134, de la Constitución Política de los Estados Unidos Mexicanos y de conformidad con los artículos 26, fracción I, 26 Bis, fracción III, 26 Ter, 27, 28, fracción II, 29, 30, 32, 33. 33 Bis, 34, 35 y 47 de la Ley de Adquisiciones, Arrendamientos y Servicios del Sector Público, y su Reglamento.</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I.7.</w:t>
      </w:r>
      <w:bookmarkStart w:id="7" w:name="_DV_M30"/>
      <w:bookmarkEnd w:id="7"/>
      <w:r w:rsidRPr="00F36369">
        <w:rPr>
          <w:rFonts w:ascii="Arial" w:hAnsi="Arial" w:cs="Arial"/>
          <w:b/>
          <w:sz w:val="20"/>
          <w:szCs w:val="20"/>
        </w:rPr>
        <w:tab/>
      </w:r>
      <w:r w:rsidRPr="00F36369">
        <w:rPr>
          <w:rFonts w:ascii="Arial" w:hAnsi="Arial" w:cs="Arial"/>
          <w:sz w:val="20"/>
          <w:szCs w:val="20"/>
        </w:rPr>
        <w:t>Con fecha __</w:t>
      </w:r>
      <w:bookmarkStart w:id="8" w:name="_DV_M32"/>
      <w:bookmarkEnd w:id="8"/>
      <w:r w:rsidRPr="00F36369">
        <w:rPr>
          <w:rFonts w:ascii="Arial" w:hAnsi="Arial" w:cs="Arial"/>
          <w:sz w:val="20"/>
          <w:szCs w:val="20"/>
        </w:rPr>
        <w:t xml:space="preserve"> de _____ de ____, la _____________ </w:t>
      </w:r>
      <w:r w:rsidRPr="00F36369">
        <w:rPr>
          <w:rFonts w:ascii="Arial" w:hAnsi="Arial" w:cs="Arial"/>
          <w:b/>
          <w:i/>
          <w:sz w:val="20"/>
          <w:szCs w:val="20"/>
          <w:u w:val="single"/>
        </w:rPr>
        <w:t>(indicar la denominación de la unidad administrativa adquirente)</w:t>
      </w:r>
      <w:r w:rsidRPr="00F36369">
        <w:rPr>
          <w:rFonts w:ascii="Arial" w:hAnsi="Arial" w:cs="Arial"/>
          <w:sz w:val="20"/>
          <w:szCs w:val="20"/>
        </w:rPr>
        <w:t xml:space="preserve">, emitió el__________ </w:t>
      </w:r>
      <w:r w:rsidRPr="00F36369">
        <w:rPr>
          <w:rFonts w:ascii="Arial" w:hAnsi="Arial" w:cs="Arial"/>
          <w:b/>
          <w:i/>
          <w:sz w:val="20"/>
          <w:szCs w:val="20"/>
          <w:u w:val="single"/>
        </w:rPr>
        <w:t>(anotar el documento o acto en el que consta la adjudicación y su fecha de emisión)</w:t>
      </w:r>
      <w:r w:rsidRPr="00F36369">
        <w:rPr>
          <w:rFonts w:ascii="Arial" w:hAnsi="Arial" w:cs="Arial"/>
          <w:sz w:val="20"/>
          <w:szCs w:val="20"/>
        </w:rPr>
        <w:t xml:space="preserve"> del procedimiento de contratación mencionado en la Declaración que antecede.</w:t>
      </w: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spacing w:after="0" w:line="240" w:lineRule="auto"/>
        <w:jc w:val="both"/>
        <w:rPr>
          <w:rFonts w:ascii="Arial" w:hAnsi="Arial" w:cs="Arial"/>
          <w:sz w:val="20"/>
          <w:szCs w:val="20"/>
          <w:lang w:val="es-ES_tradnl"/>
        </w:rPr>
      </w:pPr>
      <w:r w:rsidRPr="00F36369">
        <w:rPr>
          <w:rFonts w:ascii="Arial" w:hAnsi="Arial" w:cs="Arial"/>
          <w:b/>
          <w:sz w:val="20"/>
          <w:szCs w:val="20"/>
        </w:rPr>
        <w:t xml:space="preserve">I.8 </w:t>
      </w:r>
      <w:r w:rsidRPr="00F36369">
        <w:rPr>
          <w:rFonts w:ascii="Arial" w:hAnsi="Arial" w:cs="Arial"/>
          <w:b/>
          <w:sz w:val="20"/>
          <w:szCs w:val="20"/>
        </w:rPr>
        <w:tab/>
      </w:r>
      <w:r w:rsidRPr="00F36369">
        <w:rPr>
          <w:rFonts w:ascii="Arial" w:hAnsi="Arial" w:cs="Arial"/>
          <w:sz w:val="20"/>
          <w:szCs w:val="20"/>
        </w:rPr>
        <w:t>Conforme</w:t>
      </w:r>
      <w:r w:rsidRPr="00F36369">
        <w:rPr>
          <w:rFonts w:ascii="Arial" w:hAnsi="Arial" w:cs="Arial"/>
          <w:sz w:val="20"/>
          <w:szCs w:val="20"/>
          <w:lang w:val="es-ES_tradnl"/>
        </w:rPr>
        <w:t xml:space="preserve"> a lo previsto en el artículo </w:t>
      </w:r>
      <w:smartTag w:uri="urn:schemas-microsoft-com:office:smarttags" w:element="metricconverter">
        <w:smartTagPr>
          <w:attr w:name="ProductID" w:val="68 A"/>
        </w:smartTagPr>
        <w:r w:rsidRPr="00F36369">
          <w:rPr>
            <w:rFonts w:ascii="Arial" w:hAnsi="Arial" w:cs="Arial"/>
            <w:sz w:val="20"/>
            <w:szCs w:val="20"/>
            <w:lang w:val="es-ES_tradnl"/>
          </w:rPr>
          <w:t>68 A</w:t>
        </w:r>
      </w:smartTag>
      <w:r w:rsidRPr="00F36369">
        <w:rPr>
          <w:rFonts w:ascii="Arial" w:hAnsi="Arial" w:cs="Arial"/>
          <w:sz w:val="20"/>
          <w:szCs w:val="20"/>
          <w:lang w:val="es-ES_tradnl"/>
        </w:rPr>
        <w:t xml:space="preserve">, del Reglamento de la Ley de Adquisiciones, Arrendamientos y Servicios del Sector Público, </w:t>
      </w:r>
      <w:r w:rsidRPr="00F36369">
        <w:rPr>
          <w:rFonts w:ascii="Arial" w:hAnsi="Arial" w:cs="Arial"/>
          <w:b/>
          <w:sz w:val="20"/>
          <w:szCs w:val="20"/>
          <w:lang w:val="es-ES_tradnl"/>
        </w:rPr>
        <w:t>“EL PROVEEDOR”</w:t>
      </w:r>
      <w:r w:rsidRPr="00F36369">
        <w:rPr>
          <w:rFonts w:ascii="Arial" w:hAnsi="Arial" w:cs="Arial"/>
          <w:sz w:val="20"/>
          <w:szCs w:val="20"/>
          <w:lang w:val="es-ES_tradnl"/>
        </w:rPr>
        <w:t xml:space="preserve"> en caso de auditorías, visitas o inspecciones que practique la Secretaría de la Función Pública y el Órgano Interno de Control en </w:t>
      </w:r>
      <w:r w:rsidRPr="00F36369">
        <w:rPr>
          <w:rFonts w:ascii="Arial" w:hAnsi="Arial" w:cs="Arial"/>
          <w:b/>
          <w:sz w:val="20"/>
          <w:szCs w:val="20"/>
          <w:lang w:val="es-ES_tradnl"/>
        </w:rPr>
        <w:t>“EL HRAEV”</w:t>
      </w:r>
      <w:r w:rsidRPr="00F36369">
        <w:rPr>
          <w:rFonts w:ascii="Arial" w:hAnsi="Arial" w:cs="Arial"/>
          <w:sz w:val="20"/>
          <w:szCs w:val="20"/>
          <w:lang w:val="es-ES_tradnl"/>
        </w:rPr>
        <w:t>, deberá proporcionar la información que en su momento se requiera, relativa al presente contrato.</w:t>
      </w:r>
    </w:p>
    <w:p w:rsidR="00F36369" w:rsidRPr="00F36369" w:rsidRDefault="00F36369" w:rsidP="00F36369">
      <w:pPr>
        <w:spacing w:after="0" w:line="240" w:lineRule="auto"/>
        <w:jc w:val="both"/>
        <w:rPr>
          <w:rFonts w:ascii="Arial" w:hAnsi="Arial" w:cs="Arial"/>
          <w:sz w:val="20"/>
          <w:szCs w:val="20"/>
          <w:lang w:val="es-ES_tradnl"/>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lang w:val="es-ES_tradnl"/>
        </w:rPr>
        <w:t>I.9.</w:t>
      </w:r>
      <w:r w:rsidRPr="00F36369">
        <w:rPr>
          <w:rFonts w:ascii="Arial" w:hAnsi="Arial" w:cs="Arial"/>
          <w:b/>
          <w:sz w:val="20"/>
          <w:szCs w:val="20"/>
          <w:lang w:val="es-ES_tradnl"/>
        </w:rPr>
        <w:tab/>
      </w:r>
      <w:r w:rsidRPr="00F36369">
        <w:rPr>
          <w:rFonts w:ascii="Arial" w:hAnsi="Arial" w:cs="Arial"/>
          <w:sz w:val="20"/>
          <w:szCs w:val="20"/>
        </w:rPr>
        <w:t xml:space="preserve">Señala como domicilio para todos los efectos de este acto jurídico el ubicado en ______________ </w:t>
      </w: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pStyle w:val="Textoindependiente21"/>
        <w:rPr>
          <w:rFonts w:cs="Arial"/>
          <w:sz w:val="20"/>
        </w:rPr>
      </w:pPr>
      <w:r w:rsidRPr="00F36369">
        <w:rPr>
          <w:rFonts w:cs="Arial"/>
          <w:b/>
          <w:sz w:val="20"/>
        </w:rPr>
        <w:t>II.</w:t>
      </w:r>
      <w:r w:rsidRPr="00F36369">
        <w:rPr>
          <w:rFonts w:cs="Arial"/>
          <w:b/>
          <w:sz w:val="20"/>
        </w:rPr>
        <w:tab/>
        <w:t>“EL PROVEEDOR” declara que:</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b/>
          <w:i/>
          <w:sz w:val="20"/>
          <w:szCs w:val="20"/>
          <w:u w:val="single"/>
        </w:rPr>
      </w:pPr>
      <w:r w:rsidRPr="00F36369">
        <w:rPr>
          <w:rFonts w:ascii="Arial" w:hAnsi="Arial" w:cs="Arial"/>
          <w:b/>
          <w:i/>
          <w:sz w:val="20"/>
          <w:szCs w:val="20"/>
          <w:u w:val="single"/>
        </w:rPr>
        <w:t>NOTA: (Si “EL PROVEEDOR” fuese una persona moral, se empleará el texto siguiente:)</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II.1.</w:t>
      </w:r>
      <w:r w:rsidRPr="00F36369">
        <w:rPr>
          <w:rFonts w:ascii="Arial" w:hAnsi="Arial" w:cs="Arial"/>
          <w:sz w:val="20"/>
          <w:szCs w:val="20"/>
        </w:rPr>
        <w:tab/>
        <w:t xml:space="preserve">Es una persona moral constituida de conformidad con las leyes de los Estados Unidos Mexicanos, según consta en la Escritura Pública ________número _____, del __ de ______ de ____, otorgada ante la fe del Licenciado ____________, Notario ______Público _____  número _____ de la ciudad de _______, inscrita en el Registro Público de la Propiedad y el Comercio, bajo el folio mercantil número _____, de fecha ______.” </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II.2.</w:t>
      </w:r>
      <w:r w:rsidRPr="00F36369">
        <w:rPr>
          <w:rFonts w:ascii="Arial" w:hAnsi="Arial" w:cs="Arial"/>
          <w:b/>
          <w:sz w:val="20"/>
          <w:szCs w:val="20"/>
        </w:rPr>
        <w:tab/>
      </w:r>
      <w:r w:rsidRPr="00F36369">
        <w:rPr>
          <w:rFonts w:ascii="Arial" w:hAnsi="Arial" w:cs="Arial"/>
          <w:sz w:val="20"/>
          <w:szCs w:val="20"/>
        </w:rPr>
        <w:t>Se encuentra representada para la celebración de este contrato, por el C._______, quien acredita su personalidad en términos de la Escritura Pública número ________, del __ de ________ de _____, otorgada ante la fe del Licenciado ____________, Notario Público número ___, de la ciudad de __________, y manifiesta bajo protesta de decir verdad, que las facultades que le fueron conferidas no le han sido revocadas, modificadas ni restringidas en forma alguna.</w:t>
      </w:r>
    </w:p>
    <w:p w:rsidR="00F36369" w:rsidRPr="00F36369" w:rsidRDefault="00F36369" w:rsidP="00F36369">
      <w:pPr>
        <w:tabs>
          <w:tab w:val="left" w:pos="2835"/>
        </w:tabs>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II.3.</w:t>
      </w:r>
      <w:r w:rsidRPr="00F36369">
        <w:rPr>
          <w:rFonts w:ascii="Arial" w:hAnsi="Arial" w:cs="Arial"/>
          <w:b/>
          <w:sz w:val="20"/>
          <w:szCs w:val="20"/>
        </w:rPr>
        <w:tab/>
      </w:r>
      <w:r w:rsidRPr="00F36369">
        <w:rPr>
          <w:rFonts w:ascii="Arial" w:hAnsi="Arial" w:cs="Arial"/>
          <w:sz w:val="20"/>
          <w:szCs w:val="20"/>
        </w:rPr>
        <w:t xml:space="preserve">De acuerdo con sus estatutos, su objeto social consiste entre otras actividades, en ___________________ </w:t>
      </w:r>
      <w:r w:rsidRPr="00F36369">
        <w:rPr>
          <w:rFonts w:ascii="Arial" w:hAnsi="Arial" w:cs="Arial"/>
          <w:b/>
          <w:sz w:val="20"/>
          <w:szCs w:val="20"/>
        </w:rPr>
        <w:t>(</w:t>
      </w:r>
      <w:r w:rsidRPr="00F36369">
        <w:rPr>
          <w:rFonts w:ascii="Arial" w:hAnsi="Arial" w:cs="Arial"/>
          <w:b/>
          <w:i/>
          <w:sz w:val="20"/>
          <w:szCs w:val="20"/>
          <w:u w:val="single"/>
        </w:rPr>
        <w:t>precisar las facultades del proveedor para la venta del servicio, conforme al acta constitutiva de la sociedad mercantil</w:t>
      </w:r>
      <w:r w:rsidRPr="00F36369">
        <w:rPr>
          <w:rFonts w:ascii="Arial" w:hAnsi="Arial" w:cs="Arial"/>
          <w:b/>
          <w:sz w:val="20"/>
          <w:szCs w:val="20"/>
        </w:rPr>
        <w:t>)</w:t>
      </w:r>
      <w:r w:rsidRPr="00F36369">
        <w:rPr>
          <w:rFonts w:ascii="Arial" w:hAnsi="Arial" w:cs="Arial"/>
          <w:sz w:val="20"/>
          <w:szCs w:val="20"/>
        </w:rPr>
        <w:t>.</w:t>
      </w:r>
    </w:p>
    <w:p w:rsidR="00F36369" w:rsidRPr="00F36369" w:rsidRDefault="00F36369" w:rsidP="00F36369">
      <w:pPr>
        <w:tabs>
          <w:tab w:val="left" w:pos="2835"/>
        </w:tabs>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b/>
          <w:i/>
          <w:sz w:val="20"/>
          <w:szCs w:val="20"/>
          <w:u w:val="single"/>
        </w:rPr>
      </w:pPr>
      <w:r w:rsidRPr="00F36369">
        <w:rPr>
          <w:rFonts w:ascii="Arial" w:hAnsi="Arial" w:cs="Arial"/>
          <w:b/>
          <w:i/>
          <w:sz w:val="20"/>
          <w:szCs w:val="20"/>
          <w:u w:val="single"/>
        </w:rPr>
        <w:t>NOTA: (Si “EL PROVEEDOR” fuese una persona física, se empleará el siguiente texto, en sustitución a las Declaraciones II.1, II.2 y II.3, en la inteligencia de que se deberá ajustar la numeración)</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II.1.</w:t>
      </w:r>
      <w:r w:rsidRPr="00F36369">
        <w:rPr>
          <w:rFonts w:ascii="Arial" w:hAnsi="Arial" w:cs="Arial"/>
          <w:b/>
          <w:sz w:val="20"/>
          <w:szCs w:val="20"/>
        </w:rPr>
        <w:tab/>
      </w:r>
      <w:r w:rsidRPr="00F36369">
        <w:rPr>
          <w:rFonts w:ascii="Arial" w:hAnsi="Arial" w:cs="Arial"/>
          <w:sz w:val="20"/>
          <w:szCs w:val="20"/>
        </w:rPr>
        <w:t>Es una persona física, con actividades empresariales dedicada a___________, con capacidad legal para obligarse en los términos del presente contrato.”</w:t>
      </w:r>
    </w:p>
    <w:p w:rsidR="00F36369" w:rsidRPr="00F36369" w:rsidRDefault="00F36369" w:rsidP="00F36369">
      <w:pPr>
        <w:tabs>
          <w:tab w:val="left" w:pos="2835"/>
        </w:tabs>
        <w:spacing w:after="0" w:line="240" w:lineRule="auto"/>
        <w:jc w:val="both"/>
        <w:rPr>
          <w:rFonts w:ascii="Arial" w:hAnsi="Arial" w:cs="Arial"/>
          <w:b/>
          <w:i/>
          <w:sz w:val="20"/>
          <w:szCs w:val="20"/>
          <w:u w:val="single"/>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II.4.</w:t>
      </w:r>
      <w:r w:rsidRPr="00F36369">
        <w:rPr>
          <w:rFonts w:ascii="Arial" w:hAnsi="Arial" w:cs="Arial"/>
          <w:b/>
          <w:sz w:val="20"/>
          <w:szCs w:val="20"/>
        </w:rPr>
        <w:tab/>
      </w:r>
      <w:r w:rsidRPr="00F36369">
        <w:rPr>
          <w:rFonts w:ascii="Arial" w:hAnsi="Arial" w:cs="Arial"/>
          <w:sz w:val="20"/>
          <w:szCs w:val="20"/>
        </w:rPr>
        <w:t xml:space="preserve">La Secretaría de Hacienda y Crédito Público le otorgó el Registro Federal de Contribuyentes número _________. Asimismo. </w:t>
      </w:r>
    </w:p>
    <w:p w:rsidR="00F36369" w:rsidRPr="00F36369" w:rsidRDefault="00F36369" w:rsidP="00F36369">
      <w:pPr>
        <w:tabs>
          <w:tab w:val="left" w:pos="567"/>
        </w:tabs>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II.5.</w:t>
      </w:r>
      <w:r w:rsidRPr="00F36369">
        <w:rPr>
          <w:rFonts w:ascii="Arial" w:hAnsi="Arial" w:cs="Arial"/>
          <w:b/>
          <w:sz w:val="20"/>
          <w:szCs w:val="20"/>
        </w:rPr>
        <w:tab/>
      </w:r>
      <w:r w:rsidRPr="00F36369">
        <w:rPr>
          <w:rFonts w:ascii="Arial" w:hAnsi="Arial" w:cs="Arial"/>
          <w:sz w:val="20"/>
          <w:szCs w:val="20"/>
        </w:rPr>
        <w:t>Manifiesta bajo protesta de decir verdad, no encontrarse en los supuestos de los artículos 50 y 60,dela Ley de Adquisiciones, Arrendamientos y Servicios del Sector Público.</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b/>
          <w:i/>
          <w:sz w:val="20"/>
          <w:szCs w:val="20"/>
          <w:u w:val="single"/>
        </w:rPr>
      </w:pPr>
      <w:r w:rsidRPr="00F36369">
        <w:rPr>
          <w:rFonts w:ascii="Arial" w:hAnsi="Arial" w:cs="Arial"/>
          <w:b/>
          <w:i/>
          <w:sz w:val="20"/>
          <w:szCs w:val="20"/>
          <w:u w:val="single"/>
        </w:rPr>
        <w:t>NOTA: (En caso de que el importe del contrato sea superior al límite impuesto por la S.H.C.P., en la miscelánea fiscal del ejercicio correspondiente ($300,000.00), deberá insertarse la siguiente declaración:)</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II.6.</w:t>
      </w:r>
      <w:r w:rsidRPr="00F36369">
        <w:rPr>
          <w:rFonts w:ascii="Arial" w:hAnsi="Arial" w:cs="Arial"/>
          <w:sz w:val="20"/>
          <w:szCs w:val="20"/>
        </w:rPr>
        <w:tab/>
        <w:t xml:space="preserve">Cuenta con el acuse de recepción de la solicitud de opinión ante el Servicio de Administración Tributaria (SAT), relacionada con el cumplimiento de sus obligaciones fiscales en los términos que establece la fracción I, de la Regla I2.1.17 de la Resolución Miscelánea Fiscal para el presente ejercicio, de conformidad con el artículo 32 D, del Código Fiscal de la Federación, del cual presenta copia a </w:t>
      </w:r>
      <w:r w:rsidRPr="00F36369">
        <w:rPr>
          <w:rFonts w:ascii="Arial" w:hAnsi="Arial" w:cs="Arial"/>
          <w:b/>
          <w:sz w:val="20"/>
          <w:szCs w:val="20"/>
        </w:rPr>
        <w:t>“EL HRAEV”</w:t>
      </w:r>
      <w:r w:rsidRPr="00F36369">
        <w:rPr>
          <w:rFonts w:ascii="Arial" w:hAnsi="Arial" w:cs="Arial"/>
          <w:sz w:val="20"/>
          <w:szCs w:val="20"/>
        </w:rPr>
        <w:t xml:space="preserve">, para efectos de la suscripción del presente contrato y se adjunta como </w:t>
      </w:r>
      <w:r w:rsidRPr="00F36369">
        <w:rPr>
          <w:rFonts w:ascii="Arial" w:hAnsi="Arial" w:cs="Arial"/>
          <w:b/>
          <w:sz w:val="20"/>
          <w:szCs w:val="20"/>
        </w:rPr>
        <w:t>Anexo ___ (___)</w:t>
      </w:r>
      <w:r w:rsidRPr="00F36369">
        <w:rPr>
          <w:rFonts w:ascii="Arial" w:hAnsi="Arial" w:cs="Arial"/>
          <w:sz w:val="20"/>
          <w:szCs w:val="20"/>
        </w:rPr>
        <w:t>.</w:t>
      </w:r>
    </w:p>
    <w:p w:rsidR="00F36369" w:rsidRPr="00F36369" w:rsidRDefault="00F36369" w:rsidP="00F36369">
      <w:pPr>
        <w:tabs>
          <w:tab w:val="left" w:pos="567"/>
        </w:tabs>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II.7.</w:t>
      </w:r>
      <w:r w:rsidRPr="00F36369">
        <w:rPr>
          <w:rFonts w:ascii="Arial" w:hAnsi="Arial" w:cs="Arial"/>
          <w:b/>
          <w:sz w:val="20"/>
          <w:szCs w:val="20"/>
        </w:rPr>
        <w:tab/>
      </w:r>
      <w:r w:rsidRPr="00F36369">
        <w:rPr>
          <w:rFonts w:ascii="Arial" w:hAnsi="Arial" w:cs="Arial"/>
          <w:sz w:val="20"/>
          <w:szCs w:val="20"/>
        </w:rPr>
        <w:t xml:space="preserve">Manifiesta bajo protesta de decir verdad, que dispone de la organización, experiencia, elementos técnicos, humanos y económicos necesarios, así como con la capacidad suficiente para satisfacer de manera eficiente y adecuada las necesidades de </w:t>
      </w:r>
      <w:r w:rsidRPr="00F36369">
        <w:rPr>
          <w:rFonts w:ascii="Arial" w:hAnsi="Arial" w:cs="Arial"/>
          <w:b/>
          <w:sz w:val="20"/>
          <w:szCs w:val="20"/>
        </w:rPr>
        <w:t>“EL HRAEV”</w:t>
      </w:r>
      <w:r w:rsidRPr="00F36369">
        <w:rPr>
          <w:rFonts w:ascii="Arial" w:hAnsi="Arial" w:cs="Arial"/>
          <w:sz w:val="20"/>
          <w:szCs w:val="20"/>
        </w:rPr>
        <w:t>.</w:t>
      </w:r>
    </w:p>
    <w:p w:rsidR="00F36369" w:rsidRPr="00F36369" w:rsidRDefault="00F36369" w:rsidP="00F36369">
      <w:pPr>
        <w:tabs>
          <w:tab w:val="left" w:pos="2727"/>
        </w:tabs>
        <w:spacing w:after="0" w:line="240" w:lineRule="auto"/>
        <w:jc w:val="both"/>
        <w:rPr>
          <w:rFonts w:ascii="Arial" w:hAnsi="Arial" w:cs="Arial"/>
          <w:b/>
          <w:sz w:val="20"/>
          <w:szCs w:val="20"/>
        </w:rPr>
      </w:pPr>
    </w:p>
    <w:p w:rsidR="00F36369" w:rsidRPr="00F36369" w:rsidRDefault="00F36369" w:rsidP="00F36369">
      <w:pPr>
        <w:tabs>
          <w:tab w:val="left" w:pos="2808"/>
        </w:tabs>
        <w:spacing w:after="0" w:line="240" w:lineRule="auto"/>
        <w:jc w:val="both"/>
        <w:rPr>
          <w:rFonts w:ascii="Arial" w:hAnsi="Arial" w:cs="Arial"/>
          <w:sz w:val="20"/>
          <w:szCs w:val="20"/>
        </w:rPr>
      </w:pPr>
      <w:r w:rsidRPr="00F36369">
        <w:rPr>
          <w:rFonts w:ascii="Arial" w:hAnsi="Arial" w:cs="Arial"/>
          <w:b/>
          <w:sz w:val="20"/>
          <w:szCs w:val="20"/>
        </w:rPr>
        <w:t>II.8.</w:t>
      </w:r>
      <w:r w:rsidRPr="00F36369">
        <w:rPr>
          <w:rFonts w:ascii="Arial" w:hAnsi="Arial" w:cs="Arial"/>
          <w:b/>
          <w:sz w:val="20"/>
          <w:szCs w:val="20"/>
        </w:rPr>
        <w:tab/>
      </w:r>
      <w:r w:rsidRPr="00F36369">
        <w:rPr>
          <w:rFonts w:ascii="Arial" w:hAnsi="Arial" w:cs="Arial"/>
          <w:sz w:val="20"/>
          <w:szCs w:val="20"/>
        </w:rPr>
        <w:t xml:space="preserve">Señala como domicilio legal para todos los efectos de este acto jurídico, el ubicado en _____________. </w:t>
      </w:r>
      <w:r w:rsidRPr="00F36369">
        <w:rPr>
          <w:rFonts w:ascii="Arial" w:hAnsi="Arial" w:cs="Arial"/>
          <w:b/>
          <w:i/>
          <w:sz w:val="20"/>
          <w:szCs w:val="20"/>
          <w:u w:val="single"/>
        </w:rPr>
        <w:t>(indicar el domicilio legal, señalando calle, número, colonia, código postal y ciudad)</w:t>
      </w:r>
      <w:r w:rsidRPr="00F36369">
        <w:rPr>
          <w:rFonts w:ascii="Arial" w:hAnsi="Arial" w:cs="Arial"/>
          <w:sz w:val="20"/>
          <w:szCs w:val="20"/>
        </w:rPr>
        <w:t>.</w:t>
      </w:r>
    </w:p>
    <w:p w:rsidR="00F36369" w:rsidRPr="00F36369" w:rsidRDefault="00F36369" w:rsidP="00F36369">
      <w:pPr>
        <w:tabs>
          <w:tab w:val="left" w:pos="142"/>
        </w:tabs>
        <w:spacing w:after="0" w:line="240" w:lineRule="auto"/>
        <w:jc w:val="both"/>
        <w:rPr>
          <w:rFonts w:ascii="Arial" w:hAnsi="Arial" w:cs="Arial"/>
          <w:sz w:val="20"/>
          <w:szCs w:val="20"/>
        </w:rPr>
      </w:pPr>
    </w:p>
    <w:p w:rsidR="00F36369" w:rsidRPr="00F36369" w:rsidRDefault="00F36369" w:rsidP="00F36369">
      <w:pPr>
        <w:tabs>
          <w:tab w:val="left" w:pos="142"/>
        </w:tabs>
        <w:spacing w:after="0" w:line="240" w:lineRule="auto"/>
        <w:jc w:val="both"/>
        <w:rPr>
          <w:rFonts w:ascii="Arial" w:hAnsi="Arial" w:cs="Arial"/>
          <w:sz w:val="20"/>
          <w:szCs w:val="20"/>
        </w:rPr>
      </w:pPr>
      <w:r w:rsidRPr="00F36369">
        <w:rPr>
          <w:rFonts w:ascii="Arial" w:hAnsi="Arial" w:cs="Arial"/>
          <w:sz w:val="20"/>
          <w:szCs w:val="20"/>
        </w:rPr>
        <w:t>Hechas las declaraciones anteriores, las partes convienen en otorgar el presente contrato, de conformidad con las siguientes:</w:t>
      </w:r>
    </w:p>
    <w:p w:rsidR="00F36369" w:rsidRPr="00F36369" w:rsidRDefault="00F36369" w:rsidP="00F36369">
      <w:pPr>
        <w:pStyle w:val="Ttulo9"/>
        <w:numPr>
          <w:ilvl w:val="8"/>
          <w:numId w:val="0"/>
        </w:numPr>
        <w:tabs>
          <w:tab w:val="num" w:pos="1584"/>
          <w:tab w:val="left" w:pos="7920"/>
        </w:tabs>
        <w:suppressAutoHyphens/>
        <w:overflowPunct/>
        <w:autoSpaceDE/>
        <w:autoSpaceDN/>
        <w:adjustRightInd/>
        <w:spacing w:line="240" w:lineRule="auto"/>
        <w:rPr>
          <w:b/>
          <w:sz w:val="20"/>
          <w:szCs w:val="20"/>
        </w:rPr>
      </w:pPr>
      <w:r w:rsidRPr="00F36369">
        <w:rPr>
          <w:b/>
          <w:sz w:val="20"/>
          <w:szCs w:val="20"/>
        </w:rPr>
        <w:t>C L Á U S U L A S</w:t>
      </w:r>
    </w:p>
    <w:p w:rsidR="00F36369" w:rsidRPr="00F36369" w:rsidRDefault="00F36369" w:rsidP="00F36369">
      <w:pPr>
        <w:tabs>
          <w:tab w:val="left" w:pos="426"/>
          <w:tab w:val="left" w:pos="1135"/>
          <w:tab w:val="left" w:pos="1702"/>
        </w:tabs>
        <w:spacing w:after="0" w:line="240" w:lineRule="auto"/>
        <w:jc w:val="both"/>
        <w:rPr>
          <w:rFonts w:ascii="Arial" w:hAnsi="Arial" w:cs="Arial"/>
          <w:b/>
          <w:sz w:val="20"/>
          <w:szCs w:val="20"/>
        </w:rPr>
      </w:pPr>
    </w:p>
    <w:p w:rsidR="00F36369" w:rsidRPr="00F36369" w:rsidRDefault="00F36369" w:rsidP="00F36369">
      <w:pPr>
        <w:tabs>
          <w:tab w:val="left" w:pos="-142"/>
          <w:tab w:val="left" w:pos="993"/>
        </w:tabs>
        <w:spacing w:after="0" w:line="240" w:lineRule="auto"/>
        <w:jc w:val="both"/>
        <w:rPr>
          <w:rFonts w:ascii="Arial" w:hAnsi="Arial" w:cs="Arial"/>
          <w:b/>
          <w:i/>
          <w:sz w:val="20"/>
          <w:szCs w:val="20"/>
          <w:u w:val="single"/>
        </w:rPr>
      </w:pPr>
      <w:r w:rsidRPr="00F36369">
        <w:rPr>
          <w:rFonts w:ascii="Arial" w:hAnsi="Arial" w:cs="Arial"/>
          <w:b/>
          <w:sz w:val="20"/>
          <w:szCs w:val="20"/>
        </w:rPr>
        <w:t xml:space="preserve">PRIMERA.- OBJETO DEL CONTRATO.- HRAEV </w:t>
      </w:r>
      <w:r w:rsidRPr="00F36369">
        <w:rPr>
          <w:rFonts w:ascii="Arial" w:hAnsi="Arial" w:cs="Arial"/>
          <w:sz w:val="20"/>
          <w:szCs w:val="20"/>
        </w:rPr>
        <w:t xml:space="preserve">se obliga a adquirir de </w:t>
      </w:r>
      <w:r w:rsidRPr="00F36369">
        <w:rPr>
          <w:rFonts w:ascii="Arial" w:hAnsi="Arial" w:cs="Arial"/>
          <w:b/>
          <w:sz w:val="20"/>
          <w:szCs w:val="20"/>
        </w:rPr>
        <w:t>“EL PROVEEDOR”</w:t>
      </w:r>
      <w:r w:rsidRPr="00F36369">
        <w:rPr>
          <w:rFonts w:ascii="Arial" w:hAnsi="Arial" w:cs="Arial"/>
          <w:sz w:val="20"/>
          <w:szCs w:val="20"/>
        </w:rPr>
        <w:t xml:space="preserve"> y éste se obliga a suministrar los servicios cuyas características, especificaciones y cantidades se describen en el </w:t>
      </w:r>
      <w:r w:rsidRPr="00F36369">
        <w:rPr>
          <w:rFonts w:ascii="Arial" w:hAnsi="Arial" w:cs="Arial"/>
          <w:b/>
          <w:sz w:val="20"/>
          <w:szCs w:val="20"/>
        </w:rPr>
        <w:t>Anexo ___ (___)</w:t>
      </w:r>
      <w:r w:rsidRPr="00F36369">
        <w:rPr>
          <w:rFonts w:ascii="Arial" w:hAnsi="Arial" w:cs="Arial"/>
          <w:sz w:val="20"/>
          <w:szCs w:val="20"/>
        </w:rPr>
        <w:t>.</w:t>
      </w:r>
      <w:r w:rsidRPr="00F36369">
        <w:rPr>
          <w:rFonts w:ascii="Arial" w:hAnsi="Arial" w:cs="Arial"/>
          <w:b/>
          <w:i/>
          <w:sz w:val="20"/>
          <w:szCs w:val="20"/>
          <w:u w:val="single"/>
        </w:rPr>
        <w:t>(en este anexo, se deben detallar los servicios a adquirir, cantidad, especificaciones técnicas, marcas, etc)</w:t>
      </w:r>
    </w:p>
    <w:p w:rsidR="00F36369" w:rsidRPr="00F36369" w:rsidRDefault="00F36369" w:rsidP="00F36369">
      <w:pPr>
        <w:tabs>
          <w:tab w:val="left" w:pos="-142"/>
          <w:tab w:val="left" w:pos="993"/>
        </w:tabs>
        <w:spacing w:after="0" w:line="240" w:lineRule="auto"/>
        <w:jc w:val="both"/>
        <w:rPr>
          <w:rFonts w:ascii="Arial" w:hAnsi="Arial" w:cs="Arial"/>
          <w:i/>
          <w:sz w:val="20"/>
          <w:szCs w:val="20"/>
        </w:rPr>
      </w:pPr>
    </w:p>
    <w:p w:rsidR="00F36369" w:rsidRPr="00F36369" w:rsidRDefault="00F36369" w:rsidP="00F36369">
      <w:pPr>
        <w:tabs>
          <w:tab w:val="left" w:pos="-142"/>
          <w:tab w:val="left" w:pos="993"/>
        </w:tabs>
        <w:spacing w:after="0" w:line="240" w:lineRule="auto"/>
        <w:jc w:val="both"/>
        <w:rPr>
          <w:rFonts w:ascii="Arial" w:hAnsi="Arial" w:cs="Arial"/>
          <w:b/>
          <w:i/>
          <w:sz w:val="20"/>
          <w:szCs w:val="20"/>
          <w:u w:val="single"/>
        </w:rPr>
      </w:pPr>
      <w:r w:rsidRPr="00F36369">
        <w:rPr>
          <w:rFonts w:ascii="Arial" w:hAnsi="Arial" w:cs="Arial"/>
          <w:b/>
          <w:i/>
          <w:sz w:val="20"/>
          <w:szCs w:val="20"/>
          <w:u w:val="single"/>
        </w:rPr>
        <w:t>NOTA: (En tratándose de contratos abiertos con un mínimo y máximo del servicio a adquirir se deberá insertar la siguiente redacción, en sustitución del párrafo que antecede:)</w:t>
      </w:r>
    </w:p>
    <w:p w:rsidR="00F36369" w:rsidRPr="00F36369" w:rsidRDefault="00F36369" w:rsidP="00F36369">
      <w:pPr>
        <w:tabs>
          <w:tab w:val="left" w:pos="-142"/>
          <w:tab w:val="left" w:pos="993"/>
        </w:tabs>
        <w:spacing w:after="0" w:line="240" w:lineRule="auto"/>
        <w:jc w:val="both"/>
        <w:rPr>
          <w:rFonts w:ascii="Arial" w:hAnsi="Arial" w:cs="Arial"/>
          <w:b/>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 xml:space="preserve">“PRIMERA.- OBJETO DEL CONTRATO.- HRAEV </w:t>
      </w:r>
      <w:r w:rsidRPr="00F36369">
        <w:rPr>
          <w:rFonts w:ascii="Arial" w:hAnsi="Arial" w:cs="Arial"/>
          <w:sz w:val="20"/>
          <w:szCs w:val="20"/>
        </w:rPr>
        <w:t xml:space="preserve">se obliga a adquirir de </w:t>
      </w:r>
      <w:r w:rsidRPr="00F36369">
        <w:rPr>
          <w:rFonts w:ascii="Arial" w:hAnsi="Arial" w:cs="Arial"/>
          <w:b/>
          <w:sz w:val="20"/>
          <w:szCs w:val="20"/>
        </w:rPr>
        <w:t>“EL PROVEEDOR”</w:t>
      </w:r>
      <w:r w:rsidRPr="00F36369">
        <w:rPr>
          <w:rFonts w:ascii="Arial" w:hAnsi="Arial" w:cs="Arial"/>
          <w:sz w:val="20"/>
          <w:szCs w:val="20"/>
        </w:rPr>
        <w:t xml:space="preserve"> y éste se obliga a suministrar los servicios cuyas características, especificaciones y cantidades se describen en el </w:t>
      </w:r>
      <w:r w:rsidRPr="00F36369">
        <w:rPr>
          <w:rFonts w:ascii="Arial" w:hAnsi="Arial" w:cs="Arial"/>
          <w:b/>
          <w:sz w:val="20"/>
          <w:szCs w:val="20"/>
        </w:rPr>
        <w:t>Anexo ___ (___)</w:t>
      </w:r>
      <w:r w:rsidRPr="00F36369">
        <w:rPr>
          <w:rFonts w:ascii="Arial" w:hAnsi="Arial" w:cs="Arial"/>
          <w:sz w:val="20"/>
          <w:szCs w:val="20"/>
        </w:rPr>
        <w:t>.</w:t>
      </w:r>
      <w:r w:rsidRPr="00F36369">
        <w:rPr>
          <w:rFonts w:ascii="Arial" w:hAnsi="Arial" w:cs="Arial"/>
          <w:b/>
          <w:i/>
          <w:sz w:val="20"/>
          <w:szCs w:val="20"/>
          <w:u w:val="single"/>
        </w:rPr>
        <w:t>(en este anexo, se deben detallar los servicios a adquirir, cantidad mínima y máxima, especificaciones técnicas, marcas, etc)</w:t>
      </w:r>
      <w:r w:rsidRPr="00F36369">
        <w:rPr>
          <w:rFonts w:ascii="Arial" w:hAnsi="Arial" w:cs="Arial"/>
          <w:sz w:val="20"/>
          <w:szCs w:val="20"/>
        </w:rPr>
        <w:t>, en el que se identifica la cantidad mínima de servicio como compromiso de adquisición y la cantidad máxima de los servicios susceptibles de adquisición.”</w:t>
      </w:r>
    </w:p>
    <w:p w:rsidR="00F36369" w:rsidRPr="00F36369" w:rsidRDefault="00F36369" w:rsidP="00F36369">
      <w:pPr>
        <w:tabs>
          <w:tab w:val="left" w:pos="-142"/>
          <w:tab w:val="left" w:pos="993"/>
        </w:tabs>
        <w:spacing w:after="0" w:line="240" w:lineRule="auto"/>
        <w:jc w:val="both"/>
        <w:rPr>
          <w:rFonts w:ascii="Arial" w:hAnsi="Arial" w:cs="Arial"/>
          <w:b/>
          <w:sz w:val="20"/>
          <w:szCs w:val="20"/>
        </w:rPr>
      </w:pPr>
    </w:p>
    <w:p w:rsidR="00F36369" w:rsidRPr="00F36369" w:rsidRDefault="00F36369" w:rsidP="00F36369">
      <w:pPr>
        <w:tabs>
          <w:tab w:val="left" w:pos="-1701"/>
          <w:tab w:val="left" w:pos="-142"/>
        </w:tabs>
        <w:spacing w:after="0" w:line="240" w:lineRule="auto"/>
        <w:jc w:val="both"/>
        <w:rPr>
          <w:rFonts w:ascii="Arial" w:hAnsi="Arial" w:cs="Arial"/>
          <w:sz w:val="20"/>
          <w:szCs w:val="20"/>
        </w:rPr>
      </w:pPr>
      <w:r w:rsidRPr="00F36369">
        <w:rPr>
          <w:rFonts w:ascii="Arial" w:hAnsi="Arial" w:cs="Arial"/>
          <w:b/>
          <w:sz w:val="20"/>
          <w:szCs w:val="20"/>
        </w:rPr>
        <w:t xml:space="preserve">SEGUNDA- IMPORTE DEL CONTRATO.- HRAEV </w:t>
      </w:r>
      <w:r w:rsidRPr="00F36369">
        <w:rPr>
          <w:rFonts w:ascii="Arial" w:hAnsi="Arial" w:cs="Arial"/>
          <w:sz w:val="20"/>
          <w:szCs w:val="20"/>
        </w:rPr>
        <w:t xml:space="preserve">se obliga a cubrir a </w:t>
      </w:r>
      <w:r w:rsidRPr="00F36369">
        <w:rPr>
          <w:rFonts w:ascii="Arial" w:hAnsi="Arial" w:cs="Arial"/>
          <w:b/>
          <w:sz w:val="20"/>
          <w:szCs w:val="20"/>
        </w:rPr>
        <w:t>“EL PROVEEDOR”</w:t>
      </w:r>
      <w:r w:rsidRPr="00F36369">
        <w:rPr>
          <w:rFonts w:ascii="Arial" w:hAnsi="Arial" w:cs="Arial"/>
          <w:sz w:val="20"/>
          <w:szCs w:val="20"/>
        </w:rPr>
        <w:t xml:space="preserve"> como contraprestación por los servicios del presente instrumento jurídico, la cantidad total de </w:t>
      </w:r>
      <w:r w:rsidRPr="00F36369">
        <w:rPr>
          <w:rFonts w:ascii="Arial" w:hAnsi="Arial" w:cs="Arial"/>
          <w:b/>
          <w:sz w:val="20"/>
          <w:szCs w:val="20"/>
        </w:rPr>
        <w:t>$</w:t>
      </w:r>
      <w:r w:rsidRPr="00F36369">
        <w:rPr>
          <w:rFonts w:ascii="Arial" w:hAnsi="Arial" w:cs="Arial"/>
          <w:sz w:val="20"/>
          <w:szCs w:val="20"/>
        </w:rPr>
        <w:t xml:space="preserve">________________ (_______________) </w:t>
      </w:r>
      <w:r w:rsidRPr="00F36369">
        <w:rPr>
          <w:rFonts w:ascii="Arial" w:hAnsi="Arial" w:cs="Arial"/>
          <w:b/>
          <w:i/>
          <w:sz w:val="20"/>
          <w:szCs w:val="20"/>
          <w:u w:val="single"/>
        </w:rPr>
        <w:t>(indicar el precio total a pagar con número y letra)</w:t>
      </w:r>
      <w:r w:rsidRPr="00F36369">
        <w:rPr>
          <w:rFonts w:ascii="Arial" w:hAnsi="Arial" w:cs="Arial"/>
          <w:sz w:val="20"/>
          <w:szCs w:val="20"/>
        </w:rPr>
        <w:t xml:space="preserve">, más el Impuesto al Valor Agregado, de conformidad con los precios unitarios que se indican en el </w:t>
      </w:r>
      <w:r w:rsidRPr="00F36369">
        <w:rPr>
          <w:rFonts w:ascii="Arial" w:hAnsi="Arial" w:cs="Arial"/>
          <w:b/>
          <w:sz w:val="20"/>
          <w:szCs w:val="20"/>
        </w:rPr>
        <w:t>Anexo ____ (___)</w:t>
      </w:r>
      <w:r w:rsidRPr="00F36369">
        <w:rPr>
          <w:rFonts w:ascii="Arial" w:hAnsi="Arial" w:cs="Arial"/>
          <w:sz w:val="20"/>
          <w:szCs w:val="20"/>
        </w:rPr>
        <w:t>.</w:t>
      </w:r>
    </w:p>
    <w:p w:rsidR="00F36369" w:rsidRPr="00F36369" w:rsidRDefault="00F36369" w:rsidP="00F36369">
      <w:pPr>
        <w:tabs>
          <w:tab w:val="left" w:pos="-1701"/>
          <w:tab w:val="left" w:pos="-142"/>
        </w:tabs>
        <w:spacing w:after="0" w:line="240" w:lineRule="auto"/>
        <w:jc w:val="both"/>
        <w:rPr>
          <w:rFonts w:ascii="Arial" w:hAnsi="Arial" w:cs="Arial"/>
          <w:i/>
          <w:sz w:val="20"/>
          <w:szCs w:val="20"/>
        </w:rPr>
      </w:pPr>
    </w:p>
    <w:p w:rsidR="00F36369" w:rsidRPr="00F36369" w:rsidRDefault="00F36369" w:rsidP="00F36369">
      <w:pPr>
        <w:tabs>
          <w:tab w:val="left" w:pos="-142"/>
          <w:tab w:val="left" w:pos="993"/>
        </w:tabs>
        <w:spacing w:after="0" w:line="240" w:lineRule="auto"/>
        <w:jc w:val="both"/>
        <w:rPr>
          <w:rFonts w:ascii="Arial" w:hAnsi="Arial" w:cs="Arial"/>
          <w:b/>
          <w:i/>
          <w:sz w:val="20"/>
          <w:szCs w:val="20"/>
          <w:u w:val="single"/>
        </w:rPr>
      </w:pPr>
      <w:r w:rsidRPr="00F36369">
        <w:rPr>
          <w:rFonts w:ascii="Arial" w:hAnsi="Arial" w:cs="Arial"/>
          <w:b/>
          <w:i/>
          <w:sz w:val="20"/>
          <w:szCs w:val="20"/>
          <w:u w:val="single"/>
        </w:rPr>
        <w:t>NOTA: (En tratándose de contratos abiertos con un mínimo y un máximo de los servicios a adquirir se deberá insertar la siguiente redacción, en sustitución del párrafo que antecede:)</w:t>
      </w:r>
    </w:p>
    <w:p w:rsidR="00F36369" w:rsidRPr="00F36369" w:rsidRDefault="00F36369" w:rsidP="00F36369">
      <w:pPr>
        <w:tabs>
          <w:tab w:val="left" w:pos="-1701"/>
          <w:tab w:val="left" w:pos="-142"/>
        </w:tabs>
        <w:spacing w:after="0" w:line="240" w:lineRule="auto"/>
        <w:jc w:val="both"/>
        <w:rPr>
          <w:rFonts w:ascii="Arial" w:hAnsi="Arial" w:cs="Arial"/>
          <w:b/>
          <w:sz w:val="20"/>
          <w:szCs w:val="20"/>
        </w:rPr>
      </w:pPr>
    </w:p>
    <w:p w:rsidR="00F36369" w:rsidRPr="00F36369" w:rsidRDefault="00F36369" w:rsidP="00F36369">
      <w:pPr>
        <w:tabs>
          <w:tab w:val="left" w:pos="-1701"/>
          <w:tab w:val="left" w:pos="-142"/>
        </w:tabs>
        <w:spacing w:after="0" w:line="240" w:lineRule="auto"/>
        <w:jc w:val="both"/>
        <w:rPr>
          <w:rFonts w:ascii="Arial" w:hAnsi="Arial" w:cs="Arial"/>
          <w:bCs/>
          <w:sz w:val="20"/>
          <w:szCs w:val="20"/>
        </w:rPr>
      </w:pPr>
      <w:r w:rsidRPr="00F36369">
        <w:rPr>
          <w:rFonts w:ascii="Arial" w:hAnsi="Arial" w:cs="Arial"/>
          <w:b/>
          <w:sz w:val="20"/>
          <w:szCs w:val="20"/>
        </w:rPr>
        <w:t xml:space="preserve">“SEGUNDA- IMPORTE DEL CONTRATO.- HRAEV </w:t>
      </w:r>
      <w:r w:rsidRPr="00F36369">
        <w:rPr>
          <w:rFonts w:ascii="Arial" w:hAnsi="Arial" w:cs="Arial"/>
          <w:sz w:val="20"/>
          <w:szCs w:val="20"/>
        </w:rPr>
        <w:t xml:space="preserve">cuenta con un presupuesto mínimo como compromiso de pago por los servicios del presente instrumento jurídico, por un importe de </w:t>
      </w:r>
      <w:r w:rsidRPr="00F36369">
        <w:rPr>
          <w:rFonts w:ascii="Arial" w:hAnsi="Arial" w:cs="Arial"/>
          <w:b/>
          <w:sz w:val="20"/>
          <w:szCs w:val="20"/>
        </w:rPr>
        <w:t xml:space="preserve">$__________ (_________________) </w:t>
      </w:r>
      <w:r w:rsidRPr="00F36369">
        <w:rPr>
          <w:rFonts w:ascii="Arial" w:hAnsi="Arial" w:cs="Arial"/>
          <w:sz w:val="20"/>
          <w:szCs w:val="20"/>
        </w:rPr>
        <w:t xml:space="preserve">más el Impuesto al Valor Agregado (I.V.A.) y un presupuesto máximo susceptible de ser ejercido por la cantidad de </w:t>
      </w:r>
      <w:r w:rsidRPr="00F36369">
        <w:rPr>
          <w:rFonts w:ascii="Arial" w:hAnsi="Arial" w:cs="Arial"/>
          <w:b/>
          <w:sz w:val="20"/>
          <w:szCs w:val="20"/>
        </w:rPr>
        <w:t>$_________ (_________________)</w:t>
      </w:r>
      <w:r w:rsidRPr="00F36369">
        <w:rPr>
          <w:rFonts w:ascii="Arial" w:hAnsi="Arial" w:cs="Arial"/>
          <w:sz w:val="20"/>
          <w:szCs w:val="20"/>
        </w:rPr>
        <w:t xml:space="preserve">más I.V.A., de conformidad con los precios unitarios que se relacionan en el </w:t>
      </w:r>
      <w:r w:rsidRPr="00F36369">
        <w:rPr>
          <w:rFonts w:ascii="Arial" w:hAnsi="Arial" w:cs="Arial"/>
          <w:b/>
          <w:sz w:val="20"/>
          <w:szCs w:val="20"/>
        </w:rPr>
        <w:t>Anexo ____ (___)</w:t>
      </w:r>
      <w:r w:rsidRPr="00F36369">
        <w:rPr>
          <w:rFonts w:ascii="Arial" w:hAnsi="Arial" w:cs="Arial"/>
          <w:sz w:val="20"/>
          <w:szCs w:val="20"/>
        </w:rPr>
        <w:t>.”</w:t>
      </w:r>
    </w:p>
    <w:p w:rsidR="00F36369" w:rsidRPr="00F36369" w:rsidRDefault="00F36369" w:rsidP="00F36369">
      <w:pPr>
        <w:tabs>
          <w:tab w:val="left" w:pos="-1701"/>
          <w:tab w:val="left" w:pos="-142"/>
        </w:tabs>
        <w:spacing w:after="0" w:line="240" w:lineRule="auto"/>
        <w:jc w:val="both"/>
        <w:rPr>
          <w:rFonts w:ascii="Arial" w:hAnsi="Arial" w:cs="Arial"/>
          <w:b/>
          <w:sz w:val="20"/>
          <w:szCs w:val="20"/>
        </w:rPr>
      </w:pPr>
    </w:p>
    <w:p w:rsidR="00F36369" w:rsidRPr="00F36369" w:rsidRDefault="00F36369" w:rsidP="00F36369">
      <w:pPr>
        <w:tabs>
          <w:tab w:val="left" w:pos="-1701"/>
          <w:tab w:val="left" w:pos="-142"/>
        </w:tabs>
        <w:spacing w:after="0" w:line="240" w:lineRule="auto"/>
        <w:jc w:val="both"/>
        <w:rPr>
          <w:rFonts w:ascii="Arial" w:hAnsi="Arial" w:cs="Arial"/>
          <w:sz w:val="20"/>
          <w:szCs w:val="20"/>
        </w:rPr>
      </w:pPr>
      <w:r w:rsidRPr="00F36369">
        <w:rPr>
          <w:rFonts w:ascii="Arial" w:hAnsi="Arial" w:cs="Arial"/>
          <w:sz w:val="20"/>
          <w:szCs w:val="20"/>
        </w:rPr>
        <w:t xml:space="preserve">Las partes convienen que el presente contrato se celebra bajo la modalidad de precios fijos, por lo que el monto de los mismos no cambiará durante la vigencia del mismo. </w:t>
      </w:r>
    </w:p>
    <w:p w:rsidR="00F36369" w:rsidRPr="00F36369" w:rsidRDefault="00F36369" w:rsidP="00F36369">
      <w:pPr>
        <w:pStyle w:val="Textoindependiente21"/>
        <w:rPr>
          <w:rFonts w:cs="Arial"/>
          <w:sz w:val="20"/>
        </w:rPr>
      </w:pPr>
      <w:bookmarkStart w:id="9" w:name="_DV_M76"/>
      <w:bookmarkStart w:id="10" w:name="_DV_M77"/>
      <w:bookmarkStart w:id="11" w:name="_DV_M79"/>
      <w:bookmarkStart w:id="12" w:name="_DV_M80"/>
      <w:bookmarkStart w:id="13" w:name="_DV_M81"/>
      <w:bookmarkStart w:id="14" w:name="_DV_M82"/>
      <w:bookmarkStart w:id="15" w:name="_DV_M83"/>
      <w:bookmarkStart w:id="16" w:name="_DV_M84"/>
      <w:bookmarkStart w:id="17" w:name="_DV_M87"/>
      <w:bookmarkEnd w:id="9"/>
      <w:bookmarkEnd w:id="10"/>
      <w:bookmarkEnd w:id="11"/>
      <w:bookmarkEnd w:id="12"/>
      <w:bookmarkEnd w:id="13"/>
      <w:bookmarkEnd w:id="14"/>
      <w:bookmarkEnd w:id="15"/>
      <w:bookmarkEnd w:id="16"/>
      <w:bookmarkEnd w:id="17"/>
    </w:p>
    <w:p w:rsidR="00F36369" w:rsidRPr="00F36369" w:rsidRDefault="00F36369" w:rsidP="00F36369">
      <w:pPr>
        <w:pStyle w:val="Sangra2detindependiente1"/>
        <w:tabs>
          <w:tab w:val="left" w:pos="-284"/>
          <w:tab w:val="left" w:pos="9498"/>
        </w:tabs>
        <w:ind w:left="0"/>
        <w:rPr>
          <w:rFonts w:ascii="Arial" w:hAnsi="Arial" w:cs="Arial"/>
        </w:rPr>
      </w:pPr>
      <w:r w:rsidRPr="00F36369">
        <w:rPr>
          <w:rFonts w:ascii="Arial" w:hAnsi="Arial" w:cs="Arial"/>
          <w:b/>
          <w:color w:val="000000"/>
        </w:rPr>
        <w:t xml:space="preserve">TERCERA.- FORMA DE PAGO.- HRAEV </w:t>
      </w:r>
      <w:r w:rsidRPr="00F36369">
        <w:rPr>
          <w:rFonts w:ascii="Arial" w:hAnsi="Arial" w:cs="Arial"/>
          <w:color w:val="000000"/>
        </w:rPr>
        <w:t xml:space="preserve">se obliga a pagar a </w:t>
      </w:r>
      <w:r w:rsidRPr="00F36369">
        <w:rPr>
          <w:rFonts w:ascii="Arial" w:hAnsi="Arial" w:cs="Arial"/>
          <w:b/>
          <w:color w:val="000000"/>
        </w:rPr>
        <w:t>“EL </w:t>
      </w:r>
      <w:r w:rsidRPr="00F36369">
        <w:rPr>
          <w:rFonts w:ascii="Arial" w:hAnsi="Arial" w:cs="Arial"/>
          <w:b/>
        </w:rPr>
        <w:t>PROVEEDOR”</w:t>
      </w:r>
      <w:r w:rsidRPr="00F36369">
        <w:rPr>
          <w:rFonts w:ascii="Arial" w:hAnsi="Arial" w:cs="Arial"/>
        </w:rPr>
        <w:t xml:space="preserve">, la cantidad señalada en la Cláusula inmediata anterior en pesos mexicanos, dentro de los 20 días naturales posteriores a la entrega de los servicios por parte de </w:t>
      </w:r>
      <w:r w:rsidRPr="00F36369">
        <w:rPr>
          <w:rFonts w:ascii="Arial" w:hAnsi="Arial" w:cs="Arial"/>
          <w:b/>
        </w:rPr>
        <w:t>“EL PROVEEDOR”</w:t>
      </w:r>
      <w:r w:rsidRPr="00F36369">
        <w:rPr>
          <w:rFonts w:ascii="Arial" w:hAnsi="Arial" w:cs="Arial"/>
        </w:rPr>
        <w:t>, de los siguientes documentos:</w:t>
      </w:r>
    </w:p>
    <w:p w:rsidR="00F36369" w:rsidRPr="00F36369" w:rsidRDefault="00F36369" w:rsidP="00F36369">
      <w:pPr>
        <w:tabs>
          <w:tab w:val="left" w:pos="-284"/>
        </w:tabs>
        <w:overflowPunct w:val="0"/>
        <w:autoSpaceDE w:val="0"/>
        <w:spacing w:after="0" w:line="240" w:lineRule="auto"/>
        <w:jc w:val="both"/>
        <w:textAlignment w:val="baseline"/>
        <w:rPr>
          <w:rFonts w:ascii="Arial" w:hAnsi="Arial" w:cs="Arial"/>
          <w:sz w:val="20"/>
          <w:szCs w:val="20"/>
        </w:rPr>
      </w:pPr>
    </w:p>
    <w:p w:rsidR="00F36369" w:rsidRPr="00F36369" w:rsidRDefault="00F36369" w:rsidP="00F36369">
      <w:pPr>
        <w:numPr>
          <w:ilvl w:val="0"/>
          <w:numId w:val="94"/>
        </w:numPr>
        <w:tabs>
          <w:tab w:val="clear" w:pos="795"/>
          <w:tab w:val="left" w:pos="1080"/>
          <w:tab w:val="left" w:pos="1156"/>
        </w:tabs>
        <w:suppressAutoHyphens/>
        <w:overflowPunct w:val="0"/>
        <w:autoSpaceDE w:val="0"/>
        <w:spacing w:after="0" w:line="240" w:lineRule="auto"/>
        <w:ind w:left="0" w:firstLine="0"/>
        <w:jc w:val="both"/>
        <w:textAlignment w:val="baseline"/>
        <w:rPr>
          <w:rFonts w:ascii="Arial" w:hAnsi="Arial" w:cs="Arial"/>
          <w:sz w:val="20"/>
          <w:szCs w:val="20"/>
        </w:rPr>
      </w:pPr>
      <w:r w:rsidRPr="00F36369">
        <w:rPr>
          <w:rFonts w:ascii="Arial" w:hAnsi="Arial" w:cs="Arial"/>
          <w:sz w:val="20"/>
          <w:szCs w:val="20"/>
        </w:rPr>
        <w:t>Original y copia de la factura que reúna los requisitos fiscales respectivos, en la que se indique los servicios entregados, número de proveedor, número de contrato, en su caso, el número de pedido que ampara(n) dichos servicios,  número de fianza y denominación social de la afianzadora, misma que deberá ser entregada en _______ ______________________________________________________</w:t>
      </w:r>
    </w:p>
    <w:p w:rsidR="00F36369" w:rsidRPr="00F36369" w:rsidRDefault="00F36369" w:rsidP="00F36369">
      <w:pPr>
        <w:numPr>
          <w:ilvl w:val="0"/>
          <w:numId w:val="94"/>
        </w:numPr>
        <w:tabs>
          <w:tab w:val="clear" w:pos="795"/>
          <w:tab w:val="left" w:pos="1080"/>
          <w:tab w:val="left" w:pos="1156"/>
        </w:tabs>
        <w:suppressAutoHyphens/>
        <w:overflowPunct w:val="0"/>
        <w:autoSpaceDE w:val="0"/>
        <w:spacing w:after="0" w:line="240" w:lineRule="auto"/>
        <w:ind w:left="0" w:firstLine="0"/>
        <w:jc w:val="both"/>
        <w:textAlignment w:val="baseline"/>
        <w:rPr>
          <w:rFonts w:ascii="Arial" w:hAnsi="Arial" w:cs="Arial"/>
          <w:sz w:val="20"/>
          <w:szCs w:val="20"/>
        </w:rPr>
      </w:pPr>
      <w:r w:rsidRPr="00F36369">
        <w:rPr>
          <w:rFonts w:ascii="Arial" w:hAnsi="Arial" w:cs="Arial"/>
          <w:sz w:val="20"/>
          <w:szCs w:val="20"/>
        </w:rPr>
        <w:t xml:space="preserve">En caso de que </w:t>
      </w:r>
      <w:r w:rsidRPr="00F36369">
        <w:rPr>
          <w:rFonts w:ascii="Arial" w:hAnsi="Arial" w:cs="Arial"/>
          <w:b/>
          <w:sz w:val="20"/>
          <w:szCs w:val="20"/>
        </w:rPr>
        <w:t>“EL PROVEEDOR”</w:t>
      </w:r>
      <w:r w:rsidRPr="00F36369">
        <w:rPr>
          <w:rFonts w:ascii="Arial" w:hAnsi="Arial" w:cs="Arial"/>
          <w:sz w:val="20"/>
          <w:szCs w:val="20"/>
        </w:rPr>
        <w:t xml:space="preserve"> presente su factura con errores o deficiencias, el plazo de pago se ajustará en términos del artículo 62 del Reglamento de la Ley de Adquisiciones, Arrendamientos y Servicios del Sector Público.</w:t>
      </w:r>
    </w:p>
    <w:p w:rsidR="00F36369" w:rsidRPr="00F36369" w:rsidRDefault="00F36369" w:rsidP="00F36369">
      <w:pPr>
        <w:tabs>
          <w:tab w:val="left" w:pos="-284"/>
        </w:tabs>
        <w:overflowPunct w:val="0"/>
        <w:autoSpaceDE w:val="0"/>
        <w:spacing w:after="0" w:line="240" w:lineRule="auto"/>
        <w:jc w:val="both"/>
        <w:textAlignment w:val="baseline"/>
        <w:rPr>
          <w:rFonts w:ascii="Arial" w:hAnsi="Arial" w:cs="Arial"/>
          <w:sz w:val="20"/>
          <w:szCs w:val="20"/>
        </w:rPr>
      </w:pPr>
    </w:p>
    <w:p w:rsidR="00F36369" w:rsidRPr="00F36369" w:rsidRDefault="00F36369" w:rsidP="00F36369">
      <w:pPr>
        <w:tabs>
          <w:tab w:val="left" w:pos="-284"/>
          <w:tab w:val="left" w:pos="2552"/>
          <w:tab w:val="left" w:pos="9498"/>
        </w:tabs>
        <w:overflowPunct w:val="0"/>
        <w:autoSpaceDE w:val="0"/>
        <w:autoSpaceDN w:val="0"/>
        <w:adjustRightInd w:val="0"/>
        <w:spacing w:after="0" w:line="240" w:lineRule="auto"/>
        <w:jc w:val="both"/>
        <w:textAlignment w:val="baseline"/>
        <w:rPr>
          <w:rFonts w:ascii="Arial" w:hAnsi="Arial" w:cs="Arial"/>
          <w:sz w:val="20"/>
          <w:szCs w:val="20"/>
        </w:rPr>
      </w:pPr>
      <w:r w:rsidRPr="00F36369">
        <w:rPr>
          <w:rFonts w:ascii="Arial" w:hAnsi="Arial" w:cs="Arial"/>
          <w:b/>
          <w:sz w:val="20"/>
          <w:szCs w:val="20"/>
        </w:rPr>
        <w:t>“EL PROVEEDOR”</w:t>
      </w:r>
      <w:r w:rsidRPr="00F36369">
        <w:rPr>
          <w:rFonts w:ascii="Arial" w:hAnsi="Arial" w:cs="Arial"/>
          <w:iCs/>
          <w:sz w:val="20"/>
          <w:szCs w:val="20"/>
        </w:rPr>
        <w:t xml:space="preserve"> El proveedor para que se le  efectúe el pago de los servicios suministrados, deberá presentar ante la Subdirección de Recursos Financieros, original de certificación bancaria a 18 dígitos (CLABE)</w:t>
      </w:r>
      <w:r w:rsidRPr="00F36369">
        <w:rPr>
          <w:rFonts w:ascii="Arial" w:hAnsi="Arial" w:cs="Arial"/>
          <w:sz w:val="20"/>
          <w:szCs w:val="20"/>
        </w:rPr>
        <w:t xml:space="preserve"> con firma autógrafa, número de  ejecutivo que certifica y sello bancario, fotocopia del estado de cuenta con CLABE de 18 dígitos, cédula fiscal que contenga el domicilio fiscal, copia simple del poder notarial, fotocopia de identificación fiscal con fotografía y firma del representante legal quien suscribió el contrato, recibo telefónico o de luz eléctrica donde aparece el domicilio fiscal.</w:t>
      </w:r>
    </w:p>
    <w:p w:rsidR="00F36369" w:rsidRPr="00F36369" w:rsidRDefault="00F36369" w:rsidP="00F36369">
      <w:pPr>
        <w:tabs>
          <w:tab w:val="left" w:pos="-284"/>
          <w:tab w:val="left" w:pos="2552"/>
          <w:tab w:val="left" w:pos="9498"/>
        </w:tabs>
        <w:overflowPunct w:val="0"/>
        <w:autoSpaceDE w:val="0"/>
        <w:autoSpaceDN w:val="0"/>
        <w:adjustRightInd w:val="0"/>
        <w:spacing w:after="0" w:line="240" w:lineRule="auto"/>
        <w:jc w:val="both"/>
        <w:textAlignment w:val="baseline"/>
        <w:rPr>
          <w:rFonts w:ascii="Arial" w:hAnsi="Arial" w:cs="Arial"/>
          <w:sz w:val="20"/>
          <w:szCs w:val="20"/>
        </w:rPr>
      </w:pPr>
    </w:p>
    <w:p w:rsidR="00F36369" w:rsidRPr="00F36369" w:rsidRDefault="00F36369" w:rsidP="00F36369">
      <w:pPr>
        <w:tabs>
          <w:tab w:val="left" w:pos="-284"/>
          <w:tab w:val="left" w:pos="2552"/>
          <w:tab w:val="left" w:pos="9498"/>
        </w:tabs>
        <w:overflowPunct w:val="0"/>
        <w:autoSpaceDE w:val="0"/>
        <w:autoSpaceDN w:val="0"/>
        <w:adjustRightInd w:val="0"/>
        <w:spacing w:after="0" w:line="240" w:lineRule="auto"/>
        <w:jc w:val="both"/>
        <w:textAlignment w:val="baseline"/>
        <w:rPr>
          <w:rFonts w:ascii="Arial" w:hAnsi="Arial" w:cs="Arial"/>
          <w:sz w:val="20"/>
          <w:szCs w:val="20"/>
        </w:rPr>
      </w:pPr>
      <w:r w:rsidRPr="00F36369">
        <w:rPr>
          <w:rFonts w:ascii="Arial" w:hAnsi="Arial" w:cs="Arial"/>
          <w:sz w:val="20"/>
          <w:szCs w:val="20"/>
        </w:rPr>
        <w:t>Copia del poder notarial.</w:t>
      </w:r>
    </w:p>
    <w:p w:rsidR="00F36369" w:rsidRPr="00F36369" w:rsidRDefault="00F36369" w:rsidP="00F36369">
      <w:pPr>
        <w:tabs>
          <w:tab w:val="left" w:pos="-284"/>
          <w:tab w:val="left" w:pos="2552"/>
          <w:tab w:val="left" w:pos="9498"/>
        </w:tabs>
        <w:overflowPunct w:val="0"/>
        <w:autoSpaceDE w:val="0"/>
        <w:autoSpaceDN w:val="0"/>
        <w:adjustRightInd w:val="0"/>
        <w:spacing w:after="0" w:line="240" w:lineRule="auto"/>
        <w:jc w:val="both"/>
        <w:textAlignment w:val="baseline"/>
        <w:rPr>
          <w:rFonts w:ascii="Arial" w:hAnsi="Arial" w:cs="Arial"/>
          <w:sz w:val="20"/>
          <w:szCs w:val="20"/>
        </w:rPr>
      </w:pPr>
      <w:r w:rsidRPr="00F36369">
        <w:rPr>
          <w:rFonts w:ascii="Arial" w:hAnsi="Arial" w:cs="Arial"/>
          <w:sz w:val="20"/>
          <w:szCs w:val="20"/>
        </w:rPr>
        <w:t>Fotocopia de identificación oficial con fotografía y firma del representante legal.</w:t>
      </w:r>
    </w:p>
    <w:p w:rsidR="00F36369" w:rsidRPr="00F36369" w:rsidRDefault="00F36369" w:rsidP="00F36369">
      <w:pPr>
        <w:tabs>
          <w:tab w:val="left" w:pos="-284"/>
          <w:tab w:val="left" w:pos="2552"/>
          <w:tab w:val="left" w:pos="9498"/>
        </w:tabs>
        <w:overflowPunct w:val="0"/>
        <w:autoSpaceDE w:val="0"/>
        <w:autoSpaceDN w:val="0"/>
        <w:adjustRightInd w:val="0"/>
        <w:spacing w:after="0" w:line="240" w:lineRule="auto"/>
        <w:jc w:val="both"/>
        <w:textAlignment w:val="baseline"/>
        <w:rPr>
          <w:rFonts w:ascii="Arial" w:hAnsi="Arial" w:cs="Arial"/>
          <w:sz w:val="20"/>
          <w:szCs w:val="20"/>
        </w:rPr>
      </w:pPr>
    </w:p>
    <w:p w:rsidR="00F36369" w:rsidRPr="00F36369" w:rsidRDefault="00F36369" w:rsidP="00F36369">
      <w:pPr>
        <w:tabs>
          <w:tab w:val="left" w:pos="-284"/>
          <w:tab w:val="left" w:pos="2552"/>
          <w:tab w:val="left" w:pos="9498"/>
        </w:tabs>
        <w:overflowPunct w:val="0"/>
        <w:autoSpaceDE w:val="0"/>
        <w:autoSpaceDN w:val="0"/>
        <w:adjustRightInd w:val="0"/>
        <w:spacing w:after="0" w:line="240" w:lineRule="auto"/>
        <w:jc w:val="both"/>
        <w:textAlignment w:val="baseline"/>
        <w:rPr>
          <w:rFonts w:ascii="Arial" w:hAnsi="Arial" w:cs="Arial"/>
          <w:sz w:val="20"/>
          <w:szCs w:val="20"/>
        </w:rPr>
      </w:pPr>
      <w:r w:rsidRPr="00F36369">
        <w:rPr>
          <w:rFonts w:ascii="Arial" w:hAnsi="Arial" w:cs="Arial"/>
          <w:sz w:val="20"/>
          <w:szCs w:val="20"/>
        </w:rPr>
        <w:t>Fotocopia del recibo telefónico donde aparece el domicilio fiscal de la Empresa</w:t>
      </w:r>
    </w:p>
    <w:p w:rsidR="00F36369" w:rsidRPr="00F36369" w:rsidRDefault="00F36369" w:rsidP="00F36369">
      <w:pPr>
        <w:pStyle w:val="Prrafodelista"/>
        <w:spacing w:after="0" w:line="240" w:lineRule="auto"/>
        <w:ind w:left="0"/>
        <w:jc w:val="both"/>
        <w:rPr>
          <w:rFonts w:ascii="Arial" w:hAnsi="Arial" w:cs="Arial"/>
          <w:sz w:val="20"/>
          <w:szCs w:val="20"/>
        </w:rPr>
      </w:pPr>
    </w:p>
    <w:p w:rsidR="00F36369" w:rsidRPr="00F36369" w:rsidRDefault="00F36369" w:rsidP="00F36369">
      <w:pPr>
        <w:tabs>
          <w:tab w:val="left" w:pos="-284"/>
          <w:tab w:val="left" w:pos="2552"/>
          <w:tab w:val="left" w:pos="9498"/>
        </w:tabs>
        <w:overflowPunct w:val="0"/>
        <w:autoSpaceDE w:val="0"/>
        <w:autoSpaceDN w:val="0"/>
        <w:adjustRightInd w:val="0"/>
        <w:spacing w:after="0" w:line="240" w:lineRule="auto"/>
        <w:jc w:val="both"/>
        <w:textAlignment w:val="baseline"/>
        <w:rPr>
          <w:rFonts w:ascii="Arial" w:hAnsi="Arial" w:cs="Arial"/>
          <w:sz w:val="20"/>
          <w:szCs w:val="20"/>
        </w:rPr>
      </w:pPr>
      <w:r w:rsidRPr="00F36369">
        <w:rPr>
          <w:rFonts w:ascii="Arial" w:hAnsi="Arial" w:cs="Arial"/>
          <w:sz w:val="20"/>
          <w:szCs w:val="20"/>
        </w:rPr>
        <w:t>Oficio donde manifieste todos los datos de la empresa y datos del personal del almacén y del área de contabilidad.</w:t>
      </w:r>
    </w:p>
    <w:p w:rsidR="00F36369" w:rsidRPr="00F36369" w:rsidRDefault="00F36369" w:rsidP="00F36369">
      <w:pPr>
        <w:pStyle w:val="Prrafodelista"/>
        <w:spacing w:after="0" w:line="240" w:lineRule="auto"/>
        <w:ind w:left="0"/>
        <w:jc w:val="both"/>
        <w:rPr>
          <w:rFonts w:ascii="Arial" w:hAnsi="Arial" w:cs="Arial"/>
          <w:sz w:val="20"/>
          <w:szCs w:val="20"/>
        </w:rPr>
      </w:pPr>
    </w:p>
    <w:p w:rsidR="00F36369" w:rsidRPr="00F36369" w:rsidRDefault="00F36369" w:rsidP="00F36369">
      <w:pPr>
        <w:tabs>
          <w:tab w:val="left" w:pos="-284"/>
          <w:tab w:val="left" w:pos="2552"/>
          <w:tab w:val="left" w:pos="9498"/>
        </w:tabs>
        <w:overflowPunct w:val="0"/>
        <w:autoSpaceDE w:val="0"/>
        <w:autoSpaceDN w:val="0"/>
        <w:adjustRightInd w:val="0"/>
        <w:spacing w:after="0" w:line="240" w:lineRule="auto"/>
        <w:jc w:val="both"/>
        <w:textAlignment w:val="baseline"/>
        <w:rPr>
          <w:rFonts w:ascii="Arial" w:hAnsi="Arial" w:cs="Arial"/>
          <w:b/>
          <w:sz w:val="20"/>
          <w:szCs w:val="20"/>
        </w:rPr>
      </w:pPr>
      <w:r w:rsidRPr="00F36369">
        <w:rPr>
          <w:rFonts w:ascii="Arial" w:hAnsi="Arial" w:cs="Arial"/>
          <w:b/>
          <w:sz w:val="20"/>
          <w:szCs w:val="20"/>
        </w:rPr>
        <w:t>NOTA: En caso de la no presentación de todos estos documentos solicitados la convocante no se hace responsable de la no emisión del pago correspondiente</w:t>
      </w:r>
    </w:p>
    <w:p w:rsidR="00F36369" w:rsidRPr="00F36369" w:rsidRDefault="00F36369" w:rsidP="00F36369">
      <w:pPr>
        <w:tabs>
          <w:tab w:val="left" w:pos="-284"/>
          <w:tab w:val="left" w:pos="2552"/>
          <w:tab w:val="left" w:pos="9498"/>
        </w:tabs>
        <w:overflowPunct w:val="0"/>
        <w:autoSpaceDE w:val="0"/>
        <w:autoSpaceDN w:val="0"/>
        <w:adjustRightInd w:val="0"/>
        <w:spacing w:after="0" w:line="240" w:lineRule="auto"/>
        <w:jc w:val="both"/>
        <w:textAlignment w:val="baseline"/>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u w:val="single"/>
        </w:rPr>
      </w:pPr>
      <w:r w:rsidRPr="00F36369">
        <w:rPr>
          <w:rFonts w:ascii="Arial" w:hAnsi="Arial" w:cs="Arial"/>
          <w:sz w:val="20"/>
          <w:szCs w:val="20"/>
          <w:u w:val="single"/>
        </w:rPr>
        <w:t>PARA PERSONAS FISICAS</w:t>
      </w:r>
    </w:p>
    <w:p w:rsidR="00F36369" w:rsidRPr="00F36369" w:rsidRDefault="00F36369" w:rsidP="00F36369">
      <w:pPr>
        <w:spacing w:after="0" w:line="240" w:lineRule="auto"/>
        <w:jc w:val="both"/>
        <w:rPr>
          <w:rFonts w:ascii="Arial" w:hAnsi="Arial" w:cs="Arial"/>
          <w:sz w:val="20"/>
          <w:szCs w:val="20"/>
          <w:u w:val="single"/>
        </w:rPr>
      </w:pPr>
    </w:p>
    <w:p w:rsidR="00F36369" w:rsidRPr="00F36369" w:rsidRDefault="00F36369" w:rsidP="00F36369">
      <w:pPr>
        <w:pStyle w:val="Prrafodelista"/>
        <w:tabs>
          <w:tab w:val="left" w:pos="-284"/>
          <w:tab w:val="left" w:pos="2552"/>
          <w:tab w:val="left" w:pos="9498"/>
        </w:tabs>
        <w:overflowPunct w:val="0"/>
        <w:autoSpaceDE w:val="0"/>
        <w:autoSpaceDN w:val="0"/>
        <w:adjustRightInd w:val="0"/>
        <w:spacing w:after="0" w:line="240" w:lineRule="auto"/>
        <w:ind w:left="0"/>
        <w:jc w:val="both"/>
        <w:textAlignment w:val="baseline"/>
        <w:rPr>
          <w:rFonts w:ascii="Arial" w:hAnsi="Arial" w:cs="Arial"/>
          <w:color w:val="000000"/>
          <w:sz w:val="20"/>
          <w:szCs w:val="20"/>
        </w:rPr>
      </w:pPr>
      <w:r w:rsidRPr="00F36369">
        <w:rPr>
          <w:rFonts w:ascii="Arial" w:hAnsi="Arial" w:cs="Arial"/>
          <w:sz w:val="20"/>
          <w:szCs w:val="20"/>
        </w:rPr>
        <w:t>Original y copia de la factura que reúna los requisitos fiscales respectivos, en la que se indique los servicios proporcionados, número de pedido,  descripción, cantidad, precio unitario, importe IVA deberá contar con el sello de recibido de los bienes de parte del laboratorio del Hospital.</w:t>
      </w:r>
    </w:p>
    <w:p w:rsidR="00F36369" w:rsidRPr="00F36369" w:rsidRDefault="00F36369" w:rsidP="00F36369">
      <w:pPr>
        <w:tabs>
          <w:tab w:val="left" w:pos="-284"/>
          <w:tab w:val="left" w:pos="2552"/>
          <w:tab w:val="left" w:pos="9498"/>
        </w:tabs>
        <w:overflowPunct w:val="0"/>
        <w:autoSpaceDE w:val="0"/>
        <w:autoSpaceDN w:val="0"/>
        <w:adjustRightInd w:val="0"/>
        <w:spacing w:after="0" w:line="240" w:lineRule="auto"/>
        <w:jc w:val="both"/>
        <w:textAlignment w:val="baseline"/>
        <w:rPr>
          <w:rFonts w:ascii="Arial" w:hAnsi="Arial" w:cs="Arial"/>
          <w:sz w:val="20"/>
          <w:szCs w:val="20"/>
        </w:rPr>
      </w:pPr>
    </w:p>
    <w:p w:rsidR="00F36369" w:rsidRPr="00F36369" w:rsidRDefault="00F36369" w:rsidP="00F36369">
      <w:pPr>
        <w:pStyle w:val="Prrafodelista"/>
        <w:tabs>
          <w:tab w:val="left" w:pos="-284"/>
          <w:tab w:val="left" w:pos="2552"/>
          <w:tab w:val="left" w:pos="9498"/>
        </w:tabs>
        <w:overflowPunct w:val="0"/>
        <w:autoSpaceDE w:val="0"/>
        <w:autoSpaceDN w:val="0"/>
        <w:adjustRightInd w:val="0"/>
        <w:spacing w:after="0" w:line="240" w:lineRule="auto"/>
        <w:ind w:left="0"/>
        <w:jc w:val="both"/>
        <w:textAlignment w:val="baseline"/>
        <w:rPr>
          <w:rFonts w:ascii="Arial" w:hAnsi="Arial" w:cs="Arial"/>
          <w:sz w:val="20"/>
          <w:szCs w:val="20"/>
        </w:rPr>
      </w:pPr>
      <w:r w:rsidRPr="00F36369">
        <w:rPr>
          <w:rFonts w:ascii="Arial" w:hAnsi="Arial" w:cs="Arial"/>
          <w:sz w:val="20"/>
          <w:szCs w:val="20"/>
        </w:rPr>
        <w:t>En caso de que el proveedor presente su factura con errores o deficiencias, el plazo de pago se ajustará en términos del   artículo 62 del Reglamento.</w:t>
      </w:r>
    </w:p>
    <w:p w:rsidR="00F36369" w:rsidRPr="00F36369" w:rsidRDefault="00F36369" w:rsidP="00F36369">
      <w:pPr>
        <w:pStyle w:val="Prrafodelista"/>
        <w:tabs>
          <w:tab w:val="left" w:pos="-284"/>
          <w:tab w:val="left" w:pos="2552"/>
          <w:tab w:val="left" w:pos="9498"/>
        </w:tabs>
        <w:overflowPunct w:val="0"/>
        <w:autoSpaceDE w:val="0"/>
        <w:autoSpaceDN w:val="0"/>
        <w:adjustRightInd w:val="0"/>
        <w:spacing w:after="0" w:line="240" w:lineRule="auto"/>
        <w:ind w:left="0"/>
        <w:jc w:val="both"/>
        <w:textAlignment w:val="baseline"/>
        <w:rPr>
          <w:rFonts w:ascii="Arial" w:hAnsi="Arial" w:cs="Arial"/>
          <w:sz w:val="20"/>
          <w:szCs w:val="20"/>
        </w:rPr>
      </w:pPr>
      <w:r w:rsidRPr="00F36369">
        <w:rPr>
          <w:rFonts w:ascii="Arial" w:hAnsi="Arial" w:cs="Arial"/>
          <w:sz w:val="20"/>
          <w:szCs w:val="20"/>
        </w:rPr>
        <w:t>Original de certificación bancaria a 18 dígitos (CLABE) con firma autógrafa, número de ejecutivo que certifica y sello bancario</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pStyle w:val="Prrafodelista"/>
        <w:spacing w:after="0" w:line="240" w:lineRule="auto"/>
        <w:ind w:left="0"/>
        <w:jc w:val="both"/>
        <w:rPr>
          <w:rFonts w:ascii="Arial" w:hAnsi="Arial" w:cs="Arial"/>
          <w:sz w:val="20"/>
          <w:szCs w:val="20"/>
        </w:rPr>
      </w:pPr>
      <w:r w:rsidRPr="00F36369">
        <w:rPr>
          <w:rFonts w:ascii="Arial" w:hAnsi="Arial" w:cs="Arial"/>
          <w:sz w:val="20"/>
          <w:szCs w:val="20"/>
        </w:rPr>
        <w:t>Fotocopia  de estado de cuenta en donde se identifique la CLABE a 18 dígitos</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pStyle w:val="Prrafodelista"/>
        <w:spacing w:after="0" w:line="240" w:lineRule="auto"/>
        <w:ind w:left="0"/>
        <w:jc w:val="both"/>
        <w:rPr>
          <w:rFonts w:ascii="Arial" w:hAnsi="Arial" w:cs="Arial"/>
          <w:sz w:val="20"/>
          <w:szCs w:val="20"/>
        </w:rPr>
      </w:pPr>
      <w:r w:rsidRPr="00F36369">
        <w:rPr>
          <w:rFonts w:ascii="Arial" w:hAnsi="Arial" w:cs="Arial"/>
          <w:sz w:val="20"/>
          <w:szCs w:val="20"/>
        </w:rPr>
        <w:t>Cédula fiscal que contenga la CURP y domicilio fiscal, en caso de no contener la CURP solicitar copia de la misma.</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pStyle w:val="Prrafodelista"/>
        <w:spacing w:after="0" w:line="240" w:lineRule="auto"/>
        <w:ind w:left="0"/>
        <w:jc w:val="both"/>
        <w:rPr>
          <w:rFonts w:ascii="Arial" w:hAnsi="Arial" w:cs="Arial"/>
          <w:sz w:val="20"/>
          <w:szCs w:val="20"/>
        </w:rPr>
      </w:pPr>
      <w:r w:rsidRPr="00F36369">
        <w:rPr>
          <w:rFonts w:ascii="Arial" w:hAnsi="Arial" w:cs="Arial"/>
          <w:sz w:val="20"/>
          <w:szCs w:val="20"/>
        </w:rPr>
        <w:t>Fotocopia identificación oficial con fotografía y firma.</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pStyle w:val="Prrafodelista"/>
        <w:spacing w:after="0" w:line="240" w:lineRule="auto"/>
        <w:ind w:left="0"/>
        <w:jc w:val="both"/>
        <w:rPr>
          <w:rFonts w:ascii="Arial" w:hAnsi="Arial" w:cs="Arial"/>
          <w:sz w:val="20"/>
          <w:szCs w:val="20"/>
        </w:rPr>
      </w:pPr>
      <w:r w:rsidRPr="00F36369">
        <w:rPr>
          <w:rFonts w:ascii="Arial" w:hAnsi="Arial" w:cs="Arial"/>
          <w:sz w:val="20"/>
          <w:szCs w:val="20"/>
        </w:rPr>
        <w:t>Fotocopia de recibo de teléfono  en donde aparece el domicilio fiscal.</w:t>
      </w:r>
    </w:p>
    <w:p w:rsidR="00F36369" w:rsidRPr="00F36369" w:rsidRDefault="00F36369" w:rsidP="00F36369">
      <w:pPr>
        <w:pStyle w:val="Prrafodelista"/>
        <w:spacing w:after="0" w:line="240" w:lineRule="auto"/>
        <w:ind w:left="0"/>
        <w:jc w:val="both"/>
        <w:rPr>
          <w:rFonts w:ascii="Arial" w:hAnsi="Arial" w:cs="Arial"/>
          <w:sz w:val="20"/>
          <w:szCs w:val="20"/>
        </w:rPr>
      </w:pPr>
    </w:p>
    <w:p w:rsidR="00F36369" w:rsidRPr="00F36369" w:rsidRDefault="00F36369" w:rsidP="00F36369">
      <w:pPr>
        <w:tabs>
          <w:tab w:val="left" w:pos="-284"/>
          <w:tab w:val="left" w:pos="2552"/>
          <w:tab w:val="left" w:pos="9498"/>
        </w:tabs>
        <w:overflowPunct w:val="0"/>
        <w:autoSpaceDE w:val="0"/>
        <w:autoSpaceDN w:val="0"/>
        <w:adjustRightInd w:val="0"/>
        <w:spacing w:after="0" w:line="240" w:lineRule="auto"/>
        <w:jc w:val="both"/>
        <w:textAlignment w:val="baseline"/>
        <w:rPr>
          <w:rFonts w:ascii="Arial" w:hAnsi="Arial" w:cs="Arial"/>
          <w:b/>
          <w:sz w:val="20"/>
          <w:szCs w:val="20"/>
        </w:rPr>
      </w:pPr>
      <w:r w:rsidRPr="00F36369">
        <w:rPr>
          <w:rFonts w:ascii="Arial" w:hAnsi="Arial" w:cs="Arial"/>
          <w:b/>
          <w:sz w:val="20"/>
          <w:szCs w:val="20"/>
        </w:rPr>
        <w:t>NOTA: En caso de la no presentación de todos estos documentos solicitados la convocante no se hace responsable de la no emisión del pago correspondiente</w:t>
      </w:r>
    </w:p>
    <w:p w:rsidR="00F36369" w:rsidRPr="00F36369" w:rsidRDefault="00F36369" w:rsidP="00F36369">
      <w:pPr>
        <w:tabs>
          <w:tab w:val="left" w:pos="-284"/>
          <w:tab w:val="left" w:pos="9498"/>
        </w:tabs>
        <w:spacing w:after="0" w:line="240" w:lineRule="auto"/>
        <w:jc w:val="both"/>
        <w:rPr>
          <w:rFonts w:ascii="Arial" w:hAnsi="Arial" w:cs="Arial"/>
          <w:sz w:val="20"/>
          <w:szCs w:val="20"/>
        </w:rPr>
      </w:pPr>
    </w:p>
    <w:p w:rsidR="00F36369" w:rsidRPr="00F36369" w:rsidRDefault="00F36369" w:rsidP="00F36369">
      <w:pPr>
        <w:tabs>
          <w:tab w:val="left" w:pos="-284"/>
          <w:tab w:val="left" w:pos="9498"/>
        </w:tabs>
        <w:spacing w:after="0" w:line="240" w:lineRule="auto"/>
        <w:jc w:val="both"/>
        <w:rPr>
          <w:rFonts w:ascii="Arial" w:hAnsi="Arial" w:cs="Arial"/>
          <w:sz w:val="20"/>
          <w:szCs w:val="20"/>
        </w:rPr>
      </w:pPr>
      <w:r w:rsidRPr="00F36369">
        <w:rPr>
          <w:rFonts w:ascii="Arial" w:hAnsi="Arial" w:cs="Arial"/>
          <w:sz w:val="20"/>
          <w:szCs w:val="20"/>
        </w:rPr>
        <w:t>Los proveedores que proporciones servicios al HRAEV, y que celebren contratos de cesión de derechos de cobro, deberán notificarlo al HRAEV, con un mínimo de 5 (cinco) días naturales anteriores a la fecha de pago programada, entregando invariablemente una copia de los contra-recibos cuyo importe se cede, además de los documentos sustantivos de dicha cesión, de igual forma los que celebren contrato de cesión de derechos de cobro a través de factoraje financiero conforme al Programa de Cadenas Productivas de Nacional Financiera, S.N. Ctoisaac., institución de Banca de Desarrollo.</w:t>
      </w:r>
    </w:p>
    <w:p w:rsidR="00F36369" w:rsidRPr="00F36369" w:rsidRDefault="00F36369" w:rsidP="00F36369">
      <w:pPr>
        <w:tabs>
          <w:tab w:val="left" w:pos="-284"/>
          <w:tab w:val="left" w:pos="9498"/>
        </w:tabs>
        <w:spacing w:after="0" w:line="240" w:lineRule="auto"/>
        <w:jc w:val="both"/>
        <w:rPr>
          <w:rFonts w:ascii="Arial" w:hAnsi="Arial" w:cs="Arial"/>
          <w:sz w:val="20"/>
          <w:szCs w:val="20"/>
        </w:rPr>
      </w:pPr>
    </w:p>
    <w:p w:rsidR="00F36369" w:rsidRPr="00F36369" w:rsidRDefault="00F36369" w:rsidP="00F36369">
      <w:pPr>
        <w:tabs>
          <w:tab w:val="left" w:pos="-284"/>
          <w:tab w:val="left" w:pos="9498"/>
        </w:tabs>
        <w:spacing w:after="0" w:line="240" w:lineRule="auto"/>
        <w:jc w:val="both"/>
        <w:rPr>
          <w:rFonts w:ascii="Arial" w:hAnsi="Arial" w:cs="Arial"/>
          <w:sz w:val="20"/>
          <w:szCs w:val="20"/>
        </w:rPr>
      </w:pPr>
      <w:r w:rsidRPr="00F36369">
        <w:rPr>
          <w:rFonts w:ascii="Arial" w:hAnsi="Arial" w:cs="Arial"/>
          <w:sz w:val="20"/>
          <w:szCs w:val="20"/>
        </w:rPr>
        <w:t>El pago de los servicios quedará condicionado proporcionalmente al pago que el proveedor deba efectuar por concepto de penas convencionales por atraso.</w:t>
      </w:r>
    </w:p>
    <w:p w:rsidR="00F36369" w:rsidRPr="00F36369" w:rsidRDefault="00F36369" w:rsidP="00F36369">
      <w:pPr>
        <w:tabs>
          <w:tab w:val="left" w:pos="-284"/>
          <w:tab w:val="left" w:pos="9498"/>
        </w:tabs>
        <w:spacing w:after="0" w:line="240" w:lineRule="auto"/>
        <w:jc w:val="both"/>
        <w:rPr>
          <w:rFonts w:ascii="Arial" w:hAnsi="Arial" w:cs="Arial"/>
          <w:sz w:val="20"/>
          <w:szCs w:val="20"/>
        </w:rPr>
      </w:pPr>
    </w:p>
    <w:p w:rsidR="00F36369" w:rsidRPr="00F36369" w:rsidRDefault="00F36369" w:rsidP="00F36369">
      <w:pPr>
        <w:tabs>
          <w:tab w:val="left" w:pos="-284"/>
          <w:tab w:val="left" w:pos="9498"/>
        </w:tabs>
        <w:spacing w:after="0" w:line="240" w:lineRule="auto"/>
        <w:jc w:val="both"/>
        <w:rPr>
          <w:rFonts w:ascii="Arial" w:hAnsi="Arial" w:cs="Arial"/>
          <w:sz w:val="20"/>
          <w:szCs w:val="20"/>
        </w:rPr>
      </w:pPr>
      <w:r w:rsidRPr="00F36369">
        <w:rPr>
          <w:rFonts w:ascii="Arial" w:hAnsi="Arial" w:cs="Arial"/>
          <w:sz w:val="20"/>
          <w:szCs w:val="20"/>
        </w:rPr>
        <w:t>El Proveedor remitirá a la Subdirección de Conservación, Mantenimiento y Servicios Generales la factura (s) original que reúna los requisitos fiscales respectivos, en la que se indique los servicios realizados del mes que corresponda, incluyendo subtotal, importe del IVA y precio total,  anexando el reporte con  nombre del paciente, desglose de las pruebas,  precio unitario de las mismas, importe del IVA, precio total, validado con nombre y firma de el Químico designado por la Subdirección de Auxiliares de Diagnósticos y Tratamientos como Enlace entre el Laboratorio y el HRAEV.</w:t>
      </w:r>
    </w:p>
    <w:p w:rsidR="00F36369" w:rsidRPr="00F36369" w:rsidRDefault="00F36369" w:rsidP="00F36369">
      <w:pPr>
        <w:tabs>
          <w:tab w:val="left" w:pos="-284"/>
          <w:tab w:val="left" w:pos="9498"/>
        </w:tabs>
        <w:spacing w:after="0" w:line="240" w:lineRule="auto"/>
        <w:jc w:val="both"/>
        <w:rPr>
          <w:rFonts w:ascii="Arial" w:hAnsi="Arial" w:cs="Arial"/>
          <w:color w:val="FF0000"/>
          <w:sz w:val="20"/>
          <w:szCs w:val="20"/>
        </w:rPr>
      </w:pPr>
    </w:p>
    <w:p w:rsidR="00F36369" w:rsidRPr="00F36369" w:rsidRDefault="00F36369" w:rsidP="00F36369">
      <w:pPr>
        <w:shd w:val="clear" w:color="auto" w:fill="FFFFFF"/>
        <w:spacing w:after="0" w:line="240" w:lineRule="auto"/>
        <w:jc w:val="both"/>
        <w:rPr>
          <w:rFonts w:ascii="Arial" w:hAnsi="Arial" w:cs="Arial"/>
          <w:sz w:val="20"/>
          <w:szCs w:val="20"/>
        </w:rPr>
      </w:pPr>
      <w:r w:rsidRPr="00F36369">
        <w:rPr>
          <w:rFonts w:ascii="Arial" w:hAnsi="Arial" w:cs="Arial"/>
          <w:sz w:val="20"/>
          <w:szCs w:val="20"/>
        </w:rPr>
        <w:t>Los impuestos y derechos que procedan con motivo de los servicios de la presente licitación, serán pagados por el proveedor</w:t>
      </w:r>
      <w:r w:rsidRPr="00F36369">
        <w:rPr>
          <w:rStyle w:val="DeltaViewInsertion"/>
          <w:rFonts w:ascii="Arial" w:hAnsi="Arial" w:cs="Arial"/>
          <w:sz w:val="20"/>
          <w:szCs w:val="20"/>
        </w:rPr>
        <w:t xml:space="preserve"> conforme a la legislación aplicable en la materia</w:t>
      </w:r>
      <w:r w:rsidRPr="00F36369">
        <w:rPr>
          <w:rFonts w:ascii="Arial" w:hAnsi="Arial" w:cs="Arial"/>
          <w:sz w:val="20"/>
          <w:szCs w:val="20"/>
        </w:rPr>
        <w:t>.</w:t>
      </w:r>
    </w:p>
    <w:p w:rsidR="00F36369" w:rsidRPr="00F36369" w:rsidRDefault="00F36369" w:rsidP="00F36369">
      <w:pPr>
        <w:spacing w:after="0" w:line="240" w:lineRule="auto"/>
        <w:jc w:val="both"/>
        <w:rPr>
          <w:rFonts w:ascii="Arial" w:hAnsi="Arial" w:cs="Arial"/>
          <w:color w:val="000000"/>
          <w:sz w:val="20"/>
          <w:szCs w:val="20"/>
        </w:rPr>
      </w:pPr>
    </w:p>
    <w:p w:rsidR="00F36369" w:rsidRPr="00F36369" w:rsidRDefault="00F36369" w:rsidP="00F36369">
      <w:pPr>
        <w:tabs>
          <w:tab w:val="left" w:pos="-284"/>
          <w:tab w:val="left" w:pos="9498"/>
        </w:tabs>
        <w:spacing w:after="0" w:line="240" w:lineRule="auto"/>
        <w:jc w:val="both"/>
        <w:rPr>
          <w:rFonts w:ascii="Arial" w:hAnsi="Arial" w:cs="Arial"/>
          <w:sz w:val="20"/>
          <w:szCs w:val="20"/>
        </w:rPr>
      </w:pPr>
      <w:r w:rsidRPr="00F36369">
        <w:rPr>
          <w:rFonts w:ascii="Arial" w:hAnsi="Arial" w:cs="Arial"/>
          <w:color w:val="000000"/>
          <w:sz w:val="20"/>
          <w:szCs w:val="20"/>
        </w:rPr>
        <w:t xml:space="preserve">El </w:t>
      </w:r>
      <w:r w:rsidRPr="00F36369">
        <w:rPr>
          <w:rFonts w:ascii="Arial" w:hAnsi="Arial" w:cs="Arial"/>
          <w:sz w:val="20"/>
          <w:szCs w:val="20"/>
        </w:rPr>
        <w:t>HRAEV</w:t>
      </w:r>
      <w:r w:rsidRPr="00F36369">
        <w:rPr>
          <w:rFonts w:ascii="Arial" w:hAnsi="Arial" w:cs="Arial"/>
          <w:color w:val="000000"/>
          <w:sz w:val="20"/>
          <w:szCs w:val="20"/>
        </w:rPr>
        <w:t xml:space="preserve"> sólo cubrirá el Impuesto al Valor Agregado de acuerdo a lo establecido en las disposiciones legales vigentes en la materia.</w:t>
      </w:r>
    </w:p>
    <w:p w:rsidR="00F36369" w:rsidRPr="00F36369" w:rsidRDefault="00F36369" w:rsidP="00F36369">
      <w:pPr>
        <w:numPr>
          <w:ilvl w:val="12"/>
          <w:numId w:val="0"/>
        </w:numPr>
        <w:tabs>
          <w:tab w:val="left" w:pos="-284"/>
          <w:tab w:val="left" w:pos="9498"/>
        </w:tabs>
        <w:spacing w:after="0" w:line="240" w:lineRule="auto"/>
        <w:jc w:val="both"/>
        <w:rPr>
          <w:rFonts w:ascii="Arial" w:hAnsi="Arial" w:cs="Arial"/>
          <w:sz w:val="20"/>
          <w:szCs w:val="20"/>
        </w:rPr>
      </w:pPr>
    </w:p>
    <w:p w:rsidR="00F36369" w:rsidRPr="00F36369" w:rsidRDefault="00F36369" w:rsidP="00F36369">
      <w:pPr>
        <w:tabs>
          <w:tab w:val="left" w:pos="-284"/>
        </w:tabs>
        <w:overflowPunct w:val="0"/>
        <w:autoSpaceDE w:val="0"/>
        <w:spacing w:after="0" w:line="240" w:lineRule="auto"/>
        <w:jc w:val="both"/>
        <w:textAlignment w:val="baseline"/>
        <w:rPr>
          <w:rFonts w:ascii="Arial" w:hAnsi="Arial" w:cs="Arial"/>
          <w:sz w:val="20"/>
          <w:szCs w:val="20"/>
        </w:rPr>
      </w:pPr>
      <w:r w:rsidRPr="00F36369">
        <w:rPr>
          <w:rFonts w:ascii="Arial" w:hAnsi="Arial" w:cs="Arial"/>
          <w:iCs/>
          <w:sz w:val="20"/>
          <w:szCs w:val="20"/>
        </w:rPr>
        <w:t xml:space="preserve">El pago de los servicios suministrados, se realizará a través del </w:t>
      </w:r>
      <w:r w:rsidRPr="00F36369">
        <w:rPr>
          <w:rFonts w:ascii="Arial" w:hAnsi="Arial" w:cs="Arial"/>
          <w:sz w:val="20"/>
          <w:szCs w:val="20"/>
        </w:rPr>
        <w:t>esquema</w:t>
      </w:r>
      <w:r w:rsidRPr="00F36369">
        <w:rPr>
          <w:rFonts w:ascii="Arial" w:hAnsi="Arial" w:cs="Arial"/>
          <w:iCs/>
          <w:sz w:val="20"/>
          <w:szCs w:val="20"/>
        </w:rPr>
        <w:t xml:space="preserve"> electrónico interbancario</w:t>
      </w:r>
      <w:r w:rsidRPr="00F36369">
        <w:rPr>
          <w:rFonts w:ascii="Arial" w:hAnsi="Arial" w:cs="Arial"/>
          <w:sz w:val="20"/>
          <w:szCs w:val="20"/>
        </w:rPr>
        <w:t xml:space="preserve">, para tal efecto deberá presentar su petición por escrito en ________, </w:t>
      </w:r>
      <w:r w:rsidRPr="00F36369">
        <w:rPr>
          <w:rFonts w:ascii="Arial" w:hAnsi="Arial" w:cs="Arial"/>
          <w:b/>
          <w:i/>
          <w:sz w:val="20"/>
          <w:szCs w:val="20"/>
          <w:u w:val="single"/>
        </w:rPr>
        <w:t>(el área adquirente deberá indicar las unidades administrativas responsables del trámite de pago, así como su domicilio y horarios de atención)</w:t>
      </w:r>
      <w:r w:rsidRPr="00F36369">
        <w:rPr>
          <w:rFonts w:ascii="Arial" w:hAnsi="Arial" w:cs="Arial"/>
          <w:sz w:val="20"/>
          <w:szCs w:val="20"/>
        </w:rPr>
        <w:t>, indicando: razón social, domicilio fiscal, número telefónico y fax, nombre completo del apoderado legal con facultades de cobro y su firma, número de cuenta de cheques (número de clabe bancaria estandarizada), banco, sucursal y plaza.</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tabs>
          <w:tab w:val="left" w:pos="-284"/>
          <w:tab w:val="left" w:pos="9498"/>
        </w:tabs>
        <w:spacing w:after="0" w:line="240" w:lineRule="auto"/>
        <w:jc w:val="both"/>
        <w:rPr>
          <w:rFonts w:ascii="Arial" w:hAnsi="Arial" w:cs="Arial"/>
          <w:sz w:val="20"/>
          <w:szCs w:val="20"/>
        </w:rPr>
      </w:pPr>
      <w:r w:rsidRPr="00F36369">
        <w:rPr>
          <w:rFonts w:ascii="Arial" w:hAnsi="Arial" w:cs="Arial"/>
          <w:b/>
          <w:sz w:val="20"/>
          <w:szCs w:val="20"/>
        </w:rPr>
        <w:t xml:space="preserve">HRAEV no </w:t>
      </w:r>
      <w:r w:rsidRPr="00F36369">
        <w:rPr>
          <w:rFonts w:ascii="Arial" w:hAnsi="Arial" w:cs="Arial"/>
          <w:sz w:val="20"/>
          <w:szCs w:val="20"/>
        </w:rPr>
        <w:t xml:space="preserve">otorgará  anticipo, el pago de los servicios quedará condicionado proporcionalmente al pago que </w:t>
      </w:r>
      <w:r w:rsidRPr="00F36369">
        <w:rPr>
          <w:rFonts w:ascii="Arial" w:hAnsi="Arial" w:cs="Arial"/>
          <w:b/>
          <w:sz w:val="20"/>
          <w:szCs w:val="20"/>
        </w:rPr>
        <w:t>“EL PROVEEDOR”</w:t>
      </w:r>
      <w:r w:rsidRPr="00F36369">
        <w:rPr>
          <w:rFonts w:ascii="Arial" w:hAnsi="Arial" w:cs="Arial"/>
          <w:sz w:val="20"/>
          <w:szCs w:val="20"/>
        </w:rPr>
        <w:t xml:space="preserve"> deba efectuar por concepto de penas convencionales por atraso.”</w:t>
      </w: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tabs>
          <w:tab w:val="left" w:pos="-284"/>
          <w:tab w:val="left" w:pos="9498"/>
        </w:tabs>
        <w:spacing w:after="0" w:line="240" w:lineRule="auto"/>
        <w:jc w:val="both"/>
        <w:rPr>
          <w:rFonts w:ascii="Arial" w:hAnsi="Arial" w:cs="Arial"/>
          <w:sz w:val="20"/>
          <w:szCs w:val="20"/>
        </w:rPr>
      </w:pPr>
      <w:r w:rsidRPr="00F36369">
        <w:rPr>
          <w:rFonts w:ascii="Arial" w:hAnsi="Arial" w:cs="Arial"/>
          <w:b/>
          <w:sz w:val="20"/>
          <w:szCs w:val="20"/>
          <w:lang w:val="es-ES_tradnl"/>
        </w:rPr>
        <w:t>CUARTA.- PLAZO, LUGAR Y CONDICIONES DE ENTREGA.-</w:t>
      </w:r>
      <w:r w:rsidRPr="00F36369">
        <w:rPr>
          <w:rFonts w:ascii="Arial" w:hAnsi="Arial" w:cs="Arial"/>
          <w:b/>
          <w:sz w:val="20"/>
          <w:szCs w:val="20"/>
        </w:rPr>
        <w:t>“EL PROVEEDOR”</w:t>
      </w:r>
      <w:r w:rsidRPr="00F36369">
        <w:rPr>
          <w:rFonts w:ascii="Arial" w:hAnsi="Arial" w:cs="Arial"/>
          <w:sz w:val="20"/>
          <w:szCs w:val="20"/>
        </w:rPr>
        <w:t xml:space="preserve"> se compromete a suministrar a </w:t>
      </w:r>
      <w:r w:rsidRPr="00F36369">
        <w:rPr>
          <w:rFonts w:ascii="Arial" w:hAnsi="Arial" w:cs="Arial"/>
          <w:b/>
          <w:sz w:val="20"/>
          <w:szCs w:val="20"/>
        </w:rPr>
        <w:t xml:space="preserve">HRAEV </w:t>
      </w:r>
      <w:r w:rsidRPr="00F36369">
        <w:rPr>
          <w:rFonts w:ascii="Arial" w:hAnsi="Arial" w:cs="Arial"/>
          <w:sz w:val="20"/>
          <w:szCs w:val="20"/>
        </w:rPr>
        <w:t xml:space="preserve">los servicios que se mencionan en la Cláusula Primera del presente instrumento jurídico, dentro de los plazos señalados en los pedidos que se proporcionara, en los horarios y en los lugares de destino final que se indican en el </w:t>
      </w:r>
      <w:r w:rsidRPr="00F36369">
        <w:rPr>
          <w:rFonts w:ascii="Arial" w:hAnsi="Arial" w:cs="Arial"/>
          <w:b/>
          <w:sz w:val="20"/>
          <w:szCs w:val="20"/>
        </w:rPr>
        <w:t>Anexo ___ (____)</w:t>
      </w:r>
      <w:r w:rsidRPr="00F36369">
        <w:rPr>
          <w:rFonts w:ascii="Arial" w:hAnsi="Arial" w:cs="Arial"/>
          <w:sz w:val="20"/>
          <w:szCs w:val="20"/>
        </w:rPr>
        <w:t>.</w:t>
      </w:r>
    </w:p>
    <w:p w:rsidR="00F36369" w:rsidRPr="00F36369" w:rsidRDefault="00F36369" w:rsidP="00F36369">
      <w:pPr>
        <w:tabs>
          <w:tab w:val="left" w:pos="-284"/>
          <w:tab w:val="left" w:pos="9498"/>
        </w:tabs>
        <w:spacing w:after="0" w:line="240" w:lineRule="auto"/>
        <w:jc w:val="both"/>
        <w:rPr>
          <w:rFonts w:ascii="Arial" w:hAnsi="Arial" w:cs="Arial"/>
          <w:sz w:val="20"/>
          <w:szCs w:val="20"/>
        </w:rPr>
      </w:pPr>
    </w:p>
    <w:p w:rsidR="00F36369" w:rsidRPr="00F36369" w:rsidRDefault="00F36369" w:rsidP="00F36369">
      <w:pPr>
        <w:tabs>
          <w:tab w:val="left" w:pos="-284"/>
          <w:tab w:val="left" w:pos="9498"/>
        </w:tabs>
        <w:spacing w:after="0" w:line="240" w:lineRule="auto"/>
        <w:jc w:val="both"/>
        <w:rPr>
          <w:rFonts w:ascii="Arial" w:hAnsi="Arial" w:cs="Arial"/>
          <w:sz w:val="20"/>
          <w:szCs w:val="20"/>
        </w:rPr>
      </w:pPr>
      <w:r w:rsidRPr="00F36369">
        <w:rPr>
          <w:rFonts w:ascii="Arial" w:hAnsi="Arial" w:cs="Arial"/>
          <w:b/>
          <w:sz w:val="20"/>
          <w:szCs w:val="20"/>
        </w:rPr>
        <w:t>“EL PROVEEDOR”</w:t>
      </w:r>
      <w:r w:rsidRPr="00F36369">
        <w:rPr>
          <w:rFonts w:ascii="Arial" w:hAnsi="Arial" w:cs="Arial"/>
          <w:sz w:val="20"/>
          <w:szCs w:val="20"/>
        </w:rPr>
        <w:t xml:space="preserve"> podrá proporcionar los servicios antes del vencimiento del plazo establecido para tal efecto, previa conformidad de </w:t>
      </w:r>
      <w:r w:rsidRPr="00F36369">
        <w:rPr>
          <w:rFonts w:ascii="Arial" w:hAnsi="Arial" w:cs="Arial"/>
          <w:b/>
          <w:sz w:val="20"/>
          <w:szCs w:val="20"/>
        </w:rPr>
        <w:t>“EL HRAEV”</w:t>
      </w:r>
      <w:r w:rsidRPr="00F36369">
        <w:rPr>
          <w:rFonts w:ascii="Arial" w:hAnsi="Arial" w:cs="Arial"/>
          <w:sz w:val="20"/>
          <w:szCs w:val="20"/>
        </w:rPr>
        <w:t xml:space="preserve">. </w:t>
      </w:r>
    </w:p>
    <w:p w:rsidR="00F36369" w:rsidRPr="00F36369" w:rsidRDefault="00F36369" w:rsidP="00F36369">
      <w:pPr>
        <w:tabs>
          <w:tab w:val="left" w:pos="-284"/>
          <w:tab w:val="left" w:pos="9498"/>
        </w:tabs>
        <w:spacing w:after="0" w:line="240" w:lineRule="auto"/>
        <w:jc w:val="both"/>
        <w:rPr>
          <w:rFonts w:ascii="Arial" w:hAnsi="Arial" w:cs="Arial"/>
          <w:b/>
          <w:i/>
          <w:sz w:val="20"/>
          <w:szCs w:val="20"/>
          <w:u w:val="single"/>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sz w:val="20"/>
          <w:szCs w:val="20"/>
        </w:rPr>
        <w:t xml:space="preserve">Cabe resaltar que mientras no se cumpla con las condiciones de entrega establecidas, </w:t>
      </w:r>
      <w:r w:rsidRPr="00F36369">
        <w:rPr>
          <w:rFonts w:ascii="Arial" w:hAnsi="Arial" w:cs="Arial"/>
          <w:b/>
          <w:sz w:val="20"/>
          <w:szCs w:val="20"/>
        </w:rPr>
        <w:t xml:space="preserve">HRAEV </w:t>
      </w:r>
      <w:r w:rsidRPr="00F36369">
        <w:rPr>
          <w:rFonts w:ascii="Arial" w:hAnsi="Arial" w:cs="Arial"/>
          <w:sz w:val="20"/>
          <w:szCs w:val="20"/>
        </w:rPr>
        <w:t>no dará por recibidos y aceptados los servicios objeto de este instrumento jurídico.</w:t>
      </w:r>
    </w:p>
    <w:p w:rsidR="00F36369" w:rsidRPr="00F36369" w:rsidRDefault="00F36369" w:rsidP="00F36369">
      <w:pPr>
        <w:tabs>
          <w:tab w:val="left" w:pos="-284"/>
          <w:tab w:val="left" w:pos="9498"/>
        </w:tabs>
        <w:spacing w:after="0" w:line="240" w:lineRule="auto"/>
        <w:jc w:val="both"/>
        <w:rPr>
          <w:rFonts w:ascii="Arial" w:hAnsi="Arial" w:cs="Arial"/>
          <w:sz w:val="20"/>
          <w:szCs w:val="20"/>
        </w:rPr>
      </w:pPr>
    </w:p>
    <w:p w:rsidR="00F36369" w:rsidRPr="00F36369" w:rsidRDefault="00F36369" w:rsidP="00F36369">
      <w:pPr>
        <w:tabs>
          <w:tab w:val="left" w:pos="-284"/>
          <w:tab w:val="left" w:pos="9498"/>
        </w:tabs>
        <w:spacing w:after="0" w:line="240" w:lineRule="auto"/>
        <w:jc w:val="both"/>
        <w:rPr>
          <w:rFonts w:ascii="Arial" w:hAnsi="Arial" w:cs="Arial"/>
          <w:sz w:val="20"/>
          <w:szCs w:val="20"/>
        </w:rPr>
      </w:pPr>
      <w:r w:rsidRPr="00F36369">
        <w:rPr>
          <w:rFonts w:ascii="Arial" w:hAnsi="Arial" w:cs="Arial"/>
          <w:sz w:val="20"/>
          <w:szCs w:val="20"/>
        </w:rPr>
        <w:t xml:space="preserve">Los servicios que se prpporciones deberán apegarse estrictamente a las especificaciones, descripciones, presentaciones y demás características que se indican en el </w:t>
      </w:r>
      <w:r w:rsidRPr="00F36369">
        <w:rPr>
          <w:rFonts w:ascii="Arial" w:hAnsi="Arial" w:cs="Arial"/>
          <w:b/>
          <w:sz w:val="20"/>
          <w:szCs w:val="20"/>
        </w:rPr>
        <w:t xml:space="preserve">Anexo __ (____) </w:t>
      </w:r>
      <w:r w:rsidRPr="00F36369">
        <w:rPr>
          <w:rFonts w:ascii="Arial" w:hAnsi="Arial" w:cs="Arial"/>
          <w:b/>
          <w:i/>
          <w:sz w:val="20"/>
          <w:szCs w:val="20"/>
          <w:u w:val="single"/>
        </w:rPr>
        <w:t>(se indicará el mismo número de anexo mencionado en la Cláusula Primera).</w:t>
      </w:r>
    </w:p>
    <w:p w:rsidR="00F36369" w:rsidRPr="00F36369" w:rsidRDefault="00F36369" w:rsidP="00F36369">
      <w:pPr>
        <w:tabs>
          <w:tab w:val="left" w:pos="-284"/>
          <w:tab w:val="left" w:pos="1985"/>
          <w:tab w:val="left" w:pos="9498"/>
        </w:tabs>
        <w:overflowPunct w:val="0"/>
        <w:autoSpaceDE w:val="0"/>
        <w:spacing w:after="0" w:line="240" w:lineRule="auto"/>
        <w:jc w:val="both"/>
        <w:textAlignment w:val="baseline"/>
        <w:rPr>
          <w:rFonts w:ascii="Arial" w:hAnsi="Arial" w:cs="Arial"/>
          <w:bCs/>
          <w:sz w:val="20"/>
          <w:szCs w:val="20"/>
        </w:rPr>
      </w:pPr>
    </w:p>
    <w:p w:rsidR="00F36369" w:rsidRPr="00F36369" w:rsidRDefault="00F36369" w:rsidP="00F36369">
      <w:pPr>
        <w:tabs>
          <w:tab w:val="left" w:pos="-284"/>
          <w:tab w:val="left" w:pos="9498"/>
        </w:tabs>
        <w:spacing w:after="0" w:line="240" w:lineRule="auto"/>
        <w:jc w:val="both"/>
        <w:rPr>
          <w:rFonts w:ascii="Arial" w:hAnsi="Arial" w:cs="Arial"/>
          <w:sz w:val="20"/>
          <w:szCs w:val="20"/>
        </w:rPr>
      </w:pPr>
      <w:r w:rsidRPr="00F36369">
        <w:rPr>
          <w:rFonts w:ascii="Arial" w:hAnsi="Arial" w:cs="Arial"/>
          <w:b/>
          <w:sz w:val="20"/>
          <w:szCs w:val="20"/>
        </w:rPr>
        <w:t xml:space="preserve">QUINTA “EL PROVEEDOR” </w:t>
      </w:r>
      <w:r w:rsidRPr="00F36369">
        <w:rPr>
          <w:rFonts w:ascii="Arial" w:hAnsi="Arial" w:cs="Arial"/>
          <w:sz w:val="20"/>
          <w:szCs w:val="20"/>
        </w:rPr>
        <w:t xml:space="preserve">se obliga a responder por su cuenta y riesgo de los daños y/o perjuicios que por inobservancia o negligencia de su parte, llegue a causar a </w:t>
      </w:r>
      <w:r w:rsidRPr="00F36369">
        <w:rPr>
          <w:rFonts w:ascii="Arial" w:hAnsi="Arial" w:cs="Arial"/>
          <w:b/>
          <w:sz w:val="20"/>
          <w:szCs w:val="20"/>
        </w:rPr>
        <w:t xml:space="preserve">HRAEV </w:t>
      </w:r>
      <w:r w:rsidRPr="00F36369">
        <w:rPr>
          <w:rFonts w:ascii="Arial" w:hAnsi="Arial" w:cs="Arial"/>
          <w:sz w:val="20"/>
          <w:szCs w:val="20"/>
        </w:rPr>
        <w:t>y/o a terceros.</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lang w:val="es-ES_tradnl"/>
        </w:rPr>
      </w:pPr>
      <w:r w:rsidRPr="00F36369">
        <w:rPr>
          <w:rFonts w:ascii="Arial" w:hAnsi="Arial" w:cs="Arial"/>
          <w:b/>
          <w:sz w:val="20"/>
          <w:szCs w:val="20"/>
          <w:lang w:val="es-ES_tradnl"/>
        </w:rPr>
        <w:t xml:space="preserve">SEXTA.- VIGENCIA.- </w:t>
      </w:r>
      <w:r w:rsidRPr="00F36369">
        <w:rPr>
          <w:rFonts w:ascii="Arial" w:hAnsi="Arial" w:cs="Arial"/>
          <w:sz w:val="20"/>
          <w:szCs w:val="20"/>
          <w:lang w:val="es-ES_tradnl"/>
        </w:rPr>
        <w:t>Las partes convienen en que la vigencia del presente contrato comprenderá del __ de ______ al __ de ______ de ____.</w:t>
      </w:r>
    </w:p>
    <w:p w:rsidR="00F36369" w:rsidRPr="00F36369" w:rsidRDefault="00F36369" w:rsidP="00F36369">
      <w:pPr>
        <w:spacing w:after="0" w:line="240" w:lineRule="auto"/>
        <w:jc w:val="both"/>
        <w:rPr>
          <w:rFonts w:ascii="Arial" w:hAnsi="Arial" w:cs="Arial"/>
          <w:b/>
          <w:sz w:val="20"/>
          <w:szCs w:val="20"/>
          <w:lang w:val="es-ES_tradnl"/>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lang w:val="es-ES_tradnl"/>
        </w:rPr>
        <w:t>SÉPTIMA.- PROHIBICIÓN DE CESIÓN DE DERECHOS Y OBLIGACIONES.-</w:t>
      </w:r>
      <w:r w:rsidRPr="00F36369">
        <w:rPr>
          <w:rFonts w:ascii="Arial" w:hAnsi="Arial" w:cs="Arial"/>
          <w:b/>
          <w:sz w:val="20"/>
          <w:szCs w:val="20"/>
        </w:rPr>
        <w:t>“EL PROVEEDOR”</w:t>
      </w:r>
      <w:r w:rsidRPr="00F36369">
        <w:rPr>
          <w:rFonts w:ascii="Arial" w:hAnsi="Arial" w:cs="Arial"/>
          <w:sz w:val="20"/>
          <w:szCs w:val="20"/>
        </w:rPr>
        <w:t xml:space="preserve"> se obliga a no ceder en forma parcial ni total, a favor de cualquier otra persona física o moral, los derechos y obligaciones que se deriven de este Contrato. </w:t>
      </w: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“EL PROVEEDOR”</w:t>
      </w:r>
      <w:r w:rsidRPr="00F36369">
        <w:rPr>
          <w:rFonts w:ascii="Arial" w:hAnsi="Arial" w:cs="Arial"/>
          <w:sz w:val="20"/>
          <w:szCs w:val="20"/>
        </w:rPr>
        <w:t xml:space="preserve"> sólo podrá ceder los derechos de cobro que se deriven del presente contrato, de acuerdo con lo estipulado en la Cláusula Tercera, del presente instrumento jurídico.</w:t>
      </w: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OCTAVA.- RESPONSABILIDAD.-“EL PROVEEDOR”</w:t>
      </w:r>
      <w:r w:rsidRPr="00F36369">
        <w:rPr>
          <w:rFonts w:ascii="Arial" w:hAnsi="Arial" w:cs="Arial"/>
          <w:sz w:val="20"/>
          <w:szCs w:val="20"/>
        </w:rPr>
        <w:t xml:space="preserve"> se obliga a responder por su cuenta y riesgo de los daños y/o perjuicios que por inobservancia o negligencia de su parte, lleguen a causar a </w:t>
      </w:r>
      <w:r w:rsidRPr="00F36369">
        <w:rPr>
          <w:rFonts w:ascii="Arial" w:hAnsi="Arial" w:cs="Arial"/>
          <w:b/>
          <w:sz w:val="20"/>
          <w:szCs w:val="20"/>
        </w:rPr>
        <w:t xml:space="preserve">HRAEV </w:t>
      </w:r>
      <w:r w:rsidRPr="00F36369">
        <w:rPr>
          <w:rFonts w:ascii="Arial" w:hAnsi="Arial" w:cs="Arial"/>
          <w:sz w:val="20"/>
          <w:szCs w:val="20"/>
        </w:rPr>
        <w:t>y/o a terceros, con motivo de las obligaciones pactadas en este instrumento jurídico, o bien por los defectos o vicios ocultos en los bienes entregados, de conformidad con lo establecido en el artículo 53, de la Ley de Adquisiciones, Arrendamientos y Servicios del Sector Público.</w:t>
      </w: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color w:val="000000"/>
          <w:sz w:val="20"/>
          <w:szCs w:val="20"/>
        </w:rPr>
        <w:t>NOVENA.-</w:t>
      </w:r>
      <w:r w:rsidRPr="00F36369">
        <w:rPr>
          <w:rFonts w:ascii="Arial" w:hAnsi="Arial" w:cs="Arial"/>
          <w:b/>
          <w:sz w:val="20"/>
          <w:szCs w:val="20"/>
        </w:rPr>
        <w:t xml:space="preserve">IMPUESTOS Y/O DERECHOS.- </w:t>
      </w:r>
      <w:r w:rsidRPr="00F36369">
        <w:rPr>
          <w:rFonts w:ascii="Arial" w:hAnsi="Arial" w:cs="Arial"/>
          <w:sz w:val="20"/>
          <w:szCs w:val="20"/>
        </w:rPr>
        <w:t xml:space="preserve">Los impuestos y/o derechos que procedan con motivo de los bienes objeto del presente contrato, serán pagados por </w:t>
      </w:r>
      <w:r w:rsidRPr="00F36369">
        <w:rPr>
          <w:rFonts w:ascii="Arial" w:hAnsi="Arial" w:cs="Arial"/>
          <w:b/>
          <w:sz w:val="20"/>
          <w:szCs w:val="20"/>
        </w:rPr>
        <w:t>“EL PROVEEDOR”</w:t>
      </w:r>
      <w:r w:rsidRPr="00F36369">
        <w:rPr>
          <w:rFonts w:ascii="Arial" w:hAnsi="Arial" w:cs="Arial"/>
          <w:sz w:val="20"/>
          <w:szCs w:val="20"/>
        </w:rPr>
        <w:t xml:space="preserve"> conforme a la legislación aplicable en la materia.</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tabs>
          <w:tab w:val="left" w:pos="-284"/>
          <w:tab w:val="left" w:pos="9498"/>
        </w:tabs>
        <w:spacing w:after="0" w:line="240" w:lineRule="auto"/>
        <w:jc w:val="both"/>
        <w:rPr>
          <w:rFonts w:ascii="Arial" w:hAnsi="Arial" w:cs="Arial"/>
          <w:color w:val="000000"/>
          <w:sz w:val="20"/>
          <w:szCs w:val="20"/>
        </w:rPr>
      </w:pPr>
      <w:r w:rsidRPr="00F36369">
        <w:rPr>
          <w:rFonts w:ascii="Arial" w:hAnsi="Arial" w:cs="Arial"/>
          <w:b/>
          <w:color w:val="000000"/>
          <w:sz w:val="20"/>
          <w:szCs w:val="20"/>
        </w:rPr>
        <w:t xml:space="preserve">HRAEV </w:t>
      </w:r>
      <w:r w:rsidRPr="00F36369">
        <w:rPr>
          <w:rFonts w:ascii="Arial" w:hAnsi="Arial" w:cs="Arial"/>
          <w:color w:val="000000"/>
          <w:sz w:val="20"/>
          <w:szCs w:val="20"/>
        </w:rPr>
        <w:t>sólo cubrirá el Impuesto al Valor Agregado de acuerdo a lo establecido en las disposiciones fiscales vigentes en la materia.</w:t>
      </w:r>
    </w:p>
    <w:p w:rsidR="00F36369" w:rsidRPr="00F36369" w:rsidRDefault="00F36369" w:rsidP="00F36369">
      <w:pPr>
        <w:pStyle w:val="Textoindependiente21"/>
        <w:rPr>
          <w:rFonts w:cs="Arial"/>
          <w:b/>
          <w:color w:val="000000"/>
          <w:sz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color w:val="000000"/>
          <w:sz w:val="20"/>
          <w:szCs w:val="20"/>
        </w:rPr>
        <w:t xml:space="preserve">DÉCIMA.- PATENTES Y/O MARCAS.- </w:t>
      </w:r>
      <w:r w:rsidRPr="00F36369">
        <w:rPr>
          <w:rFonts w:ascii="Arial" w:hAnsi="Arial" w:cs="Arial"/>
          <w:b/>
          <w:sz w:val="20"/>
          <w:szCs w:val="20"/>
        </w:rPr>
        <w:t>“EL PROVEEDOR”</w:t>
      </w:r>
      <w:r w:rsidRPr="00F36369">
        <w:rPr>
          <w:rFonts w:ascii="Arial" w:hAnsi="Arial" w:cs="Arial"/>
          <w:sz w:val="20"/>
          <w:szCs w:val="20"/>
        </w:rPr>
        <w:t xml:space="preserve"> se obliga para con </w:t>
      </w:r>
      <w:r w:rsidRPr="00F36369">
        <w:rPr>
          <w:rFonts w:ascii="Arial" w:hAnsi="Arial" w:cs="Arial"/>
          <w:b/>
          <w:sz w:val="20"/>
          <w:szCs w:val="20"/>
        </w:rPr>
        <w:t>“EL HRAEV”</w:t>
      </w:r>
      <w:r w:rsidRPr="00F36369">
        <w:rPr>
          <w:rFonts w:ascii="Arial" w:hAnsi="Arial" w:cs="Arial"/>
          <w:sz w:val="20"/>
          <w:szCs w:val="20"/>
        </w:rPr>
        <w:t>, a responder por los daños y/o perjuicios que le pudiera causar a éste o a terceros, si con motivo de la entrega de los bienes adquiridos viola derechos de autor, de patentes y/o marcas u otro derecho reservado a nivel nacional o NACIONAL.</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sz w:val="20"/>
          <w:szCs w:val="20"/>
        </w:rPr>
        <w:t xml:space="preserve">Por lo anterior, </w:t>
      </w:r>
      <w:r w:rsidRPr="00F36369">
        <w:rPr>
          <w:rFonts w:ascii="Arial" w:hAnsi="Arial" w:cs="Arial"/>
          <w:b/>
          <w:sz w:val="20"/>
          <w:szCs w:val="20"/>
        </w:rPr>
        <w:t>“EL PROVEEDOR”</w:t>
      </w:r>
      <w:r w:rsidRPr="00F36369">
        <w:rPr>
          <w:rFonts w:ascii="Arial" w:hAnsi="Arial" w:cs="Arial"/>
          <w:sz w:val="20"/>
          <w:szCs w:val="20"/>
        </w:rPr>
        <w:t xml:space="preserve"> manifiesta en este acto bajo protesta de decir verdad, no encontrarse en ninguno de los supuestos de infracción a la Ley Federal del Derecho de Autor, ni a la Ley de la Propiedad Industrial.</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b/>
          <w:sz w:val="20"/>
          <w:szCs w:val="20"/>
        </w:rPr>
      </w:pPr>
      <w:r w:rsidRPr="00F36369">
        <w:rPr>
          <w:rFonts w:ascii="Arial" w:hAnsi="Arial" w:cs="Arial"/>
          <w:sz w:val="20"/>
          <w:szCs w:val="20"/>
        </w:rPr>
        <w:t xml:space="preserve">En caso de que sobreviniera alguna reclamación en contra de </w:t>
      </w:r>
      <w:r w:rsidRPr="00F36369">
        <w:rPr>
          <w:rFonts w:ascii="Arial" w:hAnsi="Arial" w:cs="Arial"/>
          <w:b/>
          <w:sz w:val="20"/>
          <w:szCs w:val="20"/>
        </w:rPr>
        <w:t xml:space="preserve">HRAEV </w:t>
      </w:r>
      <w:r w:rsidRPr="00F36369">
        <w:rPr>
          <w:rFonts w:ascii="Arial" w:hAnsi="Arial" w:cs="Arial"/>
          <w:sz w:val="20"/>
          <w:szCs w:val="20"/>
        </w:rPr>
        <w:t xml:space="preserve">por cualquiera de las causas antes mencionadas, la única obligación de éste será la de dar aviso en el domicilio previsto en este instrumento a </w:t>
      </w:r>
      <w:r w:rsidRPr="00F36369">
        <w:rPr>
          <w:rFonts w:ascii="Arial" w:hAnsi="Arial" w:cs="Arial"/>
          <w:b/>
          <w:sz w:val="20"/>
          <w:szCs w:val="20"/>
        </w:rPr>
        <w:t>“EL PROVEEDOR”</w:t>
      </w:r>
      <w:r w:rsidRPr="00F36369">
        <w:rPr>
          <w:rFonts w:ascii="Arial" w:hAnsi="Arial" w:cs="Arial"/>
          <w:sz w:val="20"/>
          <w:szCs w:val="20"/>
        </w:rPr>
        <w:t xml:space="preserve">, para que éste lleve a cabo las acciones necesarias que garanticen la liberación de </w:t>
      </w:r>
      <w:r w:rsidRPr="00F36369">
        <w:rPr>
          <w:rFonts w:ascii="Arial" w:hAnsi="Arial" w:cs="Arial"/>
          <w:b/>
          <w:sz w:val="20"/>
          <w:szCs w:val="20"/>
        </w:rPr>
        <w:t xml:space="preserve">HRAEV </w:t>
      </w:r>
      <w:r w:rsidRPr="00F36369">
        <w:rPr>
          <w:rFonts w:ascii="Arial" w:hAnsi="Arial" w:cs="Arial"/>
          <w:sz w:val="20"/>
          <w:szCs w:val="20"/>
        </w:rPr>
        <w:t>de cualquier controversia o responsabilidad de carácter civil, mercantil, penal o administrativa que, en su caso, se ocasione</w:t>
      </w:r>
      <w:r w:rsidRPr="00F36369">
        <w:rPr>
          <w:rFonts w:ascii="Arial" w:hAnsi="Arial" w:cs="Arial"/>
          <w:b/>
          <w:sz w:val="20"/>
          <w:szCs w:val="20"/>
        </w:rPr>
        <w:t>.</w:t>
      </w: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 xml:space="preserve">DÉCIMA PRIMERA.- GARANTÍAS.- “EL PROVEEDOR” </w:t>
      </w:r>
      <w:r w:rsidRPr="00F36369">
        <w:rPr>
          <w:rFonts w:ascii="Arial" w:hAnsi="Arial" w:cs="Arial"/>
          <w:sz w:val="20"/>
          <w:szCs w:val="20"/>
        </w:rPr>
        <w:t xml:space="preserve">se obliga a otorgar a </w:t>
      </w:r>
      <w:r w:rsidRPr="00F36369">
        <w:rPr>
          <w:rFonts w:ascii="Arial" w:hAnsi="Arial" w:cs="Arial"/>
          <w:b/>
          <w:sz w:val="20"/>
          <w:szCs w:val="20"/>
        </w:rPr>
        <w:t>“EL HRAEV”</w:t>
      </w:r>
      <w:r w:rsidRPr="00F36369">
        <w:rPr>
          <w:rFonts w:ascii="Arial" w:hAnsi="Arial" w:cs="Arial"/>
          <w:sz w:val="20"/>
          <w:szCs w:val="20"/>
        </w:rPr>
        <w:t>, las garantías que se enumeran a continuación:</w:t>
      </w: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tabs>
          <w:tab w:val="left" w:pos="1191"/>
        </w:tabs>
        <w:suppressAutoHyphens/>
        <w:spacing w:after="0" w:line="240" w:lineRule="auto"/>
        <w:jc w:val="both"/>
        <w:rPr>
          <w:rFonts w:ascii="Arial" w:hAnsi="Arial" w:cs="Arial"/>
          <w:i/>
          <w:sz w:val="20"/>
          <w:szCs w:val="20"/>
        </w:rPr>
      </w:pPr>
      <w:r w:rsidRPr="00F36369">
        <w:rPr>
          <w:rFonts w:ascii="Arial" w:hAnsi="Arial" w:cs="Arial"/>
          <w:b/>
          <w:sz w:val="20"/>
          <w:szCs w:val="20"/>
        </w:rPr>
        <w:t>GARANTÍA DE CUMPLIMIENTO DEL CONTRATO.- “EL PROVEEDOR”</w:t>
      </w:r>
      <w:r w:rsidRPr="00F36369">
        <w:rPr>
          <w:rFonts w:ascii="Arial" w:hAnsi="Arial" w:cs="Arial"/>
          <w:sz w:val="20"/>
          <w:szCs w:val="20"/>
        </w:rPr>
        <w:t xml:space="preserve"> se obliga a otorgar, dentro de un plazo de diez días naturales contados a partir de la firma de este instrumento, una garantía de cumplimiento de todas y cada una de las obligaciones a su cargo derivadas del presente Contrato, mediante fianza expedida por compañía autorizada en los términos de la Ley Federal de Instituciones de Fianzas, y a favor del “Hospital Regional de Alta Especialidad de Victoria “Bicentenario 2010””, por un monto equivalente al 10% (diez por ciento) sobre el importe que se indica en la Cláusula Segunda del presente contrato, sin considerar el Impuesto al Valor Agregado </w:t>
      </w:r>
      <w:r w:rsidRPr="00F36369">
        <w:rPr>
          <w:rFonts w:ascii="Arial" w:hAnsi="Arial" w:cs="Arial"/>
          <w:b/>
          <w:i/>
          <w:sz w:val="20"/>
          <w:szCs w:val="20"/>
          <w:u w:val="single"/>
        </w:rPr>
        <w:t>(en tratándose de contratos abiertos, deberá señalarse que el porcentaje de la garantía será sobre el monto máximo del contrato</w:t>
      </w:r>
      <w:r w:rsidRPr="00F36369">
        <w:rPr>
          <w:rFonts w:ascii="Arial" w:hAnsi="Arial" w:cs="Arial"/>
          <w:b/>
          <w:i/>
          <w:sz w:val="20"/>
          <w:szCs w:val="20"/>
        </w:rPr>
        <w:t>)</w:t>
      </w:r>
      <w:r w:rsidRPr="00F36369">
        <w:rPr>
          <w:rFonts w:ascii="Arial" w:hAnsi="Arial" w:cs="Arial"/>
          <w:i/>
          <w:sz w:val="20"/>
          <w:szCs w:val="20"/>
        </w:rPr>
        <w:t>.</w:t>
      </w:r>
    </w:p>
    <w:p w:rsidR="00F36369" w:rsidRPr="00F36369" w:rsidRDefault="00F36369" w:rsidP="00F36369">
      <w:pPr>
        <w:spacing w:after="0" w:line="240" w:lineRule="auto"/>
        <w:jc w:val="both"/>
        <w:rPr>
          <w:rFonts w:ascii="Arial" w:hAnsi="Arial" w:cs="Arial"/>
          <w:i/>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 xml:space="preserve"> “EL PROVEEDOR”</w:t>
      </w:r>
      <w:r w:rsidRPr="00F36369">
        <w:rPr>
          <w:rFonts w:ascii="Arial" w:hAnsi="Arial" w:cs="Arial"/>
          <w:sz w:val="20"/>
          <w:szCs w:val="20"/>
        </w:rPr>
        <w:t xml:space="preserve"> queda obligado a entregar a </w:t>
      </w:r>
      <w:r w:rsidRPr="00F36369">
        <w:rPr>
          <w:rFonts w:ascii="Arial" w:hAnsi="Arial" w:cs="Arial"/>
          <w:b/>
          <w:sz w:val="20"/>
          <w:szCs w:val="20"/>
        </w:rPr>
        <w:t xml:space="preserve">HRAEV </w:t>
      </w:r>
      <w:r w:rsidRPr="00F36369">
        <w:rPr>
          <w:rFonts w:ascii="Arial" w:hAnsi="Arial" w:cs="Arial"/>
          <w:sz w:val="20"/>
          <w:szCs w:val="20"/>
        </w:rPr>
        <w:t xml:space="preserve">la póliza de fianza, apegándose al formato que se integra al presente instrumento jurídico como </w:t>
      </w:r>
      <w:r w:rsidRPr="00F36369">
        <w:rPr>
          <w:rFonts w:ascii="Arial" w:hAnsi="Arial" w:cs="Arial"/>
          <w:b/>
          <w:sz w:val="20"/>
          <w:szCs w:val="20"/>
        </w:rPr>
        <w:t>Anexo __ (____)</w:t>
      </w:r>
      <w:r w:rsidRPr="00F36369">
        <w:rPr>
          <w:rFonts w:ascii="Arial" w:hAnsi="Arial" w:cs="Arial"/>
          <w:sz w:val="20"/>
          <w:szCs w:val="20"/>
        </w:rPr>
        <w:t>, en ___________ ubicada en ___________.</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sz w:val="20"/>
          <w:szCs w:val="20"/>
        </w:rPr>
        <w:t xml:space="preserve">Dicha póliza de garantía de cumplimiento del contrato será devuelta a </w:t>
      </w:r>
      <w:r w:rsidRPr="00F36369">
        <w:rPr>
          <w:rFonts w:ascii="Arial" w:hAnsi="Arial" w:cs="Arial"/>
          <w:b/>
          <w:sz w:val="20"/>
          <w:szCs w:val="20"/>
        </w:rPr>
        <w:t>“EL PROVEEDOR”</w:t>
      </w:r>
      <w:r w:rsidRPr="00F36369">
        <w:rPr>
          <w:rFonts w:ascii="Arial" w:hAnsi="Arial" w:cs="Arial"/>
          <w:sz w:val="20"/>
          <w:szCs w:val="20"/>
        </w:rPr>
        <w:t xml:space="preserve"> una vez que </w:t>
      </w:r>
      <w:r w:rsidRPr="00F36369">
        <w:rPr>
          <w:rFonts w:ascii="Arial" w:hAnsi="Arial" w:cs="Arial"/>
          <w:b/>
          <w:sz w:val="20"/>
          <w:szCs w:val="20"/>
        </w:rPr>
        <w:t xml:space="preserve">HRAEV </w:t>
      </w:r>
      <w:r w:rsidRPr="00F36369">
        <w:rPr>
          <w:rFonts w:ascii="Arial" w:hAnsi="Arial" w:cs="Arial"/>
          <w:sz w:val="20"/>
          <w:szCs w:val="20"/>
        </w:rPr>
        <w:t xml:space="preserve">le otorgue autorización por escrito, para que éste pueda solicitar a la afianzadora correspondiente la cancelación de la fianza, autorización que se entregará a </w:t>
      </w:r>
      <w:r w:rsidRPr="00F36369">
        <w:rPr>
          <w:rFonts w:ascii="Arial" w:hAnsi="Arial" w:cs="Arial"/>
          <w:b/>
          <w:sz w:val="20"/>
          <w:szCs w:val="20"/>
        </w:rPr>
        <w:t>“EL PROVEEDOR”</w:t>
      </w:r>
      <w:r w:rsidRPr="00F36369">
        <w:rPr>
          <w:rFonts w:ascii="Arial" w:hAnsi="Arial" w:cs="Arial"/>
          <w:sz w:val="20"/>
          <w:szCs w:val="20"/>
        </w:rPr>
        <w:t>, siempre que demuestre haber cumplido con la totalidad de las obligaciones adquiridas por virtud del presente contrato.</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pStyle w:val="Textoindependiente21"/>
        <w:rPr>
          <w:rFonts w:cs="Arial"/>
          <w:b/>
          <w:sz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 xml:space="preserve">DÉCIMA SEGUNDA.- EJECUCIÓN DE LA PÓLIZA DE FIANZA DE CUMPLIMENTO DE ESTE CONTRATO.- HRAEV </w:t>
      </w:r>
      <w:r w:rsidRPr="00F36369">
        <w:rPr>
          <w:rFonts w:ascii="Arial" w:hAnsi="Arial" w:cs="Arial"/>
          <w:sz w:val="20"/>
          <w:szCs w:val="20"/>
        </w:rPr>
        <w:t>llevará a cabo la ejecución de la garantía de cumplimiento del contrato en los casos siguientes:</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numPr>
          <w:ilvl w:val="0"/>
          <w:numId w:val="95"/>
        </w:numPr>
        <w:suppressAutoHyphens/>
        <w:overflowPunct w:val="0"/>
        <w:autoSpaceDE w:val="0"/>
        <w:spacing w:after="0" w:line="240" w:lineRule="auto"/>
        <w:ind w:left="0" w:firstLine="0"/>
        <w:jc w:val="both"/>
        <w:textAlignment w:val="baseline"/>
        <w:rPr>
          <w:rFonts w:ascii="Arial" w:hAnsi="Arial" w:cs="Arial"/>
          <w:sz w:val="20"/>
          <w:szCs w:val="20"/>
        </w:rPr>
      </w:pPr>
      <w:r w:rsidRPr="00F36369">
        <w:rPr>
          <w:rFonts w:ascii="Arial" w:hAnsi="Arial" w:cs="Arial"/>
          <w:sz w:val="20"/>
          <w:szCs w:val="20"/>
        </w:rPr>
        <w:t xml:space="preserve">Se rescinda administrativamente este contrato. </w:t>
      </w:r>
    </w:p>
    <w:p w:rsidR="00F36369" w:rsidRPr="00F36369" w:rsidRDefault="00F36369" w:rsidP="00F36369">
      <w:pPr>
        <w:overflowPunct w:val="0"/>
        <w:autoSpaceDE w:val="0"/>
        <w:spacing w:after="0" w:line="240" w:lineRule="auto"/>
        <w:jc w:val="both"/>
        <w:textAlignment w:val="baseline"/>
        <w:rPr>
          <w:rFonts w:ascii="Arial" w:hAnsi="Arial" w:cs="Arial"/>
          <w:sz w:val="20"/>
          <w:szCs w:val="20"/>
        </w:rPr>
      </w:pPr>
    </w:p>
    <w:p w:rsidR="00F36369" w:rsidRPr="00F36369" w:rsidRDefault="00F36369" w:rsidP="00F36369">
      <w:pPr>
        <w:numPr>
          <w:ilvl w:val="0"/>
          <w:numId w:val="95"/>
        </w:numPr>
        <w:suppressAutoHyphens/>
        <w:overflowPunct w:val="0"/>
        <w:autoSpaceDE w:val="0"/>
        <w:spacing w:after="0" w:line="240" w:lineRule="auto"/>
        <w:ind w:left="0" w:firstLine="0"/>
        <w:jc w:val="both"/>
        <w:textAlignment w:val="baseline"/>
        <w:rPr>
          <w:rFonts w:ascii="Arial" w:hAnsi="Arial" w:cs="Arial"/>
          <w:sz w:val="20"/>
          <w:szCs w:val="20"/>
        </w:rPr>
      </w:pPr>
      <w:r w:rsidRPr="00F36369">
        <w:rPr>
          <w:rFonts w:ascii="Arial" w:hAnsi="Arial" w:cs="Arial"/>
          <w:sz w:val="20"/>
          <w:szCs w:val="20"/>
        </w:rPr>
        <w:t>Durante su vigencia se detecten deficiencias, fallas o calidad inferior en los servicios suministrados, en comparación con los ofertados.</w:t>
      </w:r>
    </w:p>
    <w:p w:rsidR="00F36369" w:rsidRPr="00F36369" w:rsidRDefault="00F36369" w:rsidP="00F36369">
      <w:pPr>
        <w:overflowPunct w:val="0"/>
        <w:autoSpaceDE w:val="0"/>
        <w:spacing w:after="0" w:line="240" w:lineRule="auto"/>
        <w:jc w:val="both"/>
        <w:textAlignment w:val="baseline"/>
        <w:rPr>
          <w:rFonts w:ascii="Arial" w:hAnsi="Arial" w:cs="Arial"/>
          <w:sz w:val="20"/>
          <w:szCs w:val="20"/>
        </w:rPr>
      </w:pPr>
    </w:p>
    <w:p w:rsidR="00F36369" w:rsidRPr="00F36369" w:rsidRDefault="00F36369" w:rsidP="00F36369">
      <w:pPr>
        <w:numPr>
          <w:ilvl w:val="0"/>
          <w:numId w:val="95"/>
        </w:numPr>
        <w:suppressAutoHyphens/>
        <w:overflowPunct w:val="0"/>
        <w:autoSpaceDE w:val="0"/>
        <w:spacing w:after="0" w:line="240" w:lineRule="auto"/>
        <w:ind w:left="0" w:firstLine="0"/>
        <w:jc w:val="both"/>
        <w:textAlignment w:val="baseline"/>
        <w:rPr>
          <w:rFonts w:ascii="Arial" w:hAnsi="Arial" w:cs="Arial"/>
          <w:sz w:val="20"/>
          <w:szCs w:val="20"/>
        </w:rPr>
      </w:pPr>
      <w:r w:rsidRPr="00F36369">
        <w:rPr>
          <w:rFonts w:ascii="Arial" w:hAnsi="Arial" w:cs="Arial"/>
          <w:sz w:val="20"/>
          <w:szCs w:val="20"/>
        </w:rPr>
        <w:t xml:space="preserve">Cuando en el supuesto de que se realicen modificaciones al contrato, no entregue </w:t>
      </w:r>
      <w:r w:rsidRPr="00F36369">
        <w:rPr>
          <w:rFonts w:ascii="Arial" w:hAnsi="Arial" w:cs="Arial"/>
          <w:b/>
          <w:sz w:val="20"/>
          <w:szCs w:val="20"/>
        </w:rPr>
        <w:t>“EL PROVEEDOR”</w:t>
      </w:r>
      <w:r w:rsidRPr="00F36369">
        <w:rPr>
          <w:rFonts w:ascii="Arial" w:hAnsi="Arial" w:cs="Arial"/>
          <w:sz w:val="20"/>
          <w:szCs w:val="20"/>
        </w:rPr>
        <w:t xml:space="preserve"> en el plazo pactado, el endoso o la nueva garantía, que ampare el porcentaje establecido para garantizar el cumplimiento del presente instrumento, establecido en la Cláusula DÉCIMA PRIMERA inciso b).</w:t>
      </w:r>
    </w:p>
    <w:p w:rsidR="00F36369" w:rsidRPr="00F36369" w:rsidRDefault="00F36369" w:rsidP="00F36369">
      <w:pPr>
        <w:overflowPunct w:val="0"/>
        <w:autoSpaceDE w:val="0"/>
        <w:spacing w:after="0" w:line="240" w:lineRule="auto"/>
        <w:jc w:val="both"/>
        <w:textAlignment w:val="baseline"/>
        <w:rPr>
          <w:rFonts w:ascii="Arial" w:hAnsi="Arial" w:cs="Arial"/>
          <w:sz w:val="20"/>
          <w:szCs w:val="20"/>
        </w:rPr>
      </w:pPr>
    </w:p>
    <w:p w:rsidR="00F36369" w:rsidRPr="00F36369" w:rsidRDefault="00F36369" w:rsidP="00F36369">
      <w:pPr>
        <w:numPr>
          <w:ilvl w:val="0"/>
          <w:numId w:val="95"/>
        </w:numPr>
        <w:suppressAutoHyphens/>
        <w:overflowPunct w:val="0"/>
        <w:autoSpaceDE w:val="0"/>
        <w:spacing w:after="0" w:line="240" w:lineRule="auto"/>
        <w:ind w:left="0" w:firstLine="0"/>
        <w:jc w:val="both"/>
        <w:textAlignment w:val="baseline"/>
        <w:rPr>
          <w:rFonts w:ascii="Arial" w:hAnsi="Arial" w:cs="Arial"/>
          <w:sz w:val="20"/>
          <w:szCs w:val="20"/>
        </w:rPr>
      </w:pPr>
      <w:r w:rsidRPr="00F36369">
        <w:rPr>
          <w:rFonts w:ascii="Arial" w:hAnsi="Arial" w:cs="Arial"/>
          <w:sz w:val="20"/>
          <w:szCs w:val="20"/>
        </w:rPr>
        <w:t>Por cualquier otro incumplimiento de las obligaciones contraídas en este contrato.</w:t>
      </w:r>
    </w:p>
    <w:p w:rsidR="00F36369" w:rsidRPr="00F36369" w:rsidRDefault="00F36369" w:rsidP="00F36369">
      <w:pPr>
        <w:pStyle w:val="Textoindependiente21"/>
        <w:rPr>
          <w:rFonts w:cs="Arial"/>
          <w:b/>
          <w:color w:val="000000"/>
          <w:sz w:val="20"/>
        </w:rPr>
      </w:pPr>
    </w:p>
    <w:p w:rsidR="00F36369" w:rsidRPr="00F36369" w:rsidRDefault="00F36369" w:rsidP="00F36369">
      <w:pPr>
        <w:pStyle w:val="Textoindependiente"/>
        <w:spacing w:after="0" w:line="240" w:lineRule="auto"/>
        <w:jc w:val="both"/>
        <w:rPr>
          <w:rFonts w:ascii="Arial" w:hAnsi="Arial" w:cs="Arial"/>
          <w:b/>
          <w:sz w:val="20"/>
          <w:szCs w:val="20"/>
        </w:rPr>
      </w:pPr>
      <w:r w:rsidRPr="00F36369">
        <w:rPr>
          <w:rFonts w:ascii="Arial" w:hAnsi="Arial" w:cs="Arial"/>
          <w:sz w:val="20"/>
          <w:szCs w:val="20"/>
        </w:rPr>
        <w:t>DÉCIMA TERCERA.- PENAS CONVENCIONALES POR ATRASO EN PROPORCIONAR LOS SERVICIOS ADJUDICADOS.- HRAEV aplicará una pena convencional por cada día de atraso en la entrega de los servicios, por el equivalente al 1%, sobre el valor total de lo incumplido, sin incluir el IVA, en cada uno de los supuestos siguientes:</w:t>
      </w:r>
    </w:p>
    <w:p w:rsidR="00F36369" w:rsidRPr="00F36369" w:rsidRDefault="00F36369" w:rsidP="00F36369">
      <w:pPr>
        <w:pStyle w:val="Textoindependiente"/>
        <w:spacing w:after="0" w:line="240" w:lineRule="auto"/>
        <w:jc w:val="both"/>
        <w:rPr>
          <w:rFonts w:ascii="Arial" w:hAnsi="Arial" w:cs="Arial"/>
          <w:b/>
          <w:sz w:val="20"/>
          <w:szCs w:val="20"/>
        </w:rPr>
      </w:pPr>
    </w:p>
    <w:p w:rsidR="00F36369" w:rsidRPr="00F36369" w:rsidRDefault="00F36369" w:rsidP="00F36369">
      <w:pPr>
        <w:pStyle w:val="Textoindependiente"/>
        <w:numPr>
          <w:ilvl w:val="0"/>
          <w:numId w:val="97"/>
        </w:numPr>
        <w:tabs>
          <w:tab w:val="left" w:pos="1080"/>
        </w:tabs>
        <w:suppressAutoHyphens/>
        <w:autoSpaceDE w:val="0"/>
        <w:spacing w:after="0" w:line="240" w:lineRule="auto"/>
        <w:ind w:left="0" w:firstLine="0"/>
        <w:jc w:val="both"/>
        <w:rPr>
          <w:rFonts w:ascii="Arial" w:hAnsi="Arial" w:cs="Arial"/>
          <w:b/>
          <w:sz w:val="20"/>
          <w:szCs w:val="20"/>
        </w:rPr>
      </w:pPr>
      <w:r w:rsidRPr="00F36369">
        <w:rPr>
          <w:rFonts w:ascii="Arial" w:hAnsi="Arial" w:cs="Arial"/>
          <w:sz w:val="20"/>
          <w:szCs w:val="20"/>
        </w:rPr>
        <w:t>Cuando “EL PROVEEDOR” no proporcione los servicios que le hayan sido requeridos, dentro de los ______ días naturales posteriores a la fecha de emisión del pedido correspondiente. En este supuesto la aplicación de la pena convencional podrá ser hasta por un máximo de diez días como atraso;</w:t>
      </w:r>
    </w:p>
    <w:p w:rsidR="00F36369" w:rsidRPr="00F36369" w:rsidRDefault="00F36369" w:rsidP="00F36369">
      <w:pPr>
        <w:spacing w:after="0" w:line="240" w:lineRule="auto"/>
        <w:jc w:val="both"/>
        <w:rPr>
          <w:rFonts w:ascii="Arial" w:hAnsi="Arial" w:cs="Arial"/>
          <w:sz w:val="20"/>
          <w:szCs w:val="20"/>
          <w:lang w:val="es-ES_tradnl"/>
        </w:rPr>
      </w:pPr>
    </w:p>
    <w:p w:rsidR="00F36369" w:rsidRPr="00F36369" w:rsidRDefault="00F36369" w:rsidP="00F36369">
      <w:pPr>
        <w:spacing w:after="0" w:line="240" w:lineRule="auto"/>
        <w:jc w:val="both"/>
        <w:rPr>
          <w:rFonts w:ascii="Arial" w:hAnsi="Arial" w:cs="Arial"/>
          <w:sz w:val="20"/>
          <w:szCs w:val="20"/>
          <w:lang w:val="es-ES_tradnl"/>
        </w:rPr>
      </w:pPr>
      <w:r w:rsidRPr="00F36369">
        <w:rPr>
          <w:rFonts w:ascii="Arial" w:hAnsi="Arial" w:cs="Arial"/>
          <w:sz w:val="20"/>
          <w:szCs w:val="20"/>
          <w:lang w:val="es-ES_tradnl"/>
        </w:rPr>
        <w:t>La pena convencional por atraso se calculará por cada día de incumplimiento, de acuerdo con el porcentaje de penalización establecido, aplicado al valor de los bienes entregados con atraso, y de manera proporcional al importe de la garantía de cumplimiento que corresponda a la orden de reposición o concepto. La suma de las penas convencionales no deberá exceder el importe de dicha garantía.</w:t>
      </w:r>
    </w:p>
    <w:p w:rsidR="00F36369" w:rsidRPr="00F36369" w:rsidRDefault="00F36369" w:rsidP="00F36369">
      <w:pPr>
        <w:pStyle w:val="Textoindependiente"/>
        <w:spacing w:after="0" w:line="240" w:lineRule="auto"/>
        <w:jc w:val="both"/>
        <w:rPr>
          <w:rFonts w:ascii="Arial" w:hAnsi="Arial" w:cs="Arial"/>
          <w:b/>
          <w:sz w:val="20"/>
          <w:szCs w:val="20"/>
        </w:rPr>
      </w:pPr>
    </w:p>
    <w:p w:rsidR="00F36369" w:rsidRPr="00F36369" w:rsidRDefault="00F36369" w:rsidP="00F36369">
      <w:pPr>
        <w:tabs>
          <w:tab w:val="left" w:pos="-142"/>
          <w:tab w:val="left" w:pos="1134"/>
        </w:tabs>
        <w:spacing w:after="0" w:line="240" w:lineRule="auto"/>
        <w:jc w:val="both"/>
        <w:rPr>
          <w:rFonts w:ascii="Arial" w:hAnsi="Arial" w:cs="Arial"/>
          <w:sz w:val="20"/>
          <w:szCs w:val="20"/>
        </w:rPr>
      </w:pPr>
      <w:r w:rsidRPr="00F36369">
        <w:rPr>
          <w:rFonts w:ascii="Arial" w:hAnsi="Arial" w:cs="Arial"/>
          <w:b/>
          <w:sz w:val="20"/>
          <w:szCs w:val="20"/>
        </w:rPr>
        <w:t>“EL PROVEEDOR”</w:t>
      </w:r>
      <w:r w:rsidRPr="00F36369">
        <w:rPr>
          <w:rFonts w:ascii="Arial" w:hAnsi="Arial" w:cs="Arial"/>
          <w:sz w:val="20"/>
          <w:szCs w:val="20"/>
        </w:rPr>
        <w:t xml:space="preserve"> a su vez, autoriza a </w:t>
      </w:r>
      <w:r w:rsidRPr="00F36369">
        <w:rPr>
          <w:rFonts w:ascii="Arial" w:hAnsi="Arial" w:cs="Arial"/>
          <w:b/>
          <w:sz w:val="20"/>
          <w:szCs w:val="20"/>
        </w:rPr>
        <w:t xml:space="preserve">“EL HRAEV” </w:t>
      </w:r>
      <w:r w:rsidRPr="00F36369">
        <w:rPr>
          <w:rFonts w:ascii="Arial" w:hAnsi="Arial" w:cs="Arial"/>
          <w:sz w:val="20"/>
          <w:szCs w:val="20"/>
        </w:rPr>
        <w:t xml:space="preserve">a descontar las cantidades que resulten de aplicar la pena convencional, sobre los pagos que deberá cubrir a </w:t>
      </w:r>
      <w:r w:rsidRPr="00F36369">
        <w:rPr>
          <w:rFonts w:ascii="Arial" w:hAnsi="Arial" w:cs="Arial"/>
          <w:b/>
          <w:sz w:val="20"/>
          <w:szCs w:val="20"/>
        </w:rPr>
        <w:t>“EL PROVEEDOR”</w:t>
      </w:r>
      <w:r w:rsidRPr="00F36369">
        <w:rPr>
          <w:rFonts w:ascii="Arial" w:hAnsi="Arial" w:cs="Arial"/>
          <w:sz w:val="20"/>
          <w:szCs w:val="20"/>
        </w:rPr>
        <w:t>.</w:t>
      </w:r>
    </w:p>
    <w:p w:rsidR="00F36369" w:rsidRPr="00F36369" w:rsidRDefault="00F36369" w:rsidP="00F36369">
      <w:pPr>
        <w:tabs>
          <w:tab w:val="left" w:pos="-142"/>
          <w:tab w:val="left" w:pos="1134"/>
        </w:tabs>
        <w:spacing w:after="0" w:line="240" w:lineRule="auto"/>
        <w:jc w:val="both"/>
        <w:rPr>
          <w:rFonts w:ascii="Arial" w:hAnsi="Arial" w:cs="Arial"/>
          <w:b/>
          <w:sz w:val="20"/>
          <w:szCs w:val="20"/>
          <w:shd w:val="clear" w:color="auto" w:fill="FFFF00"/>
        </w:rPr>
      </w:pPr>
    </w:p>
    <w:p w:rsidR="00F36369" w:rsidRPr="00F36369" w:rsidRDefault="00F36369" w:rsidP="00F36369">
      <w:pPr>
        <w:spacing w:after="0" w:line="240" w:lineRule="auto"/>
        <w:jc w:val="both"/>
        <w:rPr>
          <w:rFonts w:ascii="Arial" w:hAnsi="Arial" w:cs="Arial"/>
          <w:b/>
          <w:sz w:val="20"/>
          <w:szCs w:val="20"/>
        </w:rPr>
      </w:pPr>
      <w:r w:rsidRPr="00F36369">
        <w:rPr>
          <w:rFonts w:ascii="Arial" w:hAnsi="Arial" w:cs="Arial"/>
          <w:sz w:val="20"/>
          <w:szCs w:val="20"/>
        </w:rPr>
        <w:t xml:space="preserve">Conforme a lo previsto en el penúltimo párrafo del artículo 64, del Reglamento de la Ley de Adquisiciones, Arrendamientos y Servicios del Sector Público, no se aceptará la estipulación de penas convencionales, ni intereses moratorios a cargo de </w:t>
      </w:r>
      <w:r w:rsidRPr="00F36369">
        <w:rPr>
          <w:rFonts w:ascii="Arial" w:hAnsi="Arial" w:cs="Arial"/>
          <w:b/>
          <w:sz w:val="20"/>
          <w:szCs w:val="20"/>
        </w:rPr>
        <w:t>“EL HRAEV”.</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tabs>
          <w:tab w:val="left" w:pos="-142"/>
          <w:tab w:val="left" w:pos="1134"/>
        </w:tabs>
        <w:spacing w:after="0" w:line="240" w:lineRule="auto"/>
        <w:jc w:val="both"/>
        <w:rPr>
          <w:rFonts w:ascii="Arial" w:hAnsi="Arial" w:cs="Arial"/>
          <w:b/>
          <w:sz w:val="20"/>
          <w:szCs w:val="20"/>
        </w:rPr>
      </w:pPr>
    </w:p>
    <w:p w:rsidR="00F36369" w:rsidRPr="00F36369" w:rsidRDefault="00F36369" w:rsidP="00F36369">
      <w:pPr>
        <w:tabs>
          <w:tab w:val="left" w:pos="-142"/>
          <w:tab w:val="left" w:pos="1134"/>
        </w:tabs>
        <w:spacing w:after="0" w:line="240" w:lineRule="auto"/>
        <w:jc w:val="both"/>
        <w:rPr>
          <w:rFonts w:ascii="Arial" w:hAnsi="Arial" w:cs="Arial"/>
          <w:sz w:val="20"/>
          <w:szCs w:val="20"/>
        </w:rPr>
      </w:pPr>
      <w:r w:rsidRPr="00F36369">
        <w:rPr>
          <w:rFonts w:ascii="Arial" w:hAnsi="Arial" w:cs="Arial"/>
          <w:b/>
          <w:sz w:val="20"/>
          <w:szCs w:val="20"/>
        </w:rPr>
        <w:t xml:space="preserve">DÉCIMA CUARTA.- TERMINACIÓN ANTICIPADA.- </w:t>
      </w:r>
      <w:r w:rsidRPr="00F36369">
        <w:rPr>
          <w:rFonts w:ascii="Arial" w:hAnsi="Arial" w:cs="Arial"/>
          <w:sz w:val="20"/>
          <w:szCs w:val="20"/>
        </w:rPr>
        <w:t xml:space="preserve">De conformidad con lo establecido en el artículo 54 Bis, de la Ley de Adquisiciones, Arrendamientos y Servicios del Sector Público, </w:t>
      </w:r>
      <w:r w:rsidRPr="00F36369">
        <w:rPr>
          <w:rFonts w:ascii="Arial" w:hAnsi="Arial" w:cs="Arial"/>
          <w:b/>
          <w:sz w:val="20"/>
          <w:szCs w:val="20"/>
        </w:rPr>
        <w:t xml:space="preserve">HRAEV </w:t>
      </w:r>
      <w:r w:rsidRPr="00F36369">
        <w:rPr>
          <w:rFonts w:ascii="Arial" w:hAnsi="Arial" w:cs="Arial"/>
          <w:sz w:val="20"/>
          <w:szCs w:val="20"/>
        </w:rPr>
        <w:t xml:space="preserve">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Pr="00F36369">
        <w:rPr>
          <w:rFonts w:ascii="Arial" w:hAnsi="Arial" w:cs="Arial"/>
          <w:b/>
          <w:sz w:val="20"/>
          <w:szCs w:val="20"/>
        </w:rPr>
        <w:t xml:space="preserve">“EL HRAEV”. </w:t>
      </w:r>
      <w:r w:rsidRPr="00F36369">
        <w:rPr>
          <w:rFonts w:ascii="Arial" w:hAnsi="Arial" w:cs="Arial"/>
          <w:sz w:val="20"/>
          <w:szCs w:val="20"/>
        </w:rPr>
        <w:t>o se determine la nulidad total o parcial de los actos que dieron origen al presente instrumento jurídico, con motivo de la resolución de una inconformidad emitida por la Secretaría de la Función Pública.</w:t>
      </w:r>
    </w:p>
    <w:p w:rsidR="00F36369" w:rsidRPr="00F36369" w:rsidRDefault="00F36369" w:rsidP="00F36369">
      <w:pPr>
        <w:tabs>
          <w:tab w:val="left" w:pos="-142"/>
          <w:tab w:val="left" w:pos="1134"/>
        </w:tabs>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sz w:val="20"/>
          <w:szCs w:val="20"/>
        </w:rPr>
        <w:t xml:space="preserve">En estos casos </w:t>
      </w:r>
      <w:r w:rsidRPr="00F36369">
        <w:rPr>
          <w:rFonts w:ascii="Arial" w:hAnsi="Arial" w:cs="Arial"/>
          <w:b/>
          <w:sz w:val="20"/>
          <w:szCs w:val="20"/>
        </w:rPr>
        <w:t xml:space="preserve">“EL HRAEV”. </w:t>
      </w:r>
      <w:r w:rsidRPr="00F36369">
        <w:rPr>
          <w:rFonts w:ascii="Arial" w:hAnsi="Arial" w:cs="Arial"/>
          <w:sz w:val="20"/>
          <w:szCs w:val="20"/>
        </w:rPr>
        <w:t xml:space="preserve">reembolsará a </w:t>
      </w:r>
      <w:r w:rsidRPr="00F36369">
        <w:rPr>
          <w:rFonts w:ascii="Arial" w:hAnsi="Arial" w:cs="Arial"/>
          <w:b/>
          <w:sz w:val="20"/>
          <w:szCs w:val="20"/>
        </w:rPr>
        <w:t xml:space="preserve">“EL PROVEEDOR” </w:t>
      </w:r>
      <w:r w:rsidRPr="00F36369">
        <w:rPr>
          <w:rFonts w:ascii="Arial" w:hAnsi="Arial" w:cs="Arial"/>
          <w:sz w:val="20"/>
          <w:szCs w:val="20"/>
        </w:rPr>
        <w:t>los gastos no recuperables en que haya incurrido, siempre que estos sean razonables, estén comprobados y se relacionen directamente con el presente instrumento jurídico.</w:t>
      </w:r>
    </w:p>
    <w:p w:rsidR="00F36369" w:rsidRPr="00F36369" w:rsidRDefault="00F36369" w:rsidP="00F36369">
      <w:pPr>
        <w:pStyle w:val="Piedepgina"/>
        <w:jc w:val="both"/>
        <w:rPr>
          <w:rFonts w:ascii="Arial" w:hAnsi="Arial" w:cs="Arial"/>
          <w:sz w:val="20"/>
          <w:szCs w:val="20"/>
        </w:rPr>
      </w:pPr>
    </w:p>
    <w:p w:rsidR="00F36369" w:rsidRPr="00F36369" w:rsidRDefault="00F36369" w:rsidP="00F36369">
      <w:pPr>
        <w:pStyle w:val="Piedepgina"/>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lang w:val="es-ES_tradnl"/>
        </w:rPr>
      </w:pPr>
      <w:r w:rsidRPr="00F36369">
        <w:rPr>
          <w:rFonts w:ascii="Arial" w:hAnsi="Arial" w:cs="Arial"/>
          <w:b/>
          <w:sz w:val="20"/>
          <w:szCs w:val="20"/>
        </w:rPr>
        <w:t xml:space="preserve">DÉCIMA QUINTA.- RESCISIÓN ADMINISTRATIVA DEL CONTRATO.- “EL HRAEV”. </w:t>
      </w:r>
      <w:r w:rsidRPr="00F36369">
        <w:rPr>
          <w:rFonts w:ascii="Arial" w:hAnsi="Arial" w:cs="Arial"/>
          <w:sz w:val="20"/>
          <w:szCs w:val="20"/>
        </w:rPr>
        <w:t xml:space="preserve">podrá rescindir administrativamente el presente contrato en cualquier momento, cuando </w:t>
      </w:r>
      <w:r w:rsidRPr="00F36369">
        <w:rPr>
          <w:rFonts w:ascii="Arial" w:hAnsi="Arial" w:cs="Arial"/>
          <w:b/>
          <w:sz w:val="20"/>
          <w:szCs w:val="20"/>
        </w:rPr>
        <w:t>“EL PROVEEDOR</w:t>
      </w:r>
      <w:r w:rsidRPr="00F36369">
        <w:rPr>
          <w:rFonts w:ascii="Arial" w:hAnsi="Arial" w:cs="Arial"/>
          <w:sz w:val="20"/>
          <w:szCs w:val="20"/>
        </w:rPr>
        <w:t>” incurra en incumplimiento de cualquiera de las obligaciones a su cargo, de conformidad con el procedimiento previsto en el artículo 54, de la Ley de Adquisiciones, Arrendamientos y Servicios del Sector Público.</w:t>
      </w:r>
      <w:r w:rsidRPr="00F36369">
        <w:rPr>
          <w:rFonts w:ascii="Arial" w:hAnsi="Arial" w:cs="Arial"/>
          <w:b/>
          <w:sz w:val="20"/>
          <w:szCs w:val="20"/>
        </w:rPr>
        <w:t xml:space="preserve"> “EL HRAEV” </w:t>
      </w:r>
      <w:r w:rsidRPr="00F36369">
        <w:rPr>
          <w:rFonts w:ascii="Arial" w:hAnsi="Arial" w:cs="Arial"/>
          <w:sz w:val="20"/>
          <w:szCs w:val="20"/>
          <w:lang w:val="es-ES_tradnl"/>
        </w:rPr>
        <w:t>podrá suspender el trámite del procedimiento de rescisión, cuando se hubiera iniciado un procedimiento de conciliación respecto del contrato materia de la rescisión.</w:t>
      </w:r>
    </w:p>
    <w:p w:rsidR="00F36369" w:rsidRPr="00F36369" w:rsidRDefault="00F36369" w:rsidP="00F36369">
      <w:pPr>
        <w:spacing w:after="0" w:line="240" w:lineRule="auto"/>
        <w:jc w:val="both"/>
        <w:rPr>
          <w:rFonts w:ascii="Arial" w:hAnsi="Arial" w:cs="Arial"/>
          <w:b/>
          <w:i/>
          <w:sz w:val="20"/>
          <w:szCs w:val="20"/>
          <w:u w:val="single"/>
        </w:rPr>
      </w:pPr>
    </w:p>
    <w:p w:rsidR="00F36369" w:rsidRPr="00F36369" w:rsidRDefault="00F36369" w:rsidP="00F36369">
      <w:pPr>
        <w:tabs>
          <w:tab w:val="left" w:pos="-142"/>
          <w:tab w:val="left" w:pos="1134"/>
        </w:tabs>
        <w:spacing w:after="0" w:line="240" w:lineRule="auto"/>
        <w:jc w:val="both"/>
        <w:rPr>
          <w:rFonts w:ascii="Arial" w:hAnsi="Arial" w:cs="Arial"/>
          <w:sz w:val="20"/>
          <w:szCs w:val="20"/>
        </w:rPr>
      </w:pPr>
      <w:r w:rsidRPr="00F36369">
        <w:rPr>
          <w:rFonts w:ascii="Arial" w:hAnsi="Arial" w:cs="Arial"/>
          <w:b/>
          <w:sz w:val="20"/>
          <w:szCs w:val="20"/>
        </w:rPr>
        <w:t xml:space="preserve">DÉCIMA SEXTA.- CAUSAS DE RESCISIÓN ADMINISTRATIVA DEL CONTRATO.- “EL HRAEV” </w:t>
      </w:r>
      <w:r w:rsidRPr="00F36369">
        <w:rPr>
          <w:rFonts w:ascii="Arial" w:hAnsi="Arial" w:cs="Arial"/>
          <w:sz w:val="20"/>
          <w:szCs w:val="20"/>
        </w:rPr>
        <w:t>podrá rescindir administrativamente este contrato sin más responsabilidad para el mismo y sin necesidad de resolución judicial, cuando</w:t>
      </w:r>
      <w:r w:rsidRPr="00F36369">
        <w:rPr>
          <w:rFonts w:ascii="Arial" w:hAnsi="Arial" w:cs="Arial"/>
          <w:b/>
          <w:sz w:val="20"/>
          <w:szCs w:val="20"/>
        </w:rPr>
        <w:t xml:space="preserve"> “EL PROVEEDOR” </w:t>
      </w:r>
      <w:r w:rsidRPr="00F36369">
        <w:rPr>
          <w:rFonts w:ascii="Arial" w:hAnsi="Arial" w:cs="Arial"/>
          <w:sz w:val="20"/>
          <w:szCs w:val="20"/>
        </w:rPr>
        <w:t>incurra en cualquiera de las causales siguientes:</w:t>
      </w:r>
    </w:p>
    <w:p w:rsidR="00F36369" w:rsidRPr="00F36369" w:rsidRDefault="00F36369" w:rsidP="00F36369">
      <w:pPr>
        <w:tabs>
          <w:tab w:val="left" w:pos="-284"/>
          <w:tab w:val="left" w:pos="9498"/>
        </w:tabs>
        <w:spacing w:after="0" w:line="240" w:lineRule="auto"/>
        <w:jc w:val="both"/>
        <w:rPr>
          <w:rFonts w:ascii="Arial" w:hAnsi="Arial" w:cs="Arial"/>
          <w:b/>
          <w:sz w:val="20"/>
          <w:szCs w:val="20"/>
        </w:rPr>
      </w:pPr>
    </w:p>
    <w:p w:rsidR="00F36369" w:rsidRPr="00F36369" w:rsidRDefault="00F36369" w:rsidP="00F36369">
      <w:pPr>
        <w:numPr>
          <w:ilvl w:val="1"/>
          <w:numId w:val="96"/>
        </w:numPr>
        <w:tabs>
          <w:tab w:val="clear" w:pos="1440"/>
          <w:tab w:val="num" w:pos="1080"/>
        </w:tabs>
        <w:suppressAutoHyphens/>
        <w:spacing w:after="0" w:line="240" w:lineRule="auto"/>
        <w:ind w:left="0" w:firstLine="0"/>
        <w:jc w:val="both"/>
        <w:rPr>
          <w:rFonts w:ascii="Arial" w:hAnsi="Arial" w:cs="Arial"/>
          <w:sz w:val="20"/>
          <w:szCs w:val="20"/>
        </w:rPr>
      </w:pPr>
      <w:r w:rsidRPr="00F36369">
        <w:rPr>
          <w:rFonts w:ascii="Arial" w:hAnsi="Arial" w:cs="Arial"/>
          <w:sz w:val="20"/>
          <w:szCs w:val="20"/>
        </w:rPr>
        <w:t>Cuando no entregue la garantía de cumplimiento del contrato, dentro del término de 10 (diez) días naturales posteriores a la firma del mismo.</w:t>
      </w: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numPr>
          <w:ilvl w:val="1"/>
          <w:numId w:val="96"/>
        </w:numPr>
        <w:tabs>
          <w:tab w:val="clear" w:pos="1440"/>
          <w:tab w:val="num" w:pos="1080"/>
        </w:tabs>
        <w:suppressAutoHyphens/>
        <w:spacing w:after="0" w:line="240" w:lineRule="auto"/>
        <w:ind w:left="0" w:firstLine="0"/>
        <w:jc w:val="both"/>
        <w:rPr>
          <w:rFonts w:ascii="Arial" w:hAnsi="Arial" w:cs="Arial"/>
          <w:sz w:val="20"/>
          <w:szCs w:val="20"/>
        </w:rPr>
      </w:pPr>
      <w:r w:rsidRPr="00F36369">
        <w:rPr>
          <w:rFonts w:ascii="Arial" w:hAnsi="Arial" w:cs="Arial"/>
          <w:sz w:val="20"/>
          <w:szCs w:val="20"/>
        </w:rPr>
        <w:t xml:space="preserve"> Cuando incurra en falta de veracidad total o parcial respecto a la información proporcionada para la celebración del contrato.</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numPr>
          <w:ilvl w:val="1"/>
          <w:numId w:val="96"/>
        </w:numPr>
        <w:tabs>
          <w:tab w:val="clear" w:pos="1440"/>
          <w:tab w:val="num" w:pos="1080"/>
        </w:tabs>
        <w:suppressAutoHyphens/>
        <w:spacing w:after="0" w:line="240" w:lineRule="auto"/>
        <w:ind w:left="0" w:firstLine="0"/>
        <w:jc w:val="both"/>
        <w:rPr>
          <w:rFonts w:ascii="Arial" w:hAnsi="Arial" w:cs="Arial"/>
          <w:sz w:val="20"/>
          <w:szCs w:val="20"/>
        </w:rPr>
      </w:pPr>
      <w:r w:rsidRPr="00F36369">
        <w:rPr>
          <w:rFonts w:ascii="Arial" w:hAnsi="Arial" w:cs="Arial"/>
          <w:sz w:val="20"/>
          <w:szCs w:val="20"/>
        </w:rPr>
        <w:t>Cuando se incumpla, total o parcialmente, con cualesquiera de las obligaciones establecidas en el este instrumento jurídico y sus anexos.</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numPr>
          <w:ilvl w:val="1"/>
          <w:numId w:val="96"/>
        </w:numPr>
        <w:tabs>
          <w:tab w:val="clear" w:pos="1440"/>
          <w:tab w:val="num" w:pos="1080"/>
        </w:tabs>
        <w:suppressAutoHyphens/>
        <w:spacing w:after="0" w:line="240" w:lineRule="auto"/>
        <w:ind w:left="0" w:firstLine="0"/>
        <w:jc w:val="both"/>
        <w:rPr>
          <w:rFonts w:ascii="Arial" w:hAnsi="Arial" w:cs="Arial"/>
          <w:sz w:val="20"/>
          <w:szCs w:val="20"/>
        </w:rPr>
      </w:pPr>
      <w:r w:rsidRPr="00F36369">
        <w:rPr>
          <w:rFonts w:ascii="Arial" w:hAnsi="Arial" w:cs="Arial"/>
          <w:sz w:val="20"/>
          <w:szCs w:val="20"/>
        </w:rPr>
        <w:t xml:space="preserve">Cuando se compruebe que </w:t>
      </w:r>
      <w:r w:rsidRPr="00F36369">
        <w:rPr>
          <w:rFonts w:ascii="Arial" w:hAnsi="Arial" w:cs="Arial"/>
          <w:b/>
          <w:sz w:val="20"/>
          <w:szCs w:val="20"/>
        </w:rPr>
        <w:t>“EL PROVEEDOR”</w:t>
      </w:r>
      <w:r w:rsidRPr="00F36369">
        <w:rPr>
          <w:rFonts w:ascii="Arial" w:hAnsi="Arial" w:cs="Arial"/>
          <w:sz w:val="20"/>
          <w:szCs w:val="20"/>
        </w:rPr>
        <w:t xml:space="preserve"> haya proporcionado servicios con descripciones y características distintas a las pactadas en el presente instrumento jurídico.</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numPr>
          <w:ilvl w:val="1"/>
          <w:numId w:val="96"/>
        </w:numPr>
        <w:tabs>
          <w:tab w:val="clear" w:pos="1440"/>
          <w:tab w:val="num" w:pos="1080"/>
        </w:tabs>
        <w:suppressAutoHyphens/>
        <w:spacing w:after="0" w:line="240" w:lineRule="auto"/>
        <w:ind w:left="0" w:firstLine="0"/>
        <w:jc w:val="both"/>
        <w:rPr>
          <w:rFonts w:ascii="Arial" w:hAnsi="Arial" w:cs="Arial"/>
          <w:sz w:val="20"/>
          <w:szCs w:val="20"/>
        </w:rPr>
      </w:pPr>
      <w:r w:rsidRPr="00F36369">
        <w:rPr>
          <w:rFonts w:ascii="Arial" w:hAnsi="Arial" w:cs="Arial"/>
          <w:sz w:val="20"/>
          <w:szCs w:val="20"/>
        </w:rPr>
        <w:t xml:space="preserve">Cuando se transmitan total o parcialmente, bajo cualquier título, los derechos y obligaciones pactadas en el presente instrumento jurídico, con excepción de los derechos de cobro, previa autorización de </w:t>
      </w:r>
      <w:r w:rsidRPr="00F36369">
        <w:rPr>
          <w:rFonts w:ascii="Arial" w:hAnsi="Arial" w:cs="Arial"/>
          <w:b/>
          <w:sz w:val="20"/>
          <w:szCs w:val="20"/>
        </w:rPr>
        <w:t>“EL HRAEV”</w:t>
      </w:r>
      <w:r w:rsidRPr="00F36369">
        <w:rPr>
          <w:rFonts w:ascii="Arial" w:hAnsi="Arial" w:cs="Arial"/>
          <w:sz w:val="20"/>
          <w:szCs w:val="20"/>
        </w:rPr>
        <w:t>.</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numPr>
          <w:ilvl w:val="1"/>
          <w:numId w:val="96"/>
        </w:numPr>
        <w:tabs>
          <w:tab w:val="clear" w:pos="1440"/>
          <w:tab w:val="num" w:pos="1080"/>
        </w:tabs>
        <w:suppressAutoHyphens/>
        <w:spacing w:after="0" w:line="240" w:lineRule="auto"/>
        <w:ind w:left="0" w:firstLine="0"/>
        <w:jc w:val="both"/>
        <w:rPr>
          <w:rFonts w:ascii="Arial" w:hAnsi="Arial" w:cs="Arial"/>
          <w:sz w:val="20"/>
          <w:szCs w:val="20"/>
        </w:rPr>
      </w:pPr>
      <w:r w:rsidRPr="00F36369">
        <w:rPr>
          <w:rFonts w:ascii="Arial" w:hAnsi="Arial" w:cs="Arial"/>
          <w:sz w:val="20"/>
          <w:szCs w:val="20"/>
        </w:rPr>
        <w:t xml:space="preserve">Si la autoridad competente declara el concurso mercantil o cualquier situación análoga o equivalente que afecte el patrimonio de </w:t>
      </w:r>
      <w:r w:rsidRPr="00F36369">
        <w:rPr>
          <w:rFonts w:ascii="Arial" w:hAnsi="Arial" w:cs="Arial"/>
          <w:b/>
          <w:sz w:val="20"/>
          <w:szCs w:val="20"/>
        </w:rPr>
        <w:t>“EL PROVEEDOR”</w:t>
      </w:r>
      <w:r w:rsidRPr="00F36369">
        <w:rPr>
          <w:rFonts w:ascii="Arial" w:hAnsi="Arial" w:cs="Arial"/>
          <w:sz w:val="20"/>
          <w:szCs w:val="20"/>
        </w:rPr>
        <w:t>.</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numPr>
          <w:ilvl w:val="0"/>
          <w:numId w:val="97"/>
        </w:numPr>
        <w:tabs>
          <w:tab w:val="clear" w:pos="720"/>
          <w:tab w:val="num" w:pos="1080"/>
        </w:tabs>
        <w:spacing w:after="0" w:line="240" w:lineRule="auto"/>
        <w:ind w:left="0" w:firstLine="0"/>
        <w:jc w:val="both"/>
        <w:rPr>
          <w:rFonts w:ascii="Arial" w:hAnsi="Arial" w:cs="Arial"/>
          <w:sz w:val="20"/>
          <w:szCs w:val="20"/>
        </w:rPr>
      </w:pPr>
      <w:r w:rsidRPr="00F36369">
        <w:rPr>
          <w:rFonts w:ascii="Arial" w:hAnsi="Arial" w:cs="Arial"/>
          <w:sz w:val="20"/>
          <w:szCs w:val="20"/>
        </w:rPr>
        <w:t xml:space="preserve">Cuando la COFEPRIS, notifique durante la vigencia del contrato, de que </w:t>
      </w:r>
      <w:r w:rsidRPr="00F36369">
        <w:rPr>
          <w:rFonts w:ascii="Arial" w:hAnsi="Arial" w:cs="Arial"/>
          <w:b/>
          <w:sz w:val="20"/>
          <w:szCs w:val="20"/>
        </w:rPr>
        <w:t>EL PROVEEDOR</w:t>
      </w:r>
      <w:r w:rsidRPr="00F36369">
        <w:rPr>
          <w:rFonts w:ascii="Arial" w:hAnsi="Arial" w:cs="Arial"/>
          <w:sz w:val="20"/>
          <w:szCs w:val="20"/>
        </w:rPr>
        <w:t xml:space="preserve"> ha sido sancionado o se ha revocado el Registro Sanitario, Licencia Sanitaria o Autorización de  Responsable.</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tabs>
          <w:tab w:val="left" w:pos="11156"/>
        </w:tabs>
        <w:spacing w:after="0" w:line="240" w:lineRule="auto"/>
        <w:jc w:val="both"/>
        <w:rPr>
          <w:rFonts w:ascii="Arial" w:hAnsi="Arial" w:cs="Arial"/>
          <w:sz w:val="20"/>
          <w:szCs w:val="20"/>
        </w:rPr>
      </w:pPr>
      <w:r w:rsidRPr="00F36369">
        <w:rPr>
          <w:rFonts w:ascii="Arial" w:hAnsi="Arial" w:cs="Arial"/>
          <w:sz w:val="20"/>
          <w:szCs w:val="20"/>
        </w:rPr>
        <w:t>.</w:t>
      </w:r>
      <w:r w:rsidRPr="00F36369">
        <w:rPr>
          <w:rFonts w:ascii="Arial" w:hAnsi="Arial" w:cs="Arial"/>
          <w:sz w:val="20"/>
          <w:szCs w:val="20"/>
        </w:rPr>
        <w:tab/>
        <w:t xml:space="preserve">En el supuesto de que la Comisión Federal de Competencia, de acuerdo a sus facultades, notifique a </w:t>
      </w:r>
      <w:r w:rsidRPr="00F36369">
        <w:rPr>
          <w:rFonts w:ascii="Arial" w:hAnsi="Arial" w:cs="Arial"/>
          <w:b/>
          <w:sz w:val="20"/>
          <w:szCs w:val="20"/>
        </w:rPr>
        <w:t>“EL HRAEV”</w:t>
      </w:r>
      <w:r w:rsidRPr="00F36369">
        <w:rPr>
          <w:rFonts w:ascii="Arial" w:hAnsi="Arial" w:cs="Arial"/>
          <w:sz w:val="20"/>
          <w:szCs w:val="20"/>
        </w:rPr>
        <w:t xml:space="preserve">. la sanción impuesta a </w:t>
      </w:r>
      <w:r w:rsidRPr="00F36369">
        <w:rPr>
          <w:rFonts w:ascii="Arial" w:hAnsi="Arial" w:cs="Arial"/>
          <w:b/>
          <w:sz w:val="20"/>
          <w:szCs w:val="20"/>
        </w:rPr>
        <w:t>“EL PROVEEDOR”</w:t>
      </w:r>
      <w:r w:rsidRPr="00F36369">
        <w:rPr>
          <w:rFonts w:ascii="Arial" w:hAnsi="Arial" w:cs="Arial"/>
          <w:sz w:val="20"/>
          <w:szCs w:val="20"/>
        </w:rPr>
        <w:t>, con motivo de la colusión de precios en que hubiese incurrido durante el procedimiento licitatorio, en contravención a lo dispuesto en los artículos 9, de la Ley Federal de Competencia Económica, y 34, de la Ley de Adquisiciones, Arrendamientos y Servicios del Sector Público.</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b/>
          <w:i/>
          <w:sz w:val="20"/>
          <w:szCs w:val="20"/>
          <w:u w:val="single"/>
        </w:rPr>
      </w:pPr>
      <w:r w:rsidRPr="00F36369">
        <w:rPr>
          <w:rFonts w:ascii="Arial" w:hAnsi="Arial" w:cs="Arial"/>
          <w:b/>
          <w:i/>
          <w:sz w:val="20"/>
          <w:szCs w:val="20"/>
          <w:u w:val="single"/>
        </w:rPr>
        <w:t>NOTA: (En caso de existir otros supuestos de rescisión, por la naturaleza de los bienes a contratar, se deberán incorporar en la presente cláusula, después del numeral que antecede).</w:t>
      </w:r>
    </w:p>
    <w:p w:rsidR="00F36369" w:rsidRPr="00F36369" w:rsidRDefault="00F36369" w:rsidP="00F36369">
      <w:pPr>
        <w:tabs>
          <w:tab w:val="left" w:pos="-142"/>
          <w:tab w:val="left" w:pos="1134"/>
        </w:tabs>
        <w:spacing w:after="0" w:line="240" w:lineRule="auto"/>
        <w:jc w:val="both"/>
        <w:rPr>
          <w:rFonts w:ascii="Arial" w:hAnsi="Arial" w:cs="Arial"/>
          <w:b/>
          <w:sz w:val="20"/>
          <w:szCs w:val="20"/>
        </w:rPr>
      </w:pPr>
    </w:p>
    <w:p w:rsidR="00F36369" w:rsidRPr="00F36369" w:rsidRDefault="00F36369" w:rsidP="00F36369">
      <w:pPr>
        <w:tabs>
          <w:tab w:val="left" w:pos="-142"/>
          <w:tab w:val="left" w:pos="1134"/>
        </w:tabs>
        <w:spacing w:after="0" w:line="240" w:lineRule="auto"/>
        <w:jc w:val="both"/>
        <w:rPr>
          <w:rFonts w:ascii="Arial" w:hAnsi="Arial" w:cs="Arial"/>
          <w:sz w:val="20"/>
          <w:szCs w:val="20"/>
        </w:rPr>
      </w:pPr>
      <w:r w:rsidRPr="00F36369">
        <w:rPr>
          <w:rFonts w:ascii="Arial" w:hAnsi="Arial" w:cs="Arial"/>
          <w:b/>
          <w:sz w:val="20"/>
          <w:szCs w:val="20"/>
        </w:rPr>
        <w:t xml:space="preserve">DÉCIMA SÉPTIMA.- PROCEDIMIENTO DE RESCISIÓN.- </w:t>
      </w:r>
      <w:r w:rsidRPr="00F36369">
        <w:rPr>
          <w:rFonts w:ascii="Arial" w:hAnsi="Arial" w:cs="Arial"/>
          <w:sz w:val="20"/>
          <w:szCs w:val="20"/>
        </w:rPr>
        <w:t>Para el caso de rescisión administrativa las partes convienen en someterse al siguiente procedimiento:</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numPr>
          <w:ilvl w:val="0"/>
          <w:numId w:val="98"/>
        </w:numPr>
        <w:tabs>
          <w:tab w:val="left" w:pos="1260"/>
        </w:tabs>
        <w:suppressAutoHyphens/>
        <w:spacing w:after="0" w:line="240" w:lineRule="auto"/>
        <w:ind w:left="0" w:firstLine="0"/>
        <w:jc w:val="both"/>
        <w:rPr>
          <w:rFonts w:ascii="Arial" w:hAnsi="Arial" w:cs="Arial"/>
          <w:sz w:val="20"/>
          <w:szCs w:val="20"/>
        </w:rPr>
      </w:pPr>
      <w:r w:rsidRPr="00F36369">
        <w:rPr>
          <w:rFonts w:ascii="Arial" w:hAnsi="Arial" w:cs="Arial"/>
          <w:sz w:val="20"/>
          <w:szCs w:val="20"/>
        </w:rPr>
        <w:t xml:space="preserve">Si </w:t>
      </w:r>
      <w:r w:rsidRPr="00F36369">
        <w:rPr>
          <w:rFonts w:ascii="Arial" w:hAnsi="Arial" w:cs="Arial"/>
          <w:b/>
          <w:sz w:val="20"/>
          <w:szCs w:val="20"/>
        </w:rPr>
        <w:t xml:space="preserve">HRAEV </w:t>
      </w:r>
      <w:r w:rsidRPr="00F36369">
        <w:rPr>
          <w:rFonts w:ascii="Arial" w:hAnsi="Arial" w:cs="Arial"/>
          <w:sz w:val="20"/>
          <w:szCs w:val="20"/>
        </w:rPr>
        <w:t xml:space="preserve">considera que </w:t>
      </w:r>
      <w:r w:rsidRPr="00F36369">
        <w:rPr>
          <w:rFonts w:ascii="Arial" w:hAnsi="Arial" w:cs="Arial"/>
          <w:b/>
          <w:sz w:val="20"/>
          <w:szCs w:val="20"/>
        </w:rPr>
        <w:t>“EL PROVEEDOR”</w:t>
      </w:r>
      <w:r w:rsidRPr="00F36369">
        <w:rPr>
          <w:rFonts w:ascii="Arial" w:hAnsi="Arial" w:cs="Arial"/>
          <w:sz w:val="20"/>
          <w:szCs w:val="20"/>
        </w:rPr>
        <w:t xml:space="preserve"> ha incurrido en alguna de las causales de rescisión que se consignan en la Cláusula que antecede, lo hará saber a </w:t>
      </w:r>
      <w:r w:rsidRPr="00F36369">
        <w:rPr>
          <w:rFonts w:ascii="Arial" w:hAnsi="Arial" w:cs="Arial"/>
          <w:b/>
          <w:sz w:val="20"/>
          <w:szCs w:val="20"/>
        </w:rPr>
        <w:t>“EL PROVEEDOR”</w:t>
      </w:r>
      <w:r w:rsidRPr="00F36369">
        <w:rPr>
          <w:rFonts w:ascii="Arial" w:hAnsi="Arial" w:cs="Arial"/>
          <w:sz w:val="20"/>
          <w:szCs w:val="20"/>
        </w:rPr>
        <w:t xml:space="preserve"> de forma indubitable por escrito a efecto de que éste exponga lo que a su derecho convenga y aporte, en su caso, las pruebas que estime pertinentes, en un término de 5 (cinco) días hábiles, a partir de la notificación de la comunicación de referencia.</w:t>
      </w: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numPr>
          <w:ilvl w:val="0"/>
          <w:numId w:val="98"/>
        </w:numPr>
        <w:tabs>
          <w:tab w:val="clear" w:pos="720"/>
          <w:tab w:val="num" w:pos="426"/>
          <w:tab w:val="left" w:pos="709"/>
        </w:tabs>
        <w:suppressAutoHyphens/>
        <w:spacing w:after="0" w:line="240" w:lineRule="auto"/>
        <w:ind w:left="0" w:firstLine="0"/>
        <w:jc w:val="both"/>
        <w:rPr>
          <w:rFonts w:ascii="Arial" w:hAnsi="Arial" w:cs="Arial"/>
          <w:sz w:val="20"/>
          <w:szCs w:val="20"/>
        </w:rPr>
      </w:pPr>
      <w:r w:rsidRPr="00F36369">
        <w:rPr>
          <w:rFonts w:ascii="Arial" w:hAnsi="Arial" w:cs="Arial"/>
          <w:sz w:val="20"/>
          <w:szCs w:val="20"/>
        </w:rPr>
        <w:t>Transcurrido el término a que se refiere el párrafo anterior, se resolverá considerando los argumentos y pruebas que hubiere hecho valer.</w:t>
      </w: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numPr>
          <w:ilvl w:val="0"/>
          <w:numId w:val="98"/>
        </w:numPr>
        <w:tabs>
          <w:tab w:val="clear" w:pos="720"/>
          <w:tab w:val="num" w:pos="426"/>
        </w:tabs>
        <w:suppressAutoHyphens/>
        <w:spacing w:after="0" w:line="240" w:lineRule="auto"/>
        <w:ind w:left="0" w:firstLine="0"/>
        <w:jc w:val="both"/>
        <w:rPr>
          <w:rFonts w:ascii="Arial" w:hAnsi="Arial" w:cs="Arial"/>
          <w:sz w:val="20"/>
          <w:szCs w:val="20"/>
        </w:rPr>
      </w:pPr>
      <w:r w:rsidRPr="00F36369">
        <w:rPr>
          <w:rFonts w:ascii="Arial" w:hAnsi="Arial" w:cs="Arial"/>
          <w:sz w:val="20"/>
          <w:szCs w:val="20"/>
        </w:rPr>
        <w:t xml:space="preserve">La determinación de dar o no por rescindido administrativamente el contrato, deberá ser debidamente fundada, motivada y comunicada por escrito a </w:t>
      </w:r>
      <w:r w:rsidRPr="00F36369">
        <w:rPr>
          <w:rFonts w:ascii="Arial" w:hAnsi="Arial" w:cs="Arial"/>
          <w:b/>
          <w:sz w:val="20"/>
          <w:szCs w:val="20"/>
        </w:rPr>
        <w:t>“EL PROVEEDOR”</w:t>
      </w:r>
      <w:r w:rsidRPr="00F36369">
        <w:rPr>
          <w:rFonts w:ascii="Arial" w:hAnsi="Arial" w:cs="Arial"/>
          <w:sz w:val="20"/>
          <w:szCs w:val="20"/>
        </w:rPr>
        <w:t>, dentro de los 15 (quince) días hábiles siguientes, al vencimiento del plazo señalado en el inciso a), de esta Cláusula.</w:t>
      </w: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sz w:val="20"/>
          <w:szCs w:val="20"/>
        </w:rPr>
        <w:t xml:space="preserve">En el supuesto de que se rescinda el contrato, </w:t>
      </w:r>
      <w:r w:rsidRPr="00F36369">
        <w:rPr>
          <w:rFonts w:ascii="Arial" w:hAnsi="Arial" w:cs="Arial"/>
          <w:b/>
          <w:sz w:val="20"/>
          <w:szCs w:val="20"/>
        </w:rPr>
        <w:t xml:space="preserve">“EL HRAEV” </w:t>
      </w:r>
      <w:r w:rsidRPr="00F36369">
        <w:rPr>
          <w:rFonts w:ascii="Arial" w:hAnsi="Arial" w:cs="Arial"/>
          <w:sz w:val="20"/>
          <w:szCs w:val="20"/>
        </w:rPr>
        <w:t>no aplicará las penas convencionales, ni su contabilización para hacer efectiva la garantía de cumplimiento de este instrumento jurídico.</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sz w:val="20"/>
          <w:szCs w:val="20"/>
        </w:rPr>
        <w:t xml:space="preserve">Para los efectos del párrafo que antecede, y de conformidad con el artículo 30, fracción XIII del Reglamento de la Ley de Adquisiciones, Arrendamientos y Servicios del Sector Público, la aplicación de la garantía de cumplimiento será proporcional al monto de las obligaciones incumplidas, salvo que por las características de los servicios proporcionados, éstos no puedan funcionar o ser utilizados por </w:t>
      </w:r>
      <w:r w:rsidRPr="00F36369">
        <w:rPr>
          <w:rFonts w:ascii="Arial" w:hAnsi="Arial" w:cs="Arial"/>
          <w:b/>
          <w:sz w:val="20"/>
          <w:szCs w:val="20"/>
        </w:rPr>
        <w:t>“EL HRAEV”</w:t>
      </w:r>
      <w:r w:rsidRPr="00F36369">
        <w:rPr>
          <w:rFonts w:ascii="Arial" w:hAnsi="Arial" w:cs="Arial"/>
          <w:sz w:val="20"/>
          <w:szCs w:val="20"/>
        </w:rPr>
        <w:t>, por estar incompletos, en cuyo caso, la aplicación será por el total de la garantía correspondiente.</w:t>
      </w: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sz w:val="20"/>
          <w:szCs w:val="20"/>
        </w:rPr>
        <w:t xml:space="preserve">En caso de que </w:t>
      </w:r>
      <w:r w:rsidRPr="00F36369">
        <w:rPr>
          <w:rFonts w:ascii="Arial" w:hAnsi="Arial" w:cs="Arial"/>
          <w:b/>
          <w:sz w:val="20"/>
          <w:szCs w:val="20"/>
        </w:rPr>
        <w:t xml:space="preserve">“EL HRAEV” </w:t>
      </w:r>
      <w:r w:rsidRPr="00F36369">
        <w:rPr>
          <w:rFonts w:ascii="Arial" w:hAnsi="Arial" w:cs="Arial"/>
          <w:sz w:val="20"/>
          <w:szCs w:val="20"/>
        </w:rPr>
        <w:t xml:space="preserve">determine dar por rescindido el presente contrato, se deberá formular un finiquito en el que se hagan constar los pagos que en su caso, deba efectuar </w:t>
      </w:r>
      <w:r w:rsidRPr="00F36369">
        <w:rPr>
          <w:rFonts w:ascii="Arial" w:hAnsi="Arial" w:cs="Arial"/>
          <w:b/>
          <w:sz w:val="20"/>
          <w:szCs w:val="20"/>
        </w:rPr>
        <w:t xml:space="preserve">“EL HRAEV” </w:t>
      </w:r>
      <w:r w:rsidRPr="00F36369">
        <w:rPr>
          <w:rFonts w:ascii="Arial" w:hAnsi="Arial" w:cs="Arial"/>
          <w:sz w:val="20"/>
          <w:szCs w:val="20"/>
        </w:rPr>
        <w:t xml:space="preserve">por concepto de los bienes entregados por </w:t>
      </w:r>
      <w:r w:rsidRPr="00F36369">
        <w:rPr>
          <w:rFonts w:ascii="Arial" w:hAnsi="Arial" w:cs="Arial"/>
          <w:b/>
          <w:sz w:val="20"/>
          <w:szCs w:val="20"/>
        </w:rPr>
        <w:t>“EL PROVEEDOR”</w:t>
      </w:r>
      <w:r w:rsidRPr="00F36369">
        <w:rPr>
          <w:rFonts w:ascii="Arial" w:hAnsi="Arial" w:cs="Arial"/>
          <w:sz w:val="20"/>
          <w:szCs w:val="20"/>
        </w:rPr>
        <w:t xml:space="preserve"> hasta el momento en que se determine la rescisión administrativa.</w:t>
      </w: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sz w:val="20"/>
          <w:szCs w:val="20"/>
        </w:rPr>
        <w:t>Si previamente a la determinación de dar por rescindido el contrato,</w:t>
      </w:r>
      <w:r w:rsidRPr="00F36369">
        <w:rPr>
          <w:rFonts w:ascii="Arial" w:hAnsi="Arial" w:cs="Arial"/>
          <w:b/>
          <w:sz w:val="20"/>
          <w:szCs w:val="20"/>
        </w:rPr>
        <w:t xml:space="preserve"> “EL PROVEEDOR” se proporciona el servicio</w:t>
      </w:r>
      <w:r w:rsidRPr="00F36369">
        <w:rPr>
          <w:rFonts w:ascii="Arial" w:hAnsi="Arial" w:cs="Arial"/>
          <w:sz w:val="20"/>
          <w:szCs w:val="20"/>
        </w:rPr>
        <w:t>, el procedimiento iniciado quedará sin efectos, previa aceptación y verificación de</w:t>
      </w:r>
      <w:r w:rsidRPr="00F36369">
        <w:rPr>
          <w:rFonts w:ascii="Arial" w:hAnsi="Arial" w:cs="Arial"/>
          <w:b/>
          <w:sz w:val="20"/>
          <w:szCs w:val="20"/>
        </w:rPr>
        <w:t xml:space="preserve"> “EL HRAEV” </w:t>
      </w:r>
      <w:r w:rsidRPr="00F36369">
        <w:rPr>
          <w:rFonts w:ascii="Arial" w:hAnsi="Arial" w:cs="Arial"/>
          <w:sz w:val="20"/>
          <w:szCs w:val="20"/>
        </w:rPr>
        <w:t>por escrito, de que continúa vigente la necesidad de contar con los bienes y aplicando, en su caso, las penas convencionales correspondientes.</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 xml:space="preserve">“EL HRAEV” </w:t>
      </w:r>
      <w:r w:rsidRPr="00F36369">
        <w:rPr>
          <w:rFonts w:ascii="Arial" w:hAnsi="Arial" w:cs="Arial"/>
          <w:sz w:val="20"/>
          <w:szCs w:val="20"/>
        </w:rPr>
        <w:t>podrá determinar no dar por rescindido el contrato, cuando durante el procedimiento advierta que dicha rescisión pudiera ocasionar algún daño o afectación a las funciones que tiene encomendadas. En este supuesto,</w:t>
      </w:r>
      <w:r w:rsidRPr="00F36369">
        <w:rPr>
          <w:rFonts w:ascii="Arial" w:hAnsi="Arial" w:cs="Arial"/>
          <w:b/>
          <w:sz w:val="20"/>
          <w:szCs w:val="20"/>
        </w:rPr>
        <w:t xml:space="preserve"> “EL HRAEV” </w:t>
      </w:r>
      <w:r w:rsidRPr="00F36369">
        <w:rPr>
          <w:rFonts w:ascii="Arial" w:hAnsi="Arial" w:cs="Arial"/>
          <w:sz w:val="20"/>
          <w:szCs w:val="20"/>
        </w:rPr>
        <w:t>elaborará un dictamen en el cual justifique que los impactos económicos o de operación que se ocasionarían con la rescisión del contrato resultarían más inconvenientes.</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sz w:val="20"/>
          <w:szCs w:val="20"/>
        </w:rPr>
        <w:t>De no darse por rescindido el contrato,</w:t>
      </w:r>
      <w:r w:rsidRPr="00F36369">
        <w:rPr>
          <w:rFonts w:ascii="Arial" w:hAnsi="Arial" w:cs="Arial"/>
          <w:b/>
          <w:sz w:val="20"/>
          <w:szCs w:val="20"/>
        </w:rPr>
        <w:t xml:space="preserve"> “EL HRAEV” </w:t>
      </w:r>
      <w:r w:rsidRPr="00F36369">
        <w:rPr>
          <w:rFonts w:ascii="Arial" w:hAnsi="Arial" w:cs="Arial"/>
          <w:sz w:val="20"/>
          <w:szCs w:val="20"/>
        </w:rPr>
        <w:t xml:space="preserve">establecerá, de conformidad con </w:t>
      </w:r>
      <w:r w:rsidRPr="00F36369">
        <w:rPr>
          <w:rFonts w:ascii="Arial" w:hAnsi="Arial" w:cs="Arial"/>
          <w:b/>
          <w:sz w:val="20"/>
          <w:szCs w:val="20"/>
        </w:rPr>
        <w:t>“EL PROVEEDOR</w:t>
      </w:r>
      <w:r w:rsidRPr="00F36369">
        <w:rPr>
          <w:rFonts w:ascii="Arial" w:hAnsi="Arial" w:cs="Arial"/>
          <w:sz w:val="20"/>
          <w:szCs w:val="20"/>
        </w:rPr>
        <w:t xml:space="preserve">” un nuevo plazo para el cumplimiento de aquellas obligaciones que se hubiesen dejado de cumplir, a efecto de que </w:t>
      </w:r>
      <w:r w:rsidRPr="00F36369">
        <w:rPr>
          <w:rFonts w:ascii="Arial" w:hAnsi="Arial" w:cs="Arial"/>
          <w:b/>
          <w:sz w:val="20"/>
          <w:szCs w:val="20"/>
        </w:rPr>
        <w:t xml:space="preserve">“EL PROVEEDOR” </w:t>
      </w:r>
      <w:r w:rsidRPr="00F36369">
        <w:rPr>
          <w:rFonts w:ascii="Arial" w:hAnsi="Arial" w:cs="Arial"/>
          <w:sz w:val="20"/>
          <w:szCs w:val="20"/>
        </w:rPr>
        <w:t>subsane el incumplimiento que hubiere motivado el inicio del procedimiento de rescisión. Lo anterior, se llevará a cabo a través de un convenio modificatorio en el que se considere lo dispuesto en los dos últimos párrafos del artículo 52 de la Ley de Adquisiciones, Arrendamientos y Servicios del Sector Público.</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 xml:space="preserve">DÉCIMA OCTAVA.- MODIFICACIONES.- </w:t>
      </w:r>
      <w:r w:rsidRPr="00F36369">
        <w:rPr>
          <w:rFonts w:ascii="Arial" w:hAnsi="Arial" w:cs="Arial"/>
          <w:sz w:val="20"/>
          <w:szCs w:val="20"/>
        </w:rPr>
        <w:t>De conformidad con lo establecido en la Ley de Adquisiciones, Arrendamientos y Servicios del Sector Público y su Reglamento,</w:t>
      </w:r>
      <w:r w:rsidRPr="00F36369">
        <w:rPr>
          <w:rFonts w:ascii="Arial" w:hAnsi="Arial" w:cs="Arial"/>
          <w:b/>
          <w:sz w:val="20"/>
          <w:szCs w:val="20"/>
        </w:rPr>
        <w:t xml:space="preserve"> “EL HRAEV” </w:t>
      </w:r>
      <w:r w:rsidRPr="00F36369">
        <w:rPr>
          <w:rFonts w:ascii="Arial" w:hAnsi="Arial" w:cs="Arial"/>
          <w:sz w:val="20"/>
          <w:szCs w:val="20"/>
        </w:rPr>
        <w:t xml:space="preserve">podrá celebrar por escrito convenio modificatorio al presente contrato dentro de la vigencia del mismo. Para tal efecto, </w:t>
      </w:r>
      <w:r w:rsidRPr="00F36369">
        <w:rPr>
          <w:rFonts w:ascii="Arial" w:hAnsi="Arial" w:cs="Arial"/>
          <w:b/>
          <w:sz w:val="20"/>
          <w:szCs w:val="20"/>
        </w:rPr>
        <w:t>“EL PROVEEDOR”</w:t>
      </w:r>
      <w:r w:rsidRPr="00F36369">
        <w:rPr>
          <w:rFonts w:ascii="Arial" w:hAnsi="Arial" w:cs="Arial"/>
          <w:sz w:val="20"/>
          <w:szCs w:val="20"/>
        </w:rPr>
        <w:t xml:space="preserve"> se obliga a presentar, en su caso, la modificación de la garantía, en términos del artículo 68, del Reglamento de la Ley de Adquisiciones, Arrendamientos y Servicios del Sector Público.</w:t>
      </w: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 xml:space="preserve">DÉCIMA NOVENA.- RELACIÓN DE ANEXOS.- </w:t>
      </w:r>
      <w:r w:rsidRPr="00F36369">
        <w:rPr>
          <w:rFonts w:ascii="Arial" w:hAnsi="Arial" w:cs="Arial"/>
          <w:sz w:val="20"/>
          <w:szCs w:val="20"/>
        </w:rPr>
        <w:t>Los anexos que se relacionan a continuación son rubricados de conformidad por las partes y forman parte integrante del presente contrato.</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sz w:val="20"/>
          <w:szCs w:val="20"/>
        </w:rPr>
        <w:t>Anexo __ (__) “Características Técnicas, Alcances y Especificaciones”</w:t>
      </w: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sz w:val="20"/>
          <w:szCs w:val="20"/>
        </w:rPr>
        <w:t>Anexo __ (__) “Propuesta Económica”</w:t>
      </w: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sz w:val="20"/>
          <w:szCs w:val="20"/>
        </w:rPr>
        <w:t>Anexo __ (__) “Formato para Póliza de Fianza de Cumplimiento de Contrato”</w:t>
      </w: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sz w:val="20"/>
          <w:szCs w:val="20"/>
        </w:rPr>
        <w:t>Anexo __ (__) “Acuse de recibo a la solicitud de opinión formulada al SAT, en términos del artículo 32D, del Código Fiscal de la Federación.</w:t>
      </w: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spacing w:after="0" w:line="240" w:lineRule="auto"/>
        <w:jc w:val="both"/>
        <w:rPr>
          <w:rFonts w:ascii="Arial" w:hAnsi="Arial" w:cs="Arial"/>
          <w:b/>
          <w:i/>
          <w:sz w:val="20"/>
          <w:szCs w:val="20"/>
          <w:u w:val="single"/>
        </w:rPr>
      </w:pPr>
      <w:r w:rsidRPr="00F36369">
        <w:rPr>
          <w:rFonts w:ascii="Arial" w:hAnsi="Arial" w:cs="Arial"/>
          <w:b/>
          <w:i/>
          <w:sz w:val="20"/>
          <w:szCs w:val="20"/>
          <w:u w:val="single"/>
        </w:rPr>
        <w:t xml:space="preserve">NOTA: </w:t>
      </w:r>
      <w:r w:rsidRPr="00F36369">
        <w:rPr>
          <w:rFonts w:ascii="Arial" w:hAnsi="Arial" w:cs="Arial"/>
          <w:b/>
          <w:sz w:val="20"/>
          <w:szCs w:val="20"/>
          <w:u w:val="single"/>
        </w:rPr>
        <w:t>(</w:t>
      </w:r>
      <w:r w:rsidRPr="00F36369">
        <w:rPr>
          <w:rFonts w:ascii="Arial" w:hAnsi="Arial" w:cs="Arial"/>
          <w:b/>
          <w:i/>
          <w:sz w:val="20"/>
          <w:szCs w:val="20"/>
          <w:u w:val="single"/>
        </w:rPr>
        <w:t>En esta Cláusula, se deberán indicar los anexos que de acuerdo al caso específico sean necesarios por lo que el listado que se muestra es enunciativo más no limitativo)</w:t>
      </w:r>
    </w:p>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spacing w:after="0" w:line="240" w:lineRule="auto"/>
        <w:jc w:val="both"/>
        <w:rPr>
          <w:rFonts w:ascii="Arial" w:hAnsi="Arial" w:cs="Arial"/>
          <w:b/>
          <w:sz w:val="20"/>
          <w:szCs w:val="20"/>
          <w:lang w:val="es-ES_tradnl"/>
        </w:rPr>
      </w:pPr>
    </w:p>
    <w:p w:rsidR="00F36369" w:rsidRPr="00F36369" w:rsidRDefault="00F36369" w:rsidP="00F36369">
      <w:pPr>
        <w:spacing w:after="0" w:line="240" w:lineRule="auto"/>
        <w:jc w:val="both"/>
        <w:rPr>
          <w:rFonts w:ascii="Arial" w:hAnsi="Arial" w:cs="Arial"/>
          <w:sz w:val="20"/>
          <w:szCs w:val="20"/>
        </w:rPr>
      </w:pPr>
      <w:r w:rsidRPr="00F36369">
        <w:rPr>
          <w:rFonts w:ascii="Arial" w:hAnsi="Arial" w:cs="Arial"/>
          <w:b/>
          <w:sz w:val="20"/>
          <w:szCs w:val="20"/>
        </w:rPr>
        <w:t xml:space="preserve">VIGÉSIMA.- LEGISLACIÓN APLICABLE.- </w:t>
      </w:r>
      <w:r w:rsidRPr="00F36369">
        <w:rPr>
          <w:rFonts w:ascii="Arial" w:hAnsi="Arial" w:cs="Arial"/>
          <w:sz w:val="20"/>
          <w:szCs w:val="20"/>
        </w:rPr>
        <w:t>Las partes se obligan a sujetarse estrictamente para el cumplimiento del presente contrato, a todas y cada una de las cláusulas del mismo, a la convocatoria a la licitación pública, y sus bases, así como a lo establecido en la Ley de Adquisiciones, Arrendamientos y Servicios del Sector Público, su Reglamento, el Código Civil Federal, el Código Federal de Procedimientos Civiles, la Ley Federal de Procedimiento Administrativo y las disposiciones administrativas aplicables en la materia.</w:t>
      </w:r>
    </w:p>
    <w:p w:rsidR="00F36369" w:rsidRPr="00F36369" w:rsidRDefault="00F36369" w:rsidP="00F36369">
      <w:pPr>
        <w:pStyle w:val="Textoindependiente21"/>
        <w:rPr>
          <w:rFonts w:cs="Arial"/>
          <w:b/>
          <w:sz w:val="20"/>
        </w:rPr>
      </w:pPr>
    </w:p>
    <w:p w:rsidR="00F36369" w:rsidRPr="00F36369" w:rsidRDefault="00F36369" w:rsidP="00F36369">
      <w:pPr>
        <w:pStyle w:val="Textoindependiente21"/>
        <w:rPr>
          <w:rFonts w:cs="Arial"/>
          <w:b/>
          <w:sz w:val="20"/>
        </w:rPr>
      </w:pPr>
    </w:p>
    <w:p w:rsidR="00F36369" w:rsidRPr="00F36369" w:rsidRDefault="00F36369" w:rsidP="00F36369">
      <w:pPr>
        <w:pStyle w:val="Textoindependiente21"/>
        <w:rPr>
          <w:rFonts w:cs="Arial"/>
          <w:sz w:val="20"/>
        </w:rPr>
      </w:pPr>
      <w:r w:rsidRPr="00F36369">
        <w:rPr>
          <w:rFonts w:cs="Arial"/>
          <w:b/>
          <w:sz w:val="20"/>
        </w:rPr>
        <w:t>VIGÉSIMA PRIMERA.- JURISDICCIÓN.-</w:t>
      </w:r>
      <w:r w:rsidRPr="00F36369">
        <w:rPr>
          <w:rFonts w:cs="Arial"/>
          <w:sz w:val="20"/>
        </w:rPr>
        <w:t xml:space="preserve"> Para la interpretación y cumplimiento de este instrumento jurídico, así como para todo aquello que no esté expresamente estipulado en el mismo, las partes se someten a la jurisdicción de los tribunales federales competentes de la Ciudad de ___________________, renunciando a cualquier otro fuero presente o futuro que por razón de su domicilio les pudiera corresponder. </w:t>
      </w:r>
    </w:p>
    <w:p w:rsidR="00F36369" w:rsidRPr="00F36369" w:rsidRDefault="00F36369" w:rsidP="00F36369">
      <w:pPr>
        <w:pStyle w:val="Textoindependiente21"/>
        <w:rPr>
          <w:rFonts w:cs="Arial"/>
          <w:sz w:val="20"/>
        </w:rPr>
      </w:pPr>
    </w:p>
    <w:p w:rsidR="00F36369" w:rsidRPr="00F36369" w:rsidRDefault="00F36369" w:rsidP="00F36369">
      <w:pPr>
        <w:pStyle w:val="Textoindependiente21"/>
        <w:rPr>
          <w:rFonts w:cs="Arial"/>
          <w:sz w:val="20"/>
        </w:rPr>
      </w:pPr>
      <w:r w:rsidRPr="00F36369">
        <w:rPr>
          <w:rFonts w:cs="Arial"/>
          <w:sz w:val="20"/>
        </w:rPr>
        <w:t xml:space="preserve">Previa lectura y debidamente enteradas las partes del contenido, alcance y fuerza legal del presente contrato, en virtud de que se ajusta a la expresión de su libre voluntad y que su consentimiento no se encuentra afectado por dolo, error, mala fe ni otros vicios de la voluntad, lo firman y ratifican en todas sus partes, por ______ </w:t>
      </w:r>
      <w:r w:rsidRPr="00F36369">
        <w:rPr>
          <w:rFonts w:cs="Arial"/>
          <w:b/>
          <w:i/>
          <w:sz w:val="20"/>
          <w:u w:val="single"/>
        </w:rPr>
        <w:t>(número de ejemplares en original que serán suscritos)</w:t>
      </w:r>
      <w:r w:rsidRPr="00F36369">
        <w:rPr>
          <w:rFonts w:cs="Arial"/>
          <w:sz w:val="20"/>
        </w:rPr>
        <w:t xml:space="preserve">, en la Ciudad de ________ </w:t>
      </w:r>
      <w:r w:rsidRPr="00F36369">
        <w:rPr>
          <w:rFonts w:cs="Arial"/>
          <w:b/>
          <w:i/>
          <w:sz w:val="20"/>
          <w:u w:val="single"/>
        </w:rPr>
        <w:t>(lugar donde se firmará el contrato)</w:t>
      </w:r>
      <w:r w:rsidRPr="00F36369">
        <w:rPr>
          <w:rFonts w:cs="Arial"/>
          <w:sz w:val="20"/>
        </w:rPr>
        <w:t>, el día __ de _____ del año ____.</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5110"/>
        <w:gridCol w:w="5040"/>
      </w:tblGrid>
      <w:tr w:rsidR="00F36369" w:rsidRPr="00F36369" w:rsidTr="00832169">
        <w:tc>
          <w:tcPr>
            <w:tcW w:w="5110" w:type="dxa"/>
          </w:tcPr>
          <w:p w:rsidR="00F36369" w:rsidRPr="00F36369" w:rsidRDefault="00F36369" w:rsidP="00F36369">
            <w:pPr>
              <w:tabs>
                <w:tab w:val="left" w:pos="284"/>
                <w:tab w:val="left" w:pos="4678"/>
                <w:tab w:val="left" w:pos="5387"/>
                <w:tab w:val="left" w:pos="6237"/>
              </w:tabs>
              <w:snapToGrid w:val="0"/>
              <w:spacing w:after="0" w:line="240" w:lineRule="auto"/>
              <w:jc w:val="both"/>
              <w:rPr>
                <w:rFonts w:ascii="Arial" w:hAnsi="Arial" w:cs="Arial"/>
                <w:b/>
                <w:sz w:val="20"/>
                <w:szCs w:val="20"/>
              </w:rPr>
            </w:pPr>
            <w:r w:rsidRPr="00F36369">
              <w:rPr>
                <w:rFonts w:ascii="Arial" w:hAnsi="Arial" w:cs="Arial"/>
                <w:b/>
                <w:sz w:val="20"/>
                <w:szCs w:val="20"/>
              </w:rPr>
              <w:t>“HOSPITAL REGIONAL DE ALTA ESPECIALIDAD DE VICTORIA “BICENTENARIO 2010</w:t>
            </w:r>
            <w:r w:rsidRPr="00F36369">
              <w:rPr>
                <w:rFonts w:ascii="Arial" w:hAnsi="Arial" w:cs="Arial"/>
                <w:sz w:val="20"/>
                <w:szCs w:val="20"/>
              </w:rPr>
              <w:t>”</w:t>
            </w:r>
            <w:r w:rsidRPr="00F36369">
              <w:rPr>
                <w:rFonts w:ascii="Arial" w:hAnsi="Arial" w:cs="Arial"/>
                <w:b/>
                <w:sz w:val="20"/>
                <w:szCs w:val="20"/>
              </w:rPr>
              <w:t>”</w:t>
            </w: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spacing w:after="0" w:line="240" w:lineRule="auto"/>
              <w:jc w:val="both"/>
              <w:rPr>
                <w:rFonts w:ascii="Arial" w:hAnsi="Arial" w:cs="Arial"/>
                <w:sz w:val="20"/>
                <w:szCs w:val="20"/>
              </w:rPr>
            </w:pPr>
          </w:p>
          <w:p w:rsidR="00F36369" w:rsidRPr="00F36369" w:rsidRDefault="00F36369" w:rsidP="00F36369">
            <w:pPr>
              <w:tabs>
                <w:tab w:val="left" w:pos="284"/>
                <w:tab w:val="left" w:pos="4678"/>
                <w:tab w:val="left" w:pos="5387"/>
                <w:tab w:val="left" w:pos="6237"/>
              </w:tabs>
              <w:spacing w:after="0" w:line="240" w:lineRule="auto"/>
              <w:jc w:val="both"/>
              <w:rPr>
                <w:rFonts w:ascii="Arial" w:hAnsi="Arial" w:cs="Arial"/>
                <w:b/>
                <w:i/>
                <w:sz w:val="20"/>
                <w:szCs w:val="20"/>
                <w:u w:val="single"/>
              </w:rPr>
            </w:pPr>
            <w:r w:rsidRPr="00F36369">
              <w:rPr>
                <w:rFonts w:ascii="Arial" w:hAnsi="Arial" w:cs="Arial"/>
                <w:b/>
                <w:i/>
                <w:sz w:val="20"/>
                <w:szCs w:val="20"/>
                <w:u w:val="single"/>
              </w:rPr>
              <w:t>(Nombre completo y cargo del representante del HRAEV conforme a lo indicado en el proemio)</w:t>
            </w:r>
          </w:p>
        </w:tc>
        <w:tc>
          <w:tcPr>
            <w:tcW w:w="5040" w:type="dxa"/>
          </w:tcPr>
          <w:p w:rsidR="00F36369" w:rsidRPr="00F36369" w:rsidRDefault="00F36369" w:rsidP="00F36369">
            <w:pPr>
              <w:snapToGrid w:val="0"/>
              <w:spacing w:after="0" w:line="240" w:lineRule="auto"/>
              <w:jc w:val="both"/>
              <w:rPr>
                <w:rFonts w:ascii="Arial" w:hAnsi="Arial" w:cs="Arial"/>
                <w:b/>
                <w:sz w:val="20"/>
                <w:szCs w:val="20"/>
              </w:rPr>
            </w:pPr>
            <w:r w:rsidRPr="00F36369">
              <w:rPr>
                <w:rFonts w:ascii="Arial" w:hAnsi="Arial" w:cs="Arial"/>
                <w:b/>
                <w:sz w:val="20"/>
                <w:szCs w:val="20"/>
              </w:rPr>
              <w:t>“EL PROVEEDOR”</w:t>
            </w:r>
          </w:p>
          <w:p w:rsidR="00F36369" w:rsidRPr="00F36369" w:rsidRDefault="00F36369" w:rsidP="00F36369">
            <w:pPr>
              <w:spacing w:after="0" w:line="240" w:lineRule="auto"/>
              <w:jc w:val="both"/>
              <w:rPr>
                <w:rFonts w:ascii="Arial" w:hAnsi="Arial" w:cs="Arial"/>
                <w:b/>
                <w:i/>
                <w:sz w:val="20"/>
                <w:szCs w:val="20"/>
                <w:u w:val="single"/>
              </w:rPr>
            </w:pPr>
            <w:r w:rsidRPr="00F36369">
              <w:rPr>
                <w:rFonts w:ascii="Arial" w:hAnsi="Arial" w:cs="Arial"/>
                <w:b/>
                <w:i/>
                <w:sz w:val="20"/>
                <w:szCs w:val="20"/>
                <w:u w:val="single"/>
              </w:rPr>
              <w:t>(NOMBRE COMPLETO DE LA EMPRESA)</w:t>
            </w:r>
          </w:p>
          <w:p w:rsidR="00F36369" w:rsidRPr="00F36369" w:rsidRDefault="00F36369" w:rsidP="00F36369">
            <w:pPr>
              <w:pStyle w:val="Encabezado"/>
              <w:jc w:val="both"/>
              <w:rPr>
                <w:rFonts w:ascii="Arial" w:hAnsi="Arial" w:cs="Arial"/>
                <w:sz w:val="20"/>
                <w:szCs w:val="20"/>
              </w:rPr>
            </w:pPr>
          </w:p>
          <w:p w:rsidR="00F36369" w:rsidRPr="00F36369" w:rsidRDefault="00F36369" w:rsidP="00F36369">
            <w:pPr>
              <w:pStyle w:val="Encabezado"/>
              <w:jc w:val="both"/>
              <w:rPr>
                <w:rFonts w:ascii="Arial" w:hAnsi="Arial" w:cs="Arial"/>
                <w:sz w:val="20"/>
                <w:szCs w:val="20"/>
              </w:rPr>
            </w:pPr>
          </w:p>
          <w:p w:rsidR="00F36369" w:rsidRPr="00F36369" w:rsidRDefault="00F36369" w:rsidP="00F36369">
            <w:pPr>
              <w:pStyle w:val="Encabezado"/>
              <w:jc w:val="both"/>
              <w:rPr>
                <w:rFonts w:ascii="Arial" w:hAnsi="Arial" w:cs="Arial"/>
                <w:sz w:val="20"/>
                <w:szCs w:val="20"/>
              </w:rPr>
            </w:pPr>
          </w:p>
          <w:p w:rsidR="00F36369" w:rsidRPr="00F36369" w:rsidRDefault="00F36369" w:rsidP="00F36369">
            <w:pPr>
              <w:spacing w:after="0" w:line="240" w:lineRule="auto"/>
              <w:jc w:val="both"/>
              <w:rPr>
                <w:rFonts w:ascii="Arial" w:hAnsi="Arial" w:cs="Arial"/>
                <w:b/>
                <w:i/>
                <w:sz w:val="20"/>
                <w:szCs w:val="20"/>
                <w:u w:val="single"/>
              </w:rPr>
            </w:pPr>
            <w:r w:rsidRPr="00F36369">
              <w:rPr>
                <w:rFonts w:ascii="Arial" w:hAnsi="Arial" w:cs="Arial"/>
                <w:b/>
                <w:i/>
                <w:sz w:val="20"/>
                <w:szCs w:val="20"/>
                <w:u w:val="single"/>
              </w:rPr>
              <w:t>(Nombre completo y cargo del representante del proveedor conforme a lo indicado en el proemio)</w:t>
            </w:r>
          </w:p>
        </w:tc>
      </w:tr>
      <w:tr w:rsidR="00F36369" w:rsidRPr="00F36369" w:rsidTr="00832169">
        <w:trPr>
          <w:trHeight w:val="336"/>
        </w:trPr>
        <w:tc>
          <w:tcPr>
            <w:tcW w:w="5110" w:type="dxa"/>
            <w:tcBorders>
              <w:bottom w:val="single" w:sz="4" w:space="0" w:color="000000"/>
            </w:tcBorders>
          </w:tcPr>
          <w:p w:rsidR="00F36369" w:rsidRPr="00F36369" w:rsidRDefault="00F36369" w:rsidP="00F36369">
            <w:pPr>
              <w:tabs>
                <w:tab w:val="left" w:pos="284"/>
                <w:tab w:val="left" w:pos="4678"/>
                <w:tab w:val="left" w:pos="5387"/>
                <w:tab w:val="left" w:pos="6237"/>
              </w:tabs>
              <w:snapToGrid w:val="0"/>
              <w:spacing w:after="0" w:line="240" w:lineRule="auto"/>
              <w:jc w:val="both"/>
              <w:rPr>
                <w:rFonts w:ascii="Arial" w:hAnsi="Arial" w:cs="Arial"/>
                <w:b/>
                <w:sz w:val="20"/>
                <w:szCs w:val="20"/>
              </w:rPr>
            </w:pPr>
          </w:p>
        </w:tc>
        <w:tc>
          <w:tcPr>
            <w:tcW w:w="5040" w:type="dxa"/>
            <w:tcBorders>
              <w:bottom w:val="single" w:sz="4" w:space="0" w:color="000000"/>
            </w:tcBorders>
          </w:tcPr>
          <w:p w:rsidR="00F36369" w:rsidRPr="00F36369" w:rsidRDefault="00F36369" w:rsidP="00F36369">
            <w:pPr>
              <w:tabs>
                <w:tab w:val="left" w:pos="284"/>
                <w:tab w:val="left" w:pos="4678"/>
                <w:tab w:val="left" w:pos="5387"/>
                <w:tab w:val="left" w:pos="6237"/>
              </w:tabs>
              <w:snapToGrid w:val="0"/>
              <w:spacing w:after="0" w:line="240" w:lineRule="auto"/>
              <w:jc w:val="both"/>
              <w:rPr>
                <w:rFonts w:ascii="Arial" w:hAnsi="Arial" w:cs="Arial"/>
                <w:b/>
                <w:sz w:val="20"/>
                <w:szCs w:val="20"/>
              </w:rPr>
            </w:pPr>
          </w:p>
        </w:tc>
      </w:tr>
      <w:tr w:rsidR="00F36369" w:rsidRPr="00F36369" w:rsidTr="00832169">
        <w:trPr>
          <w:trHeight w:val="196"/>
        </w:trPr>
        <w:tc>
          <w:tcPr>
            <w:tcW w:w="10150" w:type="dxa"/>
            <w:gridSpan w:val="2"/>
            <w:tcBorders>
              <w:top w:val="single" w:sz="4" w:space="0" w:color="000000"/>
              <w:bottom w:val="single" w:sz="4" w:space="0" w:color="000000"/>
            </w:tcBorders>
          </w:tcPr>
          <w:p w:rsidR="00F36369" w:rsidRPr="00F36369" w:rsidRDefault="00F36369" w:rsidP="00F36369">
            <w:pPr>
              <w:tabs>
                <w:tab w:val="left" w:pos="284"/>
                <w:tab w:val="left" w:pos="4678"/>
                <w:tab w:val="left" w:pos="5387"/>
                <w:tab w:val="left" w:pos="6237"/>
              </w:tabs>
              <w:snapToGrid w:val="0"/>
              <w:spacing w:after="0" w:line="240" w:lineRule="auto"/>
              <w:jc w:val="both"/>
              <w:rPr>
                <w:rFonts w:ascii="Arial" w:hAnsi="Arial" w:cs="Arial"/>
                <w:b/>
                <w:sz w:val="20"/>
                <w:szCs w:val="20"/>
              </w:rPr>
            </w:pPr>
          </w:p>
          <w:p w:rsidR="00F36369" w:rsidRPr="00F36369" w:rsidRDefault="00F36369" w:rsidP="00F36369">
            <w:pPr>
              <w:tabs>
                <w:tab w:val="left" w:pos="284"/>
                <w:tab w:val="left" w:pos="4678"/>
                <w:tab w:val="left" w:pos="5387"/>
                <w:tab w:val="left" w:pos="6237"/>
              </w:tabs>
              <w:spacing w:after="0" w:line="240" w:lineRule="auto"/>
              <w:jc w:val="both"/>
              <w:rPr>
                <w:rFonts w:ascii="Arial" w:hAnsi="Arial" w:cs="Arial"/>
                <w:b/>
                <w:sz w:val="20"/>
                <w:szCs w:val="20"/>
              </w:rPr>
            </w:pPr>
          </w:p>
          <w:p w:rsidR="00F36369" w:rsidRPr="00F36369" w:rsidRDefault="00F36369" w:rsidP="00F36369">
            <w:pPr>
              <w:tabs>
                <w:tab w:val="left" w:pos="284"/>
                <w:tab w:val="left" w:pos="4678"/>
                <w:tab w:val="left" w:pos="5387"/>
                <w:tab w:val="left" w:pos="6237"/>
              </w:tabs>
              <w:spacing w:after="0" w:line="240" w:lineRule="auto"/>
              <w:jc w:val="both"/>
              <w:rPr>
                <w:rFonts w:ascii="Arial" w:hAnsi="Arial" w:cs="Arial"/>
                <w:b/>
                <w:sz w:val="20"/>
                <w:szCs w:val="20"/>
              </w:rPr>
            </w:pPr>
          </w:p>
          <w:p w:rsidR="00F36369" w:rsidRPr="00F36369" w:rsidRDefault="00F36369" w:rsidP="00F36369">
            <w:pPr>
              <w:tabs>
                <w:tab w:val="left" w:pos="284"/>
                <w:tab w:val="left" w:pos="4678"/>
                <w:tab w:val="left" w:pos="5387"/>
                <w:tab w:val="left" w:pos="6237"/>
              </w:tabs>
              <w:spacing w:after="0" w:line="240" w:lineRule="auto"/>
              <w:jc w:val="both"/>
              <w:rPr>
                <w:rFonts w:ascii="Arial" w:hAnsi="Arial" w:cs="Arial"/>
                <w:b/>
                <w:sz w:val="20"/>
                <w:szCs w:val="20"/>
              </w:rPr>
            </w:pPr>
            <w:r w:rsidRPr="00F36369">
              <w:rPr>
                <w:rFonts w:ascii="Arial" w:hAnsi="Arial" w:cs="Arial"/>
                <w:b/>
                <w:sz w:val="20"/>
                <w:szCs w:val="20"/>
              </w:rPr>
              <w:t>ADMINISTRA ESTE CONTRATO</w:t>
            </w:r>
          </w:p>
          <w:p w:rsidR="00F36369" w:rsidRPr="00F36369" w:rsidRDefault="00F36369" w:rsidP="00F36369">
            <w:pPr>
              <w:tabs>
                <w:tab w:val="left" w:pos="284"/>
                <w:tab w:val="left" w:pos="4678"/>
                <w:tab w:val="left" w:pos="5387"/>
                <w:tab w:val="left" w:pos="6237"/>
              </w:tabs>
              <w:spacing w:after="0" w:line="240" w:lineRule="auto"/>
              <w:jc w:val="both"/>
              <w:rPr>
                <w:rFonts w:ascii="Arial" w:hAnsi="Arial" w:cs="Arial"/>
                <w:b/>
                <w:sz w:val="20"/>
                <w:szCs w:val="20"/>
              </w:rPr>
            </w:pPr>
          </w:p>
        </w:tc>
      </w:tr>
      <w:tr w:rsidR="00F36369" w:rsidRPr="00F36369" w:rsidTr="00832169">
        <w:trPr>
          <w:trHeight w:val="1580"/>
        </w:trPr>
        <w:tc>
          <w:tcPr>
            <w:tcW w:w="5110" w:type="dxa"/>
            <w:tcBorders>
              <w:top w:val="single" w:sz="4" w:space="0" w:color="000000"/>
            </w:tcBorders>
          </w:tcPr>
          <w:p w:rsidR="00F36369" w:rsidRPr="00F36369" w:rsidRDefault="00F36369" w:rsidP="00F36369">
            <w:pPr>
              <w:tabs>
                <w:tab w:val="left" w:pos="284"/>
                <w:tab w:val="left" w:pos="4678"/>
                <w:tab w:val="left" w:pos="5387"/>
                <w:tab w:val="left" w:pos="6237"/>
              </w:tabs>
              <w:snapToGrid w:val="0"/>
              <w:spacing w:after="0" w:line="240" w:lineRule="auto"/>
              <w:jc w:val="both"/>
              <w:rPr>
                <w:rFonts w:ascii="Arial" w:hAnsi="Arial" w:cs="Arial"/>
                <w:b/>
                <w:sz w:val="20"/>
                <w:szCs w:val="20"/>
              </w:rPr>
            </w:pPr>
            <w:r w:rsidRPr="00F36369">
              <w:rPr>
                <w:rFonts w:ascii="Arial" w:hAnsi="Arial" w:cs="Arial"/>
                <w:b/>
                <w:sz w:val="20"/>
                <w:szCs w:val="20"/>
              </w:rPr>
              <w:t xml:space="preserve">POR EL ÁREA SOLICITANTE </w:t>
            </w:r>
          </w:p>
          <w:p w:rsidR="00F36369" w:rsidRPr="00F36369" w:rsidRDefault="00F36369" w:rsidP="00F36369">
            <w:pPr>
              <w:tabs>
                <w:tab w:val="left" w:pos="284"/>
                <w:tab w:val="left" w:pos="4678"/>
                <w:tab w:val="left" w:pos="5387"/>
                <w:tab w:val="left" w:pos="6237"/>
              </w:tabs>
              <w:spacing w:after="0" w:line="240" w:lineRule="auto"/>
              <w:jc w:val="both"/>
              <w:rPr>
                <w:rFonts w:ascii="Arial" w:hAnsi="Arial" w:cs="Arial"/>
                <w:b/>
                <w:sz w:val="20"/>
                <w:szCs w:val="20"/>
              </w:rPr>
            </w:pPr>
          </w:p>
          <w:p w:rsidR="00F36369" w:rsidRPr="00F36369" w:rsidRDefault="00F36369" w:rsidP="00F36369">
            <w:pPr>
              <w:tabs>
                <w:tab w:val="left" w:pos="284"/>
                <w:tab w:val="left" w:pos="4678"/>
                <w:tab w:val="left" w:pos="5387"/>
                <w:tab w:val="left" w:pos="6237"/>
              </w:tabs>
              <w:spacing w:after="0" w:line="240" w:lineRule="auto"/>
              <w:jc w:val="both"/>
              <w:rPr>
                <w:rFonts w:ascii="Arial" w:hAnsi="Arial" w:cs="Arial"/>
                <w:b/>
                <w:sz w:val="20"/>
                <w:szCs w:val="20"/>
              </w:rPr>
            </w:pPr>
          </w:p>
          <w:p w:rsidR="00F36369" w:rsidRPr="00F36369" w:rsidRDefault="00F36369" w:rsidP="00F36369">
            <w:pPr>
              <w:tabs>
                <w:tab w:val="left" w:pos="284"/>
                <w:tab w:val="left" w:pos="4678"/>
                <w:tab w:val="left" w:pos="5387"/>
                <w:tab w:val="left" w:pos="6237"/>
              </w:tabs>
              <w:spacing w:after="0" w:line="240" w:lineRule="auto"/>
              <w:jc w:val="both"/>
              <w:rPr>
                <w:rFonts w:ascii="Arial" w:hAnsi="Arial" w:cs="Arial"/>
                <w:b/>
                <w:sz w:val="20"/>
                <w:szCs w:val="20"/>
              </w:rPr>
            </w:pPr>
          </w:p>
          <w:p w:rsidR="00F36369" w:rsidRPr="00F36369" w:rsidRDefault="00F36369" w:rsidP="00F36369">
            <w:pPr>
              <w:tabs>
                <w:tab w:val="left" w:pos="284"/>
                <w:tab w:val="left" w:pos="4678"/>
                <w:tab w:val="left" w:pos="5387"/>
                <w:tab w:val="left" w:pos="6237"/>
              </w:tabs>
              <w:spacing w:after="0" w:line="240" w:lineRule="auto"/>
              <w:jc w:val="both"/>
              <w:rPr>
                <w:rFonts w:ascii="Arial" w:hAnsi="Arial" w:cs="Arial"/>
                <w:b/>
                <w:i/>
                <w:sz w:val="20"/>
                <w:szCs w:val="20"/>
                <w:u w:val="single"/>
              </w:rPr>
            </w:pPr>
            <w:r w:rsidRPr="00F36369">
              <w:rPr>
                <w:rFonts w:ascii="Arial" w:hAnsi="Arial" w:cs="Arial"/>
                <w:b/>
                <w:i/>
                <w:sz w:val="20"/>
                <w:szCs w:val="20"/>
                <w:u w:val="single"/>
              </w:rPr>
              <w:t>(Nombre completo y cargo del servidor público facultado por la unidad administrativa solicitante de los bienes)</w:t>
            </w:r>
          </w:p>
        </w:tc>
        <w:tc>
          <w:tcPr>
            <w:tcW w:w="5040" w:type="dxa"/>
            <w:tcBorders>
              <w:top w:val="single" w:sz="4" w:space="0" w:color="000000"/>
            </w:tcBorders>
          </w:tcPr>
          <w:p w:rsidR="00F36369" w:rsidRPr="00F36369" w:rsidRDefault="00F36369" w:rsidP="00F36369">
            <w:pPr>
              <w:tabs>
                <w:tab w:val="left" w:pos="284"/>
                <w:tab w:val="left" w:pos="4678"/>
                <w:tab w:val="left" w:pos="5387"/>
                <w:tab w:val="left" w:pos="6237"/>
              </w:tabs>
              <w:snapToGrid w:val="0"/>
              <w:spacing w:after="0" w:line="240" w:lineRule="auto"/>
              <w:jc w:val="both"/>
              <w:rPr>
                <w:rFonts w:ascii="Arial" w:hAnsi="Arial" w:cs="Arial"/>
                <w:b/>
                <w:sz w:val="20"/>
                <w:szCs w:val="20"/>
              </w:rPr>
            </w:pPr>
            <w:r w:rsidRPr="00F36369">
              <w:rPr>
                <w:rFonts w:ascii="Arial" w:hAnsi="Arial" w:cs="Arial"/>
                <w:b/>
                <w:sz w:val="20"/>
                <w:szCs w:val="20"/>
              </w:rPr>
              <w:t>POR EL ÁREA USUARIA</w:t>
            </w:r>
          </w:p>
          <w:p w:rsidR="00F36369" w:rsidRPr="00F36369" w:rsidRDefault="00F36369" w:rsidP="00F36369">
            <w:pPr>
              <w:tabs>
                <w:tab w:val="left" w:pos="284"/>
                <w:tab w:val="left" w:pos="4678"/>
                <w:tab w:val="left" w:pos="5387"/>
                <w:tab w:val="left" w:pos="6237"/>
              </w:tabs>
              <w:spacing w:after="0" w:line="240" w:lineRule="auto"/>
              <w:jc w:val="both"/>
              <w:rPr>
                <w:rFonts w:ascii="Arial" w:hAnsi="Arial" w:cs="Arial"/>
                <w:b/>
                <w:sz w:val="20"/>
                <w:szCs w:val="20"/>
              </w:rPr>
            </w:pPr>
          </w:p>
          <w:p w:rsidR="00F36369" w:rsidRPr="00F36369" w:rsidRDefault="00F36369" w:rsidP="00F36369">
            <w:pPr>
              <w:tabs>
                <w:tab w:val="left" w:pos="284"/>
                <w:tab w:val="left" w:pos="4678"/>
                <w:tab w:val="left" w:pos="5387"/>
                <w:tab w:val="left" w:pos="6237"/>
              </w:tabs>
              <w:spacing w:after="0" w:line="240" w:lineRule="auto"/>
              <w:jc w:val="both"/>
              <w:rPr>
                <w:rFonts w:ascii="Arial" w:hAnsi="Arial" w:cs="Arial"/>
                <w:b/>
                <w:sz w:val="20"/>
                <w:szCs w:val="20"/>
              </w:rPr>
            </w:pPr>
          </w:p>
          <w:p w:rsidR="00F36369" w:rsidRPr="00F36369" w:rsidRDefault="00F36369" w:rsidP="00F36369">
            <w:pPr>
              <w:tabs>
                <w:tab w:val="left" w:pos="284"/>
                <w:tab w:val="left" w:pos="4678"/>
                <w:tab w:val="left" w:pos="5387"/>
                <w:tab w:val="left" w:pos="6237"/>
              </w:tabs>
              <w:spacing w:after="0" w:line="240" w:lineRule="auto"/>
              <w:jc w:val="both"/>
              <w:rPr>
                <w:rFonts w:ascii="Arial" w:hAnsi="Arial" w:cs="Arial"/>
                <w:b/>
                <w:sz w:val="20"/>
                <w:szCs w:val="20"/>
              </w:rPr>
            </w:pPr>
          </w:p>
          <w:p w:rsidR="00F36369" w:rsidRPr="00F36369" w:rsidRDefault="00F36369" w:rsidP="00F36369">
            <w:pPr>
              <w:tabs>
                <w:tab w:val="left" w:pos="284"/>
                <w:tab w:val="left" w:pos="4678"/>
                <w:tab w:val="left" w:pos="5387"/>
                <w:tab w:val="left" w:pos="6237"/>
              </w:tabs>
              <w:spacing w:after="0" w:line="240" w:lineRule="auto"/>
              <w:jc w:val="both"/>
              <w:rPr>
                <w:rFonts w:ascii="Arial" w:hAnsi="Arial" w:cs="Arial"/>
                <w:b/>
                <w:i/>
                <w:sz w:val="20"/>
                <w:szCs w:val="20"/>
                <w:u w:val="single"/>
              </w:rPr>
            </w:pPr>
            <w:r w:rsidRPr="00F36369">
              <w:rPr>
                <w:rFonts w:ascii="Arial" w:hAnsi="Arial" w:cs="Arial"/>
                <w:b/>
                <w:i/>
                <w:sz w:val="20"/>
                <w:szCs w:val="20"/>
                <w:u w:val="single"/>
              </w:rPr>
              <w:t>(Nombre completo y cargo del servidor público facultado por la unidad administrativa usuaria de los bienes)</w:t>
            </w:r>
          </w:p>
        </w:tc>
      </w:tr>
    </w:tbl>
    <w:p w:rsidR="00F36369" w:rsidRPr="00F36369" w:rsidRDefault="00F36369" w:rsidP="00F36369">
      <w:pPr>
        <w:spacing w:after="0" w:line="240" w:lineRule="auto"/>
        <w:jc w:val="both"/>
        <w:rPr>
          <w:rFonts w:ascii="Arial" w:hAnsi="Arial" w:cs="Arial"/>
          <w:b/>
          <w:sz w:val="20"/>
          <w:szCs w:val="20"/>
        </w:rPr>
      </w:pPr>
    </w:p>
    <w:p w:rsidR="00F36369" w:rsidRPr="00F36369" w:rsidRDefault="00F36369" w:rsidP="00F36369">
      <w:pPr>
        <w:spacing w:after="0" w:line="240" w:lineRule="auto"/>
        <w:jc w:val="both"/>
        <w:rPr>
          <w:rFonts w:ascii="Arial" w:hAnsi="Arial" w:cs="Arial"/>
          <w:b/>
          <w:sz w:val="20"/>
          <w:szCs w:val="20"/>
        </w:rPr>
      </w:pPr>
    </w:p>
    <w:p w:rsidR="00067196" w:rsidRPr="00970F46" w:rsidRDefault="00067196" w:rsidP="00F36369">
      <w:pPr>
        <w:autoSpaceDE w:val="0"/>
        <w:autoSpaceDN w:val="0"/>
        <w:adjustRightInd w:val="0"/>
        <w:spacing w:after="0" w:line="240" w:lineRule="auto"/>
        <w:rPr>
          <w:rFonts w:ascii="Arial" w:eastAsia="Times New Roman" w:hAnsi="Arial" w:cs="Arial"/>
          <w:b/>
          <w:bCs/>
          <w:sz w:val="20"/>
          <w:szCs w:val="20"/>
          <w:lang w:eastAsia="es-MX"/>
        </w:rPr>
      </w:pPr>
    </w:p>
    <w:p w:rsidR="00067196" w:rsidRPr="00970F46" w:rsidRDefault="00067196" w:rsidP="00970F46">
      <w:pPr>
        <w:autoSpaceDE w:val="0"/>
        <w:autoSpaceDN w:val="0"/>
        <w:adjustRightInd w:val="0"/>
        <w:spacing w:after="0" w:line="240" w:lineRule="auto"/>
        <w:jc w:val="center"/>
        <w:rPr>
          <w:rFonts w:ascii="Arial" w:eastAsia="Times New Roman" w:hAnsi="Arial" w:cs="Arial"/>
          <w:b/>
          <w:bCs/>
          <w:sz w:val="20"/>
          <w:szCs w:val="20"/>
          <w:lang w:eastAsia="es-MX"/>
        </w:rPr>
      </w:pPr>
    </w:p>
    <w:p w:rsidR="00067196" w:rsidRPr="00970F46" w:rsidRDefault="00067196" w:rsidP="00970F46">
      <w:pPr>
        <w:autoSpaceDE w:val="0"/>
        <w:autoSpaceDN w:val="0"/>
        <w:adjustRightInd w:val="0"/>
        <w:spacing w:after="0" w:line="240" w:lineRule="auto"/>
        <w:jc w:val="center"/>
        <w:rPr>
          <w:rFonts w:ascii="Arial" w:eastAsia="Times New Roman" w:hAnsi="Arial" w:cs="Arial"/>
          <w:b/>
          <w:bCs/>
          <w:sz w:val="20"/>
          <w:szCs w:val="20"/>
          <w:lang w:eastAsia="es-MX"/>
        </w:rPr>
      </w:pPr>
    </w:p>
    <w:p w:rsidR="00067196" w:rsidRPr="00970F46" w:rsidRDefault="00067196" w:rsidP="00970F46">
      <w:pPr>
        <w:autoSpaceDE w:val="0"/>
        <w:autoSpaceDN w:val="0"/>
        <w:adjustRightInd w:val="0"/>
        <w:spacing w:after="0" w:line="240" w:lineRule="auto"/>
        <w:jc w:val="center"/>
        <w:rPr>
          <w:rFonts w:ascii="Arial" w:eastAsia="Times New Roman" w:hAnsi="Arial" w:cs="Arial"/>
          <w:b/>
          <w:bCs/>
          <w:sz w:val="20"/>
          <w:szCs w:val="20"/>
          <w:lang w:eastAsia="es-MX"/>
        </w:rPr>
      </w:pPr>
    </w:p>
    <w:p w:rsidR="00067196" w:rsidRPr="00970F46" w:rsidRDefault="00067196" w:rsidP="00970F46">
      <w:pPr>
        <w:autoSpaceDE w:val="0"/>
        <w:autoSpaceDN w:val="0"/>
        <w:adjustRightInd w:val="0"/>
        <w:spacing w:after="0" w:line="240" w:lineRule="auto"/>
        <w:jc w:val="center"/>
        <w:rPr>
          <w:rFonts w:ascii="Arial" w:eastAsia="Times New Roman" w:hAnsi="Arial" w:cs="Arial"/>
          <w:b/>
          <w:bCs/>
          <w:sz w:val="20"/>
          <w:szCs w:val="20"/>
          <w:lang w:eastAsia="es-MX"/>
        </w:rPr>
      </w:pPr>
    </w:p>
    <w:p w:rsidR="00067196" w:rsidRPr="00970F46" w:rsidRDefault="00067196" w:rsidP="00970F46">
      <w:pPr>
        <w:autoSpaceDE w:val="0"/>
        <w:autoSpaceDN w:val="0"/>
        <w:adjustRightInd w:val="0"/>
        <w:spacing w:after="0" w:line="240" w:lineRule="auto"/>
        <w:jc w:val="center"/>
        <w:rPr>
          <w:rFonts w:ascii="Arial" w:eastAsia="Times New Roman" w:hAnsi="Arial" w:cs="Arial"/>
          <w:b/>
          <w:bCs/>
          <w:sz w:val="20"/>
          <w:szCs w:val="20"/>
          <w:lang w:eastAsia="es-MX"/>
        </w:rPr>
      </w:pPr>
    </w:p>
    <w:p w:rsidR="00067196" w:rsidRPr="00970F46" w:rsidRDefault="00067196" w:rsidP="00970F46">
      <w:pPr>
        <w:autoSpaceDE w:val="0"/>
        <w:autoSpaceDN w:val="0"/>
        <w:adjustRightInd w:val="0"/>
        <w:spacing w:after="0" w:line="240" w:lineRule="auto"/>
        <w:jc w:val="center"/>
        <w:rPr>
          <w:rFonts w:ascii="Arial" w:eastAsia="Times New Roman" w:hAnsi="Arial" w:cs="Arial"/>
          <w:b/>
          <w:bCs/>
          <w:sz w:val="20"/>
          <w:szCs w:val="20"/>
          <w:lang w:eastAsia="es-MX"/>
        </w:rPr>
      </w:pPr>
    </w:p>
    <w:p w:rsidR="00067196" w:rsidRPr="00970F46" w:rsidRDefault="00067196" w:rsidP="00970F46">
      <w:pPr>
        <w:autoSpaceDE w:val="0"/>
        <w:autoSpaceDN w:val="0"/>
        <w:adjustRightInd w:val="0"/>
        <w:spacing w:after="0" w:line="240" w:lineRule="auto"/>
        <w:jc w:val="center"/>
        <w:rPr>
          <w:rFonts w:ascii="Arial" w:eastAsia="Times New Roman" w:hAnsi="Arial" w:cs="Arial"/>
          <w:b/>
          <w:bCs/>
          <w:sz w:val="20"/>
          <w:szCs w:val="20"/>
          <w:lang w:eastAsia="es-MX"/>
        </w:rPr>
      </w:pPr>
    </w:p>
    <w:p w:rsidR="00067196" w:rsidRPr="00970F46" w:rsidRDefault="00067196" w:rsidP="00970F46">
      <w:pPr>
        <w:autoSpaceDE w:val="0"/>
        <w:autoSpaceDN w:val="0"/>
        <w:adjustRightInd w:val="0"/>
        <w:spacing w:after="0" w:line="240" w:lineRule="auto"/>
        <w:rPr>
          <w:rFonts w:ascii="Arial" w:eastAsia="Times New Roman" w:hAnsi="Arial" w:cs="Arial"/>
          <w:b/>
          <w:bCs/>
          <w:sz w:val="20"/>
          <w:szCs w:val="20"/>
          <w:lang w:eastAsia="es-MX"/>
        </w:rPr>
      </w:pPr>
    </w:p>
    <w:p w:rsidR="00067196" w:rsidRPr="00970F46" w:rsidRDefault="00067196" w:rsidP="00970F46">
      <w:pPr>
        <w:autoSpaceDE w:val="0"/>
        <w:autoSpaceDN w:val="0"/>
        <w:adjustRightInd w:val="0"/>
        <w:spacing w:after="0" w:line="240" w:lineRule="auto"/>
        <w:rPr>
          <w:rFonts w:ascii="Arial" w:eastAsia="Times New Roman" w:hAnsi="Arial" w:cs="Arial"/>
          <w:b/>
          <w:bCs/>
          <w:sz w:val="20"/>
          <w:szCs w:val="20"/>
          <w:lang w:eastAsia="es-MX"/>
        </w:rPr>
      </w:pPr>
    </w:p>
    <w:p w:rsidR="00067196" w:rsidRPr="00970F46" w:rsidRDefault="00067196" w:rsidP="00970F46">
      <w:pPr>
        <w:spacing w:after="0" w:line="240" w:lineRule="auto"/>
        <w:jc w:val="center"/>
        <w:rPr>
          <w:rFonts w:ascii="Arial" w:eastAsia="Times New Roman" w:hAnsi="Arial" w:cs="Arial"/>
          <w:b/>
          <w:bCs/>
          <w:sz w:val="20"/>
          <w:szCs w:val="20"/>
          <w:lang w:eastAsia="es-MX"/>
        </w:rPr>
      </w:pPr>
      <w:r w:rsidRPr="00970F46">
        <w:rPr>
          <w:rFonts w:ascii="Arial" w:eastAsia="Times New Roman" w:hAnsi="Arial" w:cs="Arial"/>
          <w:b/>
          <w:bCs/>
          <w:sz w:val="20"/>
          <w:szCs w:val="20"/>
          <w:lang w:eastAsia="es-MX"/>
        </w:rPr>
        <w:t xml:space="preserve">MODELO DE </w:t>
      </w:r>
      <w:r w:rsidR="00544DB4" w:rsidRPr="00970F46">
        <w:rPr>
          <w:rFonts w:ascii="Arial" w:eastAsia="Times New Roman" w:hAnsi="Arial" w:cs="Arial"/>
          <w:b/>
          <w:bCs/>
          <w:sz w:val="20"/>
          <w:szCs w:val="20"/>
          <w:lang w:eastAsia="es-MX"/>
        </w:rPr>
        <w:t>ANEXO ÚNICO DEL CONTRATO</w:t>
      </w:r>
    </w:p>
    <w:p w:rsidR="00900EF4" w:rsidRPr="00970F46" w:rsidRDefault="00900EF4" w:rsidP="00970F46">
      <w:pPr>
        <w:autoSpaceDE w:val="0"/>
        <w:autoSpaceDN w:val="0"/>
        <w:adjustRightInd w:val="0"/>
        <w:spacing w:after="0" w:line="240" w:lineRule="auto"/>
        <w:jc w:val="center"/>
        <w:rPr>
          <w:rFonts w:ascii="Arial" w:eastAsia="Times New Roman" w:hAnsi="Arial" w:cs="Arial"/>
          <w:b/>
          <w:bCs/>
          <w:sz w:val="20"/>
          <w:szCs w:val="20"/>
          <w:lang w:eastAsia="es-MX"/>
        </w:rPr>
      </w:pPr>
    </w:p>
    <w:p w:rsidR="00544DB4" w:rsidRDefault="00F36369" w:rsidP="00970F46">
      <w:pPr>
        <w:autoSpaceDE w:val="0"/>
        <w:autoSpaceDN w:val="0"/>
        <w:adjustRightInd w:val="0"/>
        <w:spacing w:after="0" w:line="240" w:lineRule="auto"/>
        <w:jc w:val="center"/>
        <w:rPr>
          <w:rFonts w:ascii="Arial" w:eastAsia="Times New Roman" w:hAnsi="Arial" w:cs="Arial"/>
          <w:b/>
          <w:bCs/>
          <w:noProof/>
          <w:sz w:val="20"/>
          <w:szCs w:val="20"/>
          <w:lang w:eastAsia="es-MX"/>
        </w:rPr>
      </w:pPr>
      <w:r>
        <w:rPr>
          <w:rFonts w:ascii="Arial" w:eastAsia="Times New Roman" w:hAnsi="Arial" w:cs="Arial"/>
          <w:b/>
          <w:bCs/>
          <w:noProof/>
          <w:sz w:val="20"/>
          <w:szCs w:val="20"/>
          <w:lang w:eastAsia="es-MX"/>
        </w:rPr>
        <w:t>El anexo del contrato será el anexo técnico de la convocatoria</w:t>
      </w:r>
    </w:p>
    <w:p w:rsidR="00F36369" w:rsidRDefault="00F36369" w:rsidP="00970F46">
      <w:pPr>
        <w:autoSpaceDE w:val="0"/>
        <w:autoSpaceDN w:val="0"/>
        <w:adjustRightInd w:val="0"/>
        <w:spacing w:after="0" w:line="240" w:lineRule="auto"/>
        <w:jc w:val="center"/>
        <w:rPr>
          <w:rFonts w:ascii="Arial" w:eastAsia="Times New Roman" w:hAnsi="Arial" w:cs="Arial"/>
          <w:b/>
          <w:bCs/>
          <w:noProof/>
          <w:sz w:val="20"/>
          <w:szCs w:val="20"/>
          <w:lang w:eastAsia="es-MX"/>
        </w:rPr>
      </w:pPr>
    </w:p>
    <w:p w:rsidR="00F36369" w:rsidRDefault="00F36369">
      <w:pPr>
        <w:rPr>
          <w:rFonts w:ascii="Arial" w:eastAsia="Times New Roman" w:hAnsi="Arial" w:cs="Arial"/>
          <w:b/>
          <w:bCs/>
          <w:noProof/>
          <w:sz w:val="20"/>
          <w:szCs w:val="20"/>
          <w:lang w:eastAsia="es-MX"/>
        </w:rPr>
      </w:pPr>
      <w:r>
        <w:rPr>
          <w:rFonts w:ascii="Arial" w:eastAsia="Times New Roman" w:hAnsi="Arial" w:cs="Arial"/>
          <w:b/>
          <w:bCs/>
          <w:noProof/>
          <w:sz w:val="20"/>
          <w:szCs w:val="20"/>
          <w:lang w:eastAsia="es-MX"/>
        </w:rPr>
        <w:br w:type="page"/>
      </w:r>
    </w:p>
    <w:p w:rsidR="00F36369" w:rsidRPr="00970F46" w:rsidRDefault="00F36369" w:rsidP="00970F46">
      <w:pPr>
        <w:autoSpaceDE w:val="0"/>
        <w:autoSpaceDN w:val="0"/>
        <w:adjustRightInd w:val="0"/>
        <w:spacing w:after="0" w:line="240" w:lineRule="auto"/>
        <w:jc w:val="center"/>
        <w:rPr>
          <w:rFonts w:ascii="Arial" w:eastAsia="Times New Roman" w:hAnsi="Arial" w:cs="Arial"/>
          <w:b/>
          <w:bCs/>
          <w:sz w:val="20"/>
          <w:szCs w:val="20"/>
          <w:lang w:eastAsia="es-MX"/>
        </w:rPr>
      </w:pPr>
    </w:p>
    <w:p w:rsidR="008E38BE" w:rsidRPr="00970F46" w:rsidRDefault="008E38BE" w:rsidP="00970F46">
      <w:pPr>
        <w:spacing w:after="0" w:line="240" w:lineRule="auto"/>
        <w:jc w:val="center"/>
        <w:rPr>
          <w:rFonts w:ascii="Arial" w:hAnsi="Arial" w:cs="Arial"/>
          <w:b/>
          <w:bCs/>
          <w:sz w:val="20"/>
          <w:szCs w:val="20"/>
          <w:lang w:val="es-ES_tradnl" w:eastAsia="es-MX"/>
        </w:rPr>
      </w:pPr>
      <w:r w:rsidRPr="00970F46">
        <w:rPr>
          <w:rFonts w:ascii="Arial" w:hAnsi="Arial" w:cs="Arial"/>
          <w:b/>
          <w:bCs/>
          <w:sz w:val="20"/>
          <w:szCs w:val="20"/>
          <w:lang w:val="es-ES_tradnl" w:eastAsia="es-MX"/>
        </w:rPr>
        <w:t>FORMATO 2</w:t>
      </w:r>
    </w:p>
    <w:p w:rsidR="008E38BE" w:rsidRPr="00970F46" w:rsidRDefault="008E38BE" w:rsidP="00970F46">
      <w:pPr>
        <w:spacing w:after="0" w:line="240" w:lineRule="auto"/>
        <w:jc w:val="center"/>
        <w:rPr>
          <w:rFonts w:ascii="Arial" w:hAnsi="Arial" w:cs="Arial"/>
          <w:b/>
          <w:sz w:val="20"/>
          <w:szCs w:val="20"/>
          <w:lang w:eastAsia="es-MX"/>
        </w:rPr>
      </w:pPr>
      <w:r w:rsidRPr="00970F46">
        <w:rPr>
          <w:rFonts w:ascii="Arial" w:hAnsi="Arial" w:cs="Arial"/>
          <w:b/>
          <w:bCs/>
          <w:sz w:val="20"/>
          <w:szCs w:val="20"/>
          <w:lang w:val="es-ES_tradnl" w:eastAsia="es-MX"/>
        </w:rPr>
        <w:t xml:space="preserve">FIANZA PARA CUMPLIMIENTO DE CONTRATOSY/O </w:t>
      </w:r>
      <w:r w:rsidR="001809D4" w:rsidRPr="00970F46">
        <w:rPr>
          <w:rFonts w:ascii="Arial" w:hAnsi="Arial" w:cs="Arial"/>
          <w:b/>
          <w:bCs/>
          <w:sz w:val="20"/>
          <w:szCs w:val="20"/>
          <w:lang w:val="es-ES_tradnl" w:eastAsia="es-MX"/>
        </w:rPr>
        <w:t>CONTRATO</w:t>
      </w:r>
      <w:r w:rsidRPr="00970F46">
        <w:rPr>
          <w:rFonts w:ascii="Arial" w:hAnsi="Arial" w:cs="Arial"/>
          <w:b/>
          <w:bCs/>
          <w:sz w:val="20"/>
          <w:szCs w:val="20"/>
          <w:lang w:val="es-ES_tradnl" w:eastAsia="es-MX"/>
        </w:rPr>
        <w:t>S Y CALIDAD DE</w:t>
      </w:r>
      <w:r w:rsidR="006F7E72" w:rsidRPr="00970F46">
        <w:rPr>
          <w:rFonts w:ascii="Arial" w:hAnsi="Arial" w:cs="Arial"/>
          <w:b/>
          <w:bCs/>
          <w:sz w:val="20"/>
          <w:szCs w:val="20"/>
          <w:lang w:val="es-ES_tradnl" w:eastAsia="es-MX"/>
        </w:rPr>
        <w:t>L SERVICIO</w:t>
      </w:r>
    </w:p>
    <w:p w:rsidR="008E38BE" w:rsidRPr="00970F46" w:rsidRDefault="008E38BE" w:rsidP="00970F46">
      <w:pPr>
        <w:autoSpaceDE w:val="0"/>
        <w:autoSpaceDN w:val="0"/>
        <w:adjustRightInd w:val="0"/>
        <w:spacing w:after="0" w:line="240" w:lineRule="auto"/>
        <w:rPr>
          <w:rFonts w:ascii="Arial" w:eastAsia="Times New Roman" w:hAnsi="Arial" w:cs="Arial"/>
          <w:b/>
          <w:bCs/>
          <w:sz w:val="20"/>
          <w:szCs w:val="20"/>
          <w:lang w:val="es-ES_tradnl" w:eastAsia="es-MX"/>
        </w:rPr>
      </w:pPr>
    </w:p>
    <w:p w:rsidR="00167CD5" w:rsidRPr="00970F46" w:rsidRDefault="00167CD5" w:rsidP="00970F46">
      <w:pPr>
        <w:spacing w:after="0" w:line="240" w:lineRule="auto"/>
        <w:jc w:val="both"/>
        <w:rPr>
          <w:rFonts w:ascii="Arial" w:eastAsia="Times New Roman" w:hAnsi="Arial" w:cs="Arial"/>
          <w:sz w:val="23"/>
          <w:szCs w:val="23"/>
          <w:u w:val="single"/>
          <w:lang w:eastAsia="es-MX"/>
        </w:rPr>
      </w:pPr>
      <w:r w:rsidRPr="00970F46">
        <w:rPr>
          <w:rFonts w:ascii="Arial" w:eastAsia="Times New Roman" w:hAnsi="Arial" w:cs="Arial"/>
          <w:sz w:val="23"/>
          <w:szCs w:val="23"/>
          <w:lang w:eastAsia="es-MX"/>
        </w:rPr>
        <w:t>FIADO</w:t>
      </w:r>
      <w:r w:rsidRPr="00970F46">
        <w:rPr>
          <w:rFonts w:ascii="Arial" w:eastAsia="Times New Roman" w:hAnsi="Arial" w:cs="Arial"/>
          <w:sz w:val="23"/>
          <w:szCs w:val="23"/>
          <w:highlight w:val="black"/>
          <w:lang w:eastAsia="es-MX"/>
        </w:rPr>
        <w:t>: ___(</w:t>
      </w:r>
      <w:r w:rsidRPr="00970F46">
        <w:rPr>
          <w:rFonts w:ascii="Arial" w:eastAsia="Times New Roman" w:hAnsi="Arial" w:cs="Arial"/>
          <w:sz w:val="23"/>
          <w:szCs w:val="23"/>
          <w:highlight w:val="black"/>
          <w:u w:val="single"/>
          <w:lang w:eastAsia="es-MX"/>
        </w:rPr>
        <w:t>NOMBRE DEL PROVEEDOR)____</w:t>
      </w:r>
    </w:p>
    <w:p w:rsidR="00167CD5" w:rsidRPr="00970F46" w:rsidRDefault="00167CD5" w:rsidP="00970F46">
      <w:pPr>
        <w:spacing w:after="0" w:line="240" w:lineRule="auto"/>
        <w:jc w:val="both"/>
        <w:rPr>
          <w:rFonts w:ascii="Arial" w:eastAsia="Times New Roman" w:hAnsi="Arial" w:cs="Arial"/>
          <w:sz w:val="23"/>
          <w:szCs w:val="23"/>
          <w:lang w:eastAsia="es-MX"/>
        </w:rPr>
      </w:pPr>
    </w:p>
    <w:p w:rsidR="00167CD5" w:rsidRPr="00970F46" w:rsidRDefault="00167CD5" w:rsidP="00970F46">
      <w:pPr>
        <w:spacing w:after="0" w:line="240" w:lineRule="auto"/>
        <w:jc w:val="both"/>
        <w:rPr>
          <w:rFonts w:ascii="Arial" w:eastAsia="Times New Roman" w:hAnsi="Arial" w:cs="Arial"/>
          <w:sz w:val="23"/>
          <w:szCs w:val="23"/>
          <w:lang w:eastAsia="es-MX"/>
        </w:rPr>
      </w:pPr>
      <w:r w:rsidRPr="00970F46">
        <w:rPr>
          <w:rFonts w:ascii="Arial" w:eastAsia="Times New Roman" w:hAnsi="Arial" w:cs="Arial"/>
          <w:sz w:val="23"/>
          <w:szCs w:val="23"/>
          <w:lang w:eastAsia="es-MX"/>
        </w:rPr>
        <w:t xml:space="preserve">ANTE: HOSPITAL REGIONAL DE ALTA ESPECIALIDAD DE </w:t>
      </w:r>
      <w:r w:rsidR="001D4583" w:rsidRPr="00970F46">
        <w:rPr>
          <w:rFonts w:ascii="Arial" w:eastAsia="Times New Roman" w:hAnsi="Arial" w:cs="Arial"/>
          <w:sz w:val="23"/>
          <w:szCs w:val="23"/>
          <w:lang w:eastAsia="es-MX"/>
        </w:rPr>
        <w:t>CIUDAD VICTORIA “BICENTENARIO 2010”</w:t>
      </w:r>
    </w:p>
    <w:p w:rsidR="00167CD5" w:rsidRPr="00970F46" w:rsidRDefault="00167CD5" w:rsidP="00970F46">
      <w:pPr>
        <w:spacing w:after="0" w:line="240" w:lineRule="auto"/>
        <w:jc w:val="both"/>
        <w:rPr>
          <w:rFonts w:ascii="Arial" w:eastAsia="Times New Roman" w:hAnsi="Arial" w:cs="Arial"/>
          <w:sz w:val="23"/>
          <w:szCs w:val="23"/>
          <w:lang w:eastAsia="es-MX"/>
        </w:rPr>
      </w:pPr>
      <w:r w:rsidRPr="00970F46">
        <w:rPr>
          <w:rFonts w:ascii="Arial" w:eastAsia="Times New Roman" w:hAnsi="Arial" w:cs="Arial"/>
          <w:sz w:val="23"/>
          <w:szCs w:val="23"/>
          <w:lang w:eastAsia="es-MX"/>
        </w:rPr>
        <w:t xml:space="preserve">BENEFICIARIO: HOSPITAL REGIONAL DE ALTA ESPECIALIDAD DE </w:t>
      </w:r>
      <w:r w:rsidR="001D4583" w:rsidRPr="00970F46">
        <w:rPr>
          <w:rFonts w:ascii="Arial" w:eastAsia="Times New Roman" w:hAnsi="Arial" w:cs="Arial"/>
          <w:sz w:val="23"/>
          <w:szCs w:val="23"/>
          <w:lang w:eastAsia="es-MX"/>
        </w:rPr>
        <w:t>CIUDAD VICTORIA “BICENTENARIO 2010”</w:t>
      </w:r>
    </w:p>
    <w:p w:rsidR="00167CD5" w:rsidRPr="00970F46" w:rsidRDefault="00167CD5" w:rsidP="00970F46">
      <w:pPr>
        <w:spacing w:after="0" w:line="240" w:lineRule="auto"/>
        <w:jc w:val="both"/>
        <w:rPr>
          <w:rFonts w:ascii="Arial" w:eastAsia="Times New Roman" w:hAnsi="Arial" w:cs="Arial"/>
          <w:sz w:val="23"/>
          <w:szCs w:val="23"/>
          <w:lang w:eastAsia="es-MX"/>
        </w:rPr>
      </w:pPr>
    </w:p>
    <w:p w:rsidR="00167CD5" w:rsidRPr="00970F46" w:rsidRDefault="00167CD5" w:rsidP="00970F46">
      <w:pPr>
        <w:spacing w:after="0" w:line="240" w:lineRule="auto"/>
        <w:jc w:val="both"/>
        <w:rPr>
          <w:rFonts w:ascii="Arial" w:eastAsia="Times New Roman" w:hAnsi="Arial" w:cs="Arial"/>
          <w:sz w:val="23"/>
          <w:szCs w:val="23"/>
          <w:lang w:eastAsia="es-MX"/>
        </w:rPr>
      </w:pPr>
      <w:r w:rsidRPr="00970F46">
        <w:rPr>
          <w:rFonts w:ascii="Arial" w:eastAsia="Times New Roman" w:hAnsi="Arial" w:cs="Arial"/>
          <w:sz w:val="23"/>
          <w:szCs w:val="23"/>
          <w:lang w:eastAsia="es-MX"/>
        </w:rPr>
        <w:t>PARA GARANTIZAR POR</w:t>
      </w:r>
      <w:r w:rsidRPr="00970F46">
        <w:rPr>
          <w:rFonts w:ascii="Arial" w:eastAsia="Times New Roman" w:hAnsi="Arial" w:cs="Arial"/>
          <w:sz w:val="23"/>
          <w:szCs w:val="23"/>
          <w:highlight w:val="black"/>
          <w:lang w:eastAsia="es-MX"/>
        </w:rPr>
        <w:t>, __</w:t>
      </w:r>
      <w:r w:rsidRPr="00970F46">
        <w:rPr>
          <w:rFonts w:ascii="Arial" w:eastAsia="Times New Roman" w:hAnsi="Arial" w:cs="Arial"/>
          <w:sz w:val="23"/>
          <w:szCs w:val="23"/>
          <w:highlight w:val="black"/>
          <w:u w:val="single"/>
          <w:lang w:eastAsia="es-MX"/>
        </w:rPr>
        <w:t>(NOMBRE DEL PROVEEDOR)___</w:t>
      </w:r>
      <w:r w:rsidRPr="00970F46">
        <w:rPr>
          <w:rFonts w:ascii="Arial" w:eastAsia="Times New Roman" w:hAnsi="Arial" w:cs="Arial"/>
          <w:sz w:val="23"/>
          <w:szCs w:val="23"/>
          <w:highlight w:val="black"/>
          <w:lang w:eastAsia="es-MX"/>
        </w:rPr>
        <w:t>,</w:t>
      </w:r>
      <w:r w:rsidRPr="00970F46">
        <w:rPr>
          <w:rFonts w:ascii="Arial" w:eastAsia="Times New Roman" w:hAnsi="Arial" w:cs="Arial"/>
          <w:sz w:val="23"/>
          <w:szCs w:val="23"/>
          <w:lang w:eastAsia="es-MX"/>
        </w:rPr>
        <w:t xml:space="preserve"> CON DOMICILIO EN </w:t>
      </w:r>
      <w:r w:rsidRPr="00970F46">
        <w:rPr>
          <w:rFonts w:ascii="Arial" w:eastAsia="Times New Roman" w:hAnsi="Arial" w:cs="Arial"/>
          <w:sz w:val="23"/>
          <w:szCs w:val="23"/>
          <w:highlight w:val="black"/>
          <w:lang w:eastAsia="es-MX"/>
        </w:rPr>
        <w:t>__________________,</w:t>
      </w:r>
      <w:r w:rsidRPr="00970F46">
        <w:rPr>
          <w:rFonts w:ascii="Arial" w:eastAsia="Times New Roman" w:hAnsi="Arial" w:cs="Arial"/>
          <w:sz w:val="23"/>
          <w:szCs w:val="23"/>
          <w:lang w:eastAsia="es-MX"/>
        </w:rPr>
        <w:t xml:space="preserve"> NÚMERO</w:t>
      </w:r>
      <w:r w:rsidRPr="00970F46">
        <w:rPr>
          <w:rFonts w:ascii="Arial" w:eastAsia="Times New Roman" w:hAnsi="Arial" w:cs="Arial"/>
          <w:sz w:val="23"/>
          <w:szCs w:val="23"/>
          <w:highlight w:val="black"/>
          <w:lang w:eastAsia="es-MX"/>
        </w:rPr>
        <w:t>_____,</w:t>
      </w:r>
      <w:r w:rsidRPr="00970F46">
        <w:rPr>
          <w:rFonts w:ascii="Arial" w:eastAsia="Times New Roman" w:hAnsi="Arial" w:cs="Arial"/>
          <w:sz w:val="23"/>
          <w:szCs w:val="23"/>
          <w:lang w:eastAsia="es-MX"/>
        </w:rPr>
        <w:t xml:space="preserve"> COLONIA</w:t>
      </w:r>
      <w:r w:rsidRPr="00970F46">
        <w:rPr>
          <w:rFonts w:ascii="Arial" w:eastAsia="Times New Roman" w:hAnsi="Arial" w:cs="Arial"/>
          <w:sz w:val="23"/>
          <w:szCs w:val="23"/>
          <w:highlight w:val="black"/>
          <w:lang w:eastAsia="es-MX"/>
        </w:rPr>
        <w:t>_________________,</w:t>
      </w:r>
      <w:r w:rsidRPr="00970F46">
        <w:rPr>
          <w:rFonts w:ascii="Arial" w:eastAsia="Times New Roman" w:hAnsi="Arial" w:cs="Arial"/>
          <w:sz w:val="23"/>
          <w:szCs w:val="23"/>
          <w:lang w:eastAsia="es-MX"/>
        </w:rPr>
        <w:t xml:space="preserve"> DELEGACIÓN </w:t>
      </w:r>
      <w:r w:rsidRPr="00970F46">
        <w:rPr>
          <w:rFonts w:ascii="Arial" w:eastAsia="Times New Roman" w:hAnsi="Arial" w:cs="Arial"/>
          <w:sz w:val="23"/>
          <w:szCs w:val="23"/>
          <w:highlight w:val="black"/>
          <w:lang w:eastAsia="es-MX"/>
        </w:rPr>
        <w:t>_____________________,</w:t>
      </w:r>
      <w:r w:rsidRPr="00970F46">
        <w:rPr>
          <w:rFonts w:ascii="Arial" w:eastAsia="Times New Roman" w:hAnsi="Arial" w:cs="Arial"/>
          <w:sz w:val="23"/>
          <w:szCs w:val="23"/>
          <w:lang w:eastAsia="es-MX"/>
        </w:rPr>
        <w:t xml:space="preserve"> CÓDIGO POSTAL </w:t>
      </w:r>
      <w:r w:rsidRPr="00970F46">
        <w:rPr>
          <w:rFonts w:ascii="Arial" w:eastAsia="Times New Roman" w:hAnsi="Arial" w:cs="Arial"/>
          <w:sz w:val="23"/>
          <w:szCs w:val="23"/>
          <w:highlight w:val="black"/>
          <w:lang w:eastAsia="es-MX"/>
        </w:rPr>
        <w:t>________,</w:t>
      </w:r>
      <w:r w:rsidRPr="00970F46">
        <w:rPr>
          <w:rFonts w:ascii="Arial" w:eastAsia="Times New Roman" w:hAnsi="Arial" w:cs="Arial"/>
          <w:sz w:val="23"/>
          <w:szCs w:val="23"/>
          <w:lang w:eastAsia="es-MX"/>
        </w:rPr>
        <w:t xml:space="preserve"> CON R.F.C. </w:t>
      </w:r>
      <w:r w:rsidRPr="00970F46">
        <w:rPr>
          <w:rFonts w:ascii="Arial" w:eastAsia="Times New Roman" w:hAnsi="Arial" w:cs="Arial"/>
          <w:sz w:val="23"/>
          <w:szCs w:val="23"/>
          <w:highlight w:val="black"/>
          <w:lang w:eastAsia="es-MX"/>
        </w:rPr>
        <w:t>____</w:t>
      </w:r>
      <w:r w:rsidRPr="00970F46">
        <w:rPr>
          <w:rFonts w:ascii="Arial" w:eastAsia="Times New Roman" w:hAnsi="Arial" w:cs="Arial"/>
          <w:sz w:val="23"/>
          <w:szCs w:val="23"/>
          <w:highlight w:val="black"/>
          <w:u w:val="single"/>
          <w:lang w:eastAsia="es-MX"/>
        </w:rPr>
        <w:t>_(DEL PROVEEDOR)_____</w:t>
      </w:r>
      <w:r w:rsidRPr="00970F46">
        <w:rPr>
          <w:rFonts w:ascii="Arial" w:eastAsia="Times New Roman" w:hAnsi="Arial" w:cs="Arial"/>
          <w:sz w:val="23"/>
          <w:szCs w:val="23"/>
          <w:lang w:eastAsia="es-MX"/>
        </w:rPr>
        <w:t xml:space="preserve"> EL FIEL Y EXACTO CUMPLIMIENTO DE TODAS Y CADA UNA DE LAS OBLIGACIONES A SU CARGO DERIV</w:t>
      </w:r>
      <w:r w:rsidR="001F0B29" w:rsidRPr="00970F46">
        <w:rPr>
          <w:rFonts w:ascii="Arial" w:eastAsia="Times New Roman" w:hAnsi="Arial" w:cs="Arial"/>
          <w:sz w:val="23"/>
          <w:szCs w:val="23"/>
          <w:lang w:eastAsia="es-MX"/>
        </w:rPr>
        <w:t xml:space="preserve">ADAS DEL </w:t>
      </w:r>
      <w:r w:rsidR="001809D4" w:rsidRPr="00970F46">
        <w:rPr>
          <w:rFonts w:ascii="Arial" w:eastAsia="Times New Roman" w:hAnsi="Arial" w:cs="Arial"/>
          <w:sz w:val="23"/>
          <w:szCs w:val="23"/>
          <w:lang w:eastAsia="es-MX"/>
        </w:rPr>
        <w:t>CONTRATO</w:t>
      </w:r>
      <w:r w:rsidRPr="00970F46">
        <w:rPr>
          <w:rFonts w:ascii="Arial" w:eastAsia="Times New Roman" w:hAnsi="Arial" w:cs="Arial"/>
          <w:sz w:val="23"/>
          <w:szCs w:val="23"/>
          <w:lang w:eastAsia="es-MX"/>
        </w:rPr>
        <w:t xml:space="preserve"> NÚMERO. </w:t>
      </w:r>
      <w:r w:rsidRPr="00970F46">
        <w:rPr>
          <w:rFonts w:ascii="Arial" w:eastAsia="Times New Roman" w:hAnsi="Arial" w:cs="Arial"/>
          <w:sz w:val="23"/>
          <w:szCs w:val="23"/>
          <w:highlight w:val="black"/>
          <w:lang w:eastAsia="es-MX"/>
        </w:rPr>
        <w:t>______________</w:t>
      </w:r>
      <w:r w:rsidRPr="00970F46">
        <w:rPr>
          <w:rFonts w:ascii="Arial" w:eastAsia="Times New Roman" w:hAnsi="Arial" w:cs="Arial"/>
          <w:sz w:val="23"/>
          <w:szCs w:val="23"/>
          <w:lang w:eastAsia="es-MX"/>
        </w:rPr>
        <w:t xml:space="preserve"> Y SU ANEXO UNICO, DE FECHA </w:t>
      </w:r>
      <w:r w:rsidRPr="00970F46">
        <w:rPr>
          <w:rFonts w:ascii="Arial" w:eastAsia="Times New Roman" w:hAnsi="Arial" w:cs="Arial"/>
          <w:sz w:val="23"/>
          <w:szCs w:val="23"/>
          <w:highlight w:val="black"/>
          <w:lang w:eastAsia="es-MX"/>
        </w:rPr>
        <w:t>__</w:t>
      </w:r>
      <w:r w:rsidRPr="00970F46">
        <w:rPr>
          <w:rFonts w:ascii="Arial" w:eastAsia="Times New Roman" w:hAnsi="Arial" w:cs="Arial"/>
          <w:sz w:val="23"/>
          <w:szCs w:val="23"/>
          <w:highlight w:val="black"/>
          <w:u w:val="single"/>
          <w:lang w:eastAsia="es-MX"/>
        </w:rPr>
        <w:t>(FE</w:t>
      </w:r>
      <w:r w:rsidR="001F0B29" w:rsidRPr="00970F46">
        <w:rPr>
          <w:rFonts w:ascii="Arial" w:eastAsia="Times New Roman" w:hAnsi="Arial" w:cs="Arial"/>
          <w:sz w:val="23"/>
          <w:szCs w:val="23"/>
          <w:highlight w:val="black"/>
          <w:u w:val="single"/>
          <w:lang w:eastAsia="es-MX"/>
        </w:rPr>
        <w:t xml:space="preserve">CHA DE FIRMA DEL </w:t>
      </w:r>
      <w:r w:rsidR="001809D4" w:rsidRPr="00970F46">
        <w:rPr>
          <w:rFonts w:ascii="Arial" w:eastAsia="Times New Roman" w:hAnsi="Arial" w:cs="Arial"/>
          <w:sz w:val="23"/>
          <w:szCs w:val="23"/>
          <w:highlight w:val="black"/>
          <w:u w:val="single"/>
          <w:lang w:eastAsia="es-MX"/>
        </w:rPr>
        <w:t>CONTRATO</w:t>
      </w:r>
      <w:r w:rsidRPr="00970F46">
        <w:rPr>
          <w:rFonts w:ascii="Arial" w:eastAsia="Times New Roman" w:hAnsi="Arial" w:cs="Arial"/>
          <w:sz w:val="23"/>
          <w:szCs w:val="23"/>
          <w:highlight w:val="black"/>
          <w:u w:val="single"/>
          <w:lang w:eastAsia="es-MX"/>
        </w:rPr>
        <w:t>)___</w:t>
      </w:r>
      <w:r w:rsidRPr="00970F46">
        <w:rPr>
          <w:rFonts w:ascii="Arial" w:eastAsia="Times New Roman" w:hAnsi="Arial" w:cs="Arial"/>
          <w:sz w:val="23"/>
          <w:szCs w:val="23"/>
          <w:lang w:eastAsia="es-MX"/>
        </w:rPr>
        <w:t xml:space="preserve"> DE 201</w:t>
      </w:r>
      <w:r w:rsidRPr="00970F46">
        <w:rPr>
          <w:rFonts w:ascii="Arial" w:eastAsia="Times New Roman" w:hAnsi="Arial" w:cs="Arial"/>
          <w:sz w:val="23"/>
          <w:szCs w:val="23"/>
          <w:highlight w:val="black"/>
          <w:u w:val="single"/>
          <w:lang w:eastAsia="es-MX"/>
        </w:rPr>
        <w:t>_</w:t>
      </w:r>
      <w:r w:rsidRPr="00970F46">
        <w:rPr>
          <w:rFonts w:ascii="Arial" w:eastAsia="Times New Roman" w:hAnsi="Arial" w:cs="Arial"/>
          <w:sz w:val="23"/>
          <w:szCs w:val="23"/>
          <w:lang w:eastAsia="es-MX"/>
        </w:rPr>
        <w:t xml:space="preserve">, CON UNA VIGENCIA DEL </w:t>
      </w:r>
      <w:r w:rsidRPr="00970F46">
        <w:rPr>
          <w:rFonts w:ascii="Arial" w:eastAsia="Times New Roman" w:hAnsi="Arial" w:cs="Arial"/>
          <w:sz w:val="23"/>
          <w:szCs w:val="23"/>
          <w:highlight w:val="black"/>
          <w:lang w:eastAsia="es-MX"/>
        </w:rPr>
        <w:t>______</w:t>
      </w:r>
      <w:r w:rsidRPr="00970F46">
        <w:rPr>
          <w:rFonts w:ascii="Arial" w:eastAsia="Times New Roman" w:hAnsi="Arial" w:cs="Arial"/>
          <w:sz w:val="23"/>
          <w:szCs w:val="23"/>
          <w:lang w:eastAsia="es-MX"/>
        </w:rPr>
        <w:t xml:space="preserve"> DE </w:t>
      </w:r>
      <w:r w:rsidRPr="00970F46">
        <w:rPr>
          <w:rFonts w:ascii="Arial" w:eastAsia="Times New Roman" w:hAnsi="Arial" w:cs="Arial"/>
          <w:sz w:val="23"/>
          <w:szCs w:val="23"/>
          <w:highlight w:val="black"/>
          <w:lang w:eastAsia="es-MX"/>
        </w:rPr>
        <w:t>_______________</w:t>
      </w:r>
      <w:r w:rsidRPr="00970F46">
        <w:rPr>
          <w:rFonts w:ascii="Arial" w:eastAsia="Times New Roman" w:hAnsi="Arial" w:cs="Arial"/>
          <w:sz w:val="23"/>
          <w:szCs w:val="23"/>
          <w:lang w:eastAsia="es-MX"/>
        </w:rPr>
        <w:t xml:space="preserve"> AL </w:t>
      </w:r>
      <w:r w:rsidRPr="00970F46">
        <w:rPr>
          <w:rFonts w:ascii="Arial" w:eastAsia="Times New Roman" w:hAnsi="Arial" w:cs="Arial"/>
          <w:sz w:val="23"/>
          <w:szCs w:val="23"/>
          <w:highlight w:val="black"/>
          <w:lang w:eastAsia="es-MX"/>
        </w:rPr>
        <w:t>______</w:t>
      </w:r>
      <w:r w:rsidRPr="00970F46">
        <w:rPr>
          <w:rFonts w:ascii="Arial" w:eastAsia="Times New Roman" w:hAnsi="Arial" w:cs="Arial"/>
          <w:sz w:val="23"/>
          <w:szCs w:val="23"/>
          <w:lang w:eastAsia="es-MX"/>
        </w:rPr>
        <w:t xml:space="preserve"> DE </w:t>
      </w:r>
      <w:r w:rsidRPr="00970F46">
        <w:rPr>
          <w:rFonts w:ascii="Arial" w:eastAsia="Times New Roman" w:hAnsi="Arial" w:cs="Arial"/>
          <w:sz w:val="23"/>
          <w:szCs w:val="23"/>
          <w:highlight w:val="black"/>
          <w:lang w:eastAsia="es-MX"/>
        </w:rPr>
        <w:t>________________</w:t>
      </w:r>
      <w:r w:rsidR="00B20E6A" w:rsidRPr="00970F46">
        <w:rPr>
          <w:rFonts w:ascii="Arial" w:eastAsia="Times New Roman" w:hAnsi="Arial" w:cs="Arial"/>
          <w:sz w:val="23"/>
          <w:szCs w:val="23"/>
          <w:lang w:eastAsia="es-MX"/>
        </w:rPr>
        <w:t>DE 201</w:t>
      </w:r>
      <w:r w:rsidR="00B20E6A" w:rsidRPr="00970F46">
        <w:rPr>
          <w:rFonts w:ascii="Arial" w:eastAsia="Times New Roman" w:hAnsi="Arial" w:cs="Arial"/>
          <w:sz w:val="23"/>
          <w:szCs w:val="23"/>
          <w:highlight w:val="black"/>
          <w:lang w:eastAsia="es-MX"/>
        </w:rPr>
        <w:t>_</w:t>
      </w:r>
      <w:r w:rsidRPr="00970F46">
        <w:rPr>
          <w:rFonts w:ascii="Arial" w:eastAsia="Times New Roman" w:hAnsi="Arial" w:cs="Arial"/>
          <w:sz w:val="23"/>
          <w:szCs w:val="23"/>
          <w:lang w:eastAsia="es-MX"/>
        </w:rPr>
        <w:t xml:space="preserve">, QUE TIENE POR OBJETO </w:t>
      </w:r>
      <w:r w:rsidRPr="00970F46">
        <w:rPr>
          <w:rFonts w:ascii="Arial" w:eastAsia="Times New Roman" w:hAnsi="Arial" w:cs="Arial"/>
          <w:sz w:val="23"/>
          <w:szCs w:val="23"/>
          <w:highlight w:val="black"/>
          <w:u w:val="single"/>
          <w:lang w:eastAsia="es-MX"/>
        </w:rPr>
        <w:t>________(SEÑALAR SI ES ADQUSICIÓN DE BIENES O CONTRATACIÓN DE SERVICIOS O ALGÚN TIPO DEARRENDAMIENTO)</w:t>
      </w:r>
      <w:r w:rsidRPr="00970F46">
        <w:rPr>
          <w:rFonts w:ascii="Arial" w:eastAsia="Times New Roman" w:hAnsi="Arial" w:cs="Arial"/>
          <w:sz w:val="23"/>
          <w:szCs w:val="23"/>
          <w:highlight w:val="black"/>
          <w:lang w:eastAsia="es-MX"/>
        </w:rPr>
        <w:t>______</w:t>
      </w:r>
      <w:r w:rsidRPr="00970F46">
        <w:rPr>
          <w:rFonts w:ascii="Arial" w:eastAsia="Times New Roman" w:hAnsi="Arial" w:cs="Arial"/>
          <w:sz w:val="23"/>
          <w:szCs w:val="23"/>
          <w:lang w:eastAsia="es-MX"/>
        </w:rPr>
        <w:t xml:space="preserve"> CON LAS CARACTERISTICAS Y DEMÁS ESPECIFICACIONES QUE SE DETALLAN EN SU ANEXO ÚNICO; </w:t>
      </w:r>
      <w:r w:rsidRPr="00970F46">
        <w:rPr>
          <w:rFonts w:ascii="Arial" w:eastAsia="Times New Roman" w:hAnsi="Arial" w:cs="Arial"/>
          <w:sz w:val="23"/>
          <w:szCs w:val="23"/>
          <w:highlight w:val="black"/>
          <w:lang w:eastAsia="es-MX"/>
        </w:rPr>
        <w:t xml:space="preserve">DERIVADO DE </w:t>
      </w:r>
      <w:r w:rsidRPr="00970F46">
        <w:rPr>
          <w:rFonts w:ascii="Arial" w:eastAsia="Times New Roman" w:hAnsi="Arial" w:cs="Arial"/>
          <w:sz w:val="23"/>
          <w:szCs w:val="23"/>
          <w:highlight w:val="black"/>
          <w:u w:val="single"/>
          <w:lang w:eastAsia="es-MX"/>
        </w:rPr>
        <w:t>_______(SEÑALAR EL TIPO Y/O NÚMERO DELPROCEDIMIENTO DE CONTRATACIÓN)______;</w:t>
      </w:r>
      <w:r w:rsidRPr="00970F46">
        <w:rPr>
          <w:rFonts w:ascii="Arial" w:eastAsia="Times New Roman" w:hAnsi="Arial" w:cs="Arial"/>
          <w:sz w:val="23"/>
          <w:szCs w:val="23"/>
          <w:lang w:eastAsia="es-MX"/>
        </w:rPr>
        <w:t xml:space="preserve"> QUE CELEBRAN EL HOSPITAL REGIONAL DE ALTA ESPECIALIDAD DE </w:t>
      </w:r>
      <w:r w:rsidR="001D4583" w:rsidRPr="00970F46">
        <w:rPr>
          <w:rFonts w:ascii="Arial" w:eastAsia="Times New Roman" w:hAnsi="Arial" w:cs="Arial"/>
          <w:sz w:val="23"/>
          <w:szCs w:val="23"/>
          <w:lang w:eastAsia="es-MX"/>
        </w:rPr>
        <w:t>CIUDAD VICTORIA “BICENTENARIO 2010”</w:t>
      </w:r>
      <w:r w:rsidRPr="00970F46">
        <w:rPr>
          <w:rFonts w:ascii="Arial" w:eastAsia="Times New Roman" w:hAnsi="Arial" w:cs="Arial"/>
          <w:sz w:val="23"/>
          <w:szCs w:val="23"/>
          <w:lang w:eastAsia="es-MX"/>
        </w:rPr>
        <w:t xml:space="preserve">, REPRESENTADO EN ESTE ACTO POR EL </w:t>
      </w:r>
      <w:r w:rsidRPr="00970F46">
        <w:rPr>
          <w:rFonts w:ascii="Arial" w:eastAsia="Times New Roman" w:hAnsi="Arial" w:cs="Arial"/>
          <w:sz w:val="23"/>
          <w:szCs w:val="23"/>
          <w:highlight w:val="black"/>
          <w:lang w:eastAsia="es-MX"/>
        </w:rPr>
        <w:t>_____</w:t>
      </w:r>
      <w:r w:rsidRPr="00970F46">
        <w:rPr>
          <w:rFonts w:ascii="Arial" w:eastAsia="Times New Roman" w:hAnsi="Arial" w:cs="Arial"/>
          <w:sz w:val="23"/>
          <w:szCs w:val="23"/>
          <w:highlight w:val="black"/>
          <w:u w:val="single"/>
          <w:lang w:eastAsia="es-MX"/>
        </w:rPr>
        <w:t>DR. HEBERTOARBOLEYA_CASANOVA___</w:t>
      </w:r>
      <w:r w:rsidRPr="00970F46">
        <w:rPr>
          <w:rFonts w:ascii="Arial" w:eastAsia="Times New Roman" w:hAnsi="Arial" w:cs="Arial"/>
          <w:sz w:val="23"/>
          <w:szCs w:val="23"/>
          <w:lang w:eastAsia="es-MX"/>
        </w:rPr>
        <w:t xml:space="preserve">, EN SU CARÁCTER DE </w:t>
      </w:r>
      <w:r w:rsidRPr="00970F46">
        <w:rPr>
          <w:rFonts w:ascii="Arial" w:eastAsia="Times New Roman" w:hAnsi="Arial" w:cs="Arial"/>
          <w:sz w:val="23"/>
          <w:szCs w:val="23"/>
          <w:highlight w:val="black"/>
          <w:u w:val="single"/>
          <w:lang w:eastAsia="es-MX"/>
        </w:rPr>
        <w:t>____(DIRECTOR GENERAL)_________</w:t>
      </w:r>
      <w:r w:rsidRPr="00970F46">
        <w:rPr>
          <w:rFonts w:ascii="Arial" w:eastAsia="Times New Roman" w:hAnsi="Arial" w:cs="Arial"/>
          <w:sz w:val="23"/>
          <w:szCs w:val="23"/>
          <w:lang w:eastAsia="es-MX"/>
        </w:rPr>
        <w:t xml:space="preserve"> Y POR LA OTRA </w:t>
      </w:r>
      <w:r w:rsidRPr="00970F46">
        <w:rPr>
          <w:rFonts w:ascii="Arial" w:eastAsia="Times New Roman" w:hAnsi="Arial" w:cs="Arial"/>
          <w:sz w:val="23"/>
          <w:szCs w:val="23"/>
          <w:highlight w:val="black"/>
          <w:lang w:eastAsia="es-MX"/>
        </w:rPr>
        <w:t>_____(</w:t>
      </w:r>
      <w:r w:rsidRPr="00970F46">
        <w:rPr>
          <w:rFonts w:ascii="Arial" w:eastAsia="Times New Roman" w:hAnsi="Arial" w:cs="Arial"/>
          <w:sz w:val="23"/>
          <w:szCs w:val="23"/>
          <w:highlight w:val="black"/>
          <w:u w:val="single"/>
          <w:lang w:eastAsia="es-MX"/>
        </w:rPr>
        <w:t>RAZÓN SOCIAL DE LA EMPRESA)</w:t>
      </w:r>
      <w:r w:rsidRPr="00970F46">
        <w:rPr>
          <w:rFonts w:ascii="Arial" w:eastAsia="Times New Roman" w:hAnsi="Arial" w:cs="Arial"/>
          <w:sz w:val="23"/>
          <w:szCs w:val="23"/>
          <w:highlight w:val="black"/>
          <w:lang w:eastAsia="es-MX"/>
        </w:rPr>
        <w:t>______,</w:t>
      </w:r>
      <w:r w:rsidRPr="00970F46">
        <w:rPr>
          <w:rFonts w:ascii="Arial" w:eastAsia="Times New Roman" w:hAnsi="Arial" w:cs="Arial"/>
          <w:sz w:val="23"/>
          <w:szCs w:val="23"/>
          <w:lang w:eastAsia="es-MX"/>
        </w:rPr>
        <w:t xml:space="preserve"> REPRESENTADA POR </w:t>
      </w:r>
      <w:r w:rsidRPr="00970F46">
        <w:rPr>
          <w:rFonts w:ascii="Arial" w:eastAsia="Times New Roman" w:hAnsi="Arial" w:cs="Arial"/>
          <w:sz w:val="23"/>
          <w:szCs w:val="23"/>
          <w:highlight w:val="black"/>
          <w:u w:val="single"/>
          <w:lang w:eastAsia="es-MX"/>
        </w:rPr>
        <w:t xml:space="preserve">______(NOMBRE DEL REPRESENTANTE LEGAL O DE QUIEN FIRMA EL </w:t>
      </w:r>
      <w:r w:rsidR="001809D4" w:rsidRPr="00970F46">
        <w:rPr>
          <w:rFonts w:ascii="Arial" w:eastAsia="Times New Roman" w:hAnsi="Arial" w:cs="Arial"/>
          <w:sz w:val="23"/>
          <w:szCs w:val="23"/>
          <w:highlight w:val="black"/>
          <w:u w:val="single"/>
          <w:lang w:eastAsia="es-MX"/>
        </w:rPr>
        <w:t>CONTRATO</w:t>
      </w:r>
      <w:r w:rsidRPr="00970F46">
        <w:rPr>
          <w:rFonts w:ascii="Arial" w:eastAsia="Times New Roman" w:hAnsi="Arial" w:cs="Arial"/>
          <w:sz w:val="23"/>
          <w:szCs w:val="23"/>
          <w:highlight w:val="black"/>
          <w:u w:val="single"/>
          <w:lang w:eastAsia="es-MX"/>
        </w:rPr>
        <w:t>)____</w:t>
      </w:r>
      <w:r w:rsidRPr="00970F46">
        <w:rPr>
          <w:rFonts w:ascii="Arial" w:eastAsia="Times New Roman" w:hAnsi="Arial" w:cs="Arial"/>
          <w:sz w:val="23"/>
          <w:szCs w:val="23"/>
          <w:lang w:eastAsia="es-MX"/>
        </w:rPr>
        <w:t>EN SU CARÁCTER DE</w:t>
      </w:r>
      <w:r w:rsidRPr="00970F46">
        <w:rPr>
          <w:rFonts w:ascii="Arial" w:eastAsia="Times New Roman" w:hAnsi="Arial" w:cs="Arial"/>
          <w:sz w:val="23"/>
          <w:szCs w:val="23"/>
          <w:highlight w:val="black"/>
          <w:u w:val="single"/>
          <w:lang w:eastAsia="es-MX"/>
        </w:rPr>
        <w:t>____REPRESENTANTE LEGAL_____</w:t>
      </w:r>
      <w:r w:rsidRPr="00970F46">
        <w:rPr>
          <w:rFonts w:ascii="Arial" w:eastAsia="Times New Roman" w:hAnsi="Arial" w:cs="Arial"/>
          <w:sz w:val="23"/>
          <w:szCs w:val="23"/>
          <w:highlight w:val="black"/>
          <w:lang w:eastAsia="es-MX"/>
        </w:rPr>
        <w:t>_,</w:t>
      </w:r>
      <w:r w:rsidRPr="00970F46">
        <w:rPr>
          <w:rFonts w:ascii="Arial" w:eastAsia="Times New Roman" w:hAnsi="Arial" w:cs="Arial"/>
          <w:sz w:val="23"/>
          <w:szCs w:val="23"/>
          <w:lang w:eastAsia="es-MX"/>
        </w:rPr>
        <w:t xml:space="preserve"> CON UN IMPORTE </w:t>
      </w:r>
      <w:r w:rsidRPr="00970F46">
        <w:rPr>
          <w:rFonts w:ascii="Arial" w:eastAsia="Times New Roman" w:hAnsi="Arial" w:cs="Arial"/>
          <w:sz w:val="23"/>
          <w:szCs w:val="23"/>
          <w:highlight w:val="black"/>
          <w:u w:val="single"/>
          <w:lang w:eastAsia="es-MX"/>
        </w:rPr>
        <w:t>__(TOTAL O MÁXIMO)__</w:t>
      </w:r>
      <w:r w:rsidRPr="00970F46">
        <w:rPr>
          <w:rFonts w:ascii="Arial" w:eastAsia="Times New Roman" w:hAnsi="Arial" w:cs="Arial"/>
          <w:sz w:val="23"/>
          <w:szCs w:val="23"/>
          <w:lang w:eastAsia="es-MX"/>
        </w:rPr>
        <w:t xml:space="preserve"> DE </w:t>
      </w:r>
      <w:r w:rsidRPr="00970F46">
        <w:rPr>
          <w:rFonts w:ascii="Arial" w:eastAsia="Times New Roman" w:hAnsi="Arial" w:cs="Arial"/>
          <w:sz w:val="23"/>
          <w:szCs w:val="23"/>
          <w:highlight w:val="black"/>
          <w:lang w:eastAsia="es-MX"/>
        </w:rPr>
        <w:t>____</w:t>
      </w:r>
      <w:r w:rsidRPr="00970F46">
        <w:rPr>
          <w:rFonts w:ascii="Arial" w:eastAsia="Times New Roman" w:hAnsi="Arial" w:cs="Arial"/>
          <w:sz w:val="23"/>
          <w:szCs w:val="23"/>
          <w:highlight w:val="black"/>
          <w:u w:val="single"/>
          <w:lang w:eastAsia="es-MX"/>
        </w:rPr>
        <w:t xml:space="preserve">(SEÑALAR EL IMPORTE TOTAL O MÁXIMO DEL </w:t>
      </w:r>
      <w:r w:rsidR="001809D4" w:rsidRPr="00970F46">
        <w:rPr>
          <w:rFonts w:ascii="Arial" w:eastAsia="Times New Roman" w:hAnsi="Arial" w:cs="Arial"/>
          <w:sz w:val="23"/>
          <w:szCs w:val="23"/>
          <w:highlight w:val="black"/>
          <w:u w:val="single"/>
          <w:lang w:eastAsia="es-MX"/>
        </w:rPr>
        <w:t>CONTRATO</w:t>
      </w:r>
      <w:r w:rsidRPr="00970F46">
        <w:rPr>
          <w:rFonts w:ascii="Arial" w:eastAsia="Times New Roman" w:hAnsi="Arial" w:cs="Arial"/>
          <w:sz w:val="23"/>
          <w:szCs w:val="23"/>
          <w:highlight w:val="black"/>
          <w:u w:val="single"/>
          <w:lang w:eastAsia="es-MX"/>
        </w:rPr>
        <w:t xml:space="preserve"> CON NÚMERO Y LETRA)____</w:t>
      </w:r>
      <w:r w:rsidRPr="00970F46">
        <w:rPr>
          <w:rFonts w:ascii="Arial" w:eastAsia="Times New Roman" w:hAnsi="Arial" w:cs="Arial"/>
          <w:sz w:val="23"/>
          <w:szCs w:val="23"/>
          <w:lang w:eastAsia="es-MX"/>
        </w:rPr>
        <w:t xml:space="preserve">, ANTES DEL IVA, CONSTITUYENDOSE </w:t>
      </w:r>
      <w:r w:rsidRPr="00970F46">
        <w:rPr>
          <w:rFonts w:ascii="Arial" w:eastAsia="Times New Roman" w:hAnsi="Arial" w:cs="Arial"/>
          <w:sz w:val="23"/>
          <w:szCs w:val="23"/>
          <w:highlight w:val="black"/>
          <w:u w:val="single"/>
          <w:lang w:eastAsia="es-MX"/>
        </w:rPr>
        <w:t>_______(NOMBRE DE LA AFIANZADORA)______</w:t>
      </w:r>
      <w:r w:rsidRPr="00970F46">
        <w:rPr>
          <w:rFonts w:ascii="Arial" w:eastAsia="Times New Roman" w:hAnsi="Arial" w:cs="Arial"/>
          <w:sz w:val="23"/>
          <w:szCs w:val="23"/>
          <w:highlight w:val="black"/>
          <w:lang w:eastAsia="es-MX"/>
        </w:rPr>
        <w:t>,</w:t>
      </w:r>
      <w:r w:rsidRPr="00970F46">
        <w:rPr>
          <w:rFonts w:ascii="Arial" w:eastAsia="Times New Roman" w:hAnsi="Arial" w:cs="Arial"/>
          <w:sz w:val="23"/>
          <w:szCs w:val="23"/>
          <w:lang w:eastAsia="es-MX"/>
        </w:rPr>
        <w:t xml:space="preserve"> FIADORA HASTA POR UN IMPORTE DE </w:t>
      </w:r>
      <w:r w:rsidRPr="00970F46">
        <w:rPr>
          <w:rFonts w:ascii="Arial" w:eastAsia="Times New Roman" w:hAnsi="Arial" w:cs="Arial"/>
          <w:sz w:val="23"/>
          <w:szCs w:val="23"/>
          <w:highlight w:val="black"/>
          <w:lang w:eastAsia="es-MX"/>
        </w:rPr>
        <w:t>____</w:t>
      </w:r>
      <w:r w:rsidRPr="00970F46">
        <w:rPr>
          <w:rFonts w:ascii="Arial" w:eastAsia="Times New Roman" w:hAnsi="Arial" w:cs="Arial"/>
          <w:sz w:val="23"/>
          <w:szCs w:val="23"/>
          <w:highlight w:val="black"/>
          <w:u w:val="single"/>
          <w:lang w:eastAsia="es-MX"/>
        </w:rPr>
        <w:t>MONTO DE LA FIANZA (CON NÚMERO Y LETRA)____</w:t>
      </w:r>
      <w:r w:rsidRPr="00970F46">
        <w:rPr>
          <w:rFonts w:ascii="Arial" w:eastAsia="Times New Roman" w:hAnsi="Arial" w:cs="Arial"/>
          <w:sz w:val="23"/>
          <w:szCs w:val="23"/>
          <w:highlight w:val="black"/>
          <w:lang w:eastAsia="es-MX"/>
        </w:rPr>
        <w:t>,</w:t>
      </w:r>
      <w:r w:rsidRPr="00970F46">
        <w:rPr>
          <w:rFonts w:ascii="Arial" w:eastAsia="Times New Roman" w:hAnsi="Arial" w:cs="Arial"/>
          <w:sz w:val="23"/>
          <w:szCs w:val="23"/>
          <w:lang w:eastAsia="es-MX"/>
        </w:rPr>
        <w:t xml:space="preserve"> QUE REPRESENTA EL 10% (DIEZ POR CIENTO) DEL IMPORTE </w:t>
      </w:r>
      <w:r w:rsidRPr="00970F46">
        <w:rPr>
          <w:rFonts w:ascii="Arial" w:eastAsia="Times New Roman" w:hAnsi="Arial" w:cs="Arial"/>
          <w:sz w:val="23"/>
          <w:szCs w:val="23"/>
          <w:highlight w:val="black"/>
          <w:lang w:eastAsia="es-MX"/>
        </w:rPr>
        <w:t>___</w:t>
      </w:r>
      <w:r w:rsidRPr="00970F46">
        <w:rPr>
          <w:rFonts w:ascii="Arial" w:eastAsia="Times New Roman" w:hAnsi="Arial" w:cs="Arial"/>
          <w:sz w:val="23"/>
          <w:szCs w:val="23"/>
          <w:highlight w:val="black"/>
          <w:u w:val="single"/>
          <w:lang w:eastAsia="es-MX"/>
        </w:rPr>
        <w:t>TOTAL O MÁXIMO</w:t>
      </w:r>
      <w:r w:rsidRPr="00970F46">
        <w:rPr>
          <w:rFonts w:ascii="Arial" w:eastAsia="Times New Roman" w:hAnsi="Arial" w:cs="Arial"/>
          <w:sz w:val="23"/>
          <w:szCs w:val="23"/>
          <w:highlight w:val="black"/>
          <w:lang w:eastAsia="es-MX"/>
        </w:rPr>
        <w:t>___</w:t>
      </w:r>
      <w:r w:rsidRPr="00970F46">
        <w:rPr>
          <w:rFonts w:ascii="Arial" w:eastAsia="Times New Roman" w:hAnsi="Arial" w:cs="Arial"/>
          <w:sz w:val="23"/>
          <w:szCs w:val="23"/>
          <w:lang w:eastAsia="es-MX"/>
        </w:rPr>
        <w:t xml:space="preserve"> DEL </w:t>
      </w:r>
      <w:r w:rsidR="001809D4" w:rsidRPr="00970F46">
        <w:rPr>
          <w:rFonts w:ascii="Arial" w:eastAsia="Times New Roman" w:hAnsi="Arial" w:cs="Arial"/>
          <w:sz w:val="23"/>
          <w:szCs w:val="23"/>
          <w:lang w:eastAsia="es-MX"/>
        </w:rPr>
        <w:t>CONTRATO</w:t>
      </w:r>
      <w:r w:rsidRPr="00970F46">
        <w:rPr>
          <w:rFonts w:ascii="Arial" w:eastAsia="Times New Roman" w:hAnsi="Arial" w:cs="Arial"/>
          <w:sz w:val="23"/>
          <w:szCs w:val="23"/>
          <w:lang w:eastAsia="es-MX"/>
        </w:rPr>
        <w:t xml:space="preserve"> NÚMERO </w:t>
      </w:r>
      <w:r w:rsidRPr="00970F46">
        <w:rPr>
          <w:rFonts w:ascii="Arial" w:eastAsia="Times New Roman" w:hAnsi="Arial" w:cs="Arial"/>
          <w:sz w:val="23"/>
          <w:szCs w:val="23"/>
          <w:highlight w:val="black"/>
          <w:lang w:eastAsia="es-MX"/>
        </w:rPr>
        <w:t>____________________</w:t>
      </w:r>
      <w:r w:rsidRPr="00970F46">
        <w:rPr>
          <w:rFonts w:ascii="Arial" w:eastAsia="Times New Roman" w:hAnsi="Arial" w:cs="Arial"/>
          <w:sz w:val="23"/>
          <w:szCs w:val="23"/>
          <w:lang w:eastAsia="es-MX"/>
        </w:rPr>
        <w:t xml:space="preserve"> CORRESPONDIENTE AL EJERCICIO FISCAL </w:t>
      </w:r>
      <w:r w:rsidRPr="00970F46">
        <w:rPr>
          <w:rFonts w:ascii="Arial" w:eastAsia="Times New Roman" w:hAnsi="Arial" w:cs="Arial"/>
          <w:sz w:val="23"/>
          <w:szCs w:val="23"/>
          <w:highlight w:val="black"/>
          <w:lang w:eastAsia="es-MX"/>
        </w:rPr>
        <w:t>___(</w:t>
      </w:r>
      <w:r w:rsidRPr="00970F46">
        <w:rPr>
          <w:rFonts w:ascii="Arial" w:eastAsia="Times New Roman" w:hAnsi="Arial" w:cs="Arial"/>
          <w:sz w:val="23"/>
          <w:szCs w:val="23"/>
          <w:highlight w:val="black"/>
          <w:u w:val="single"/>
          <w:lang w:eastAsia="es-MX"/>
        </w:rPr>
        <w:t>AÑO DE VIGENCIA)___</w:t>
      </w:r>
      <w:r w:rsidRPr="00970F46">
        <w:rPr>
          <w:rFonts w:ascii="Arial" w:eastAsia="Times New Roman" w:hAnsi="Arial" w:cs="Arial"/>
          <w:sz w:val="23"/>
          <w:szCs w:val="23"/>
          <w:highlight w:val="black"/>
          <w:lang w:eastAsia="es-MX"/>
        </w:rPr>
        <w:t>.</w:t>
      </w:r>
    </w:p>
    <w:p w:rsidR="00167CD5" w:rsidRPr="00970F46" w:rsidRDefault="00167CD5" w:rsidP="00970F46">
      <w:pPr>
        <w:spacing w:after="0" w:line="240" w:lineRule="auto"/>
        <w:jc w:val="both"/>
        <w:rPr>
          <w:rFonts w:ascii="Arial" w:eastAsia="Times New Roman" w:hAnsi="Arial" w:cs="Arial"/>
          <w:sz w:val="23"/>
          <w:szCs w:val="23"/>
          <w:lang w:eastAsia="es-MX"/>
        </w:rPr>
      </w:pPr>
    </w:p>
    <w:p w:rsidR="00167CD5" w:rsidRPr="00970F46" w:rsidRDefault="00167CD5" w:rsidP="00970F46">
      <w:pPr>
        <w:spacing w:after="0" w:line="240" w:lineRule="auto"/>
        <w:jc w:val="both"/>
        <w:rPr>
          <w:rFonts w:ascii="Arial" w:eastAsia="Calibri" w:hAnsi="Arial" w:cs="Arial"/>
          <w:sz w:val="23"/>
          <w:szCs w:val="23"/>
        </w:rPr>
      </w:pPr>
      <w:r w:rsidRPr="00970F46">
        <w:rPr>
          <w:rFonts w:ascii="Arial" w:eastAsia="Times New Roman" w:hAnsi="Arial" w:cs="Arial"/>
          <w:sz w:val="23"/>
          <w:szCs w:val="23"/>
          <w:highlight w:val="black"/>
          <w:u w:val="single"/>
          <w:lang w:eastAsia="es-MX"/>
        </w:rPr>
        <w:t>_________(NOMBRE DE LA AFIANZADORA)________,</w:t>
      </w:r>
      <w:r w:rsidRPr="00970F46">
        <w:rPr>
          <w:rFonts w:ascii="Arial" w:eastAsia="Times New Roman" w:hAnsi="Arial" w:cs="Arial"/>
          <w:sz w:val="23"/>
          <w:szCs w:val="23"/>
          <w:lang w:eastAsia="es-MX"/>
        </w:rPr>
        <w:t xml:space="preserve"> EXPRESAMENTE DECLARA:</w:t>
      </w:r>
    </w:p>
    <w:p w:rsidR="00167CD5" w:rsidRPr="00970F46" w:rsidRDefault="00167CD5" w:rsidP="00970F46">
      <w:pPr>
        <w:numPr>
          <w:ilvl w:val="0"/>
          <w:numId w:val="42"/>
        </w:numPr>
        <w:spacing w:after="0" w:line="240" w:lineRule="auto"/>
        <w:ind w:left="0" w:firstLine="0"/>
        <w:jc w:val="both"/>
        <w:rPr>
          <w:rFonts w:ascii="Arial" w:eastAsia="Times New Roman" w:hAnsi="Arial" w:cs="Arial"/>
          <w:sz w:val="23"/>
          <w:szCs w:val="23"/>
          <w:lang w:eastAsia="es-MX"/>
        </w:rPr>
      </w:pPr>
      <w:r w:rsidRPr="00970F46">
        <w:rPr>
          <w:rFonts w:ascii="Arial" w:eastAsia="Times New Roman" w:hAnsi="Arial" w:cs="Arial"/>
          <w:sz w:val="23"/>
          <w:szCs w:val="23"/>
          <w:lang w:eastAsia="es-MX"/>
        </w:rPr>
        <w:t>QUE LA PRESENTE FIANZA SE OTORGA ATENDIENDO A TODAS LAS ESTIPULAC</w:t>
      </w:r>
      <w:r w:rsidR="001F0B29" w:rsidRPr="00970F46">
        <w:rPr>
          <w:rFonts w:ascii="Arial" w:eastAsia="Times New Roman" w:hAnsi="Arial" w:cs="Arial"/>
          <w:sz w:val="23"/>
          <w:szCs w:val="23"/>
          <w:lang w:eastAsia="es-MX"/>
        </w:rPr>
        <w:t xml:space="preserve">IONES CONTENIDAS EN EL </w:t>
      </w:r>
      <w:r w:rsidR="001809D4" w:rsidRPr="00970F46">
        <w:rPr>
          <w:rFonts w:ascii="Arial" w:eastAsia="Times New Roman" w:hAnsi="Arial" w:cs="Arial"/>
          <w:sz w:val="23"/>
          <w:szCs w:val="23"/>
          <w:lang w:eastAsia="es-MX"/>
        </w:rPr>
        <w:t>CONTRATO</w:t>
      </w:r>
      <w:r w:rsidRPr="00970F46">
        <w:rPr>
          <w:rFonts w:ascii="Arial" w:eastAsia="Times New Roman" w:hAnsi="Arial" w:cs="Arial"/>
          <w:sz w:val="23"/>
          <w:szCs w:val="23"/>
          <w:lang w:eastAsia="es-MX"/>
        </w:rPr>
        <w:t xml:space="preserve"> NÚMERO </w:t>
      </w:r>
      <w:r w:rsidRPr="00970F46">
        <w:rPr>
          <w:rFonts w:ascii="Arial" w:eastAsia="Times New Roman" w:hAnsi="Arial" w:cs="Arial"/>
          <w:sz w:val="23"/>
          <w:szCs w:val="23"/>
          <w:highlight w:val="black"/>
          <w:lang w:eastAsia="es-MX"/>
        </w:rPr>
        <w:t>_____________</w:t>
      </w:r>
      <w:r w:rsidRPr="00970F46">
        <w:rPr>
          <w:rFonts w:ascii="Arial" w:eastAsia="Times New Roman" w:hAnsi="Arial" w:cs="Arial"/>
          <w:sz w:val="23"/>
          <w:szCs w:val="23"/>
          <w:lang w:eastAsia="es-MX"/>
        </w:rPr>
        <w:t xml:space="preserve"> Y SU ANEXO ÚNICO;</w:t>
      </w:r>
    </w:p>
    <w:p w:rsidR="00167CD5" w:rsidRPr="00970F46" w:rsidRDefault="00167CD5" w:rsidP="00970F46">
      <w:pPr>
        <w:numPr>
          <w:ilvl w:val="0"/>
          <w:numId w:val="42"/>
        </w:numPr>
        <w:spacing w:after="0" w:line="240" w:lineRule="auto"/>
        <w:ind w:left="0" w:firstLine="0"/>
        <w:jc w:val="both"/>
        <w:rPr>
          <w:rFonts w:ascii="Arial" w:eastAsia="Times New Roman" w:hAnsi="Arial" w:cs="Arial"/>
          <w:sz w:val="23"/>
          <w:szCs w:val="23"/>
          <w:lang w:eastAsia="es-MX"/>
        </w:rPr>
      </w:pPr>
      <w:r w:rsidRPr="00970F46">
        <w:rPr>
          <w:rFonts w:ascii="Arial" w:eastAsia="Times New Roman" w:hAnsi="Arial" w:cs="Arial"/>
          <w:sz w:val="23"/>
          <w:szCs w:val="23"/>
          <w:lang w:eastAsia="es-MX"/>
        </w:rPr>
        <w:t>QUE LA FIANZA SE OTORGA DE CONFORMIDAD CON LO DISPUESTO POR LOS ARTÍCULOS 48, FRACCIÓN II Y ÚLTIMO PÁRRAFO, Y 49, FRACCIÓN II, DE LA LEY DE ADQUISICIONES, ARRENDAMIENTOS Y SERVICIOS DEL SECTOR PÚBLICO, Y DEMÁS NORMATIVIDAD APLICAB</w:t>
      </w:r>
      <w:r w:rsidR="001F0B29" w:rsidRPr="00970F46">
        <w:rPr>
          <w:rFonts w:ascii="Arial" w:eastAsia="Times New Roman" w:hAnsi="Arial" w:cs="Arial"/>
          <w:sz w:val="23"/>
          <w:szCs w:val="23"/>
          <w:lang w:eastAsia="es-MX"/>
        </w:rPr>
        <w:t xml:space="preserve">LE EN LOS TÉRMINOS DEL </w:t>
      </w:r>
      <w:r w:rsidR="001809D4" w:rsidRPr="00970F46">
        <w:rPr>
          <w:rFonts w:ascii="Arial" w:eastAsia="Times New Roman" w:hAnsi="Arial" w:cs="Arial"/>
          <w:sz w:val="23"/>
          <w:szCs w:val="23"/>
          <w:lang w:eastAsia="es-MX"/>
        </w:rPr>
        <w:t>CONTRATO</w:t>
      </w:r>
      <w:r w:rsidRPr="00970F46">
        <w:rPr>
          <w:rFonts w:ascii="Arial" w:eastAsia="Times New Roman" w:hAnsi="Arial" w:cs="Arial"/>
          <w:sz w:val="23"/>
          <w:szCs w:val="23"/>
          <w:lang w:eastAsia="es-MX"/>
        </w:rPr>
        <w:t xml:space="preserve"> NÚMERO </w:t>
      </w:r>
      <w:r w:rsidRPr="00970F46">
        <w:rPr>
          <w:rFonts w:ascii="Arial" w:eastAsia="Times New Roman" w:hAnsi="Arial" w:cs="Arial"/>
          <w:sz w:val="23"/>
          <w:szCs w:val="23"/>
          <w:highlight w:val="black"/>
          <w:lang w:eastAsia="es-MX"/>
        </w:rPr>
        <w:t>________________</w:t>
      </w:r>
      <w:r w:rsidRPr="00970F46">
        <w:rPr>
          <w:rFonts w:ascii="Arial" w:eastAsia="Times New Roman" w:hAnsi="Arial" w:cs="Arial"/>
          <w:sz w:val="23"/>
          <w:szCs w:val="23"/>
          <w:lang w:eastAsia="es-MX"/>
        </w:rPr>
        <w:t xml:space="preserve"> Y SU ANEXO ÚNICO Y SE HARÁ EFECTIVA DE MANERA PROPORCIONAL AL MONTO DE LAS OBLIGACIONES NO CUMPLIDAS CUANDO </w:t>
      </w:r>
      <w:r w:rsidRPr="00970F46">
        <w:rPr>
          <w:rFonts w:ascii="Arial" w:eastAsia="Times New Roman" w:hAnsi="Arial" w:cs="Arial"/>
          <w:sz w:val="23"/>
          <w:szCs w:val="23"/>
          <w:highlight w:val="black"/>
          <w:u w:val="single"/>
          <w:lang w:eastAsia="es-MX"/>
        </w:rPr>
        <w:t>____(NOMBRE DE LA EMPRESA O PERSONA MORAL)_____</w:t>
      </w:r>
      <w:r w:rsidRPr="00970F46">
        <w:rPr>
          <w:rFonts w:ascii="Arial" w:eastAsia="Times New Roman" w:hAnsi="Arial" w:cs="Arial"/>
          <w:sz w:val="23"/>
          <w:szCs w:val="23"/>
          <w:highlight w:val="black"/>
          <w:lang w:eastAsia="es-MX"/>
        </w:rPr>
        <w:t>,</w:t>
      </w:r>
      <w:r w:rsidRPr="00970F46">
        <w:rPr>
          <w:rFonts w:ascii="Arial" w:eastAsia="Times New Roman" w:hAnsi="Arial" w:cs="Arial"/>
          <w:sz w:val="23"/>
          <w:szCs w:val="23"/>
          <w:lang w:eastAsia="es-MX"/>
        </w:rPr>
        <w:t xml:space="preserve"> NO CUMPLA CON LAS OBLIGACIONES ESTABLECIDAS EN EL </w:t>
      </w:r>
      <w:r w:rsidR="001809D4" w:rsidRPr="00970F46">
        <w:rPr>
          <w:rFonts w:ascii="Arial" w:eastAsia="Times New Roman" w:hAnsi="Arial" w:cs="Arial"/>
          <w:sz w:val="23"/>
          <w:szCs w:val="23"/>
          <w:lang w:eastAsia="es-MX"/>
        </w:rPr>
        <w:t>CONTRATO</w:t>
      </w:r>
      <w:r w:rsidRPr="00970F46">
        <w:rPr>
          <w:rFonts w:ascii="Arial" w:eastAsia="Times New Roman" w:hAnsi="Arial" w:cs="Arial"/>
          <w:sz w:val="23"/>
          <w:szCs w:val="23"/>
          <w:lang w:eastAsia="es-MX"/>
        </w:rPr>
        <w:t xml:space="preserve"> NÚMERO </w:t>
      </w:r>
      <w:r w:rsidRPr="00970F46">
        <w:rPr>
          <w:rFonts w:ascii="Arial" w:eastAsia="Times New Roman" w:hAnsi="Arial" w:cs="Arial"/>
          <w:sz w:val="23"/>
          <w:szCs w:val="23"/>
          <w:highlight w:val="black"/>
          <w:lang w:eastAsia="es-MX"/>
        </w:rPr>
        <w:t>_____________</w:t>
      </w:r>
      <w:r w:rsidRPr="00970F46">
        <w:rPr>
          <w:rFonts w:ascii="Arial" w:eastAsia="Times New Roman" w:hAnsi="Arial" w:cs="Arial"/>
          <w:sz w:val="23"/>
          <w:szCs w:val="23"/>
          <w:lang w:eastAsia="es-MX"/>
        </w:rPr>
        <w:t xml:space="preserve"> Y SU ANEXO ÚNICO, O INCURRA EN ALGUNO DE LOS SUPUESTOS DE INCUMPLIMIENTO ESTABLECIDOS EN DICHO INSTRUMENTO JURÍDICO;</w:t>
      </w:r>
    </w:p>
    <w:p w:rsidR="00167CD5" w:rsidRPr="00970F46" w:rsidRDefault="00167CD5" w:rsidP="00970F46">
      <w:pPr>
        <w:numPr>
          <w:ilvl w:val="0"/>
          <w:numId w:val="42"/>
        </w:numPr>
        <w:spacing w:after="0" w:line="240" w:lineRule="auto"/>
        <w:ind w:left="0" w:firstLine="0"/>
        <w:jc w:val="both"/>
        <w:rPr>
          <w:rFonts w:ascii="Arial" w:eastAsia="Times New Roman" w:hAnsi="Arial" w:cs="Arial"/>
          <w:sz w:val="23"/>
          <w:szCs w:val="23"/>
          <w:lang w:eastAsia="es-MX"/>
        </w:rPr>
      </w:pPr>
      <w:r w:rsidRPr="00970F46">
        <w:rPr>
          <w:rFonts w:ascii="Arial" w:eastAsia="Times New Roman" w:hAnsi="Arial" w:cs="Arial"/>
          <w:sz w:val="23"/>
          <w:szCs w:val="23"/>
          <w:lang w:eastAsia="es-MX"/>
        </w:rPr>
        <w:t xml:space="preserve">EN CASO DE QUE ESTA FIANZA SE HAGA EXIGIBLE </w:t>
      </w:r>
      <w:r w:rsidRPr="00970F46">
        <w:rPr>
          <w:rFonts w:ascii="Arial" w:eastAsia="Times New Roman" w:hAnsi="Arial" w:cs="Arial"/>
          <w:sz w:val="23"/>
          <w:szCs w:val="23"/>
          <w:highlight w:val="black"/>
          <w:u w:val="single"/>
          <w:lang w:eastAsia="es-MX"/>
        </w:rPr>
        <w:t>___(NOMBRE DE LA AFIANZADORA)___</w:t>
      </w:r>
      <w:r w:rsidRPr="00970F46">
        <w:rPr>
          <w:rFonts w:ascii="Arial" w:eastAsia="Times New Roman" w:hAnsi="Arial" w:cs="Arial"/>
          <w:sz w:val="23"/>
          <w:szCs w:val="23"/>
          <w:lang w:eastAsia="es-MX"/>
        </w:rPr>
        <w:t xml:space="preserve"> ACEPTA EXPRESAMENTE SOMETERSE AL PROCEDIMIENTO DE EJECUCIÓN ESTABLECIDO EN LOS ARTICULOS 93, 94 Y 118, DE LA LEY FEDERAL DE INSTITUCIONES DE FIANZAS EN VIGOR, PARA LA EFECTIVIDAD DE LA PRESENTE GARANTÍA, CON EXCLUSIÓN DE CUALQUIER OTRO PROCEDIMIENTO. TAMBIÉN SE SUJETARÁ PARA EL CASO DE COBRO DE INTERESES A LO QUE PREVÉ EL ARTÍCULO 95 BIS, DEL MISMO ORDENAMIENTO LEGAL, POR PAGO EXTEMPORÁNEO DEL IMPORTE DE LA OBLIGACIÓN;</w:t>
      </w:r>
    </w:p>
    <w:p w:rsidR="00167CD5" w:rsidRPr="00970F46" w:rsidRDefault="00167CD5" w:rsidP="00970F46">
      <w:pPr>
        <w:numPr>
          <w:ilvl w:val="0"/>
          <w:numId w:val="42"/>
        </w:numPr>
        <w:spacing w:after="0" w:line="240" w:lineRule="auto"/>
        <w:ind w:left="0" w:firstLine="0"/>
        <w:jc w:val="both"/>
        <w:rPr>
          <w:rFonts w:ascii="Arial" w:eastAsia="Times New Roman" w:hAnsi="Arial" w:cs="Arial"/>
          <w:sz w:val="23"/>
          <w:szCs w:val="23"/>
          <w:lang w:eastAsia="es-MX"/>
        </w:rPr>
      </w:pPr>
      <w:r w:rsidRPr="00970F46">
        <w:rPr>
          <w:rFonts w:ascii="Arial" w:eastAsia="Times New Roman" w:hAnsi="Arial" w:cs="Arial"/>
          <w:sz w:val="23"/>
          <w:szCs w:val="23"/>
          <w:lang w:eastAsia="es-MX"/>
        </w:rPr>
        <w:t xml:space="preserve">ESTA GARANTÍA ESTARÁ VIGENTE DURANTE LA SUBSTANCIACIÓN DE TODOS LOS RECURSOS LEGALES O JUICIOS QUE SE INTERPONGAN, HASTA QUE SE PRONUNCIE RESOLUCIÓN DEFINITIVA POR AUTORIDAD COMPETENTE, SALVO QUE LAS PARTES SE OTORGUEN FINIQUITO, DE FORMA TAL QUE SU VIGENCIA NO PODRÁ ACOTARSE EN RAZÓN DEL PLAZO DE EJECUCIÓN DEL </w:t>
      </w:r>
      <w:r w:rsidR="001809D4" w:rsidRPr="00970F46">
        <w:rPr>
          <w:rFonts w:ascii="Arial" w:eastAsia="Times New Roman" w:hAnsi="Arial" w:cs="Arial"/>
          <w:sz w:val="23"/>
          <w:szCs w:val="23"/>
          <w:lang w:eastAsia="es-MX"/>
        </w:rPr>
        <w:t>CONTRATO</w:t>
      </w:r>
      <w:r w:rsidRPr="00970F46">
        <w:rPr>
          <w:rFonts w:ascii="Arial" w:eastAsia="Times New Roman" w:hAnsi="Arial" w:cs="Arial"/>
          <w:sz w:val="23"/>
          <w:szCs w:val="23"/>
          <w:lang w:eastAsia="es-MX"/>
        </w:rPr>
        <w:t xml:space="preserve"> PRINCIPAL O FUENTE DE OBLIGACIONES, O CUALQUIER OTRA CIRCUNSTANCIA. ASÍ MISMO, ESTA FIANZA PERMANECERÁ EN VIGOR AÚN EN LOS CASOS EN QUE EL “HOSPITAL REGIONAL DE ALTA ESPECIALIDAD DE </w:t>
      </w:r>
      <w:r w:rsidR="001D4583" w:rsidRPr="00970F46">
        <w:rPr>
          <w:rFonts w:ascii="Arial" w:eastAsia="Times New Roman" w:hAnsi="Arial" w:cs="Arial"/>
          <w:sz w:val="23"/>
          <w:szCs w:val="23"/>
          <w:lang w:eastAsia="es-MX"/>
        </w:rPr>
        <w:t>CIUDAD VICTORIA “BICENTENARIO 2010”</w:t>
      </w:r>
      <w:r w:rsidRPr="00970F46">
        <w:rPr>
          <w:rFonts w:ascii="Arial" w:eastAsia="Times New Roman" w:hAnsi="Arial" w:cs="Arial"/>
          <w:sz w:val="23"/>
          <w:szCs w:val="23"/>
          <w:lang w:eastAsia="es-MX"/>
        </w:rPr>
        <w:t>”, O EL SERVIDOR PÚBLICO QUE CUENTE CON FACULTADES PARA LA CANCELACIÓN DE FIANZAS, OTORGUE PRÓRROGA O ESPERAS A</w:t>
      </w:r>
      <w:r w:rsidRPr="00970F46">
        <w:rPr>
          <w:rFonts w:ascii="Arial" w:eastAsia="Times New Roman" w:hAnsi="Arial" w:cs="Arial"/>
          <w:sz w:val="23"/>
          <w:szCs w:val="23"/>
          <w:highlight w:val="black"/>
          <w:u w:val="single"/>
          <w:lang w:eastAsia="es-MX"/>
        </w:rPr>
        <w:t>____NOMBRE DE LA EMPRESA)__</w:t>
      </w:r>
      <w:r w:rsidRPr="00970F46">
        <w:rPr>
          <w:rFonts w:ascii="Arial" w:eastAsia="Times New Roman" w:hAnsi="Arial" w:cs="Arial"/>
          <w:sz w:val="23"/>
          <w:szCs w:val="23"/>
          <w:lang w:eastAsia="es-MX"/>
        </w:rPr>
        <w:t xml:space="preserve"> PARA EL CUMPLIMIENTO DE SUS OBLIGACIONES, POR LO QUE </w:t>
      </w:r>
      <w:r w:rsidRPr="00970F46">
        <w:rPr>
          <w:rFonts w:ascii="Arial" w:eastAsia="Times New Roman" w:hAnsi="Arial" w:cs="Arial"/>
          <w:sz w:val="23"/>
          <w:szCs w:val="23"/>
          <w:highlight w:val="black"/>
          <w:u w:val="single"/>
          <w:lang w:eastAsia="es-MX"/>
        </w:rPr>
        <w:t>__(NOMBRE DE LA AFIANZADORA)___</w:t>
      </w:r>
      <w:r w:rsidRPr="00970F46">
        <w:rPr>
          <w:rFonts w:ascii="Arial" w:eastAsia="Times New Roman" w:hAnsi="Arial" w:cs="Arial"/>
          <w:sz w:val="23"/>
          <w:szCs w:val="23"/>
          <w:highlight w:val="black"/>
          <w:lang w:eastAsia="es-MX"/>
        </w:rPr>
        <w:t>,</w:t>
      </w:r>
      <w:r w:rsidRPr="00970F46">
        <w:rPr>
          <w:rFonts w:ascii="Arial" w:eastAsia="Times New Roman" w:hAnsi="Arial" w:cs="Arial"/>
          <w:sz w:val="23"/>
          <w:szCs w:val="23"/>
          <w:lang w:eastAsia="es-MX"/>
        </w:rPr>
        <w:t xml:space="preserve"> MANIFIESTA SU CONSENTIMIENTO, A TRAVÉS DE LA PRESENTE FIANZA.</w:t>
      </w:r>
    </w:p>
    <w:p w:rsidR="00167CD5" w:rsidRPr="00970F46" w:rsidRDefault="00167CD5" w:rsidP="00970F46">
      <w:pPr>
        <w:spacing w:after="0" w:line="240" w:lineRule="auto"/>
        <w:jc w:val="both"/>
        <w:rPr>
          <w:rFonts w:ascii="Arial" w:eastAsia="Times New Roman" w:hAnsi="Arial" w:cs="Arial"/>
          <w:sz w:val="23"/>
          <w:szCs w:val="23"/>
          <w:lang w:eastAsia="es-MX"/>
        </w:rPr>
      </w:pPr>
      <w:r w:rsidRPr="00970F46">
        <w:rPr>
          <w:rFonts w:ascii="Arial" w:eastAsia="Times New Roman" w:hAnsi="Arial" w:cs="Arial"/>
          <w:sz w:val="23"/>
          <w:szCs w:val="23"/>
          <w:lang w:eastAsia="es-MX"/>
        </w:rPr>
        <w:t xml:space="preserve">EN CASO DE OTORGAMIENTO DE PRÓRROGAS O ESPERAS A </w:t>
      </w:r>
      <w:r w:rsidRPr="00970F46">
        <w:rPr>
          <w:rFonts w:ascii="Arial" w:eastAsia="Times New Roman" w:hAnsi="Arial" w:cs="Arial"/>
          <w:sz w:val="23"/>
          <w:szCs w:val="23"/>
          <w:highlight w:val="black"/>
          <w:u w:val="single"/>
          <w:lang w:eastAsia="es-MX"/>
        </w:rPr>
        <w:t>___(NOMBRE DE LAEMPRESA)__</w:t>
      </w:r>
      <w:r w:rsidRPr="00970F46">
        <w:rPr>
          <w:rFonts w:ascii="Arial" w:eastAsia="Times New Roman" w:hAnsi="Arial" w:cs="Arial"/>
          <w:sz w:val="23"/>
          <w:szCs w:val="23"/>
          <w:highlight w:val="black"/>
          <w:lang w:eastAsia="es-MX"/>
        </w:rPr>
        <w:t>_,</w:t>
      </w:r>
      <w:r w:rsidRPr="00970F46">
        <w:rPr>
          <w:rFonts w:ascii="Arial" w:eastAsia="Times New Roman" w:hAnsi="Arial" w:cs="Arial"/>
          <w:sz w:val="23"/>
          <w:szCs w:val="23"/>
          <w:lang w:eastAsia="es-MX"/>
        </w:rPr>
        <w:t xml:space="preserve"> PARA EL CUMPLIMIENTO DE SUS OBLIGACIONES, DERIVADAS DE LA FORMALIZACIÓN DE CONVENIOS MODIFICATORIOS DE AMPLIACIÓN A</w:t>
      </w:r>
      <w:r w:rsidR="001F0B29" w:rsidRPr="00970F46">
        <w:rPr>
          <w:rFonts w:ascii="Arial" w:eastAsia="Times New Roman" w:hAnsi="Arial" w:cs="Arial"/>
          <w:sz w:val="23"/>
          <w:szCs w:val="23"/>
          <w:lang w:eastAsia="es-MX"/>
        </w:rPr>
        <w:t xml:space="preserve">L MONTO O AL PLAZO DEL </w:t>
      </w:r>
      <w:r w:rsidR="001809D4" w:rsidRPr="00970F46">
        <w:rPr>
          <w:rFonts w:ascii="Arial" w:eastAsia="Times New Roman" w:hAnsi="Arial" w:cs="Arial"/>
          <w:sz w:val="23"/>
          <w:szCs w:val="23"/>
          <w:lang w:eastAsia="es-MX"/>
        </w:rPr>
        <w:t>CONTRATO</w:t>
      </w:r>
      <w:r w:rsidRPr="00970F46">
        <w:rPr>
          <w:rFonts w:ascii="Arial" w:eastAsia="Times New Roman" w:hAnsi="Arial" w:cs="Arial"/>
          <w:sz w:val="23"/>
          <w:szCs w:val="23"/>
          <w:lang w:eastAsia="es-MX"/>
        </w:rPr>
        <w:t>, SE DEBERÁ OBTENER LA MODIFICACIÓN DE LA FIANZA;</w:t>
      </w:r>
    </w:p>
    <w:p w:rsidR="00167CD5" w:rsidRPr="00970F46" w:rsidRDefault="00167CD5" w:rsidP="00970F46">
      <w:pPr>
        <w:numPr>
          <w:ilvl w:val="0"/>
          <w:numId w:val="42"/>
        </w:numPr>
        <w:spacing w:after="0" w:line="240" w:lineRule="auto"/>
        <w:ind w:left="0" w:firstLine="0"/>
        <w:jc w:val="both"/>
        <w:rPr>
          <w:rFonts w:ascii="Arial" w:eastAsia="Times New Roman" w:hAnsi="Arial" w:cs="Arial"/>
          <w:sz w:val="23"/>
          <w:szCs w:val="23"/>
          <w:lang w:eastAsia="es-MX"/>
        </w:rPr>
      </w:pPr>
      <w:r w:rsidRPr="00970F46">
        <w:rPr>
          <w:rFonts w:ascii="Arial" w:eastAsia="Times New Roman" w:hAnsi="Arial" w:cs="Arial"/>
          <w:sz w:val="23"/>
          <w:szCs w:val="23"/>
          <w:lang w:eastAsia="es-MX"/>
        </w:rPr>
        <w:t>LA PRESENTE GARANTÍA DE CUMPL</w:t>
      </w:r>
      <w:r w:rsidR="001F0B29" w:rsidRPr="00970F46">
        <w:rPr>
          <w:rFonts w:ascii="Arial" w:eastAsia="Times New Roman" w:hAnsi="Arial" w:cs="Arial"/>
          <w:sz w:val="23"/>
          <w:szCs w:val="23"/>
          <w:lang w:eastAsia="es-MX"/>
        </w:rPr>
        <w:t xml:space="preserve">IMIENTO DE </w:t>
      </w:r>
      <w:r w:rsidR="001809D4" w:rsidRPr="00970F46">
        <w:rPr>
          <w:rFonts w:ascii="Arial" w:eastAsia="Times New Roman" w:hAnsi="Arial" w:cs="Arial"/>
          <w:sz w:val="23"/>
          <w:szCs w:val="23"/>
          <w:lang w:eastAsia="es-MX"/>
        </w:rPr>
        <w:t>CONTRATO</w:t>
      </w:r>
      <w:r w:rsidRPr="00970F46">
        <w:rPr>
          <w:rFonts w:ascii="Arial" w:eastAsia="Times New Roman" w:hAnsi="Arial" w:cs="Arial"/>
          <w:sz w:val="23"/>
          <w:szCs w:val="23"/>
          <w:lang w:eastAsia="es-MX"/>
        </w:rPr>
        <w:t>, PODRÁ SER LIBERADA ÚNICAMENTE MEDIANTE ESCRITO EX</w:t>
      </w:r>
      <w:r w:rsidR="001809D4" w:rsidRPr="00970F46">
        <w:rPr>
          <w:rFonts w:ascii="Arial" w:eastAsia="Times New Roman" w:hAnsi="Arial" w:cs="Arial"/>
          <w:sz w:val="23"/>
          <w:szCs w:val="23"/>
          <w:lang w:eastAsia="es-MX"/>
        </w:rPr>
        <w:t>CONTRATO</w:t>
      </w:r>
      <w:r w:rsidRPr="00970F46">
        <w:rPr>
          <w:rFonts w:ascii="Arial" w:eastAsia="Times New Roman" w:hAnsi="Arial" w:cs="Arial"/>
          <w:sz w:val="23"/>
          <w:szCs w:val="23"/>
          <w:lang w:eastAsia="es-MX"/>
        </w:rPr>
        <w:t xml:space="preserve"> Y FIRMADO POR EL SERVIDOR PÚBLICO QUE CUENTE CON FACULTADES PARA LA CANCELACIÓN DE FIANZAS, CUANDO </w:t>
      </w:r>
      <w:r w:rsidRPr="00970F46">
        <w:rPr>
          <w:rFonts w:ascii="Arial" w:eastAsia="Times New Roman" w:hAnsi="Arial" w:cs="Arial"/>
          <w:sz w:val="23"/>
          <w:szCs w:val="23"/>
          <w:highlight w:val="black"/>
          <w:u w:val="single"/>
          <w:lang w:eastAsia="es-MX"/>
        </w:rPr>
        <w:t>_____(NOMBREDEL PROVEDOR)_____</w:t>
      </w:r>
      <w:r w:rsidRPr="00970F46">
        <w:rPr>
          <w:rFonts w:ascii="Arial" w:eastAsia="Times New Roman" w:hAnsi="Arial" w:cs="Arial"/>
          <w:sz w:val="23"/>
          <w:szCs w:val="23"/>
          <w:lang w:eastAsia="es-MX"/>
        </w:rPr>
        <w:t xml:space="preserve">HAYA CUMPLIDO TODAS LAS OBLIGACIONES QUE SE DERIVEN DEL </w:t>
      </w:r>
      <w:r w:rsidR="001809D4" w:rsidRPr="00970F46">
        <w:rPr>
          <w:rFonts w:ascii="Arial" w:eastAsia="Times New Roman" w:hAnsi="Arial" w:cs="Arial"/>
          <w:sz w:val="23"/>
          <w:szCs w:val="23"/>
          <w:lang w:eastAsia="es-MX"/>
        </w:rPr>
        <w:t>CONTRATO</w:t>
      </w:r>
      <w:r w:rsidRPr="00970F46">
        <w:rPr>
          <w:rFonts w:ascii="Arial" w:eastAsia="Times New Roman" w:hAnsi="Arial" w:cs="Arial"/>
          <w:sz w:val="23"/>
          <w:szCs w:val="23"/>
          <w:lang w:eastAsia="es-MX"/>
        </w:rPr>
        <w:t xml:space="preserve"> QUE GARANTIZA;</w:t>
      </w:r>
    </w:p>
    <w:p w:rsidR="00167CD5" w:rsidRPr="00970F46" w:rsidRDefault="00167CD5" w:rsidP="00970F46">
      <w:pPr>
        <w:numPr>
          <w:ilvl w:val="0"/>
          <w:numId w:val="42"/>
        </w:numPr>
        <w:spacing w:after="0" w:line="240" w:lineRule="auto"/>
        <w:ind w:left="0" w:firstLine="0"/>
        <w:jc w:val="both"/>
        <w:rPr>
          <w:rFonts w:ascii="Arial" w:eastAsia="Times New Roman" w:hAnsi="Arial" w:cs="Arial"/>
          <w:sz w:val="23"/>
          <w:szCs w:val="23"/>
          <w:lang w:eastAsia="es-MX"/>
        </w:rPr>
      </w:pPr>
      <w:r w:rsidRPr="00970F46">
        <w:rPr>
          <w:rFonts w:ascii="Arial" w:eastAsia="Times New Roman" w:hAnsi="Arial" w:cs="Arial"/>
          <w:sz w:val="23"/>
          <w:szCs w:val="23"/>
          <w:lang w:eastAsia="es-MX"/>
        </w:rPr>
        <w:t xml:space="preserve">QUE </w:t>
      </w:r>
      <w:r w:rsidRPr="00970F46">
        <w:rPr>
          <w:rFonts w:ascii="Arial" w:eastAsia="Times New Roman" w:hAnsi="Arial" w:cs="Arial"/>
          <w:sz w:val="23"/>
          <w:szCs w:val="23"/>
          <w:highlight w:val="black"/>
          <w:u w:val="single"/>
          <w:lang w:eastAsia="es-MX"/>
        </w:rPr>
        <w:t>____(NOMBRE DE LA AFIANZADORA)____</w:t>
      </w:r>
      <w:r w:rsidRPr="00970F46">
        <w:rPr>
          <w:rFonts w:ascii="Arial" w:eastAsia="Times New Roman" w:hAnsi="Arial" w:cs="Arial"/>
          <w:sz w:val="23"/>
          <w:szCs w:val="23"/>
          <w:lang w:eastAsia="es-MX"/>
        </w:rPr>
        <w:t xml:space="preserve"> SE SOMETE EXPRESAMENTE A LA JURISDICCIÓN DE LOS TRIBUNALES CON SEDE EN EL </w:t>
      </w:r>
      <w:r w:rsidR="00021FD6" w:rsidRPr="00970F46">
        <w:rPr>
          <w:rFonts w:ascii="Arial" w:eastAsia="Times New Roman" w:hAnsi="Arial" w:cs="Arial"/>
          <w:sz w:val="23"/>
          <w:szCs w:val="23"/>
          <w:lang w:eastAsia="es-MX"/>
        </w:rPr>
        <w:t>CIUDAD DE MÉXICO</w:t>
      </w:r>
      <w:r w:rsidRPr="00970F46">
        <w:rPr>
          <w:rFonts w:ascii="Arial" w:eastAsia="Times New Roman" w:hAnsi="Arial" w:cs="Arial"/>
          <w:sz w:val="23"/>
          <w:szCs w:val="23"/>
          <w:lang w:eastAsia="es-MX"/>
        </w:rPr>
        <w:t>, RENUNCIANDO A LA QUE PUDIERA CORRESPONDERLE POR RAZÓN DE SU DOMICILIO PRESENTE O FUTURO O POR CUALQUIER OTRA CAUSA.</w:t>
      </w:r>
    </w:p>
    <w:p w:rsidR="008E38BE" w:rsidRPr="00970F46" w:rsidRDefault="00167CD5"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ascii="Arial" w:hAnsi="Arial" w:cs="Arial"/>
          <w:sz w:val="20"/>
          <w:szCs w:val="20"/>
        </w:rPr>
      </w:pPr>
      <w:r w:rsidRPr="00970F46">
        <w:rPr>
          <w:rFonts w:ascii="Arial" w:eastAsia="Times New Roman" w:hAnsi="Arial" w:cs="Arial"/>
          <w:sz w:val="23"/>
          <w:szCs w:val="23"/>
          <w:lang w:eastAsia="es-MX"/>
        </w:rPr>
        <w:t xml:space="preserve">TODA ESTIPULACIÓN QUE APAREZCA IMPRESA POR FORMATO POR PARTE DE </w:t>
      </w:r>
      <w:r w:rsidRPr="00970F46">
        <w:rPr>
          <w:rFonts w:ascii="Arial" w:eastAsia="Times New Roman" w:hAnsi="Arial" w:cs="Arial"/>
          <w:sz w:val="23"/>
          <w:szCs w:val="23"/>
          <w:highlight w:val="black"/>
          <w:u w:val="single"/>
          <w:lang w:eastAsia="es-MX"/>
        </w:rPr>
        <w:t>____(NOMBRE DE</w:t>
      </w:r>
      <w:r w:rsidRPr="00970F46">
        <w:rPr>
          <w:rFonts w:ascii="Arial" w:eastAsia="Times New Roman" w:hAnsi="Arial" w:cs="Arial"/>
          <w:sz w:val="23"/>
          <w:szCs w:val="23"/>
          <w:u w:val="single"/>
          <w:lang w:eastAsia="es-MX"/>
        </w:rPr>
        <w:t xml:space="preserve"> LA </w:t>
      </w:r>
      <w:r w:rsidRPr="00970F46">
        <w:rPr>
          <w:rFonts w:ascii="Arial" w:eastAsia="Times New Roman" w:hAnsi="Arial" w:cs="Arial"/>
          <w:sz w:val="23"/>
          <w:szCs w:val="23"/>
          <w:highlight w:val="black"/>
          <w:u w:val="single"/>
          <w:lang w:eastAsia="es-MX"/>
        </w:rPr>
        <w:t>AFIANZADORA)______</w:t>
      </w:r>
      <w:r w:rsidRPr="00970F46">
        <w:rPr>
          <w:rFonts w:ascii="Arial" w:eastAsia="Times New Roman" w:hAnsi="Arial" w:cs="Arial"/>
          <w:sz w:val="23"/>
          <w:szCs w:val="23"/>
          <w:lang w:eastAsia="es-MX"/>
        </w:rPr>
        <w:t xml:space="preserve"> QUE CONTRAVENGA LAS ESTIPULACIONES AQUÍ ASENTADAS LAS CUALES COMPRENDEN EL PROEMIO Y LOS INCISOS A) AL F), SE CONSIDERARÁN COMO </w:t>
      </w:r>
      <w:r w:rsidRPr="00970F46">
        <w:rPr>
          <w:rFonts w:ascii="Arial" w:eastAsia="Times New Roman" w:hAnsi="Arial" w:cs="Arial"/>
          <w:sz w:val="23"/>
          <w:szCs w:val="23"/>
          <w:u w:val="single"/>
          <w:lang w:eastAsia="es-MX"/>
        </w:rPr>
        <w:t>NO</w:t>
      </w:r>
      <w:r w:rsidRPr="00970F46">
        <w:rPr>
          <w:rFonts w:ascii="Arial" w:eastAsia="Times New Roman" w:hAnsi="Arial" w:cs="Arial"/>
          <w:sz w:val="23"/>
          <w:szCs w:val="23"/>
          <w:lang w:eastAsia="es-MX"/>
        </w:rPr>
        <w:t xml:space="preserve"> PUESTAS.---- FIN DE TEXTO ----------------------------------------------------------------------------------------</w:t>
      </w:r>
      <w:r w:rsidR="00A64DAA" w:rsidRPr="00970F46">
        <w:rPr>
          <w:rFonts w:ascii="Arial" w:eastAsia="Times New Roman" w:hAnsi="Arial" w:cs="Arial"/>
          <w:sz w:val="23"/>
          <w:szCs w:val="23"/>
          <w:lang w:eastAsia="es-MX"/>
        </w:rPr>
        <w:t>-----------------------</w:t>
      </w:r>
      <w:r w:rsidRPr="00970F46">
        <w:rPr>
          <w:rFonts w:ascii="Arial" w:eastAsia="Times New Roman" w:hAnsi="Arial" w:cs="Arial"/>
          <w:sz w:val="23"/>
          <w:szCs w:val="23"/>
          <w:lang w:eastAsia="es-MX"/>
        </w:rPr>
        <w:t>-</w:t>
      </w:r>
    </w:p>
    <w:p w:rsidR="0097233A" w:rsidRPr="00970F46" w:rsidRDefault="0097233A" w:rsidP="00970F46">
      <w:pPr>
        <w:spacing w:after="0" w:line="240" w:lineRule="auto"/>
        <w:rPr>
          <w:rFonts w:ascii="Arial" w:hAnsi="Arial" w:cs="Arial"/>
          <w:sz w:val="20"/>
          <w:szCs w:val="20"/>
        </w:rPr>
      </w:pPr>
      <w:r w:rsidRPr="00970F46">
        <w:rPr>
          <w:rFonts w:ascii="Arial" w:hAnsi="Arial" w:cs="Arial"/>
          <w:sz w:val="20"/>
          <w:szCs w:val="20"/>
        </w:rPr>
        <w:br w:type="page"/>
      </w:r>
    </w:p>
    <w:p w:rsidR="008E38BE" w:rsidRPr="00970F46" w:rsidRDefault="00B20E6A" w:rsidP="00970F46">
      <w:pPr>
        <w:spacing w:after="0" w:line="240" w:lineRule="auto"/>
        <w:jc w:val="center"/>
        <w:rPr>
          <w:rFonts w:ascii="Arial" w:hAnsi="Arial" w:cs="Arial"/>
          <w:b/>
          <w:sz w:val="20"/>
          <w:szCs w:val="20"/>
          <w:lang w:val="es-ES_tradnl" w:eastAsia="es-MX"/>
        </w:rPr>
      </w:pPr>
      <w:r w:rsidRPr="00970F46">
        <w:rPr>
          <w:rFonts w:ascii="Arial" w:hAnsi="Arial" w:cs="Arial"/>
          <w:b/>
          <w:sz w:val="20"/>
          <w:szCs w:val="20"/>
          <w:lang w:val="es-ES_tradnl" w:eastAsia="es-MX"/>
        </w:rPr>
        <w:t>F</w:t>
      </w:r>
      <w:r w:rsidR="008E38BE" w:rsidRPr="00970F46">
        <w:rPr>
          <w:rFonts w:ascii="Arial" w:hAnsi="Arial" w:cs="Arial"/>
          <w:b/>
          <w:sz w:val="20"/>
          <w:szCs w:val="20"/>
          <w:lang w:val="es-ES_tradnl" w:eastAsia="es-MX"/>
        </w:rPr>
        <w:t>ORMATO 3</w:t>
      </w:r>
    </w:p>
    <w:p w:rsidR="00C90CAF" w:rsidRPr="00970F46" w:rsidRDefault="00C90CAF" w:rsidP="00970F46">
      <w:pPr>
        <w:spacing w:after="0" w:line="240" w:lineRule="auto"/>
        <w:jc w:val="center"/>
        <w:rPr>
          <w:rFonts w:ascii="Arial" w:hAnsi="Arial" w:cs="Arial"/>
          <w:b/>
          <w:sz w:val="20"/>
          <w:szCs w:val="20"/>
        </w:rPr>
      </w:pPr>
    </w:p>
    <w:p w:rsidR="00D067B1" w:rsidRPr="00970F46" w:rsidRDefault="008E38BE" w:rsidP="00970F46">
      <w:pPr>
        <w:pStyle w:val="Subttulo"/>
        <w:rPr>
          <w:sz w:val="20"/>
          <w:szCs w:val="20"/>
        </w:rPr>
      </w:pPr>
      <w:r w:rsidRPr="00970F46">
        <w:rPr>
          <w:sz w:val="20"/>
          <w:szCs w:val="20"/>
        </w:rPr>
        <w:t>RELACIÓN DE DOCUMENTACIÓN REQUERIDA PARA PARTICIPAR EN EL ACTO DE PRESENTACIÓN Y APERTURA DE PROPOSICIONES</w:t>
      </w:r>
    </w:p>
    <w:p w:rsidR="008E38BE" w:rsidRPr="00970F46" w:rsidRDefault="00BB3522" w:rsidP="00970F46">
      <w:pPr>
        <w:pStyle w:val="Subttulo"/>
        <w:rPr>
          <w:b w:val="0"/>
          <w:sz w:val="20"/>
          <w:szCs w:val="20"/>
          <w:lang w:val="es-ES_tradnl" w:eastAsia="es-MX"/>
        </w:rPr>
      </w:pPr>
      <w:r w:rsidRPr="00970F46">
        <w:rPr>
          <w:b w:val="0"/>
          <w:sz w:val="20"/>
          <w:szCs w:val="20"/>
          <w:lang w:val="es-ES_tradnl" w:eastAsia="es-MX"/>
        </w:rPr>
        <w:t>(PAPEL MEMBRETADO DEL LICITANTE)</w:t>
      </w:r>
    </w:p>
    <w:p w:rsidR="00C90CAF" w:rsidRPr="00970F46" w:rsidRDefault="00C90CAF" w:rsidP="00970F46">
      <w:pPr>
        <w:pStyle w:val="Sinespaciado"/>
        <w:jc w:val="right"/>
        <w:rPr>
          <w:rFonts w:ascii="Arial" w:hAnsi="Arial" w:cs="Arial"/>
          <w:b/>
          <w:smallCaps/>
          <w:sz w:val="20"/>
          <w:szCs w:val="20"/>
        </w:rPr>
      </w:pPr>
    </w:p>
    <w:p w:rsidR="00F76FC3" w:rsidRPr="00970F46" w:rsidRDefault="00844D6A" w:rsidP="00970F46">
      <w:pPr>
        <w:pStyle w:val="Sinespaciado"/>
        <w:jc w:val="right"/>
        <w:rPr>
          <w:rFonts w:ascii="Arial" w:hAnsi="Arial" w:cs="Arial"/>
          <w:b/>
          <w:smallCaps/>
          <w:sz w:val="20"/>
          <w:szCs w:val="20"/>
        </w:rPr>
      </w:pPr>
      <w:r w:rsidRPr="00970F46">
        <w:rPr>
          <w:rFonts w:ascii="Arial" w:hAnsi="Arial" w:cs="Arial"/>
          <w:b/>
          <w:smallCaps/>
          <w:sz w:val="20"/>
          <w:szCs w:val="20"/>
        </w:rPr>
        <w:t>lugar y fecha de expedición: _______________</w:t>
      </w:r>
    </w:p>
    <w:p w:rsidR="00F76FC3" w:rsidRPr="00970F46" w:rsidRDefault="004D183A" w:rsidP="00970F46">
      <w:pPr>
        <w:pStyle w:val="Sinespaciado"/>
        <w:jc w:val="right"/>
        <w:rPr>
          <w:rFonts w:ascii="Arial" w:hAnsi="Arial" w:cs="Arial"/>
          <w:b/>
          <w:smallCaps/>
          <w:sz w:val="20"/>
          <w:szCs w:val="20"/>
        </w:rPr>
      </w:pPr>
      <w:r w:rsidRPr="00970F46">
        <w:rPr>
          <w:rFonts w:ascii="Arial" w:hAnsi="Arial" w:cs="Arial"/>
          <w:b/>
          <w:smallCaps/>
          <w:sz w:val="20"/>
          <w:szCs w:val="20"/>
        </w:rPr>
        <w:t>licitación Públic</w:t>
      </w:r>
      <w:r w:rsidR="00544DB4" w:rsidRPr="00970F46">
        <w:rPr>
          <w:rFonts w:ascii="Arial" w:hAnsi="Arial" w:cs="Arial"/>
          <w:b/>
          <w:smallCaps/>
          <w:sz w:val="20"/>
          <w:szCs w:val="20"/>
        </w:rPr>
        <w:t>a</w:t>
      </w:r>
      <w:r w:rsidR="00844D6A" w:rsidRPr="00970F46">
        <w:rPr>
          <w:rFonts w:ascii="Arial" w:hAnsi="Arial" w:cs="Arial"/>
          <w:b/>
          <w:smallCaps/>
          <w:sz w:val="20"/>
          <w:szCs w:val="20"/>
        </w:rPr>
        <w:t xml:space="preserve"> nacional </w:t>
      </w:r>
      <w:r w:rsidR="00B55641" w:rsidRPr="00970F46">
        <w:rPr>
          <w:rFonts w:ascii="Arial" w:hAnsi="Arial" w:cs="Arial"/>
          <w:b/>
          <w:smallCaps/>
          <w:sz w:val="20"/>
          <w:szCs w:val="20"/>
        </w:rPr>
        <w:t>electrónica</w:t>
      </w:r>
      <w:r w:rsidR="00844D6A" w:rsidRPr="00970F46">
        <w:rPr>
          <w:rFonts w:ascii="Arial" w:hAnsi="Arial" w:cs="Arial"/>
          <w:b/>
          <w:smallCaps/>
          <w:sz w:val="20"/>
          <w:szCs w:val="20"/>
        </w:rPr>
        <w:t>:__________</w:t>
      </w:r>
    </w:p>
    <w:p w:rsidR="00C00EDA" w:rsidRPr="00970F46" w:rsidRDefault="00C00EDA" w:rsidP="00970F46">
      <w:pPr>
        <w:pStyle w:val="Sinespaciado"/>
        <w:jc w:val="right"/>
        <w:rPr>
          <w:rFonts w:ascii="Arial" w:hAnsi="Arial" w:cs="Arial"/>
          <w:b/>
          <w:sz w:val="18"/>
          <w:szCs w:val="18"/>
        </w:rPr>
      </w:pPr>
    </w:p>
    <w:p w:rsidR="008E38BE" w:rsidRPr="00970F46" w:rsidRDefault="008E38BE"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r w:rsidRPr="00970F46">
        <w:rPr>
          <w:rFonts w:ascii="Arial" w:eastAsia="Times New Roman" w:hAnsi="Arial" w:cs="Arial"/>
          <w:b/>
          <w:bCs/>
          <w:sz w:val="20"/>
          <w:szCs w:val="20"/>
          <w:lang w:eastAsia="es-ES"/>
        </w:rPr>
        <w:t xml:space="preserve">HOSPITAL REGIONAL DE ALTA ESPECIALIDAD DE </w:t>
      </w:r>
      <w:r w:rsidR="001D4583" w:rsidRPr="00970F46">
        <w:rPr>
          <w:rFonts w:ascii="Arial" w:eastAsia="Times New Roman" w:hAnsi="Arial" w:cs="Arial"/>
          <w:b/>
          <w:bCs/>
          <w:sz w:val="20"/>
          <w:szCs w:val="20"/>
          <w:lang w:eastAsia="es-ES"/>
        </w:rPr>
        <w:t>CIUDAD VICTORIA “BICENTENARIO 2010”</w:t>
      </w:r>
    </w:p>
    <w:p w:rsidR="00C90CAF" w:rsidRPr="00970F46" w:rsidRDefault="008E38BE" w:rsidP="00970F46">
      <w:pPr>
        <w:keepNext/>
        <w:keepLines/>
        <w:spacing w:after="0" w:line="240" w:lineRule="auto"/>
        <w:outlineLvl w:val="0"/>
        <w:rPr>
          <w:rFonts w:ascii="Arial" w:eastAsiaTheme="majorEastAsia" w:hAnsi="Arial" w:cs="Arial"/>
          <w:b/>
          <w:bCs/>
          <w:sz w:val="20"/>
          <w:szCs w:val="20"/>
        </w:rPr>
      </w:pPr>
      <w:r w:rsidRPr="00970F46">
        <w:rPr>
          <w:rFonts w:ascii="Arial" w:eastAsiaTheme="majorEastAsia" w:hAnsi="Arial" w:cs="Arial"/>
          <w:b/>
          <w:bCs/>
          <w:sz w:val="20"/>
          <w:szCs w:val="20"/>
        </w:rPr>
        <w:t>PRESENT</w:t>
      </w:r>
      <w:r w:rsidR="00940FD9" w:rsidRPr="00970F46">
        <w:rPr>
          <w:rFonts w:ascii="Arial" w:eastAsiaTheme="majorEastAsia" w:hAnsi="Arial" w:cs="Arial"/>
          <w:b/>
          <w:bCs/>
          <w:sz w:val="20"/>
          <w:szCs w:val="20"/>
        </w:rPr>
        <w:t>E</w:t>
      </w:r>
    </w:p>
    <w:tbl>
      <w:tblPr>
        <w:tblStyle w:val="Tablaconcuadrcula4"/>
        <w:tblW w:w="1006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72"/>
        <w:gridCol w:w="7644"/>
        <w:gridCol w:w="992"/>
        <w:gridCol w:w="955"/>
      </w:tblGrid>
      <w:tr w:rsidR="00596F8C" w:rsidRPr="00970F46" w:rsidTr="00750E11">
        <w:trPr>
          <w:trHeight w:val="247"/>
          <w:jc w:val="center"/>
        </w:trPr>
        <w:tc>
          <w:tcPr>
            <w:tcW w:w="8116" w:type="dxa"/>
            <w:gridSpan w:val="2"/>
            <w:shd w:val="clear" w:color="auto" w:fill="D9D9D9" w:themeFill="background1" w:themeFillShade="D9"/>
            <w:vAlign w:val="center"/>
          </w:tcPr>
          <w:p w:rsidR="00940FD9" w:rsidRPr="00970F46" w:rsidRDefault="00940FD9" w:rsidP="00970F46">
            <w:pPr>
              <w:pStyle w:val="Sinespaciado"/>
              <w:jc w:val="center"/>
              <w:rPr>
                <w:rFonts w:ascii="Arial" w:eastAsiaTheme="minorEastAsia" w:hAnsi="Arial" w:cs="Arial"/>
                <w:b/>
                <w:sz w:val="16"/>
                <w:szCs w:val="16"/>
              </w:rPr>
            </w:pPr>
            <w:r w:rsidRPr="00970F46">
              <w:rPr>
                <w:rFonts w:ascii="Arial" w:eastAsiaTheme="minorEastAsia" w:hAnsi="Arial" w:cs="Arial"/>
                <w:b/>
                <w:sz w:val="16"/>
                <w:szCs w:val="16"/>
              </w:rPr>
              <w:t>DOCUMENTACIÓN LEGAL Y ADMINISTRATIVA</w:t>
            </w:r>
          </w:p>
        </w:tc>
        <w:tc>
          <w:tcPr>
            <w:tcW w:w="992" w:type="dxa"/>
            <w:shd w:val="clear" w:color="auto" w:fill="D9D9D9" w:themeFill="background1" w:themeFillShade="D9"/>
            <w:vAlign w:val="center"/>
          </w:tcPr>
          <w:p w:rsidR="00940FD9" w:rsidRPr="00970F46" w:rsidRDefault="00940FD9" w:rsidP="00970F46">
            <w:pPr>
              <w:pStyle w:val="Sinespaciado"/>
              <w:jc w:val="center"/>
              <w:rPr>
                <w:rFonts w:ascii="Arial" w:eastAsiaTheme="minorEastAsia" w:hAnsi="Arial" w:cs="Arial"/>
                <w:b/>
                <w:sz w:val="16"/>
                <w:szCs w:val="16"/>
              </w:rPr>
            </w:pPr>
            <w:r w:rsidRPr="00970F46">
              <w:rPr>
                <w:rFonts w:ascii="Arial" w:eastAsiaTheme="minorEastAsia" w:hAnsi="Arial" w:cs="Arial"/>
                <w:b/>
                <w:sz w:val="16"/>
                <w:szCs w:val="16"/>
              </w:rPr>
              <w:t>SI</w:t>
            </w:r>
          </w:p>
        </w:tc>
        <w:tc>
          <w:tcPr>
            <w:tcW w:w="955" w:type="dxa"/>
            <w:shd w:val="clear" w:color="auto" w:fill="D9D9D9" w:themeFill="background1" w:themeFillShade="D9"/>
            <w:vAlign w:val="center"/>
          </w:tcPr>
          <w:p w:rsidR="00940FD9" w:rsidRPr="00970F46" w:rsidRDefault="00940FD9" w:rsidP="00970F46">
            <w:pPr>
              <w:pStyle w:val="Sinespaciado"/>
              <w:jc w:val="center"/>
              <w:rPr>
                <w:rFonts w:ascii="Arial" w:eastAsiaTheme="minorEastAsia" w:hAnsi="Arial" w:cs="Arial"/>
                <w:b/>
                <w:sz w:val="16"/>
                <w:szCs w:val="16"/>
              </w:rPr>
            </w:pPr>
            <w:r w:rsidRPr="00970F46">
              <w:rPr>
                <w:rFonts w:ascii="Arial" w:eastAsiaTheme="minorEastAsia" w:hAnsi="Arial" w:cs="Arial"/>
                <w:b/>
                <w:sz w:val="16"/>
                <w:szCs w:val="16"/>
              </w:rPr>
              <w:t>NO</w:t>
            </w:r>
          </w:p>
        </w:tc>
      </w:tr>
      <w:tr w:rsidR="00596F8C" w:rsidRPr="00970F46" w:rsidTr="00462E70">
        <w:trPr>
          <w:trHeight w:hRule="exact" w:val="541"/>
          <w:jc w:val="center"/>
        </w:trPr>
        <w:tc>
          <w:tcPr>
            <w:tcW w:w="472" w:type="dxa"/>
            <w:shd w:val="clear" w:color="auto" w:fill="auto"/>
            <w:vAlign w:val="center"/>
          </w:tcPr>
          <w:p w:rsidR="00940FD9" w:rsidRPr="00970F46" w:rsidRDefault="00940FD9" w:rsidP="00970F46">
            <w:pPr>
              <w:numPr>
                <w:ilvl w:val="0"/>
                <w:numId w:val="45"/>
              </w:numPr>
              <w:tabs>
                <w:tab w:val="left" w:pos="176"/>
              </w:tabs>
              <w:ind w:left="0" w:firstLine="0"/>
              <w:contextualSpacing/>
              <w:jc w:val="center"/>
              <w:rPr>
                <w:rFonts w:ascii="Arial" w:hAnsi="Arial" w:cs="Arial"/>
                <w:b/>
                <w:sz w:val="16"/>
                <w:szCs w:val="16"/>
                <w:u w:val="single"/>
              </w:rPr>
            </w:pPr>
          </w:p>
        </w:tc>
        <w:tc>
          <w:tcPr>
            <w:tcW w:w="7644" w:type="dxa"/>
            <w:vAlign w:val="center"/>
          </w:tcPr>
          <w:p w:rsidR="00940FD9" w:rsidRPr="00970F46" w:rsidRDefault="00750E11" w:rsidP="00970F46">
            <w:pPr>
              <w:pStyle w:val="Sinespaciado"/>
              <w:rPr>
                <w:rFonts w:ascii="Arial" w:hAnsi="Arial" w:cs="Arial"/>
                <w:sz w:val="15"/>
                <w:szCs w:val="15"/>
              </w:rPr>
            </w:pPr>
            <w:r w:rsidRPr="00970F46">
              <w:rPr>
                <w:rFonts w:ascii="Arial" w:hAnsi="Arial" w:cs="Arial"/>
                <w:sz w:val="15"/>
                <w:szCs w:val="15"/>
              </w:rPr>
              <w:t xml:space="preserve">RELACIÓN </w:t>
            </w:r>
            <w:r w:rsidR="00BB6846" w:rsidRPr="00970F46">
              <w:rPr>
                <w:rFonts w:ascii="Arial" w:hAnsi="Arial" w:cs="Arial"/>
                <w:sz w:val="15"/>
                <w:szCs w:val="15"/>
              </w:rPr>
              <w:t xml:space="preserve">DE DOCUMENTACIÓN REQUERIDA PARA PARTICIPAR EN EL ACTO DE PRESENTACIÓN Y APERTURA DE PROPOSICIONES </w:t>
            </w:r>
            <w:r w:rsidR="00940FD9" w:rsidRPr="00970F46">
              <w:rPr>
                <w:rFonts w:ascii="Arial" w:hAnsi="Arial" w:cs="Arial"/>
                <w:b/>
                <w:sz w:val="15"/>
                <w:szCs w:val="15"/>
              </w:rPr>
              <w:t>(Formato 3)</w:t>
            </w:r>
          </w:p>
        </w:tc>
        <w:tc>
          <w:tcPr>
            <w:tcW w:w="992" w:type="dxa"/>
          </w:tcPr>
          <w:p w:rsidR="00940FD9" w:rsidRPr="00970F46" w:rsidRDefault="00940FD9" w:rsidP="00970F46">
            <w:pPr>
              <w:tabs>
                <w:tab w:val="left" w:pos="176"/>
              </w:tabs>
              <w:jc w:val="both"/>
              <w:rPr>
                <w:rFonts w:ascii="Arial" w:hAnsi="Arial" w:cs="Arial"/>
                <w:b/>
                <w:sz w:val="18"/>
                <w:szCs w:val="18"/>
                <w:u w:val="single"/>
              </w:rPr>
            </w:pPr>
          </w:p>
        </w:tc>
        <w:tc>
          <w:tcPr>
            <w:tcW w:w="955" w:type="dxa"/>
          </w:tcPr>
          <w:p w:rsidR="00940FD9" w:rsidRPr="00970F46" w:rsidRDefault="00940FD9" w:rsidP="00970F46">
            <w:pPr>
              <w:tabs>
                <w:tab w:val="left" w:pos="176"/>
              </w:tabs>
              <w:jc w:val="both"/>
              <w:rPr>
                <w:rFonts w:ascii="Arial" w:hAnsi="Arial" w:cs="Arial"/>
                <w:b/>
                <w:sz w:val="18"/>
                <w:szCs w:val="18"/>
                <w:u w:val="single"/>
              </w:rPr>
            </w:pPr>
          </w:p>
        </w:tc>
      </w:tr>
      <w:tr w:rsidR="00596F8C" w:rsidRPr="00970F46" w:rsidTr="00462E70">
        <w:trPr>
          <w:trHeight w:hRule="exact" w:val="485"/>
          <w:jc w:val="center"/>
        </w:trPr>
        <w:tc>
          <w:tcPr>
            <w:tcW w:w="472" w:type="dxa"/>
            <w:shd w:val="clear" w:color="auto" w:fill="auto"/>
            <w:vAlign w:val="center"/>
          </w:tcPr>
          <w:p w:rsidR="00940FD9" w:rsidRPr="00970F46" w:rsidRDefault="00940FD9" w:rsidP="00970F46">
            <w:pPr>
              <w:numPr>
                <w:ilvl w:val="0"/>
                <w:numId w:val="45"/>
              </w:numPr>
              <w:tabs>
                <w:tab w:val="left" w:pos="176"/>
              </w:tabs>
              <w:ind w:left="0" w:firstLine="0"/>
              <w:contextualSpacing/>
              <w:jc w:val="center"/>
              <w:rPr>
                <w:rFonts w:ascii="Arial" w:hAnsi="Arial" w:cs="Arial"/>
                <w:b/>
                <w:sz w:val="16"/>
                <w:szCs w:val="16"/>
                <w:u w:val="single"/>
                <w:lang w:val="es-ES_tradnl" w:eastAsia="es-ES"/>
              </w:rPr>
            </w:pPr>
          </w:p>
        </w:tc>
        <w:tc>
          <w:tcPr>
            <w:tcW w:w="7644" w:type="dxa"/>
            <w:vAlign w:val="center"/>
          </w:tcPr>
          <w:p w:rsidR="00940FD9" w:rsidRPr="00970F46" w:rsidRDefault="00940FD9" w:rsidP="00970F46">
            <w:pPr>
              <w:pStyle w:val="Sinespaciado"/>
              <w:jc w:val="both"/>
              <w:rPr>
                <w:rFonts w:ascii="Arial" w:hAnsi="Arial" w:cs="Arial"/>
                <w:sz w:val="15"/>
                <w:szCs w:val="15"/>
              </w:rPr>
            </w:pPr>
            <w:r w:rsidRPr="00970F46">
              <w:rPr>
                <w:rFonts w:ascii="Arial" w:hAnsi="Arial" w:cs="Arial"/>
                <w:sz w:val="15"/>
                <w:szCs w:val="15"/>
                <w:lang w:val="es-ES_tradnl" w:eastAsia="es-ES"/>
              </w:rPr>
              <w:t>ACREDITA</w:t>
            </w:r>
            <w:r w:rsidR="00750E11" w:rsidRPr="00970F46">
              <w:rPr>
                <w:rFonts w:ascii="Arial" w:hAnsi="Arial" w:cs="Arial"/>
                <w:sz w:val="15"/>
                <w:szCs w:val="15"/>
                <w:lang w:val="es-ES_tradnl" w:eastAsia="es-ES"/>
              </w:rPr>
              <w:t>CIÓN</w:t>
            </w:r>
            <w:r w:rsidRPr="00970F46">
              <w:rPr>
                <w:rFonts w:ascii="Arial" w:hAnsi="Arial" w:cs="Arial"/>
                <w:sz w:val="15"/>
                <w:szCs w:val="15"/>
                <w:lang w:val="es-ES_tradnl" w:eastAsia="es-ES"/>
              </w:rPr>
              <w:t xml:space="preserve"> DE PERSONALIDAD JURÍDICA. Escrito original para acreditar la existencia legal y personalidad jurídica del licitante. </w:t>
            </w:r>
            <w:r w:rsidR="005B6998" w:rsidRPr="00970F46">
              <w:rPr>
                <w:rFonts w:ascii="Arial" w:hAnsi="Arial" w:cs="Arial"/>
                <w:b/>
                <w:sz w:val="15"/>
                <w:szCs w:val="15"/>
                <w:lang w:val="es-ES_tradnl" w:eastAsia="es-ES"/>
              </w:rPr>
              <w:t>(</w:t>
            </w:r>
            <w:r w:rsidRPr="00970F46">
              <w:rPr>
                <w:rFonts w:ascii="Arial" w:hAnsi="Arial" w:cs="Arial"/>
                <w:b/>
                <w:bCs/>
                <w:sz w:val="15"/>
                <w:szCs w:val="15"/>
                <w:lang w:val="es-ES_tradnl" w:eastAsia="es-ES"/>
              </w:rPr>
              <w:t>Formato 4</w:t>
            </w:r>
            <w:r w:rsidR="005B6998" w:rsidRPr="00970F46">
              <w:rPr>
                <w:rFonts w:ascii="Arial" w:hAnsi="Arial" w:cs="Arial"/>
                <w:b/>
                <w:sz w:val="15"/>
                <w:szCs w:val="15"/>
                <w:lang w:val="es-ES_tradnl" w:eastAsia="es-ES"/>
              </w:rPr>
              <w:t>)</w:t>
            </w:r>
          </w:p>
        </w:tc>
        <w:tc>
          <w:tcPr>
            <w:tcW w:w="992" w:type="dxa"/>
          </w:tcPr>
          <w:p w:rsidR="00940FD9" w:rsidRPr="00970F46" w:rsidRDefault="00940FD9" w:rsidP="00970F46">
            <w:pPr>
              <w:tabs>
                <w:tab w:val="left" w:pos="176"/>
              </w:tabs>
              <w:jc w:val="both"/>
              <w:rPr>
                <w:rFonts w:ascii="Arial" w:hAnsi="Arial" w:cs="Arial"/>
                <w:b/>
                <w:sz w:val="18"/>
                <w:szCs w:val="18"/>
                <w:u w:val="single"/>
                <w:lang w:val="es-ES_tradnl" w:eastAsia="es-ES"/>
              </w:rPr>
            </w:pPr>
          </w:p>
        </w:tc>
        <w:tc>
          <w:tcPr>
            <w:tcW w:w="955" w:type="dxa"/>
          </w:tcPr>
          <w:p w:rsidR="00940FD9" w:rsidRPr="00970F46" w:rsidRDefault="00940FD9" w:rsidP="00970F46">
            <w:pPr>
              <w:tabs>
                <w:tab w:val="left" w:pos="176"/>
              </w:tabs>
              <w:jc w:val="both"/>
              <w:rPr>
                <w:rFonts w:ascii="Arial" w:hAnsi="Arial" w:cs="Arial"/>
                <w:b/>
                <w:sz w:val="18"/>
                <w:szCs w:val="18"/>
                <w:u w:val="single"/>
                <w:lang w:val="es-ES_tradnl" w:eastAsia="es-ES"/>
              </w:rPr>
            </w:pPr>
          </w:p>
        </w:tc>
      </w:tr>
      <w:tr w:rsidR="00596F8C" w:rsidRPr="00970F46" w:rsidTr="00462E70">
        <w:trPr>
          <w:trHeight w:hRule="exact" w:val="284"/>
          <w:jc w:val="center"/>
        </w:trPr>
        <w:tc>
          <w:tcPr>
            <w:tcW w:w="472" w:type="dxa"/>
            <w:shd w:val="clear" w:color="auto" w:fill="auto"/>
            <w:vAlign w:val="center"/>
          </w:tcPr>
          <w:p w:rsidR="00DD0E45" w:rsidRPr="00970F46" w:rsidRDefault="00DD0E45" w:rsidP="00970F46">
            <w:pPr>
              <w:numPr>
                <w:ilvl w:val="0"/>
                <w:numId w:val="45"/>
              </w:numPr>
              <w:tabs>
                <w:tab w:val="left" w:pos="176"/>
              </w:tabs>
              <w:ind w:left="0" w:firstLine="0"/>
              <w:contextualSpacing/>
              <w:jc w:val="center"/>
              <w:rPr>
                <w:rFonts w:ascii="Arial" w:hAnsi="Arial" w:cs="Arial"/>
                <w:b/>
                <w:sz w:val="16"/>
                <w:szCs w:val="16"/>
                <w:u w:val="single"/>
                <w:lang w:val="es-ES_tradnl" w:eastAsia="es-ES"/>
              </w:rPr>
            </w:pPr>
          </w:p>
        </w:tc>
        <w:tc>
          <w:tcPr>
            <w:tcW w:w="7644" w:type="dxa"/>
            <w:vAlign w:val="center"/>
          </w:tcPr>
          <w:p w:rsidR="00DD0E45" w:rsidRPr="00970F46" w:rsidRDefault="00DD0E45" w:rsidP="00970F46">
            <w:pPr>
              <w:pStyle w:val="Sinespaciado"/>
              <w:jc w:val="both"/>
              <w:rPr>
                <w:rFonts w:ascii="Arial" w:hAnsi="Arial" w:cs="Arial"/>
                <w:sz w:val="15"/>
                <w:szCs w:val="15"/>
                <w:lang w:val="es-ES_tradnl" w:eastAsia="es-ES"/>
              </w:rPr>
            </w:pPr>
            <w:r w:rsidRPr="00970F46">
              <w:rPr>
                <w:rFonts w:ascii="Arial" w:hAnsi="Arial" w:cs="Arial"/>
                <w:sz w:val="15"/>
                <w:szCs w:val="15"/>
                <w:lang w:val="es-ES_tradnl" w:eastAsia="es-ES"/>
              </w:rPr>
              <w:t>En su caso CONVENIO DE PARTICIPACIÓN CONJUNTA</w:t>
            </w:r>
          </w:p>
        </w:tc>
        <w:tc>
          <w:tcPr>
            <w:tcW w:w="992" w:type="dxa"/>
          </w:tcPr>
          <w:p w:rsidR="00DD0E45" w:rsidRPr="00970F46" w:rsidRDefault="00DD0E45" w:rsidP="00970F46">
            <w:pPr>
              <w:tabs>
                <w:tab w:val="left" w:pos="176"/>
              </w:tabs>
              <w:jc w:val="both"/>
              <w:rPr>
                <w:rFonts w:ascii="Arial" w:hAnsi="Arial" w:cs="Arial"/>
                <w:b/>
                <w:sz w:val="18"/>
                <w:szCs w:val="18"/>
                <w:u w:val="single"/>
                <w:lang w:val="es-ES_tradnl" w:eastAsia="es-ES"/>
              </w:rPr>
            </w:pPr>
          </w:p>
        </w:tc>
        <w:tc>
          <w:tcPr>
            <w:tcW w:w="955" w:type="dxa"/>
          </w:tcPr>
          <w:p w:rsidR="00DD0E45" w:rsidRPr="00970F46" w:rsidRDefault="00DD0E45" w:rsidP="00970F46">
            <w:pPr>
              <w:tabs>
                <w:tab w:val="left" w:pos="176"/>
              </w:tabs>
              <w:jc w:val="both"/>
              <w:rPr>
                <w:rFonts w:ascii="Arial" w:hAnsi="Arial" w:cs="Arial"/>
                <w:b/>
                <w:sz w:val="18"/>
                <w:szCs w:val="18"/>
                <w:u w:val="single"/>
                <w:lang w:val="es-ES_tradnl" w:eastAsia="es-ES"/>
              </w:rPr>
            </w:pPr>
          </w:p>
        </w:tc>
      </w:tr>
      <w:tr w:rsidR="00596F8C" w:rsidRPr="00970F46" w:rsidTr="00462E70">
        <w:trPr>
          <w:trHeight w:hRule="exact" w:val="552"/>
          <w:jc w:val="center"/>
        </w:trPr>
        <w:tc>
          <w:tcPr>
            <w:tcW w:w="472" w:type="dxa"/>
            <w:shd w:val="clear" w:color="auto" w:fill="auto"/>
            <w:vAlign w:val="center"/>
          </w:tcPr>
          <w:p w:rsidR="00940FD9" w:rsidRPr="00970F46" w:rsidRDefault="00940FD9" w:rsidP="00970F46">
            <w:pPr>
              <w:numPr>
                <w:ilvl w:val="0"/>
                <w:numId w:val="45"/>
              </w:numPr>
              <w:tabs>
                <w:tab w:val="left" w:pos="176"/>
              </w:tabs>
              <w:ind w:left="0" w:firstLine="0"/>
              <w:contextualSpacing/>
              <w:jc w:val="center"/>
              <w:rPr>
                <w:rFonts w:ascii="Arial" w:eastAsiaTheme="minorEastAsia" w:hAnsi="Arial" w:cs="Arial"/>
                <w:b/>
                <w:bCs/>
                <w:sz w:val="16"/>
                <w:szCs w:val="16"/>
                <w:u w:val="single"/>
                <w:lang w:val="es-ES"/>
              </w:rPr>
            </w:pPr>
          </w:p>
        </w:tc>
        <w:tc>
          <w:tcPr>
            <w:tcW w:w="7644" w:type="dxa"/>
            <w:vAlign w:val="center"/>
          </w:tcPr>
          <w:p w:rsidR="00940FD9" w:rsidRPr="00970F46" w:rsidRDefault="00940FD9" w:rsidP="00970F46">
            <w:pPr>
              <w:pStyle w:val="Sinespaciado"/>
              <w:jc w:val="both"/>
              <w:rPr>
                <w:rFonts w:ascii="Arial" w:hAnsi="Arial" w:cs="Arial"/>
                <w:sz w:val="15"/>
                <w:szCs w:val="15"/>
              </w:rPr>
            </w:pPr>
            <w:r w:rsidRPr="00970F46">
              <w:rPr>
                <w:rFonts w:ascii="Arial" w:hAnsi="Arial" w:cs="Arial"/>
                <w:bCs/>
                <w:sz w:val="15"/>
                <w:szCs w:val="15"/>
                <w:lang w:val="es-ES"/>
              </w:rPr>
              <w:t xml:space="preserve">DECLARACIÓN DE AUSENCIA DE IMPEDIMENTOS LEGALES. Escrito bajo protesta de decir verdad, donde indique que no se encuentra en los supuestos de los artículos 50 y 60 de la Ley de Adquisiciones, Arrendamientos y Servicios del Sector Público </w:t>
            </w:r>
            <w:r w:rsidRPr="00970F46">
              <w:rPr>
                <w:rFonts w:ascii="Arial" w:hAnsi="Arial" w:cs="Arial"/>
                <w:b/>
                <w:bCs/>
                <w:sz w:val="15"/>
                <w:szCs w:val="15"/>
                <w:lang w:val="es-ES"/>
              </w:rPr>
              <w:t>(Formato 5)</w:t>
            </w:r>
          </w:p>
        </w:tc>
        <w:tc>
          <w:tcPr>
            <w:tcW w:w="992" w:type="dxa"/>
          </w:tcPr>
          <w:p w:rsidR="00940FD9" w:rsidRPr="00970F46" w:rsidRDefault="00940FD9" w:rsidP="00970F46">
            <w:pPr>
              <w:tabs>
                <w:tab w:val="left" w:pos="176"/>
              </w:tabs>
              <w:jc w:val="both"/>
              <w:rPr>
                <w:rFonts w:ascii="Arial" w:hAnsi="Arial" w:cs="Arial"/>
                <w:b/>
                <w:bCs/>
                <w:sz w:val="18"/>
                <w:szCs w:val="18"/>
                <w:u w:val="single"/>
                <w:lang w:val="es-ES"/>
              </w:rPr>
            </w:pPr>
          </w:p>
        </w:tc>
        <w:tc>
          <w:tcPr>
            <w:tcW w:w="955" w:type="dxa"/>
          </w:tcPr>
          <w:p w:rsidR="00940FD9" w:rsidRPr="00970F46" w:rsidRDefault="00940FD9" w:rsidP="00970F46">
            <w:pPr>
              <w:tabs>
                <w:tab w:val="left" w:pos="176"/>
              </w:tabs>
              <w:jc w:val="both"/>
              <w:rPr>
                <w:rFonts w:ascii="Arial" w:hAnsi="Arial" w:cs="Arial"/>
                <w:b/>
                <w:bCs/>
                <w:sz w:val="18"/>
                <w:szCs w:val="18"/>
                <w:u w:val="single"/>
                <w:lang w:val="es-ES"/>
              </w:rPr>
            </w:pPr>
          </w:p>
        </w:tc>
      </w:tr>
      <w:tr w:rsidR="00596F8C" w:rsidRPr="00970F46" w:rsidTr="00462E70">
        <w:trPr>
          <w:trHeight w:hRule="exact" w:val="284"/>
          <w:jc w:val="center"/>
        </w:trPr>
        <w:tc>
          <w:tcPr>
            <w:tcW w:w="472" w:type="dxa"/>
            <w:shd w:val="clear" w:color="auto" w:fill="auto"/>
            <w:vAlign w:val="center"/>
          </w:tcPr>
          <w:p w:rsidR="00940FD9" w:rsidRPr="00970F46" w:rsidRDefault="00940FD9" w:rsidP="00970F46">
            <w:pPr>
              <w:numPr>
                <w:ilvl w:val="0"/>
                <w:numId w:val="45"/>
              </w:numPr>
              <w:tabs>
                <w:tab w:val="left" w:pos="176"/>
              </w:tabs>
              <w:ind w:left="0" w:firstLine="0"/>
              <w:contextualSpacing/>
              <w:jc w:val="center"/>
              <w:rPr>
                <w:rFonts w:ascii="Arial" w:eastAsiaTheme="minorEastAsia" w:hAnsi="Arial" w:cs="Arial"/>
                <w:b/>
                <w:bCs/>
                <w:sz w:val="16"/>
                <w:szCs w:val="16"/>
                <w:u w:val="single"/>
                <w:lang w:val="es-ES"/>
              </w:rPr>
            </w:pPr>
          </w:p>
        </w:tc>
        <w:tc>
          <w:tcPr>
            <w:tcW w:w="7644" w:type="dxa"/>
            <w:vAlign w:val="center"/>
          </w:tcPr>
          <w:p w:rsidR="00940FD9" w:rsidRPr="00970F46" w:rsidRDefault="00940FD9" w:rsidP="00970F46">
            <w:pPr>
              <w:pStyle w:val="Sinespaciado"/>
              <w:rPr>
                <w:rFonts w:ascii="Arial" w:hAnsi="Arial" w:cs="Arial"/>
                <w:sz w:val="15"/>
                <w:szCs w:val="15"/>
              </w:rPr>
            </w:pPr>
            <w:r w:rsidRPr="00970F46">
              <w:rPr>
                <w:rFonts w:ascii="Arial" w:hAnsi="Arial" w:cs="Arial"/>
                <w:bCs/>
                <w:sz w:val="15"/>
                <w:szCs w:val="15"/>
                <w:lang w:val="es-ES"/>
              </w:rPr>
              <w:t xml:space="preserve">DECLARACIÓN DE INTEGRIDAD. </w:t>
            </w:r>
            <w:r w:rsidRPr="00970F46">
              <w:rPr>
                <w:rFonts w:ascii="Arial" w:hAnsi="Arial" w:cs="Arial"/>
                <w:b/>
                <w:bCs/>
                <w:sz w:val="15"/>
                <w:szCs w:val="15"/>
                <w:lang w:val="es-ES"/>
              </w:rPr>
              <w:t>(Formato 6)</w:t>
            </w:r>
          </w:p>
        </w:tc>
        <w:tc>
          <w:tcPr>
            <w:tcW w:w="992" w:type="dxa"/>
          </w:tcPr>
          <w:p w:rsidR="00940FD9" w:rsidRPr="00970F46" w:rsidRDefault="00940FD9" w:rsidP="00970F46">
            <w:pPr>
              <w:tabs>
                <w:tab w:val="left" w:pos="176"/>
              </w:tabs>
              <w:jc w:val="both"/>
              <w:rPr>
                <w:rFonts w:ascii="Arial" w:hAnsi="Arial" w:cs="Arial"/>
                <w:b/>
                <w:bCs/>
                <w:sz w:val="18"/>
                <w:szCs w:val="18"/>
                <w:u w:val="single"/>
                <w:lang w:val="es-ES"/>
              </w:rPr>
            </w:pPr>
          </w:p>
        </w:tc>
        <w:tc>
          <w:tcPr>
            <w:tcW w:w="955" w:type="dxa"/>
          </w:tcPr>
          <w:p w:rsidR="00940FD9" w:rsidRPr="00970F46" w:rsidRDefault="00940FD9" w:rsidP="00970F46">
            <w:pPr>
              <w:tabs>
                <w:tab w:val="left" w:pos="176"/>
              </w:tabs>
              <w:jc w:val="both"/>
              <w:rPr>
                <w:rFonts w:ascii="Arial" w:hAnsi="Arial" w:cs="Arial"/>
                <w:b/>
                <w:bCs/>
                <w:sz w:val="18"/>
                <w:szCs w:val="18"/>
                <w:u w:val="single"/>
                <w:lang w:val="es-ES"/>
              </w:rPr>
            </w:pPr>
          </w:p>
        </w:tc>
      </w:tr>
      <w:tr w:rsidR="00596F8C" w:rsidRPr="00970F46" w:rsidTr="00462E70">
        <w:trPr>
          <w:trHeight w:hRule="exact" w:val="423"/>
          <w:jc w:val="center"/>
        </w:trPr>
        <w:tc>
          <w:tcPr>
            <w:tcW w:w="472" w:type="dxa"/>
            <w:shd w:val="clear" w:color="auto" w:fill="auto"/>
            <w:vAlign w:val="center"/>
          </w:tcPr>
          <w:p w:rsidR="00940FD9" w:rsidRPr="00970F46" w:rsidRDefault="00940FD9" w:rsidP="00970F46">
            <w:pPr>
              <w:numPr>
                <w:ilvl w:val="0"/>
                <w:numId w:val="45"/>
              </w:numPr>
              <w:tabs>
                <w:tab w:val="left" w:pos="176"/>
              </w:tabs>
              <w:ind w:left="0" w:firstLine="0"/>
              <w:contextualSpacing/>
              <w:jc w:val="center"/>
              <w:rPr>
                <w:rFonts w:ascii="Arial" w:eastAsiaTheme="minorEastAsia" w:hAnsi="Arial" w:cs="Arial"/>
                <w:b/>
                <w:bCs/>
                <w:sz w:val="16"/>
                <w:szCs w:val="16"/>
                <w:u w:val="single"/>
                <w:lang w:val="es-ES"/>
              </w:rPr>
            </w:pPr>
          </w:p>
        </w:tc>
        <w:tc>
          <w:tcPr>
            <w:tcW w:w="7644" w:type="dxa"/>
            <w:vAlign w:val="center"/>
          </w:tcPr>
          <w:p w:rsidR="00940FD9" w:rsidRPr="00970F46" w:rsidRDefault="00940FD9" w:rsidP="00970F46">
            <w:pPr>
              <w:pStyle w:val="Sinespaciado"/>
              <w:jc w:val="both"/>
              <w:rPr>
                <w:rFonts w:ascii="Arial" w:hAnsi="Arial" w:cs="Arial"/>
                <w:sz w:val="15"/>
                <w:szCs w:val="15"/>
              </w:rPr>
            </w:pPr>
            <w:r w:rsidRPr="00970F46">
              <w:rPr>
                <w:rFonts w:ascii="Arial" w:hAnsi="Arial" w:cs="Arial"/>
                <w:bCs/>
                <w:sz w:val="15"/>
                <w:szCs w:val="15"/>
                <w:lang w:val="es-ES"/>
              </w:rPr>
              <w:t xml:space="preserve">ESCRITO DE FACULTADES SUFICIENTES PARA COMPROMETERSE EN EL PROCEDIMIENTO DE </w:t>
            </w:r>
            <w:r w:rsidR="00544DB4" w:rsidRPr="00970F46">
              <w:rPr>
                <w:rFonts w:ascii="Arial" w:hAnsi="Arial" w:cs="Arial"/>
                <w:bCs/>
                <w:sz w:val="15"/>
                <w:szCs w:val="15"/>
                <w:lang w:val="es-ES"/>
              </w:rPr>
              <w:t>LIC</w:t>
            </w:r>
            <w:r w:rsidR="00844D6A" w:rsidRPr="00970F46">
              <w:rPr>
                <w:rFonts w:ascii="Arial" w:hAnsi="Arial" w:cs="Arial"/>
                <w:bCs/>
                <w:sz w:val="15"/>
                <w:szCs w:val="15"/>
                <w:lang w:val="es-ES"/>
              </w:rPr>
              <w:t>ITACIÓN</w:t>
            </w:r>
            <w:r w:rsidRPr="00970F46">
              <w:rPr>
                <w:rFonts w:ascii="Arial" w:hAnsi="Arial" w:cs="Arial"/>
                <w:bCs/>
                <w:sz w:val="15"/>
                <w:szCs w:val="15"/>
                <w:lang w:val="es-ES"/>
              </w:rPr>
              <w:t xml:space="preserve">. </w:t>
            </w:r>
            <w:r w:rsidRPr="00970F46">
              <w:rPr>
                <w:rFonts w:ascii="Arial" w:hAnsi="Arial" w:cs="Arial"/>
                <w:b/>
                <w:bCs/>
                <w:sz w:val="15"/>
                <w:szCs w:val="15"/>
                <w:lang w:val="es-ES"/>
              </w:rPr>
              <w:t>(Formato 7)</w:t>
            </w:r>
          </w:p>
        </w:tc>
        <w:tc>
          <w:tcPr>
            <w:tcW w:w="992" w:type="dxa"/>
          </w:tcPr>
          <w:p w:rsidR="00940FD9" w:rsidRPr="00970F46" w:rsidRDefault="00940FD9" w:rsidP="00970F46">
            <w:pPr>
              <w:tabs>
                <w:tab w:val="left" w:pos="176"/>
              </w:tabs>
              <w:jc w:val="both"/>
              <w:rPr>
                <w:rFonts w:ascii="Arial" w:hAnsi="Arial" w:cs="Arial"/>
                <w:b/>
                <w:bCs/>
                <w:sz w:val="18"/>
                <w:szCs w:val="18"/>
                <w:u w:val="single"/>
                <w:lang w:val="es-ES"/>
              </w:rPr>
            </w:pPr>
          </w:p>
        </w:tc>
        <w:tc>
          <w:tcPr>
            <w:tcW w:w="955" w:type="dxa"/>
          </w:tcPr>
          <w:p w:rsidR="00940FD9" w:rsidRPr="00970F46" w:rsidRDefault="00940FD9" w:rsidP="00970F46">
            <w:pPr>
              <w:tabs>
                <w:tab w:val="left" w:pos="176"/>
              </w:tabs>
              <w:jc w:val="both"/>
              <w:rPr>
                <w:rFonts w:ascii="Arial" w:hAnsi="Arial" w:cs="Arial"/>
                <w:b/>
                <w:bCs/>
                <w:sz w:val="18"/>
                <w:szCs w:val="18"/>
                <w:u w:val="single"/>
                <w:lang w:val="es-ES"/>
              </w:rPr>
            </w:pPr>
          </w:p>
        </w:tc>
      </w:tr>
      <w:tr w:rsidR="00596F8C" w:rsidRPr="00970F46" w:rsidTr="00462E70">
        <w:trPr>
          <w:trHeight w:hRule="exact" w:val="429"/>
          <w:jc w:val="center"/>
        </w:trPr>
        <w:tc>
          <w:tcPr>
            <w:tcW w:w="472" w:type="dxa"/>
            <w:shd w:val="clear" w:color="auto" w:fill="auto"/>
            <w:vAlign w:val="center"/>
          </w:tcPr>
          <w:p w:rsidR="00940FD9" w:rsidRPr="00970F46" w:rsidRDefault="00940FD9" w:rsidP="00970F46">
            <w:pPr>
              <w:numPr>
                <w:ilvl w:val="0"/>
                <w:numId w:val="45"/>
              </w:numPr>
              <w:tabs>
                <w:tab w:val="left" w:pos="176"/>
              </w:tabs>
              <w:ind w:left="0" w:firstLine="0"/>
              <w:contextualSpacing/>
              <w:jc w:val="center"/>
              <w:rPr>
                <w:rFonts w:ascii="Arial" w:eastAsiaTheme="minorEastAsia" w:hAnsi="Arial" w:cs="Arial"/>
                <w:b/>
                <w:bCs/>
                <w:sz w:val="16"/>
                <w:szCs w:val="16"/>
                <w:u w:val="single"/>
                <w:lang w:val="es-ES"/>
              </w:rPr>
            </w:pPr>
          </w:p>
        </w:tc>
        <w:tc>
          <w:tcPr>
            <w:tcW w:w="7644" w:type="dxa"/>
            <w:vAlign w:val="center"/>
          </w:tcPr>
          <w:p w:rsidR="00940FD9" w:rsidRPr="00970F46" w:rsidRDefault="00940FD9" w:rsidP="00970F46">
            <w:pPr>
              <w:pStyle w:val="Sinespaciado"/>
              <w:jc w:val="both"/>
              <w:rPr>
                <w:rFonts w:ascii="Arial" w:hAnsi="Arial" w:cs="Arial"/>
                <w:bCs/>
                <w:sz w:val="15"/>
                <w:szCs w:val="15"/>
                <w:lang w:val="es-ES"/>
              </w:rPr>
            </w:pPr>
            <w:r w:rsidRPr="00970F46">
              <w:rPr>
                <w:rFonts w:ascii="Arial" w:hAnsi="Arial" w:cs="Arial"/>
                <w:bCs/>
                <w:sz w:val="15"/>
                <w:szCs w:val="15"/>
                <w:lang w:val="es-ES"/>
              </w:rPr>
              <w:t xml:space="preserve">PODER </w:t>
            </w:r>
            <w:r w:rsidR="00750E11" w:rsidRPr="00970F46">
              <w:rPr>
                <w:rFonts w:ascii="Arial" w:hAnsi="Arial" w:cs="Arial"/>
                <w:bCs/>
                <w:sz w:val="15"/>
                <w:szCs w:val="15"/>
                <w:lang w:val="es-ES"/>
              </w:rPr>
              <w:t>NOTARIAL O CART</w:t>
            </w:r>
            <w:r w:rsidRPr="00970F46">
              <w:rPr>
                <w:rFonts w:ascii="Arial" w:hAnsi="Arial" w:cs="Arial"/>
                <w:bCs/>
                <w:sz w:val="15"/>
                <w:szCs w:val="15"/>
                <w:lang w:val="es-ES"/>
              </w:rPr>
              <w:t>A</w:t>
            </w:r>
            <w:r w:rsidR="00750E11" w:rsidRPr="00970F46">
              <w:rPr>
                <w:rFonts w:ascii="Arial" w:hAnsi="Arial" w:cs="Arial"/>
                <w:bCs/>
                <w:sz w:val="15"/>
                <w:szCs w:val="15"/>
                <w:lang w:val="es-ES"/>
              </w:rPr>
              <w:t xml:space="preserve"> PODER SIMPLE</w:t>
            </w:r>
            <w:r w:rsidRPr="00970F46">
              <w:rPr>
                <w:rFonts w:ascii="Arial" w:hAnsi="Arial" w:cs="Arial"/>
                <w:bCs/>
                <w:sz w:val="15"/>
                <w:szCs w:val="15"/>
                <w:lang w:val="es-ES"/>
              </w:rPr>
              <w:t xml:space="preserve"> A FAVOR DE LA PERSONA DESIGNADA PARA PARTICIPAR EN LA </w:t>
            </w:r>
            <w:r w:rsidR="00544DB4" w:rsidRPr="00970F46">
              <w:rPr>
                <w:rFonts w:ascii="Arial" w:hAnsi="Arial" w:cs="Arial"/>
                <w:bCs/>
                <w:sz w:val="15"/>
                <w:szCs w:val="15"/>
                <w:lang w:val="es-ES"/>
              </w:rPr>
              <w:t>LICI</w:t>
            </w:r>
            <w:r w:rsidR="00844D6A" w:rsidRPr="00970F46">
              <w:rPr>
                <w:rFonts w:ascii="Arial" w:hAnsi="Arial" w:cs="Arial"/>
                <w:bCs/>
                <w:sz w:val="15"/>
                <w:szCs w:val="15"/>
                <w:lang w:val="es-ES"/>
              </w:rPr>
              <w:t>TACIÓN.</w:t>
            </w:r>
          </w:p>
        </w:tc>
        <w:tc>
          <w:tcPr>
            <w:tcW w:w="992" w:type="dxa"/>
          </w:tcPr>
          <w:p w:rsidR="00940FD9" w:rsidRPr="00970F46" w:rsidRDefault="00940FD9" w:rsidP="00970F46">
            <w:pPr>
              <w:tabs>
                <w:tab w:val="left" w:pos="176"/>
              </w:tabs>
              <w:jc w:val="both"/>
              <w:rPr>
                <w:rFonts w:ascii="Arial" w:hAnsi="Arial" w:cs="Arial"/>
                <w:b/>
                <w:bCs/>
                <w:sz w:val="18"/>
                <w:szCs w:val="18"/>
                <w:u w:val="single"/>
                <w:lang w:val="es-ES"/>
              </w:rPr>
            </w:pPr>
          </w:p>
        </w:tc>
        <w:tc>
          <w:tcPr>
            <w:tcW w:w="955" w:type="dxa"/>
          </w:tcPr>
          <w:p w:rsidR="00940FD9" w:rsidRPr="00970F46" w:rsidRDefault="00940FD9" w:rsidP="00970F46">
            <w:pPr>
              <w:tabs>
                <w:tab w:val="left" w:pos="176"/>
              </w:tabs>
              <w:jc w:val="both"/>
              <w:rPr>
                <w:rFonts w:ascii="Arial" w:hAnsi="Arial" w:cs="Arial"/>
                <w:b/>
                <w:bCs/>
                <w:sz w:val="18"/>
                <w:szCs w:val="18"/>
                <w:u w:val="single"/>
                <w:lang w:val="es-ES"/>
              </w:rPr>
            </w:pPr>
          </w:p>
        </w:tc>
      </w:tr>
      <w:tr w:rsidR="00596F8C" w:rsidRPr="00970F46" w:rsidTr="00462E70">
        <w:trPr>
          <w:trHeight w:hRule="exact" w:val="284"/>
          <w:jc w:val="center"/>
        </w:trPr>
        <w:tc>
          <w:tcPr>
            <w:tcW w:w="472" w:type="dxa"/>
            <w:shd w:val="clear" w:color="auto" w:fill="auto"/>
            <w:vAlign w:val="center"/>
          </w:tcPr>
          <w:p w:rsidR="00940FD9" w:rsidRPr="00970F46" w:rsidRDefault="00940FD9" w:rsidP="00970F46">
            <w:pPr>
              <w:numPr>
                <w:ilvl w:val="0"/>
                <w:numId w:val="45"/>
              </w:numPr>
              <w:tabs>
                <w:tab w:val="left" w:pos="318"/>
              </w:tabs>
              <w:ind w:left="0" w:firstLine="0"/>
              <w:contextualSpacing/>
              <w:jc w:val="center"/>
              <w:rPr>
                <w:rFonts w:ascii="Arial" w:eastAsiaTheme="minorEastAsia" w:hAnsi="Arial" w:cs="Arial"/>
                <w:b/>
                <w:bCs/>
                <w:sz w:val="16"/>
                <w:szCs w:val="16"/>
                <w:u w:val="single"/>
                <w:lang w:val="es-ES"/>
              </w:rPr>
            </w:pPr>
          </w:p>
        </w:tc>
        <w:tc>
          <w:tcPr>
            <w:tcW w:w="7644" w:type="dxa"/>
            <w:vAlign w:val="center"/>
          </w:tcPr>
          <w:p w:rsidR="00940FD9" w:rsidRPr="00970F46" w:rsidRDefault="00940FD9" w:rsidP="00970F46">
            <w:pPr>
              <w:pStyle w:val="Sinespaciado"/>
              <w:rPr>
                <w:rFonts w:ascii="Arial" w:hAnsi="Arial" w:cs="Arial"/>
                <w:bCs/>
                <w:sz w:val="15"/>
                <w:szCs w:val="15"/>
                <w:lang w:val="es-ES"/>
              </w:rPr>
            </w:pPr>
            <w:r w:rsidRPr="00970F46">
              <w:rPr>
                <w:rFonts w:ascii="Arial" w:hAnsi="Arial" w:cs="Arial"/>
                <w:bCs/>
                <w:sz w:val="15"/>
                <w:szCs w:val="15"/>
                <w:lang w:val="es-ES"/>
              </w:rPr>
              <w:t xml:space="preserve">IDENTIFICACIÓN OFICIAL VIGENTE DE LA PERSONA QUE </w:t>
            </w:r>
            <w:r w:rsidR="00E65C59" w:rsidRPr="00970F46">
              <w:rPr>
                <w:rFonts w:ascii="Arial" w:hAnsi="Arial" w:cs="Arial"/>
                <w:bCs/>
                <w:sz w:val="15"/>
                <w:szCs w:val="15"/>
                <w:lang w:val="es-ES"/>
              </w:rPr>
              <w:t>FIRME</w:t>
            </w:r>
            <w:r w:rsidRPr="00970F46">
              <w:rPr>
                <w:rFonts w:ascii="Arial" w:hAnsi="Arial" w:cs="Arial"/>
                <w:bCs/>
                <w:sz w:val="15"/>
                <w:szCs w:val="15"/>
                <w:lang w:val="es-ES"/>
              </w:rPr>
              <w:t xml:space="preserve"> LA PROPOSICIÓN. </w:t>
            </w:r>
          </w:p>
        </w:tc>
        <w:tc>
          <w:tcPr>
            <w:tcW w:w="992" w:type="dxa"/>
          </w:tcPr>
          <w:p w:rsidR="00940FD9" w:rsidRPr="00970F46" w:rsidRDefault="00940FD9" w:rsidP="00970F46">
            <w:pPr>
              <w:tabs>
                <w:tab w:val="left" w:pos="318"/>
              </w:tabs>
              <w:jc w:val="both"/>
              <w:rPr>
                <w:rFonts w:ascii="Arial" w:hAnsi="Arial" w:cs="Arial"/>
                <w:b/>
                <w:bCs/>
                <w:sz w:val="18"/>
                <w:szCs w:val="18"/>
                <w:u w:val="single"/>
                <w:lang w:val="es-ES"/>
              </w:rPr>
            </w:pPr>
          </w:p>
        </w:tc>
        <w:tc>
          <w:tcPr>
            <w:tcW w:w="955" w:type="dxa"/>
          </w:tcPr>
          <w:p w:rsidR="00940FD9" w:rsidRPr="00970F46" w:rsidRDefault="00940FD9" w:rsidP="00970F46">
            <w:pPr>
              <w:tabs>
                <w:tab w:val="left" w:pos="318"/>
              </w:tabs>
              <w:jc w:val="both"/>
              <w:rPr>
                <w:rFonts w:ascii="Arial" w:hAnsi="Arial" w:cs="Arial"/>
                <w:b/>
                <w:bCs/>
                <w:sz w:val="18"/>
                <w:szCs w:val="18"/>
                <w:u w:val="single"/>
                <w:lang w:val="es-ES"/>
              </w:rPr>
            </w:pPr>
          </w:p>
        </w:tc>
      </w:tr>
      <w:tr w:rsidR="00596F8C" w:rsidRPr="00970F46" w:rsidTr="00462E70">
        <w:trPr>
          <w:trHeight w:hRule="exact" w:val="284"/>
          <w:jc w:val="center"/>
        </w:trPr>
        <w:tc>
          <w:tcPr>
            <w:tcW w:w="472" w:type="dxa"/>
            <w:shd w:val="clear" w:color="auto" w:fill="auto"/>
            <w:vAlign w:val="center"/>
          </w:tcPr>
          <w:p w:rsidR="00940FD9" w:rsidRPr="00970F46" w:rsidRDefault="00940FD9" w:rsidP="00970F46">
            <w:pPr>
              <w:numPr>
                <w:ilvl w:val="0"/>
                <w:numId w:val="45"/>
              </w:numPr>
              <w:tabs>
                <w:tab w:val="left" w:pos="318"/>
              </w:tabs>
              <w:ind w:left="0" w:firstLine="0"/>
              <w:contextualSpacing/>
              <w:jc w:val="center"/>
              <w:rPr>
                <w:rFonts w:ascii="Arial" w:eastAsiaTheme="minorEastAsia" w:hAnsi="Arial" w:cs="Arial"/>
                <w:b/>
                <w:sz w:val="16"/>
                <w:szCs w:val="16"/>
                <w:u w:val="single"/>
                <w:lang w:eastAsia="ar-SA"/>
              </w:rPr>
            </w:pPr>
          </w:p>
        </w:tc>
        <w:tc>
          <w:tcPr>
            <w:tcW w:w="7644" w:type="dxa"/>
            <w:vAlign w:val="center"/>
          </w:tcPr>
          <w:p w:rsidR="00940FD9" w:rsidRPr="00970F46" w:rsidRDefault="00940FD9" w:rsidP="00970F46">
            <w:pPr>
              <w:pStyle w:val="Sinespaciado"/>
              <w:jc w:val="both"/>
              <w:rPr>
                <w:rFonts w:ascii="Arial" w:hAnsi="Arial" w:cs="Arial"/>
                <w:sz w:val="15"/>
                <w:szCs w:val="15"/>
                <w:lang w:eastAsia="ar-SA"/>
              </w:rPr>
            </w:pPr>
            <w:r w:rsidRPr="00970F46">
              <w:rPr>
                <w:rFonts w:ascii="Arial" w:hAnsi="Arial" w:cs="Arial"/>
                <w:sz w:val="15"/>
                <w:szCs w:val="15"/>
                <w:lang w:eastAsia="ar-SA"/>
              </w:rPr>
              <w:t xml:space="preserve">CARTA DE ACEPTACIÓN POR EL USO DE MEDIOS ELECTRÓNICOS DE COMUNICACIÓN. </w:t>
            </w:r>
            <w:r w:rsidRPr="00970F46">
              <w:rPr>
                <w:rFonts w:ascii="Arial" w:hAnsi="Arial" w:cs="Arial"/>
                <w:b/>
                <w:sz w:val="15"/>
                <w:szCs w:val="15"/>
                <w:lang w:eastAsia="ar-SA"/>
              </w:rPr>
              <w:t>(Formato 8)</w:t>
            </w:r>
          </w:p>
        </w:tc>
        <w:tc>
          <w:tcPr>
            <w:tcW w:w="992" w:type="dxa"/>
          </w:tcPr>
          <w:p w:rsidR="00940FD9" w:rsidRPr="00970F46" w:rsidRDefault="00940FD9" w:rsidP="00970F46">
            <w:pPr>
              <w:tabs>
                <w:tab w:val="left" w:pos="318"/>
              </w:tabs>
              <w:jc w:val="both"/>
              <w:rPr>
                <w:rFonts w:ascii="Arial" w:hAnsi="Arial" w:cs="Arial"/>
                <w:b/>
                <w:sz w:val="18"/>
                <w:szCs w:val="18"/>
                <w:u w:val="single"/>
                <w:lang w:eastAsia="ar-SA"/>
              </w:rPr>
            </w:pPr>
          </w:p>
        </w:tc>
        <w:tc>
          <w:tcPr>
            <w:tcW w:w="955" w:type="dxa"/>
          </w:tcPr>
          <w:p w:rsidR="00940FD9" w:rsidRPr="00970F46" w:rsidRDefault="00940FD9" w:rsidP="00970F46">
            <w:pPr>
              <w:tabs>
                <w:tab w:val="left" w:pos="318"/>
              </w:tabs>
              <w:jc w:val="both"/>
              <w:rPr>
                <w:rFonts w:ascii="Arial" w:hAnsi="Arial" w:cs="Arial"/>
                <w:b/>
                <w:sz w:val="18"/>
                <w:szCs w:val="18"/>
                <w:u w:val="single"/>
                <w:lang w:eastAsia="ar-SA"/>
              </w:rPr>
            </w:pPr>
          </w:p>
        </w:tc>
      </w:tr>
      <w:tr w:rsidR="00596F8C" w:rsidRPr="00970F46" w:rsidTr="00462E70">
        <w:trPr>
          <w:trHeight w:val="247"/>
          <w:jc w:val="center"/>
        </w:trPr>
        <w:tc>
          <w:tcPr>
            <w:tcW w:w="472" w:type="dxa"/>
            <w:shd w:val="clear" w:color="auto" w:fill="auto"/>
            <w:vAlign w:val="center"/>
          </w:tcPr>
          <w:p w:rsidR="00940FD9" w:rsidRPr="00970F46" w:rsidRDefault="00940FD9" w:rsidP="00970F46">
            <w:pPr>
              <w:numPr>
                <w:ilvl w:val="0"/>
                <w:numId w:val="45"/>
              </w:numPr>
              <w:tabs>
                <w:tab w:val="left" w:pos="318"/>
              </w:tabs>
              <w:ind w:left="0" w:firstLine="0"/>
              <w:contextualSpacing/>
              <w:jc w:val="center"/>
              <w:rPr>
                <w:rFonts w:ascii="Arial" w:eastAsiaTheme="minorEastAsia" w:hAnsi="Arial" w:cs="Arial"/>
                <w:b/>
                <w:sz w:val="16"/>
                <w:szCs w:val="16"/>
                <w:u w:val="single"/>
                <w:lang w:val="es-ES" w:eastAsia="es-ES"/>
              </w:rPr>
            </w:pPr>
          </w:p>
        </w:tc>
        <w:tc>
          <w:tcPr>
            <w:tcW w:w="7644" w:type="dxa"/>
            <w:vAlign w:val="center"/>
          </w:tcPr>
          <w:p w:rsidR="00940FD9" w:rsidRPr="00970F46" w:rsidRDefault="00940FD9" w:rsidP="00970F46">
            <w:pPr>
              <w:pStyle w:val="Sinespaciado"/>
              <w:jc w:val="both"/>
              <w:rPr>
                <w:rFonts w:ascii="Arial" w:hAnsi="Arial" w:cs="Arial"/>
                <w:bCs/>
                <w:sz w:val="15"/>
                <w:szCs w:val="15"/>
                <w:lang w:val="es-ES"/>
              </w:rPr>
            </w:pPr>
            <w:r w:rsidRPr="00970F46">
              <w:rPr>
                <w:rFonts w:ascii="Arial" w:hAnsi="Arial" w:cs="Arial"/>
                <w:sz w:val="15"/>
                <w:szCs w:val="15"/>
                <w:lang w:val="es-ES" w:eastAsia="es-ES"/>
              </w:rPr>
              <w:t xml:space="preserve">ACUSE Y/O OPINIÓN </w:t>
            </w:r>
            <w:r w:rsidR="004E26C8" w:rsidRPr="00970F46">
              <w:rPr>
                <w:rFonts w:ascii="Arial" w:hAnsi="Arial" w:cs="Arial"/>
                <w:sz w:val="15"/>
                <w:szCs w:val="15"/>
                <w:lang w:val="es-ES" w:eastAsia="es-ES"/>
              </w:rPr>
              <w:t xml:space="preserve">POSITIVA DEL </w:t>
            </w:r>
            <w:r w:rsidRPr="00970F46">
              <w:rPr>
                <w:rFonts w:ascii="Arial" w:hAnsi="Arial" w:cs="Arial"/>
                <w:sz w:val="15"/>
                <w:szCs w:val="15"/>
                <w:lang w:val="es-ES" w:eastAsia="es-ES"/>
              </w:rPr>
              <w:t>SAT. Documento en el que conste el acuse de recepción de solicitud de opinión ante la Autoridad Fiscal competente, respecto del cumplimiento de sus obligaciones fiscales.</w:t>
            </w:r>
          </w:p>
        </w:tc>
        <w:tc>
          <w:tcPr>
            <w:tcW w:w="992" w:type="dxa"/>
          </w:tcPr>
          <w:p w:rsidR="00940FD9" w:rsidRPr="00970F46" w:rsidRDefault="00940FD9" w:rsidP="00970F46">
            <w:pPr>
              <w:tabs>
                <w:tab w:val="left" w:pos="318"/>
              </w:tabs>
              <w:jc w:val="both"/>
              <w:rPr>
                <w:rFonts w:ascii="Arial" w:hAnsi="Arial" w:cs="Arial"/>
                <w:b/>
                <w:sz w:val="18"/>
                <w:szCs w:val="18"/>
                <w:u w:val="single"/>
                <w:lang w:val="es-ES" w:eastAsia="es-ES"/>
              </w:rPr>
            </w:pPr>
          </w:p>
        </w:tc>
        <w:tc>
          <w:tcPr>
            <w:tcW w:w="955" w:type="dxa"/>
          </w:tcPr>
          <w:p w:rsidR="00940FD9" w:rsidRPr="00970F46" w:rsidRDefault="00940FD9" w:rsidP="00970F46">
            <w:pPr>
              <w:tabs>
                <w:tab w:val="left" w:pos="318"/>
              </w:tabs>
              <w:jc w:val="both"/>
              <w:rPr>
                <w:rFonts w:ascii="Arial" w:hAnsi="Arial" w:cs="Arial"/>
                <w:b/>
                <w:sz w:val="18"/>
                <w:szCs w:val="18"/>
                <w:u w:val="single"/>
                <w:lang w:val="es-ES" w:eastAsia="es-ES"/>
              </w:rPr>
            </w:pPr>
          </w:p>
        </w:tc>
      </w:tr>
      <w:tr w:rsidR="00596F8C" w:rsidRPr="00970F46" w:rsidTr="00774F4F">
        <w:trPr>
          <w:trHeight w:val="255"/>
          <w:jc w:val="center"/>
        </w:trPr>
        <w:tc>
          <w:tcPr>
            <w:tcW w:w="472" w:type="dxa"/>
            <w:shd w:val="clear" w:color="auto" w:fill="auto"/>
            <w:vAlign w:val="center"/>
          </w:tcPr>
          <w:p w:rsidR="00CD7306" w:rsidRPr="00970F46" w:rsidRDefault="00CD7306" w:rsidP="00970F46">
            <w:pPr>
              <w:numPr>
                <w:ilvl w:val="0"/>
                <w:numId w:val="45"/>
              </w:numPr>
              <w:tabs>
                <w:tab w:val="left" w:pos="318"/>
              </w:tabs>
              <w:ind w:left="0" w:firstLine="0"/>
              <w:contextualSpacing/>
              <w:jc w:val="center"/>
              <w:rPr>
                <w:rFonts w:ascii="Arial" w:eastAsiaTheme="minorEastAsia" w:hAnsi="Arial" w:cs="Arial"/>
                <w:b/>
                <w:sz w:val="16"/>
                <w:szCs w:val="16"/>
                <w:u w:val="single"/>
                <w:lang w:val="es-ES" w:eastAsia="es-ES"/>
              </w:rPr>
            </w:pPr>
          </w:p>
        </w:tc>
        <w:tc>
          <w:tcPr>
            <w:tcW w:w="7644" w:type="dxa"/>
            <w:vAlign w:val="center"/>
          </w:tcPr>
          <w:p w:rsidR="00CD7306" w:rsidRPr="00970F46" w:rsidRDefault="00CD7306" w:rsidP="00970F46">
            <w:pPr>
              <w:pStyle w:val="Sinespaciado"/>
              <w:jc w:val="both"/>
              <w:rPr>
                <w:rFonts w:ascii="Arial" w:hAnsi="Arial" w:cs="Arial"/>
                <w:sz w:val="15"/>
                <w:szCs w:val="15"/>
                <w:lang w:val="es-ES" w:eastAsia="es-ES"/>
              </w:rPr>
            </w:pPr>
            <w:r w:rsidRPr="00970F46">
              <w:rPr>
                <w:rFonts w:ascii="Arial" w:hAnsi="Arial" w:cs="Arial"/>
                <w:sz w:val="15"/>
                <w:szCs w:val="15"/>
                <w:lang w:val="es-ES" w:eastAsia="es-ES"/>
              </w:rPr>
              <w:t>OPINIÓN DE CUMPLIMIENTO DE OBLIGACIONES FISCALES EN MATERIA DE SEGURIDAD SOCIAL</w:t>
            </w:r>
          </w:p>
        </w:tc>
        <w:tc>
          <w:tcPr>
            <w:tcW w:w="992" w:type="dxa"/>
          </w:tcPr>
          <w:p w:rsidR="00CD7306" w:rsidRPr="00970F46" w:rsidRDefault="00CD7306" w:rsidP="00970F46">
            <w:pPr>
              <w:tabs>
                <w:tab w:val="left" w:pos="318"/>
              </w:tabs>
              <w:jc w:val="both"/>
              <w:rPr>
                <w:rFonts w:ascii="Arial" w:hAnsi="Arial" w:cs="Arial"/>
                <w:b/>
                <w:sz w:val="18"/>
                <w:szCs w:val="18"/>
                <w:u w:val="single"/>
                <w:lang w:val="es-ES" w:eastAsia="es-ES"/>
              </w:rPr>
            </w:pPr>
          </w:p>
        </w:tc>
        <w:tc>
          <w:tcPr>
            <w:tcW w:w="955" w:type="dxa"/>
          </w:tcPr>
          <w:p w:rsidR="00CD7306" w:rsidRPr="00970F46" w:rsidRDefault="00CD7306" w:rsidP="00970F46">
            <w:pPr>
              <w:tabs>
                <w:tab w:val="left" w:pos="318"/>
              </w:tabs>
              <w:jc w:val="both"/>
              <w:rPr>
                <w:rFonts w:ascii="Arial" w:hAnsi="Arial" w:cs="Arial"/>
                <w:b/>
                <w:sz w:val="18"/>
                <w:szCs w:val="18"/>
                <w:u w:val="single"/>
                <w:lang w:val="es-ES" w:eastAsia="es-ES"/>
              </w:rPr>
            </w:pPr>
          </w:p>
        </w:tc>
      </w:tr>
      <w:tr w:rsidR="00596F8C" w:rsidRPr="00970F46" w:rsidTr="00462E70">
        <w:trPr>
          <w:trHeight w:val="255"/>
          <w:jc w:val="center"/>
        </w:trPr>
        <w:tc>
          <w:tcPr>
            <w:tcW w:w="8116" w:type="dxa"/>
            <w:gridSpan w:val="2"/>
            <w:shd w:val="clear" w:color="auto" w:fill="D9D9D9" w:themeFill="background1" w:themeFillShade="D9"/>
            <w:vAlign w:val="center"/>
          </w:tcPr>
          <w:p w:rsidR="00940FD9" w:rsidRPr="00970F46" w:rsidRDefault="00940FD9" w:rsidP="00970F46">
            <w:pPr>
              <w:pStyle w:val="Sinespaciado"/>
              <w:jc w:val="center"/>
              <w:rPr>
                <w:rFonts w:ascii="Arial" w:hAnsi="Arial" w:cs="Arial"/>
                <w:b/>
                <w:sz w:val="16"/>
                <w:szCs w:val="16"/>
              </w:rPr>
            </w:pPr>
            <w:r w:rsidRPr="00970F46">
              <w:rPr>
                <w:rFonts w:ascii="Arial" w:hAnsi="Arial" w:cs="Arial"/>
                <w:b/>
                <w:sz w:val="16"/>
                <w:szCs w:val="16"/>
              </w:rPr>
              <w:t>PROPUESTA TÉCNICA</w:t>
            </w:r>
          </w:p>
        </w:tc>
        <w:tc>
          <w:tcPr>
            <w:tcW w:w="992" w:type="dxa"/>
            <w:shd w:val="clear" w:color="auto" w:fill="D9D9D9" w:themeFill="background1" w:themeFillShade="D9"/>
            <w:vAlign w:val="center"/>
          </w:tcPr>
          <w:p w:rsidR="00940FD9" w:rsidRPr="00970F46" w:rsidRDefault="00940FD9" w:rsidP="00970F46">
            <w:pPr>
              <w:pStyle w:val="Sinespaciado"/>
              <w:jc w:val="center"/>
              <w:rPr>
                <w:rFonts w:ascii="Arial" w:hAnsi="Arial" w:cs="Arial"/>
                <w:b/>
                <w:sz w:val="16"/>
                <w:szCs w:val="16"/>
              </w:rPr>
            </w:pPr>
            <w:r w:rsidRPr="00970F46">
              <w:rPr>
                <w:rFonts w:ascii="Arial" w:hAnsi="Arial" w:cs="Arial"/>
                <w:b/>
                <w:sz w:val="16"/>
                <w:szCs w:val="16"/>
              </w:rPr>
              <w:t>SI</w:t>
            </w:r>
          </w:p>
        </w:tc>
        <w:tc>
          <w:tcPr>
            <w:tcW w:w="955" w:type="dxa"/>
            <w:shd w:val="clear" w:color="auto" w:fill="D9D9D9" w:themeFill="background1" w:themeFillShade="D9"/>
            <w:vAlign w:val="center"/>
          </w:tcPr>
          <w:p w:rsidR="00940FD9" w:rsidRPr="00970F46" w:rsidRDefault="00940FD9" w:rsidP="00970F46">
            <w:pPr>
              <w:pStyle w:val="Sinespaciado"/>
              <w:jc w:val="center"/>
              <w:rPr>
                <w:rFonts w:ascii="Arial" w:hAnsi="Arial" w:cs="Arial"/>
                <w:b/>
                <w:sz w:val="16"/>
                <w:szCs w:val="16"/>
              </w:rPr>
            </w:pPr>
            <w:r w:rsidRPr="00970F46">
              <w:rPr>
                <w:rFonts w:ascii="Arial" w:hAnsi="Arial" w:cs="Arial"/>
                <w:b/>
                <w:sz w:val="16"/>
                <w:szCs w:val="16"/>
              </w:rPr>
              <w:t>NO</w:t>
            </w:r>
          </w:p>
        </w:tc>
      </w:tr>
      <w:tr w:rsidR="00596F8C" w:rsidRPr="00970F46" w:rsidTr="00462E70">
        <w:trPr>
          <w:trHeight w:hRule="exact" w:val="284"/>
          <w:jc w:val="center"/>
        </w:trPr>
        <w:tc>
          <w:tcPr>
            <w:tcW w:w="472" w:type="dxa"/>
            <w:shd w:val="clear" w:color="auto" w:fill="auto"/>
            <w:vAlign w:val="center"/>
          </w:tcPr>
          <w:p w:rsidR="00940FD9" w:rsidRPr="00970F46" w:rsidRDefault="00940FD9" w:rsidP="00970F46">
            <w:pPr>
              <w:pStyle w:val="Sinespaciado"/>
              <w:numPr>
                <w:ilvl w:val="0"/>
                <w:numId w:val="46"/>
              </w:numPr>
              <w:ind w:left="0" w:firstLine="0"/>
              <w:jc w:val="center"/>
              <w:rPr>
                <w:rFonts w:ascii="Arial" w:eastAsiaTheme="minorEastAsia" w:hAnsi="Arial" w:cs="Arial"/>
                <w:sz w:val="16"/>
                <w:szCs w:val="16"/>
              </w:rPr>
            </w:pPr>
          </w:p>
        </w:tc>
        <w:tc>
          <w:tcPr>
            <w:tcW w:w="7644" w:type="dxa"/>
            <w:vAlign w:val="center"/>
          </w:tcPr>
          <w:p w:rsidR="00940FD9" w:rsidRPr="00970F46" w:rsidRDefault="00940FD9" w:rsidP="00970F46">
            <w:pPr>
              <w:pStyle w:val="Sinespaciado"/>
              <w:rPr>
                <w:rFonts w:ascii="Arial" w:hAnsi="Arial" w:cs="Arial"/>
                <w:sz w:val="15"/>
                <w:szCs w:val="15"/>
                <w:lang w:val="es-ES_tradnl" w:eastAsia="es-ES"/>
              </w:rPr>
            </w:pPr>
            <w:r w:rsidRPr="00970F46">
              <w:rPr>
                <w:rFonts w:ascii="Arial" w:hAnsi="Arial" w:cs="Arial"/>
                <w:sz w:val="15"/>
                <w:szCs w:val="15"/>
              </w:rPr>
              <w:t>PROPUESTA TÉCNICA. (</w:t>
            </w:r>
            <w:r w:rsidRPr="00970F46">
              <w:rPr>
                <w:rFonts w:ascii="Arial" w:hAnsi="Arial" w:cs="Arial"/>
                <w:b/>
                <w:bCs/>
                <w:sz w:val="15"/>
                <w:szCs w:val="15"/>
              </w:rPr>
              <w:t>Formato</w:t>
            </w:r>
            <w:r w:rsidR="00483719" w:rsidRPr="00970F46">
              <w:rPr>
                <w:rFonts w:ascii="Arial" w:hAnsi="Arial" w:cs="Arial"/>
                <w:b/>
                <w:bCs/>
                <w:sz w:val="15"/>
                <w:szCs w:val="15"/>
              </w:rPr>
              <w:t xml:space="preserve"> 9</w:t>
            </w:r>
            <w:r w:rsidRPr="00970F46">
              <w:rPr>
                <w:rFonts w:ascii="Arial" w:hAnsi="Arial" w:cs="Arial"/>
                <w:sz w:val="15"/>
                <w:szCs w:val="15"/>
              </w:rPr>
              <w:t>)</w:t>
            </w:r>
          </w:p>
        </w:tc>
        <w:tc>
          <w:tcPr>
            <w:tcW w:w="992" w:type="dxa"/>
          </w:tcPr>
          <w:p w:rsidR="00940FD9" w:rsidRPr="00970F46" w:rsidRDefault="00940FD9" w:rsidP="00970F46">
            <w:pPr>
              <w:tabs>
                <w:tab w:val="left" w:pos="318"/>
              </w:tabs>
              <w:jc w:val="both"/>
              <w:rPr>
                <w:rFonts w:ascii="Arial" w:hAnsi="Arial" w:cs="Arial"/>
                <w:b/>
                <w:sz w:val="18"/>
                <w:szCs w:val="18"/>
                <w:u w:val="single"/>
              </w:rPr>
            </w:pPr>
          </w:p>
        </w:tc>
        <w:tc>
          <w:tcPr>
            <w:tcW w:w="955" w:type="dxa"/>
          </w:tcPr>
          <w:p w:rsidR="00940FD9" w:rsidRPr="00970F46" w:rsidRDefault="00940FD9" w:rsidP="00970F46">
            <w:pPr>
              <w:tabs>
                <w:tab w:val="left" w:pos="318"/>
              </w:tabs>
              <w:jc w:val="both"/>
              <w:rPr>
                <w:rFonts w:ascii="Arial" w:hAnsi="Arial" w:cs="Arial"/>
                <w:b/>
                <w:sz w:val="18"/>
                <w:szCs w:val="18"/>
                <w:u w:val="single"/>
              </w:rPr>
            </w:pPr>
          </w:p>
        </w:tc>
      </w:tr>
      <w:tr w:rsidR="00596F8C" w:rsidRPr="00970F46" w:rsidTr="00462E70">
        <w:trPr>
          <w:trHeight w:hRule="exact" w:val="284"/>
          <w:jc w:val="center"/>
        </w:trPr>
        <w:tc>
          <w:tcPr>
            <w:tcW w:w="472" w:type="dxa"/>
            <w:shd w:val="clear" w:color="auto" w:fill="auto"/>
            <w:vAlign w:val="center"/>
          </w:tcPr>
          <w:p w:rsidR="00940FD9" w:rsidRPr="00970F46" w:rsidRDefault="00940FD9" w:rsidP="00970F46">
            <w:pPr>
              <w:pStyle w:val="Sinespaciado"/>
              <w:numPr>
                <w:ilvl w:val="0"/>
                <w:numId w:val="46"/>
              </w:numPr>
              <w:ind w:left="0" w:firstLine="0"/>
              <w:jc w:val="center"/>
              <w:rPr>
                <w:rFonts w:ascii="Arial" w:eastAsiaTheme="minorEastAsia" w:hAnsi="Arial" w:cs="Arial"/>
                <w:sz w:val="16"/>
                <w:szCs w:val="16"/>
              </w:rPr>
            </w:pPr>
          </w:p>
        </w:tc>
        <w:tc>
          <w:tcPr>
            <w:tcW w:w="7644" w:type="dxa"/>
            <w:vAlign w:val="center"/>
          </w:tcPr>
          <w:p w:rsidR="00940FD9" w:rsidRPr="00970F46" w:rsidRDefault="00701D6F" w:rsidP="00970F46">
            <w:pPr>
              <w:pStyle w:val="Sinespaciado"/>
              <w:rPr>
                <w:rFonts w:ascii="Arial" w:eastAsiaTheme="minorEastAsia" w:hAnsi="Arial" w:cs="Arial"/>
                <w:sz w:val="15"/>
                <w:szCs w:val="15"/>
              </w:rPr>
            </w:pPr>
            <w:r w:rsidRPr="00970F46">
              <w:rPr>
                <w:rFonts w:ascii="Arial" w:hAnsi="Arial" w:cs="Arial"/>
                <w:bCs/>
                <w:sz w:val="15"/>
                <w:szCs w:val="15"/>
                <w:lang w:val="es-ES"/>
              </w:rPr>
              <w:t>DECLARACIÓN DE CONOCIMIENTO Y</w:t>
            </w:r>
            <w:r w:rsidR="00E13E7D" w:rsidRPr="00970F46">
              <w:rPr>
                <w:rFonts w:ascii="Arial" w:hAnsi="Arial" w:cs="Arial"/>
                <w:bCs/>
                <w:sz w:val="15"/>
                <w:szCs w:val="15"/>
                <w:lang w:val="es-ES"/>
              </w:rPr>
              <w:t xml:space="preserve"> CUMPLIMIENTO DE NORMAS. </w:t>
            </w:r>
            <w:r w:rsidR="00E13E7D" w:rsidRPr="00970F46">
              <w:rPr>
                <w:rFonts w:ascii="Arial" w:hAnsi="Arial" w:cs="Arial"/>
                <w:b/>
                <w:bCs/>
                <w:sz w:val="15"/>
                <w:szCs w:val="15"/>
                <w:lang w:val="es-ES"/>
              </w:rPr>
              <w:t>(Formato 10)</w:t>
            </w:r>
          </w:p>
        </w:tc>
        <w:tc>
          <w:tcPr>
            <w:tcW w:w="992" w:type="dxa"/>
          </w:tcPr>
          <w:p w:rsidR="00940FD9" w:rsidRPr="00970F46" w:rsidRDefault="00940FD9" w:rsidP="00970F46">
            <w:pPr>
              <w:tabs>
                <w:tab w:val="left" w:pos="318"/>
              </w:tabs>
              <w:jc w:val="both"/>
              <w:rPr>
                <w:rFonts w:ascii="Arial" w:hAnsi="Arial" w:cs="Arial"/>
                <w:b/>
                <w:sz w:val="18"/>
                <w:szCs w:val="18"/>
                <w:u w:val="single"/>
              </w:rPr>
            </w:pPr>
          </w:p>
        </w:tc>
        <w:tc>
          <w:tcPr>
            <w:tcW w:w="955" w:type="dxa"/>
          </w:tcPr>
          <w:p w:rsidR="00940FD9" w:rsidRPr="00970F46" w:rsidRDefault="00940FD9" w:rsidP="00970F46">
            <w:pPr>
              <w:tabs>
                <w:tab w:val="left" w:pos="318"/>
              </w:tabs>
              <w:jc w:val="both"/>
              <w:rPr>
                <w:rFonts w:ascii="Arial" w:hAnsi="Arial" w:cs="Arial"/>
                <w:b/>
                <w:sz w:val="18"/>
                <w:szCs w:val="18"/>
                <w:u w:val="single"/>
              </w:rPr>
            </w:pPr>
          </w:p>
        </w:tc>
      </w:tr>
      <w:tr w:rsidR="00596F8C" w:rsidRPr="00970F46" w:rsidTr="00462E70">
        <w:trPr>
          <w:trHeight w:hRule="exact" w:val="284"/>
          <w:jc w:val="center"/>
        </w:trPr>
        <w:tc>
          <w:tcPr>
            <w:tcW w:w="472" w:type="dxa"/>
            <w:shd w:val="clear" w:color="auto" w:fill="auto"/>
            <w:vAlign w:val="center"/>
          </w:tcPr>
          <w:p w:rsidR="00DD5518" w:rsidRPr="00970F46" w:rsidRDefault="00DD5518" w:rsidP="00970F46">
            <w:pPr>
              <w:pStyle w:val="Sinespaciado"/>
              <w:numPr>
                <w:ilvl w:val="0"/>
                <w:numId w:val="46"/>
              </w:numPr>
              <w:ind w:left="0" w:firstLine="0"/>
              <w:jc w:val="center"/>
              <w:rPr>
                <w:rFonts w:ascii="Arial" w:eastAsiaTheme="minorEastAsia" w:hAnsi="Arial" w:cs="Arial"/>
                <w:bCs/>
                <w:sz w:val="16"/>
                <w:szCs w:val="16"/>
                <w:lang w:val="es-ES"/>
              </w:rPr>
            </w:pPr>
          </w:p>
        </w:tc>
        <w:tc>
          <w:tcPr>
            <w:tcW w:w="7644" w:type="dxa"/>
            <w:vAlign w:val="center"/>
          </w:tcPr>
          <w:p w:rsidR="00DD5518" w:rsidRPr="00970F46" w:rsidRDefault="00DD5518" w:rsidP="00970F46">
            <w:pPr>
              <w:pStyle w:val="Sinespaciado"/>
              <w:rPr>
                <w:rFonts w:ascii="Arial" w:hAnsi="Arial" w:cs="Arial"/>
                <w:sz w:val="15"/>
                <w:szCs w:val="15"/>
              </w:rPr>
            </w:pPr>
            <w:r w:rsidRPr="00970F46">
              <w:rPr>
                <w:rFonts w:ascii="Arial" w:hAnsi="Arial" w:cs="Arial"/>
                <w:sz w:val="15"/>
                <w:szCs w:val="15"/>
                <w:lang w:val="es-ES"/>
              </w:rPr>
              <w:t xml:space="preserve">CARTA GARANTÍA DE LOS </w:t>
            </w:r>
            <w:r w:rsidR="00E65C59" w:rsidRPr="00970F46">
              <w:rPr>
                <w:rFonts w:ascii="Arial" w:hAnsi="Arial" w:cs="Arial"/>
                <w:sz w:val="15"/>
                <w:szCs w:val="15"/>
                <w:lang w:val="es-ES"/>
              </w:rPr>
              <w:t>SERVICIOS</w:t>
            </w:r>
          </w:p>
        </w:tc>
        <w:tc>
          <w:tcPr>
            <w:tcW w:w="992" w:type="dxa"/>
          </w:tcPr>
          <w:p w:rsidR="00DD5518" w:rsidRPr="00970F46" w:rsidRDefault="00DD5518" w:rsidP="00970F46">
            <w:pPr>
              <w:tabs>
                <w:tab w:val="left" w:pos="318"/>
              </w:tabs>
              <w:jc w:val="both"/>
              <w:rPr>
                <w:rFonts w:ascii="Arial" w:hAnsi="Arial" w:cs="Arial"/>
                <w:b/>
                <w:bCs/>
                <w:sz w:val="18"/>
                <w:szCs w:val="18"/>
                <w:u w:val="single"/>
                <w:lang w:val="es-ES"/>
              </w:rPr>
            </w:pPr>
          </w:p>
        </w:tc>
        <w:tc>
          <w:tcPr>
            <w:tcW w:w="955" w:type="dxa"/>
          </w:tcPr>
          <w:p w:rsidR="00DD5518" w:rsidRPr="00970F46" w:rsidRDefault="00DD5518" w:rsidP="00970F46">
            <w:pPr>
              <w:tabs>
                <w:tab w:val="left" w:pos="318"/>
              </w:tabs>
              <w:jc w:val="both"/>
              <w:rPr>
                <w:rFonts w:ascii="Arial" w:hAnsi="Arial" w:cs="Arial"/>
                <w:b/>
                <w:bCs/>
                <w:sz w:val="18"/>
                <w:szCs w:val="18"/>
                <w:u w:val="single"/>
                <w:lang w:val="es-ES"/>
              </w:rPr>
            </w:pPr>
          </w:p>
        </w:tc>
      </w:tr>
      <w:tr w:rsidR="00596F8C" w:rsidRPr="00970F46" w:rsidTr="00462E70">
        <w:trPr>
          <w:trHeight w:hRule="exact" w:val="284"/>
          <w:jc w:val="center"/>
        </w:trPr>
        <w:tc>
          <w:tcPr>
            <w:tcW w:w="472" w:type="dxa"/>
            <w:shd w:val="clear" w:color="auto" w:fill="auto"/>
            <w:vAlign w:val="center"/>
          </w:tcPr>
          <w:p w:rsidR="00940FD9" w:rsidRPr="00970F46" w:rsidRDefault="00940FD9" w:rsidP="00970F46">
            <w:pPr>
              <w:pStyle w:val="Sinespaciado"/>
              <w:numPr>
                <w:ilvl w:val="0"/>
                <w:numId w:val="46"/>
              </w:numPr>
              <w:ind w:left="0" w:firstLine="0"/>
              <w:jc w:val="center"/>
              <w:rPr>
                <w:rFonts w:ascii="Arial" w:eastAsiaTheme="minorEastAsia" w:hAnsi="Arial" w:cs="Arial"/>
                <w:bCs/>
                <w:sz w:val="16"/>
                <w:szCs w:val="16"/>
                <w:lang w:val="es-ES"/>
              </w:rPr>
            </w:pPr>
          </w:p>
        </w:tc>
        <w:tc>
          <w:tcPr>
            <w:tcW w:w="7644" w:type="dxa"/>
            <w:vAlign w:val="center"/>
          </w:tcPr>
          <w:p w:rsidR="00940FD9" w:rsidRPr="00970F46" w:rsidRDefault="00E65C59" w:rsidP="00970F46">
            <w:pPr>
              <w:pStyle w:val="Sinespaciado"/>
              <w:rPr>
                <w:rFonts w:ascii="Arial" w:eastAsiaTheme="minorEastAsia" w:hAnsi="Arial" w:cs="Arial"/>
                <w:bCs/>
                <w:sz w:val="15"/>
                <w:szCs w:val="15"/>
                <w:lang w:val="es-ES"/>
              </w:rPr>
            </w:pPr>
            <w:r w:rsidRPr="00970F46">
              <w:rPr>
                <w:rFonts w:ascii="Arial" w:hAnsi="Arial" w:cs="Arial"/>
                <w:sz w:val="15"/>
                <w:szCs w:val="15"/>
              </w:rPr>
              <w:t xml:space="preserve">CARTA DE  NACIONALIDAD </w:t>
            </w:r>
            <w:r w:rsidR="00E13E7D" w:rsidRPr="00970F46">
              <w:rPr>
                <w:rFonts w:ascii="Arial" w:hAnsi="Arial" w:cs="Arial"/>
                <w:b/>
                <w:sz w:val="15"/>
                <w:szCs w:val="15"/>
              </w:rPr>
              <w:t>(Formato 11)</w:t>
            </w:r>
          </w:p>
        </w:tc>
        <w:tc>
          <w:tcPr>
            <w:tcW w:w="992" w:type="dxa"/>
          </w:tcPr>
          <w:p w:rsidR="00940FD9" w:rsidRPr="00970F46" w:rsidRDefault="00940FD9" w:rsidP="00970F46">
            <w:pPr>
              <w:tabs>
                <w:tab w:val="left" w:pos="318"/>
              </w:tabs>
              <w:jc w:val="both"/>
              <w:rPr>
                <w:rFonts w:ascii="Arial" w:hAnsi="Arial" w:cs="Arial"/>
                <w:b/>
                <w:bCs/>
                <w:sz w:val="18"/>
                <w:szCs w:val="18"/>
                <w:u w:val="single"/>
                <w:lang w:val="es-ES"/>
              </w:rPr>
            </w:pPr>
          </w:p>
        </w:tc>
        <w:tc>
          <w:tcPr>
            <w:tcW w:w="955" w:type="dxa"/>
          </w:tcPr>
          <w:p w:rsidR="00940FD9" w:rsidRPr="00970F46" w:rsidRDefault="00940FD9" w:rsidP="00970F46">
            <w:pPr>
              <w:tabs>
                <w:tab w:val="left" w:pos="318"/>
              </w:tabs>
              <w:jc w:val="both"/>
              <w:rPr>
                <w:rFonts w:ascii="Arial" w:hAnsi="Arial" w:cs="Arial"/>
                <w:b/>
                <w:bCs/>
                <w:sz w:val="18"/>
                <w:szCs w:val="18"/>
                <w:u w:val="single"/>
                <w:lang w:val="es-ES"/>
              </w:rPr>
            </w:pPr>
          </w:p>
        </w:tc>
      </w:tr>
      <w:tr w:rsidR="00596F8C" w:rsidRPr="00970F46" w:rsidTr="00462E70">
        <w:trPr>
          <w:trHeight w:hRule="exact" w:val="261"/>
          <w:jc w:val="center"/>
        </w:trPr>
        <w:tc>
          <w:tcPr>
            <w:tcW w:w="472" w:type="dxa"/>
            <w:shd w:val="clear" w:color="auto" w:fill="auto"/>
            <w:vAlign w:val="center"/>
          </w:tcPr>
          <w:p w:rsidR="00940FD9" w:rsidRPr="00970F46" w:rsidRDefault="00940FD9" w:rsidP="00970F46">
            <w:pPr>
              <w:pStyle w:val="Sinespaciado"/>
              <w:numPr>
                <w:ilvl w:val="0"/>
                <w:numId w:val="46"/>
              </w:numPr>
              <w:ind w:left="0" w:firstLine="0"/>
              <w:jc w:val="center"/>
              <w:rPr>
                <w:rFonts w:ascii="Arial" w:eastAsiaTheme="minorEastAsia" w:hAnsi="Arial" w:cs="Arial"/>
                <w:sz w:val="16"/>
                <w:szCs w:val="16"/>
                <w:lang w:val="es-ES"/>
              </w:rPr>
            </w:pPr>
          </w:p>
        </w:tc>
        <w:tc>
          <w:tcPr>
            <w:tcW w:w="7644" w:type="dxa"/>
            <w:vAlign w:val="center"/>
          </w:tcPr>
          <w:p w:rsidR="00940FD9" w:rsidRPr="00970F46" w:rsidRDefault="00E65C59" w:rsidP="00970F46">
            <w:pPr>
              <w:pStyle w:val="Sinespaciado"/>
              <w:jc w:val="both"/>
              <w:rPr>
                <w:rFonts w:ascii="Arial" w:hAnsi="Arial" w:cs="Arial"/>
                <w:caps/>
                <w:sz w:val="15"/>
                <w:szCs w:val="15"/>
              </w:rPr>
            </w:pPr>
            <w:r w:rsidRPr="00970F46">
              <w:rPr>
                <w:rFonts w:ascii="Arial" w:hAnsi="Arial" w:cs="Arial"/>
                <w:sz w:val="15"/>
                <w:szCs w:val="15"/>
                <w:lang w:val="es-ES"/>
              </w:rPr>
              <w:t xml:space="preserve">PATENTES, MARCAS Y DERECHOS DE AUTOR. </w:t>
            </w:r>
            <w:r w:rsidRPr="00970F46">
              <w:rPr>
                <w:rFonts w:ascii="Arial" w:eastAsia="Calibri" w:hAnsi="Arial" w:cs="Arial"/>
                <w:b/>
                <w:sz w:val="15"/>
                <w:szCs w:val="15"/>
              </w:rPr>
              <w:t>(Formato 12)</w:t>
            </w:r>
          </w:p>
        </w:tc>
        <w:tc>
          <w:tcPr>
            <w:tcW w:w="992" w:type="dxa"/>
          </w:tcPr>
          <w:p w:rsidR="00940FD9" w:rsidRPr="00970F46" w:rsidRDefault="00940FD9" w:rsidP="00970F46">
            <w:pPr>
              <w:tabs>
                <w:tab w:val="left" w:pos="318"/>
              </w:tabs>
              <w:jc w:val="both"/>
              <w:rPr>
                <w:rFonts w:ascii="Arial" w:hAnsi="Arial" w:cs="Arial"/>
                <w:b/>
                <w:sz w:val="18"/>
                <w:szCs w:val="18"/>
                <w:u w:val="single"/>
                <w:lang w:val="es-ES"/>
              </w:rPr>
            </w:pPr>
          </w:p>
        </w:tc>
        <w:tc>
          <w:tcPr>
            <w:tcW w:w="955" w:type="dxa"/>
          </w:tcPr>
          <w:p w:rsidR="00940FD9" w:rsidRPr="00970F46" w:rsidRDefault="00940FD9" w:rsidP="00970F46">
            <w:pPr>
              <w:tabs>
                <w:tab w:val="left" w:pos="318"/>
              </w:tabs>
              <w:jc w:val="both"/>
              <w:rPr>
                <w:rFonts w:ascii="Arial" w:hAnsi="Arial" w:cs="Arial"/>
                <w:b/>
                <w:sz w:val="18"/>
                <w:szCs w:val="18"/>
                <w:u w:val="single"/>
                <w:lang w:val="es-ES"/>
              </w:rPr>
            </w:pPr>
          </w:p>
        </w:tc>
      </w:tr>
      <w:tr w:rsidR="00596F8C" w:rsidRPr="00970F46" w:rsidTr="00462E70">
        <w:trPr>
          <w:trHeight w:hRule="exact" w:val="289"/>
          <w:jc w:val="center"/>
        </w:trPr>
        <w:tc>
          <w:tcPr>
            <w:tcW w:w="472" w:type="dxa"/>
            <w:shd w:val="clear" w:color="auto" w:fill="auto"/>
            <w:vAlign w:val="center"/>
          </w:tcPr>
          <w:p w:rsidR="005B2389" w:rsidRPr="00970F46" w:rsidRDefault="005B2389" w:rsidP="00970F46">
            <w:pPr>
              <w:pStyle w:val="Sinespaciado"/>
              <w:numPr>
                <w:ilvl w:val="0"/>
                <w:numId w:val="46"/>
              </w:numPr>
              <w:ind w:left="0" w:firstLine="0"/>
              <w:jc w:val="center"/>
              <w:rPr>
                <w:rFonts w:ascii="Arial" w:eastAsiaTheme="minorEastAsia" w:hAnsi="Arial" w:cs="Arial"/>
                <w:sz w:val="16"/>
                <w:szCs w:val="16"/>
                <w:lang w:val="es-ES"/>
              </w:rPr>
            </w:pPr>
          </w:p>
        </w:tc>
        <w:tc>
          <w:tcPr>
            <w:tcW w:w="7644" w:type="dxa"/>
            <w:vAlign w:val="center"/>
          </w:tcPr>
          <w:p w:rsidR="005B2389" w:rsidRPr="00970F46" w:rsidRDefault="005B2389" w:rsidP="00970F46">
            <w:pPr>
              <w:pStyle w:val="Sinespaciado"/>
              <w:jc w:val="both"/>
              <w:rPr>
                <w:rFonts w:ascii="Arial" w:hAnsi="Arial" w:cs="Arial"/>
                <w:sz w:val="15"/>
                <w:szCs w:val="15"/>
                <w:lang w:val="es-ES"/>
              </w:rPr>
            </w:pPr>
            <w:r w:rsidRPr="00970F46">
              <w:rPr>
                <w:rFonts w:ascii="Arial" w:hAnsi="Arial" w:cs="Arial"/>
                <w:sz w:val="15"/>
                <w:szCs w:val="15"/>
                <w:lang w:val="es-ES"/>
              </w:rPr>
              <w:t>CONSTANCIA DE VISITA A LAS INTALACIONES</w:t>
            </w:r>
          </w:p>
        </w:tc>
        <w:tc>
          <w:tcPr>
            <w:tcW w:w="992" w:type="dxa"/>
          </w:tcPr>
          <w:p w:rsidR="005B2389" w:rsidRPr="00970F46" w:rsidRDefault="005B2389" w:rsidP="00970F46">
            <w:pPr>
              <w:tabs>
                <w:tab w:val="left" w:pos="318"/>
              </w:tabs>
              <w:jc w:val="both"/>
              <w:rPr>
                <w:rFonts w:ascii="Arial" w:hAnsi="Arial" w:cs="Arial"/>
                <w:b/>
                <w:sz w:val="18"/>
                <w:szCs w:val="18"/>
                <w:u w:val="single"/>
                <w:lang w:val="es-ES"/>
              </w:rPr>
            </w:pPr>
          </w:p>
        </w:tc>
        <w:tc>
          <w:tcPr>
            <w:tcW w:w="955" w:type="dxa"/>
          </w:tcPr>
          <w:p w:rsidR="005B2389" w:rsidRPr="00970F46" w:rsidRDefault="005B2389" w:rsidP="00970F46">
            <w:pPr>
              <w:tabs>
                <w:tab w:val="left" w:pos="318"/>
              </w:tabs>
              <w:jc w:val="both"/>
              <w:rPr>
                <w:rFonts w:ascii="Arial" w:hAnsi="Arial" w:cs="Arial"/>
                <w:b/>
                <w:sz w:val="18"/>
                <w:szCs w:val="18"/>
                <w:u w:val="single"/>
                <w:lang w:val="es-ES"/>
              </w:rPr>
            </w:pPr>
          </w:p>
        </w:tc>
      </w:tr>
      <w:tr w:rsidR="00596F8C" w:rsidRPr="00970F46" w:rsidTr="00462E70">
        <w:trPr>
          <w:trHeight w:hRule="exact" w:val="706"/>
          <w:jc w:val="center"/>
        </w:trPr>
        <w:tc>
          <w:tcPr>
            <w:tcW w:w="472" w:type="dxa"/>
            <w:shd w:val="clear" w:color="auto" w:fill="auto"/>
            <w:vAlign w:val="center"/>
          </w:tcPr>
          <w:p w:rsidR="00E65C59" w:rsidRPr="00970F46" w:rsidRDefault="00E65C59" w:rsidP="00970F46">
            <w:pPr>
              <w:pStyle w:val="Sinespaciado"/>
              <w:numPr>
                <w:ilvl w:val="0"/>
                <w:numId w:val="46"/>
              </w:numPr>
              <w:ind w:left="0" w:firstLine="0"/>
              <w:jc w:val="center"/>
              <w:rPr>
                <w:rFonts w:ascii="Arial" w:eastAsiaTheme="minorEastAsia" w:hAnsi="Arial" w:cs="Arial"/>
                <w:sz w:val="16"/>
                <w:szCs w:val="16"/>
                <w:lang w:val="es-ES"/>
              </w:rPr>
            </w:pPr>
          </w:p>
        </w:tc>
        <w:tc>
          <w:tcPr>
            <w:tcW w:w="7644" w:type="dxa"/>
            <w:vAlign w:val="center"/>
          </w:tcPr>
          <w:p w:rsidR="00E65C59" w:rsidRPr="00970F46" w:rsidRDefault="00E65C59" w:rsidP="00970F46">
            <w:pPr>
              <w:pStyle w:val="Sinespaciado"/>
              <w:jc w:val="both"/>
              <w:rPr>
                <w:rFonts w:ascii="Arial" w:hAnsi="Arial" w:cs="Arial"/>
                <w:sz w:val="15"/>
                <w:szCs w:val="15"/>
                <w:lang w:val="es-ES"/>
              </w:rPr>
            </w:pPr>
            <w:r w:rsidRPr="00970F46">
              <w:rPr>
                <w:rFonts w:ascii="Arial" w:hAnsi="Arial" w:cs="Arial"/>
                <w:sz w:val="15"/>
                <w:szCs w:val="15"/>
                <w:lang w:val="es-ES"/>
              </w:rPr>
              <w:t xml:space="preserve">(DIRECTOR DEL LABORATORIO) CURRICULUM, COPIA DEL TÍTULO, CÉDULA PROFESIONAL Y CERTIFICACIÓN VIGENTE EMITIDA POR EL CONSEJO DE LA ESPECIALIDAD DEL MÉDICO PATOLOGO CLÍNICO, ASÍ COMO LAS CONSTANCIAS QUE ACREDITEN SU EXPERIENCIA DEL SERVICIO </w:t>
            </w:r>
            <w:r w:rsidR="001B1298" w:rsidRPr="00970F46">
              <w:rPr>
                <w:rFonts w:ascii="Arial" w:hAnsi="Arial" w:cs="Arial"/>
                <w:sz w:val="15"/>
                <w:szCs w:val="15"/>
                <w:lang w:val="es-ES"/>
              </w:rPr>
              <w:t xml:space="preserve">INTEGRAL </w:t>
            </w:r>
            <w:r w:rsidRPr="00970F46">
              <w:rPr>
                <w:rFonts w:ascii="Arial" w:hAnsi="Arial" w:cs="Arial"/>
                <w:sz w:val="15"/>
                <w:szCs w:val="15"/>
                <w:lang w:val="es-ES"/>
              </w:rPr>
              <w:t>DE LABORATORIO CLÍNICO EN HOSPITALES.</w:t>
            </w:r>
          </w:p>
        </w:tc>
        <w:tc>
          <w:tcPr>
            <w:tcW w:w="992" w:type="dxa"/>
          </w:tcPr>
          <w:p w:rsidR="00E65C59" w:rsidRPr="00970F46" w:rsidRDefault="00E65C59" w:rsidP="00970F46">
            <w:pPr>
              <w:tabs>
                <w:tab w:val="left" w:pos="318"/>
              </w:tabs>
              <w:jc w:val="both"/>
              <w:rPr>
                <w:rFonts w:ascii="Arial" w:hAnsi="Arial" w:cs="Arial"/>
                <w:b/>
                <w:sz w:val="18"/>
                <w:szCs w:val="18"/>
                <w:u w:val="single"/>
                <w:lang w:val="es-ES"/>
              </w:rPr>
            </w:pPr>
          </w:p>
        </w:tc>
        <w:tc>
          <w:tcPr>
            <w:tcW w:w="955" w:type="dxa"/>
          </w:tcPr>
          <w:p w:rsidR="00E65C59" w:rsidRPr="00970F46" w:rsidRDefault="00E65C59" w:rsidP="00970F46">
            <w:pPr>
              <w:tabs>
                <w:tab w:val="left" w:pos="318"/>
              </w:tabs>
              <w:jc w:val="both"/>
              <w:rPr>
                <w:rFonts w:ascii="Arial" w:hAnsi="Arial" w:cs="Arial"/>
                <w:b/>
                <w:sz w:val="18"/>
                <w:szCs w:val="18"/>
                <w:u w:val="single"/>
                <w:lang w:val="es-ES"/>
              </w:rPr>
            </w:pPr>
          </w:p>
        </w:tc>
      </w:tr>
      <w:tr w:rsidR="00596F8C" w:rsidRPr="00970F46" w:rsidTr="00462E70">
        <w:trPr>
          <w:trHeight w:hRule="exact" w:val="714"/>
          <w:jc w:val="center"/>
        </w:trPr>
        <w:tc>
          <w:tcPr>
            <w:tcW w:w="472" w:type="dxa"/>
            <w:shd w:val="clear" w:color="auto" w:fill="auto"/>
            <w:vAlign w:val="center"/>
          </w:tcPr>
          <w:p w:rsidR="00E65C59" w:rsidRPr="00970F46" w:rsidRDefault="00E65C59" w:rsidP="00970F46">
            <w:pPr>
              <w:pStyle w:val="Sinespaciado"/>
              <w:numPr>
                <w:ilvl w:val="0"/>
                <w:numId w:val="46"/>
              </w:numPr>
              <w:ind w:left="0" w:firstLine="0"/>
              <w:jc w:val="center"/>
              <w:rPr>
                <w:rFonts w:ascii="Arial" w:eastAsiaTheme="minorEastAsia" w:hAnsi="Arial" w:cs="Arial"/>
                <w:sz w:val="16"/>
                <w:szCs w:val="16"/>
                <w:lang w:val="es-ES"/>
              </w:rPr>
            </w:pPr>
          </w:p>
        </w:tc>
        <w:tc>
          <w:tcPr>
            <w:tcW w:w="7644" w:type="dxa"/>
            <w:vAlign w:val="center"/>
          </w:tcPr>
          <w:p w:rsidR="00E65C59" w:rsidRPr="00970F46" w:rsidRDefault="00E65C59" w:rsidP="00970F46">
            <w:pPr>
              <w:pStyle w:val="Sinespaciado"/>
              <w:rPr>
                <w:rFonts w:ascii="Arial" w:hAnsi="Arial" w:cs="Arial"/>
                <w:sz w:val="15"/>
                <w:szCs w:val="15"/>
                <w:lang w:val="es-ES"/>
              </w:rPr>
            </w:pPr>
            <w:r w:rsidRPr="00970F46">
              <w:rPr>
                <w:rFonts w:ascii="Arial" w:hAnsi="Arial" w:cs="Arial"/>
                <w:sz w:val="15"/>
                <w:szCs w:val="15"/>
                <w:lang w:val="es-ES"/>
              </w:rPr>
              <w:t>(RESPONSABLE DEL LABORATORIO) CURRICULUM, COPIA DEL TÍTULO, CÉDULA PROFESIONAL Y CERTIFICACIÓN VIGENTE EMITIDA POR EL CONSEJO DE LA ESPECIALIDAD DEL MÉDICO PATOLOGO CLÍNICO, ASÍ COMO LAS CONSTANCIAS QUE ACREDITEN SU EXPERIENCIA DEL SERVICIO</w:t>
            </w:r>
            <w:r w:rsidR="001B1298" w:rsidRPr="00970F46">
              <w:rPr>
                <w:rFonts w:ascii="Arial" w:hAnsi="Arial" w:cs="Arial"/>
                <w:sz w:val="15"/>
                <w:szCs w:val="15"/>
                <w:lang w:val="es-ES"/>
              </w:rPr>
              <w:t xml:space="preserve"> INTEGRAL </w:t>
            </w:r>
            <w:r w:rsidRPr="00970F46">
              <w:rPr>
                <w:rFonts w:ascii="Arial" w:hAnsi="Arial" w:cs="Arial"/>
                <w:sz w:val="15"/>
                <w:szCs w:val="15"/>
                <w:lang w:val="es-ES"/>
              </w:rPr>
              <w:t xml:space="preserve"> DE LABORATORIO CLÍNICO EN HOSPITALES.</w:t>
            </w:r>
          </w:p>
        </w:tc>
        <w:tc>
          <w:tcPr>
            <w:tcW w:w="992" w:type="dxa"/>
          </w:tcPr>
          <w:p w:rsidR="00E65C59" w:rsidRPr="00970F46" w:rsidRDefault="00E65C59" w:rsidP="00970F46">
            <w:pPr>
              <w:tabs>
                <w:tab w:val="left" w:pos="318"/>
              </w:tabs>
              <w:jc w:val="both"/>
              <w:rPr>
                <w:rFonts w:ascii="Arial" w:hAnsi="Arial" w:cs="Arial"/>
                <w:b/>
                <w:sz w:val="18"/>
                <w:szCs w:val="18"/>
                <w:u w:val="single"/>
                <w:lang w:val="es-ES"/>
              </w:rPr>
            </w:pPr>
          </w:p>
        </w:tc>
        <w:tc>
          <w:tcPr>
            <w:tcW w:w="955" w:type="dxa"/>
          </w:tcPr>
          <w:p w:rsidR="00E65C59" w:rsidRPr="00970F46" w:rsidRDefault="00E65C59" w:rsidP="00970F46">
            <w:pPr>
              <w:tabs>
                <w:tab w:val="left" w:pos="318"/>
              </w:tabs>
              <w:jc w:val="both"/>
              <w:rPr>
                <w:rFonts w:ascii="Arial" w:hAnsi="Arial" w:cs="Arial"/>
                <w:b/>
                <w:sz w:val="18"/>
                <w:szCs w:val="18"/>
                <w:u w:val="single"/>
                <w:lang w:val="es-ES"/>
              </w:rPr>
            </w:pPr>
          </w:p>
        </w:tc>
      </w:tr>
      <w:tr w:rsidR="00596F8C" w:rsidRPr="00970F46" w:rsidTr="00462E70">
        <w:trPr>
          <w:trHeight w:hRule="exact" w:val="564"/>
          <w:jc w:val="center"/>
        </w:trPr>
        <w:tc>
          <w:tcPr>
            <w:tcW w:w="472" w:type="dxa"/>
            <w:tcBorders>
              <w:bottom w:val="single" w:sz="12" w:space="0" w:color="auto"/>
            </w:tcBorders>
            <w:shd w:val="clear" w:color="auto" w:fill="auto"/>
            <w:vAlign w:val="center"/>
          </w:tcPr>
          <w:p w:rsidR="00E65C59" w:rsidRPr="00970F46" w:rsidRDefault="00E65C59" w:rsidP="00970F46">
            <w:pPr>
              <w:pStyle w:val="Sinespaciado"/>
              <w:numPr>
                <w:ilvl w:val="0"/>
                <w:numId w:val="46"/>
              </w:numPr>
              <w:ind w:left="0" w:firstLine="0"/>
              <w:jc w:val="center"/>
              <w:rPr>
                <w:rFonts w:ascii="Arial" w:eastAsiaTheme="minorEastAsia" w:hAnsi="Arial" w:cs="Arial"/>
                <w:sz w:val="16"/>
                <w:szCs w:val="16"/>
                <w:lang w:val="es-ES"/>
              </w:rPr>
            </w:pPr>
          </w:p>
        </w:tc>
        <w:tc>
          <w:tcPr>
            <w:tcW w:w="7644" w:type="dxa"/>
            <w:tcBorders>
              <w:bottom w:val="single" w:sz="12" w:space="0" w:color="auto"/>
            </w:tcBorders>
            <w:vAlign w:val="center"/>
          </w:tcPr>
          <w:p w:rsidR="00E65C59" w:rsidRPr="00970F46" w:rsidRDefault="00126052" w:rsidP="00970F46">
            <w:pPr>
              <w:pStyle w:val="Sinespaciado"/>
              <w:rPr>
                <w:rFonts w:ascii="Arial" w:hAnsi="Arial" w:cs="Arial"/>
                <w:sz w:val="15"/>
                <w:szCs w:val="15"/>
                <w:lang w:val="es-ES"/>
              </w:rPr>
            </w:pPr>
            <w:r w:rsidRPr="00970F46">
              <w:rPr>
                <w:rFonts w:ascii="Arial" w:hAnsi="Arial" w:cs="Arial"/>
                <w:sz w:val="15"/>
                <w:szCs w:val="15"/>
                <w:lang w:val="es-ES"/>
              </w:rPr>
              <w:t>(</w:t>
            </w:r>
            <w:r w:rsidR="00584D44" w:rsidRPr="00970F46">
              <w:rPr>
                <w:rFonts w:ascii="Arial" w:hAnsi="Arial" w:cs="Arial"/>
                <w:sz w:val="15"/>
                <w:szCs w:val="15"/>
                <w:lang w:val="es-ES"/>
              </w:rPr>
              <w:t xml:space="preserve">TÉCNICOS LABORATORISTAS) CURRICULUM, COPIA DE LA </w:t>
            </w:r>
            <w:r w:rsidRPr="00970F46">
              <w:rPr>
                <w:rFonts w:ascii="Arial" w:hAnsi="Arial" w:cs="Arial"/>
                <w:sz w:val="15"/>
                <w:szCs w:val="15"/>
                <w:lang w:val="es-ES"/>
              </w:rPr>
              <w:t xml:space="preserve"> CÉDULA PROFESIONAL, ASÍ COMO LAS CONSTANCIAS QUE ACREDITEN SU EXPERIENCIA DEL SERVICIO </w:t>
            </w:r>
            <w:r w:rsidR="001B1298" w:rsidRPr="00970F46">
              <w:rPr>
                <w:rFonts w:ascii="Arial" w:hAnsi="Arial" w:cs="Arial"/>
                <w:sz w:val="15"/>
                <w:szCs w:val="15"/>
                <w:lang w:val="es-ES"/>
              </w:rPr>
              <w:t xml:space="preserve">INTEGRAL </w:t>
            </w:r>
            <w:r w:rsidRPr="00970F46">
              <w:rPr>
                <w:rFonts w:ascii="Arial" w:hAnsi="Arial" w:cs="Arial"/>
                <w:sz w:val="15"/>
                <w:szCs w:val="15"/>
                <w:lang w:val="es-ES"/>
              </w:rPr>
              <w:t>DE LABORATORIO CLÍNICO EN HOSPITALES.</w:t>
            </w:r>
          </w:p>
        </w:tc>
        <w:tc>
          <w:tcPr>
            <w:tcW w:w="992" w:type="dxa"/>
          </w:tcPr>
          <w:p w:rsidR="00E65C59" w:rsidRPr="00970F46" w:rsidRDefault="00E65C59" w:rsidP="00970F46">
            <w:pPr>
              <w:tabs>
                <w:tab w:val="left" w:pos="318"/>
              </w:tabs>
              <w:jc w:val="both"/>
              <w:rPr>
                <w:rFonts w:ascii="Arial" w:hAnsi="Arial" w:cs="Arial"/>
                <w:b/>
                <w:sz w:val="18"/>
                <w:szCs w:val="18"/>
                <w:u w:val="single"/>
                <w:lang w:val="es-ES"/>
              </w:rPr>
            </w:pPr>
          </w:p>
        </w:tc>
        <w:tc>
          <w:tcPr>
            <w:tcW w:w="955" w:type="dxa"/>
          </w:tcPr>
          <w:p w:rsidR="00E65C59" w:rsidRPr="00970F46" w:rsidRDefault="00E65C59" w:rsidP="00970F46">
            <w:pPr>
              <w:tabs>
                <w:tab w:val="left" w:pos="318"/>
              </w:tabs>
              <w:jc w:val="both"/>
              <w:rPr>
                <w:rFonts w:ascii="Arial" w:hAnsi="Arial" w:cs="Arial"/>
                <w:b/>
                <w:sz w:val="18"/>
                <w:szCs w:val="18"/>
                <w:u w:val="single"/>
                <w:lang w:val="es-ES"/>
              </w:rPr>
            </w:pPr>
          </w:p>
        </w:tc>
      </w:tr>
      <w:tr w:rsidR="00596F8C" w:rsidRPr="00970F46" w:rsidTr="00025D79">
        <w:trPr>
          <w:trHeight w:hRule="exact" w:val="548"/>
          <w:jc w:val="center"/>
        </w:trPr>
        <w:tc>
          <w:tcPr>
            <w:tcW w:w="472" w:type="dxa"/>
            <w:tcBorders>
              <w:top w:val="single" w:sz="12" w:space="0" w:color="auto"/>
              <w:bottom w:val="single" w:sz="12" w:space="0" w:color="auto"/>
            </w:tcBorders>
            <w:shd w:val="clear" w:color="auto" w:fill="auto"/>
            <w:vAlign w:val="center"/>
          </w:tcPr>
          <w:p w:rsidR="00E65C59" w:rsidRPr="00970F46" w:rsidRDefault="00E65C59" w:rsidP="00970F46">
            <w:pPr>
              <w:pStyle w:val="Sinespaciado"/>
              <w:numPr>
                <w:ilvl w:val="0"/>
                <w:numId w:val="46"/>
              </w:numPr>
              <w:ind w:left="0" w:firstLine="0"/>
              <w:jc w:val="center"/>
              <w:rPr>
                <w:rFonts w:ascii="Arial" w:eastAsiaTheme="minorEastAsia" w:hAnsi="Arial" w:cs="Arial"/>
                <w:sz w:val="16"/>
                <w:szCs w:val="16"/>
                <w:lang w:val="es-ES"/>
              </w:rPr>
            </w:pPr>
          </w:p>
        </w:tc>
        <w:tc>
          <w:tcPr>
            <w:tcW w:w="7644" w:type="dxa"/>
            <w:tcBorders>
              <w:top w:val="single" w:sz="12" w:space="0" w:color="auto"/>
              <w:bottom w:val="single" w:sz="12" w:space="0" w:color="auto"/>
            </w:tcBorders>
            <w:vAlign w:val="center"/>
          </w:tcPr>
          <w:p w:rsidR="00E65C59" w:rsidRPr="00970F46" w:rsidRDefault="00126052" w:rsidP="00970F46">
            <w:pPr>
              <w:pStyle w:val="Sinespaciado"/>
              <w:rPr>
                <w:rFonts w:ascii="Arial" w:hAnsi="Arial" w:cs="Arial"/>
                <w:sz w:val="15"/>
                <w:szCs w:val="15"/>
                <w:lang w:val="es-ES"/>
              </w:rPr>
            </w:pPr>
            <w:r w:rsidRPr="00970F46">
              <w:rPr>
                <w:rFonts w:ascii="Arial" w:hAnsi="Arial" w:cs="Arial"/>
                <w:sz w:val="15"/>
                <w:szCs w:val="15"/>
                <w:lang w:val="es-ES"/>
              </w:rPr>
              <w:t>(</w:t>
            </w:r>
            <w:r w:rsidR="00584D44" w:rsidRPr="00970F46">
              <w:rPr>
                <w:rFonts w:ascii="Arial" w:hAnsi="Arial" w:cs="Arial"/>
                <w:sz w:val="15"/>
                <w:szCs w:val="15"/>
                <w:lang w:val="es-ES"/>
              </w:rPr>
              <w:t>QUÍMICO PARA EL ÁREA DE TOMA DE MUESTRAS</w:t>
            </w:r>
            <w:r w:rsidRPr="00970F46">
              <w:rPr>
                <w:rFonts w:ascii="Arial" w:hAnsi="Arial" w:cs="Arial"/>
                <w:sz w:val="15"/>
                <w:szCs w:val="15"/>
                <w:lang w:val="es-ES"/>
              </w:rPr>
              <w:t>) CURRICULUM, COPIA DEL TÍTULO, CÉDULA PROFESIONAL, ASÍ COMO LAS CONSTANCIAS QUE ACREDITEN SU EXPERIENCIA DEL SERVICIO</w:t>
            </w:r>
            <w:r w:rsidR="001B1298" w:rsidRPr="00970F46">
              <w:rPr>
                <w:rFonts w:ascii="Arial" w:hAnsi="Arial" w:cs="Arial"/>
                <w:sz w:val="15"/>
                <w:szCs w:val="15"/>
                <w:lang w:val="es-ES"/>
              </w:rPr>
              <w:t xml:space="preserve"> INTEGRAL </w:t>
            </w:r>
            <w:r w:rsidRPr="00970F46">
              <w:rPr>
                <w:rFonts w:ascii="Arial" w:hAnsi="Arial" w:cs="Arial"/>
                <w:sz w:val="15"/>
                <w:szCs w:val="15"/>
                <w:lang w:val="es-ES"/>
              </w:rPr>
              <w:t xml:space="preserve"> DE LABORATORIO CLÍNICO EN HOSPITALES.</w:t>
            </w:r>
          </w:p>
        </w:tc>
        <w:tc>
          <w:tcPr>
            <w:tcW w:w="992" w:type="dxa"/>
            <w:tcBorders>
              <w:bottom w:val="single" w:sz="12" w:space="0" w:color="auto"/>
            </w:tcBorders>
          </w:tcPr>
          <w:p w:rsidR="00E65C59" w:rsidRPr="00970F46" w:rsidRDefault="00E65C59" w:rsidP="00970F46">
            <w:pPr>
              <w:tabs>
                <w:tab w:val="left" w:pos="318"/>
              </w:tabs>
              <w:jc w:val="both"/>
              <w:rPr>
                <w:rFonts w:ascii="Arial" w:hAnsi="Arial" w:cs="Arial"/>
                <w:b/>
                <w:sz w:val="18"/>
                <w:szCs w:val="18"/>
                <w:u w:val="single"/>
                <w:lang w:val="es-ES"/>
              </w:rPr>
            </w:pPr>
          </w:p>
        </w:tc>
        <w:tc>
          <w:tcPr>
            <w:tcW w:w="955" w:type="dxa"/>
            <w:tcBorders>
              <w:bottom w:val="single" w:sz="12" w:space="0" w:color="auto"/>
            </w:tcBorders>
          </w:tcPr>
          <w:p w:rsidR="00E65C59" w:rsidRPr="00970F46" w:rsidRDefault="00E65C59" w:rsidP="00970F46">
            <w:pPr>
              <w:tabs>
                <w:tab w:val="left" w:pos="318"/>
              </w:tabs>
              <w:jc w:val="both"/>
              <w:rPr>
                <w:rFonts w:ascii="Arial" w:hAnsi="Arial" w:cs="Arial"/>
                <w:b/>
                <w:sz w:val="18"/>
                <w:szCs w:val="18"/>
                <w:u w:val="single"/>
                <w:lang w:val="es-ES"/>
              </w:rPr>
            </w:pPr>
          </w:p>
        </w:tc>
      </w:tr>
      <w:tr w:rsidR="00596F8C" w:rsidRPr="00970F46" w:rsidTr="00025D79">
        <w:trPr>
          <w:trHeight w:hRule="exact" w:val="457"/>
          <w:jc w:val="center"/>
        </w:trPr>
        <w:tc>
          <w:tcPr>
            <w:tcW w:w="472" w:type="dxa"/>
            <w:tcBorders>
              <w:top w:val="single" w:sz="12" w:space="0" w:color="auto"/>
              <w:left w:val="single" w:sz="12" w:space="0" w:color="auto"/>
              <w:bottom w:val="single" w:sz="12" w:space="0" w:color="auto"/>
              <w:right w:val="single" w:sz="12" w:space="0" w:color="auto"/>
            </w:tcBorders>
            <w:shd w:val="clear" w:color="auto" w:fill="auto"/>
            <w:vAlign w:val="center"/>
          </w:tcPr>
          <w:p w:rsidR="00E65C59" w:rsidRPr="00970F46" w:rsidRDefault="00E65C59" w:rsidP="00970F46">
            <w:pPr>
              <w:pStyle w:val="Sinespaciado"/>
              <w:numPr>
                <w:ilvl w:val="0"/>
                <w:numId w:val="46"/>
              </w:numPr>
              <w:ind w:left="0" w:firstLine="0"/>
              <w:jc w:val="center"/>
              <w:rPr>
                <w:rFonts w:ascii="Arial" w:eastAsiaTheme="minorEastAsia" w:hAnsi="Arial" w:cs="Arial"/>
                <w:sz w:val="16"/>
                <w:szCs w:val="16"/>
                <w:lang w:val="es-ES"/>
              </w:rPr>
            </w:pPr>
          </w:p>
        </w:tc>
        <w:tc>
          <w:tcPr>
            <w:tcW w:w="7644" w:type="dxa"/>
            <w:tcBorders>
              <w:top w:val="single" w:sz="12" w:space="0" w:color="auto"/>
              <w:left w:val="single" w:sz="12" w:space="0" w:color="auto"/>
              <w:bottom w:val="single" w:sz="12" w:space="0" w:color="auto"/>
              <w:right w:val="single" w:sz="12" w:space="0" w:color="auto"/>
            </w:tcBorders>
            <w:vAlign w:val="center"/>
          </w:tcPr>
          <w:p w:rsidR="00E65C59" w:rsidRPr="00970F46" w:rsidRDefault="00584D44" w:rsidP="00970F46">
            <w:pPr>
              <w:pStyle w:val="Sinespaciado"/>
              <w:rPr>
                <w:rFonts w:ascii="Arial" w:hAnsi="Arial" w:cs="Arial"/>
                <w:sz w:val="15"/>
                <w:szCs w:val="15"/>
                <w:lang w:val="es-ES"/>
              </w:rPr>
            </w:pPr>
            <w:r w:rsidRPr="00970F46">
              <w:rPr>
                <w:rFonts w:ascii="Arial" w:hAnsi="Arial" w:cs="Arial"/>
                <w:sz w:val="15"/>
                <w:szCs w:val="15"/>
                <w:lang w:val="es-ES"/>
              </w:rPr>
              <w:t>(RECEPCIONISTAS) CURRICULUM, COPIA DE LA  CÉDULA PROFESIONAL, ASÍ COMO LAS CONSTANCIAS QUE ACREDITEN SU EXPERIENCIA.</w:t>
            </w:r>
          </w:p>
        </w:tc>
        <w:tc>
          <w:tcPr>
            <w:tcW w:w="992" w:type="dxa"/>
            <w:tcBorders>
              <w:top w:val="single" w:sz="12" w:space="0" w:color="auto"/>
              <w:left w:val="single" w:sz="12" w:space="0" w:color="auto"/>
              <w:bottom w:val="single" w:sz="12" w:space="0" w:color="auto"/>
              <w:right w:val="single" w:sz="12" w:space="0" w:color="auto"/>
            </w:tcBorders>
          </w:tcPr>
          <w:p w:rsidR="00E65C59" w:rsidRPr="00970F46" w:rsidRDefault="00E65C59" w:rsidP="00970F46">
            <w:pPr>
              <w:tabs>
                <w:tab w:val="left" w:pos="318"/>
              </w:tabs>
              <w:jc w:val="both"/>
              <w:rPr>
                <w:rFonts w:ascii="Arial" w:hAnsi="Arial" w:cs="Arial"/>
                <w:b/>
                <w:sz w:val="18"/>
                <w:szCs w:val="18"/>
                <w:u w:val="single"/>
                <w:lang w:val="es-ES"/>
              </w:rPr>
            </w:pPr>
          </w:p>
        </w:tc>
        <w:tc>
          <w:tcPr>
            <w:tcW w:w="955" w:type="dxa"/>
            <w:tcBorders>
              <w:top w:val="single" w:sz="12" w:space="0" w:color="auto"/>
              <w:left w:val="single" w:sz="12" w:space="0" w:color="auto"/>
              <w:bottom w:val="single" w:sz="12" w:space="0" w:color="auto"/>
              <w:right w:val="single" w:sz="12" w:space="0" w:color="auto"/>
            </w:tcBorders>
          </w:tcPr>
          <w:p w:rsidR="00E65C59" w:rsidRPr="00970F46" w:rsidRDefault="00E65C59" w:rsidP="00970F46">
            <w:pPr>
              <w:tabs>
                <w:tab w:val="left" w:pos="318"/>
              </w:tabs>
              <w:jc w:val="both"/>
              <w:rPr>
                <w:rFonts w:ascii="Arial" w:hAnsi="Arial" w:cs="Arial"/>
                <w:b/>
                <w:sz w:val="18"/>
                <w:szCs w:val="18"/>
                <w:u w:val="single"/>
                <w:lang w:val="es-ES"/>
              </w:rPr>
            </w:pPr>
          </w:p>
        </w:tc>
      </w:tr>
      <w:tr w:rsidR="008E092D" w:rsidRPr="00970F46" w:rsidTr="00774F4F">
        <w:trPr>
          <w:trHeight w:hRule="exact" w:val="457"/>
          <w:jc w:val="center"/>
        </w:trPr>
        <w:tc>
          <w:tcPr>
            <w:tcW w:w="472" w:type="dxa"/>
            <w:tcBorders>
              <w:top w:val="single" w:sz="12" w:space="0" w:color="auto"/>
            </w:tcBorders>
            <w:shd w:val="clear" w:color="auto" w:fill="auto"/>
            <w:vAlign w:val="center"/>
          </w:tcPr>
          <w:p w:rsidR="008E092D" w:rsidRPr="00970F46" w:rsidRDefault="008E092D" w:rsidP="00970F46">
            <w:pPr>
              <w:pStyle w:val="Sinespaciado"/>
              <w:numPr>
                <w:ilvl w:val="0"/>
                <w:numId w:val="46"/>
              </w:numPr>
              <w:ind w:left="0" w:firstLine="0"/>
              <w:jc w:val="center"/>
              <w:rPr>
                <w:rFonts w:ascii="Arial" w:eastAsiaTheme="minorEastAsia" w:hAnsi="Arial" w:cs="Arial"/>
                <w:sz w:val="16"/>
                <w:szCs w:val="16"/>
                <w:lang w:val="es-ES"/>
              </w:rPr>
            </w:pPr>
          </w:p>
        </w:tc>
        <w:tc>
          <w:tcPr>
            <w:tcW w:w="7644" w:type="dxa"/>
            <w:tcBorders>
              <w:top w:val="single" w:sz="12" w:space="0" w:color="auto"/>
            </w:tcBorders>
            <w:vAlign w:val="center"/>
          </w:tcPr>
          <w:p w:rsidR="008E092D" w:rsidRPr="00970F46" w:rsidRDefault="008E092D" w:rsidP="00970F46">
            <w:pPr>
              <w:pStyle w:val="Sinespaciado"/>
              <w:tabs>
                <w:tab w:val="right" w:pos="9923"/>
              </w:tabs>
              <w:jc w:val="both"/>
              <w:rPr>
                <w:rFonts w:ascii="Arial" w:hAnsi="Arial" w:cs="Arial"/>
                <w:sz w:val="15"/>
                <w:szCs w:val="15"/>
                <w:lang w:val="es-ES"/>
              </w:rPr>
            </w:pPr>
            <w:r w:rsidRPr="00970F46">
              <w:rPr>
                <w:rFonts w:ascii="Arial" w:hAnsi="Arial" w:cs="Arial"/>
                <w:bCs/>
                <w:sz w:val="15"/>
                <w:szCs w:val="15"/>
              </w:rPr>
              <w:t>DOCUMENTACIÓN CON LA QUE ACREDITE QUE CUENTA CON PARTICIPACIÓN EN PROGRAMAS DE POSTGRADO PARA LA FORMACIÓN DE ESPECIALISTAS MÉDICOS</w:t>
            </w:r>
          </w:p>
        </w:tc>
        <w:tc>
          <w:tcPr>
            <w:tcW w:w="992" w:type="dxa"/>
            <w:tcBorders>
              <w:top w:val="single" w:sz="12" w:space="0" w:color="auto"/>
            </w:tcBorders>
          </w:tcPr>
          <w:p w:rsidR="008E092D" w:rsidRPr="00970F46" w:rsidRDefault="008E092D" w:rsidP="00970F46">
            <w:pPr>
              <w:tabs>
                <w:tab w:val="left" w:pos="318"/>
              </w:tabs>
              <w:jc w:val="both"/>
              <w:rPr>
                <w:rFonts w:ascii="Arial" w:hAnsi="Arial" w:cs="Arial"/>
                <w:b/>
                <w:sz w:val="18"/>
                <w:szCs w:val="18"/>
                <w:u w:val="single"/>
                <w:lang w:val="es-ES"/>
              </w:rPr>
            </w:pPr>
          </w:p>
        </w:tc>
        <w:tc>
          <w:tcPr>
            <w:tcW w:w="955" w:type="dxa"/>
            <w:tcBorders>
              <w:top w:val="single" w:sz="12" w:space="0" w:color="auto"/>
            </w:tcBorders>
          </w:tcPr>
          <w:p w:rsidR="008E092D" w:rsidRPr="00970F46" w:rsidRDefault="008E092D" w:rsidP="00970F46">
            <w:pPr>
              <w:tabs>
                <w:tab w:val="left" w:pos="318"/>
              </w:tabs>
              <w:jc w:val="both"/>
              <w:rPr>
                <w:rFonts w:ascii="Arial" w:hAnsi="Arial" w:cs="Arial"/>
                <w:b/>
                <w:sz w:val="18"/>
                <w:szCs w:val="18"/>
                <w:u w:val="single"/>
                <w:lang w:val="es-ES"/>
              </w:rPr>
            </w:pPr>
          </w:p>
        </w:tc>
      </w:tr>
      <w:tr w:rsidR="008E092D" w:rsidRPr="00970F46" w:rsidTr="00774F4F">
        <w:trPr>
          <w:trHeight w:hRule="exact" w:val="293"/>
          <w:jc w:val="center"/>
        </w:trPr>
        <w:tc>
          <w:tcPr>
            <w:tcW w:w="472" w:type="dxa"/>
            <w:tcBorders>
              <w:top w:val="single" w:sz="12" w:space="0" w:color="auto"/>
            </w:tcBorders>
            <w:shd w:val="clear" w:color="auto" w:fill="auto"/>
            <w:vAlign w:val="center"/>
          </w:tcPr>
          <w:p w:rsidR="008E092D" w:rsidRPr="00970F46" w:rsidRDefault="008E092D" w:rsidP="00970F46">
            <w:pPr>
              <w:pStyle w:val="Sinespaciado"/>
              <w:numPr>
                <w:ilvl w:val="0"/>
                <w:numId w:val="46"/>
              </w:numPr>
              <w:ind w:left="0" w:firstLine="0"/>
              <w:jc w:val="center"/>
              <w:rPr>
                <w:rFonts w:ascii="Arial" w:eastAsiaTheme="minorEastAsia" w:hAnsi="Arial" w:cs="Arial"/>
                <w:sz w:val="16"/>
                <w:szCs w:val="16"/>
                <w:lang w:val="es-ES"/>
              </w:rPr>
            </w:pPr>
          </w:p>
        </w:tc>
        <w:tc>
          <w:tcPr>
            <w:tcW w:w="7644" w:type="dxa"/>
            <w:tcBorders>
              <w:top w:val="single" w:sz="12" w:space="0" w:color="auto"/>
            </w:tcBorders>
            <w:vAlign w:val="center"/>
          </w:tcPr>
          <w:p w:rsidR="008E092D" w:rsidRPr="00970F46" w:rsidRDefault="008E092D" w:rsidP="00970F46">
            <w:pPr>
              <w:pStyle w:val="Sinespaciado"/>
              <w:tabs>
                <w:tab w:val="right" w:pos="9923"/>
              </w:tabs>
              <w:jc w:val="both"/>
              <w:rPr>
                <w:rFonts w:ascii="Arial" w:hAnsi="Arial" w:cs="Arial"/>
                <w:sz w:val="15"/>
                <w:szCs w:val="15"/>
                <w:lang w:val="es-ES"/>
              </w:rPr>
            </w:pPr>
            <w:r w:rsidRPr="00970F46">
              <w:rPr>
                <w:rFonts w:ascii="Arial" w:hAnsi="Arial" w:cs="Arial"/>
                <w:sz w:val="15"/>
                <w:szCs w:val="15"/>
                <w:lang w:val="es-ES"/>
              </w:rPr>
              <w:t>CARTA COMPROMISO DE QUE CUENTA CON PERSONAL PARA EL DESARROLLLO DE LA INTERFAZ</w:t>
            </w:r>
          </w:p>
        </w:tc>
        <w:tc>
          <w:tcPr>
            <w:tcW w:w="992" w:type="dxa"/>
            <w:tcBorders>
              <w:top w:val="single" w:sz="12" w:space="0" w:color="auto"/>
            </w:tcBorders>
          </w:tcPr>
          <w:p w:rsidR="008E092D" w:rsidRPr="00970F46" w:rsidRDefault="008E092D" w:rsidP="00970F46">
            <w:pPr>
              <w:tabs>
                <w:tab w:val="left" w:pos="318"/>
              </w:tabs>
              <w:jc w:val="both"/>
              <w:rPr>
                <w:rFonts w:ascii="Arial" w:hAnsi="Arial" w:cs="Arial"/>
                <w:b/>
                <w:sz w:val="18"/>
                <w:szCs w:val="18"/>
                <w:u w:val="single"/>
                <w:lang w:val="es-ES"/>
              </w:rPr>
            </w:pPr>
          </w:p>
        </w:tc>
        <w:tc>
          <w:tcPr>
            <w:tcW w:w="955" w:type="dxa"/>
            <w:tcBorders>
              <w:top w:val="single" w:sz="12" w:space="0" w:color="auto"/>
            </w:tcBorders>
          </w:tcPr>
          <w:p w:rsidR="008E092D" w:rsidRPr="00970F46" w:rsidRDefault="008E092D" w:rsidP="00970F46">
            <w:pPr>
              <w:tabs>
                <w:tab w:val="left" w:pos="318"/>
              </w:tabs>
              <w:jc w:val="both"/>
              <w:rPr>
                <w:rFonts w:ascii="Arial" w:hAnsi="Arial" w:cs="Arial"/>
                <w:b/>
                <w:sz w:val="18"/>
                <w:szCs w:val="18"/>
                <w:u w:val="single"/>
                <w:lang w:val="es-ES"/>
              </w:rPr>
            </w:pPr>
          </w:p>
        </w:tc>
      </w:tr>
      <w:tr w:rsidR="00596F8C" w:rsidRPr="00970F46" w:rsidTr="00025D79">
        <w:trPr>
          <w:trHeight w:hRule="exact" w:val="457"/>
          <w:jc w:val="center"/>
        </w:trPr>
        <w:tc>
          <w:tcPr>
            <w:tcW w:w="472" w:type="dxa"/>
            <w:tcBorders>
              <w:top w:val="single" w:sz="12" w:space="0" w:color="auto"/>
            </w:tcBorders>
            <w:shd w:val="clear" w:color="auto" w:fill="auto"/>
            <w:vAlign w:val="center"/>
          </w:tcPr>
          <w:p w:rsidR="00E65C59" w:rsidRPr="00970F46" w:rsidRDefault="00E65C59" w:rsidP="00970F46">
            <w:pPr>
              <w:pStyle w:val="Sinespaciado"/>
              <w:numPr>
                <w:ilvl w:val="0"/>
                <w:numId w:val="46"/>
              </w:numPr>
              <w:ind w:left="0" w:firstLine="0"/>
              <w:jc w:val="center"/>
              <w:rPr>
                <w:rFonts w:ascii="Arial" w:eastAsiaTheme="minorEastAsia" w:hAnsi="Arial" w:cs="Arial"/>
                <w:sz w:val="16"/>
                <w:szCs w:val="16"/>
                <w:lang w:val="es-ES"/>
              </w:rPr>
            </w:pPr>
          </w:p>
        </w:tc>
        <w:tc>
          <w:tcPr>
            <w:tcW w:w="7644" w:type="dxa"/>
            <w:tcBorders>
              <w:top w:val="single" w:sz="12" w:space="0" w:color="auto"/>
            </w:tcBorders>
            <w:vAlign w:val="center"/>
          </w:tcPr>
          <w:p w:rsidR="00E65C59" w:rsidRPr="00970F46" w:rsidRDefault="00584D44" w:rsidP="00970F46">
            <w:pPr>
              <w:pStyle w:val="Sinespaciado"/>
              <w:rPr>
                <w:rFonts w:ascii="Arial" w:hAnsi="Arial" w:cs="Arial"/>
                <w:sz w:val="15"/>
                <w:szCs w:val="15"/>
                <w:lang w:val="es-ES"/>
              </w:rPr>
            </w:pPr>
            <w:r w:rsidRPr="00970F46">
              <w:rPr>
                <w:rFonts w:ascii="Arial" w:hAnsi="Arial" w:cs="Arial"/>
                <w:sz w:val="15"/>
                <w:szCs w:val="15"/>
                <w:lang w:val="es-ES"/>
              </w:rPr>
              <w:t>COPIA DE LAS CONSTANCIAS Y/O DIPLOMAS QUE ACREDITEN LA CAPACITACIÓN EN EL USO Y FUNCIONAMIENTO DE LOS EQUIPOS</w:t>
            </w:r>
          </w:p>
        </w:tc>
        <w:tc>
          <w:tcPr>
            <w:tcW w:w="992" w:type="dxa"/>
            <w:tcBorders>
              <w:top w:val="single" w:sz="12" w:space="0" w:color="auto"/>
            </w:tcBorders>
          </w:tcPr>
          <w:p w:rsidR="00E65C59" w:rsidRPr="00970F46" w:rsidRDefault="00E65C59" w:rsidP="00970F46">
            <w:pPr>
              <w:tabs>
                <w:tab w:val="left" w:pos="318"/>
              </w:tabs>
              <w:jc w:val="both"/>
              <w:rPr>
                <w:rFonts w:ascii="Arial" w:hAnsi="Arial" w:cs="Arial"/>
                <w:b/>
                <w:sz w:val="18"/>
                <w:szCs w:val="18"/>
                <w:u w:val="single"/>
                <w:lang w:val="es-ES"/>
              </w:rPr>
            </w:pPr>
          </w:p>
        </w:tc>
        <w:tc>
          <w:tcPr>
            <w:tcW w:w="955" w:type="dxa"/>
            <w:tcBorders>
              <w:top w:val="single" w:sz="12" w:space="0" w:color="auto"/>
            </w:tcBorders>
          </w:tcPr>
          <w:p w:rsidR="00E65C59" w:rsidRPr="00970F46" w:rsidRDefault="00E65C59" w:rsidP="00970F46">
            <w:pPr>
              <w:tabs>
                <w:tab w:val="left" w:pos="318"/>
              </w:tabs>
              <w:jc w:val="both"/>
              <w:rPr>
                <w:rFonts w:ascii="Arial" w:hAnsi="Arial" w:cs="Arial"/>
                <w:b/>
                <w:sz w:val="18"/>
                <w:szCs w:val="18"/>
                <w:u w:val="single"/>
                <w:lang w:val="es-ES"/>
              </w:rPr>
            </w:pPr>
          </w:p>
        </w:tc>
      </w:tr>
      <w:tr w:rsidR="00596F8C" w:rsidRPr="00970F46" w:rsidTr="00462E70">
        <w:trPr>
          <w:trHeight w:hRule="exact" w:val="284"/>
          <w:jc w:val="center"/>
        </w:trPr>
        <w:tc>
          <w:tcPr>
            <w:tcW w:w="472" w:type="dxa"/>
            <w:shd w:val="clear" w:color="auto" w:fill="auto"/>
            <w:vAlign w:val="center"/>
          </w:tcPr>
          <w:p w:rsidR="00E65C59" w:rsidRPr="00970F46" w:rsidRDefault="00E65C59" w:rsidP="00970F46">
            <w:pPr>
              <w:pStyle w:val="Sinespaciado"/>
              <w:numPr>
                <w:ilvl w:val="0"/>
                <w:numId w:val="46"/>
              </w:numPr>
              <w:ind w:left="0" w:firstLine="0"/>
              <w:jc w:val="center"/>
              <w:rPr>
                <w:rFonts w:ascii="Arial" w:eastAsiaTheme="minorEastAsia" w:hAnsi="Arial" w:cs="Arial"/>
                <w:sz w:val="16"/>
                <w:szCs w:val="16"/>
                <w:lang w:val="es-ES"/>
              </w:rPr>
            </w:pPr>
          </w:p>
        </w:tc>
        <w:tc>
          <w:tcPr>
            <w:tcW w:w="7644" w:type="dxa"/>
            <w:vAlign w:val="center"/>
          </w:tcPr>
          <w:p w:rsidR="00E65C59" w:rsidRPr="00970F46" w:rsidRDefault="00584D44" w:rsidP="00970F46">
            <w:pPr>
              <w:pStyle w:val="Sinespaciado"/>
              <w:rPr>
                <w:rFonts w:ascii="Arial" w:hAnsi="Arial" w:cs="Arial"/>
                <w:sz w:val="15"/>
                <w:szCs w:val="15"/>
                <w:lang w:val="es-ES"/>
              </w:rPr>
            </w:pPr>
            <w:r w:rsidRPr="00970F46">
              <w:rPr>
                <w:rFonts w:ascii="Arial" w:hAnsi="Arial" w:cs="Arial"/>
                <w:sz w:val="15"/>
                <w:szCs w:val="15"/>
                <w:lang w:val="es-ES"/>
              </w:rPr>
              <w:t>DECLARACION FISCAL ANUAL Y LA ÚLTIMA DECLARACIÓN  FISCAL PROVISIONAL DE ISR.</w:t>
            </w:r>
          </w:p>
        </w:tc>
        <w:tc>
          <w:tcPr>
            <w:tcW w:w="992" w:type="dxa"/>
          </w:tcPr>
          <w:p w:rsidR="00E65C59" w:rsidRPr="00970F46" w:rsidRDefault="00E65C59" w:rsidP="00970F46">
            <w:pPr>
              <w:tabs>
                <w:tab w:val="left" w:pos="318"/>
              </w:tabs>
              <w:jc w:val="both"/>
              <w:rPr>
                <w:rFonts w:ascii="Arial" w:hAnsi="Arial" w:cs="Arial"/>
                <w:b/>
                <w:sz w:val="18"/>
                <w:szCs w:val="18"/>
                <w:u w:val="single"/>
                <w:lang w:val="es-ES"/>
              </w:rPr>
            </w:pPr>
          </w:p>
        </w:tc>
        <w:tc>
          <w:tcPr>
            <w:tcW w:w="955" w:type="dxa"/>
          </w:tcPr>
          <w:p w:rsidR="00E65C59" w:rsidRPr="00970F46" w:rsidRDefault="00E65C59" w:rsidP="00970F46">
            <w:pPr>
              <w:tabs>
                <w:tab w:val="left" w:pos="318"/>
              </w:tabs>
              <w:jc w:val="both"/>
              <w:rPr>
                <w:rFonts w:ascii="Arial" w:hAnsi="Arial" w:cs="Arial"/>
                <w:b/>
                <w:sz w:val="18"/>
                <w:szCs w:val="18"/>
                <w:u w:val="single"/>
                <w:lang w:val="es-ES"/>
              </w:rPr>
            </w:pPr>
          </w:p>
        </w:tc>
      </w:tr>
      <w:tr w:rsidR="00596F8C" w:rsidRPr="00970F46" w:rsidTr="00462E70">
        <w:trPr>
          <w:trHeight w:hRule="exact" w:val="284"/>
          <w:jc w:val="center"/>
        </w:trPr>
        <w:tc>
          <w:tcPr>
            <w:tcW w:w="472" w:type="dxa"/>
            <w:shd w:val="clear" w:color="auto" w:fill="auto"/>
            <w:vAlign w:val="center"/>
          </w:tcPr>
          <w:p w:rsidR="00E65C59" w:rsidRPr="00970F46" w:rsidRDefault="00E65C59" w:rsidP="00970F46">
            <w:pPr>
              <w:pStyle w:val="Sinespaciado"/>
              <w:numPr>
                <w:ilvl w:val="0"/>
                <w:numId w:val="46"/>
              </w:numPr>
              <w:ind w:left="0" w:firstLine="0"/>
              <w:jc w:val="center"/>
              <w:rPr>
                <w:rFonts w:ascii="Arial" w:eastAsiaTheme="minorEastAsia" w:hAnsi="Arial" w:cs="Arial"/>
                <w:sz w:val="16"/>
                <w:szCs w:val="16"/>
                <w:lang w:val="es-ES"/>
              </w:rPr>
            </w:pPr>
          </w:p>
        </w:tc>
        <w:tc>
          <w:tcPr>
            <w:tcW w:w="7644" w:type="dxa"/>
            <w:vAlign w:val="center"/>
          </w:tcPr>
          <w:p w:rsidR="00E65C59" w:rsidRPr="00970F46" w:rsidRDefault="00584D44" w:rsidP="00970F46">
            <w:pPr>
              <w:pStyle w:val="Sinespaciado"/>
              <w:rPr>
                <w:rFonts w:ascii="Arial" w:hAnsi="Arial" w:cs="Arial"/>
                <w:sz w:val="15"/>
                <w:szCs w:val="15"/>
                <w:lang w:val="es-ES"/>
              </w:rPr>
            </w:pPr>
            <w:r w:rsidRPr="00970F46">
              <w:rPr>
                <w:rFonts w:ascii="Arial" w:hAnsi="Arial" w:cs="Arial"/>
                <w:sz w:val="15"/>
                <w:szCs w:val="15"/>
                <w:lang w:val="es-ES"/>
              </w:rPr>
              <w:t>ESCRITO DE DISCAPACIDAD</w:t>
            </w:r>
          </w:p>
        </w:tc>
        <w:tc>
          <w:tcPr>
            <w:tcW w:w="992" w:type="dxa"/>
          </w:tcPr>
          <w:p w:rsidR="00E65C59" w:rsidRPr="00970F46" w:rsidRDefault="00E65C59" w:rsidP="00970F46">
            <w:pPr>
              <w:tabs>
                <w:tab w:val="left" w:pos="318"/>
              </w:tabs>
              <w:jc w:val="both"/>
              <w:rPr>
                <w:rFonts w:ascii="Arial" w:hAnsi="Arial" w:cs="Arial"/>
                <w:b/>
                <w:sz w:val="18"/>
                <w:szCs w:val="18"/>
                <w:u w:val="single"/>
                <w:lang w:val="es-ES"/>
              </w:rPr>
            </w:pPr>
          </w:p>
        </w:tc>
        <w:tc>
          <w:tcPr>
            <w:tcW w:w="955" w:type="dxa"/>
          </w:tcPr>
          <w:p w:rsidR="00E65C59" w:rsidRPr="00970F46" w:rsidRDefault="00E65C59" w:rsidP="00970F46">
            <w:pPr>
              <w:tabs>
                <w:tab w:val="left" w:pos="318"/>
              </w:tabs>
              <w:jc w:val="both"/>
              <w:rPr>
                <w:rFonts w:ascii="Arial" w:hAnsi="Arial" w:cs="Arial"/>
                <w:b/>
                <w:sz w:val="18"/>
                <w:szCs w:val="18"/>
                <w:u w:val="single"/>
                <w:lang w:val="es-ES"/>
              </w:rPr>
            </w:pPr>
          </w:p>
        </w:tc>
      </w:tr>
      <w:tr w:rsidR="00596F8C" w:rsidRPr="00970F46" w:rsidTr="00462E70">
        <w:trPr>
          <w:trHeight w:hRule="exact" w:val="429"/>
          <w:jc w:val="center"/>
        </w:trPr>
        <w:tc>
          <w:tcPr>
            <w:tcW w:w="472" w:type="dxa"/>
            <w:shd w:val="clear" w:color="auto" w:fill="auto"/>
            <w:vAlign w:val="center"/>
          </w:tcPr>
          <w:p w:rsidR="00E65C59" w:rsidRPr="00970F46" w:rsidRDefault="00E65C59" w:rsidP="00970F46">
            <w:pPr>
              <w:pStyle w:val="Sinespaciado"/>
              <w:numPr>
                <w:ilvl w:val="0"/>
                <w:numId w:val="46"/>
              </w:numPr>
              <w:ind w:left="0" w:firstLine="0"/>
              <w:jc w:val="center"/>
              <w:rPr>
                <w:rFonts w:ascii="Arial" w:eastAsiaTheme="minorEastAsia" w:hAnsi="Arial" w:cs="Arial"/>
                <w:sz w:val="16"/>
                <w:szCs w:val="16"/>
                <w:lang w:val="es-ES"/>
              </w:rPr>
            </w:pPr>
          </w:p>
        </w:tc>
        <w:tc>
          <w:tcPr>
            <w:tcW w:w="7644" w:type="dxa"/>
            <w:vAlign w:val="center"/>
          </w:tcPr>
          <w:p w:rsidR="00E65C59" w:rsidRPr="00970F46" w:rsidRDefault="00584D44" w:rsidP="00970F46">
            <w:pPr>
              <w:pStyle w:val="Sinespaciado"/>
              <w:jc w:val="both"/>
              <w:rPr>
                <w:rFonts w:ascii="Arial" w:hAnsi="Arial" w:cs="Arial"/>
                <w:sz w:val="15"/>
                <w:szCs w:val="15"/>
                <w:lang w:val="es-ES"/>
              </w:rPr>
            </w:pPr>
            <w:r w:rsidRPr="00970F46">
              <w:rPr>
                <w:rFonts w:ascii="Arial" w:hAnsi="Arial" w:cs="Arial"/>
                <w:sz w:val="15"/>
                <w:szCs w:val="15"/>
                <w:lang w:val="es-ES"/>
              </w:rPr>
              <w:t>ESCRITO DE MIPYMES</w:t>
            </w:r>
            <w:r w:rsidR="00385D0E" w:rsidRPr="00970F46">
              <w:rPr>
                <w:rFonts w:ascii="Arial" w:hAnsi="Arial" w:cs="Arial"/>
                <w:sz w:val="15"/>
                <w:szCs w:val="15"/>
                <w:lang w:val="es-ES"/>
              </w:rPr>
              <w:t>QUE PRODUZCAN INNOVACIÓN TECNOLÓGICA RELACIONADA DIRECTAMENTE CON LA PRESTACIÓN DEL SERVICIO OBJETO DE LA PRESENTE LICITACIÓN</w:t>
            </w:r>
          </w:p>
        </w:tc>
        <w:tc>
          <w:tcPr>
            <w:tcW w:w="992" w:type="dxa"/>
          </w:tcPr>
          <w:p w:rsidR="00E65C59" w:rsidRPr="00970F46" w:rsidRDefault="00E65C59" w:rsidP="00970F46">
            <w:pPr>
              <w:tabs>
                <w:tab w:val="left" w:pos="318"/>
              </w:tabs>
              <w:jc w:val="both"/>
              <w:rPr>
                <w:rFonts w:ascii="Arial" w:hAnsi="Arial" w:cs="Arial"/>
                <w:b/>
                <w:sz w:val="18"/>
                <w:szCs w:val="18"/>
                <w:u w:val="single"/>
                <w:lang w:val="es-ES"/>
              </w:rPr>
            </w:pPr>
          </w:p>
        </w:tc>
        <w:tc>
          <w:tcPr>
            <w:tcW w:w="955" w:type="dxa"/>
          </w:tcPr>
          <w:p w:rsidR="00E65C59" w:rsidRPr="00970F46" w:rsidRDefault="00E65C59" w:rsidP="00970F46">
            <w:pPr>
              <w:tabs>
                <w:tab w:val="left" w:pos="318"/>
              </w:tabs>
              <w:jc w:val="both"/>
              <w:rPr>
                <w:rFonts w:ascii="Arial" w:hAnsi="Arial" w:cs="Arial"/>
                <w:b/>
                <w:sz w:val="18"/>
                <w:szCs w:val="18"/>
                <w:u w:val="single"/>
                <w:lang w:val="es-ES"/>
              </w:rPr>
            </w:pPr>
          </w:p>
        </w:tc>
      </w:tr>
      <w:tr w:rsidR="00596F8C" w:rsidRPr="00970F46" w:rsidTr="00462E70">
        <w:trPr>
          <w:trHeight w:hRule="exact" w:val="420"/>
          <w:jc w:val="center"/>
        </w:trPr>
        <w:tc>
          <w:tcPr>
            <w:tcW w:w="472" w:type="dxa"/>
            <w:shd w:val="clear" w:color="auto" w:fill="auto"/>
            <w:vAlign w:val="center"/>
          </w:tcPr>
          <w:p w:rsidR="00E65C59" w:rsidRPr="00970F46" w:rsidRDefault="00E65C59" w:rsidP="00970F46">
            <w:pPr>
              <w:pStyle w:val="Sinespaciado"/>
              <w:numPr>
                <w:ilvl w:val="0"/>
                <w:numId w:val="46"/>
              </w:numPr>
              <w:ind w:left="0" w:firstLine="0"/>
              <w:jc w:val="center"/>
              <w:rPr>
                <w:rFonts w:ascii="Arial" w:eastAsiaTheme="minorEastAsia" w:hAnsi="Arial" w:cs="Arial"/>
                <w:sz w:val="16"/>
                <w:szCs w:val="16"/>
                <w:lang w:val="es-ES"/>
              </w:rPr>
            </w:pPr>
          </w:p>
        </w:tc>
        <w:tc>
          <w:tcPr>
            <w:tcW w:w="7644" w:type="dxa"/>
            <w:vAlign w:val="center"/>
          </w:tcPr>
          <w:p w:rsidR="00E65C59" w:rsidRPr="00970F46" w:rsidRDefault="00584D44" w:rsidP="00970F46">
            <w:pPr>
              <w:pStyle w:val="Sinespaciado"/>
              <w:rPr>
                <w:rFonts w:ascii="Arial" w:hAnsi="Arial" w:cs="Arial"/>
                <w:sz w:val="15"/>
                <w:szCs w:val="15"/>
                <w:lang w:val="es-ES"/>
              </w:rPr>
            </w:pPr>
            <w:r w:rsidRPr="00970F46">
              <w:rPr>
                <w:rFonts w:ascii="Arial" w:hAnsi="Arial" w:cs="Arial"/>
                <w:sz w:val="15"/>
                <w:szCs w:val="15"/>
                <w:lang w:val="es-ES"/>
              </w:rPr>
              <w:t>DOCUMENTO EN EL QUE ACREDITE LA PARTICIPACIÓN EN PROGRAMAS D</w:t>
            </w:r>
            <w:r w:rsidR="001979DE" w:rsidRPr="00970F46">
              <w:rPr>
                <w:rFonts w:ascii="Arial" w:hAnsi="Arial" w:cs="Arial"/>
                <w:sz w:val="15"/>
                <w:szCs w:val="15"/>
                <w:lang w:val="es-ES"/>
              </w:rPr>
              <w:t>E EVALUACIÓN EXTERNA DE CALIDAD, SISTEMA DE GESTIÓN DE CALIDAD, CERTIFICADO Y ACREDITACIÓN.</w:t>
            </w:r>
          </w:p>
        </w:tc>
        <w:tc>
          <w:tcPr>
            <w:tcW w:w="992" w:type="dxa"/>
          </w:tcPr>
          <w:p w:rsidR="00E65C59" w:rsidRPr="00970F46" w:rsidRDefault="00E65C59" w:rsidP="00970F46">
            <w:pPr>
              <w:tabs>
                <w:tab w:val="left" w:pos="318"/>
              </w:tabs>
              <w:jc w:val="both"/>
              <w:rPr>
                <w:rFonts w:ascii="Arial" w:hAnsi="Arial" w:cs="Arial"/>
                <w:b/>
                <w:sz w:val="18"/>
                <w:szCs w:val="18"/>
                <w:u w:val="single"/>
                <w:lang w:val="es-ES"/>
              </w:rPr>
            </w:pPr>
          </w:p>
        </w:tc>
        <w:tc>
          <w:tcPr>
            <w:tcW w:w="955" w:type="dxa"/>
          </w:tcPr>
          <w:p w:rsidR="00E65C59" w:rsidRPr="00970F46" w:rsidRDefault="00E65C59" w:rsidP="00970F46">
            <w:pPr>
              <w:tabs>
                <w:tab w:val="left" w:pos="318"/>
              </w:tabs>
              <w:jc w:val="both"/>
              <w:rPr>
                <w:rFonts w:ascii="Arial" w:hAnsi="Arial" w:cs="Arial"/>
                <w:b/>
                <w:sz w:val="18"/>
                <w:szCs w:val="18"/>
                <w:u w:val="single"/>
                <w:lang w:val="es-ES"/>
              </w:rPr>
            </w:pPr>
          </w:p>
        </w:tc>
      </w:tr>
      <w:tr w:rsidR="00596F8C" w:rsidRPr="00970F46" w:rsidTr="00462E70">
        <w:trPr>
          <w:trHeight w:hRule="exact" w:val="425"/>
          <w:jc w:val="center"/>
        </w:trPr>
        <w:tc>
          <w:tcPr>
            <w:tcW w:w="472" w:type="dxa"/>
            <w:shd w:val="clear" w:color="auto" w:fill="auto"/>
            <w:vAlign w:val="center"/>
          </w:tcPr>
          <w:p w:rsidR="00E65C59" w:rsidRPr="00970F46" w:rsidRDefault="00E65C59" w:rsidP="00970F46">
            <w:pPr>
              <w:pStyle w:val="Sinespaciado"/>
              <w:numPr>
                <w:ilvl w:val="0"/>
                <w:numId w:val="46"/>
              </w:numPr>
              <w:ind w:left="0" w:firstLine="0"/>
              <w:jc w:val="center"/>
              <w:rPr>
                <w:rFonts w:ascii="Arial" w:eastAsiaTheme="minorEastAsia" w:hAnsi="Arial" w:cs="Arial"/>
                <w:sz w:val="16"/>
                <w:szCs w:val="16"/>
                <w:lang w:val="es-ES"/>
              </w:rPr>
            </w:pPr>
          </w:p>
        </w:tc>
        <w:tc>
          <w:tcPr>
            <w:tcW w:w="7644" w:type="dxa"/>
            <w:vAlign w:val="center"/>
          </w:tcPr>
          <w:p w:rsidR="00E65C59" w:rsidRPr="00970F46" w:rsidRDefault="00584D44" w:rsidP="00970F46">
            <w:pPr>
              <w:pStyle w:val="Sinespaciado"/>
              <w:rPr>
                <w:rFonts w:ascii="Arial" w:hAnsi="Arial" w:cs="Arial"/>
                <w:sz w:val="15"/>
                <w:szCs w:val="15"/>
                <w:lang w:val="es-ES"/>
              </w:rPr>
            </w:pPr>
            <w:r w:rsidRPr="00970F46">
              <w:rPr>
                <w:rFonts w:ascii="Arial" w:hAnsi="Arial" w:cs="Arial"/>
                <w:sz w:val="15"/>
                <w:szCs w:val="15"/>
                <w:lang w:val="es-ES"/>
              </w:rPr>
              <w:t>DOCUMENTO EN EL QUE SEÑALE QUE CUENTA CON 2 O MÁS CENTROS DE PROCESAMIENTO EN EL DISTRITO FEDERAL Y/O ÁREA METROPOLITANA</w:t>
            </w:r>
          </w:p>
        </w:tc>
        <w:tc>
          <w:tcPr>
            <w:tcW w:w="992" w:type="dxa"/>
          </w:tcPr>
          <w:p w:rsidR="00E65C59" w:rsidRPr="00970F46" w:rsidRDefault="00E65C59" w:rsidP="00970F46">
            <w:pPr>
              <w:tabs>
                <w:tab w:val="left" w:pos="318"/>
              </w:tabs>
              <w:jc w:val="both"/>
              <w:rPr>
                <w:rFonts w:ascii="Arial" w:hAnsi="Arial" w:cs="Arial"/>
                <w:b/>
                <w:sz w:val="18"/>
                <w:szCs w:val="18"/>
                <w:u w:val="single"/>
                <w:lang w:val="es-ES"/>
              </w:rPr>
            </w:pPr>
          </w:p>
        </w:tc>
        <w:tc>
          <w:tcPr>
            <w:tcW w:w="955" w:type="dxa"/>
          </w:tcPr>
          <w:p w:rsidR="00E65C59" w:rsidRPr="00970F46" w:rsidRDefault="00E65C59" w:rsidP="00970F46">
            <w:pPr>
              <w:tabs>
                <w:tab w:val="left" w:pos="318"/>
              </w:tabs>
              <w:jc w:val="both"/>
              <w:rPr>
                <w:rFonts w:ascii="Arial" w:hAnsi="Arial" w:cs="Arial"/>
                <w:b/>
                <w:sz w:val="18"/>
                <w:szCs w:val="18"/>
                <w:u w:val="single"/>
                <w:lang w:val="es-ES"/>
              </w:rPr>
            </w:pPr>
          </w:p>
        </w:tc>
      </w:tr>
      <w:tr w:rsidR="00596F8C" w:rsidRPr="00970F46" w:rsidTr="00462E70">
        <w:trPr>
          <w:trHeight w:hRule="exact" w:val="431"/>
          <w:jc w:val="center"/>
        </w:trPr>
        <w:tc>
          <w:tcPr>
            <w:tcW w:w="472" w:type="dxa"/>
            <w:shd w:val="clear" w:color="auto" w:fill="auto"/>
            <w:vAlign w:val="center"/>
          </w:tcPr>
          <w:p w:rsidR="00E65C59" w:rsidRPr="00970F46" w:rsidRDefault="00E65C59" w:rsidP="00970F46">
            <w:pPr>
              <w:pStyle w:val="Sinespaciado"/>
              <w:numPr>
                <w:ilvl w:val="0"/>
                <w:numId w:val="46"/>
              </w:numPr>
              <w:ind w:left="0" w:firstLine="0"/>
              <w:jc w:val="center"/>
              <w:rPr>
                <w:rFonts w:ascii="Arial" w:eastAsiaTheme="minorEastAsia" w:hAnsi="Arial" w:cs="Arial"/>
                <w:sz w:val="16"/>
                <w:szCs w:val="16"/>
                <w:lang w:val="es-ES"/>
              </w:rPr>
            </w:pPr>
          </w:p>
        </w:tc>
        <w:tc>
          <w:tcPr>
            <w:tcW w:w="7644" w:type="dxa"/>
            <w:vAlign w:val="center"/>
          </w:tcPr>
          <w:p w:rsidR="00E65C59" w:rsidRPr="00970F46" w:rsidRDefault="00584D44" w:rsidP="00970F46">
            <w:pPr>
              <w:pStyle w:val="Sinespaciado"/>
              <w:rPr>
                <w:rFonts w:ascii="Arial" w:hAnsi="Arial" w:cs="Arial"/>
                <w:sz w:val="15"/>
                <w:szCs w:val="15"/>
                <w:lang w:val="es-ES"/>
              </w:rPr>
            </w:pPr>
            <w:r w:rsidRPr="00970F46">
              <w:rPr>
                <w:rFonts w:ascii="Arial" w:hAnsi="Arial" w:cs="Arial"/>
                <w:sz w:val="15"/>
                <w:szCs w:val="15"/>
                <w:lang w:val="es-ES"/>
              </w:rPr>
              <w:t>PROGRAMA DE TRABAJO DE INSTALACIÓN DEL EQUIPAMIENTO REQUERIDO Y DONDE INDIQUE LA FORMA EN QUE PRESTARA EL SERVICIO (PROCEDIMIENTOS)</w:t>
            </w:r>
          </w:p>
        </w:tc>
        <w:tc>
          <w:tcPr>
            <w:tcW w:w="992" w:type="dxa"/>
          </w:tcPr>
          <w:p w:rsidR="00E65C59" w:rsidRPr="00970F46" w:rsidRDefault="00E65C59" w:rsidP="00970F46">
            <w:pPr>
              <w:tabs>
                <w:tab w:val="left" w:pos="318"/>
              </w:tabs>
              <w:jc w:val="both"/>
              <w:rPr>
                <w:rFonts w:ascii="Arial" w:hAnsi="Arial" w:cs="Arial"/>
                <w:b/>
                <w:sz w:val="18"/>
                <w:szCs w:val="18"/>
                <w:u w:val="single"/>
                <w:lang w:val="es-ES"/>
              </w:rPr>
            </w:pPr>
          </w:p>
        </w:tc>
        <w:tc>
          <w:tcPr>
            <w:tcW w:w="955" w:type="dxa"/>
          </w:tcPr>
          <w:p w:rsidR="00E65C59" w:rsidRPr="00970F46" w:rsidRDefault="00E65C59" w:rsidP="00970F46">
            <w:pPr>
              <w:tabs>
                <w:tab w:val="left" w:pos="318"/>
              </w:tabs>
              <w:jc w:val="both"/>
              <w:rPr>
                <w:rFonts w:ascii="Arial" w:hAnsi="Arial" w:cs="Arial"/>
                <w:b/>
                <w:sz w:val="18"/>
                <w:szCs w:val="18"/>
                <w:u w:val="single"/>
                <w:lang w:val="es-ES"/>
              </w:rPr>
            </w:pPr>
          </w:p>
        </w:tc>
      </w:tr>
      <w:tr w:rsidR="00596F8C" w:rsidRPr="00970F46" w:rsidTr="00462E70">
        <w:trPr>
          <w:trHeight w:hRule="exact" w:val="284"/>
          <w:jc w:val="center"/>
        </w:trPr>
        <w:tc>
          <w:tcPr>
            <w:tcW w:w="472" w:type="dxa"/>
            <w:tcBorders>
              <w:bottom w:val="single" w:sz="12" w:space="0" w:color="auto"/>
            </w:tcBorders>
            <w:shd w:val="clear" w:color="auto" w:fill="auto"/>
            <w:vAlign w:val="center"/>
          </w:tcPr>
          <w:p w:rsidR="00DD5518" w:rsidRPr="00970F46" w:rsidRDefault="00DD5518" w:rsidP="00970F46">
            <w:pPr>
              <w:pStyle w:val="Sinespaciado"/>
              <w:numPr>
                <w:ilvl w:val="0"/>
                <w:numId w:val="46"/>
              </w:numPr>
              <w:ind w:left="0" w:firstLine="0"/>
              <w:jc w:val="center"/>
              <w:rPr>
                <w:rFonts w:ascii="Arial" w:eastAsiaTheme="minorEastAsia" w:hAnsi="Arial" w:cs="Arial"/>
                <w:sz w:val="16"/>
                <w:szCs w:val="16"/>
                <w:lang w:val="es-ES"/>
              </w:rPr>
            </w:pPr>
          </w:p>
        </w:tc>
        <w:tc>
          <w:tcPr>
            <w:tcW w:w="7644" w:type="dxa"/>
            <w:tcBorders>
              <w:bottom w:val="single" w:sz="4" w:space="0" w:color="auto"/>
            </w:tcBorders>
            <w:vAlign w:val="center"/>
          </w:tcPr>
          <w:p w:rsidR="00DD5518" w:rsidRPr="00970F46" w:rsidRDefault="00385D0E" w:rsidP="00970F46">
            <w:pPr>
              <w:pStyle w:val="Sinespaciado"/>
              <w:rPr>
                <w:rFonts w:ascii="Arial" w:hAnsi="Arial" w:cs="Arial"/>
                <w:caps/>
                <w:sz w:val="15"/>
                <w:szCs w:val="15"/>
              </w:rPr>
            </w:pPr>
            <w:r w:rsidRPr="00970F46">
              <w:rPr>
                <w:rFonts w:ascii="Arial" w:hAnsi="Arial" w:cs="Arial"/>
                <w:caps/>
                <w:sz w:val="15"/>
                <w:szCs w:val="15"/>
              </w:rPr>
              <w:t>COPIA DE CONTRATOS DONDE ACREDITE SU EXPEREINCIA PRESTANDO ESTE TIPO DE SERVICIO</w:t>
            </w:r>
          </w:p>
        </w:tc>
        <w:tc>
          <w:tcPr>
            <w:tcW w:w="992" w:type="dxa"/>
          </w:tcPr>
          <w:p w:rsidR="00DD5518" w:rsidRPr="00970F46" w:rsidRDefault="00DD5518" w:rsidP="00970F46">
            <w:pPr>
              <w:tabs>
                <w:tab w:val="left" w:pos="318"/>
              </w:tabs>
              <w:jc w:val="both"/>
              <w:rPr>
                <w:rFonts w:ascii="Arial" w:hAnsi="Arial" w:cs="Arial"/>
                <w:b/>
                <w:sz w:val="18"/>
                <w:szCs w:val="18"/>
                <w:u w:val="single"/>
                <w:lang w:val="es-ES"/>
              </w:rPr>
            </w:pPr>
          </w:p>
        </w:tc>
        <w:tc>
          <w:tcPr>
            <w:tcW w:w="955" w:type="dxa"/>
          </w:tcPr>
          <w:p w:rsidR="00DD5518" w:rsidRPr="00970F46" w:rsidRDefault="00DD5518" w:rsidP="00970F46">
            <w:pPr>
              <w:tabs>
                <w:tab w:val="left" w:pos="318"/>
              </w:tabs>
              <w:jc w:val="both"/>
              <w:rPr>
                <w:rFonts w:ascii="Arial" w:hAnsi="Arial" w:cs="Arial"/>
                <w:b/>
                <w:sz w:val="18"/>
                <w:szCs w:val="18"/>
                <w:u w:val="single"/>
                <w:lang w:val="es-ES"/>
              </w:rPr>
            </w:pPr>
          </w:p>
        </w:tc>
      </w:tr>
      <w:tr w:rsidR="00596F8C" w:rsidRPr="00970F46" w:rsidTr="00462E70">
        <w:trPr>
          <w:trHeight w:val="247"/>
          <w:jc w:val="center"/>
        </w:trPr>
        <w:tc>
          <w:tcPr>
            <w:tcW w:w="472" w:type="dxa"/>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rsidR="00584D44" w:rsidRPr="00970F46" w:rsidRDefault="005B2389" w:rsidP="00970F46">
            <w:pPr>
              <w:pStyle w:val="Sinespaciado"/>
              <w:jc w:val="center"/>
              <w:rPr>
                <w:rFonts w:ascii="Arial" w:eastAsiaTheme="minorEastAsia" w:hAnsi="Arial" w:cs="Arial"/>
                <w:b/>
                <w:sz w:val="16"/>
                <w:szCs w:val="16"/>
              </w:rPr>
            </w:pPr>
            <w:r w:rsidRPr="00970F46">
              <w:rPr>
                <w:rFonts w:ascii="Arial" w:eastAsiaTheme="minorEastAsia" w:hAnsi="Arial" w:cs="Arial"/>
                <w:b/>
                <w:sz w:val="16"/>
                <w:szCs w:val="16"/>
              </w:rPr>
              <w:t>20</w:t>
            </w:r>
            <w:r w:rsidR="00584D44" w:rsidRPr="00970F46">
              <w:rPr>
                <w:rFonts w:ascii="Arial" w:eastAsiaTheme="minorEastAsia" w:hAnsi="Arial" w:cs="Arial"/>
                <w:b/>
                <w:sz w:val="16"/>
                <w:szCs w:val="16"/>
              </w:rPr>
              <w:t>)</w:t>
            </w:r>
          </w:p>
        </w:tc>
        <w:tc>
          <w:tcPr>
            <w:tcW w:w="764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584D44" w:rsidRPr="00970F46" w:rsidRDefault="00385D0E" w:rsidP="00970F46">
            <w:pPr>
              <w:pStyle w:val="Sinespaciado"/>
              <w:tabs>
                <w:tab w:val="left" w:pos="34"/>
                <w:tab w:val="left" w:pos="1190"/>
                <w:tab w:val="right" w:pos="9923"/>
              </w:tabs>
              <w:jc w:val="both"/>
              <w:rPr>
                <w:rFonts w:ascii="Arial" w:eastAsiaTheme="minorEastAsia" w:hAnsi="Arial" w:cs="Arial"/>
                <w:sz w:val="15"/>
                <w:szCs w:val="15"/>
              </w:rPr>
            </w:pPr>
            <w:r w:rsidRPr="00970F46">
              <w:rPr>
                <w:rFonts w:ascii="Arial" w:eastAsiaTheme="minorEastAsia" w:hAnsi="Arial" w:cs="Arial"/>
                <w:sz w:val="15"/>
                <w:szCs w:val="15"/>
              </w:rPr>
              <w:t>DOCUMENTO DE CANCELACIÓN DE LA FIANZA DEL CONTRATOS REFERIDOS.</w:t>
            </w:r>
          </w:p>
        </w:tc>
        <w:tc>
          <w:tcPr>
            <w:tcW w:w="992" w:type="dxa"/>
            <w:tcBorders>
              <w:left w:val="single" w:sz="12" w:space="0" w:color="auto"/>
            </w:tcBorders>
            <w:shd w:val="clear" w:color="auto" w:fill="FFFFFF" w:themeFill="background1"/>
            <w:vAlign w:val="center"/>
          </w:tcPr>
          <w:p w:rsidR="00584D44" w:rsidRPr="00970F46" w:rsidRDefault="00584D44" w:rsidP="00970F46">
            <w:pPr>
              <w:pStyle w:val="Sinespaciado"/>
              <w:jc w:val="center"/>
              <w:rPr>
                <w:rFonts w:ascii="Arial" w:eastAsiaTheme="minorEastAsia" w:hAnsi="Arial" w:cs="Arial"/>
                <w:b/>
                <w:sz w:val="16"/>
                <w:szCs w:val="16"/>
              </w:rPr>
            </w:pPr>
          </w:p>
        </w:tc>
        <w:tc>
          <w:tcPr>
            <w:tcW w:w="955" w:type="dxa"/>
            <w:shd w:val="clear" w:color="auto" w:fill="FFFFFF" w:themeFill="background1"/>
            <w:vAlign w:val="center"/>
          </w:tcPr>
          <w:p w:rsidR="00584D44" w:rsidRPr="00970F46" w:rsidRDefault="00584D44" w:rsidP="00970F46">
            <w:pPr>
              <w:pStyle w:val="Sinespaciado"/>
              <w:jc w:val="center"/>
              <w:rPr>
                <w:rFonts w:ascii="Arial" w:eastAsiaTheme="minorEastAsia" w:hAnsi="Arial" w:cs="Arial"/>
                <w:b/>
                <w:sz w:val="16"/>
                <w:szCs w:val="16"/>
              </w:rPr>
            </w:pPr>
          </w:p>
        </w:tc>
      </w:tr>
      <w:tr w:rsidR="00596F8C" w:rsidRPr="00970F46" w:rsidTr="00584D44">
        <w:trPr>
          <w:trHeight w:val="247"/>
          <w:jc w:val="center"/>
        </w:trPr>
        <w:tc>
          <w:tcPr>
            <w:tcW w:w="472" w:type="dxa"/>
            <w:tcBorders>
              <w:top w:val="single" w:sz="12" w:space="0" w:color="auto"/>
              <w:right w:val="single" w:sz="12" w:space="0" w:color="auto"/>
            </w:tcBorders>
            <w:shd w:val="clear" w:color="auto" w:fill="D9D9D9" w:themeFill="background1" w:themeFillShade="D9"/>
            <w:vAlign w:val="center"/>
          </w:tcPr>
          <w:p w:rsidR="00584D44" w:rsidRPr="00970F46" w:rsidRDefault="00584D44" w:rsidP="00970F46">
            <w:pPr>
              <w:pStyle w:val="Sinespaciado"/>
              <w:jc w:val="center"/>
              <w:rPr>
                <w:rFonts w:ascii="Arial" w:eastAsiaTheme="minorEastAsia" w:hAnsi="Arial" w:cs="Arial"/>
                <w:b/>
                <w:sz w:val="16"/>
                <w:szCs w:val="16"/>
              </w:rPr>
            </w:pPr>
          </w:p>
        </w:tc>
        <w:tc>
          <w:tcPr>
            <w:tcW w:w="7644" w:type="dxa"/>
            <w:tcBorders>
              <w:top w:val="single" w:sz="12" w:space="0" w:color="auto"/>
              <w:left w:val="single" w:sz="12" w:space="0" w:color="auto"/>
            </w:tcBorders>
            <w:shd w:val="clear" w:color="auto" w:fill="D9D9D9" w:themeFill="background1" w:themeFillShade="D9"/>
            <w:vAlign w:val="center"/>
          </w:tcPr>
          <w:p w:rsidR="00584D44" w:rsidRPr="00970F46" w:rsidRDefault="00584D44" w:rsidP="00970F46">
            <w:pPr>
              <w:pStyle w:val="Sinespaciado"/>
              <w:jc w:val="center"/>
              <w:rPr>
                <w:rFonts w:ascii="Arial" w:eastAsiaTheme="minorEastAsia" w:hAnsi="Arial" w:cs="Arial"/>
                <w:b/>
                <w:sz w:val="16"/>
                <w:szCs w:val="16"/>
              </w:rPr>
            </w:pPr>
            <w:r w:rsidRPr="00970F46">
              <w:rPr>
                <w:rFonts w:ascii="Arial" w:eastAsiaTheme="minorEastAsia" w:hAnsi="Arial" w:cs="Arial"/>
                <w:b/>
                <w:sz w:val="16"/>
                <w:szCs w:val="16"/>
              </w:rPr>
              <w:t>PROPUESTA ECONÓMICA</w:t>
            </w:r>
          </w:p>
        </w:tc>
        <w:tc>
          <w:tcPr>
            <w:tcW w:w="992" w:type="dxa"/>
            <w:tcBorders>
              <w:top w:val="single" w:sz="12" w:space="0" w:color="auto"/>
            </w:tcBorders>
            <w:shd w:val="clear" w:color="auto" w:fill="D9D9D9" w:themeFill="background1" w:themeFillShade="D9"/>
            <w:vAlign w:val="center"/>
          </w:tcPr>
          <w:p w:rsidR="00584D44" w:rsidRPr="00970F46" w:rsidRDefault="00584D44" w:rsidP="00970F46">
            <w:pPr>
              <w:pStyle w:val="Sinespaciado"/>
              <w:jc w:val="center"/>
              <w:rPr>
                <w:rFonts w:ascii="Arial" w:eastAsiaTheme="minorEastAsia" w:hAnsi="Arial" w:cs="Arial"/>
                <w:b/>
                <w:sz w:val="16"/>
                <w:szCs w:val="16"/>
              </w:rPr>
            </w:pPr>
            <w:r w:rsidRPr="00970F46">
              <w:rPr>
                <w:rFonts w:ascii="Arial" w:eastAsiaTheme="minorEastAsia" w:hAnsi="Arial" w:cs="Arial"/>
                <w:b/>
                <w:sz w:val="16"/>
                <w:szCs w:val="16"/>
              </w:rPr>
              <w:t>SI</w:t>
            </w:r>
          </w:p>
        </w:tc>
        <w:tc>
          <w:tcPr>
            <w:tcW w:w="955" w:type="dxa"/>
            <w:shd w:val="clear" w:color="auto" w:fill="D9D9D9" w:themeFill="background1" w:themeFillShade="D9"/>
            <w:vAlign w:val="center"/>
          </w:tcPr>
          <w:p w:rsidR="00584D44" w:rsidRPr="00970F46" w:rsidRDefault="00584D44" w:rsidP="00970F46">
            <w:pPr>
              <w:pStyle w:val="Sinespaciado"/>
              <w:jc w:val="center"/>
              <w:rPr>
                <w:rFonts w:ascii="Arial" w:eastAsiaTheme="minorEastAsia" w:hAnsi="Arial" w:cs="Arial"/>
                <w:b/>
                <w:sz w:val="16"/>
                <w:szCs w:val="16"/>
              </w:rPr>
            </w:pPr>
            <w:r w:rsidRPr="00970F46">
              <w:rPr>
                <w:rFonts w:ascii="Arial" w:eastAsiaTheme="minorEastAsia" w:hAnsi="Arial" w:cs="Arial"/>
                <w:b/>
                <w:sz w:val="16"/>
                <w:szCs w:val="16"/>
              </w:rPr>
              <w:t>NO</w:t>
            </w:r>
          </w:p>
        </w:tc>
      </w:tr>
      <w:tr w:rsidR="00596F8C" w:rsidRPr="00970F46" w:rsidTr="00462E70">
        <w:trPr>
          <w:trHeight w:hRule="exact" w:val="284"/>
          <w:jc w:val="center"/>
        </w:trPr>
        <w:tc>
          <w:tcPr>
            <w:tcW w:w="472" w:type="dxa"/>
            <w:shd w:val="clear" w:color="auto" w:fill="auto"/>
            <w:vAlign w:val="center"/>
          </w:tcPr>
          <w:p w:rsidR="00DD5518" w:rsidRPr="00970F46" w:rsidRDefault="00385D0E" w:rsidP="00970F46">
            <w:pPr>
              <w:pStyle w:val="Sinespaciado"/>
              <w:jc w:val="center"/>
              <w:rPr>
                <w:rFonts w:ascii="Arial" w:eastAsiaTheme="minorEastAsia" w:hAnsi="Arial" w:cs="Arial"/>
                <w:b/>
                <w:sz w:val="16"/>
                <w:szCs w:val="16"/>
              </w:rPr>
            </w:pPr>
            <w:r w:rsidRPr="00970F46">
              <w:rPr>
                <w:rFonts w:ascii="Arial" w:eastAsiaTheme="minorEastAsia" w:hAnsi="Arial" w:cs="Arial"/>
                <w:b/>
                <w:sz w:val="16"/>
                <w:szCs w:val="16"/>
              </w:rPr>
              <w:t>1)</w:t>
            </w:r>
          </w:p>
        </w:tc>
        <w:tc>
          <w:tcPr>
            <w:tcW w:w="7644" w:type="dxa"/>
            <w:vAlign w:val="center"/>
          </w:tcPr>
          <w:p w:rsidR="00DD5518" w:rsidRPr="00970F46" w:rsidRDefault="00DD5518" w:rsidP="00970F46">
            <w:pPr>
              <w:pStyle w:val="Sinespaciado"/>
              <w:rPr>
                <w:rFonts w:ascii="Arial" w:hAnsi="Arial" w:cs="Arial"/>
                <w:sz w:val="15"/>
                <w:szCs w:val="15"/>
              </w:rPr>
            </w:pPr>
            <w:r w:rsidRPr="00970F46">
              <w:rPr>
                <w:rFonts w:ascii="Arial" w:hAnsi="Arial" w:cs="Arial"/>
                <w:sz w:val="15"/>
                <w:szCs w:val="15"/>
              </w:rPr>
              <w:t xml:space="preserve">PROPUESTA ECONÓMICA. </w:t>
            </w:r>
            <w:r w:rsidRPr="00970F46">
              <w:rPr>
                <w:rFonts w:ascii="Arial" w:hAnsi="Arial" w:cs="Arial"/>
                <w:b/>
                <w:sz w:val="15"/>
                <w:szCs w:val="15"/>
              </w:rPr>
              <w:t xml:space="preserve">(Formato  </w:t>
            </w:r>
            <w:r w:rsidRPr="00970F46">
              <w:rPr>
                <w:rFonts w:ascii="Arial" w:hAnsi="Arial" w:cs="Arial"/>
                <w:b/>
                <w:bCs/>
                <w:sz w:val="15"/>
                <w:szCs w:val="15"/>
              </w:rPr>
              <w:t>13</w:t>
            </w:r>
            <w:r w:rsidRPr="00970F46">
              <w:rPr>
                <w:rFonts w:ascii="Arial" w:hAnsi="Arial" w:cs="Arial"/>
                <w:b/>
                <w:sz w:val="15"/>
                <w:szCs w:val="15"/>
              </w:rPr>
              <w:t>)</w:t>
            </w:r>
          </w:p>
        </w:tc>
        <w:tc>
          <w:tcPr>
            <w:tcW w:w="992" w:type="dxa"/>
          </w:tcPr>
          <w:p w:rsidR="00DD5518" w:rsidRPr="00970F46" w:rsidRDefault="00DD5518" w:rsidP="00970F46">
            <w:pPr>
              <w:tabs>
                <w:tab w:val="left" w:pos="318"/>
              </w:tabs>
              <w:jc w:val="both"/>
              <w:rPr>
                <w:rFonts w:ascii="Arial" w:hAnsi="Arial" w:cs="Arial"/>
                <w:b/>
                <w:sz w:val="18"/>
                <w:szCs w:val="18"/>
                <w:u w:val="single"/>
              </w:rPr>
            </w:pPr>
          </w:p>
        </w:tc>
        <w:tc>
          <w:tcPr>
            <w:tcW w:w="955" w:type="dxa"/>
          </w:tcPr>
          <w:p w:rsidR="00DD5518" w:rsidRPr="00970F46" w:rsidRDefault="00DD5518" w:rsidP="00970F46">
            <w:pPr>
              <w:tabs>
                <w:tab w:val="left" w:pos="318"/>
              </w:tabs>
              <w:jc w:val="both"/>
              <w:rPr>
                <w:rFonts w:ascii="Arial" w:hAnsi="Arial" w:cs="Arial"/>
                <w:b/>
                <w:sz w:val="18"/>
                <w:szCs w:val="18"/>
                <w:u w:val="single"/>
              </w:rPr>
            </w:pPr>
          </w:p>
        </w:tc>
      </w:tr>
      <w:tr w:rsidR="00DD5518" w:rsidRPr="00970F46" w:rsidTr="00462E70">
        <w:trPr>
          <w:trHeight w:hRule="exact" w:val="284"/>
          <w:jc w:val="center"/>
        </w:trPr>
        <w:tc>
          <w:tcPr>
            <w:tcW w:w="472" w:type="dxa"/>
            <w:shd w:val="clear" w:color="auto" w:fill="auto"/>
            <w:vAlign w:val="center"/>
          </w:tcPr>
          <w:p w:rsidR="00DD5518" w:rsidRPr="00970F46" w:rsidRDefault="00385D0E" w:rsidP="00970F46">
            <w:pPr>
              <w:pStyle w:val="Sinespaciado"/>
              <w:jc w:val="center"/>
              <w:rPr>
                <w:rFonts w:ascii="Arial" w:eastAsiaTheme="minorEastAsia" w:hAnsi="Arial" w:cs="Arial"/>
                <w:b/>
                <w:sz w:val="16"/>
                <w:szCs w:val="16"/>
              </w:rPr>
            </w:pPr>
            <w:r w:rsidRPr="00970F46">
              <w:rPr>
                <w:rFonts w:ascii="Arial" w:eastAsiaTheme="minorEastAsia" w:hAnsi="Arial" w:cs="Arial"/>
                <w:b/>
                <w:sz w:val="16"/>
                <w:szCs w:val="16"/>
              </w:rPr>
              <w:t>2)</w:t>
            </w:r>
          </w:p>
        </w:tc>
        <w:tc>
          <w:tcPr>
            <w:tcW w:w="7644" w:type="dxa"/>
            <w:vAlign w:val="center"/>
          </w:tcPr>
          <w:p w:rsidR="00DD5518" w:rsidRPr="00970F46" w:rsidRDefault="00701D6F" w:rsidP="00970F46">
            <w:pPr>
              <w:pStyle w:val="Sinespaciado"/>
              <w:rPr>
                <w:rFonts w:ascii="Arial" w:hAnsi="Arial" w:cs="Arial"/>
                <w:caps/>
                <w:sz w:val="15"/>
                <w:szCs w:val="15"/>
              </w:rPr>
            </w:pPr>
            <w:r w:rsidRPr="00970F46">
              <w:rPr>
                <w:rFonts w:ascii="Arial" w:hAnsi="Arial" w:cs="Arial"/>
                <w:sz w:val="15"/>
                <w:szCs w:val="15"/>
              </w:rPr>
              <w:t xml:space="preserve">DECLARACIÓN DE TIPO DE EMPRESA DE MANIFESTACIÓN PARA LAS </w:t>
            </w:r>
            <w:r w:rsidR="00DD5518" w:rsidRPr="00970F46">
              <w:rPr>
                <w:rFonts w:ascii="Arial" w:hAnsi="Arial" w:cs="Arial"/>
                <w:sz w:val="15"/>
                <w:szCs w:val="15"/>
              </w:rPr>
              <w:t xml:space="preserve">MIPYMES. </w:t>
            </w:r>
            <w:r w:rsidR="00DD5518" w:rsidRPr="00970F46">
              <w:rPr>
                <w:rFonts w:ascii="Arial" w:hAnsi="Arial" w:cs="Arial"/>
                <w:b/>
                <w:sz w:val="15"/>
                <w:szCs w:val="15"/>
              </w:rPr>
              <w:t>(Formato 14</w:t>
            </w:r>
            <w:r w:rsidR="00DD5518" w:rsidRPr="00970F46">
              <w:rPr>
                <w:rFonts w:ascii="Arial" w:hAnsi="Arial" w:cs="Arial"/>
                <w:b/>
                <w:caps/>
                <w:sz w:val="15"/>
                <w:szCs w:val="15"/>
              </w:rPr>
              <w:t>)</w:t>
            </w:r>
          </w:p>
        </w:tc>
        <w:tc>
          <w:tcPr>
            <w:tcW w:w="992" w:type="dxa"/>
          </w:tcPr>
          <w:p w:rsidR="00DD5518" w:rsidRPr="00970F46" w:rsidRDefault="00DD5518" w:rsidP="00970F46">
            <w:pPr>
              <w:tabs>
                <w:tab w:val="left" w:pos="318"/>
              </w:tabs>
              <w:jc w:val="both"/>
              <w:rPr>
                <w:rFonts w:ascii="Arial" w:hAnsi="Arial" w:cs="Arial"/>
                <w:b/>
                <w:sz w:val="18"/>
                <w:szCs w:val="18"/>
                <w:u w:val="single"/>
              </w:rPr>
            </w:pPr>
          </w:p>
        </w:tc>
        <w:tc>
          <w:tcPr>
            <w:tcW w:w="955" w:type="dxa"/>
          </w:tcPr>
          <w:p w:rsidR="00DD5518" w:rsidRPr="00970F46" w:rsidRDefault="00DD5518" w:rsidP="00970F46">
            <w:pPr>
              <w:tabs>
                <w:tab w:val="left" w:pos="318"/>
              </w:tabs>
              <w:jc w:val="both"/>
              <w:rPr>
                <w:rFonts w:ascii="Arial" w:hAnsi="Arial" w:cs="Arial"/>
                <w:b/>
                <w:sz w:val="18"/>
                <w:szCs w:val="18"/>
                <w:u w:val="single"/>
              </w:rPr>
            </w:pPr>
          </w:p>
        </w:tc>
      </w:tr>
    </w:tbl>
    <w:p w:rsidR="00C90CAF" w:rsidRPr="00970F46" w:rsidRDefault="00C90CAF" w:rsidP="00970F46">
      <w:pPr>
        <w:widowControl w:val="0"/>
        <w:overflowPunct w:val="0"/>
        <w:autoSpaceDE w:val="0"/>
        <w:autoSpaceDN w:val="0"/>
        <w:adjustRightInd w:val="0"/>
        <w:spacing w:after="0" w:line="240" w:lineRule="auto"/>
        <w:textAlignment w:val="baseline"/>
        <w:rPr>
          <w:rFonts w:ascii="Arial" w:eastAsia="Times New Roman" w:hAnsi="Arial" w:cs="Arial"/>
          <w:b/>
          <w:bCs/>
          <w:sz w:val="18"/>
          <w:szCs w:val="18"/>
          <w:lang w:eastAsia="es-ES"/>
        </w:rPr>
      </w:pPr>
    </w:p>
    <w:p w:rsidR="008E38BE" w:rsidRPr="00970F46" w:rsidRDefault="008E38BE" w:rsidP="00970F46">
      <w:pPr>
        <w:spacing w:after="0" w:line="240" w:lineRule="auto"/>
        <w:jc w:val="center"/>
        <w:rPr>
          <w:rFonts w:ascii="Arial" w:hAnsi="Arial" w:cs="Arial"/>
          <w:bCs/>
          <w:smallCaps/>
          <w:sz w:val="4"/>
          <w:szCs w:val="4"/>
        </w:rPr>
      </w:pPr>
    </w:p>
    <w:p w:rsidR="00385D0E" w:rsidRPr="00970F46" w:rsidRDefault="00385D0E" w:rsidP="00970F46">
      <w:pPr>
        <w:spacing w:after="0" w:line="240" w:lineRule="auto"/>
        <w:jc w:val="center"/>
        <w:rPr>
          <w:rFonts w:ascii="Arial" w:hAnsi="Arial" w:cs="Arial"/>
          <w:bCs/>
          <w:smallCaps/>
          <w:sz w:val="4"/>
          <w:szCs w:val="4"/>
        </w:rPr>
      </w:pPr>
    </w:p>
    <w:p w:rsidR="00385D0E" w:rsidRPr="00970F46" w:rsidRDefault="00385D0E" w:rsidP="00970F46">
      <w:pPr>
        <w:spacing w:after="0" w:line="240" w:lineRule="auto"/>
        <w:jc w:val="center"/>
        <w:rPr>
          <w:rFonts w:ascii="Arial" w:hAnsi="Arial" w:cs="Arial"/>
          <w:bCs/>
          <w:smallCaps/>
          <w:sz w:val="4"/>
          <w:szCs w:val="4"/>
        </w:rPr>
      </w:pPr>
    </w:p>
    <w:p w:rsidR="00385D0E" w:rsidRPr="00970F46" w:rsidRDefault="00385D0E" w:rsidP="00970F46">
      <w:pPr>
        <w:spacing w:after="0" w:line="240" w:lineRule="auto"/>
        <w:jc w:val="center"/>
        <w:rPr>
          <w:rFonts w:ascii="Arial" w:hAnsi="Arial" w:cs="Arial"/>
          <w:bCs/>
          <w:smallCaps/>
          <w:sz w:val="4"/>
          <w:szCs w:val="4"/>
        </w:rPr>
      </w:pPr>
    </w:p>
    <w:p w:rsidR="00385D0E" w:rsidRPr="00970F46" w:rsidRDefault="00385D0E" w:rsidP="00970F46">
      <w:pPr>
        <w:spacing w:after="0" w:line="240" w:lineRule="auto"/>
        <w:jc w:val="center"/>
        <w:rPr>
          <w:rFonts w:ascii="Arial" w:hAnsi="Arial" w:cs="Arial"/>
          <w:bCs/>
          <w:smallCaps/>
          <w:sz w:val="4"/>
          <w:szCs w:val="4"/>
        </w:rPr>
      </w:pPr>
    </w:p>
    <w:p w:rsidR="00385D0E" w:rsidRPr="00970F46" w:rsidRDefault="00385D0E" w:rsidP="00970F46">
      <w:pPr>
        <w:spacing w:after="0" w:line="240" w:lineRule="auto"/>
        <w:jc w:val="center"/>
        <w:rPr>
          <w:rFonts w:ascii="Arial" w:hAnsi="Arial" w:cs="Arial"/>
          <w:bCs/>
          <w:smallCaps/>
          <w:sz w:val="4"/>
          <w:szCs w:val="4"/>
        </w:rPr>
      </w:pPr>
    </w:p>
    <w:p w:rsidR="00385D0E" w:rsidRPr="00970F46" w:rsidRDefault="00385D0E" w:rsidP="00970F46">
      <w:pPr>
        <w:spacing w:after="0" w:line="240" w:lineRule="auto"/>
        <w:jc w:val="center"/>
        <w:rPr>
          <w:rFonts w:ascii="Arial" w:hAnsi="Arial" w:cs="Arial"/>
          <w:bCs/>
          <w:smallCaps/>
          <w:sz w:val="4"/>
          <w:szCs w:val="4"/>
        </w:rPr>
      </w:pPr>
    </w:p>
    <w:p w:rsidR="00F55316" w:rsidRPr="00970F46" w:rsidRDefault="008E38BE" w:rsidP="00970F46">
      <w:pPr>
        <w:spacing w:after="0" w:line="240" w:lineRule="auto"/>
        <w:rPr>
          <w:rFonts w:ascii="Arial" w:hAnsi="Arial" w:cs="Arial"/>
          <w:b/>
          <w:bCs/>
          <w:smallCaps/>
          <w:sz w:val="18"/>
          <w:szCs w:val="18"/>
        </w:rPr>
      </w:pPr>
      <w:r w:rsidRPr="00970F46">
        <w:rPr>
          <w:rFonts w:ascii="Arial" w:hAnsi="Arial" w:cs="Arial"/>
          <w:b/>
          <w:bCs/>
          <w:smallCaps/>
          <w:sz w:val="18"/>
          <w:szCs w:val="18"/>
        </w:rPr>
        <w:t xml:space="preserve">A T E N T A M E N T E </w:t>
      </w:r>
      <w:r w:rsidR="00F27957" w:rsidRPr="00970F46">
        <w:rPr>
          <w:rFonts w:ascii="Arial" w:hAnsi="Arial" w:cs="Arial"/>
          <w:b/>
          <w:bCs/>
          <w:smallCaps/>
          <w:sz w:val="18"/>
          <w:szCs w:val="18"/>
        </w:rPr>
        <w:t>A T E N T A M E N T E</w:t>
      </w:r>
    </w:p>
    <w:p w:rsidR="00385D0E" w:rsidRPr="00970F46" w:rsidRDefault="00385D0E" w:rsidP="00970F46">
      <w:pPr>
        <w:spacing w:after="0" w:line="240" w:lineRule="auto"/>
        <w:rPr>
          <w:rFonts w:ascii="Arial" w:hAnsi="Arial" w:cs="Arial"/>
          <w:bCs/>
          <w:smallCaps/>
          <w:sz w:val="18"/>
          <w:szCs w:val="18"/>
        </w:rPr>
      </w:pPr>
    </w:p>
    <w:p w:rsidR="00385D0E" w:rsidRPr="00970F46" w:rsidRDefault="00385D0E" w:rsidP="00970F46">
      <w:pPr>
        <w:spacing w:after="0" w:line="240" w:lineRule="auto"/>
        <w:rPr>
          <w:rFonts w:ascii="Arial" w:hAnsi="Arial" w:cs="Arial"/>
          <w:bCs/>
          <w:smallCaps/>
          <w:sz w:val="18"/>
          <w:szCs w:val="18"/>
        </w:rPr>
      </w:pPr>
    </w:p>
    <w:p w:rsidR="00F27957" w:rsidRPr="00970F46" w:rsidRDefault="00F27957" w:rsidP="00970F46">
      <w:pPr>
        <w:spacing w:after="0" w:line="240" w:lineRule="auto"/>
        <w:rPr>
          <w:rFonts w:ascii="Arial" w:hAnsi="Arial" w:cs="Arial"/>
          <w:bCs/>
          <w:smallCaps/>
          <w:sz w:val="18"/>
          <w:szCs w:val="18"/>
        </w:rPr>
      </w:pPr>
      <w:r w:rsidRPr="00970F46">
        <w:rPr>
          <w:rFonts w:ascii="Arial" w:hAnsi="Arial" w:cs="Arial"/>
          <w:bCs/>
          <w:smallCaps/>
          <w:sz w:val="18"/>
          <w:szCs w:val="18"/>
        </w:rPr>
        <w:t>______________________________                                   _____________</w:t>
      </w:r>
      <w:r w:rsidR="00F55316" w:rsidRPr="00970F46">
        <w:rPr>
          <w:rFonts w:ascii="Arial" w:hAnsi="Arial" w:cs="Arial"/>
          <w:bCs/>
          <w:smallCaps/>
          <w:sz w:val="18"/>
          <w:szCs w:val="18"/>
        </w:rPr>
        <w:t>___</w:t>
      </w:r>
      <w:r w:rsidRPr="00970F46">
        <w:rPr>
          <w:rFonts w:ascii="Arial" w:hAnsi="Arial" w:cs="Arial"/>
          <w:bCs/>
          <w:smallCaps/>
          <w:sz w:val="18"/>
          <w:szCs w:val="18"/>
        </w:rPr>
        <w:t>__</w:t>
      </w:r>
      <w:r w:rsidR="00F55316" w:rsidRPr="00970F46">
        <w:rPr>
          <w:rFonts w:ascii="Arial" w:hAnsi="Arial" w:cs="Arial"/>
          <w:bCs/>
          <w:smallCaps/>
          <w:sz w:val="18"/>
          <w:szCs w:val="18"/>
        </w:rPr>
        <w:t>______</w:t>
      </w:r>
      <w:r w:rsidRPr="00970F46">
        <w:rPr>
          <w:rFonts w:ascii="Arial" w:hAnsi="Arial" w:cs="Arial"/>
          <w:bCs/>
          <w:smallCaps/>
          <w:sz w:val="18"/>
          <w:szCs w:val="18"/>
        </w:rPr>
        <w:t>_______________</w:t>
      </w:r>
    </w:p>
    <w:p w:rsidR="00F27957" w:rsidRPr="00970F46" w:rsidRDefault="00F55316" w:rsidP="00970F46">
      <w:pPr>
        <w:spacing w:after="0" w:line="240" w:lineRule="auto"/>
        <w:rPr>
          <w:rFonts w:ascii="Arial" w:hAnsi="Arial" w:cs="Arial"/>
          <w:b/>
          <w:smallCaps/>
          <w:sz w:val="18"/>
          <w:szCs w:val="18"/>
        </w:rPr>
      </w:pPr>
      <w:r w:rsidRPr="00970F46">
        <w:rPr>
          <w:rFonts w:ascii="Arial" w:hAnsi="Arial" w:cs="Arial"/>
          <w:b/>
          <w:smallCaps/>
          <w:sz w:val="18"/>
          <w:szCs w:val="18"/>
        </w:rPr>
        <w:t xml:space="preserve">NOMBRE </w:t>
      </w:r>
      <w:r w:rsidR="00F27957" w:rsidRPr="00970F46">
        <w:rPr>
          <w:rFonts w:ascii="Arial" w:hAnsi="Arial" w:cs="Arial"/>
          <w:b/>
          <w:smallCaps/>
          <w:sz w:val="18"/>
          <w:szCs w:val="18"/>
        </w:rPr>
        <w:t xml:space="preserve"> Y </w:t>
      </w:r>
      <w:r w:rsidRPr="00970F46">
        <w:rPr>
          <w:rFonts w:ascii="Arial" w:hAnsi="Arial" w:cs="Arial"/>
          <w:b/>
          <w:smallCaps/>
          <w:sz w:val="18"/>
          <w:szCs w:val="18"/>
        </w:rPr>
        <w:t xml:space="preserve">FIRMA                       </w:t>
      </w:r>
      <w:r w:rsidRPr="00970F46">
        <w:rPr>
          <w:rFonts w:ascii="Arial" w:hAnsi="Arial" w:cs="Arial"/>
          <w:b/>
          <w:smallCaps/>
          <w:sz w:val="18"/>
          <w:szCs w:val="18"/>
        </w:rPr>
        <w:tab/>
      </w:r>
      <w:r w:rsidRPr="00970F46">
        <w:rPr>
          <w:rFonts w:ascii="Arial" w:hAnsi="Arial" w:cs="Arial"/>
          <w:b/>
          <w:smallCaps/>
          <w:sz w:val="18"/>
          <w:szCs w:val="18"/>
        </w:rPr>
        <w:tab/>
        <w:t>LIC. JESÚS ANTONIO ALCARAZ GRANADOS</w:t>
      </w:r>
    </w:p>
    <w:p w:rsidR="00F27957" w:rsidRPr="00970F46" w:rsidRDefault="00F27957" w:rsidP="00970F46">
      <w:pPr>
        <w:spacing w:after="0" w:line="240" w:lineRule="auto"/>
        <w:rPr>
          <w:rFonts w:ascii="Arial" w:hAnsi="Arial" w:cs="Arial"/>
          <w:b/>
          <w:smallCaps/>
          <w:sz w:val="18"/>
          <w:szCs w:val="18"/>
        </w:rPr>
      </w:pPr>
      <w:r w:rsidRPr="00970F46">
        <w:rPr>
          <w:rFonts w:ascii="Arial" w:hAnsi="Arial" w:cs="Arial"/>
          <w:b/>
          <w:smallCaps/>
          <w:sz w:val="18"/>
          <w:szCs w:val="18"/>
        </w:rPr>
        <w:t xml:space="preserve">DEL REPRESENTANTE LEGAL </w:t>
      </w:r>
      <w:r w:rsidR="00F55316" w:rsidRPr="00970F46">
        <w:rPr>
          <w:rFonts w:ascii="Arial" w:hAnsi="Arial" w:cs="Arial"/>
          <w:b/>
          <w:smallCaps/>
          <w:sz w:val="18"/>
          <w:szCs w:val="18"/>
        </w:rPr>
        <w:t xml:space="preserve">                                                                    SUBDIRECTOR DE </w:t>
      </w:r>
      <w:r w:rsidR="00E87C10" w:rsidRPr="00970F46">
        <w:rPr>
          <w:rFonts w:ascii="Arial" w:hAnsi="Arial" w:cs="Arial"/>
          <w:b/>
          <w:smallCaps/>
          <w:sz w:val="18"/>
          <w:szCs w:val="18"/>
        </w:rPr>
        <w:t>CONSERVACIÓN, MANTENIMIENTO Y SERVICIOS GENERALES</w:t>
      </w:r>
    </w:p>
    <w:p w:rsidR="00D0418A" w:rsidRPr="00970F46" w:rsidRDefault="00F27957" w:rsidP="00970F46">
      <w:pPr>
        <w:spacing w:after="0" w:line="240" w:lineRule="auto"/>
        <w:rPr>
          <w:rFonts w:ascii="Arial" w:hAnsi="Arial" w:cs="Arial"/>
          <w:b/>
          <w:smallCaps/>
          <w:sz w:val="18"/>
          <w:szCs w:val="18"/>
        </w:rPr>
      </w:pPr>
      <w:r w:rsidRPr="00970F46">
        <w:rPr>
          <w:rFonts w:ascii="Arial" w:hAnsi="Arial" w:cs="Arial"/>
          <w:b/>
          <w:smallCaps/>
          <w:sz w:val="18"/>
          <w:szCs w:val="18"/>
        </w:rPr>
        <w:t>DEL LICITANTE</w:t>
      </w:r>
    </w:p>
    <w:p w:rsidR="00385D0E" w:rsidRPr="00970F46" w:rsidRDefault="00385D0E" w:rsidP="00970F46">
      <w:pPr>
        <w:autoSpaceDE w:val="0"/>
        <w:autoSpaceDN w:val="0"/>
        <w:adjustRightInd w:val="0"/>
        <w:spacing w:after="0" w:line="240" w:lineRule="auto"/>
        <w:jc w:val="center"/>
        <w:rPr>
          <w:rFonts w:ascii="Arial" w:eastAsia="Times New Roman" w:hAnsi="Arial" w:cs="Arial"/>
          <w:b/>
          <w:bCs/>
          <w:sz w:val="20"/>
          <w:szCs w:val="20"/>
          <w:lang w:eastAsia="es-MX"/>
        </w:rPr>
      </w:pPr>
    </w:p>
    <w:p w:rsidR="00385D0E" w:rsidRPr="00970F46" w:rsidRDefault="00385D0E" w:rsidP="00970F46">
      <w:pPr>
        <w:autoSpaceDE w:val="0"/>
        <w:autoSpaceDN w:val="0"/>
        <w:adjustRightInd w:val="0"/>
        <w:spacing w:after="0" w:line="240" w:lineRule="auto"/>
        <w:jc w:val="center"/>
        <w:rPr>
          <w:rFonts w:ascii="Arial" w:eastAsia="Times New Roman" w:hAnsi="Arial" w:cs="Arial"/>
          <w:b/>
          <w:bCs/>
          <w:sz w:val="20"/>
          <w:szCs w:val="20"/>
          <w:lang w:eastAsia="es-MX"/>
        </w:rPr>
      </w:pPr>
    </w:p>
    <w:p w:rsidR="00385D0E" w:rsidRPr="00970F46" w:rsidRDefault="00385D0E" w:rsidP="00970F46">
      <w:pPr>
        <w:autoSpaceDE w:val="0"/>
        <w:autoSpaceDN w:val="0"/>
        <w:adjustRightInd w:val="0"/>
        <w:spacing w:after="0" w:line="240" w:lineRule="auto"/>
        <w:jc w:val="center"/>
        <w:rPr>
          <w:rFonts w:ascii="Arial" w:eastAsia="Times New Roman" w:hAnsi="Arial" w:cs="Arial"/>
          <w:b/>
          <w:bCs/>
          <w:sz w:val="20"/>
          <w:szCs w:val="20"/>
          <w:lang w:eastAsia="es-MX"/>
        </w:rPr>
      </w:pPr>
    </w:p>
    <w:p w:rsidR="00385D0E" w:rsidRPr="00970F46" w:rsidRDefault="00385D0E" w:rsidP="00970F46">
      <w:pPr>
        <w:autoSpaceDE w:val="0"/>
        <w:autoSpaceDN w:val="0"/>
        <w:adjustRightInd w:val="0"/>
        <w:spacing w:after="0" w:line="240" w:lineRule="auto"/>
        <w:jc w:val="center"/>
        <w:rPr>
          <w:rFonts w:ascii="Arial" w:eastAsia="Times New Roman" w:hAnsi="Arial" w:cs="Arial"/>
          <w:b/>
          <w:bCs/>
          <w:sz w:val="20"/>
          <w:szCs w:val="20"/>
          <w:lang w:eastAsia="es-MX"/>
        </w:rPr>
      </w:pPr>
    </w:p>
    <w:p w:rsidR="00385D0E" w:rsidRPr="00970F46" w:rsidRDefault="00385D0E" w:rsidP="00970F46">
      <w:pPr>
        <w:autoSpaceDE w:val="0"/>
        <w:autoSpaceDN w:val="0"/>
        <w:adjustRightInd w:val="0"/>
        <w:spacing w:after="0" w:line="240" w:lineRule="auto"/>
        <w:jc w:val="center"/>
        <w:rPr>
          <w:rFonts w:ascii="Arial" w:eastAsia="Times New Roman" w:hAnsi="Arial" w:cs="Arial"/>
          <w:b/>
          <w:bCs/>
          <w:sz w:val="20"/>
          <w:szCs w:val="20"/>
          <w:lang w:eastAsia="es-MX"/>
        </w:rPr>
      </w:pPr>
    </w:p>
    <w:p w:rsidR="00385D0E" w:rsidRPr="00970F46" w:rsidRDefault="00385D0E" w:rsidP="00970F46">
      <w:pPr>
        <w:autoSpaceDE w:val="0"/>
        <w:autoSpaceDN w:val="0"/>
        <w:adjustRightInd w:val="0"/>
        <w:spacing w:after="0" w:line="240" w:lineRule="auto"/>
        <w:jc w:val="center"/>
        <w:rPr>
          <w:rFonts w:ascii="Arial" w:eastAsia="Times New Roman" w:hAnsi="Arial" w:cs="Arial"/>
          <w:b/>
          <w:bCs/>
          <w:sz w:val="20"/>
          <w:szCs w:val="20"/>
          <w:lang w:eastAsia="es-MX"/>
        </w:rPr>
      </w:pPr>
    </w:p>
    <w:p w:rsidR="00832169" w:rsidRDefault="00832169">
      <w:pPr>
        <w:rPr>
          <w:rFonts w:ascii="Arial" w:eastAsia="Times New Roman" w:hAnsi="Arial" w:cs="Arial"/>
          <w:b/>
          <w:bCs/>
          <w:sz w:val="20"/>
          <w:szCs w:val="20"/>
          <w:lang w:eastAsia="es-MX"/>
        </w:rPr>
      </w:pPr>
      <w:r>
        <w:rPr>
          <w:rFonts w:ascii="Arial" w:eastAsia="Times New Roman" w:hAnsi="Arial" w:cs="Arial"/>
          <w:b/>
          <w:bCs/>
          <w:sz w:val="20"/>
          <w:szCs w:val="20"/>
          <w:lang w:eastAsia="es-MX"/>
        </w:rPr>
        <w:br w:type="page"/>
      </w:r>
    </w:p>
    <w:p w:rsidR="008E38BE" w:rsidRPr="00970F46" w:rsidRDefault="008E38BE" w:rsidP="00970F46">
      <w:pPr>
        <w:autoSpaceDE w:val="0"/>
        <w:autoSpaceDN w:val="0"/>
        <w:adjustRightInd w:val="0"/>
        <w:spacing w:after="0" w:line="240" w:lineRule="auto"/>
        <w:jc w:val="center"/>
        <w:rPr>
          <w:rFonts w:ascii="Arial" w:eastAsia="Times New Roman" w:hAnsi="Arial" w:cs="Arial"/>
          <w:b/>
          <w:bCs/>
          <w:sz w:val="20"/>
          <w:szCs w:val="20"/>
          <w:lang w:eastAsia="es-MX"/>
        </w:rPr>
      </w:pPr>
      <w:r w:rsidRPr="00970F46">
        <w:rPr>
          <w:rFonts w:ascii="Arial" w:eastAsia="Times New Roman" w:hAnsi="Arial" w:cs="Arial"/>
          <w:b/>
          <w:bCs/>
          <w:sz w:val="20"/>
          <w:szCs w:val="20"/>
          <w:lang w:eastAsia="es-MX"/>
        </w:rPr>
        <w:t>FORMATO 4</w:t>
      </w:r>
    </w:p>
    <w:p w:rsidR="00BB3522" w:rsidRPr="00970F46" w:rsidRDefault="008E38BE" w:rsidP="00970F46">
      <w:pPr>
        <w:pStyle w:val="Sinespaciado"/>
        <w:jc w:val="center"/>
        <w:rPr>
          <w:rFonts w:ascii="Arial" w:hAnsi="Arial" w:cs="Arial"/>
          <w:b/>
          <w:sz w:val="20"/>
          <w:szCs w:val="20"/>
          <w:lang w:val="es-ES_tradnl" w:eastAsia="es-MX"/>
        </w:rPr>
      </w:pPr>
      <w:r w:rsidRPr="00970F46">
        <w:rPr>
          <w:rFonts w:ascii="Arial" w:hAnsi="Arial" w:cs="Arial"/>
          <w:b/>
          <w:sz w:val="20"/>
          <w:szCs w:val="20"/>
          <w:lang w:val="es-ES_tradnl" w:eastAsia="es-MX"/>
        </w:rPr>
        <w:t>PARA ACREDITAR LA EXISTENCIA LEGAL Y PERSONALIDAD JURÍDICA DE PERSONA FÍSICA O MORAL</w:t>
      </w:r>
    </w:p>
    <w:p w:rsidR="008E38BE" w:rsidRPr="00970F46" w:rsidRDefault="00BB3522" w:rsidP="00970F46">
      <w:pPr>
        <w:spacing w:after="0" w:line="240" w:lineRule="auto"/>
        <w:jc w:val="center"/>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(PAPEL MEMBRETADO DEL LICITANTE)</w:t>
      </w:r>
    </w:p>
    <w:p w:rsidR="008E38BE" w:rsidRPr="00970F46" w:rsidRDefault="008E38BE" w:rsidP="00970F46">
      <w:pPr>
        <w:autoSpaceDE w:val="0"/>
        <w:autoSpaceDN w:val="0"/>
        <w:adjustRightInd w:val="0"/>
        <w:spacing w:after="0" w:line="240" w:lineRule="auto"/>
        <w:jc w:val="both"/>
        <w:rPr>
          <w:rFonts w:ascii="Arial" w:eastAsia="Times New Roman" w:hAnsi="Arial" w:cs="Arial"/>
          <w:sz w:val="17"/>
          <w:szCs w:val="17"/>
          <w:u w:val="single"/>
          <w:lang w:val="es-ES_tradnl" w:eastAsia="es-MX"/>
        </w:rPr>
      </w:pPr>
      <w:r w:rsidRPr="00970F46">
        <w:rPr>
          <w:rFonts w:ascii="Arial" w:eastAsia="Times New Roman" w:hAnsi="Arial" w:cs="Arial"/>
          <w:sz w:val="17"/>
          <w:szCs w:val="17"/>
          <w:u w:val="single"/>
          <w:lang w:val="es-ES_tradnl" w:eastAsia="es-MX"/>
        </w:rPr>
        <w:t xml:space="preserve">     (NOMBRE)     </w:t>
      </w:r>
      <w:r w:rsidRPr="00970F46">
        <w:rPr>
          <w:rFonts w:ascii="Arial" w:eastAsia="Times New Roman" w:hAnsi="Arial" w:cs="Arial"/>
          <w:sz w:val="17"/>
          <w:szCs w:val="17"/>
          <w:lang w:val="es-ES_tradnl" w:eastAsia="es-MX"/>
        </w:rPr>
        <w:t xml:space="preserve">, </w:t>
      </w:r>
      <w:r w:rsidRPr="00970F46">
        <w:rPr>
          <w:rFonts w:ascii="Arial" w:eastAsia="Times New Roman" w:hAnsi="Arial" w:cs="Arial"/>
          <w:b/>
          <w:sz w:val="17"/>
          <w:szCs w:val="17"/>
          <w:lang w:val="es-ES_tradnl" w:eastAsia="es-MX"/>
        </w:rPr>
        <w:t>manifiesto bajo protesta de decir</w:t>
      </w:r>
      <w:r w:rsidRPr="00970F46">
        <w:rPr>
          <w:rFonts w:ascii="Arial" w:eastAsia="Times New Roman" w:hAnsi="Arial" w:cs="Arial"/>
          <w:sz w:val="17"/>
          <w:szCs w:val="17"/>
          <w:lang w:val="es-ES_tradnl" w:eastAsia="es-MX"/>
        </w:rPr>
        <w:t xml:space="preserve"> verdad que los datos aquí asentados, son ciertos y han sido debidamente verificados, así como que cuento con facultades suficientes para suscribir la proposición a nombre y representación de:</w:t>
      </w:r>
      <w:r w:rsidRPr="00970F46">
        <w:rPr>
          <w:rFonts w:ascii="Arial" w:eastAsia="Times New Roman" w:hAnsi="Arial" w:cs="Arial"/>
          <w:sz w:val="17"/>
          <w:szCs w:val="17"/>
          <w:u w:val="single"/>
          <w:lang w:val="es-ES_tradnl" w:eastAsia="es-MX"/>
        </w:rPr>
        <w:t xml:space="preserve"> (</w:t>
      </w:r>
      <w:r w:rsidR="00F27957" w:rsidRPr="00970F46">
        <w:rPr>
          <w:rFonts w:ascii="Arial" w:eastAsia="Times New Roman" w:hAnsi="Arial" w:cs="Arial"/>
          <w:sz w:val="17"/>
          <w:szCs w:val="17"/>
          <w:u w:val="single"/>
          <w:lang w:val="es-ES_tradnl" w:eastAsia="es-MX"/>
        </w:rPr>
        <w:t xml:space="preserve">Persona Física </w:t>
      </w:r>
      <w:r w:rsidRPr="00970F46">
        <w:rPr>
          <w:rFonts w:ascii="Arial" w:eastAsia="Times New Roman" w:hAnsi="Arial" w:cs="Arial"/>
          <w:sz w:val="17"/>
          <w:szCs w:val="17"/>
          <w:u w:val="single"/>
          <w:lang w:val="es-ES_tradnl" w:eastAsia="es-MX"/>
        </w:rPr>
        <w:t xml:space="preserve">o </w:t>
      </w:r>
      <w:r w:rsidR="00F27957" w:rsidRPr="00970F46">
        <w:rPr>
          <w:rFonts w:ascii="Arial" w:eastAsia="Times New Roman" w:hAnsi="Arial" w:cs="Arial"/>
          <w:sz w:val="17"/>
          <w:szCs w:val="17"/>
          <w:u w:val="single"/>
          <w:lang w:val="es-ES_tradnl" w:eastAsia="es-MX"/>
        </w:rPr>
        <w:t>Moral</w:t>
      </w:r>
      <w:r w:rsidRPr="00970F46">
        <w:rPr>
          <w:rFonts w:ascii="Arial" w:eastAsia="Times New Roman" w:hAnsi="Arial" w:cs="Arial"/>
          <w:sz w:val="17"/>
          <w:szCs w:val="17"/>
          <w:u w:val="single"/>
          <w:lang w:val="es-ES_tradnl" w:eastAsia="es-MX"/>
        </w:rPr>
        <w:t>).</w:t>
      </w:r>
    </w:p>
    <w:p w:rsidR="008E38BE" w:rsidRPr="00970F46" w:rsidRDefault="00D0418A" w:rsidP="00970F46">
      <w:pPr>
        <w:autoSpaceDE w:val="0"/>
        <w:autoSpaceDN w:val="0"/>
        <w:adjustRightInd w:val="0"/>
        <w:spacing w:after="0" w:line="240" w:lineRule="auto"/>
        <w:jc w:val="both"/>
        <w:rPr>
          <w:rFonts w:ascii="Arial" w:eastAsia="Times New Roman" w:hAnsi="Arial" w:cs="Arial"/>
          <w:b/>
          <w:bCs/>
          <w:sz w:val="16"/>
          <w:szCs w:val="16"/>
          <w:lang w:val="es-ES_tradnl" w:eastAsia="es-MX"/>
        </w:rPr>
      </w:pPr>
      <w:r w:rsidRPr="00970F46">
        <w:rPr>
          <w:rFonts w:ascii="Arial" w:eastAsia="Times New Roman" w:hAnsi="Arial" w:cs="Arial"/>
          <w:b/>
          <w:bCs/>
          <w:sz w:val="16"/>
          <w:szCs w:val="16"/>
          <w:lang w:val="es-ES_tradnl" w:eastAsia="es-MX"/>
        </w:rPr>
        <w:t xml:space="preserve">NO. DE </w:t>
      </w:r>
      <w:r w:rsidR="00544DB4" w:rsidRPr="00970F46">
        <w:rPr>
          <w:rFonts w:ascii="Arial" w:eastAsia="Times New Roman" w:hAnsi="Arial" w:cs="Arial"/>
          <w:b/>
          <w:bCs/>
          <w:sz w:val="16"/>
          <w:szCs w:val="16"/>
          <w:lang w:val="es-ES_tradnl" w:eastAsia="es-MX"/>
        </w:rPr>
        <w:t>LICITACIÓN</w:t>
      </w:r>
      <w:r w:rsidR="008E38BE" w:rsidRPr="00970F46">
        <w:rPr>
          <w:rFonts w:ascii="Arial" w:eastAsia="Times New Roman" w:hAnsi="Arial" w:cs="Arial"/>
          <w:b/>
          <w:bCs/>
          <w:sz w:val="16"/>
          <w:szCs w:val="16"/>
          <w:lang w:val="es-ES_tradnl" w:eastAsia="es-MX"/>
        </w:rPr>
        <w:t>:</w:t>
      </w:r>
    </w:p>
    <w:tbl>
      <w:tblPr>
        <w:tblW w:w="9781"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81"/>
      </w:tblGrid>
      <w:tr w:rsidR="008E38BE" w:rsidRPr="00970F46" w:rsidTr="008E38BE">
        <w:trPr>
          <w:trHeight w:val="7011"/>
        </w:trPr>
        <w:tc>
          <w:tcPr>
            <w:tcW w:w="9781" w:type="dxa"/>
            <w:tcBorders>
              <w:top w:val="single" w:sz="6" w:space="0" w:color="auto"/>
              <w:bottom w:val="single" w:sz="6" w:space="0" w:color="auto"/>
            </w:tcBorders>
          </w:tcPr>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NOMBRE O RAZÓN SOCIAL DE LA EMPRESA:</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REGISTRO FEDERAL DE CONTRIBUYENTES: ____________________</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REGISTRO PATRONAL DEL IMSS: ________________</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NACIONALIDAD:_________________</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DOMICILIO:(</w:t>
            </w:r>
            <w:r w:rsidRPr="00970F46">
              <w:rPr>
                <w:rFonts w:ascii="Arial" w:eastAsia="Times New Roman" w:hAnsi="Arial" w:cs="Arial"/>
                <w:sz w:val="16"/>
                <w:szCs w:val="16"/>
                <w:lang w:eastAsia="es-MX"/>
              </w:rPr>
              <w:t>EL CASO DE QUE EL DOMICILIO PRINCIPAL DE SU EMPRESA SE ENCUENTRE FUERA DEL ÁREA METROPOLITANA, SE SOLICITA TAMBIÉN OTRO DOMICILIO DE SUCURSAL, OFICINA, BODEGA, ETC. UBICADO EN EL D.F.)</w:t>
            </w:r>
            <w:r w:rsidRPr="00970F46">
              <w:rPr>
                <w:rFonts w:ascii="Arial" w:eastAsia="Times New Roman" w:hAnsi="Arial" w:cs="Arial"/>
                <w:sz w:val="16"/>
                <w:szCs w:val="16"/>
                <w:lang w:val="es-ES_tradnl" w:eastAsia="es-MX"/>
              </w:rPr>
              <w:t xml:space="preserve"> _________________________________________</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 xml:space="preserve">CALLE Y NÚMERO: ____________ </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 xml:space="preserve">COLONIA: _____________ </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 xml:space="preserve">DELEGACIÓN: ________________  </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 xml:space="preserve">CÓDIGO POSTAL: _____   </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 xml:space="preserve">ENTIDAD FEDERATIVA: ________     </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TELÉFONO Y FAX:(</w:t>
            </w:r>
            <w:r w:rsidRPr="00970F46">
              <w:rPr>
                <w:rFonts w:ascii="Arial" w:eastAsia="Times New Roman" w:hAnsi="Arial" w:cs="Arial"/>
                <w:sz w:val="16"/>
                <w:szCs w:val="16"/>
                <w:lang w:eastAsia="es-MX"/>
              </w:rPr>
              <w:t>EN CASO DE QUE EL TELÉFONO PRINCIPAL DE SU EMPRESA SE ENCUENTRE FUERA DEL ÁREA METROPOLITANA, SE SOLICITA TAMBIÉN OTRO TELÉFONO DE SUCURSAL, OFICINA, BODEGA, ETC. UBICADO EN EL D.F.)</w:t>
            </w:r>
            <w:r w:rsidRPr="00970F46">
              <w:rPr>
                <w:rFonts w:ascii="Arial" w:eastAsia="Times New Roman" w:hAnsi="Arial" w:cs="Arial"/>
                <w:sz w:val="16"/>
                <w:szCs w:val="16"/>
                <w:lang w:val="es-ES_tradnl" w:eastAsia="es-MX"/>
              </w:rPr>
              <w:t xml:space="preserve">   ______________________________             </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CORREO ELECTRÓNICO: ____________</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NO. DE ESCRITURA PÚBLICA EN LA QUE CONSTA SU ACTA CONSTITUTIVA: _________________</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FECHA: ____________________</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 xml:space="preserve">NOMBRE, NÚMERO Y LUGAR DEL NOTARIO PÚBLICO ANTE EL CUAL SE DIO FE DE LA MISMA: ___________________________________ </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FOLIO MERCANTIL: _________</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FECHA DE INSCRIPCIÓN EN EL FOLIO MERCANTIL: _______________</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REGISTRO PÚBLICO DE LA PROPIEDAD Y DEL COMERCIO: ________________</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RELACIÓN DE ACCIONISTAS:</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APELLIDO PATERNO:        APELLIDO MATERNO:        NOMBRE (S):                       R.F.C.                  %</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DESCRIPCIÓN DEL OBJETO SOCIAL: __________________</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REFORMAS AL ACTA CONSTITUTIVA: _____________________</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NOMBRE DE LA PERSONA FACULTADA Y CON PODER NOTARIAL PARA FIRMAR LAS PROPOSICIONES: ______________</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REGISTRO FEDERAL DE CONTRIBUYENTES: ________________</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DOMICILIO DEL REPRESENTANTE: _______________________</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DATOS DEL DOCUMENTO MEDIANTE EL CUAL ACREDITA SU PERSONALIDAD Y FACULTADES:</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 xml:space="preserve">ESCRITURA PÚBLICA NÚMERO:__________                 </w:t>
            </w:r>
          </w:p>
          <w:p w:rsidR="008E38BE" w:rsidRPr="00970F46" w:rsidRDefault="008E38BE" w:rsidP="00970F46">
            <w:pPr>
              <w:autoSpaceDE w:val="0"/>
              <w:autoSpaceDN w:val="0"/>
              <w:adjustRightInd w:val="0"/>
              <w:spacing w:after="0" w:line="240" w:lineRule="auto"/>
              <w:jc w:val="both"/>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FECHA: ________________</w:t>
            </w:r>
          </w:p>
          <w:p w:rsidR="008E38BE" w:rsidRPr="00970F46" w:rsidRDefault="008E38BE" w:rsidP="00970F46">
            <w:pPr>
              <w:autoSpaceDE w:val="0"/>
              <w:autoSpaceDN w:val="0"/>
              <w:adjustRightInd w:val="0"/>
              <w:spacing w:after="0" w:line="240" w:lineRule="auto"/>
              <w:jc w:val="both"/>
              <w:rPr>
                <w:rFonts w:ascii="Arial" w:eastAsia="Times New Roman" w:hAnsi="Arial" w:cs="Arial"/>
                <w:b/>
                <w:bCs/>
                <w:sz w:val="16"/>
                <w:szCs w:val="16"/>
                <w:u w:val="single"/>
                <w:lang w:val="es-ES_tradnl" w:eastAsia="es-MX"/>
              </w:rPr>
            </w:pPr>
            <w:r w:rsidRPr="00970F46">
              <w:rPr>
                <w:rFonts w:ascii="Arial" w:eastAsia="Times New Roman" w:hAnsi="Arial" w:cs="Arial"/>
                <w:sz w:val="16"/>
                <w:szCs w:val="16"/>
                <w:lang w:val="es-ES_tradnl" w:eastAsia="es-MX"/>
              </w:rPr>
              <w:t>NOMBRE, NÚMERO Y LUGAR DEL NOTARIO PÚBLICO ANTE EL CUAL SE OTORGÓ: ______________</w:t>
            </w:r>
          </w:p>
        </w:tc>
      </w:tr>
    </w:tbl>
    <w:p w:rsidR="008E38BE" w:rsidRPr="00970F46" w:rsidRDefault="008E38BE" w:rsidP="00970F46">
      <w:pPr>
        <w:autoSpaceDE w:val="0"/>
        <w:autoSpaceDN w:val="0"/>
        <w:adjustRightInd w:val="0"/>
        <w:spacing w:after="0" w:line="240" w:lineRule="auto"/>
        <w:rPr>
          <w:rFonts w:ascii="Arial" w:eastAsia="Times New Roman" w:hAnsi="Arial" w:cs="Arial"/>
          <w:sz w:val="16"/>
          <w:szCs w:val="16"/>
          <w:lang w:val="es-ES_tradnl" w:eastAsia="es-MX"/>
        </w:rPr>
      </w:pPr>
    </w:p>
    <w:p w:rsidR="008E38BE" w:rsidRPr="00970F46" w:rsidRDefault="008E38BE" w:rsidP="00970F46">
      <w:pPr>
        <w:autoSpaceDE w:val="0"/>
        <w:autoSpaceDN w:val="0"/>
        <w:adjustRightInd w:val="0"/>
        <w:spacing w:after="0" w:line="240" w:lineRule="auto"/>
        <w:jc w:val="center"/>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LUGAR Y FECHA</w:t>
      </w:r>
    </w:p>
    <w:p w:rsidR="008E38BE" w:rsidRPr="00970F46" w:rsidRDefault="008E38BE" w:rsidP="00970F46">
      <w:pPr>
        <w:autoSpaceDE w:val="0"/>
        <w:autoSpaceDN w:val="0"/>
        <w:adjustRightInd w:val="0"/>
        <w:spacing w:after="0" w:line="240" w:lineRule="auto"/>
        <w:jc w:val="center"/>
        <w:rPr>
          <w:rFonts w:ascii="Arial" w:eastAsia="Times New Roman" w:hAnsi="Arial" w:cs="Arial"/>
          <w:sz w:val="16"/>
          <w:szCs w:val="16"/>
          <w:lang w:val="es-ES_tradnl" w:eastAsia="es-MX"/>
        </w:rPr>
      </w:pPr>
    </w:p>
    <w:p w:rsidR="008E38BE" w:rsidRPr="00970F46" w:rsidRDefault="008E38BE" w:rsidP="00970F46">
      <w:pPr>
        <w:autoSpaceDE w:val="0"/>
        <w:autoSpaceDN w:val="0"/>
        <w:adjustRightInd w:val="0"/>
        <w:spacing w:after="0" w:line="240" w:lineRule="auto"/>
        <w:jc w:val="center"/>
        <w:rPr>
          <w:rFonts w:ascii="Arial" w:eastAsia="Times New Roman" w:hAnsi="Arial" w:cs="Arial"/>
          <w:sz w:val="16"/>
          <w:szCs w:val="16"/>
          <w:lang w:val="es-ES_tradnl" w:eastAsia="es-MX"/>
        </w:rPr>
      </w:pPr>
      <w:r w:rsidRPr="00970F46">
        <w:rPr>
          <w:rFonts w:ascii="Arial" w:eastAsia="Times New Roman" w:hAnsi="Arial" w:cs="Arial"/>
          <w:sz w:val="16"/>
          <w:szCs w:val="16"/>
          <w:lang w:val="es-ES_tradnl" w:eastAsia="es-MX"/>
        </w:rPr>
        <w:t>PROTESTO LO NECESARIO</w:t>
      </w:r>
    </w:p>
    <w:p w:rsidR="008E38BE" w:rsidRPr="00970F46" w:rsidRDefault="008E38BE" w:rsidP="00970F46">
      <w:pPr>
        <w:autoSpaceDE w:val="0"/>
        <w:autoSpaceDN w:val="0"/>
        <w:adjustRightInd w:val="0"/>
        <w:spacing w:after="0" w:line="240" w:lineRule="auto"/>
        <w:jc w:val="center"/>
        <w:rPr>
          <w:rFonts w:ascii="Arial" w:eastAsia="Times New Roman" w:hAnsi="Arial" w:cs="Arial"/>
          <w:sz w:val="16"/>
          <w:szCs w:val="16"/>
          <w:lang w:val="es-ES_tradnl" w:eastAsia="es-MX"/>
        </w:rPr>
      </w:pPr>
    </w:p>
    <w:p w:rsidR="008E38BE" w:rsidRPr="00970F46" w:rsidRDefault="008E38BE" w:rsidP="00970F46">
      <w:pPr>
        <w:autoSpaceDE w:val="0"/>
        <w:autoSpaceDN w:val="0"/>
        <w:adjustRightInd w:val="0"/>
        <w:spacing w:after="0" w:line="240" w:lineRule="auto"/>
        <w:jc w:val="center"/>
        <w:rPr>
          <w:rFonts w:ascii="Arial" w:eastAsia="Times New Roman" w:hAnsi="Arial" w:cs="Arial"/>
          <w:sz w:val="16"/>
          <w:szCs w:val="16"/>
          <w:lang w:val="es-ES_tradnl" w:eastAsia="es-MX"/>
        </w:rPr>
      </w:pPr>
    </w:p>
    <w:p w:rsidR="00EC7B77" w:rsidRPr="00970F46" w:rsidRDefault="00EC7B77" w:rsidP="00970F46">
      <w:pPr>
        <w:autoSpaceDE w:val="0"/>
        <w:autoSpaceDN w:val="0"/>
        <w:adjustRightInd w:val="0"/>
        <w:spacing w:after="0" w:line="240" w:lineRule="auto"/>
        <w:jc w:val="center"/>
        <w:rPr>
          <w:rFonts w:ascii="Arial" w:eastAsia="Times New Roman" w:hAnsi="Arial" w:cs="Arial"/>
          <w:sz w:val="16"/>
          <w:szCs w:val="16"/>
          <w:lang w:val="es-ES_tradnl" w:eastAsia="es-MX"/>
        </w:rPr>
      </w:pPr>
    </w:p>
    <w:p w:rsidR="008E38BE" w:rsidRPr="00970F46" w:rsidRDefault="008E38BE" w:rsidP="00970F46">
      <w:pPr>
        <w:spacing w:after="0" w:line="240" w:lineRule="auto"/>
        <w:jc w:val="center"/>
        <w:rPr>
          <w:rFonts w:ascii="Arial" w:hAnsi="Arial" w:cs="Arial"/>
          <w:bCs/>
          <w:smallCaps/>
          <w:sz w:val="20"/>
          <w:szCs w:val="20"/>
        </w:rPr>
      </w:pPr>
      <w:r w:rsidRPr="00970F46">
        <w:rPr>
          <w:rFonts w:ascii="Arial" w:hAnsi="Arial" w:cs="Arial"/>
          <w:bCs/>
          <w:smallCaps/>
          <w:sz w:val="20"/>
          <w:szCs w:val="20"/>
        </w:rPr>
        <w:t>_____________________________________</w:t>
      </w:r>
    </w:p>
    <w:p w:rsidR="008E38BE" w:rsidRPr="00970F46" w:rsidRDefault="008E38BE" w:rsidP="00970F46">
      <w:pPr>
        <w:spacing w:after="0" w:line="240" w:lineRule="auto"/>
        <w:jc w:val="center"/>
        <w:rPr>
          <w:rFonts w:ascii="Arial" w:hAnsi="Arial" w:cs="Arial"/>
          <w:b/>
          <w:smallCaps/>
          <w:sz w:val="20"/>
          <w:szCs w:val="20"/>
        </w:rPr>
      </w:pPr>
      <w:r w:rsidRPr="00970F46">
        <w:rPr>
          <w:rFonts w:ascii="Arial" w:hAnsi="Arial" w:cs="Arial"/>
          <w:b/>
          <w:smallCaps/>
          <w:sz w:val="20"/>
          <w:szCs w:val="20"/>
        </w:rPr>
        <w:t>NOMBRE  Y FIRMA DEL REPRESENTANTE LEGAL DEL LICITANTE</w:t>
      </w:r>
    </w:p>
    <w:p w:rsidR="008E38BE" w:rsidRPr="00970F46" w:rsidRDefault="0097233A" w:rsidP="00970F46">
      <w:pPr>
        <w:spacing w:after="0" w:line="240" w:lineRule="auto"/>
        <w:jc w:val="center"/>
        <w:rPr>
          <w:rFonts w:ascii="Arial" w:eastAsia="Times New Roman" w:hAnsi="Arial" w:cs="Arial"/>
          <w:b/>
          <w:bCs/>
          <w:sz w:val="20"/>
          <w:szCs w:val="20"/>
          <w:lang w:val="es-ES_tradnl" w:eastAsia="es-MX"/>
        </w:rPr>
      </w:pPr>
      <w:r w:rsidRPr="00970F46">
        <w:rPr>
          <w:rFonts w:ascii="Arial" w:hAnsi="Arial" w:cs="Arial"/>
          <w:sz w:val="20"/>
          <w:szCs w:val="20"/>
        </w:rPr>
        <w:br w:type="page"/>
      </w:r>
      <w:r w:rsidR="008E38BE" w:rsidRPr="00970F46">
        <w:rPr>
          <w:rFonts w:ascii="Arial" w:eastAsia="Times New Roman" w:hAnsi="Arial" w:cs="Arial"/>
          <w:b/>
          <w:bCs/>
          <w:sz w:val="20"/>
          <w:szCs w:val="20"/>
          <w:lang w:val="es-ES_tradnl" w:eastAsia="es-MX"/>
        </w:rPr>
        <w:t>FORMATO 5</w:t>
      </w:r>
    </w:p>
    <w:p w:rsidR="008E38BE" w:rsidRPr="00970F46" w:rsidRDefault="008E38BE" w:rsidP="00970F46">
      <w:pPr>
        <w:overflowPunct w:val="0"/>
        <w:autoSpaceDE w:val="0"/>
        <w:autoSpaceDN w:val="0"/>
        <w:adjustRightInd w:val="0"/>
        <w:spacing w:after="0" w:line="240" w:lineRule="auto"/>
        <w:jc w:val="center"/>
        <w:textAlignment w:val="baseline"/>
        <w:rPr>
          <w:rFonts w:ascii="Arial" w:eastAsia="Times New Roman" w:hAnsi="Arial" w:cs="Arial"/>
          <w:b/>
          <w:smallCaps/>
          <w:sz w:val="20"/>
          <w:szCs w:val="20"/>
          <w:lang w:val="es-ES_tradnl" w:eastAsia="es-ES"/>
        </w:rPr>
      </w:pPr>
      <w:r w:rsidRPr="00970F46">
        <w:rPr>
          <w:rFonts w:ascii="Arial" w:eastAsia="Times New Roman" w:hAnsi="Arial" w:cs="Arial"/>
          <w:b/>
          <w:bCs/>
          <w:sz w:val="20"/>
          <w:szCs w:val="20"/>
          <w:lang w:val="es-ES_tradnl" w:eastAsia="es-MX"/>
        </w:rPr>
        <w:t>DECLARACIÓN DE AUSENCIA DE IMPEDIMENTOS LEGALES</w:t>
      </w:r>
    </w:p>
    <w:p w:rsidR="00BB3522" w:rsidRPr="00970F46" w:rsidRDefault="008E38BE" w:rsidP="00970F46">
      <w:pPr>
        <w:pStyle w:val="Sinespaciado"/>
        <w:jc w:val="center"/>
        <w:rPr>
          <w:rFonts w:ascii="Arial" w:hAnsi="Arial" w:cs="Arial"/>
          <w:b/>
          <w:sz w:val="20"/>
          <w:szCs w:val="20"/>
          <w:lang w:val="es-ES_tradnl" w:eastAsia="es-MX"/>
        </w:rPr>
      </w:pPr>
      <w:r w:rsidRPr="00970F46">
        <w:rPr>
          <w:rFonts w:ascii="Arial" w:hAnsi="Arial" w:cs="Arial"/>
          <w:b/>
          <w:sz w:val="20"/>
          <w:szCs w:val="20"/>
          <w:lang w:val="es-ES_tradnl" w:eastAsia="es-MX"/>
        </w:rPr>
        <w:t>ESCRITO RELATIVO AL ARTÍCULO 50 Y 60 DE LA LEY DE ADQUISICIONES, ARRENDAMIENTOS Y SERVICIOS DEL SECTOR PÚBLICO</w:t>
      </w:r>
    </w:p>
    <w:p w:rsidR="00BB3522" w:rsidRPr="00970F46" w:rsidRDefault="00BB3522" w:rsidP="00970F46">
      <w:pPr>
        <w:pStyle w:val="Sinespaciado"/>
        <w:jc w:val="center"/>
        <w:rPr>
          <w:rFonts w:ascii="Arial" w:hAnsi="Arial" w:cs="Arial"/>
          <w:lang w:val="es-ES_tradnl" w:eastAsia="es-MX"/>
        </w:rPr>
      </w:pPr>
      <w:r w:rsidRPr="00970F46">
        <w:rPr>
          <w:rFonts w:ascii="Arial" w:hAnsi="Arial" w:cs="Arial"/>
          <w:sz w:val="20"/>
          <w:szCs w:val="20"/>
          <w:lang w:val="es-ES_tradnl" w:eastAsia="es-MX"/>
        </w:rPr>
        <w:t>(PAPEL MEMBRETADO DEL LICITANTE)</w:t>
      </w:r>
    </w:p>
    <w:p w:rsidR="008E38BE" w:rsidRPr="00970F46" w:rsidRDefault="008E38BE" w:rsidP="00970F46">
      <w:pPr>
        <w:autoSpaceDE w:val="0"/>
        <w:autoSpaceDN w:val="0"/>
        <w:adjustRightInd w:val="0"/>
        <w:spacing w:after="0" w:line="240" w:lineRule="auto"/>
        <w:rPr>
          <w:rFonts w:ascii="Arial" w:eastAsia="Times New Roman" w:hAnsi="Arial" w:cs="Arial"/>
          <w:b/>
          <w:bCs/>
          <w:sz w:val="20"/>
          <w:szCs w:val="20"/>
          <w:lang w:val="es-ES_tradnl" w:eastAsia="es-MX"/>
        </w:rPr>
      </w:pPr>
    </w:p>
    <w:p w:rsidR="00844D6A" w:rsidRPr="00970F46" w:rsidRDefault="00844D6A" w:rsidP="00970F46">
      <w:pPr>
        <w:pStyle w:val="Sinespaciado"/>
        <w:jc w:val="right"/>
        <w:rPr>
          <w:rFonts w:ascii="Arial" w:hAnsi="Arial" w:cs="Arial"/>
          <w:b/>
          <w:smallCaps/>
          <w:sz w:val="20"/>
          <w:szCs w:val="20"/>
        </w:rPr>
      </w:pPr>
      <w:r w:rsidRPr="00970F46">
        <w:rPr>
          <w:rFonts w:ascii="Arial" w:hAnsi="Arial" w:cs="Arial"/>
          <w:b/>
          <w:smallCaps/>
          <w:sz w:val="20"/>
          <w:szCs w:val="20"/>
        </w:rPr>
        <w:t>lugar y fecha de expedición: _______________</w:t>
      </w:r>
    </w:p>
    <w:p w:rsidR="00544DB4" w:rsidRPr="00970F46" w:rsidRDefault="00544DB4" w:rsidP="00970F46">
      <w:pPr>
        <w:pStyle w:val="Sinespaciado"/>
        <w:jc w:val="right"/>
        <w:rPr>
          <w:rFonts w:ascii="Arial" w:hAnsi="Arial" w:cs="Arial"/>
          <w:b/>
          <w:smallCaps/>
          <w:sz w:val="20"/>
          <w:szCs w:val="20"/>
        </w:rPr>
      </w:pPr>
      <w:r w:rsidRPr="00970F46">
        <w:rPr>
          <w:rFonts w:ascii="Arial" w:hAnsi="Arial" w:cs="Arial"/>
          <w:b/>
          <w:smallCaps/>
          <w:sz w:val="20"/>
          <w:szCs w:val="20"/>
        </w:rPr>
        <w:t>licitación Pública nacional electrónica: __________</w:t>
      </w:r>
    </w:p>
    <w:p w:rsidR="00D0418A" w:rsidRPr="00970F46" w:rsidRDefault="00D0418A" w:rsidP="00970F46">
      <w:pPr>
        <w:pStyle w:val="Sinespaciado"/>
        <w:jc w:val="right"/>
        <w:rPr>
          <w:rFonts w:ascii="Arial" w:hAnsi="Arial" w:cs="Arial"/>
          <w:sz w:val="20"/>
          <w:szCs w:val="20"/>
        </w:rPr>
      </w:pPr>
    </w:p>
    <w:p w:rsidR="008E38BE" w:rsidRPr="00970F46" w:rsidRDefault="008E38BE"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r w:rsidRPr="00970F46">
        <w:rPr>
          <w:rFonts w:ascii="Arial" w:eastAsia="Times New Roman" w:hAnsi="Arial" w:cs="Arial"/>
          <w:b/>
          <w:bCs/>
          <w:sz w:val="20"/>
          <w:szCs w:val="20"/>
          <w:lang w:eastAsia="es-ES"/>
        </w:rPr>
        <w:t xml:space="preserve">HOSPITAL REGIONAL DE ALTA ESPECIALIDAD DE </w:t>
      </w:r>
      <w:r w:rsidR="001D4583" w:rsidRPr="00970F46">
        <w:rPr>
          <w:rFonts w:ascii="Arial" w:eastAsia="Times New Roman" w:hAnsi="Arial" w:cs="Arial"/>
          <w:b/>
          <w:bCs/>
          <w:sz w:val="20"/>
          <w:szCs w:val="20"/>
          <w:lang w:eastAsia="es-ES"/>
        </w:rPr>
        <w:t>CIUDAD VICTORIA “BICENTENARIO 2010”</w:t>
      </w:r>
    </w:p>
    <w:p w:rsidR="008E38BE" w:rsidRPr="00970F46" w:rsidRDefault="008E38BE" w:rsidP="00970F46">
      <w:pPr>
        <w:keepNext/>
        <w:keepLines/>
        <w:spacing w:after="0" w:line="240" w:lineRule="auto"/>
        <w:outlineLvl w:val="0"/>
        <w:rPr>
          <w:rFonts w:ascii="Arial" w:eastAsiaTheme="majorEastAsia" w:hAnsi="Arial" w:cs="Arial"/>
          <w:b/>
          <w:bCs/>
          <w:sz w:val="20"/>
          <w:szCs w:val="20"/>
        </w:rPr>
      </w:pPr>
      <w:r w:rsidRPr="00970F46">
        <w:rPr>
          <w:rFonts w:ascii="Arial" w:eastAsiaTheme="majorEastAsia" w:hAnsi="Arial" w:cs="Arial"/>
          <w:b/>
          <w:bCs/>
          <w:sz w:val="20"/>
          <w:szCs w:val="20"/>
        </w:rPr>
        <w:t>PRESENTE</w:t>
      </w:r>
    </w:p>
    <w:p w:rsidR="00D0418A" w:rsidRPr="00970F46" w:rsidRDefault="00D0418A" w:rsidP="00970F46">
      <w:pPr>
        <w:keepNext/>
        <w:keepLines/>
        <w:spacing w:after="0" w:line="240" w:lineRule="auto"/>
        <w:outlineLvl w:val="0"/>
        <w:rPr>
          <w:rFonts w:ascii="Arial" w:eastAsiaTheme="majorEastAsia" w:hAnsi="Arial" w:cs="Arial"/>
          <w:b/>
          <w:bCs/>
          <w:sz w:val="20"/>
          <w:szCs w:val="20"/>
        </w:rPr>
      </w:pPr>
    </w:p>
    <w:p w:rsidR="008E38BE" w:rsidRPr="00970F46" w:rsidRDefault="008E38BE" w:rsidP="00970F46">
      <w:pPr>
        <w:autoSpaceDE w:val="0"/>
        <w:autoSpaceDN w:val="0"/>
        <w:adjustRightInd w:val="0"/>
        <w:spacing w:after="0" w:line="240" w:lineRule="auto"/>
        <w:jc w:val="both"/>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 xml:space="preserve">En relación a la </w:t>
      </w:r>
      <w:r w:rsidR="00544DB4" w:rsidRPr="00970F46">
        <w:rPr>
          <w:rFonts w:ascii="Arial" w:eastAsia="Times New Roman" w:hAnsi="Arial" w:cs="Arial"/>
          <w:sz w:val="20"/>
          <w:szCs w:val="20"/>
          <w:lang w:val="es-ES_tradnl" w:eastAsia="es-MX"/>
        </w:rPr>
        <w:t>Licitación Pública</w:t>
      </w:r>
      <w:r w:rsidR="00844D6A" w:rsidRPr="00970F46">
        <w:rPr>
          <w:rFonts w:ascii="Arial" w:eastAsia="Times New Roman" w:hAnsi="Arial" w:cs="Arial"/>
          <w:sz w:val="20"/>
          <w:szCs w:val="20"/>
          <w:lang w:val="es-ES_tradnl" w:eastAsia="es-MX"/>
        </w:rPr>
        <w:t xml:space="preserve"> Nacional </w:t>
      </w:r>
      <w:r w:rsidR="00B55641" w:rsidRPr="00970F46">
        <w:rPr>
          <w:rFonts w:ascii="Arial" w:eastAsia="Times New Roman" w:hAnsi="Arial" w:cs="Arial"/>
          <w:sz w:val="20"/>
          <w:szCs w:val="20"/>
          <w:lang w:val="es-ES_tradnl" w:eastAsia="es-MX"/>
        </w:rPr>
        <w:t>Electrónica</w:t>
      </w:r>
      <w:r w:rsidRPr="00970F46">
        <w:rPr>
          <w:rFonts w:ascii="Arial" w:eastAsia="Times New Roman" w:hAnsi="Arial" w:cs="Arial"/>
          <w:sz w:val="20"/>
          <w:szCs w:val="20"/>
          <w:lang w:val="es-ES_tradnl" w:eastAsia="es-MX"/>
        </w:rPr>
        <w:t>(</w:t>
      </w:r>
      <w:r w:rsidRPr="00970F46">
        <w:rPr>
          <w:rFonts w:ascii="Arial" w:eastAsia="Times New Roman" w:hAnsi="Arial" w:cs="Arial"/>
          <w:sz w:val="20"/>
          <w:szCs w:val="20"/>
          <w:u w:val="single"/>
          <w:lang w:val="es-ES_tradnl" w:eastAsia="es-MX"/>
        </w:rPr>
        <w:t>número de</w:t>
      </w:r>
      <w:r w:rsidR="00125384" w:rsidRPr="00970F46">
        <w:rPr>
          <w:rFonts w:ascii="Arial" w:eastAsia="Times New Roman" w:hAnsi="Arial" w:cs="Arial"/>
          <w:sz w:val="20"/>
          <w:szCs w:val="20"/>
          <w:u w:val="single"/>
          <w:lang w:val="es-ES_tradnl" w:eastAsia="es-MX"/>
        </w:rPr>
        <w:t>l procedimiento</w:t>
      </w:r>
      <w:r w:rsidRPr="00970F46">
        <w:rPr>
          <w:rFonts w:ascii="Arial" w:eastAsia="Times New Roman" w:hAnsi="Arial" w:cs="Arial"/>
          <w:sz w:val="20"/>
          <w:szCs w:val="20"/>
          <w:u w:val="single"/>
          <w:lang w:val="es-ES_tradnl" w:eastAsia="es-MX"/>
        </w:rPr>
        <w:t xml:space="preserve">) </w:t>
      </w:r>
      <w:r w:rsidR="004B4FED" w:rsidRPr="00970F46">
        <w:rPr>
          <w:rFonts w:ascii="Arial" w:eastAsia="Times New Roman" w:hAnsi="Arial" w:cs="Arial"/>
          <w:sz w:val="20"/>
          <w:szCs w:val="20"/>
          <w:lang w:val="es-ES_tradnl" w:eastAsia="es-MX"/>
        </w:rPr>
        <w:t>para la contratación</w:t>
      </w:r>
      <w:r w:rsidRPr="00970F46">
        <w:rPr>
          <w:rFonts w:ascii="Arial" w:eastAsia="Times New Roman" w:hAnsi="Arial" w:cs="Arial"/>
          <w:sz w:val="20"/>
          <w:szCs w:val="20"/>
          <w:lang w:val="es-ES_tradnl" w:eastAsia="es-MX"/>
        </w:rPr>
        <w:t xml:space="preserve"> de (</w:t>
      </w:r>
      <w:r w:rsidR="004B4FED" w:rsidRPr="00970F46">
        <w:rPr>
          <w:rFonts w:ascii="Arial" w:eastAsia="Times New Roman" w:hAnsi="Arial" w:cs="Arial"/>
          <w:sz w:val="20"/>
          <w:szCs w:val="20"/>
          <w:u w:val="single"/>
          <w:lang w:val="es-ES_tradnl" w:eastAsia="es-MX"/>
        </w:rPr>
        <w:t>los servicios</w:t>
      </w:r>
      <w:r w:rsidRPr="00970F46">
        <w:rPr>
          <w:rFonts w:ascii="Arial" w:eastAsia="Times New Roman" w:hAnsi="Arial" w:cs="Arial"/>
          <w:sz w:val="20"/>
          <w:szCs w:val="20"/>
          <w:lang w:val="es-ES_tradnl" w:eastAsia="es-MX"/>
        </w:rPr>
        <w:t>), el suscrito (</w:t>
      </w:r>
      <w:r w:rsidRPr="00970F46">
        <w:rPr>
          <w:rFonts w:ascii="Arial" w:eastAsia="Times New Roman" w:hAnsi="Arial" w:cs="Arial"/>
          <w:sz w:val="20"/>
          <w:szCs w:val="20"/>
          <w:u w:val="single"/>
          <w:lang w:val="es-ES_tradnl" w:eastAsia="es-MX"/>
        </w:rPr>
        <w:t>nombre del representante legal de la empresa licitante</w:t>
      </w:r>
      <w:r w:rsidRPr="00970F46">
        <w:rPr>
          <w:rFonts w:ascii="Arial" w:eastAsia="Times New Roman" w:hAnsi="Arial" w:cs="Arial"/>
          <w:sz w:val="20"/>
          <w:szCs w:val="20"/>
          <w:lang w:val="es-ES_tradnl" w:eastAsia="es-MX"/>
        </w:rPr>
        <w:t>), en mi calidad de representante legal de la (</w:t>
      </w:r>
      <w:r w:rsidRPr="00970F46">
        <w:rPr>
          <w:rFonts w:ascii="Arial" w:eastAsia="Times New Roman" w:hAnsi="Arial" w:cs="Arial"/>
          <w:sz w:val="20"/>
          <w:szCs w:val="20"/>
          <w:u w:val="single"/>
          <w:lang w:val="es-ES_tradnl" w:eastAsia="es-MX"/>
        </w:rPr>
        <w:t>nombre de la empresa</w:t>
      </w:r>
      <w:r w:rsidRPr="00970F46">
        <w:rPr>
          <w:rFonts w:ascii="Arial" w:eastAsia="Times New Roman" w:hAnsi="Arial" w:cs="Arial"/>
          <w:sz w:val="20"/>
          <w:szCs w:val="20"/>
          <w:lang w:val="es-ES_tradnl" w:eastAsia="es-MX"/>
        </w:rPr>
        <w:t xml:space="preserve">), comparezco ante usted, para </w:t>
      </w:r>
      <w:r w:rsidRPr="00970F46">
        <w:rPr>
          <w:rFonts w:ascii="Arial" w:eastAsia="Times New Roman" w:hAnsi="Arial" w:cs="Arial"/>
          <w:b/>
          <w:sz w:val="20"/>
          <w:szCs w:val="20"/>
          <w:lang w:val="es-ES_tradnl" w:eastAsia="es-MX"/>
        </w:rPr>
        <w:t>declarar bajo protesta de decir verdad</w:t>
      </w:r>
      <w:r w:rsidRPr="00970F46">
        <w:rPr>
          <w:rFonts w:ascii="Arial" w:eastAsia="Times New Roman" w:hAnsi="Arial" w:cs="Arial"/>
          <w:sz w:val="20"/>
          <w:szCs w:val="20"/>
          <w:lang w:val="es-ES_tradnl" w:eastAsia="es-MX"/>
        </w:rPr>
        <w:t>:</w:t>
      </w:r>
    </w:p>
    <w:p w:rsidR="008E38BE" w:rsidRPr="00970F46" w:rsidRDefault="008E38BE" w:rsidP="00970F46">
      <w:pPr>
        <w:autoSpaceDE w:val="0"/>
        <w:autoSpaceDN w:val="0"/>
        <w:adjustRightInd w:val="0"/>
        <w:spacing w:after="0" w:line="240" w:lineRule="auto"/>
        <w:jc w:val="both"/>
        <w:rPr>
          <w:rFonts w:ascii="Arial" w:eastAsia="Times New Roman" w:hAnsi="Arial" w:cs="Arial"/>
          <w:sz w:val="20"/>
          <w:szCs w:val="20"/>
          <w:lang w:val="es-ES_tradnl" w:eastAsia="es-MX"/>
        </w:rPr>
      </w:pPr>
    </w:p>
    <w:p w:rsidR="008E38BE" w:rsidRPr="00970F46" w:rsidRDefault="008E38BE" w:rsidP="00970F46">
      <w:pPr>
        <w:autoSpaceDE w:val="0"/>
        <w:autoSpaceDN w:val="0"/>
        <w:adjustRightInd w:val="0"/>
        <w:spacing w:after="0" w:line="240" w:lineRule="auto"/>
        <w:jc w:val="both"/>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 xml:space="preserve">Que ninguno de los integrantes de mi representada se encuentra bajo los supuestos que establece el artículo </w:t>
      </w:r>
      <w:r w:rsidRPr="00970F46">
        <w:rPr>
          <w:rFonts w:ascii="Arial" w:eastAsia="Times New Roman" w:hAnsi="Arial" w:cs="Arial"/>
          <w:b/>
          <w:bCs/>
          <w:sz w:val="20"/>
          <w:szCs w:val="20"/>
          <w:lang w:val="es-ES_tradnl" w:eastAsia="es-MX"/>
        </w:rPr>
        <w:t>50</w:t>
      </w:r>
      <w:r w:rsidRPr="00970F46">
        <w:rPr>
          <w:rFonts w:ascii="Arial" w:eastAsia="Times New Roman" w:hAnsi="Arial" w:cs="Arial"/>
          <w:sz w:val="20"/>
          <w:szCs w:val="20"/>
          <w:lang w:val="es-ES_tradnl" w:eastAsia="es-MX"/>
        </w:rPr>
        <w:t xml:space="preserve"> o de no haber sido inhabilitado por alguno de los supuestos señalados por el artículo </w:t>
      </w:r>
      <w:r w:rsidRPr="00970F46">
        <w:rPr>
          <w:rFonts w:ascii="Arial" w:eastAsia="Times New Roman" w:hAnsi="Arial" w:cs="Arial"/>
          <w:b/>
          <w:bCs/>
          <w:sz w:val="20"/>
          <w:szCs w:val="20"/>
          <w:lang w:val="es-ES_tradnl" w:eastAsia="es-MX"/>
        </w:rPr>
        <w:t>60</w:t>
      </w:r>
      <w:r w:rsidRPr="00970F46">
        <w:rPr>
          <w:rFonts w:ascii="Arial" w:eastAsia="Times New Roman" w:hAnsi="Arial" w:cs="Arial"/>
          <w:sz w:val="20"/>
          <w:szCs w:val="20"/>
          <w:lang w:val="es-ES_tradnl" w:eastAsia="es-MX"/>
        </w:rPr>
        <w:t xml:space="preserve"> de la </w:t>
      </w:r>
      <w:r w:rsidR="00AE1333" w:rsidRPr="00970F46">
        <w:rPr>
          <w:rFonts w:ascii="Arial" w:eastAsia="Times New Roman" w:hAnsi="Arial" w:cs="Arial"/>
          <w:sz w:val="20"/>
          <w:szCs w:val="20"/>
          <w:lang w:val="es-ES_tradnl" w:eastAsia="es-MX"/>
        </w:rPr>
        <w:t xml:space="preserve">Ley </w:t>
      </w:r>
      <w:r w:rsidRPr="00970F46">
        <w:rPr>
          <w:rFonts w:ascii="Arial" w:eastAsia="Times New Roman" w:hAnsi="Arial" w:cs="Arial"/>
          <w:sz w:val="20"/>
          <w:szCs w:val="20"/>
          <w:lang w:val="es-ES_tradnl" w:eastAsia="es-MX"/>
        </w:rPr>
        <w:t xml:space="preserve">de </w:t>
      </w:r>
      <w:r w:rsidR="00AE1333" w:rsidRPr="00970F46">
        <w:rPr>
          <w:rFonts w:ascii="Arial" w:eastAsia="Times New Roman" w:hAnsi="Arial" w:cs="Arial"/>
          <w:sz w:val="20"/>
          <w:szCs w:val="20"/>
          <w:lang w:val="es-ES_tradnl" w:eastAsia="es-MX"/>
        </w:rPr>
        <w:t>Adquisiciones</w:t>
      </w:r>
      <w:r w:rsidRPr="00970F46">
        <w:rPr>
          <w:rFonts w:ascii="Arial" w:eastAsia="Times New Roman" w:hAnsi="Arial" w:cs="Arial"/>
          <w:sz w:val="20"/>
          <w:szCs w:val="20"/>
          <w:lang w:val="es-ES_tradnl" w:eastAsia="es-MX"/>
        </w:rPr>
        <w:t xml:space="preserve">, </w:t>
      </w:r>
      <w:r w:rsidR="00AE1333" w:rsidRPr="00970F46">
        <w:rPr>
          <w:rFonts w:ascii="Arial" w:eastAsia="Times New Roman" w:hAnsi="Arial" w:cs="Arial"/>
          <w:sz w:val="20"/>
          <w:szCs w:val="20"/>
          <w:lang w:val="es-ES_tradnl" w:eastAsia="es-MX"/>
        </w:rPr>
        <w:t xml:space="preserve">Arrendamientos </w:t>
      </w:r>
      <w:r w:rsidRPr="00970F46">
        <w:rPr>
          <w:rFonts w:ascii="Arial" w:eastAsia="Times New Roman" w:hAnsi="Arial" w:cs="Arial"/>
          <w:sz w:val="20"/>
          <w:szCs w:val="20"/>
          <w:lang w:val="es-ES_tradnl" w:eastAsia="es-MX"/>
        </w:rPr>
        <w:t xml:space="preserve">y </w:t>
      </w:r>
      <w:r w:rsidR="00AE1333" w:rsidRPr="00970F46">
        <w:rPr>
          <w:rFonts w:ascii="Arial" w:eastAsia="Times New Roman" w:hAnsi="Arial" w:cs="Arial"/>
          <w:sz w:val="20"/>
          <w:szCs w:val="20"/>
          <w:lang w:val="es-ES_tradnl" w:eastAsia="es-MX"/>
        </w:rPr>
        <w:t xml:space="preserve">Servicios </w:t>
      </w:r>
      <w:r w:rsidRPr="00970F46">
        <w:rPr>
          <w:rFonts w:ascii="Arial" w:eastAsia="Times New Roman" w:hAnsi="Arial" w:cs="Arial"/>
          <w:sz w:val="20"/>
          <w:szCs w:val="20"/>
          <w:lang w:val="es-ES_tradnl" w:eastAsia="es-MX"/>
        </w:rPr>
        <w:t xml:space="preserve">del </w:t>
      </w:r>
      <w:r w:rsidR="00AE1333" w:rsidRPr="00970F46">
        <w:rPr>
          <w:rFonts w:ascii="Arial" w:eastAsia="Times New Roman" w:hAnsi="Arial" w:cs="Arial"/>
          <w:sz w:val="20"/>
          <w:szCs w:val="20"/>
          <w:lang w:val="es-ES_tradnl" w:eastAsia="es-MX"/>
        </w:rPr>
        <w:t>Sector Público</w:t>
      </w:r>
      <w:r w:rsidRPr="00970F46">
        <w:rPr>
          <w:rFonts w:ascii="Arial" w:eastAsia="Times New Roman" w:hAnsi="Arial" w:cs="Arial"/>
          <w:sz w:val="20"/>
          <w:szCs w:val="20"/>
          <w:lang w:val="es-ES_tradnl" w:eastAsia="es-MX"/>
        </w:rPr>
        <w:t>.</w:t>
      </w:r>
    </w:p>
    <w:p w:rsidR="008E38BE" w:rsidRPr="00970F46" w:rsidRDefault="008E38BE" w:rsidP="00970F46">
      <w:pPr>
        <w:autoSpaceDE w:val="0"/>
        <w:autoSpaceDN w:val="0"/>
        <w:adjustRightInd w:val="0"/>
        <w:spacing w:after="0" w:line="240" w:lineRule="auto"/>
        <w:jc w:val="both"/>
        <w:rPr>
          <w:rFonts w:ascii="Arial" w:eastAsia="Times New Roman" w:hAnsi="Arial" w:cs="Arial"/>
          <w:sz w:val="20"/>
          <w:szCs w:val="20"/>
          <w:lang w:val="es-ES_tradnl" w:eastAsia="es-MX"/>
        </w:rPr>
      </w:pPr>
    </w:p>
    <w:p w:rsidR="008E38BE" w:rsidRPr="00970F46" w:rsidRDefault="008E38BE" w:rsidP="00970F46">
      <w:pPr>
        <w:autoSpaceDE w:val="0"/>
        <w:autoSpaceDN w:val="0"/>
        <w:adjustRightInd w:val="0"/>
        <w:spacing w:after="0" w:line="240" w:lineRule="auto"/>
        <w:jc w:val="both"/>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 xml:space="preserve">Mi representada se da por enterada que en caso de la información aquí proporcionada resultase falsa, será causa de sanciones conforme a la </w:t>
      </w:r>
      <w:r w:rsidR="00AE1333" w:rsidRPr="00970F46">
        <w:rPr>
          <w:rFonts w:ascii="Arial" w:eastAsia="Times New Roman" w:hAnsi="Arial" w:cs="Arial"/>
          <w:sz w:val="20"/>
          <w:szCs w:val="20"/>
          <w:lang w:val="es-ES_tradnl" w:eastAsia="es-MX"/>
        </w:rPr>
        <w:t xml:space="preserve">Ley </w:t>
      </w:r>
      <w:r w:rsidRPr="00970F46">
        <w:rPr>
          <w:rFonts w:ascii="Arial" w:eastAsia="Times New Roman" w:hAnsi="Arial" w:cs="Arial"/>
          <w:sz w:val="20"/>
          <w:szCs w:val="20"/>
          <w:lang w:val="es-ES_tradnl" w:eastAsia="es-MX"/>
        </w:rPr>
        <w:t xml:space="preserve">de </w:t>
      </w:r>
      <w:r w:rsidR="00AE1333" w:rsidRPr="00970F46">
        <w:rPr>
          <w:rFonts w:ascii="Arial" w:eastAsia="Times New Roman" w:hAnsi="Arial" w:cs="Arial"/>
          <w:sz w:val="20"/>
          <w:szCs w:val="20"/>
          <w:lang w:val="es-ES_tradnl" w:eastAsia="es-MX"/>
        </w:rPr>
        <w:t>Adquisiciones</w:t>
      </w:r>
      <w:r w:rsidRPr="00970F46">
        <w:rPr>
          <w:rFonts w:ascii="Arial" w:eastAsia="Times New Roman" w:hAnsi="Arial" w:cs="Arial"/>
          <w:sz w:val="20"/>
          <w:szCs w:val="20"/>
          <w:lang w:val="es-ES_tradnl" w:eastAsia="es-MX"/>
        </w:rPr>
        <w:t xml:space="preserve">, </w:t>
      </w:r>
      <w:r w:rsidR="00AE1333" w:rsidRPr="00970F46">
        <w:rPr>
          <w:rFonts w:ascii="Arial" w:eastAsia="Times New Roman" w:hAnsi="Arial" w:cs="Arial"/>
          <w:sz w:val="20"/>
          <w:szCs w:val="20"/>
          <w:lang w:val="es-ES_tradnl" w:eastAsia="es-MX"/>
        </w:rPr>
        <w:t xml:space="preserve">Arrendamientos </w:t>
      </w:r>
      <w:r w:rsidRPr="00970F46">
        <w:rPr>
          <w:rFonts w:ascii="Arial" w:eastAsia="Times New Roman" w:hAnsi="Arial" w:cs="Arial"/>
          <w:sz w:val="20"/>
          <w:szCs w:val="20"/>
          <w:lang w:val="es-ES_tradnl" w:eastAsia="es-MX"/>
        </w:rPr>
        <w:t xml:space="preserve">y </w:t>
      </w:r>
      <w:r w:rsidR="00AE1333" w:rsidRPr="00970F46">
        <w:rPr>
          <w:rFonts w:ascii="Arial" w:eastAsia="Times New Roman" w:hAnsi="Arial" w:cs="Arial"/>
          <w:sz w:val="20"/>
          <w:szCs w:val="20"/>
          <w:lang w:val="es-ES_tradnl" w:eastAsia="es-MX"/>
        </w:rPr>
        <w:t xml:space="preserve">Servicios </w:t>
      </w:r>
      <w:r w:rsidRPr="00970F46">
        <w:rPr>
          <w:rFonts w:ascii="Arial" w:eastAsia="Times New Roman" w:hAnsi="Arial" w:cs="Arial"/>
          <w:sz w:val="20"/>
          <w:szCs w:val="20"/>
          <w:lang w:val="es-ES_tradnl" w:eastAsia="es-MX"/>
        </w:rPr>
        <w:t xml:space="preserve">del </w:t>
      </w:r>
      <w:r w:rsidR="00AE1333" w:rsidRPr="00970F46">
        <w:rPr>
          <w:rFonts w:ascii="Arial" w:eastAsia="Times New Roman" w:hAnsi="Arial" w:cs="Arial"/>
          <w:sz w:val="20"/>
          <w:szCs w:val="20"/>
          <w:lang w:val="es-ES_tradnl" w:eastAsia="es-MX"/>
        </w:rPr>
        <w:t>Sector Público</w:t>
      </w:r>
      <w:r w:rsidRPr="00970F46">
        <w:rPr>
          <w:rFonts w:ascii="Arial" w:eastAsia="Times New Roman" w:hAnsi="Arial" w:cs="Arial"/>
          <w:sz w:val="20"/>
          <w:szCs w:val="20"/>
          <w:lang w:val="es-ES_tradnl" w:eastAsia="es-MX"/>
        </w:rPr>
        <w:t>.</w:t>
      </w:r>
    </w:p>
    <w:p w:rsidR="008E38BE" w:rsidRPr="00970F46" w:rsidRDefault="008E38BE" w:rsidP="00970F46">
      <w:pPr>
        <w:autoSpaceDE w:val="0"/>
        <w:autoSpaceDN w:val="0"/>
        <w:adjustRightInd w:val="0"/>
        <w:spacing w:after="0" w:line="240" w:lineRule="auto"/>
        <w:jc w:val="both"/>
        <w:rPr>
          <w:rFonts w:ascii="Arial" w:eastAsia="Times New Roman" w:hAnsi="Arial" w:cs="Arial"/>
          <w:sz w:val="20"/>
          <w:szCs w:val="20"/>
          <w:lang w:val="es-ES_tradnl" w:eastAsia="es-MX"/>
        </w:rPr>
      </w:pPr>
    </w:p>
    <w:p w:rsidR="008E38BE" w:rsidRPr="00970F46" w:rsidRDefault="008E38BE" w:rsidP="00970F46">
      <w:pPr>
        <w:autoSpaceDE w:val="0"/>
        <w:autoSpaceDN w:val="0"/>
        <w:adjustRightInd w:val="0"/>
        <w:spacing w:after="0" w:line="240" w:lineRule="auto"/>
        <w:jc w:val="both"/>
        <w:rPr>
          <w:rFonts w:ascii="Arial" w:eastAsia="Times New Roman" w:hAnsi="Arial" w:cs="Arial"/>
          <w:sz w:val="20"/>
          <w:szCs w:val="20"/>
          <w:lang w:val="es-ES_tradnl" w:eastAsia="es-MX"/>
        </w:rPr>
      </w:pPr>
    </w:p>
    <w:p w:rsidR="008E38BE" w:rsidRPr="00970F46" w:rsidRDefault="008E38BE" w:rsidP="00970F46">
      <w:pPr>
        <w:autoSpaceDE w:val="0"/>
        <w:autoSpaceDN w:val="0"/>
        <w:adjustRightInd w:val="0"/>
        <w:spacing w:after="0" w:line="240" w:lineRule="auto"/>
        <w:jc w:val="both"/>
        <w:rPr>
          <w:rFonts w:ascii="Arial" w:eastAsia="Times New Roman" w:hAnsi="Arial" w:cs="Arial"/>
          <w:sz w:val="20"/>
          <w:szCs w:val="20"/>
          <w:lang w:val="es-ES_tradnl" w:eastAsia="es-MX"/>
        </w:rPr>
      </w:pPr>
    </w:p>
    <w:p w:rsidR="008E38BE" w:rsidRPr="00970F46" w:rsidRDefault="008E38BE" w:rsidP="00970F46">
      <w:pPr>
        <w:spacing w:after="0" w:line="240" w:lineRule="auto"/>
        <w:jc w:val="center"/>
        <w:rPr>
          <w:rFonts w:ascii="Arial" w:hAnsi="Arial" w:cs="Arial"/>
          <w:b/>
          <w:bCs/>
          <w:smallCaps/>
          <w:sz w:val="20"/>
          <w:szCs w:val="20"/>
        </w:rPr>
      </w:pPr>
      <w:r w:rsidRPr="00970F46">
        <w:rPr>
          <w:rFonts w:ascii="Arial" w:hAnsi="Arial" w:cs="Arial"/>
          <w:b/>
          <w:bCs/>
          <w:smallCaps/>
          <w:sz w:val="20"/>
          <w:szCs w:val="20"/>
        </w:rPr>
        <w:t xml:space="preserve">A T E N T A M E N T E </w:t>
      </w:r>
    </w:p>
    <w:p w:rsidR="008E38BE" w:rsidRPr="00970F46" w:rsidRDefault="008E38BE" w:rsidP="00970F46">
      <w:pPr>
        <w:autoSpaceDE w:val="0"/>
        <w:autoSpaceDN w:val="0"/>
        <w:adjustRightInd w:val="0"/>
        <w:spacing w:after="0" w:line="240" w:lineRule="auto"/>
        <w:jc w:val="both"/>
        <w:rPr>
          <w:rFonts w:ascii="Arial" w:eastAsia="Times New Roman" w:hAnsi="Arial" w:cs="Arial"/>
          <w:sz w:val="20"/>
          <w:szCs w:val="20"/>
          <w:lang w:eastAsia="es-MX"/>
        </w:rPr>
      </w:pPr>
    </w:p>
    <w:p w:rsidR="008E38BE" w:rsidRPr="00970F46" w:rsidRDefault="008E38BE" w:rsidP="00970F46">
      <w:pPr>
        <w:autoSpaceDE w:val="0"/>
        <w:autoSpaceDN w:val="0"/>
        <w:adjustRightInd w:val="0"/>
        <w:spacing w:after="0" w:line="240" w:lineRule="auto"/>
        <w:jc w:val="both"/>
        <w:rPr>
          <w:rFonts w:ascii="Arial" w:eastAsia="Times New Roman" w:hAnsi="Arial" w:cs="Arial"/>
          <w:sz w:val="20"/>
          <w:szCs w:val="20"/>
          <w:lang w:val="es-ES_tradnl" w:eastAsia="es-MX"/>
        </w:rPr>
      </w:pPr>
    </w:p>
    <w:p w:rsidR="008E38BE" w:rsidRPr="00970F46" w:rsidRDefault="008E38BE" w:rsidP="00970F46">
      <w:pPr>
        <w:spacing w:after="0" w:line="240" w:lineRule="auto"/>
        <w:jc w:val="center"/>
        <w:rPr>
          <w:rFonts w:ascii="Arial" w:hAnsi="Arial" w:cs="Arial"/>
          <w:b/>
          <w:bCs/>
          <w:smallCaps/>
          <w:sz w:val="20"/>
          <w:szCs w:val="20"/>
        </w:rPr>
      </w:pPr>
      <w:r w:rsidRPr="00970F46">
        <w:rPr>
          <w:rFonts w:ascii="Arial" w:hAnsi="Arial" w:cs="Arial"/>
          <w:b/>
          <w:bCs/>
          <w:smallCaps/>
          <w:sz w:val="20"/>
          <w:szCs w:val="20"/>
        </w:rPr>
        <w:t>_____________________________________</w:t>
      </w:r>
    </w:p>
    <w:p w:rsidR="00CF72E4" w:rsidRPr="00970F46" w:rsidRDefault="00CF72E4" w:rsidP="00970F46">
      <w:pPr>
        <w:spacing w:after="0" w:line="240" w:lineRule="auto"/>
        <w:jc w:val="center"/>
        <w:rPr>
          <w:rFonts w:ascii="Arial" w:hAnsi="Arial" w:cs="Arial"/>
          <w:b/>
          <w:smallCaps/>
          <w:sz w:val="20"/>
          <w:szCs w:val="20"/>
        </w:rPr>
      </w:pPr>
      <w:r w:rsidRPr="00970F46">
        <w:rPr>
          <w:rFonts w:ascii="Arial" w:hAnsi="Arial" w:cs="Arial"/>
          <w:b/>
          <w:smallCaps/>
          <w:sz w:val="20"/>
          <w:szCs w:val="20"/>
        </w:rPr>
        <w:t xml:space="preserve">NOMBRE </w:t>
      </w:r>
      <w:r w:rsidR="008E38BE" w:rsidRPr="00970F46">
        <w:rPr>
          <w:rFonts w:ascii="Arial" w:hAnsi="Arial" w:cs="Arial"/>
          <w:b/>
          <w:smallCaps/>
          <w:sz w:val="20"/>
          <w:szCs w:val="20"/>
        </w:rPr>
        <w:t xml:space="preserve">Y FIRMA DEL REPRESENTANTE </w:t>
      </w:r>
    </w:p>
    <w:p w:rsidR="008E38BE" w:rsidRPr="00970F46" w:rsidRDefault="008E38BE" w:rsidP="00970F46">
      <w:pPr>
        <w:spacing w:after="0" w:line="240" w:lineRule="auto"/>
        <w:jc w:val="center"/>
        <w:rPr>
          <w:rFonts w:ascii="Arial" w:hAnsi="Arial" w:cs="Arial"/>
          <w:b/>
          <w:smallCaps/>
          <w:sz w:val="20"/>
          <w:szCs w:val="20"/>
        </w:rPr>
      </w:pPr>
      <w:r w:rsidRPr="00970F46">
        <w:rPr>
          <w:rFonts w:ascii="Arial" w:hAnsi="Arial" w:cs="Arial"/>
          <w:b/>
          <w:smallCaps/>
          <w:sz w:val="20"/>
          <w:szCs w:val="20"/>
        </w:rPr>
        <w:t>LEGAL DEL LICITANTE</w:t>
      </w: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63007C" w:rsidRPr="00970F46" w:rsidRDefault="0063007C"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hAnsi="Arial" w:cs="Arial"/>
          <w:sz w:val="20"/>
          <w:szCs w:val="20"/>
        </w:rPr>
      </w:pPr>
    </w:p>
    <w:p w:rsidR="00317E32" w:rsidRPr="00970F46" w:rsidRDefault="00317E32"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hAnsi="Arial" w:cs="Arial"/>
          <w:sz w:val="20"/>
          <w:szCs w:val="20"/>
        </w:rPr>
      </w:pPr>
    </w:p>
    <w:p w:rsidR="0097233A" w:rsidRPr="00970F46" w:rsidRDefault="0097233A" w:rsidP="00970F46">
      <w:pPr>
        <w:spacing w:after="0" w:line="240" w:lineRule="auto"/>
        <w:rPr>
          <w:rFonts w:ascii="Arial" w:hAnsi="Arial" w:cs="Arial"/>
          <w:sz w:val="20"/>
          <w:szCs w:val="20"/>
        </w:rPr>
      </w:pPr>
      <w:r w:rsidRPr="00970F46">
        <w:rPr>
          <w:rFonts w:ascii="Arial" w:hAnsi="Arial" w:cs="Arial"/>
          <w:sz w:val="20"/>
          <w:szCs w:val="20"/>
        </w:rPr>
        <w:br w:type="page"/>
      </w:r>
    </w:p>
    <w:p w:rsidR="008E38BE" w:rsidRPr="00970F46" w:rsidRDefault="008E38BE" w:rsidP="00970F46">
      <w:pPr>
        <w:autoSpaceDE w:val="0"/>
        <w:autoSpaceDN w:val="0"/>
        <w:adjustRightInd w:val="0"/>
        <w:spacing w:after="0" w:line="240" w:lineRule="auto"/>
        <w:jc w:val="center"/>
        <w:rPr>
          <w:rFonts w:ascii="Arial" w:eastAsia="Times New Roman" w:hAnsi="Arial" w:cs="Arial"/>
          <w:b/>
          <w:bCs/>
          <w:sz w:val="20"/>
          <w:szCs w:val="20"/>
          <w:lang w:val="es-ES_tradnl" w:eastAsia="es-MX"/>
        </w:rPr>
      </w:pPr>
      <w:r w:rsidRPr="00970F46">
        <w:rPr>
          <w:rFonts w:ascii="Arial" w:eastAsia="Times New Roman" w:hAnsi="Arial" w:cs="Arial"/>
          <w:b/>
          <w:bCs/>
          <w:sz w:val="20"/>
          <w:szCs w:val="20"/>
          <w:lang w:val="es-ES_tradnl" w:eastAsia="es-MX"/>
        </w:rPr>
        <w:t>FORMATO 6</w:t>
      </w:r>
    </w:p>
    <w:p w:rsidR="008E38BE" w:rsidRPr="00970F46" w:rsidRDefault="008E38BE" w:rsidP="00970F46">
      <w:pPr>
        <w:autoSpaceDE w:val="0"/>
        <w:autoSpaceDN w:val="0"/>
        <w:adjustRightInd w:val="0"/>
        <w:spacing w:after="0" w:line="240" w:lineRule="auto"/>
        <w:jc w:val="center"/>
        <w:rPr>
          <w:rFonts w:ascii="Arial" w:eastAsia="Times New Roman" w:hAnsi="Arial" w:cs="Arial"/>
          <w:b/>
          <w:bCs/>
          <w:sz w:val="20"/>
          <w:szCs w:val="20"/>
          <w:lang w:val="es-ES_tradnl" w:eastAsia="es-MX"/>
        </w:rPr>
      </w:pPr>
      <w:r w:rsidRPr="00970F46">
        <w:rPr>
          <w:rFonts w:ascii="Arial" w:eastAsia="Times New Roman" w:hAnsi="Arial" w:cs="Arial"/>
          <w:b/>
          <w:bCs/>
          <w:sz w:val="20"/>
          <w:szCs w:val="20"/>
          <w:lang w:val="es-ES_tradnl" w:eastAsia="es-MX"/>
        </w:rPr>
        <w:t xml:space="preserve"> DECLARACIÓN DE INTEGRIDAD</w:t>
      </w:r>
    </w:p>
    <w:p w:rsidR="00BB3522" w:rsidRPr="00970F46" w:rsidRDefault="00BB3522" w:rsidP="00970F46">
      <w:pPr>
        <w:spacing w:after="0" w:line="240" w:lineRule="auto"/>
        <w:jc w:val="center"/>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(PAPEL MEMBRETADO DEL LICITANTE)</w:t>
      </w:r>
    </w:p>
    <w:p w:rsidR="00844D6A" w:rsidRPr="00970F46" w:rsidRDefault="00844D6A" w:rsidP="00970F46">
      <w:pPr>
        <w:pStyle w:val="Sinespaciado"/>
        <w:jc w:val="right"/>
        <w:rPr>
          <w:rFonts w:ascii="Arial" w:hAnsi="Arial" w:cs="Arial"/>
          <w:b/>
          <w:smallCaps/>
          <w:sz w:val="20"/>
          <w:szCs w:val="20"/>
        </w:rPr>
      </w:pPr>
      <w:r w:rsidRPr="00970F46">
        <w:rPr>
          <w:rFonts w:ascii="Arial" w:hAnsi="Arial" w:cs="Arial"/>
          <w:b/>
          <w:smallCaps/>
          <w:sz w:val="20"/>
          <w:szCs w:val="20"/>
        </w:rPr>
        <w:t>lugar y fecha de expedición: _______________</w:t>
      </w:r>
    </w:p>
    <w:p w:rsidR="00544DB4" w:rsidRPr="00970F46" w:rsidRDefault="00544DB4" w:rsidP="00970F46">
      <w:pPr>
        <w:pStyle w:val="Sinespaciado"/>
        <w:jc w:val="right"/>
        <w:rPr>
          <w:rFonts w:ascii="Arial" w:hAnsi="Arial" w:cs="Arial"/>
          <w:b/>
          <w:smallCaps/>
          <w:sz w:val="20"/>
          <w:szCs w:val="20"/>
        </w:rPr>
      </w:pPr>
      <w:r w:rsidRPr="00970F46">
        <w:rPr>
          <w:rFonts w:ascii="Arial" w:hAnsi="Arial" w:cs="Arial"/>
          <w:b/>
          <w:smallCaps/>
          <w:sz w:val="20"/>
          <w:szCs w:val="20"/>
        </w:rPr>
        <w:t>licitación Pública nacional electrónica: __________</w:t>
      </w:r>
    </w:p>
    <w:p w:rsidR="00125384" w:rsidRPr="00970F46" w:rsidRDefault="00125384"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p>
    <w:p w:rsidR="008E38BE" w:rsidRPr="00970F46" w:rsidRDefault="008E38BE"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r w:rsidRPr="00970F46">
        <w:rPr>
          <w:rFonts w:ascii="Arial" w:eastAsia="Times New Roman" w:hAnsi="Arial" w:cs="Arial"/>
          <w:b/>
          <w:bCs/>
          <w:sz w:val="20"/>
          <w:szCs w:val="20"/>
          <w:lang w:eastAsia="es-ES"/>
        </w:rPr>
        <w:t xml:space="preserve">HOSPITAL REGIONAL DE ALTA ESPECIALIDAD DE </w:t>
      </w:r>
      <w:r w:rsidR="001D4583" w:rsidRPr="00970F46">
        <w:rPr>
          <w:rFonts w:ascii="Arial" w:eastAsia="Times New Roman" w:hAnsi="Arial" w:cs="Arial"/>
          <w:b/>
          <w:bCs/>
          <w:sz w:val="20"/>
          <w:szCs w:val="20"/>
          <w:lang w:eastAsia="es-ES"/>
        </w:rPr>
        <w:t>CIUDAD VICTORIA “BICENTENARIO 2010”</w:t>
      </w:r>
    </w:p>
    <w:p w:rsidR="008E38BE" w:rsidRPr="00970F46" w:rsidRDefault="008E38BE" w:rsidP="00970F46">
      <w:pPr>
        <w:keepNext/>
        <w:keepLines/>
        <w:spacing w:after="0" w:line="240" w:lineRule="auto"/>
        <w:outlineLvl w:val="0"/>
        <w:rPr>
          <w:rFonts w:ascii="Arial" w:eastAsiaTheme="majorEastAsia" w:hAnsi="Arial" w:cs="Arial"/>
          <w:b/>
          <w:bCs/>
          <w:sz w:val="20"/>
          <w:szCs w:val="20"/>
        </w:rPr>
      </w:pPr>
      <w:r w:rsidRPr="00970F46">
        <w:rPr>
          <w:rFonts w:ascii="Arial" w:eastAsiaTheme="majorEastAsia" w:hAnsi="Arial" w:cs="Arial"/>
          <w:b/>
          <w:bCs/>
          <w:sz w:val="20"/>
          <w:szCs w:val="20"/>
        </w:rPr>
        <w:t>PRESENTE</w:t>
      </w:r>
    </w:p>
    <w:p w:rsidR="008E38BE" w:rsidRPr="00970F46" w:rsidRDefault="008E38BE" w:rsidP="00970F46">
      <w:pPr>
        <w:widowControl w:val="0"/>
        <w:tabs>
          <w:tab w:val="left" w:pos="0"/>
        </w:tabs>
        <w:overflowPunct w:val="0"/>
        <w:autoSpaceDE w:val="0"/>
        <w:autoSpaceDN w:val="0"/>
        <w:adjustRightInd w:val="0"/>
        <w:spacing w:after="0" w:line="240" w:lineRule="auto"/>
        <w:jc w:val="both"/>
        <w:textAlignment w:val="baseline"/>
        <w:rPr>
          <w:rFonts w:ascii="Arial" w:eastAsia="Times New Roman" w:hAnsi="Arial" w:cs="Arial"/>
          <w:bCs/>
          <w:sz w:val="20"/>
          <w:szCs w:val="20"/>
          <w:lang w:val="es-ES_tradnl" w:eastAsia="es-ES"/>
        </w:rPr>
      </w:pPr>
    </w:p>
    <w:p w:rsidR="00125384" w:rsidRPr="00970F46" w:rsidRDefault="00125384" w:rsidP="00970F46">
      <w:pPr>
        <w:widowControl w:val="0"/>
        <w:tabs>
          <w:tab w:val="left" w:pos="0"/>
        </w:tabs>
        <w:overflowPunct w:val="0"/>
        <w:autoSpaceDE w:val="0"/>
        <w:autoSpaceDN w:val="0"/>
        <w:adjustRightInd w:val="0"/>
        <w:spacing w:after="0" w:line="240" w:lineRule="auto"/>
        <w:jc w:val="both"/>
        <w:textAlignment w:val="baseline"/>
        <w:rPr>
          <w:rFonts w:ascii="Arial" w:eastAsia="Times New Roman" w:hAnsi="Arial" w:cs="Arial"/>
          <w:bCs/>
          <w:sz w:val="20"/>
          <w:szCs w:val="20"/>
          <w:lang w:val="es-ES_tradnl" w:eastAsia="es-ES"/>
        </w:rPr>
      </w:pPr>
    </w:p>
    <w:p w:rsidR="008E38BE" w:rsidRPr="00970F46" w:rsidRDefault="008E38BE" w:rsidP="00970F46">
      <w:pPr>
        <w:widowControl w:val="0"/>
        <w:tabs>
          <w:tab w:val="left" w:pos="0"/>
        </w:tabs>
        <w:overflowPunct w:val="0"/>
        <w:autoSpaceDE w:val="0"/>
        <w:autoSpaceDN w:val="0"/>
        <w:adjustRightInd w:val="0"/>
        <w:spacing w:after="0" w:line="240" w:lineRule="auto"/>
        <w:jc w:val="both"/>
        <w:textAlignment w:val="baseline"/>
        <w:rPr>
          <w:rFonts w:ascii="Arial" w:eastAsia="Times New Roman" w:hAnsi="Arial" w:cs="Arial"/>
          <w:bCs/>
          <w:caps/>
          <w:sz w:val="20"/>
          <w:szCs w:val="20"/>
          <w:lang w:val="es-ES_tradnl" w:eastAsia="es-ES"/>
        </w:rPr>
      </w:pPr>
      <w:r w:rsidRPr="00970F46">
        <w:rPr>
          <w:rFonts w:ascii="Arial" w:eastAsia="Times New Roman" w:hAnsi="Arial" w:cs="Arial"/>
          <w:bCs/>
          <w:sz w:val="20"/>
          <w:szCs w:val="20"/>
          <w:lang w:val="es-ES_tradnl" w:eastAsia="es-ES"/>
        </w:rPr>
        <w:t xml:space="preserve">C._________________, representante legal de </w:t>
      </w:r>
      <w:r w:rsidR="00125384" w:rsidRPr="00970F46">
        <w:rPr>
          <w:rFonts w:ascii="Arial" w:eastAsia="Times New Roman" w:hAnsi="Arial" w:cs="Arial"/>
          <w:bCs/>
          <w:sz w:val="20"/>
          <w:szCs w:val="20"/>
          <w:lang w:val="es-ES_tradnl" w:eastAsia="es-ES"/>
        </w:rPr>
        <w:t>la empresa</w:t>
      </w:r>
      <w:r w:rsidRPr="00970F46">
        <w:rPr>
          <w:rFonts w:ascii="Arial" w:eastAsia="Times New Roman" w:hAnsi="Arial" w:cs="Arial"/>
          <w:bCs/>
          <w:sz w:val="20"/>
          <w:szCs w:val="20"/>
          <w:lang w:val="es-ES_tradnl" w:eastAsia="es-ES"/>
        </w:rPr>
        <w:t xml:space="preserve"> ____________________________, quién participa en el procedimiento de </w:t>
      </w:r>
      <w:r w:rsidR="00544DB4" w:rsidRPr="00970F46">
        <w:rPr>
          <w:rFonts w:ascii="Arial" w:eastAsia="Times New Roman" w:hAnsi="Arial" w:cs="Arial"/>
          <w:bCs/>
          <w:sz w:val="20"/>
          <w:szCs w:val="20"/>
          <w:lang w:val="es-ES_tradnl" w:eastAsia="es-ES"/>
        </w:rPr>
        <w:t>Licitación Pública</w:t>
      </w:r>
      <w:r w:rsidR="001636BF" w:rsidRPr="00970F46">
        <w:rPr>
          <w:rFonts w:ascii="Arial" w:eastAsia="Times New Roman" w:hAnsi="Arial" w:cs="Arial"/>
          <w:bCs/>
          <w:sz w:val="20"/>
          <w:szCs w:val="20"/>
          <w:lang w:val="es-ES_tradnl" w:eastAsia="es-ES"/>
        </w:rPr>
        <w:t>N</w:t>
      </w:r>
      <w:r w:rsidR="00125384" w:rsidRPr="00970F46">
        <w:rPr>
          <w:rFonts w:ascii="Arial" w:eastAsia="Times New Roman" w:hAnsi="Arial" w:cs="Arial"/>
          <w:bCs/>
          <w:sz w:val="20"/>
          <w:szCs w:val="20"/>
          <w:lang w:val="es-ES_tradnl" w:eastAsia="es-ES"/>
        </w:rPr>
        <w:t>acional</w:t>
      </w:r>
      <w:r w:rsidR="00B55641" w:rsidRPr="00970F46">
        <w:rPr>
          <w:rFonts w:ascii="Arial" w:eastAsia="Times New Roman" w:hAnsi="Arial" w:cs="Arial"/>
          <w:bCs/>
          <w:sz w:val="20"/>
          <w:szCs w:val="20"/>
          <w:lang w:val="es-ES_tradnl" w:eastAsia="es-ES"/>
        </w:rPr>
        <w:t>Electrónica</w:t>
      </w:r>
      <w:r w:rsidR="00D97CB8" w:rsidRPr="00970F46">
        <w:rPr>
          <w:rFonts w:ascii="Arial" w:eastAsia="Times New Roman" w:hAnsi="Arial" w:cs="Arial"/>
          <w:bCs/>
          <w:sz w:val="20"/>
          <w:szCs w:val="20"/>
          <w:lang w:val="es-ES_tradnl" w:eastAsia="es-ES"/>
        </w:rPr>
        <w:t xml:space="preserve"> N</w:t>
      </w:r>
      <w:r w:rsidRPr="00970F46">
        <w:rPr>
          <w:rFonts w:ascii="Arial" w:eastAsia="Times New Roman" w:hAnsi="Arial" w:cs="Arial"/>
          <w:bCs/>
          <w:sz w:val="20"/>
          <w:szCs w:val="20"/>
          <w:lang w:val="es-ES_tradnl" w:eastAsia="es-ES"/>
        </w:rPr>
        <w:t xml:space="preserve">o. __________________, </w:t>
      </w:r>
      <w:r w:rsidRPr="00970F46">
        <w:rPr>
          <w:rFonts w:ascii="Arial" w:eastAsia="Times New Roman" w:hAnsi="Arial" w:cs="Arial"/>
          <w:b/>
          <w:bCs/>
          <w:sz w:val="20"/>
          <w:szCs w:val="20"/>
          <w:lang w:val="es-ES_tradnl" w:eastAsia="es-ES"/>
        </w:rPr>
        <w:t>manifiesto bajo protesta de decir verdad</w:t>
      </w:r>
      <w:r w:rsidRPr="00970F46">
        <w:rPr>
          <w:rFonts w:ascii="Arial" w:eastAsia="Times New Roman" w:hAnsi="Arial" w:cs="Arial"/>
          <w:bCs/>
          <w:sz w:val="20"/>
          <w:szCs w:val="20"/>
          <w:lang w:val="es-ES_tradnl" w:eastAsia="es-ES"/>
        </w:rPr>
        <w:t xml:space="preserve">, que por mí o por interpósita persona, nos abstendremos de adoptar conductas, para que los </w:t>
      </w:r>
      <w:r w:rsidR="00125384" w:rsidRPr="00970F46">
        <w:rPr>
          <w:rFonts w:ascii="Arial" w:eastAsia="Times New Roman" w:hAnsi="Arial" w:cs="Arial"/>
          <w:bCs/>
          <w:sz w:val="20"/>
          <w:szCs w:val="20"/>
          <w:lang w:val="es-ES_tradnl" w:eastAsia="es-ES"/>
        </w:rPr>
        <w:t xml:space="preserve">Servidores Públicos </w:t>
      </w:r>
      <w:r w:rsidRPr="00970F46">
        <w:rPr>
          <w:rFonts w:ascii="Arial" w:eastAsia="Times New Roman" w:hAnsi="Arial" w:cs="Arial"/>
          <w:bCs/>
          <w:sz w:val="20"/>
          <w:szCs w:val="20"/>
          <w:lang w:val="es-ES_tradnl" w:eastAsia="es-ES"/>
        </w:rPr>
        <w:t>del Hospital</w:t>
      </w:r>
      <w:r w:rsidR="00D067B1" w:rsidRPr="00970F46">
        <w:rPr>
          <w:rFonts w:ascii="Arial" w:eastAsia="Times New Roman" w:hAnsi="Arial" w:cs="Arial"/>
          <w:bCs/>
          <w:sz w:val="20"/>
          <w:szCs w:val="20"/>
          <w:lang w:val="es-ES_tradnl" w:eastAsia="es-ES"/>
        </w:rPr>
        <w:t xml:space="preserve"> Regional de Alta Especialidad d</w:t>
      </w:r>
      <w:r w:rsidRPr="00970F46">
        <w:rPr>
          <w:rFonts w:ascii="Arial" w:eastAsia="Times New Roman" w:hAnsi="Arial" w:cs="Arial"/>
          <w:bCs/>
          <w:sz w:val="20"/>
          <w:szCs w:val="20"/>
          <w:lang w:val="es-ES_tradnl" w:eastAsia="es-ES"/>
        </w:rPr>
        <w:t xml:space="preserve">e </w:t>
      </w:r>
      <w:r w:rsidR="001D4583" w:rsidRPr="00970F46">
        <w:rPr>
          <w:rFonts w:ascii="Arial" w:eastAsia="Times New Roman" w:hAnsi="Arial" w:cs="Arial"/>
          <w:bCs/>
          <w:sz w:val="20"/>
          <w:szCs w:val="20"/>
          <w:lang w:val="es-ES_tradnl" w:eastAsia="es-ES"/>
        </w:rPr>
        <w:t>Ciudad Victoria “Bicentenario 2010”</w:t>
      </w:r>
      <w:r w:rsidRPr="00970F46">
        <w:rPr>
          <w:rFonts w:ascii="Arial" w:eastAsia="Times New Roman" w:hAnsi="Arial" w:cs="Arial"/>
          <w:bCs/>
          <w:sz w:val="20"/>
          <w:szCs w:val="20"/>
          <w:lang w:val="es-ES_tradnl" w:eastAsia="es-ES"/>
        </w:rPr>
        <w:t>, induzcan o alteren las evaluaciones de las proposiciones, el resultado del procedimiento, u otros aspectos que otorguen condiciones más ventajosas con relación a los demás participantes.</w:t>
      </w:r>
    </w:p>
    <w:p w:rsidR="008E38BE" w:rsidRPr="00970F46" w:rsidRDefault="008E38BE" w:rsidP="00970F46">
      <w:pPr>
        <w:tabs>
          <w:tab w:val="left" w:pos="0"/>
        </w:tabs>
        <w:spacing w:after="0" w:line="240" w:lineRule="auto"/>
        <w:jc w:val="both"/>
        <w:rPr>
          <w:rFonts w:ascii="Arial" w:eastAsia="Calibri" w:hAnsi="Arial" w:cs="Arial"/>
          <w:b/>
          <w:caps/>
          <w:sz w:val="20"/>
          <w:szCs w:val="20"/>
          <w:lang w:val="es-ES_tradnl"/>
        </w:rPr>
      </w:pPr>
    </w:p>
    <w:p w:rsidR="00125384" w:rsidRPr="00970F46" w:rsidRDefault="00125384" w:rsidP="00970F46">
      <w:pPr>
        <w:tabs>
          <w:tab w:val="left" w:pos="0"/>
        </w:tabs>
        <w:spacing w:after="0" w:line="240" w:lineRule="auto"/>
        <w:jc w:val="both"/>
        <w:rPr>
          <w:rFonts w:ascii="Arial" w:eastAsia="Calibri" w:hAnsi="Arial" w:cs="Arial"/>
          <w:b/>
          <w:caps/>
          <w:sz w:val="20"/>
          <w:szCs w:val="20"/>
          <w:lang w:val="es-ES_tradnl"/>
        </w:rPr>
      </w:pPr>
    </w:p>
    <w:p w:rsidR="008E38BE" w:rsidRPr="00970F46" w:rsidRDefault="008E38BE" w:rsidP="00970F46">
      <w:pPr>
        <w:tabs>
          <w:tab w:val="left" w:pos="0"/>
        </w:tabs>
        <w:spacing w:after="0" w:line="240" w:lineRule="auto"/>
        <w:jc w:val="both"/>
        <w:rPr>
          <w:rFonts w:ascii="Arial" w:eastAsia="Calibri" w:hAnsi="Arial" w:cs="Arial"/>
          <w:b/>
          <w:caps/>
          <w:sz w:val="20"/>
          <w:szCs w:val="20"/>
          <w:lang w:val="es-ES_tradnl"/>
        </w:rPr>
      </w:pPr>
    </w:p>
    <w:p w:rsidR="008E38BE" w:rsidRPr="00970F46" w:rsidRDefault="008E38BE" w:rsidP="00970F46">
      <w:pPr>
        <w:spacing w:after="0" w:line="240" w:lineRule="auto"/>
        <w:jc w:val="center"/>
        <w:rPr>
          <w:rFonts w:ascii="Arial" w:hAnsi="Arial" w:cs="Arial"/>
          <w:b/>
          <w:bCs/>
          <w:smallCaps/>
          <w:sz w:val="20"/>
          <w:szCs w:val="20"/>
        </w:rPr>
      </w:pPr>
      <w:r w:rsidRPr="00970F46">
        <w:rPr>
          <w:rFonts w:ascii="Arial" w:hAnsi="Arial" w:cs="Arial"/>
          <w:b/>
          <w:bCs/>
          <w:smallCaps/>
          <w:sz w:val="20"/>
          <w:szCs w:val="20"/>
        </w:rPr>
        <w:t xml:space="preserve">A T E N T A M E N T E </w:t>
      </w:r>
    </w:p>
    <w:p w:rsidR="008E38BE" w:rsidRPr="00970F46" w:rsidRDefault="008E38BE" w:rsidP="00970F46">
      <w:pPr>
        <w:tabs>
          <w:tab w:val="left" w:pos="0"/>
        </w:tabs>
        <w:spacing w:after="0" w:line="240" w:lineRule="auto"/>
        <w:jc w:val="both"/>
        <w:rPr>
          <w:rFonts w:ascii="Arial" w:eastAsia="Calibri" w:hAnsi="Arial" w:cs="Arial"/>
          <w:b/>
          <w:caps/>
          <w:sz w:val="20"/>
          <w:szCs w:val="20"/>
        </w:rPr>
      </w:pPr>
    </w:p>
    <w:p w:rsidR="008E38BE" w:rsidRPr="00970F46" w:rsidRDefault="008E38BE" w:rsidP="00970F46">
      <w:pPr>
        <w:tabs>
          <w:tab w:val="left" w:pos="0"/>
        </w:tabs>
        <w:spacing w:after="0" w:line="240" w:lineRule="auto"/>
        <w:jc w:val="both"/>
        <w:rPr>
          <w:rFonts w:ascii="Arial" w:eastAsia="Calibri" w:hAnsi="Arial" w:cs="Arial"/>
          <w:b/>
          <w:caps/>
          <w:sz w:val="20"/>
          <w:szCs w:val="20"/>
        </w:rPr>
      </w:pPr>
    </w:p>
    <w:p w:rsidR="008E38BE" w:rsidRPr="00970F46" w:rsidRDefault="008E38BE" w:rsidP="00970F46">
      <w:pPr>
        <w:tabs>
          <w:tab w:val="left" w:pos="0"/>
        </w:tabs>
        <w:spacing w:after="0" w:line="240" w:lineRule="auto"/>
        <w:jc w:val="both"/>
        <w:rPr>
          <w:rFonts w:ascii="Arial" w:eastAsia="Calibri" w:hAnsi="Arial" w:cs="Arial"/>
          <w:b/>
          <w:caps/>
          <w:sz w:val="20"/>
          <w:szCs w:val="20"/>
        </w:rPr>
      </w:pPr>
    </w:p>
    <w:p w:rsidR="008E38BE" w:rsidRPr="00970F46" w:rsidRDefault="008E38BE" w:rsidP="00970F46">
      <w:pPr>
        <w:spacing w:after="0" w:line="240" w:lineRule="auto"/>
        <w:jc w:val="center"/>
        <w:rPr>
          <w:rFonts w:ascii="Arial" w:hAnsi="Arial" w:cs="Arial"/>
          <w:b/>
          <w:bCs/>
          <w:smallCaps/>
          <w:sz w:val="20"/>
          <w:szCs w:val="20"/>
        </w:rPr>
      </w:pPr>
      <w:r w:rsidRPr="00970F46">
        <w:rPr>
          <w:rFonts w:ascii="Arial" w:hAnsi="Arial" w:cs="Arial"/>
          <w:b/>
          <w:bCs/>
          <w:smallCaps/>
          <w:sz w:val="20"/>
          <w:szCs w:val="20"/>
        </w:rPr>
        <w:t>_____________________________________</w:t>
      </w:r>
    </w:p>
    <w:p w:rsidR="00CF72E4" w:rsidRPr="00970F46" w:rsidRDefault="00CF72E4" w:rsidP="00970F46">
      <w:pPr>
        <w:spacing w:after="0" w:line="240" w:lineRule="auto"/>
        <w:jc w:val="center"/>
        <w:rPr>
          <w:rFonts w:ascii="Arial" w:hAnsi="Arial" w:cs="Arial"/>
          <w:b/>
          <w:smallCaps/>
          <w:sz w:val="20"/>
          <w:szCs w:val="20"/>
        </w:rPr>
      </w:pPr>
      <w:r w:rsidRPr="00970F46">
        <w:rPr>
          <w:rFonts w:ascii="Arial" w:hAnsi="Arial" w:cs="Arial"/>
          <w:b/>
          <w:smallCaps/>
          <w:sz w:val="20"/>
          <w:szCs w:val="20"/>
        </w:rPr>
        <w:t xml:space="preserve">NOMBRE </w:t>
      </w:r>
      <w:r w:rsidR="008E38BE" w:rsidRPr="00970F46">
        <w:rPr>
          <w:rFonts w:ascii="Arial" w:hAnsi="Arial" w:cs="Arial"/>
          <w:b/>
          <w:smallCaps/>
          <w:sz w:val="20"/>
          <w:szCs w:val="20"/>
        </w:rPr>
        <w:t xml:space="preserve">Y FIRMA DEL REPRESENTANTE </w:t>
      </w:r>
    </w:p>
    <w:p w:rsidR="008E38BE" w:rsidRPr="00970F46" w:rsidRDefault="008E38BE" w:rsidP="00970F46">
      <w:pPr>
        <w:spacing w:after="0" w:line="240" w:lineRule="auto"/>
        <w:jc w:val="center"/>
        <w:rPr>
          <w:rFonts w:ascii="Arial" w:hAnsi="Arial" w:cs="Arial"/>
          <w:b/>
          <w:smallCaps/>
          <w:sz w:val="20"/>
          <w:szCs w:val="20"/>
        </w:rPr>
      </w:pPr>
      <w:r w:rsidRPr="00970F46">
        <w:rPr>
          <w:rFonts w:ascii="Arial" w:hAnsi="Arial" w:cs="Arial"/>
          <w:b/>
          <w:smallCaps/>
          <w:sz w:val="20"/>
          <w:szCs w:val="20"/>
        </w:rPr>
        <w:t>LEGAL DEL LICITANTE</w:t>
      </w: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BC4125" w:rsidRPr="00970F46" w:rsidRDefault="00BC4125"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hAnsi="Arial" w:cs="Arial"/>
          <w:sz w:val="20"/>
          <w:szCs w:val="20"/>
        </w:rPr>
      </w:pPr>
    </w:p>
    <w:p w:rsidR="0097233A" w:rsidRPr="00970F46" w:rsidRDefault="0097233A" w:rsidP="00970F46">
      <w:pPr>
        <w:spacing w:after="0" w:line="240" w:lineRule="auto"/>
        <w:rPr>
          <w:rFonts w:ascii="Arial" w:hAnsi="Arial" w:cs="Arial"/>
          <w:sz w:val="20"/>
          <w:szCs w:val="20"/>
        </w:rPr>
      </w:pPr>
      <w:r w:rsidRPr="00970F46">
        <w:rPr>
          <w:rFonts w:ascii="Arial" w:hAnsi="Arial" w:cs="Arial"/>
          <w:sz w:val="20"/>
          <w:szCs w:val="20"/>
        </w:rPr>
        <w:br w:type="page"/>
      </w:r>
    </w:p>
    <w:p w:rsidR="008E38BE" w:rsidRPr="00970F46" w:rsidRDefault="008E38BE" w:rsidP="00970F46">
      <w:pPr>
        <w:autoSpaceDE w:val="0"/>
        <w:autoSpaceDN w:val="0"/>
        <w:adjustRightInd w:val="0"/>
        <w:spacing w:after="0" w:line="240" w:lineRule="auto"/>
        <w:jc w:val="center"/>
        <w:rPr>
          <w:rFonts w:ascii="Arial" w:eastAsia="Times New Roman" w:hAnsi="Arial" w:cs="Arial"/>
          <w:b/>
          <w:bCs/>
          <w:sz w:val="20"/>
          <w:szCs w:val="20"/>
          <w:lang w:val="es-ES_tradnl" w:eastAsia="es-MX"/>
        </w:rPr>
      </w:pPr>
      <w:r w:rsidRPr="00970F46">
        <w:rPr>
          <w:rFonts w:ascii="Arial" w:eastAsia="Times New Roman" w:hAnsi="Arial" w:cs="Arial"/>
          <w:b/>
          <w:bCs/>
          <w:sz w:val="20"/>
          <w:szCs w:val="20"/>
          <w:lang w:val="es-ES_tradnl" w:eastAsia="es-MX"/>
        </w:rPr>
        <w:t>FORMATO 7</w:t>
      </w:r>
    </w:p>
    <w:p w:rsidR="008E38BE" w:rsidRPr="00970F46" w:rsidRDefault="008E38BE" w:rsidP="00970F46">
      <w:pPr>
        <w:autoSpaceDE w:val="0"/>
        <w:autoSpaceDN w:val="0"/>
        <w:adjustRightInd w:val="0"/>
        <w:spacing w:after="0" w:line="240" w:lineRule="auto"/>
        <w:jc w:val="center"/>
        <w:rPr>
          <w:rFonts w:ascii="Arial" w:eastAsia="Times New Roman" w:hAnsi="Arial" w:cs="Arial"/>
          <w:b/>
          <w:bCs/>
          <w:sz w:val="20"/>
          <w:szCs w:val="20"/>
          <w:lang w:val="es-ES_tradnl" w:eastAsia="es-MX"/>
        </w:rPr>
      </w:pPr>
      <w:r w:rsidRPr="00970F46">
        <w:rPr>
          <w:rFonts w:ascii="Arial" w:eastAsia="Times New Roman" w:hAnsi="Arial" w:cs="Arial"/>
          <w:b/>
          <w:bCs/>
          <w:sz w:val="20"/>
          <w:szCs w:val="20"/>
          <w:lang w:val="es-ES_tradnl" w:eastAsia="es-MX"/>
        </w:rPr>
        <w:t xml:space="preserve"> FACULTADES PARA COMPROMETERSE EN EL PROCEDIMIENTO DE </w:t>
      </w:r>
      <w:r w:rsidR="00544DB4" w:rsidRPr="00970F46">
        <w:rPr>
          <w:rFonts w:ascii="Arial" w:eastAsia="Times New Roman" w:hAnsi="Arial" w:cs="Arial"/>
          <w:b/>
          <w:bCs/>
          <w:sz w:val="20"/>
          <w:szCs w:val="20"/>
          <w:lang w:val="es-ES_tradnl" w:eastAsia="es-MX"/>
        </w:rPr>
        <w:t>LICITACIÓN</w:t>
      </w:r>
    </w:p>
    <w:p w:rsidR="008E38BE" w:rsidRPr="00970F46" w:rsidRDefault="00BB3522" w:rsidP="00970F46">
      <w:pPr>
        <w:spacing w:after="0" w:line="240" w:lineRule="auto"/>
        <w:jc w:val="center"/>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w:t>
      </w:r>
      <w:r w:rsidR="00844D6A" w:rsidRPr="00970F46">
        <w:rPr>
          <w:rFonts w:ascii="Arial" w:eastAsia="Times New Roman" w:hAnsi="Arial" w:cs="Arial"/>
          <w:sz w:val="20"/>
          <w:szCs w:val="20"/>
          <w:lang w:val="es-ES_tradnl" w:eastAsia="es-MX"/>
        </w:rPr>
        <w:t>PAPEL MEMBRETADO DEL LICITANTE)</w:t>
      </w:r>
    </w:p>
    <w:p w:rsidR="008E38BE" w:rsidRPr="00970F46" w:rsidRDefault="008E38BE" w:rsidP="00970F46">
      <w:pPr>
        <w:autoSpaceDE w:val="0"/>
        <w:autoSpaceDN w:val="0"/>
        <w:adjustRightInd w:val="0"/>
        <w:spacing w:after="0" w:line="240" w:lineRule="auto"/>
        <w:jc w:val="center"/>
        <w:rPr>
          <w:rFonts w:ascii="Arial" w:eastAsia="Times New Roman" w:hAnsi="Arial" w:cs="Arial"/>
          <w:b/>
          <w:bCs/>
          <w:sz w:val="10"/>
          <w:szCs w:val="10"/>
          <w:lang w:val="es-ES_tradnl" w:eastAsia="es-MX"/>
        </w:rPr>
      </w:pPr>
    </w:p>
    <w:p w:rsidR="00844D6A" w:rsidRPr="00970F46" w:rsidRDefault="00844D6A" w:rsidP="00970F46">
      <w:pPr>
        <w:pStyle w:val="Sinespaciado"/>
        <w:jc w:val="right"/>
        <w:rPr>
          <w:rFonts w:ascii="Arial" w:hAnsi="Arial" w:cs="Arial"/>
          <w:b/>
          <w:smallCaps/>
          <w:sz w:val="20"/>
          <w:szCs w:val="20"/>
        </w:rPr>
      </w:pPr>
      <w:r w:rsidRPr="00970F46">
        <w:rPr>
          <w:rFonts w:ascii="Arial" w:hAnsi="Arial" w:cs="Arial"/>
          <w:b/>
          <w:smallCaps/>
          <w:sz w:val="20"/>
          <w:szCs w:val="20"/>
        </w:rPr>
        <w:t>lugar y fecha de expedición: _______________</w:t>
      </w:r>
    </w:p>
    <w:p w:rsidR="00544DB4" w:rsidRPr="00970F46" w:rsidRDefault="00544DB4" w:rsidP="00970F46">
      <w:pPr>
        <w:pStyle w:val="Sinespaciado"/>
        <w:jc w:val="right"/>
        <w:rPr>
          <w:rFonts w:ascii="Arial" w:hAnsi="Arial" w:cs="Arial"/>
          <w:b/>
          <w:smallCaps/>
          <w:sz w:val="20"/>
          <w:szCs w:val="20"/>
        </w:rPr>
      </w:pPr>
      <w:r w:rsidRPr="00970F46">
        <w:rPr>
          <w:rFonts w:ascii="Arial" w:hAnsi="Arial" w:cs="Arial"/>
          <w:b/>
          <w:smallCaps/>
          <w:sz w:val="20"/>
          <w:szCs w:val="20"/>
        </w:rPr>
        <w:t>licitación Pública nacional electrónica: __________</w:t>
      </w:r>
    </w:p>
    <w:p w:rsidR="00844D6A" w:rsidRPr="00970F46" w:rsidRDefault="00844D6A" w:rsidP="00970F46">
      <w:pPr>
        <w:pStyle w:val="Sinespaciado"/>
        <w:jc w:val="right"/>
        <w:rPr>
          <w:rFonts w:ascii="Arial" w:hAnsi="Arial" w:cs="Arial"/>
          <w:b/>
          <w:smallCaps/>
          <w:sz w:val="20"/>
          <w:szCs w:val="20"/>
        </w:rPr>
      </w:pPr>
    </w:p>
    <w:p w:rsidR="00125384" w:rsidRPr="00970F46" w:rsidRDefault="00125384"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p>
    <w:p w:rsidR="008E38BE" w:rsidRPr="00970F46" w:rsidRDefault="008E38BE"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r w:rsidRPr="00970F46">
        <w:rPr>
          <w:rFonts w:ascii="Arial" w:eastAsia="Times New Roman" w:hAnsi="Arial" w:cs="Arial"/>
          <w:b/>
          <w:bCs/>
          <w:sz w:val="20"/>
          <w:szCs w:val="20"/>
          <w:lang w:eastAsia="es-ES"/>
        </w:rPr>
        <w:t xml:space="preserve">HOSPITAL REGIONAL DE ALTA ESPECIALIDAD DE </w:t>
      </w:r>
      <w:r w:rsidR="001D4583" w:rsidRPr="00970F46">
        <w:rPr>
          <w:rFonts w:ascii="Arial" w:eastAsia="Times New Roman" w:hAnsi="Arial" w:cs="Arial"/>
          <w:b/>
          <w:bCs/>
          <w:sz w:val="20"/>
          <w:szCs w:val="20"/>
          <w:lang w:eastAsia="es-ES"/>
        </w:rPr>
        <w:t>CIUDAD VICTORIA “BICENTENARIO 2010”</w:t>
      </w:r>
    </w:p>
    <w:p w:rsidR="008E38BE" w:rsidRPr="00970F46" w:rsidRDefault="008E38BE" w:rsidP="00970F46">
      <w:pPr>
        <w:keepNext/>
        <w:keepLines/>
        <w:spacing w:after="0" w:line="240" w:lineRule="auto"/>
        <w:outlineLvl w:val="0"/>
        <w:rPr>
          <w:rFonts w:ascii="Arial" w:eastAsiaTheme="majorEastAsia" w:hAnsi="Arial" w:cs="Arial"/>
          <w:b/>
          <w:bCs/>
          <w:sz w:val="20"/>
          <w:szCs w:val="20"/>
        </w:rPr>
      </w:pPr>
      <w:r w:rsidRPr="00970F46">
        <w:rPr>
          <w:rFonts w:ascii="Arial" w:eastAsiaTheme="majorEastAsia" w:hAnsi="Arial" w:cs="Arial"/>
          <w:b/>
          <w:bCs/>
          <w:sz w:val="20"/>
          <w:szCs w:val="20"/>
        </w:rPr>
        <w:t>PRESENTE</w:t>
      </w:r>
    </w:p>
    <w:p w:rsidR="008E38BE" w:rsidRPr="00970F46" w:rsidRDefault="008E38BE" w:rsidP="00970F46">
      <w:pPr>
        <w:autoSpaceDE w:val="0"/>
        <w:autoSpaceDN w:val="0"/>
        <w:adjustRightInd w:val="0"/>
        <w:spacing w:after="0" w:line="240" w:lineRule="auto"/>
        <w:rPr>
          <w:rFonts w:ascii="Arial" w:eastAsia="Times New Roman" w:hAnsi="Arial" w:cs="Arial"/>
          <w:b/>
          <w:bCs/>
          <w:sz w:val="20"/>
          <w:szCs w:val="20"/>
          <w:lang w:val="es-ES_tradnl" w:eastAsia="es-MX"/>
        </w:rPr>
      </w:pPr>
    </w:p>
    <w:p w:rsidR="008E38BE" w:rsidRPr="00970F46" w:rsidRDefault="008E38BE" w:rsidP="00970F46">
      <w:pPr>
        <w:autoSpaceDE w:val="0"/>
        <w:autoSpaceDN w:val="0"/>
        <w:adjustRightInd w:val="0"/>
        <w:spacing w:after="0" w:line="240" w:lineRule="auto"/>
        <w:jc w:val="both"/>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 xml:space="preserve">Me refiero a la </w:t>
      </w:r>
      <w:r w:rsidR="00544DB4" w:rsidRPr="00970F46">
        <w:rPr>
          <w:rFonts w:ascii="Arial" w:eastAsia="Times New Roman" w:hAnsi="Arial" w:cs="Arial"/>
          <w:sz w:val="20"/>
          <w:szCs w:val="20"/>
          <w:lang w:val="es-ES_tradnl" w:eastAsia="es-MX"/>
        </w:rPr>
        <w:t>Licitación Pública</w:t>
      </w:r>
      <w:r w:rsidR="001636BF" w:rsidRPr="00970F46">
        <w:rPr>
          <w:rFonts w:ascii="Arial" w:eastAsia="Times New Roman" w:hAnsi="Arial" w:cs="Arial"/>
          <w:sz w:val="20"/>
          <w:szCs w:val="20"/>
          <w:lang w:val="es-ES_tradnl" w:eastAsia="es-MX"/>
        </w:rPr>
        <w:t>N</w:t>
      </w:r>
      <w:r w:rsidR="00125384" w:rsidRPr="00970F46">
        <w:rPr>
          <w:rFonts w:ascii="Arial" w:eastAsia="Times New Roman" w:hAnsi="Arial" w:cs="Arial"/>
          <w:sz w:val="20"/>
          <w:szCs w:val="20"/>
          <w:lang w:val="es-ES_tradnl" w:eastAsia="es-MX"/>
        </w:rPr>
        <w:t xml:space="preserve">acional </w:t>
      </w:r>
      <w:r w:rsidR="00B55641" w:rsidRPr="00970F46">
        <w:rPr>
          <w:rFonts w:ascii="Arial" w:eastAsia="Times New Roman" w:hAnsi="Arial" w:cs="Arial"/>
          <w:sz w:val="20"/>
          <w:szCs w:val="20"/>
          <w:lang w:val="es-ES_tradnl" w:eastAsia="es-MX"/>
        </w:rPr>
        <w:t>Electrónica</w:t>
      </w:r>
      <w:r w:rsidRPr="00970F46">
        <w:rPr>
          <w:rFonts w:ascii="Arial" w:eastAsia="Times New Roman" w:hAnsi="Arial" w:cs="Arial"/>
          <w:sz w:val="20"/>
          <w:szCs w:val="20"/>
          <w:lang w:val="es-ES_tradnl" w:eastAsia="es-MX"/>
        </w:rPr>
        <w:t xml:space="preserve"> por medio de la cual el Hospital Regional de Alta Especialidad de </w:t>
      </w:r>
      <w:r w:rsidR="001D4583" w:rsidRPr="00970F46">
        <w:rPr>
          <w:rFonts w:ascii="Arial" w:eastAsia="Times New Roman" w:hAnsi="Arial" w:cs="Arial"/>
          <w:sz w:val="20"/>
          <w:szCs w:val="20"/>
          <w:lang w:val="es-ES_tradnl" w:eastAsia="es-MX"/>
        </w:rPr>
        <w:t>Ciudad Victoria “Bicentenario 2010”</w:t>
      </w:r>
      <w:r w:rsidRPr="00970F46">
        <w:rPr>
          <w:rFonts w:ascii="Arial" w:eastAsia="Times New Roman" w:hAnsi="Arial" w:cs="Arial"/>
          <w:sz w:val="20"/>
          <w:szCs w:val="20"/>
          <w:lang w:val="es-ES_tradnl" w:eastAsia="es-MX"/>
        </w:rPr>
        <w:t>, convocó a participar relativa a la adquisición de (</w:t>
      </w:r>
      <w:r w:rsidR="00BA6B7B" w:rsidRPr="00970F46">
        <w:rPr>
          <w:rFonts w:ascii="Arial" w:eastAsia="Times New Roman" w:hAnsi="Arial" w:cs="Arial"/>
          <w:sz w:val="20"/>
          <w:szCs w:val="20"/>
          <w:u w:val="single"/>
          <w:lang w:val="es-ES_tradnl" w:eastAsia="es-MX"/>
        </w:rPr>
        <w:t>los</w:t>
      </w:r>
      <w:r w:rsidR="004B4FED" w:rsidRPr="00970F46">
        <w:rPr>
          <w:rFonts w:ascii="Arial" w:eastAsia="Times New Roman" w:hAnsi="Arial" w:cs="Arial"/>
          <w:sz w:val="20"/>
          <w:szCs w:val="20"/>
          <w:u w:val="single"/>
          <w:lang w:val="es-ES_tradnl" w:eastAsia="es-MX"/>
        </w:rPr>
        <w:t>servicios</w:t>
      </w:r>
      <w:r w:rsidR="00125384" w:rsidRPr="00970F46">
        <w:rPr>
          <w:rFonts w:ascii="Arial" w:eastAsia="Times New Roman" w:hAnsi="Arial" w:cs="Arial"/>
          <w:sz w:val="20"/>
          <w:szCs w:val="20"/>
          <w:u w:val="single"/>
          <w:lang w:val="es-ES_tradnl" w:eastAsia="es-MX"/>
        </w:rPr>
        <w:t xml:space="preserve"> señalado</w:t>
      </w:r>
      <w:r w:rsidR="0042746D" w:rsidRPr="00970F46">
        <w:rPr>
          <w:rFonts w:ascii="Arial" w:eastAsia="Times New Roman" w:hAnsi="Arial" w:cs="Arial"/>
          <w:sz w:val="20"/>
          <w:szCs w:val="20"/>
          <w:u w:val="single"/>
          <w:lang w:val="es-ES_tradnl" w:eastAsia="es-MX"/>
        </w:rPr>
        <w:t>s</w:t>
      </w:r>
      <w:r w:rsidRPr="00970F46">
        <w:rPr>
          <w:rFonts w:ascii="Arial" w:eastAsia="Times New Roman" w:hAnsi="Arial" w:cs="Arial"/>
          <w:sz w:val="20"/>
          <w:szCs w:val="20"/>
          <w:u w:val="single"/>
          <w:lang w:val="es-ES_tradnl" w:eastAsia="es-MX"/>
        </w:rPr>
        <w:t xml:space="preserve"> en el </w:t>
      </w:r>
      <w:r w:rsidRPr="00970F46">
        <w:rPr>
          <w:rFonts w:ascii="Arial" w:eastAsia="Times New Roman" w:hAnsi="Arial" w:cs="Arial"/>
          <w:b/>
          <w:sz w:val="20"/>
          <w:szCs w:val="20"/>
          <w:u w:val="single"/>
          <w:lang w:val="es-ES_tradnl" w:eastAsia="es-MX"/>
        </w:rPr>
        <w:t>Anexo Técnico</w:t>
      </w:r>
      <w:r w:rsidRPr="00970F46">
        <w:rPr>
          <w:rFonts w:ascii="Arial" w:eastAsia="Times New Roman" w:hAnsi="Arial" w:cs="Arial"/>
          <w:sz w:val="20"/>
          <w:szCs w:val="20"/>
          <w:lang w:val="es-ES_tradnl" w:eastAsia="es-MX"/>
        </w:rPr>
        <w:t>).</w:t>
      </w:r>
    </w:p>
    <w:p w:rsidR="008E38BE" w:rsidRPr="00970F46" w:rsidRDefault="008E38BE" w:rsidP="00970F46">
      <w:pPr>
        <w:autoSpaceDE w:val="0"/>
        <w:autoSpaceDN w:val="0"/>
        <w:adjustRightInd w:val="0"/>
        <w:spacing w:after="0" w:line="240" w:lineRule="auto"/>
        <w:jc w:val="both"/>
        <w:rPr>
          <w:rFonts w:ascii="Arial" w:eastAsia="Times New Roman" w:hAnsi="Arial" w:cs="Arial"/>
          <w:sz w:val="10"/>
          <w:szCs w:val="10"/>
          <w:lang w:val="es-ES_tradnl" w:eastAsia="es-MX"/>
        </w:rPr>
      </w:pPr>
    </w:p>
    <w:p w:rsidR="008E38BE" w:rsidRPr="00970F46" w:rsidRDefault="008E38BE" w:rsidP="00970F46">
      <w:pPr>
        <w:autoSpaceDE w:val="0"/>
        <w:autoSpaceDN w:val="0"/>
        <w:adjustRightInd w:val="0"/>
        <w:spacing w:after="0" w:line="240" w:lineRule="auto"/>
        <w:jc w:val="both"/>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 xml:space="preserve">Sobre el particular manifiesto </w:t>
      </w:r>
      <w:r w:rsidRPr="00970F46">
        <w:rPr>
          <w:rFonts w:ascii="Arial" w:eastAsia="Times New Roman" w:hAnsi="Arial" w:cs="Arial"/>
          <w:b/>
          <w:sz w:val="20"/>
          <w:szCs w:val="20"/>
          <w:lang w:val="es-ES_tradnl" w:eastAsia="es-MX"/>
        </w:rPr>
        <w:t>bajo protesta de decir verdad</w:t>
      </w:r>
      <w:r w:rsidRPr="00970F46">
        <w:rPr>
          <w:rFonts w:ascii="Arial" w:eastAsia="Times New Roman" w:hAnsi="Arial" w:cs="Arial"/>
          <w:sz w:val="20"/>
          <w:szCs w:val="20"/>
          <w:lang w:val="es-ES_tradnl" w:eastAsia="es-MX"/>
        </w:rPr>
        <w:t xml:space="preserve"> que cuento con las facultades suficientes para comprometerme por sí o por mi representada, para intervenir en el acto de presentación y apertura de proposiciones sin que resulte necesario acreditar la personalidad jurídica, así mismo comunico a usted que mi representada cumple con los requisitos establecidos en la</w:t>
      </w:r>
      <w:r w:rsidR="00125384" w:rsidRPr="00970F46">
        <w:rPr>
          <w:rFonts w:ascii="Arial" w:eastAsia="Times New Roman" w:hAnsi="Arial" w:cs="Arial"/>
          <w:sz w:val="20"/>
          <w:szCs w:val="20"/>
          <w:lang w:val="es-ES_tradnl" w:eastAsia="es-MX"/>
        </w:rPr>
        <w:t xml:space="preserve"> Convocatoria</w:t>
      </w:r>
      <w:r w:rsidRPr="00970F46">
        <w:rPr>
          <w:rFonts w:ascii="Arial" w:eastAsia="Times New Roman" w:hAnsi="Arial" w:cs="Arial"/>
          <w:sz w:val="20"/>
          <w:szCs w:val="20"/>
          <w:lang w:val="es-ES_tradnl" w:eastAsia="es-MX"/>
        </w:rPr>
        <w:t xml:space="preserve"> para participar y por lo tanto como representante legal de (</w:t>
      </w:r>
      <w:r w:rsidRPr="00970F46">
        <w:rPr>
          <w:rFonts w:ascii="Arial" w:eastAsia="Times New Roman" w:hAnsi="Arial" w:cs="Arial"/>
          <w:sz w:val="20"/>
          <w:szCs w:val="20"/>
          <w:u w:val="single"/>
          <w:lang w:val="es-ES_tradnl" w:eastAsia="es-MX"/>
        </w:rPr>
        <w:t>nombre o razón social de la empresa</w:t>
      </w:r>
      <w:r w:rsidRPr="00970F46">
        <w:rPr>
          <w:rFonts w:ascii="Arial" w:eastAsia="Times New Roman" w:hAnsi="Arial" w:cs="Arial"/>
          <w:sz w:val="20"/>
          <w:szCs w:val="20"/>
          <w:lang w:val="es-ES_tradnl" w:eastAsia="es-MX"/>
        </w:rPr>
        <w:t>) manifiesto a usted lo siguiente:</w:t>
      </w:r>
    </w:p>
    <w:p w:rsidR="008E38BE" w:rsidRPr="00970F46" w:rsidRDefault="008E38BE" w:rsidP="00970F46">
      <w:pPr>
        <w:autoSpaceDE w:val="0"/>
        <w:autoSpaceDN w:val="0"/>
        <w:adjustRightInd w:val="0"/>
        <w:spacing w:after="0" w:line="240" w:lineRule="auto"/>
        <w:jc w:val="both"/>
        <w:rPr>
          <w:rFonts w:ascii="Arial" w:eastAsia="Times New Roman" w:hAnsi="Arial" w:cs="Arial"/>
          <w:sz w:val="20"/>
          <w:szCs w:val="20"/>
          <w:lang w:val="es-ES_tradnl" w:eastAsia="es-MX"/>
        </w:rPr>
      </w:pPr>
    </w:p>
    <w:p w:rsidR="008E38BE" w:rsidRPr="00970F46" w:rsidRDefault="008E38BE" w:rsidP="00970F46">
      <w:pPr>
        <w:autoSpaceDE w:val="0"/>
        <w:autoSpaceDN w:val="0"/>
        <w:adjustRightInd w:val="0"/>
        <w:spacing w:after="0" w:line="240" w:lineRule="auto"/>
        <w:jc w:val="both"/>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 xml:space="preserve">Que es deseo de mi representada participar en esta </w:t>
      </w:r>
      <w:r w:rsidR="00544DB4" w:rsidRPr="00970F46">
        <w:rPr>
          <w:rFonts w:ascii="Arial" w:eastAsia="Times New Roman" w:hAnsi="Arial" w:cs="Arial"/>
          <w:sz w:val="20"/>
          <w:szCs w:val="20"/>
          <w:lang w:val="es-ES_tradnl" w:eastAsia="es-MX"/>
        </w:rPr>
        <w:t>Licitación</w:t>
      </w:r>
      <w:r w:rsidRPr="00970F46">
        <w:rPr>
          <w:rFonts w:ascii="Arial" w:eastAsia="Times New Roman" w:hAnsi="Arial" w:cs="Arial"/>
          <w:sz w:val="20"/>
          <w:szCs w:val="20"/>
          <w:lang w:val="es-ES_tradnl" w:eastAsia="es-MX"/>
        </w:rPr>
        <w:t xml:space="preserve">, por lo que se tiene pleno conocimiento de todas y cada una de las condiciones, especificaciones de la misma y </w:t>
      </w:r>
      <w:r w:rsidRPr="00970F46">
        <w:rPr>
          <w:rFonts w:ascii="Arial" w:eastAsia="Times New Roman" w:hAnsi="Arial" w:cs="Arial"/>
          <w:b/>
          <w:sz w:val="20"/>
          <w:szCs w:val="20"/>
          <w:lang w:val="es-ES_tradnl" w:eastAsia="es-MX"/>
        </w:rPr>
        <w:t>Anexo Técnico</w:t>
      </w:r>
      <w:r w:rsidRPr="00970F46">
        <w:rPr>
          <w:rFonts w:ascii="Arial" w:eastAsia="Times New Roman" w:hAnsi="Arial" w:cs="Arial"/>
          <w:sz w:val="20"/>
          <w:szCs w:val="20"/>
          <w:lang w:val="es-ES_tradnl" w:eastAsia="es-MX"/>
        </w:rPr>
        <w:t>, así como lo establecido en la junta de aclaraciones, manifestando mi aceptación.</w:t>
      </w:r>
    </w:p>
    <w:p w:rsidR="008E38BE" w:rsidRPr="00970F46" w:rsidRDefault="008E38BE" w:rsidP="00970F46">
      <w:pPr>
        <w:autoSpaceDE w:val="0"/>
        <w:autoSpaceDN w:val="0"/>
        <w:adjustRightInd w:val="0"/>
        <w:spacing w:after="0" w:line="240" w:lineRule="auto"/>
        <w:jc w:val="both"/>
        <w:rPr>
          <w:rFonts w:ascii="Arial" w:eastAsia="Times New Roman" w:hAnsi="Arial" w:cs="Arial"/>
          <w:sz w:val="10"/>
          <w:szCs w:val="10"/>
          <w:lang w:val="es-ES_tradnl" w:eastAsia="es-MX"/>
        </w:rPr>
      </w:pPr>
    </w:p>
    <w:p w:rsidR="008E38BE" w:rsidRPr="00970F46" w:rsidRDefault="008E38BE" w:rsidP="00970F46">
      <w:pPr>
        <w:autoSpaceDE w:val="0"/>
        <w:autoSpaceDN w:val="0"/>
        <w:adjustRightInd w:val="0"/>
        <w:spacing w:after="0" w:line="240" w:lineRule="auto"/>
        <w:jc w:val="both"/>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 xml:space="preserve">Asimismo, expreso que se conoce lo establecido por la Ley de Adquisiciones, Arrendamientos y Servicios del Sector </w:t>
      </w:r>
      <w:r w:rsidR="00125384" w:rsidRPr="00970F46">
        <w:rPr>
          <w:rFonts w:ascii="Arial" w:eastAsia="Times New Roman" w:hAnsi="Arial" w:cs="Arial"/>
          <w:sz w:val="20"/>
          <w:szCs w:val="20"/>
          <w:lang w:val="es-ES_tradnl" w:eastAsia="es-MX"/>
        </w:rPr>
        <w:t xml:space="preserve">Público y su Reglamento. </w:t>
      </w:r>
      <w:r w:rsidRPr="00970F46">
        <w:rPr>
          <w:rFonts w:ascii="Arial" w:eastAsia="Times New Roman" w:hAnsi="Arial" w:cs="Arial"/>
          <w:sz w:val="20"/>
          <w:szCs w:val="20"/>
          <w:lang w:val="es-ES_tradnl" w:eastAsia="es-MX"/>
        </w:rPr>
        <w:t xml:space="preserve">De conformidad con lo anterior, se solicita se tenga por registrado a este licitante para la </w:t>
      </w:r>
      <w:r w:rsidR="00544DB4" w:rsidRPr="00970F46">
        <w:rPr>
          <w:rFonts w:ascii="Arial" w:eastAsia="Times New Roman" w:hAnsi="Arial" w:cs="Arial"/>
          <w:sz w:val="20"/>
          <w:szCs w:val="20"/>
          <w:lang w:val="es-ES_tradnl" w:eastAsia="es-MX"/>
        </w:rPr>
        <w:t>Licitación</w:t>
      </w:r>
      <w:r w:rsidRPr="00970F46">
        <w:rPr>
          <w:rFonts w:ascii="Arial" w:eastAsia="Times New Roman" w:hAnsi="Arial" w:cs="Arial"/>
          <w:sz w:val="20"/>
          <w:szCs w:val="20"/>
          <w:lang w:val="es-ES_tradnl" w:eastAsia="es-MX"/>
        </w:rPr>
        <w:t xml:space="preserve"> en mención.</w:t>
      </w:r>
    </w:p>
    <w:p w:rsidR="008E38BE" w:rsidRPr="00970F46" w:rsidRDefault="008E38BE" w:rsidP="00970F46">
      <w:pPr>
        <w:spacing w:after="0" w:line="240" w:lineRule="auto"/>
        <w:jc w:val="center"/>
        <w:rPr>
          <w:rFonts w:ascii="Arial" w:hAnsi="Arial" w:cs="Arial"/>
          <w:b/>
          <w:bCs/>
          <w:smallCaps/>
          <w:sz w:val="20"/>
          <w:szCs w:val="20"/>
        </w:rPr>
      </w:pPr>
      <w:r w:rsidRPr="00970F46">
        <w:rPr>
          <w:rFonts w:ascii="Arial" w:hAnsi="Arial" w:cs="Arial"/>
          <w:b/>
          <w:bCs/>
          <w:smallCaps/>
          <w:sz w:val="20"/>
          <w:szCs w:val="20"/>
        </w:rPr>
        <w:t xml:space="preserve">A T E N T A M E N T E </w:t>
      </w:r>
    </w:p>
    <w:p w:rsidR="008E38BE" w:rsidRPr="00970F46" w:rsidRDefault="008E38BE" w:rsidP="00970F46">
      <w:pPr>
        <w:spacing w:after="0" w:line="240" w:lineRule="auto"/>
        <w:jc w:val="center"/>
        <w:rPr>
          <w:rFonts w:ascii="Arial" w:hAnsi="Arial" w:cs="Arial"/>
          <w:b/>
          <w:bCs/>
          <w:smallCaps/>
          <w:sz w:val="20"/>
          <w:szCs w:val="20"/>
        </w:rPr>
      </w:pPr>
    </w:p>
    <w:p w:rsidR="008E38BE" w:rsidRPr="00970F46" w:rsidRDefault="008E38BE" w:rsidP="00970F46">
      <w:pPr>
        <w:spacing w:after="0" w:line="240" w:lineRule="auto"/>
        <w:jc w:val="center"/>
        <w:rPr>
          <w:rFonts w:ascii="Arial" w:hAnsi="Arial" w:cs="Arial"/>
          <w:b/>
          <w:bCs/>
          <w:smallCaps/>
          <w:sz w:val="20"/>
          <w:szCs w:val="20"/>
        </w:rPr>
      </w:pPr>
      <w:r w:rsidRPr="00970F46">
        <w:rPr>
          <w:rFonts w:ascii="Arial" w:hAnsi="Arial" w:cs="Arial"/>
          <w:b/>
          <w:bCs/>
          <w:smallCaps/>
          <w:sz w:val="20"/>
          <w:szCs w:val="20"/>
        </w:rPr>
        <w:t>___________________________________</w:t>
      </w:r>
    </w:p>
    <w:p w:rsidR="00CF72E4" w:rsidRPr="00970F46" w:rsidRDefault="00CF72E4"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b/>
          <w:smallCaps/>
          <w:sz w:val="20"/>
          <w:szCs w:val="20"/>
        </w:rPr>
      </w:pPr>
      <w:r w:rsidRPr="00970F46">
        <w:rPr>
          <w:rFonts w:ascii="Arial" w:hAnsi="Arial" w:cs="Arial"/>
          <w:b/>
          <w:smallCaps/>
          <w:sz w:val="20"/>
          <w:szCs w:val="20"/>
        </w:rPr>
        <w:t xml:space="preserve">NOMBRE </w:t>
      </w:r>
      <w:r w:rsidR="008E38BE" w:rsidRPr="00970F46">
        <w:rPr>
          <w:rFonts w:ascii="Arial" w:hAnsi="Arial" w:cs="Arial"/>
          <w:b/>
          <w:smallCaps/>
          <w:sz w:val="20"/>
          <w:szCs w:val="20"/>
        </w:rPr>
        <w:t xml:space="preserve">Y FIRMA DEL REPRESENTANTE </w:t>
      </w: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b/>
          <w:smallCaps/>
          <w:sz w:val="20"/>
          <w:szCs w:val="20"/>
        </w:rPr>
      </w:pPr>
      <w:r w:rsidRPr="00970F46">
        <w:rPr>
          <w:rFonts w:ascii="Arial" w:hAnsi="Arial" w:cs="Arial"/>
          <w:b/>
          <w:smallCaps/>
          <w:sz w:val="20"/>
          <w:szCs w:val="20"/>
        </w:rPr>
        <w:t>LEGAL DEL LICITANTE</w:t>
      </w: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hAnsi="Arial" w:cs="Arial"/>
          <w:b/>
          <w:smallCaps/>
          <w:sz w:val="20"/>
          <w:szCs w:val="20"/>
        </w:rPr>
      </w:pPr>
    </w:p>
    <w:p w:rsidR="00125384" w:rsidRPr="00970F46" w:rsidRDefault="00125384"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hAnsi="Arial" w:cs="Arial"/>
          <w:b/>
          <w:smallCaps/>
          <w:sz w:val="20"/>
          <w:szCs w:val="20"/>
        </w:rPr>
      </w:pPr>
    </w:p>
    <w:p w:rsidR="00125384" w:rsidRPr="00970F46" w:rsidRDefault="00125384"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hAnsi="Arial" w:cs="Arial"/>
          <w:b/>
          <w:smallCaps/>
          <w:sz w:val="20"/>
          <w:szCs w:val="20"/>
        </w:rPr>
      </w:pPr>
    </w:p>
    <w:p w:rsidR="00125384" w:rsidRPr="00970F46" w:rsidRDefault="00125384"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hAnsi="Arial" w:cs="Arial"/>
          <w:b/>
          <w:smallCaps/>
          <w:sz w:val="20"/>
          <w:szCs w:val="20"/>
        </w:rPr>
      </w:pPr>
    </w:p>
    <w:p w:rsidR="00125384" w:rsidRPr="00970F46" w:rsidRDefault="00125384"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hAnsi="Arial" w:cs="Arial"/>
          <w:b/>
          <w:smallCaps/>
          <w:sz w:val="20"/>
          <w:szCs w:val="20"/>
        </w:rPr>
      </w:pPr>
    </w:p>
    <w:p w:rsidR="0097233A" w:rsidRPr="00970F46" w:rsidRDefault="0097233A" w:rsidP="00970F46">
      <w:pPr>
        <w:spacing w:after="0" w:line="240" w:lineRule="auto"/>
        <w:rPr>
          <w:rFonts w:ascii="Arial" w:hAnsi="Arial" w:cs="Arial"/>
          <w:b/>
          <w:smallCaps/>
          <w:sz w:val="20"/>
          <w:szCs w:val="20"/>
        </w:rPr>
      </w:pPr>
      <w:r w:rsidRPr="00970F46">
        <w:rPr>
          <w:rFonts w:ascii="Arial" w:hAnsi="Arial" w:cs="Arial"/>
          <w:b/>
          <w:smallCaps/>
          <w:sz w:val="20"/>
          <w:szCs w:val="20"/>
        </w:rPr>
        <w:br w:type="page"/>
      </w:r>
    </w:p>
    <w:p w:rsidR="00125384" w:rsidRPr="00970F46" w:rsidRDefault="00125384"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hAnsi="Arial" w:cs="Arial"/>
          <w:b/>
          <w:smallCaps/>
          <w:sz w:val="20"/>
          <w:szCs w:val="20"/>
        </w:rPr>
      </w:pPr>
    </w:p>
    <w:p w:rsidR="008E38BE" w:rsidRPr="00970F46" w:rsidRDefault="008E38BE" w:rsidP="00970F46">
      <w:pPr>
        <w:spacing w:after="0" w:line="240" w:lineRule="auto"/>
        <w:jc w:val="center"/>
        <w:rPr>
          <w:rFonts w:ascii="Arial" w:hAnsi="Arial" w:cs="Arial"/>
          <w:b/>
          <w:sz w:val="20"/>
          <w:szCs w:val="20"/>
        </w:rPr>
      </w:pPr>
      <w:r w:rsidRPr="00970F46">
        <w:rPr>
          <w:rFonts w:ascii="Arial" w:hAnsi="Arial" w:cs="Arial"/>
          <w:b/>
          <w:sz w:val="20"/>
          <w:szCs w:val="20"/>
        </w:rPr>
        <w:t>FORMATO 8</w:t>
      </w:r>
    </w:p>
    <w:p w:rsidR="008E38BE" w:rsidRPr="00970F46" w:rsidRDefault="00D067B1" w:rsidP="00970F46">
      <w:pPr>
        <w:spacing w:after="0" w:line="240" w:lineRule="auto"/>
        <w:jc w:val="center"/>
        <w:rPr>
          <w:rFonts w:ascii="Arial" w:hAnsi="Arial" w:cs="Arial"/>
          <w:b/>
          <w:sz w:val="20"/>
          <w:szCs w:val="20"/>
        </w:rPr>
      </w:pPr>
      <w:r w:rsidRPr="00970F46">
        <w:rPr>
          <w:rFonts w:ascii="Arial" w:hAnsi="Arial" w:cs="Arial"/>
          <w:b/>
          <w:sz w:val="20"/>
          <w:szCs w:val="20"/>
        </w:rPr>
        <w:t>CARTA DE ACEPTACIÓN POR EL USO DE MEDIOS ELECTRÓNICOS DE COMUNICACIÓN</w:t>
      </w:r>
    </w:p>
    <w:p w:rsidR="008E38BE" w:rsidRPr="00970F46" w:rsidRDefault="00BB3522" w:rsidP="00970F46">
      <w:pPr>
        <w:spacing w:after="0" w:line="240" w:lineRule="auto"/>
        <w:jc w:val="center"/>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(PAPEL MEMBRETADO DEL LICITANTE)</w:t>
      </w:r>
    </w:p>
    <w:p w:rsidR="00844D6A" w:rsidRPr="00970F46" w:rsidRDefault="00844D6A" w:rsidP="00970F46">
      <w:pPr>
        <w:pStyle w:val="Sinespaciado"/>
        <w:jc w:val="right"/>
        <w:rPr>
          <w:rFonts w:ascii="Arial" w:hAnsi="Arial" w:cs="Arial"/>
          <w:b/>
          <w:smallCaps/>
          <w:sz w:val="20"/>
          <w:szCs w:val="20"/>
        </w:rPr>
      </w:pPr>
      <w:r w:rsidRPr="00970F46">
        <w:rPr>
          <w:rFonts w:ascii="Arial" w:hAnsi="Arial" w:cs="Arial"/>
          <w:b/>
          <w:smallCaps/>
          <w:sz w:val="20"/>
          <w:szCs w:val="20"/>
        </w:rPr>
        <w:t>lugar y fecha de expedición: _______________</w:t>
      </w:r>
    </w:p>
    <w:p w:rsidR="00544DB4" w:rsidRPr="00970F46" w:rsidRDefault="00544DB4" w:rsidP="00970F46">
      <w:pPr>
        <w:pStyle w:val="Sinespaciado"/>
        <w:jc w:val="right"/>
        <w:rPr>
          <w:rFonts w:ascii="Arial" w:hAnsi="Arial" w:cs="Arial"/>
          <w:b/>
          <w:smallCaps/>
          <w:sz w:val="20"/>
          <w:szCs w:val="20"/>
        </w:rPr>
      </w:pPr>
      <w:r w:rsidRPr="00970F46">
        <w:rPr>
          <w:rFonts w:ascii="Arial" w:hAnsi="Arial" w:cs="Arial"/>
          <w:b/>
          <w:smallCaps/>
          <w:sz w:val="20"/>
          <w:szCs w:val="20"/>
        </w:rPr>
        <w:t>licitación Pública nacional electrónica: __________</w:t>
      </w:r>
    </w:p>
    <w:p w:rsidR="00125384" w:rsidRPr="00970F46" w:rsidRDefault="00125384"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p>
    <w:p w:rsidR="00125384" w:rsidRPr="00970F46" w:rsidRDefault="00125384"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p>
    <w:p w:rsidR="008E38BE" w:rsidRPr="00970F46" w:rsidRDefault="008E38BE"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r w:rsidRPr="00970F46">
        <w:rPr>
          <w:rFonts w:ascii="Arial" w:eastAsia="Times New Roman" w:hAnsi="Arial" w:cs="Arial"/>
          <w:b/>
          <w:bCs/>
          <w:sz w:val="20"/>
          <w:szCs w:val="20"/>
          <w:lang w:eastAsia="es-ES"/>
        </w:rPr>
        <w:t xml:space="preserve">HOSPITAL REGIONAL DE ALTA ESPECIALIDAD DE </w:t>
      </w:r>
      <w:r w:rsidR="001D4583" w:rsidRPr="00970F46">
        <w:rPr>
          <w:rFonts w:ascii="Arial" w:eastAsia="Times New Roman" w:hAnsi="Arial" w:cs="Arial"/>
          <w:b/>
          <w:bCs/>
          <w:sz w:val="20"/>
          <w:szCs w:val="20"/>
          <w:lang w:eastAsia="es-ES"/>
        </w:rPr>
        <w:t>CIUDAD VICTORIA “BICENTENARIO 2010”</w:t>
      </w:r>
    </w:p>
    <w:p w:rsidR="008E38BE" w:rsidRPr="00970F46" w:rsidRDefault="008E38BE" w:rsidP="00970F46">
      <w:pPr>
        <w:keepNext/>
        <w:keepLines/>
        <w:spacing w:after="0" w:line="240" w:lineRule="auto"/>
        <w:outlineLvl w:val="0"/>
        <w:rPr>
          <w:rFonts w:ascii="Arial" w:eastAsiaTheme="majorEastAsia" w:hAnsi="Arial" w:cs="Arial"/>
          <w:b/>
          <w:bCs/>
          <w:sz w:val="20"/>
          <w:szCs w:val="20"/>
        </w:rPr>
      </w:pPr>
      <w:r w:rsidRPr="00970F46">
        <w:rPr>
          <w:rFonts w:ascii="Arial" w:eastAsiaTheme="majorEastAsia" w:hAnsi="Arial" w:cs="Arial"/>
          <w:b/>
          <w:bCs/>
          <w:sz w:val="20"/>
          <w:szCs w:val="20"/>
        </w:rPr>
        <w:t>PRESENTE</w:t>
      </w:r>
    </w:p>
    <w:p w:rsidR="008E38BE" w:rsidRPr="00970F46" w:rsidRDefault="008E38BE" w:rsidP="00970F46">
      <w:pPr>
        <w:tabs>
          <w:tab w:val="num" w:pos="0"/>
          <w:tab w:val="left" w:pos="900"/>
          <w:tab w:val="left" w:pos="2835"/>
        </w:tabs>
        <w:autoSpaceDE w:val="0"/>
        <w:autoSpaceDN w:val="0"/>
        <w:adjustRightInd w:val="0"/>
        <w:spacing w:after="0" w:line="240" w:lineRule="auto"/>
        <w:jc w:val="both"/>
        <w:rPr>
          <w:rFonts w:ascii="Arial" w:hAnsi="Arial" w:cs="Arial"/>
          <w:sz w:val="20"/>
          <w:szCs w:val="20"/>
        </w:rPr>
      </w:pPr>
    </w:p>
    <w:p w:rsidR="008E38BE" w:rsidRPr="00970F46" w:rsidRDefault="008E38BE" w:rsidP="00970F46">
      <w:pPr>
        <w:tabs>
          <w:tab w:val="num" w:pos="0"/>
          <w:tab w:val="left" w:pos="900"/>
          <w:tab w:val="left" w:pos="2835"/>
        </w:tabs>
        <w:autoSpaceDE w:val="0"/>
        <w:autoSpaceDN w:val="0"/>
        <w:adjustRightInd w:val="0"/>
        <w:spacing w:after="0" w:line="240" w:lineRule="auto"/>
        <w:jc w:val="both"/>
        <w:rPr>
          <w:rFonts w:ascii="Arial" w:hAnsi="Arial" w:cs="Arial"/>
          <w:sz w:val="20"/>
          <w:szCs w:val="20"/>
        </w:rPr>
      </w:pPr>
      <w:r w:rsidRPr="00970F46">
        <w:rPr>
          <w:rFonts w:ascii="Arial" w:hAnsi="Arial" w:cs="Arial"/>
          <w:sz w:val="20"/>
          <w:szCs w:val="20"/>
        </w:rPr>
        <w:t>C. __________________ de la empresa y/o persona física ____________________________manifiesto bajo protesta de decir verdad que se tendrá como no presentada mi propuesta y, en su caso, la documentación requerida, cuando el archivo electrónico en el que contenga las proposiciones técnica y económica y/o demás información no pueda abrirse por tener algún virus informático o por otra causa ajena a es</w:t>
      </w:r>
      <w:r w:rsidR="001C276F" w:rsidRPr="00970F46">
        <w:rPr>
          <w:rFonts w:ascii="Arial" w:hAnsi="Arial" w:cs="Arial"/>
          <w:sz w:val="20"/>
          <w:szCs w:val="20"/>
        </w:rPr>
        <w:t>t</w:t>
      </w:r>
      <w:r w:rsidRPr="00970F46">
        <w:rPr>
          <w:rFonts w:ascii="Arial" w:hAnsi="Arial" w:cs="Arial"/>
          <w:sz w:val="20"/>
          <w:szCs w:val="20"/>
        </w:rPr>
        <w:t>e Hospital.</w:t>
      </w:r>
    </w:p>
    <w:p w:rsidR="008E38BE" w:rsidRPr="00970F46" w:rsidRDefault="008E38BE" w:rsidP="00970F46">
      <w:pPr>
        <w:spacing w:after="0" w:line="240" w:lineRule="auto"/>
        <w:rPr>
          <w:rFonts w:ascii="Arial" w:hAnsi="Arial" w:cs="Arial"/>
          <w:b/>
          <w:smallCaps/>
          <w:sz w:val="20"/>
          <w:szCs w:val="20"/>
        </w:rPr>
      </w:pPr>
    </w:p>
    <w:p w:rsidR="008E38BE" w:rsidRPr="00970F46" w:rsidRDefault="008E38BE" w:rsidP="00970F46">
      <w:pPr>
        <w:spacing w:after="0" w:line="240" w:lineRule="auto"/>
        <w:jc w:val="right"/>
        <w:rPr>
          <w:rFonts w:ascii="Arial" w:hAnsi="Arial" w:cs="Arial"/>
          <w:b/>
          <w:sz w:val="20"/>
          <w:szCs w:val="20"/>
        </w:rPr>
      </w:pPr>
    </w:p>
    <w:p w:rsidR="008E38BE" w:rsidRPr="00970F46" w:rsidRDefault="008E38BE" w:rsidP="00970F46">
      <w:pPr>
        <w:spacing w:after="0" w:line="240" w:lineRule="auto"/>
        <w:jc w:val="center"/>
        <w:rPr>
          <w:rFonts w:ascii="Arial" w:hAnsi="Arial" w:cs="Arial"/>
          <w:b/>
          <w:sz w:val="20"/>
          <w:szCs w:val="20"/>
        </w:rPr>
      </w:pPr>
    </w:p>
    <w:p w:rsidR="008E38BE" w:rsidRPr="00970F46" w:rsidRDefault="008E38BE" w:rsidP="00970F46">
      <w:pPr>
        <w:spacing w:after="0" w:line="240" w:lineRule="auto"/>
        <w:jc w:val="center"/>
        <w:rPr>
          <w:rFonts w:ascii="Arial" w:hAnsi="Arial" w:cs="Arial"/>
          <w:b/>
          <w:sz w:val="20"/>
          <w:szCs w:val="20"/>
        </w:rPr>
      </w:pPr>
      <w:r w:rsidRPr="00970F46">
        <w:rPr>
          <w:rFonts w:ascii="Arial" w:hAnsi="Arial" w:cs="Arial"/>
          <w:b/>
          <w:sz w:val="20"/>
          <w:szCs w:val="20"/>
        </w:rPr>
        <w:t>A T E N T A M E N T E</w:t>
      </w:r>
    </w:p>
    <w:p w:rsidR="008E38BE" w:rsidRPr="00970F46" w:rsidRDefault="008E38BE" w:rsidP="00970F46">
      <w:pPr>
        <w:spacing w:after="0" w:line="240" w:lineRule="auto"/>
        <w:jc w:val="center"/>
        <w:rPr>
          <w:rFonts w:ascii="Arial" w:hAnsi="Arial" w:cs="Arial"/>
          <w:b/>
          <w:sz w:val="20"/>
          <w:szCs w:val="20"/>
        </w:rPr>
      </w:pPr>
    </w:p>
    <w:p w:rsidR="008E38BE" w:rsidRPr="00970F46" w:rsidRDefault="008E38BE" w:rsidP="00970F46">
      <w:pPr>
        <w:spacing w:after="0" w:line="240" w:lineRule="auto"/>
        <w:jc w:val="center"/>
        <w:rPr>
          <w:rFonts w:ascii="Arial" w:hAnsi="Arial" w:cs="Arial"/>
          <w:b/>
          <w:bCs/>
          <w:smallCaps/>
          <w:sz w:val="20"/>
          <w:szCs w:val="20"/>
        </w:rPr>
      </w:pPr>
      <w:r w:rsidRPr="00970F46">
        <w:rPr>
          <w:rFonts w:ascii="Arial" w:hAnsi="Arial" w:cs="Arial"/>
          <w:b/>
          <w:bCs/>
          <w:smallCaps/>
          <w:sz w:val="20"/>
          <w:szCs w:val="20"/>
        </w:rPr>
        <w:t>_____________________________________</w:t>
      </w:r>
    </w:p>
    <w:p w:rsidR="00D067B1" w:rsidRPr="00970F46" w:rsidRDefault="00D067B1" w:rsidP="00970F46">
      <w:pPr>
        <w:spacing w:after="0" w:line="240" w:lineRule="auto"/>
        <w:jc w:val="center"/>
        <w:rPr>
          <w:rFonts w:ascii="Arial" w:hAnsi="Arial" w:cs="Arial"/>
          <w:b/>
          <w:smallCaps/>
          <w:sz w:val="20"/>
          <w:szCs w:val="20"/>
        </w:rPr>
      </w:pPr>
      <w:r w:rsidRPr="00970F46">
        <w:rPr>
          <w:rFonts w:ascii="Arial" w:hAnsi="Arial" w:cs="Arial"/>
          <w:b/>
          <w:smallCaps/>
          <w:sz w:val="20"/>
          <w:szCs w:val="20"/>
        </w:rPr>
        <w:t xml:space="preserve">NOMBRE </w:t>
      </w:r>
      <w:r w:rsidR="008E38BE" w:rsidRPr="00970F46">
        <w:rPr>
          <w:rFonts w:ascii="Arial" w:hAnsi="Arial" w:cs="Arial"/>
          <w:b/>
          <w:smallCaps/>
          <w:sz w:val="20"/>
          <w:szCs w:val="20"/>
        </w:rPr>
        <w:t xml:space="preserve">Y FIRMA DEL </w:t>
      </w:r>
    </w:p>
    <w:p w:rsidR="008E38BE" w:rsidRPr="00970F46" w:rsidRDefault="008E38BE" w:rsidP="00970F46">
      <w:pPr>
        <w:spacing w:after="0" w:line="240" w:lineRule="auto"/>
        <w:jc w:val="center"/>
        <w:rPr>
          <w:rFonts w:ascii="Arial" w:hAnsi="Arial" w:cs="Arial"/>
          <w:b/>
          <w:smallCaps/>
          <w:sz w:val="20"/>
          <w:szCs w:val="20"/>
        </w:rPr>
      </w:pPr>
      <w:r w:rsidRPr="00970F46">
        <w:rPr>
          <w:rFonts w:ascii="Arial" w:hAnsi="Arial" w:cs="Arial"/>
          <w:b/>
          <w:smallCaps/>
          <w:sz w:val="20"/>
          <w:szCs w:val="20"/>
        </w:rPr>
        <w:t>REPRESENTANTE LEGAL DEL LICITANTE</w:t>
      </w:r>
    </w:p>
    <w:p w:rsidR="008E38BE" w:rsidRPr="00970F46" w:rsidRDefault="008E38BE" w:rsidP="00970F46">
      <w:pPr>
        <w:spacing w:after="0" w:line="240" w:lineRule="auto"/>
        <w:jc w:val="center"/>
        <w:rPr>
          <w:rFonts w:ascii="Arial" w:hAnsi="Arial" w:cs="Arial"/>
          <w:b/>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317E32" w:rsidRPr="00970F46" w:rsidRDefault="00317E32"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97233A" w:rsidRPr="00970F46" w:rsidRDefault="0097233A" w:rsidP="00970F46">
      <w:pPr>
        <w:spacing w:after="0" w:line="240" w:lineRule="auto"/>
        <w:rPr>
          <w:rFonts w:ascii="Arial" w:hAnsi="Arial" w:cs="Arial"/>
          <w:sz w:val="20"/>
          <w:szCs w:val="20"/>
        </w:rPr>
      </w:pPr>
      <w:r w:rsidRPr="00970F46">
        <w:rPr>
          <w:rFonts w:ascii="Arial" w:hAnsi="Arial" w:cs="Arial"/>
          <w:sz w:val="20"/>
          <w:szCs w:val="20"/>
        </w:rPr>
        <w:br w:type="page"/>
      </w:r>
    </w:p>
    <w:p w:rsidR="008E38BE" w:rsidRPr="00970F46" w:rsidRDefault="008E38BE" w:rsidP="00970F46">
      <w:pPr>
        <w:autoSpaceDE w:val="0"/>
        <w:autoSpaceDN w:val="0"/>
        <w:adjustRightInd w:val="0"/>
        <w:spacing w:after="0" w:line="240" w:lineRule="auto"/>
        <w:jc w:val="center"/>
        <w:rPr>
          <w:rFonts w:ascii="Arial" w:eastAsia="Times New Roman" w:hAnsi="Arial" w:cs="Arial"/>
          <w:b/>
          <w:bCs/>
          <w:sz w:val="20"/>
          <w:szCs w:val="20"/>
          <w:lang w:val="es-ES_tradnl" w:eastAsia="es-MX"/>
        </w:rPr>
      </w:pPr>
      <w:r w:rsidRPr="00970F46">
        <w:rPr>
          <w:rFonts w:ascii="Arial" w:eastAsia="Times New Roman" w:hAnsi="Arial" w:cs="Arial"/>
          <w:b/>
          <w:sz w:val="20"/>
          <w:szCs w:val="20"/>
          <w:lang w:val="es-ES_tradnl" w:eastAsia="es-MX"/>
        </w:rPr>
        <w:t>FORMATO</w:t>
      </w:r>
      <w:r w:rsidRPr="00970F46">
        <w:rPr>
          <w:rFonts w:ascii="Arial" w:eastAsia="Times New Roman" w:hAnsi="Arial" w:cs="Arial"/>
          <w:b/>
          <w:bCs/>
          <w:sz w:val="20"/>
          <w:szCs w:val="20"/>
          <w:lang w:val="es-ES_tradnl" w:eastAsia="es-MX"/>
        </w:rPr>
        <w:t xml:space="preserve"> 9</w:t>
      </w:r>
    </w:p>
    <w:p w:rsidR="008E38BE" w:rsidRPr="00970F46" w:rsidRDefault="008E38BE" w:rsidP="00970F46">
      <w:pPr>
        <w:autoSpaceDE w:val="0"/>
        <w:autoSpaceDN w:val="0"/>
        <w:adjustRightInd w:val="0"/>
        <w:spacing w:after="0" w:line="240" w:lineRule="auto"/>
        <w:jc w:val="center"/>
        <w:rPr>
          <w:rFonts w:ascii="Arial" w:eastAsia="Times New Roman" w:hAnsi="Arial" w:cs="Arial"/>
          <w:sz w:val="20"/>
          <w:szCs w:val="20"/>
          <w:lang w:val="es-ES_tradnl" w:eastAsia="es-MX"/>
        </w:rPr>
      </w:pPr>
      <w:r w:rsidRPr="00970F46">
        <w:rPr>
          <w:rFonts w:ascii="Arial" w:eastAsia="Times New Roman" w:hAnsi="Arial" w:cs="Arial"/>
          <w:b/>
          <w:bCs/>
          <w:sz w:val="20"/>
          <w:szCs w:val="20"/>
          <w:lang w:val="es-ES_tradnl" w:eastAsia="es-MX"/>
        </w:rPr>
        <w:t>PROPUESTA TÉCNICA</w:t>
      </w:r>
    </w:p>
    <w:p w:rsidR="008E38BE" w:rsidRPr="00970F46" w:rsidRDefault="008E38BE" w:rsidP="00970F46">
      <w:pPr>
        <w:spacing w:after="0" w:line="240" w:lineRule="auto"/>
        <w:jc w:val="center"/>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(PAPEL MEMBRETADO DEL LICITANTE)</w:t>
      </w:r>
    </w:p>
    <w:p w:rsidR="008E38BE" w:rsidRPr="00970F46" w:rsidRDefault="008E38BE" w:rsidP="00970F46">
      <w:pPr>
        <w:autoSpaceDE w:val="0"/>
        <w:autoSpaceDN w:val="0"/>
        <w:adjustRightInd w:val="0"/>
        <w:spacing w:after="0" w:line="240" w:lineRule="auto"/>
        <w:jc w:val="both"/>
        <w:rPr>
          <w:rFonts w:ascii="Arial" w:eastAsia="Times New Roman" w:hAnsi="Arial" w:cs="Arial"/>
          <w:b/>
          <w:bCs/>
          <w:sz w:val="2"/>
          <w:szCs w:val="2"/>
          <w:lang w:val="es-ES_tradnl" w:eastAsia="es-MX"/>
        </w:rPr>
      </w:pPr>
    </w:p>
    <w:p w:rsidR="00844D6A" w:rsidRPr="00970F46" w:rsidRDefault="00844D6A" w:rsidP="00970F46">
      <w:pPr>
        <w:pStyle w:val="Sinespaciado"/>
        <w:jc w:val="right"/>
        <w:rPr>
          <w:rFonts w:ascii="Arial" w:hAnsi="Arial" w:cs="Arial"/>
          <w:b/>
          <w:smallCaps/>
          <w:sz w:val="20"/>
          <w:szCs w:val="20"/>
        </w:rPr>
      </w:pPr>
      <w:r w:rsidRPr="00970F46">
        <w:rPr>
          <w:rFonts w:ascii="Arial" w:hAnsi="Arial" w:cs="Arial"/>
          <w:b/>
          <w:smallCaps/>
          <w:sz w:val="20"/>
          <w:szCs w:val="20"/>
        </w:rPr>
        <w:t>lugar y fecha de expedición: _______________</w:t>
      </w:r>
    </w:p>
    <w:p w:rsidR="00544DB4" w:rsidRPr="00970F46" w:rsidRDefault="00544DB4" w:rsidP="00970F46">
      <w:pPr>
        <w:pStyle w:val="Sinespaciado"/>
        <w:jc w:val="right"/>
        <w:rPr>
          <w:rFonts w:ascii="Arial" w:hAnsi="Arial" w:cs="Arial"/>
          <w:b/>
          <w:smallCaps/>
          <w:sz w:val="20"/>
          <w:szCs w:val="20"/>
        </w:rPr>
      </w:pPr>
      <w:r w:rsidRPr="00970F46">
        <w:rPr>
          <w:rFonts w:ascii="Arial" w:hAnsi="Arial" w:cs="Arial"/>
          <w:b/>
          <w:smallCaps/>
          <w:sz w:val="20"/>
          <w:szCs w:val="20"/>
        </w:rPr>
        <w:t>licitación Pública nacional electrónica: __________</w:t>
      </w:r>
    </w:p>
    <w:p w:rsidR="00F76FC3" w:rsidRPr="00970F46" w:rsidRDefault="00F76FC3" w:rsidP="00970F46">
      <w:pPr>
        <w:pStyle w:val="Sinespaciado"/>
        <w:jc w:val="right"/>
        <w:rPr>
          <w:rFonts w:ascii="Arial" w:hAnsi="Arial" w:cs="Arial"/>
          <w:b/>
          <w:sz w:val="10"/>
          <w:szCs w:val="10"/>
        </w:rPr>
      </w:pPr>
    </w:p>
    <w:p w:rsidR="00CC2978" w:rsidRPr="00970F46" w:rsidRDefault="008E38BE" w:rsidP="00970F46">
      <w:pPr>
        <w:pStyle w:val="Sinespaciado"/>
        <w:rPr>
          <w:rFonts w:ascii="Arial" w:hAnsi="Arial" w:cs="Arial"/>
          <w:b/>
          <w:lang w:eastAsia="es-ES"/>
        </w:rPr>
      </w:pPr>
      <w:r w:rsidRPr="00970F46">
        <w:rPr>
          <w:rFonts w:ascii="Arial" w:hAnsi="Arial" w:cs="Arial"/>
          <w:b/>
          <w:lang w:eastAsia="es-ES"/>
        </w:rPr>
        <w:t xml:space="preserve">HOSPITAL REGIONAL DE ALTA ESPECIALIDAD DE </w:t>
      </w:r>
      <w:r w:rsidR="001D4583" w:rsidRPr="00970F46">
        <w:rPr>
          <w:rFonts w:ascii="Arial" w:hAnsi="Arial" w:cs="Arial"/>
          <w:b/>
          <w:lang w:eastAsia="es-ES"/>
        </w:rPr>
        <w:t>CIUDAD VICTORIA “BICENTENARIO 2010”</w:t>
      </w:r>
    </w:p>
    <w:p w:rsidR="008E38BE" w:rsidRPr="00970F46" w:rsidRDefault="008E38BE" w:rsidP="00970F46">
      <w:pPr>
        <w:pStyle w:val="Sinespaciado"/>
        <w:rPr>
          <w:rFonts w:ascii="Arial" w:hAnsi="Arial" w:cs="Arial"/>
          <w:b/>
        </w:rPr>
      </w:pPr>
      <w:r w:rsidRPr="00970F46">
        <w:rPr>
          <w:rFonts w:ascii="Arial" w:hAnsi="Arial" w:cs="Arial"/>
          <w:b/>
        </w:rPr>
        <w:t>PRESENTE</w:t>
      </w:r>
    </w:p>
    <w:tbl>
      <w:tblPr>
        <w:tblW w:w="6187" w:type="pct"/>
        <w:jc w:val="center"/>
        <w:tblLayout w:type="fixed"/>
        <w:tblCellMar>
          <w:left w:w="70" w:type="dxa"/>
          <w:right w:w="70" w:type="dxa"/>
        </w:tblCellMar>
        <w:tblLook w:val="04A0" w:firstRow="1" w:lastRow="0" w:firstColumn="1" w:lastColumn="0" w:noHBand="0" w:noVBand="1"/>
      </w:tblPr>
      <w:tblGrid>
        <w:gridCol w:w="1064"/>
        <w:gridCol w:w="1006"/>
        <w:gridCol w:w="992"/>
        <w:gridCol w:w="3817"/>
        <w:gridCol w:w="1571"/>
        <w:gridCol w:w="1120"/>
        <w:gridCol w:w="1120"/>
        <w:gridCol w:w="1120"/>
      </w:tblGrid>
      <w:tr w:rsidR="00FC669A" w:rsidRPr="00970F46" w:rsidTr="00E11939">
        <w:trPr>
          <w:cantSplit/>
          <w:trHeight w:val="495"/>
          <w:tblHeader/>
          <w:jc w:val="center"/>
        </w:trPr>
        <w:tc>
          <w:tcPr>
            <w:tcW w:w="45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11939" w:rsidRPr="00970F46" w:rsidRDefault="00E1193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PARTIDA</w:t>
            </w:r>
          </w:p>
        </w:tc>
        <w:tc>
          <w:tcPr>
            <w:tcW w:w="426"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E11939" w:rsidRPr="00970F46" w:rsidRDefault="00E1193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 xml:space="preserve">CLAVE </w:t>
            </w:r>
            <w:r w:rsidR="003E4C5C" w:rsidRPr="00970F46">
              <w:rPr>
                <w:rFonts w:ascii="Arial" w:eastAsia="Calibri" w:hAnsi="Arial" w:cs="Arial"/>
                <w:b/>
                <w:sz w:val="15"/>
                <w:szCs w:val="15"/>
                <w:lang w:eastAsia="es-MX"/>
              </w:rPr>
              <w:t>HRAEV</w:t>
            </w:r>
          </w:p>
        </w:tc>
        <w:tc>
          <w:tcPr>
            <w:tcW w:w="420"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E11939" w:rsidRPr="00970F46" w:rsidRDefault="00E1193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CUCOP</w:t>
            </w:r>
          </w:p>
        </w:tc>
        <w:tc>
          <w:tcPr>
            <w:tcW w:w="1616"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E11939" w:rsidRPr="00970F46" w:rsidRDefault="00E1193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DESCRIPCIÓN</w:t>
            </w:r>
          </w:p>
        </w:tc>
        <w:tc>
          <w:tcPr>
            <w:tcW w:w="665"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E11939" w:rsidRPr="00970F46" w:rsidRDefault="00E1193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UNIDAD DE MEDIDA</w:t>
            </w:r>
          </w:p>
        </w:tc>
        <w:tc>
          <w:tcPr>
            <w:tcW w:w="474"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E11939" w:rsidRPr="00970F46" w:rsidRDefault="00E1193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CANTIDAD</w:t>
            </w:r>
          </w:p>
        </w:tc>
        <w:tc>
          <w:tcPr>
            <w:tcW w:w="474"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E11939" w:rsidRPr="00970F46" w:rsidRDefault="00E1193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NOMBRE COMERCIAL O MARCA</w:t>
            </w:r>
          </w:p>
        </w:tc>
        <w:tc>
          <w:tcPr>
            <w:tcW w:w="474"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E11939" w:rsidRPr="00970F46" w:rsidRDefault="00E1193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ORIGEN DEL BIEN</w:t>
            </w:r>
          </w:p>
        </w:tc>
      </w:tr>
      <w:tr w:rsidR="00FC669A" w:rsidRPr="00970F46" w:rsidTr="004D3C89">
        <w:trPr>
          <w:cantSplit/>
          <w:trHeight w:val="495"/>
          <w:tblHeader/>
          <w:jc w:val="center"/>
        </w:trPr>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1</w:t>
            </w:r>
          </w:p>
        </w:tc>
        <w:tc>
          <w:tcPr>
            <w:tcW w:w="426" w:type="pct"/>
            <w:tcBorders>
              <w:top w:val="single" w:sz="4" w:space="0" w:color="auto"/>
              <w:left w:val="nil"/>
              <w:bottom w:val="single" w:sz="4" w:space="0" w:color="auto"/>
              <w:right w:val="single" w:sz="4" w:space="0" w:color="auto"/>
            </w:tcBorders>
            <w:shd w:val="clear" w:color="auto" w:fill="auto"/>
            <w:noWrap/>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20"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1616"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665"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r>
      <w:tr w:rsidR="00FC669A" w:rsidRPr="00970F46" w:rsidTr="004D3C89">
        <w:trPr>
          <w:cantSplit/>
          <w:trHeight w:val="495"/>
          <w:tblHeader/>
          <w:jc w:val="center"/>
        </w:trPr>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2</w:t>
            </w:r>
          </w:p>
        </w:tc>
        <w:tc>
          <w:tcPr>
            <w:tcW w:w="426" w:type="pct"/>
            <w:tcBorders>
              <w:top w:val="single" w:sz="4" w:space="0" w:color="auto"/>
              <w:left w:val="nil"/>
              <w:bottom w:val="single" w:sz="4" w:space="0" w:color="auto"/>
              <w:right w:val="single" w:sz="4" w:space="0" w:color="auto"/>
            </w:tcBorders>
            <w:shd w:val="clear" w:color="auto" w:fill="auto"/>
            <w:noWrap/>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20"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1616"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665"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r>
      <w:tr w:rsidR="00FC669A" w:rsidRPr="00970F46" w:rsidTr="004D3C89">
        <w:trPr>
          <w:cantSplit/>
          <w:trHeight w:val="495"/>
          <w:tblHeader/>
          <w:jc w:val="center"/>
        </w:trPr>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3</w:t>
            </w:r>
          </w:p>
        </w:tc>
        <w:tc>
          <w:tcPr>
            <w:tcW w:w="426" w:type="pct"/>
            <w:tcBorders>
              <w:top w:val="single" w:sz="4" w:space="0" w:color="auto"/>
              <w:left w:val="nil"/>
              <w:bottom w:val="single" w:sz="4" w:space="0" w:color="auto"/>
              <w:right w:val="single" w:sz="4" w:space="0" w:color="auto"/>
            </w:tcBorders>
            <w:shd w:val="clear" w:color="auto" w:fill="auto"/>
            <w:noWrap/>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20"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1616"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665"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r>
      <w:tr w:rsidR="00FC669A" w:rsidRPr="00970F46" w:rsidTr="004D3C89">
        <w:trPr>
          <w:cantSplit/>
          <w:trHeight w:val="495"/>
          <w:tblHeader/>
          <w:jc w:val="center"/>
        </w:trPr>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4</w:t>
            </w:r>
          </w:p>
        </w:tc>
        <w:tc>
          <w:tcPr>
            <w:tcW w:w="426" w:type="pct"/>
            <w:tcBorders>
              <w:top w:val="single" w:sz="4" w:space="0" w:color="auto"/>
              <w:left w:val="nil"/>
              <w:bottom w:val="single" w:sz="4" w:space="0" w:color="auto"/>
              <w:right w:val="single" w:sz="4" w:space="0" w:color="auto"/>
            </w:tcBorders>
            <w:shd w:val="clear" w:color="auto" w:fill="auto"/>
            <w:noWrap/>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20"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1616"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665"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r>
      <w:tr w:rsidR="00FC669A" w:rsidRPr="00970F46" w:rsidTr="004D3C89">
        <w:trPr>
          <w:cantSplit/>
          <w:trHeight w:val="495"/>
          <w:tblHeader/>
          <w:jc w:val="center"/>
        </w:trPr>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5</w:t>
            </w:r>
          </w:p>
        </w:tc>
        <w:tc>
          <w:tcPr>
            <w:tcW w:w="426" w:type="pct"/>
            <w:tcBorders>
              <w:top w:val="single" w:sz="4" w:space="0" w:color="auto"/>
              <w:left w:val="nil"/>
              <w:bottom w:val="single" w:sz="4" w:space="0" w:color="auto"/>
              <w:right w:val="single" w:sz="4" w:space="0" w:color="auto"/>
            </w:tcBorders>
            <w:shd w:val="clear" w:color="auto" w:fill="auto"/>
            <w:noWrap/>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20"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1616"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665"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r>
      <w:tr w:rsidR="00FC669A" w:rsidRPr="00970F46" w:rsidTr="004D3C89">
        <w:trPr>
          <w:cantSplit/>
          <w:trHeight w:val="495"/>
          <w:tblHeader/>
          <w:jc w:val="center"/>
        </w:trPr>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6</w:t>
            </w:r>
          </w:p>
        </w:tc>
        <w:tc>
          <w:tcPr>
            <w:tcW w:w="426" w:type="pct"/>
            <w:tcBorders>
              <w:top w:val="single" w:sz="4" w:space="0" w:color="auto"/>
              <w:left w:val="nil"/>
              <w:bottom w:val="single" w:sz="4" w:space="0" w:color="auto"/>
              <w:right w:val="single" w:sz="4" w:space="0" w:color="auto"/>
            </w:tcBorders>
            <w:shd w:val="clear" w:color="auto" w:fill="auto"/>
            <w:noWrap/>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20"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1616"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665"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r>
      <w:tr w:rsidR="004D3C89" w:rsidRPr="00970F46" w:rsidTr="004D3C89">
        <w:trPr>
          <w:cantSplit/>
          <w:trHeight w:val="495"/>
          <w:tblHeader/>
          <w:jc w:val="center"/>
        </w:trPr>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w:t>
            </w:r>
          </w:p>
        </w:tc>
        <w:tc>
          <w:tcPr>
            <w:tcW w:w="426" w:type="pct"/>
            <w:tcBorders>
              <w:top w:val="single" w:sz="4" w:space="0" w:color="auto"/>
              <w:left w:val="nil"/>
              <w:bottom w:val="single" w:sz="4" w:space="0" w:color="auto"/>
              <w:right w:val="single" w:sz="4" w:space="0" w:color="auto"/>
            </w:tcBorders>
            <w:shd w:val="clear" w:color="auto" w:fill="auto"/>
            <w:noWrap/>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20"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1616"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665"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c>
          <w:tcPr>
            <w:tcW w:w="474" w:type="pct"/>
            <w:tcBorders>
              <w:top w:val="single" w:sz="4" w:space="0" w:color="auto"/>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Calibri" w:hAnsi="Arial" w:cs="Arial"/>
                <w:b/>
                <w:sz w:val="15"/>
                <w:szCs w:val="15"/>
                <w:lang w:eastAsia="es-MX"/>
              </w:rPr>
            </w:pPr>
          </w:p>
        </w:tc>
      </w:tr>
    </w:tbl>
    <w:p w:rsidR="003B1053" w:rsidRPr="00970F46" w:rsidRDefault="003B1053" w:rsidP="00970F46">
      <w:pPr>
        <w:pStyle w:val="Sinespaciado"/>
        <w:rPr>
          <w:rFonts w:ascii="Arial" w:hAnsi="Arial" w:cs="Arial"/>
          <w:b/>
          <w:lang w:eastAsia="es-ES"/>
        </w:rPr>
      </w:pPr>
    </w:p>
    <w:p w:rsidR="008E38BE" w:rsidRPr="00970F46" w:rsidRDefault="008E38BE" w:rsidP="00970F46">
      <w:pPr>
        <w:autoSpaceDE w:val="0"/>
        <w:autoSpaceDN w:val="0"/>
        <w:adjustRightInd w:val="0"/>
        <w:spacing w:after="0" w:line="240" w:lineRule="auto"/>
        <w:jc w:val="both"/>
        <w:rPr>
          <w:rFonts w:ascii="Arial" w:eastAsia="Times New Roman" w:hAnsi="Arial" w:cs="Arial"/>
          <w:sz w:val="10"/>
          <w:szCs w:val="10"/>
          <w:lang w:val="es-ES_tradnl" w:eastAsia="es-MX"/>
        </w:rPr>
      </w:pPr>
    </w:p>
    <w:p w:rsidR="0097233A" w:rsidRPr="00970F46" w:rsidRDefault="0097233A" w:rsidP="00970F46">
      <w:pPr>
        <w:spacing w:after="0" w:line="240" w:lineRule="auto"/>
        <w:rPr>
          <w:rFonts w:ascii="Arial" w:hAnsi="Arial" w:cs="Arial"/>
          <w:sz w:val="2"/>
          <w:szCs w:val="2"/>
        </w:rPr>
      </w:pPr>
    </w:p>
    <w:p w:rsidR="00F76FC3" w:rsidRPr="00970F46" w:rsidRDefault="00F76FC3" w:rsidP="00970F46">
      <w:pPr>
        <w:autoSpaceDE w:val="0"/>
        <w:autoSpaceDN w:val="0"/>
        <w:adjustRightInd w:val="0"/>
        <w:spacing w:after="0" w:line="240" w:lineRule="auto"/>
        <w:rPr>
          <w:rFonts w:ascii="Arial" w:eastAsia="Times New Roman" w:hAnsi="Arial" w:cs="Arial"/>
          <w:b/>
          <w:bCs/>
          <w:sz w:val="4"/>
          <w:szCs w:val="4"/>
          <w:lang w:val="es-ES_tradnl" w:eastAsia="es-MX"/>
        </w:rPr>
      </w:pPr>
    </w:p>
    <w:p w:rsidR="000775FD" w:rsidRPr="00970F46" w:rsidRDefault="000775FD" w:rsidP="00970F46">
      <w:pPr>
        <w:autoSpaceDE w:val="0"/>
        <w:autoSpaceDN w:val="0"/>
        <w:adjustRightInd w:val="0"/>
        <w:spacing w:after="0" w:line="240" w:lineRule="auto"/>
        <w:jc w:val="both"/>
        <w:rPr>
          <w:rFonts w:ascii="Arial" w:eastAsia="Times New Roman" w:hAnsi="Arial" w:cs="Arial"/>
          <w:sz w:val="20"/>
          <w:szCs w:val="20"/>
          <w:lang w:eastAsia="es-MX"/>
        </w:rPr>
      </w:pPr>
    </w:p>
    <w:p w:rsidR="008E38BE" w:rsidRPr="00970F46" w:rsidRDefault="008E38BE" w:rsidP="00970F46">
      <w:pPr>
        <w:autoSpaceDE w:val="0"/>
        <w:autoSpaceDN w:val="0"/>
        <w:adjustRightInd w:val="0"/>
        <w:spacing w:after="0" w:line="240" w:lineRule="auto"/>
        <w:jc w:val="both"/>
        <w:rPr>
          <w:rFonts w:ascii="Arial" w:eastAsia="Times New Roman" w:hAnsi="Arial" w:cs="Arial"/>
          <w:sz w:val="10"/>
          <w:szCs w:val="10"/>
          <w:lang w:val="es-ES_tradnl" w:eastAsia="es-MX"/>
        </w:rPr>
      </w:pPr>
    </w:p>
    <w:p w:rsidR="008E38BE" w:rsidRPr="00970F46" w:rsidRDefault="008E38BE" w:rsidP="00970F46">
      <w:pPr>
        <w:spacing w:after="0" w:line="240" w:lineRule="auto"/>
        <w:jc w:val="center"/>
        <w:rPr>
          <w:rFonts w:ascii="Arial" w:hAnsi="Arial" w:cs="Arial"/>
          <w:b/>
          <w:bCs/>
          <w:smallCaps/>
          <w:sz w:val="20"/>
          <w:szCs w:val="20"/>
        </w:rPr>
      </w:pPr>
      <w:r w:rsidRPr="00970F46">
        <w:rPr>
          <w:rFonts w:ascii="Arial" w:hAnsi="Arial" w:cs="Arial"/>
          <w:b/>
          <w:bCs/>
          <w:smallCaps/>
          <w:sz w:val="20"/>
          <w:szCs w:val="20"/>
        </w:rPr>
        <w:t xml:space="preserve">A T E N T A M E N T E </w:t>
      </w:r>
    </w:p>
    <w:p w:rsidR="008E38BE" w:rsidRPr="00970F46" w:rsidRDefault="008E38BE" w:rsidP="00970F46">
      <w:pPr>
        <w:autoSpaceDE w:val="0"/>
        <w:autoSpaceDN w:val="0"/>
        <w:adjustRightInd w:val="0"/>
        <w:spacing w:after="0" w:line="240" w:lineRule="auto"/>
        <w:rPr>
          <w:rFonts w:ascii="Arial" w:eastAsia="Times New Roman" w:hAnsi="Arial" w:cs="Arial"/>
          <w:sz w:val="20"/>
          <w:szCs w:val="20"/>
          <w:lang w:eastAsia="es-MX"/>
        </w:rPr>
      </w:pPr>
    </w:p>
    <w:p w:rsidR="008E38BE" w:rsidRPr="00970F46" w:rsidRDefault="008E38BE" w:rsidP="00970F46">
      <w:pPr>
        <w:autoSpaceDE w:val="0"/>
        <w:autoSpaceDN w:val="0"/>
        <w:adjustRightInd w:val="0"/>
        <w:spacing w:after="0" w:line="240" w:lineRule="auto"/>
        <w:rPr>
          <w:rFonts w:ascii="Arial" w:eastAsia="Times New Roman" w:hAnsi="Arial" w:cs="Arial"/>
          <w:sz w:val="20"/>
          <w:szCs w:val="20"/>
          <w:lang w:val="es-ES_tradnl" w:eastAsia="es-MX"/>
        </w:rPr>
      </w:pPr>
    </w:p>
    <w:p w:rsidR="008E38BE" w:rsidRPr="00970F46" w:rsidRDefault="008E38BE" w:rsidP="00970F46">
      <w:pPr>
        <w:autoSpaceDE w:val="0"/>
        <w:autoSpaceDN w:val="0"/>
        <w:adjustRightInd w:val="0"/>
        <w:spacing w:after="0" w:line="240" w:lineRule="auto"/>
        <w:jc w:val="center"/>
        <w:rPr>
          <w:rFonts w:ascii="Arial" w:eastAsia="Times New Roman" w:hAnsi="Arial" w:cs="Arial"/>
          <w:b/>
          <w:sz w:val="20"/>
          <w:szCs w:val="20"/>
          <w:lang w:eastAsia="es-MX"/>
        </w:rPr>
      </w:pPr>
      <w:r w:rsidRPr="00970F46">
        <w:rPr>
          <w:rFonts w:ascii="Arial" w:eastAsia="Times New Roman" w:hAnsi="Arial" w:cs="Arial"/>
          <w:b/>
          <w:sz w:val="20"/>
          <w:szCs w:val="20"/>
          <w:lang w:eastAsia="es-MX"/>
        </w:rPr>
        <w:t>_____________________________________</w:t>
      </w:r>
    </w:p>
    <w:p w:rsidR="00D067B1" w:rsidRPr="00970F46" w:rsidRDefault="00D067B1"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eastAsia="Times New Roman" w:hAnsi="Arial" w:cs="Arial"/>
          <w:b/>
          <w:sz w:val="20"/>
          <w:szCs w:val="20"/>
          <w:lang w:eastAsia="es-MX"/>
        </w:rPr>
      </w:pPr>
      <w:r w:rsidRPr="00970F46">
        <w:rPr>
          <w:rFonts w:ascii="Arial" w:eastAsia="Times New Roman" w:hAnsi="Arial" w:cs="Arial"/>
          <w:b/>
          <w:sz w:val="20"/>
          <w:szCs w:val="20"/>
          <w:lang w:eastAsia="es-MX"/>
        </w:rPr>
        <w:t xml:space="preserve">NOMBRE </w:t>
      </w:r>
      <w:r w:rsidR="008E38BE" w:rsidRPr="00970F46">
        <w:rPr>
          <w:rFonts w:ascii="Arial" w:eastAsia="Times New Roman" w:hAnsi="Arial" w:cs="Arial"/>
          <w:b/>
          <w:sz w:val="20"/>
          <w:szCs w:val="20"/>
          <w:lang w:eastAsia="es-MX"/>
        </w:rPr>
        <w:t>Y FIRMA DEL RE</w:t>
      </w:r>
      <w:r w:rsidR="00B20E6A" w:rsidRPr="00970F46">
        <w:rPr>
          <w:rFonts w:ascii="Arial" w:eastAsia="Times New Roman" w:hAnsi="Arial" w:cs="Arial"/>
          <w:b/>
          <w:sz w:val="20"/>
          <w:szCs w:val="20"/>
          <w:lang w:eastAsia="es-MX"/>
        </w:rPr>
        <w:t xml:space="preserve">PRESENTANTE </w:t>
      </w:r>
    </w:p>
    <w:p w:rsidR="00317E32" w:rsidRPr="00970F46" w:rsidRDefault="00B20E6A"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eastAsia="Times New Roman" w:hAnsi="Arial" w:cs="Arial"/>
          <w:b/>
          <w:sz w:val="20"/>
          <w:szCs w:val="20"/>
          <w:lang w:eastAsia="es-MX"/>
        </w:rPr>
      </w:pPr>
      <w:r w:rsidRPr="00970F46">
        <w:rPr>
          <w:rFonts w:ascii="Arial" w:eastAsia="Times New Roman" w:hAnsi="Arial" w:cs="Arial"/>
          <w:b/>
          <w:sz w:val="20"/>
          <w:szCs w:val="20"/>
          <w:lang w:eastAsia="es-MX"/>
        </w:rPr>
        <w:t>LEGAL DEL LICITANTE</w:t>
      </w:r>
    </w:p>
    <w:p w:rsidR="008E38BE" w:rsidRPr="00970F46" w:rsidRDefault="00BB6B89" w:rsidP="00970F46">
      <w:pPr>
        <w:pStyle w:val="Sinespaciado"/>
        <w:jc w:val="center"/>
        <w:rPr>
          <w:rFonts w:ascii="Arial" w:hAnsi="Arial" w:cs="Arial"/>
          <w:b/>
          <w:sz w:val="20"/>
          <w:szCs w:val="20"/>
        </w:rPr>
      </w:pPr>
      <w:r w:rsidRPr="00970F46">
        <w:rPr>
          <w:rFonts w:ascii="Arial" w:eastAsia="Times New Roman" w:hAnsi="Arial" w:cs="Arial"/>
          <w:lang w:eastAsia="es-MX"/>
        </w:rPr>
        <w:br w:type="page"/>
      </w:r>
      <w:r w:rsidR="00B20E6A" w:rsidRPr="00970F46">
        <w:rPr>
          <w:rFonts w:ascii="Arial" w:eastAsia="Times New Roman" w:hAnsi="Arial" w:cs="Arial"/>
          <w:b/>
          <w:sz w:val="20"/>
          <w:szCs w:val="20"/>
          <w:lang w:eastAsia="es-MX"/>
        </w:rPr>
        <w:t>FO</w:t>
      </w:r>
      <w:r w:rsidR="008E38BE" w:rsidRPr="00970F46">
        <w:rPr>
          <w:rFonts w:ascii="Arial" w:hAnsi="Arial" w:cs="Arial"/>
          <w:b/>
          <w:sz w:val="20"/>
          <w:szCs w:val="20"/>
        </w:rPr>
        <w:t>RMATO 10</w:t>
      </w:r>
    </w:p>
    <w:p w:rsidR="008E38BE" w:rsidRPr="00970F46" w:rsidRDefault="008E38BE" w:rsidP="00970F46">
      <w:pPr>
        <w:pStyle w:val="Sinespaciado"/>
        <w:jc w:val="center"/>
        <w:rPr>
          <w:rFonts w:ascii="Arial" w:hAnsi="Arial" w:cs="Arial"/>
          <w:b/>
          <w:sz w:val="20"/>
          <w:szCs w:val="20"/>
        </w:rPr>
      </w:pPr>
      <w:r w:rsidRPr="00970F46">
        <w:rPr>
          <w:rFonts w:ascii="Arial" w:hAnsi="Arial" w:cs="Arial"/>
          <w:b/>
          <w:sz w:val="20"/>
          <w:szCs w:val="20"/>
        </w:rPr>
        <w:t>DECLARACIÓN DE CONOCIMIENTO Y CUMPLIMIENTO DE NORMAS</w:t>
      </w:r>
    </w:p>
    <w:p w:rsidR="00BB3522" w:rsidRPr="00970F46" w:rsidRDefault="00BB3522" w:rsidP="00970F46">
      <w:pPr>
        <w:pStyle w:val="Sinespaciado"/>
        <w:jc w:val="center"/>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(PAPEL MEMBRETADO DEL LICITANTE)</w:t>
      </w:r>
    </w:p>
    <w:p w:rsidR="00844D6A" w:rsidRPr="00970F46" w:rsidRDefault="00844D6A" w:rsidP="00970F46">
      <w:pPr>
        <w:pStyle w:val="Sinespaciado"/>
        <w:jc w:val="center"/>
        <w:rPr>
          <w:rFonts w:ascii="Arial" w:eastAsia="Times New Roman" w:hAnsi="Arial" w:cs="Arial"/>
          <w:sz w:val="20"/>
          <w:szCs w:val="20"/>
          <w:lang w:val="es-ES_tradnl" w:eastAsia="es-MX"/>
        </w:rPr>
      </w:pPr>
    </w:p>
    <w:p w:rsidR="00844D6A" w:rsidRPr="00970F46" w:rsidRDefault="00844D6A" w:rsidP="00970F46">
      <w:pPr>
        <w:pStyle w:val="Sinespaciado"/>
        <w:jc w:val="right"/>
        <w:rPr>
          <w:rFonts w:ascii="Arial" w:hAnsi="Arial" w:cs="Arial"/>
          <w:b/>
          <w:smallCaps/>
          <w:sz w:val="20"/>
          <w:szCs w:val="20"/>
        </w:rPr>
      </w:pPr>
      <w:r w:rsidRPr="00970F46">
        <w:rPr>
          <w:rFonts w:ascii="Arial" w:hAnsi="Arial" w:cs="Arial"/>
          <w:b/>
          <w:smallCaps/>
          <w:sz w:val="20"/>
          <w:szCs w:val="20"/>
        </w:rPr>
        <w:t>lugar y fecha de expedición: _______________</w:t>
      </w:r>
    </w:p>
    <w:p w:rsidR="00544DB4" w:rsidRPr="00970F46" w:rsidRDefault="00544DB4" w:rsidP="00970F46">
      <w:pPr>
        <w:pStyle w:val="Sinespaciado"/>
        <w:jc w:val="right"/>
        <w:rPr>
          <w:rFonts w:ascii="Arial" w:hAnsi="Arial" w:cs="Arial"/>
          <w:b/>
          <w:smallCaps/>
          <w:sz w:val="20"/>
          <w:szCs w:val="20"/>
        </w:rPr>
      </w:pPr>
      <w:r w:rsidRPr="00970F46">
        <w:rPr>
          <w:rFonts w:ascii="Arial" w:hAnsi="Arial" w:cs="Arial"/>
          <w:b/>
          <w:smallCaps/>
          <w:sz w:val="20"/>
          <w:szCs w:val="20"/>
        </w:rPr>
        <w:t>licitación Pública nacional electrónica: __________</w:t>
      </w:r>
    </w:p>
    <w:p w:rsidR="008E38BE" w:rsidRPr="00970F46" w:rsidRDefault="008E38BE"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p>
    <w:p w:rsidR="006F7E72" w:rsidRPr="00970F46" w:rsidRDefault="006F7E72"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p>
    <w:p w:rsidR="008E38BE" w:rsidRPr="00970F46" w:rsidRDefault="008E38BE"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r w:rsidRPr="00970F46">
        <w:rPr>
          <w:rFonts w:ascii="Arial" w:eastAsia="Times New Roman" w:hAnsi="Arial" w:cs="Arial"/>
          <w:b/>
          <w:bCs/>
          <w:sz w:val="20"/>
          <w:szCs w:val="20"/>
          <w:lang w:eastAsia="es-ES"/>
        </w:rPr>
        <w:t xml:space="preserve">HOSPITAL REGIONAL DE ALTA ESPECIALIDAD DE </w:t>
      </w:r>
      <w:r w:rsidR="001D4583" w:rsidRPr="00970F46">
        <w:rPr>
          <w:rFonts w:ascii="Arial" w:eastAsia="Times New Roman" w:hAnsi="Arial" w:cs="Arial"/>
          <w:b/>
          <w:bCs/>
          <w:sz w:val="20"/>
          <w:szCs w:val="20"/>
          <w:lang w:eastAsia="es-ES"/>
        </w:rPr>
        <w:t>CIUDAD VICTORIA “BICENTENARIO 2010”</w:t>
      </w:r>
    </w:p>
    <w:p w:rsidR="008E38BE" w:rsidRPr="00970F46" w:rsidRDefault="008E38BE" w:rsidP="00970F46">
      <w:pPr>
        <w:keepNext/>
        <w:keepLines/>
        <w:spacing w:after="0" w:line="240" w:lineRule="auto"/>
        <w:outlineLvl w:val="0"/>
        <w:rPr>
          <w:rFonts w:ascii="Arial" w:eastAsiaTheme="majorEastAsia" w:hAnsi="Arial" w:cs="Arial"/>
          <w:b/>
          <w:bCs/>
          <w:sz w:val="20"/>
          <w:szCs w:val="20"/>
        </w:rPr>
      </w:pPr>
      <w:r w:rsidRPr="00970F46">
        <w:rPr>
          <w:rFonts w:ascii="Arial" w:eastAsiaTheme="majorEastAsia" w:hAnsi="Arial" w:cs="Arial"/>
          <w:b/>
          <w:bCs/>
          <w:sz w:val="20"/>
          <w:szCs w:val="20"/>
        </w:rPr>
        <w:t>PRESENTE</w:t>
      </w:r>
    </w:p>
    <w:p w:rsidR="008E38BE" w:rsidRPr="00970F46" w:rsidRDefault="008E38BE" w:rsidP="00970F46">
      <w:pPr>
        <w:spacing w:after="0" w:line="240" w:lineRule="auto"/>
        <w:rPr>
          <w:rFonts w:ascii="Arial" w:hAnsi="Arial" w:cs="Arial"/>
          <w:sz w:val="20"/>
          <w:szCs w:val="20"/>
        </w:rPr>
      </w:pPr>
    </w:p>
    <w:p w:rsidR="00C13FB2" w:rsidRPr="00970F46" w:rsidRDefault="00C13FB2" w:rsidP="00970F46">
      <w:pPr>
        <w:spacing w:after="0" w:line="240" w:lineRule="auto"/>
        <w:jc w:val="both"/>
        <w:rPr>
          <w:rFonts w:ascii="Arial" w:hAnsi="Arial" w:cs="Arial"/>
          <w:sz w:val="20"/>
          <w:szCs w:val="20"/>
        </w:rPr>
      </w:pPr>
      <w:r w:rsidRPr="00970F46">
        <w:rPr>
          <w:rFonts w:ascii="Arial" w:hAnsi="Arial" w:cs="Arial"/>
          <w:sz w:val="20"/>
          <w:szCs w:val="20"/>
        </w:rPr>
        <w:t xml:space="preserve">De conformidad con lo indicado en el punto </w:t>
      </w:r>
      <w:r w:rsidRPr="00970F46">
        <w:rPr>
          <w:rFonts w:ascii="Arial" w:hAnsi="Arial" w:cs="Arial"/>
          <w:b/>
          <w:sz w:val="20"/>
          <w:szCs w:val="20"/>
        </w:rPr>
        <w:t>VI.2</w:t>
      </w:r>
      <w:r w:rsidR="00D067B1" w:rsidRPr="00970F46">
        <w:rPr>
          <w:rFonts w:ascii="Arial" w:hAnsi="Arial" w:cs="Arial"/>
          <w:b/>
          <w:sz w:val="20"/>
          <w:szCs w:val="20"/>
        </w:rPr>
        <w:t xml:space="preserve"> “Documentación que integra la Propuesta Técnica” </w:t>
      </w:r>
      <w:r w:rsidRPr="00970F46">
        <w:rPr>
          <w:rFonts w:ascii="Arial" w:hAnsi="Arial" w:cs="Arial"/>
          <w:sz w:val="20"/>
          <w:szCs w:val="20"/>
        </w:rPr>
        <w:t>inciso</w:t>
      </w:r>
      <w:r w:rsidR="00D067B1" w:rsidRPr="00970F46">
        <w:rPr>
          <w:rFonts w:ascii="Arial" w:hAnsi="Arial" w:cs="Arial"/>
          <w:b/>
          <w:sz w:val="20"/>
          <w:szCs w:val="20"/>
        </w:rPr>
        <w:t xml:space="preserve"> 2</w:t>
      </w:r>
      <w:r w:rsidRPr="00970F46">
        <w:rPr>
          <w:rFonts w:ascii="Arial" w:hAnsi="Arial" w:cs="Arial"/>
          <w:b/>
          <w:sz w:val="20"/>
          <w:szCs w:val="20"/>
        </w:rPr>
        <w:t>)</w:t>
      </w:r>
      <w:r w:rsidR="00CA76D3" w:rsidRPr="00970F46">
        <w:rPr>
          <w:rFonts w:ascii="Arial" w:hAnsi="Arial" w:cs="Arial"/>
          <w:sz w:val="20"/>
          <w:szCs w:val="20"/>
        </w:rPr>
        <w:t>de la Convocatoria</w:t>
      </w:r>
      <w:r w:rsidRPr="00970F46">
        <w:rPr>
          <w:rFonts w:ascii="Arial" w:hAnsi="Arial" w:cs="Arial"/>
          <w:sz w:val="20"/>
          <w:szCs w:val="20"/>
        </w:rPr>
        <w:t xml:space="preserve"> citada</w:t>
      </w:r>
      <w:r w:rsidR="00D067B1" w:rsidRPr="00970F46">
        <w:rPr>
          <w:rFonts w:ascii="Arial" w:hAnsi="Arial" w:cs="Arial"/>
          <w:sz w:val="20"/>
          <w:szCs w:val="20"/>
        </w:rPr>
        <w:t xml:space="preserve"> al rubro</w:t>
      </w:r>
      <w:r w:rsidRPr="00970F46">
        <w:rPr>
          <w:rFonts w:ascii="Arial" w:hAnsi="Arial" w:cs="Arial"/>
          <w:sz w:val="20"/>
          <w:szCs w:val="20"/>
        </w:rPr>
        <w:t xml:space="preserve">, manifiesto  bajo protesta de decir verdad que no existe Organismo que emita algún documento </w:t>
      </w:r>
      <w:r w:rsidR="00D067B1" w:rsidRPr="00970F46">
        <w:rPr>
          <w:rFonts w:ascii="Arial" w:hAnsi="Arial" w:cs="Arial"/>
          <w:sz w:val="20"/>
          <w:szCs w:val="20"/>
        </w:rPr>
        <w:t xml:space="preserve">en </w:t>
      </w:r>
      <w:r w:rsidRPr="00970F46">
        <w:rPr>
          <w:rFonts w:ascii="Arial" w:hAnsi="Arial" w:cs="Arial"/>
          <w:sz w:val="20"/>
          <w:szCs w:val="20"/>
        </w:rPr>
        <w:t xml:space="preserve">que constate el cumplimiento de las </w:t>
      </w:r>
      <w:r w:rsidRPr="00970F46">
        <w:rPr>
          <w:rFonts w:ascii="Arial" w:hAnsi="Arial" w:cs="Arial"/>
          <w:b/>
          <w:sz w:val="20"/>
          <w:szCs w:val="20"/>
        </w:rPr>
        <w:t xml:space="preserve">NORMAS OFICIALES MEXICANAS(Enumerar las Normas aplicables  mencionadas en el Anexo Técnico) </w:t>
      </w:r>
      <w:r w:rsidR="00D067B1" w:rsidRPr="00970F46">
        <w:rPr>
          <w:rFonts w:ascii="Arial" w:hAnsi="Arial" w:cs="Arial"/>
          <w:sz w:val="20"/>
          <w:szCs w:val="20"/>
        </w:rPr>
        <w:t>S</w:t>
      </w:r>
      <w:r w:rsidRPr="00970F46">
        <w:rPr>
          <w:rFonts w:ascii="Arial" w:hAnsi="Arial" w:cs="Arial"/>
          <w:sz w:val="20"/>
          <w:szCs w:val="20"/>
        </w:rPr>
        <w:t>in embargo mi representada cumple con todos los requisitos establecidos en las normas mencionadas con antelación.</w:t>
      </w:r>
    </w:p>
    <w:p w:rsidR="008E38BE" w:rsidRPr="00970F46" w:rsidRDefault="00FB7322" w:rsidP="00970F46">
      <w:pPr>
        <w:spacing w:after="0" w:line="240" w:lineRule="auto"/>
        <w:rPr>
          <w:rFonts w:ascii="Arial" w:hAnsi="Arial" w:cs="Arial"/>
          <w:sz w:val="20"/>
          <w:szCs w:val="20"/>
        </w:rPr>
      </w:pPr>
      <w:hyperlink w:history="1"/>
    </w:p>
    <w:p w:rsidR="008E38BE" w:rsidRPr="00970F46" w:rsidRDefault="008E38BE" w:rsidP="00970F46">
      <w:pPr>
        <w:spacing w:after="0" w:line="240" w:lineRule="auto"/>
        <w:jc w:val="center"/>
        <w:rPr>
          <w:rFonts w:ascii="Arial" w:hAnsi="Arial" w:cs="Arial"/>
          <w:b/>
          <w:sz w:val="20"/>
          <w:szCs w:val="20"/>
        </w:rPr>
      </w:pPr>
    </w:p>
    <w:p w:rsidR="008E38BE" w:rsidRPr="00970F46" w:rsidRDefault="008E38BE" w:rsidP="00970F46">
      <w:pPr>
        <w:spacing w:after="0" w:line="240" w:lineRule="auto"/>
        <w:jc w:val="center"/>
        <w:rPr>
          <w:rFonts w:ascii="Arial" w:hAnsi="Arial" w:cs="Arial"/>
          <w:b/>
          <w:bCs/>
          <w:smallCaps/>
          <w:sz w:val="20"/>
          <w:szCs w:val="20"/>
        </w:rPr>
      </w:pPr>
      <w:r w:rsidRPr="00970F46">
        <w:rPr>
          <w:rFonts w:ascii="Arial" w:hAnsi="Arial" w:cs="Arial"/>
          <w:b/>
          <w:bCs/>
          <w:smallCaps/>
          <w:sz w:val="20"/>
          <w:szCs w:val="20"/>
        </w:rPr>
        <w:t xml:space="preserve">A T E N T A M E N T E </w:t>
      </w:r>
    </w:p>
    <w:p w:rsidR="008E38BE" w:rsidRPr="00970F46" w:rsidRDefault="008E38BE" w:rsidP="00970F46">
      <w:pPr>
        <w:spacing w:after="0" w:line="240" w:lineRule="auto"/>
        <w:jc w:val="center"/>
        <w:rPr>
          <w:rFonts w:ascii="Arial" w:hAnsi="Arial" w:cs="Arial"/>
          <w:b/>
          <w:sz w:val="20"/>
          <w:szCs w:val="20"/>
        </w:rPr>
      </w:pPr>
    </w:p>
    <w:p w:rsidR="008E38BE" w:rsidRPr="00970F46" w:rsidRDefault="008E38BE" w:rsidP="00970F46">
      <w:pPr>
        <w:spacing w:after="0" w:line="240" w:lineRule="auto"/>
        <w:jc w:val="center"/>
        <w:rPr>
          <w:rFonts w:ascii="Arial" w:hAnsi="Arial" w:cs="Arial"/>
          <w:b/>
          <w:sz w:val="20"/>
          <w:szCs w:val="20"/>
        </w:rPr>
      </w:pPr>
    </w:p>
    <w:p w:rsidR="008E38BE" w:rsidRPr="00970F46" w:rsidRDefault="008E38BE" w:rsidP="00970F46">
      <w:pPr>
        <w:spacing w:after="0" w:line="240" w:lineRule="auto"/>
        <w:jc w:val="center"/>
        <w:rPr>
          <w:rFonts w:ascii="Arial" w:hAnsi="Arial" w:cs="Arial"/>
          <w:b/>
          <w:bCs/>
          <w:smallCaps/>
          <w:sz w:val="20"/>
          <w:szCs w:val="20"/>
        </w:rPr>
      </w:pPr>
      <w:r w:rsidRPr="00970F46">
        <w:rPr>
          <w:rFonts w:ascii="Arial" w:hAnsi="Arial" w:cs="Arial"/>
          <w:b/>
          <w:bCs/>
          <w:smallCaps/>
          <w:sz w:val="20"/>
          <w:szCs w:val="20"/>
        </w:rPr>
        <w:t>_____________________________________</w:t>
      </w:r>
    </w:p>
    <w:p w:rsidR="00D067B1" w:rsidRPr="00970F46" w:rsidRDefault="00D067B1" w:rsidP="00970F46">
      <w:pPr>
        <w:spacing w:after="0" w:line="240" w:lineRule="auto"/>
        <w:jc w:val="center"/>
        <w:rPr>
          <w:rFonts w:ascii="Arial" w:hAnsi="Arial" w:cs="Arial"/>
          <w:b/>
          <w:smallCaps/>
          <w:sz w:val="20"/>
          <w:szCs w:val="20"/>
        </w:rPr>
      </w:pPr>
      <w:r w:rsidRPr="00970F46">
        <w:rPr>
          <w:rFonts w:ascii="Arial" w:hAnsi="Arial" w:cs="Arial"/>
          <w:b/>
          <w:smallCaps/>
          <w:sz w:val="20"/>
          <w:szCs w:val="20"/>
        </w:rPr>
        <w:t xml:space="preserve">NOMBRE </w:t>
      </w:r>
      <w:r w:rsidR="008E38BE" w:rsidRPr="00970F46">
        <w:rPr>
          <w:rFonts w:ascii="Arial" w:hAnsi="Arial" w:cs="Arial"/>
          <w:b/>
          <w:smallCaps/>
          <w:sz w:val="20"/>
          <w:szCs w:val="20"/>
        </w:rPr>
        <w:t xml:space="preserve"> Y FIRMA DEL REPRESENTANTE</w:t>
      </w:r>
    </w:p>
    <w:p w:rsidR="008E38BE" w:rsidRPr="00970F46" w:rsidRDefault="008E38BE" w:rsidP="00970F46">
      <w:pPr>
        <w:spacing w:after="0" w:line="240" w:lineRule="auto"/>
        <w:jc w:val="center"/>
        <w:rPr>
          <w:rFonts w:ascii="Arial" w:hAnsi="Arial" w:cs="Arial"/>
          <w:b/>
          <w:smallCaps/>
          <w:sz w:val="20"/>
          <w:szCs w:val="20"/>
        </w:rPr>
      </w:pPr>
      <w:r w:rsidRPr="00970F46">
        <w:rPr>
          <w:rFonts w:ascii="Arial" w:hAnsi="Arial" w:cs="Arial"/>
          <w:b/>
          <w:smallCaps/>
          <w:sz w:val="20"/>
          <w:szCs w:val="20"/>
        </w:rPr>
        <w:t xml:space="preserve"> LEGAL DEL LICITANTE</w:t>
      </w: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EE1CB5" w:rsidRDefault="00EE1CB5">
      <w:pPr>
        <w:rPr>
          <w:rFonts w:ascii="Arial" w:hAnsi="Arial" w:cs="Arial"/>
          <w:sz w:val="20"/>
          <w:szCs w:val="20"/>
        </w:rPr>
      </w:pPr>
      <w:r>
        <w:rPr>
          <w:rFonts w:ascii="Arial" w:hAnsi="Arial" w:cs="Arial"/>
          <w:sz w:val="20"/>
          <w:szCs w:val="20"/>
        </w:rPr>
        <w:br w:type="page"/>
      </w:r>
    </w:p>
    <w:p w:rsidR="00134C9E" w:rsidRPr="00970F46" w:rsidRDefault="00134C9E" w:rsidP="00970F46">
      <w:pPr>
        <w:spacing w:after="0" w:line="240" w:lineRule="auto"/>
        <w:jc w:val="center"/>
        <w:rPr>
          <w:rFonts w:ascii="Arial" w:hAnsi="Arial" w:cs="Arial"/>
          <w:b/>
          <w:sz w:val="20"/>
          <w:szCs w:val="20"/>
          <w:lang w:eastAsia="es-MX"/>
        </w:rPr>
      </w:pPr>
      <w:r w:rsidRPr="00970F46">
        <w:rPr>
          <w:rFonts w:ascii="Arial" w:hAnsi="Arial" w:cs="Arial"/>
          <w:b/>
          <w:sz w:val="20"/>
          <w:szCs w:val="20"/>
          <w:lang w:eastAsia="es-MX"/>
        </w:rPr>
        <w:t>FORMATO  11</w:t>
      </w:r>
    </w:p>
    <w:p w:rsidR="00134C9E" w:rsidRPr="00970F46" w:rsidRDefault="00D067B1" w:rsidP="00970F46">
      <w:pPr>
        <w:spacing w:after="0" w:line="240" w:lineRule="auto"/>
        <w:jc w:val="center"/>
        <w:rPr>
          <w:rFonts w:ascii="Arial" w:hAnsi="Arial" w:cs="Arial"/>
          <w:b/>
          <w:sz w:val="20"/>
          <w:szCs w:val="20"/>
          <w:lang w:eastAsia="es-MX"/>
        </w:rPr>
      </w:pPr>
      <w:r w:rsidRPr="00970F46">
        <w:rPr>
          <w:rFonts w:ascii="Arial" w:hAnsi="Arial" w:cs="Arial"/>
          <w:b/>
          <w:sz w:val="20"/>
          <w:szCs w:val="20"/>
          <w:lang w:eastAsia="es-MX"/>
        </w:rPr>
        <w:t xml:space="preserve">NACIONALIDAD </w:t>
      </w:r>
    </w:p>
    <w:p w:rsidR="00134C9E" w:rsidRPr="00970F46" w:rsidRDefault="00134C9E" w:rsidP="00970F46">
      <w:pPr>
        <w:spacing w:after="0" w:line="240" w:lineRule="auto"/>
        <w:jc w:val="center"/>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(PAPEL MEMBRETADO DEL LICITANTE)</w:t>
      </w:r>
    </w:p>
    <w:p w:rsidR="00134C9E" w:rsidRPr="00970F46" w:rsidRDefault="00134C9E" w:rsidP="00970F46">
      <w:pPr>
        <w:spacing w:after="0" w:line="240" w:lineRule="auto"/>
        <w:jc w:val="center"/>
        <w:rPr>
          <w:rFonts w:ascii="Arial" w:hAnsi="Arial" w:cs="Arial"/>
          <w:b/>
          <w:sz w:val="20"/>
          <w:szCs w:val="20"/>
          <w:lang w:eastAsia="es-MX"/>
        </w:rPr>
      </w:pPr>
    </w:p>
    <w:p w:rsidR="00844D6A" w:rsidRPr="00970F46" w:rsidRDefault="00844D6A" w:rsidP="00970F46">
      <w:pPr>
        <w:pStyle w:val="Sinespaciado"/>
        <w:jc w:val="right"/>
        <w:rPr>
          <w:rFonts w:ascii="Arial" w:hAnsi="Arial" w:cs="Arial"/>
          <w:b/>
          <w:smallCaps/>
          <w:sz w:val="20"/>
          <w:szCs w:val="20"/>
        </w:rPr>
      </w:pPr>
      <w:r w:rsidRPr="00970F46">
        <w:rPr>
          <w:rFonts w:ascii="Arial" w:hAnsi="Arial" w:cs="Arial"/>
          <w:b/>
          <w:smallCaps/>
          <w:sz w:val="20"/>
          <w:szCs w:val="20"/>
        </w:rPr>
        <w:t>lugar y fecha de expedición: _______________</w:t>
      </w:r>
      <w:r w:rsidR="00EE1CB5">
        <w:rPr>
          <w:rFonts w:ascii="Arial" w:hAnsi="Arial" w:cs="Arial"/>
          <w:smallCaps/>
          <w:sz w:val="20"/>
          <w:szCs w:val="20"/>
        </w:rPr>
        <w:t>(1</w:t>
      </w:r>
      <w:r w:rsidRPr="00970F46">
        <w:rPr>
          <w:rFonts w:ascii="Arial" w:hAnsi="Arial" w:cs="Arial"/>
          <w:smallCaps/>
          <w:sz w:val="20"/>
          <w:szCs w:val="20"/>
        </w:rPr>
        <w:t>)</w:t>
      </w:r>
    </w:p>
    <w:p w:rsidR="00544DB4" w:rsidRPr="00970F46" w:rsidRDefault="00544DB4" w:rsidP="00970F46">
      <w:pPr>
        <w:pStyle w:val="Sinespaciado"/>
        <w:jc w:val="right"/>
        <w:rPr>
          <w:rFonts w:ascii="Arial" w:hAnsi="Arial" w:cs="Arial"/>
          <w:b/>
          <w:smallCaps/>
          <w:sz w:val="20"/>
          <w:szCs w:val="20"/>
        </w:rPr>
      </w:pPr>
      <w:r w:rsidRPr="00970F46">
        <w:rPr>
          <w:rFonts w:ascii="Arial" w:hAnsi="Arial" w:cs="Arial"/>
          <w:b/>
          <w:smallCaps/>
          <w:sz w:val="20"/>
          <w:szCs w:val="20"/>
        </w:rPr>
        <w:t>licitación Pública nacional electrónica: __________</w:t>
      </w:r>
    </w:p>
    <w:p w:rsidR="00C32B6A" w:rsidRPr="00970F46" w:rsidRDefault="00C32B6A"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p>
    <w:p w:rsidR="00C32B6A" w:rsidRPr="00970F46" w:rsidRDefault="00C32B6A"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r w:rsidRPr="00970F46">
        <w:rPr>
          <w:rFonts w:ascii="Arial" w:eastAsia="Times New Roman" w:hAnsi="Arial" w:cs="Arial"/>
          <w:b/>
          <w:bCs/>
          <w:sz w:val="20"/>
          <w:szCs w:val="20"/>
          <w:lang w:eastAsia="es-ES"/>
        </w:rPr>
        <w:t xml:space="preserve">Hospital Regional de Alta Especialidad de </w:t>
      </w:r>
      <w:r w:rsidR="001D4583" w:rsidRPr="00970F46">
        <w:rPr>
          <w:rFonts w:ascii="Arial" w:eastAsia="Times New Roman" w:hAnsi="Arial" w:cs="Arial"/>
          <w:b/>
          <w:bCs/>
          <w:sz w:val="20"/>
          <w:szCs w:val="20"/>
          <w:lang w:eastAsia="es-ES"/>
        </w:rPr>
        <w:t>Ciudad Victoria “Bicentenario 2010”</w:t>
      </w:r>
      <w:r w:rsidRPr="00970F46">
        <w:rPr>
          <w:rFonts w:ascii="Arial" w:eastAsia="Times New Roman" w:hAnsi="Arial" w:cs="Arial"/>
          <w:bCs/>
          <w:sz w:val="20"/>
          <w:szCs w:val="20"/>
          <w:lang w:eastAsia="es-ES"/>
        </w:rPr>
        <w:t>(2)</w:t>
      </w:r>
    </w:p>
    <w:p w:rsidR="00C32B6A" w:rsidRPr="00970F46" w:rsidRDefault="00C32B6A" w:rsidP="00970F46">
      <w:pPr>
        <w:keepNext/>
        <w:keepLines/>
        <w:spacing w:after="0" w:line="240" w:lineRule="auto"/>
        <w:outlineLvl w:val="0"/>
        <w:rPr>
          <w:rFonts w:ascii="Arial" w:eastAsiaTheme="majorEastAsia" w:hAnsi="Arial" w:cs="Arial"/>
          <w:b/>
          <w:bCs/>
          <w:sz w:val="20"/>
          <w:szCs w:val="20"/>
        </w:rPr>
      </w:pPr>
      <w:r w:rsidRPr="00970F46">
        <w:rPr>
          <w:rFonts w:ascii="Arial" w:eastAsiaTheme="majorEastAsia" w:hAnsi="Arial" w:cs="Arial"/>
          <w:b/>
          <w:bCs/>
          <w:sz w:val="20"/>
          <w:szCs w:val="20"/>
        </w:rPr>
        <w:t>Presente</w:t>
      </w:r>
    </w:p>
    <w:p w:rsidR="00C32B6A" w:rsidRPr="00970F46" w:rsidRDefault="00C32B6A" w:rsidP="00970F46">
      <w:pPr>
        <w:spacing w:after="0" w:line="240" w:lineRule="auto"/>
        <w:jc w:val="both"/>
        <w:rPr>
          <w:rFonts w:ascii="Arial" w:eastAsiaTheme="minorEastAsia" w:hAnsi="Arial" w:cs="Arial"/>
          <w:caps/>
          <w:sz w:val="18"/>
          <w:szCs w:val="18"/>
          <w:lang w:eastAsia="es-MX"/>
        </w:rPr>
      </w:pPr>
    </w:p>
    <w:p w:rsidR="00C32B6A" w:rsidRPr="00970F46" w:rsidRDefault="00C32B6A" w:rsidP="00970F46">
      <w:pPr>
        <w:spacing w:after="0" w:line="240" w:lineRule="auto"/>
        <w:jc w:val="both"/>
        <w:rPr>
          <w:rFonts w:ascii="Arial" w:eastAsia="Times New Roman" w:hAnsi="Arial" w:cs="Arial"/>
          <w:sz w:val="20"/>
          <w:szCs w:val="20"/>
          <w:lang w:val="es-ES" w:eastAsia="es-ES"/>
        </w:rPr>
      </w:pPr>
      <w:r w:rsidRPr="00970F46">
        <w:rPr>
          <w:rFonts w:ascii="Arial" w:eastAsia="Times New Roman" w:hAnsi="Arial" w:cs="Arial"/>
          <w:sz w:val="20"/>
          <w:szCs w:val="20"/>
          <w:lang w:val="es-ES" w:eastAsia="es-ES"/>
        </w:rPr>
        <w:t>Me refiero al procedimiento de_______ (3) ___________ no. __ (4) ____ en el que mi representada, la empresa _______________ (5) ___________________ participa a través de la presente propuesta.</w:t>
      </w:r>
      <w:r w:rsidR="003C1B0C" w:rsidRPr="00970F46">
        <w:rPr>
          <w:rFonts w:ascii="Arial" w:eastAsia="Times New Roman" w:hAnsi="Arial" w:cs="Arial"/>
          <w:sz w:val="20"/>
          <w:szCs w:val="20"/>
          <w:lang w:val="es-ES" w:eastAsia="es-ES"/>
        </w:rPr>
        <w:t xml:space="preserve">De conformidad con el artículo 35 del Reglamento de la Ley de Adquisiciones, arrendamientos y Servicios del Sector Público, manifiesto </w:t>
      </w:r>
      <w:r w:rsidR="003C1B0C" w:rsidRPr="00970F46">
        <w:rPr>
          <w:rFonts w:ascii="Arial" w:eastAsia="Times New Roman" w:hAnsi="Arial" w:cs="Arial"/>
          <w:b/>
          <w:sz w:val="20"/>
          <w:szCs w:val="20"/>
          <w:lang w:val="es-ES" w:eastAsia="es-ES"/>
        </w:rPr>
        <w:t>BAJO PROTESTA DE DECIR VERDAD</w:t>
      </w:r>
      <w:r w:rsidR="003C1B0C" w:rsidRPr="00970F46">
        <w:rPr>
          <w:rFonts w:ascii="Arial" w:eastAsia="Times New Roman" w:hAnsi="Arial" w:cs="Arial"/>
          <w:sz w:val="20"/>
          <w:szCs w:val="20"/>
          <w:lang w:val="es-ES" w:eastAsia="es-ES"/>
        </w:rPr>
        <w:t>, que mi representada se encuentra constituida bajo las Leyes Mexicanas.</w:t>
      </w:r>
    </w:p>
    <w:p w:rsidR="00C32B6A" w:rsidRPr="00970F46" w:rsidRDefault="00C32B6A" w:rsidP="00970F46">
      <w:pPr>
        <w:spacing w:after="0" w:line="240" w:lineRule="auto"/>
        <w:jc w:val="both"/>
        <w:rPr>
          <w:rFonts w:ascii="Arial" w:eastAsiaTheme="minorEastAsia" w:hAnsi="Arial" w:cs="Arial"/>
          <w:caps/>
          <w:sz w:val="20"/>
          <w:szCs w:val="20"/>
          <w:lang w:val="es-ES" w:eastAsia="es-MX"/>
        </w:rPr>
      </w:pPr>
    </w:p>
    <w:p w:rsidR="00134C9E" w:rsidRPr="00970F46" w:rsidRDefault="00134C9E" w:rsidP="00970F46">
      <w:pPr>
        <w:autoSpaceDE w:val="0"/>
        <w:autoSpaceDN w:val="0"/>
        <w:adjustRightInd w:val="0"/>
        <w:spacing w:after="0" w:line="240" w:lineRule="auto"/>
        <w:jc w:val="center"/>
        <w:rPr>
          <w:rFonts w:ascii="Arial" w:eastAsia="Times New Roman" w:hAnsi="Arial" w:cs="Arial"/>
          <w:b/>
          <w:bCs/>
          <w:sz w:val="20"/>
          <w:szCs w:val="20"/>
          <w:u w:val="single"/>
          <w:lang w:eastAsia="es-MX"/>
        </w:rPr>
      </w:pPr>
    </w:p>
    <w:p w:rsidR="00134C9E" w:rsidRDefault="00134C9E" w:rsidP="00970F46">
      <w:pPr>
        <w:spacing w:after="0" w:line="240" w:lineRule="auto"/>
        <w:jc w:val="both"/>
        <w:rPr>
          <w:rFonts w:ascii="Arial" w:eastAsia="Times New Roman" w:hAnsi="Arial" w:cs="Arial"/>
          <w:sz w:val="20"/>
          <w:szCs w:val="20"/>
          <w:lang w:val="es-ES" w:eastAsia="es-ES"/>
        </w:rPr>
      </w:pPr>
      <w:r w:rsidRPr="00970F46">
        <w:rPr>
          <w:rFonts w:ascii="Arial" w:eastAsia="Times New Roman" w:hAnsi="Arial" w:cs="Arial"/>
          <w:sz w:val="20"/>
          <w:szCs w:val="20"/>
          <w:lang w:val="es-ES" w:eastAsia="es-ES"/>
        </w:rPr>
        <w:t>De igual forma manifiesto</w:t>
      </w:r>
      <w:r w:rsidR="003C1B0C" w:rsidRPr="00970F46">
        <w:rPr>
          <w:rFonts w:ascii="Arial" w:eastAsia="Times New Roman" w:hAnsi="Arial" w:cs="Arial"/>
          <w:b/>
          <w:sz w:val="20"/>
          <w:szCs w:val="20"/>
          <w:lang w:val="es-ES" w:eastAsia="es-ES"/>
        </w:rPr>
        <w:t>BAJO PROTESTA DE DECIR VERDAD</w:t>
      </w:r>
      <w:r w:rsidRPr="00970F46">
        <w:rPr>
          <w:rFonts w:ascii="Arial" w:eastAsia="Times New Roman" w:hAnsi="Arial" w:cs="Arial"/>
          <w:sz w:val="20"/>
          <w:szCs w:val="20"/>
          <w:lang w:val="es-ES" w:eastAsia="es-ES"/>
        </w:rPr>
        <w:t xml:space="preserve">, que tengo conocimiento de lo previsto en el artículo 57 de la Ley de Adquisiciones, Arrendamientos y Servicios del Sector Público. En este sentido, me comprometo, en caso de ser requerido, a aceptar una verificación del cumplimiento de los requisitos sobre </w:t>
      </w:r>
      <w:r w:rsidR="00EE1CB5">
        <w:rPr>
          <w:rFonts w:ascii="Arial" w:eastAsia="Times New Roman" w:hAnsi="Arial" w:cs="Arial"/>
          <w:sz w:val="20"/>
          <w:szCs w:val="20"/>
          <w:lang w:val="es-ES" w:eastAsia="es-ES"/>
        </w:rPr>
        <w:t>los servicios</w:t>
      </w:r>
      <w:r w:rsidRPr="00970F46">
        <w:rPr>
          <w:rFonts w:ascii="Arial" w:eastAsia="Times New Roman" w:hAnsi="Arial" w:cs="Arial"/>
          <w:sz w:val="20"/>
          <w:szCs w:val="20"/>
          <w:lang w:val="es-ES" w:eastAsia="es-ES"/>
        </w:rPr>
        <w:t xml:space="preserve"> aquí ofertados, a través de la exhibición de la información documental correspondiente y/o a través de una inspección física</w:t>
      </w:r>
      <w:r w:rsidR="00EE1CB5">
        <w:rPr>
          <w:rFonts w:ascii="Arial" w:eastAsia="Times New Roman" w:hAnsi="Arial" w:cs="Arial"/>
          <w:sz w:val="20"/>
          <w:szCs w:val="20"/>
          <w:lang w:val="es-ES" w:eastAsia="es-ES"/>
        </w:rPr>
        <w:t>.</w:t>
      </w:r>
    </w:p>
    <w:p w:rsidR="00EE1CB5" w:rsidRDefault="00EE1CB5" w:rsidP="00970F46">
      <w:pPr>
        <w:spacing w:after="0" w:line="240" w:lineRule="auto"/>
        <w:jc w:val="both"/>
        <w:rPr>
          <w:rFonts w:ascii="Arial" w:eastAsia="Times New Roman" w:hAnsi="Arial" w:cs="Arial"/>
          <w:sz w:val="20"/>
          <w:szCs w:val="20"/>
          <w:lang w:val="es-ES" w:eastAsia="es-ES"/>
        </w:rPr>
      </w:pPr>
    </w:p>
    <w:p w:rsidR="00EE1CB5" w:rsidRDefault="00EE1CB5" w:rsidP="00970F46">
      <w:pPr>
        <w:spacing w:after="0" w:line="240" w:lineRule="auto"/>
        <w:jc w:val="both"/>
        <w:rPr>
          <w:rFonts w:ascii="Arial" w:eastAsia="Times New Roman" w:hAnsi="Arial" w:cs="Arial"/>
          <w:sz w:val="20"/>
          <w:szCs w:val="20"/>
          <w:lang w:val="es-ES" w:eastAsia="es-ES"/>
        </w:rPr>
      </w:pPr>
    </w:p>
    <w:p w:rsidR="00EE1CB5" w:rsidRDefault="00EE1CB5" w:rsidP="00970F46">
      <w:pPr>
        <w:spacing w:after="0" w:line="240" w:lineRule="auto"/>
        <w:jc w:val="both"/>
        <w:rPr>
          <w:rFonts w:ascii="Arial" w:eastAsia="Times New Roman" w:hAnsi="Arial" w:cs="Arial"/>
          <w:sz w:val="20"/>
          <w:szCs w:val="20"/>
          <w:lang w:val="es-ES" w:eastAsia="es-ES"/>
        </w:rPr>
      </w:pPr>
    </w:p>
    <w:p w:rsidR="00EE1CB5" w:rsidRPr="00970F46" w:rsidRDefault="00EE1CB5" w:rsidP="00970F46">
      <w:pPr>
        <w:spacing w:after="0" w:line="240" w:lineRule="auto"/>
        <w:jc w:val="both"/>
        <w:rPr>
          <w:rFonts w:ascii="Arial" w:eastAsia="Times New Roman" w:hAnsi="Arial" w:cs="Arial"/>
          <w:sz w:val="20"/>
          <w:szCs w:val="20"/>
          <w:lang w:val="es-ES" w:eastAsia="es-ES"/>
        </w:rPr>
      </w:pPr>
    </w:p>
    <w:p w:rsidR="00134C9E" w:rsidRDefault="00134C9E" w:rsidP="00970F46">
      <w:pPr>
        <w:spacing w:after="0" w:line="240" w:lineRule="auto"/>
        <w:jc w:val="center"/>
        <w:rPr>
          <w:rFonts w:ascii="Arial" w:hAnsi="Arial" w:cs="Arial"/>
          <w:b/>
          <w:bCs/>
          <w:smallCaps/>
          <w:sz w:val="20"/>
          <w:szCs w:val="20"/>
        </w:rPr>
      </w:pPr>
      <w:r w:rsidRPr="00970F46">
        <w:rPr>
          <w:rFonts w:ascii="Arial" w:hAnsi="Arial" w:cs="Arial"/>
          <w:b/>
          <w:bCs/>
          <w:smallCaps/>
          <w:sz w:val="20"/>
          <w:szCs w:val="20"/>
        </w:rPr>
        <w:t>A T E N T A M E N T E</w:t>
      </w:r>
    </w:p>
    <w:p w:rsidR="00EE1CB5" w:rsidRDefault="00EE1CB5" w:rsidP="00970F46">
      <w:pPr>
        <w:spacing w:after="0" w:line="240" w:lineRule="auto"/>
        <w:jc w:val="center"/>
        <w:rPr>
          <w:rFonts w:ascii="Arial" w:hAnsi="Arial" w:cs="Arial"/>
          <w:b/>
          <w:bCs/>
          <w:smallCaps/>
          <w:sz w:val="20"/>
          <w:szCs w:val="20"/>
        </w:rPr>
      </w:pPr>
    </w:p>
    <w:p w:rsidR="00EE1CB5" w:rsidRPr="00970F46" w:rsidRDefault="00EE1CB5" w:rsidP="00970F46">
      <w:pPr>
        <w:spacing w:after="0" w:line="240" w:lineRule="auto"/>
        <w:jc w:val="center"/>
        <w:rPr>
          <w:rFonts w:ascii="Arial" w:hAnsi="Arial" w:cs="Arial"/>
          <w:b/>
          <w:bCs/>
          <w:smallCaps/>
          <w:sz w:val="20"/>
          <w:szCs w:val="20"/>
        </w:rPr>
      </w:pPr>
    </w:p>
    <w:p w:rsidR="00134C9E" w:rsidRPr="00970F46" w:rsidRDefault="00134C9E" w:rsidP="00970F46">
      <w:pPr>
        <w:spacing w:after="0" w:line="240" w:lineRule="auto"/>
        <w:jc w:val="center"/>
        <w:rPr>
          <w:rFonts w:ascii="Arial" w:hAnsi="Arial" w:cs="Arial"/>
          <w:bCs/>
          <w:smallCaps/>
          <w:sz w:val="20"/>
          <w:szCs w:val="20"/>
        </w:rPr>
      </w:pPr>
      <w:r w:rsidRPr="00970F46">
        <w:rPr>
          <w:rFonts w:ascii="Arial" w:hAnsi="Arial" w:cs="Arial"/>
          <w:bCs/>
          <w:smallCaps/>
          <w:sz w:val="20"/>
          <w:szCs w:val="20"/>
        </w:rPr>
        <w:t>_____________________________________</w:t>
      </w:r>
    </w:p>
    <w:p w:rsidR="00D067B1" w:rsidRPr="00970F46" w:rsidRDefault="00134C9E" w:rsidP="00970F46">
      <w:pPr>
        <w:spacing w:after="0" w:line="240" w:lineRule="auto"/>
        <w:jc w:val="center"/>
        <w:rPr>
          <w:rFonts w:ascii="Arial" w:hAnsi="Arial" w:cs="Arial"/>
          <w:b/>
          <w:smallCaps/>
          <w:sz w:val="20"/>
          <w:szCs w:val="20"/>
        </w:rPr>
      </w:pPr>
      <w:r w:rsidRPr="00970F46">
        <w:rPr>
          <w:rFonts w:ascii="Arial" w:hAnsi="Arial" w:cs="Arial"/>
          <w:b/>
          <w:smallCaps/>
          <w:sz w:val="20"/>
          <w:szCs w:val="20"/>
        </w:rPr>
        <w:t xml:space="preserve">NOMBRE  Y FIRMA DEL REPRESENTANTE </w:t>
      </w:r>
    </w:p>
    <w:p w:rsidR="00134C9E" w:rsidRPr="00970F46" w:rsidRDefault="003C1B0C" w:rsidP="00970F46">
      <w:pPr>
        <w:spacing w:after="0" w:line="240" w:lineRule="auto"/>
        <w:jc w:val="center"/>
        <w:rPr>
          <w:rFonts w:ascii="Arial" w:hAnsi="Arial" w:cs="Arial"/>
          <w:b/>
          <w:smallCaps/>
          <w:sz w:val="20"/>
          <w:szCs w:val="20"/>
        </w:rPr>
      </w:pPr>
      <w:r w:rsidRPr="00970F46">
        <w:rPr>
          <w:rFonts w:ascii="Arial" w:hAnsi="Arial" w:cs="Arial"/>
          <w:b/>
          <w:smallCaps/>
          <w:sz w:val="20"/>
          <w:szCs w:val="20"/>
        </w:rPr>
        <w:t>LEGAL DEL LICITANTE</w:t>
      </w:r>
    </w:p>
    <w:p w:rsidR="008E38BE" w:rsidRPr="00970F46" w:rsidRDefault="008E38BE" w:rsidP="00970F46">
      <w:pPr>
        <w:tabs>
          <w:tab w:val="left" w:pos="0"/>
        </w:tabs>
        <w:spacing w:after="0" w:line="240" w:lineRule="auto"/>
        <w:jc w:val="center"/>
        <w:rPr>
          <w:rFonts w:ascii="Arial" w:hAnsi="Arial" w:cs="Arial"/>
          <w:sz w:val="10"/>
          <w:szCs w:val="10"/>
        </w:rPr>
      </w:pPr>
    </w:p>
    <w:p w:rsidR="00EE1CB5" w:rsidRDefault="00EE1CB5" w:rsidP="00970F46">
      <w:pPr>
        <w:spacing w:after="0" w:line="240" w:lineRule="auto"/>
        <w:rPr>
          <w:rFonts w:ascii="Arial" w:eastAsiaTheme="minorEastAsia" w:hAnsi="Arial" w:cs="Arial"/>
          <w:sz w:val="18"/>
          <w:szCs w:val="18"/>
          <w:lang w:eastAsia="es-MX"/>
        </w:rPr>
      </w:pPr>
    </w:p>
    <w:p w:rsidR="00EE1CB5" w:rsidRDefault="00EE1CB5" w:rsidP="00970F46">
      <w:pPr>
        <w:spacing w:after="0" w:line="240" w:lineRule="auto"/>
        <w:rPr>
          <w:rFonts w:ascii="Arial" w:eastAsiaTheme="minorEastAsia" w:hAnsi="Arial" w:cs="Arial"/>
          <w:sz w:val="18"/>
          <w:szCs w:val="18"/>
          <w:lang w:eastAsia="es-MX"/>
        </w:rPr>
      </w:pPr>
    </w:p>
    <w:p w:rsidR="00EE1CB5" w:rsidRDefault="00EE1CB5" w:rsidP="00970F46">
      <w:pPr>
        <w:spacing w:after="0" w:line="240" w:lineRule="auto"/>
        <w:rPr>
          <w:rFonts w:ascii="Arial" w:eastAsiaTheme="minorEastAsia" w:hAnsi="Arial" w:cs="Arial"/>
          <w:sz w:val="18"/>
          <w:szCs w:val="18"/>
          <w:lang w:eastAsia="es-MX"/>
        </w:rPr>
      </w:pPr>
    </w:p>
    <w:p w:rsidR="00EE1CB5" w:rsidRDefault="00EE1CB5" w:rsidP="00970F46">
      <w:pPr>
        <w:spacing w:after="0" w:line="240" w:lineRule="auto"/>
        <w:rPr>
          <w:rFonts w:ascii="Arial" w:eastAsiaTheme="minorEastAsia" w:hAnsi="Arial" w:cs="Arial"/>
          <w:sz w:val="18"/>
          <w:szCs w:val="18"/>
          <w:lang w:eastAsia="es-MX"/>
        </w:rPr>
      </w:pPr>
    </w:p>
    <w:p w:rsidR="00C32B6A" w:rsidRPr="00970F46" w:rsidRDefault="00C32B6A" w:rsidP="00970F46">
      <w:pPr>
        <w:spacing w:after="0" w:line="240" w:lineRule="auto"/>
        <w:rPr>
          <w:rFonts w:ascii="Arial" w:eastAsiaTheme="minorEastAsia" w:hAnsi="Arial" w:cs="Arial"/>
          <w:caps/>
          <w:sz w:val="18"/>
          <w:szCs w:val="18"/>
          <w:lang w:eastAsia="es-MX"/>
        </w:rPr>
      </w:pPr>
      <w:r w:rsidRPr="00970F46">
        <w:rPr>
          <w:rFonts w:ascii="Arial" w:eastAsiaTheme="minorEastAsia" w:hAnsi="Arial" w:cs="Arial"/>
          <w:sz w:val="18"/>
          <w:szCs w:val="18"/>
          <w:lang w:eastAsia="es-MX"/>
        </w:rPr>
        <w:t>INSTRUCTIVO PARA EL LLENADO DEL FORMATO PARA LA MANIFESTACIÓN QUE DEBERÁN PRESENTAR LOS LICITANTES ADJUDICADOS.</w:t>
      </w:r>
    </w:p>
    <w:p w:rsidR="00C32B6A" w:rsidRPr="00970F46" w:rsidRDefault="00C32B6A" w:rsidP="00970F46">
      <w:pPr>
        <w:spacing w:after="0" w:line="240" w:lineRule="auto"/>
        <w:rPr>
          <w:rFonts w:ascii="Arial" w:eastAsiaTheme="minorEastAsia" w:hAnsi="Arial" w:cs="Arial"/>
          <w:caps/>
          <w:sz w:val="18"/>
          <w:szCs w:val="18"/>
          <w:lang w:eastAsia="es-MX"/>
        </w:rPr>
      </w:pPr>
    </w:p>
    <w:tbl>
      <w:tblPr>
        <w:tblStyle w:val="Tablaconcuadrcula21"/>
        <w:tblW w:w="0" w:type="auto"/>
        <w:tblInd w:w="392" w:type="dxa"/>
        <w:tblLook w:val="04A0" w:firstRow="1" w:lastRow="0" w:firstColumn="1" w:lastColumn="0" w:noHBand="0" w:noVBand="1"/>
      </w:tblPr>
      <w:tblGrid>
        <w:gridCol w:w="1016"/>
        <w:gridCol w:w="8198"/>
      </w:tblGrid>
      <w:tr w:rsidR="00FC669A" w:rsidRPr="00970F46" w:rsidTr="003C1B0C">
        <w:tc>
          <w:tcPr>
            <w:tcW w:w="1016" w:type="dxa"/>
            <w:shd w:val="clear" w:color="auto" w:fill="D9D9D9" w:themeFill="background1" w:themeFillShade="D9"/>
          </w:tcPr>
          <w:p w:rsidR="00C32B6A" w:rsidRPr="00970F46" w:rsidRDefault="00C32B6A" w:rsidP="00970F46">
            <w:pPr>
              <w:jc w:val="center"/>
              <w:rPr>
                <w:rFonts w:ascii="Arial" w:eastAsiaTheme="minorEastAsia" w:hAnsi="Arial" w:cs="Arial"/>
                <w:b/>
                <w:caps/>
                <w:sz w:val="16"/>
                <w:szCs w:val="16"/>
              </w:rPr>
            </w:pPr>
            <w:r w:rsidRPr="00970F46">
              <w:rPr>
                <w:rFonts w:ascii="Arial" w:eastAsiaTheme="minorEastAsia" w:hAnsi="Arial" w:cs="Arial"/>
                <w:b/>
                <w:sz w:val="16"/>
                <w:szCs w:val="16"/>
              </w:rPr>
              <w:t>NÚMERO</w:t>
            </w:r>
          </w:p>
        </w:tc>
        <w:tc>
          <w:tcPr>
            <w:tcW w:w="8198" w:type="dxa"/>
            <w:shd w:val="clear" w:color="auto" w:fill="D9D9D9" w:themeFill="background1" w:themeFillShade="D9"/>
          </w:tcPr>
          <w:p w:rsidR="00C32B6A" w:rsidRPr="00970F46" w:rsidRDefault="00C32B6A" w:rsidP="00970F46">
            <w:pPr>
              <w:jc w:val="center"/>
              <w:rPr>
                <w:rFonts w:ascii="Arial" w:eastAsiaTheme="minorEastAsia" w:hAnsi="Arial" w:cs="Arial"/>
                <w:b/>
                <w:caps/>
                <w:sz w:val="16"/>
                <w:szCs w:val="16"/>
              </w:rPr>
            </w:pPr>
            <w:r w:rsidRPr="00970F46">
              <w:rPr>
                <w:rFonts w:ascii="Arial" w:eastAsiaTheme="minorEastAsia" w:hAnsi="Arial" w:cs="Arial"/>
                <w:b/>
                <w:sz w:val="16"/>
                <w:szCs w:val="16"/>
              </w:rPr>
              <w:t>DESCRIPCIÓN</w:t>
            </w:r>
          </w:p>
        </w:tc>
      </w:tr>
      <w:tr w:rsidR="00FC669A" w:rsidRPr="00970F46" w:rsidTr="003C1B0C">
        <w:tc>
          <w:tcPr>
            <w:tcW w:w="1016" w:type="dxa"/>
            <w:vAlign w:val="center"/>
          </w:tcPr>
          <w:p w:rsidR="00C32B6A" w:rsidRPr="00970F46" w:rsidRDefault="00C32B6A" w:rsidP="00970F46">
            <w:pPr>
              <w:jc w:val="center"/>
              <w:rPr>
                <w:rFonts w:ascii="Arial" w:eastAsiaTheme="minorEastAsia" w:hAnsi="Arial" w:cs="Arial"/>
                <w:caps/>
                <w:sz w:val="14"/>
                <w:szCs w:val="14"/>
              </w:rPr>
            </w:pPr>
            <w:r w:rsidRPr="00970F46">
              <w:rPr>
                <w:rFonts w:ascii="Arial" w:eastAsiaTheme="minorEastAsia" w:hAnsi="Arial" w:cs="Arial"/>
                <w:sz w:val="14"/>
                <w:szCs w:val="14"/>
              </w:rPr>
              <w:t>1</w:t>
            </w:r>
          </w:p>
        </w:tc>
        <w:tc>
          <w:tcPr>
            <w:tcW w:w="8198" w:type="dxa"/>
            <w:vAlign w:val="center"/>
          </w:tcPr>
          <w:p w:rsidR="00C32B6A" w:rsidRPr="00970F46" w:rsidRDefault="00C32B6A" w:rsidP="00970F46">
            <w:pPr>
              <w:rPr>
                <w:rFonts w:ascii="Arial" w:eastAsiaTheme="minorEastAsia" w:hAnsi="Arial" w:cs="Arial"/>
                <w:caps/>
                <w:sz w:val="14"/>
                <w:szCs w:val="14"/>
              </w:rPr>
            </w:pPr>
            <w:r w:rsidRPr="00970F46">
              <w:rPr>
                <w:rFonts w:ascii="Arial" w:eastAsiaTheme="minorEastAsia" w:hAnsi="Arial" w:cs="Arial"/>
                <w:sz w:val="14"/>
                <w:szCs w:val="14"/>
              </w:rPr>
              <w:t>SEÑALAR LA FECHA DE SUSCRIPCIÓN DEL DOCUMENTO.</w:t>
            </w:r>
          </w:p>
        </w:tc>
      </w:tr>
      <w:tr w:rsidR="00FC669A" w:rsidRPr="00970F46" w:rsidTr="003C1B0C">
        <w:tc>
          <w:tcPr>
            <w:tcW w:w="1016" w:type="dxa"/>
            <w:vAlign w:val="center"/>
          </w:tcPr>
          <w:p w:rsidR="00C32B6A" w:rsidRPr="00970F46" w:rsidRDefault="00C32B6A" w:rsidP="00970F46">
            <w:pPr>
              <w:jc w:val="center"/>
              <w:rPr>
                <w:rFonts w:ascii="Arial" w:eastAsiaTheme="minorEastAsia" w:hAnsi="Arial" w:cs="Arial"/>
                <w:caps/>
                <w:sz w:val="14"/>
                <w:szCs w:val="14"/>
              </w:rPr>
            </w:pPr>
            <w:r w:rsidRPr="00970F46">
              <w:rPr>
                <w:rFonts w:ascii="Arial" w:eastAsiaTheme="minorEastAsia" w:hAnsi="Arial" w:cs="Arial"/>
                <w:sz w:val="14"/>
                <w:szCs w:val="14"/>
              </w:rPr>
              <w:t>2</w:t>
            </w:r>
          </w:p>
        </w:tc>
        <w:tc>
          <w:tcPr>
            <w:tcW w:w="8198" w:type="dxa"/>
            <w:vAlign w:val="center"/>
          </w:tcPr>
          <w:p w:rsidR="00C32B6A" w:rsidRPr="00970F46" w:rsidRDefault="00C32B6A" w:rsidP="00970F46">
            <w:pPr>
              <w:rPr>
                <w:rFonts w:ascii="Arial" w:eastAsiaTheme="minorEastAsia" w:hAnsi="Arial" w:cs="Arial"/>
                <w:caps/>
                <w:sz w:val="14"/>
                <w:szCs w:val="14"/>
              </w:rPr>
            </w:pPr>
            <w:r w:rsidRPr="00970F46">
              <w:rPr>
                <w:rFonts w:ascii="Arial" w:eastAsiaTheme="minorEastAsia" w:hAnsi="Arial" w:cs="Arial"/>
                <w:sz w:val="14"/>
                <w:szCs w:val="14"/>
              </w:rPr>
              <w:t>ANOTAR EL NOMBRE DE LA ENTIDAD QUE CONVOCA O INVITA.</w:t>
            </w:r>
          </w:p>
        </w:tc>
      </w:tr>
      <w:tr w:rsidR="00FC669A" w:rsidRPr="00970F46" w:rsidTr="003C1B0C">
        <w:tc>
          <w:tcPr>
            <w:tcW w:w="1016" w:type="dxa"/>
            <w:vAlign w:val="center"/>
          </w:tcPr>
          <w:p w:rsidR="00C32B6A" w:rsidRPr="00970F46" w:rsidRDefault="00C32B6A" w:rsidP="00970F46">
            <w:pPr>
              <w:jc w:val="center"/>
              <w:rPr>
                <w:rFonts w:ascii="Arial" w:eastAsiaTheme="minorEastAsia" w:hAnsi="Arial" w:cs="Arial"/>
                <w:caps/>
                <w:sz w:val="14"/>
                <w:szCs w:val="14"/>
              </w:rPr>
            </w:pPr>
            <w:r w:rsidRPr="00970F46">
              <w:rPr>
                <w:rFonts w:ascii="Arial" w:eastAsiaTheme="minorEastAsia" w:hAnsi="Arial" w:cs="Arial"/>
                <w:sz w:val="14"/>
                <w:szCs w:val="14"/>
              </w:rPr>
              <w:t>3</w:t>
            </w:r>
          </w:p>
        </w:tc>
        <w:tc>
          <w:tcPr>
            <w:tcW w:w="8198" w:type="dxa"/>
            <w:vAlign w:val="center"/>
          </w:tcPr>
          <w:p w:rsidR="00C32B6A" w:rsidRPr="00970F46" w:rsidRDefault="00C32B6A" w:rsidP="00970F46">
            <w:pPr>
              <w:rPr>
                <w:rFonts w:ascii="Arial" w:eastAsiaTheme="minorEastAsia" w:hAnsi="Arial" w:cs="Arial"/>
                <w:caps/>
                <w:sz w:val="14"/>
                <w:szCs w:val="14"/>
              </w:rPr>
            </w:pPr>
            <w:r w:rsidRPr="00970F46">
              <w:rPr>
                <w:rFonts w:ascii="Arial" w:eastAsiaTheme="minorEastAsia" w:hAnsi="Arial" w:cs="Arial"/>
                <w:sz w:val="14"/>
                <w:szCs w:val="14"/>
              </w:rPr>
              <w:t>PRECISAR EL PROCEDIMIENTO DE QUE SE TRATE, LICITACIÓN PÚBLICA, INVITACIÓN A CUANDO MENOS TRES PERSONAS O ADJUDICACIÓN DIRECTA.</w:t>
            </w:r>
          </w:p>
        </w:tc>
      </w:tr>
      <w:tr w:rsidR="00FC669A" w:rsidRPr="00970F46" w:rsidTr="003C1B0C">
        <w:tc>
          <w:tcPr>
            <w:tcW w:w="1016" w:type="dxa"/>
            <w:vAlign w:val="center"/>
          </w:tcPr>
          <w:p w:rsidR="00C32B6A" w:rsidRPr="00970F46" w:rsidRDefault="00C32B6A" w:rsidP="00970F46">
            <w:pPr>
              <w:jc w:val="center"/>
              <w:rPr>
                <w:rFonts w:ascii="Arial" w:eastAsiaTheme="minorEastAsia" w:hAnsi="Arial" w:cs="Arial"/>
                <w:caps/>
                <w:sz w:val="14"/>
                <w:szCs w:val="14"/>
              </w:rPr>
            </w:pPr>
            <w:r w:rsidRPr="00970F46">
              <w:rPr>
                <w:rFonts w:ascii="Arial" w:eastAsiaTheme="minorEastAsia" w:hAnsi="Arial" w:cs="Arial"/>
                <w:sz w:val="14"/>
                <w:szCs w:val="14"/>
              </w:rPr>
              <w:t>4</w:t>
            </w:r>
          </w:p>
        </w:tc>
        <w:tc>
          <w:tcPr>
            <w:tcW w:w="8198" w:type="dxa"/>
            <w:vAlign w:val="center"/>
          </w:tcPr>
          <w:p w:rsidR="00C32B6A" w:rsidRPr="00970F46" w:rsidRDefault="00C32B6A" w:rsidP="00970F46">
            <w:pPr>
              <w:rPr>
                <w:rFonts w:ascii="Arial" w:eastAsiaTheme="minorEastAsia" w:hAnsi="Arial" w:cs="Arial"/>
                <w:caps/>
                <w:sz w:val="14"/>
                <w:szCs w:val="14"/>
              </w:rPr>
            </w:pPr>
            <w:r w:rsidRPr="00970F46">
              <w:rPr>
                <w:rFonts w:ascii="Arial" w:eastAsiaTheme="minorEastAsia" w:hAnsi="Arial" w:cs="Arial"/>
                <w:sz w:val="14"/>
                <w:szCs w:val="14"/>
              </w:rPr>
              <w:t>INDICAR EL NÚMERO DEL PROCEDIMIENTO RESPECTIVO.</w:t>
            </w:r>
          </w:p>
        </w:tc>
      </w:tr>
      <w:tr w:rsidR="00FC669A" w:rsidRPr="00970F46" w:rsidTr="003C1B0C">
        <w:tc>
          <w:tcPr>
            <w:tcW w:w="1016" w:type="dxa"/>
            <w:vAlign w:val="center"/>
          </w:tcPr>
          <w:p w:rsidR="00C32B6A" w:rsidRPr="00970F46" w:rsidRDefault="00C32B6A" w:rsidP="00970F46">
            <w:pPr>
              <w:jc w:val="center"/>
              <w:rPr>
                <w:rFonts w:ascii="Arial" w:eastAsiaTheme="minorEastAsia" w:hAnsi="Arial" w:cs="Arial"/>
                <w:caps/>
                <w:sz w:val="14"/>
                <w:szCs w:val="14"/>
              </w:rPr>
            </w:pPr>
            <w:r w:rsidRPr="00970F46">
              <w:rPr>
                <w:rFonts w:ascii="Arial" w:eastAsiaTheme="minorEastAsia" w:hAnsi="Arial" w:cs="Arial"/>
                <w:sz w:val="14"/>
                <w:szCs w:val="14"/>
              </w:rPr>
              <w:t>5</w:t>
            </w:r>
          </w:p>
        </w:tc>
        <w:tc>
          <w:tcPr>
            <w:tcW w:w="8198" w:type="dxa"/>
            <w:vAlign w:val="center"/>
          </w:tcPr>
          <w:p w:rsidR="00C32B6A" w:rsidRPr="00970F46" w:rsidRDefault="00C32B6A" w:rsidP="00970F46">
            <w:pPr>
              <w:rPr>
                <w:rFonts w:ascii="Arial" w:eastAsiaTheme="minorEastAsia" w:hAnsi="Arial" w:cs="Arial"/>
                <w:caps/>
                <w:sz w:val="14"/>
                <w:szCs w:val="14"/>
              </w:rPr>
            </w:pPr>
            <w:r w:rsidRPr="00970F46">
              <w:rPr>
                <w:rFonts w:ascii="Arial" w:eastAsiaTheme="minorEastAsia" w:hAnsi="Arial" w:cs="Arial"/>
                <w:sz w:val="14"/>
                <w:szCs w:val="14"/>
              </w:rPr>
              <w:t>CITAR EL NOMBRE O RAZÓN SOCIAL DE LA EMPRESA LICITANTE.</w:t>
            </w:r>
          </w:p>
        </w:tc>
      </w:tr>
    </w:tbl>
    <w:p w:rsidR="00EE1CB5" w:rsidRDefault="00EE1CB5" w:rsidP="00970F46">
      <w:pPr>
        <w:spacing w:after="0" w:line="240" w:lineRule="auto"/>
        <w:jc w:val="center"/>
        <w:rPr>
          <w:rFonts w:ascii="Arial" w:hAnsi="Arial" w:cs="Arial"/>
          <w:b/>
          <w:sz w:val="20"/>
          <w:szCs w:val="20"/>
          <w:lang w:val="es-ES_tradnl"/>
        </w:rPr>
      </w:pPr>
    </w:p>
    <w:p w:rsidR="00EE1CB5" w:rsidRDefault="00EE1CB5" w:rsidP="00970F46">
      <w:pPr>
        <w:spacing w:after="0" w:line="240" w:lineRule="auto"/>
        <w:jc w:val="center"/>
        <w:rPr>
          <w:rFonts w:ascii="Arial" w:hAnsi="Arial" w:cs="Arial"/>
          <w:b/>
          <w:sz w:val="20"/>
          <w:szCs w:val="20"/>
          <w:lang w:val="es-ES_tradnl"/>
        </w:rPr>
      </w:pPr>
    </w:p>
    <w:p w:rsidR="00EE1CB5" w:rsidRDefault="00EE1CB5">
      <w:pPr>
        <w:rPr>
          <w:rFonts w:ascii="Arial" w:hAnsi="Arial" w:cs="Arial"/>
          <w:b/>
          <w:sz w:val="20"/>
          <w:szCs w:val="20"/>
          <w:lang w:val="es-ES_tradnl"/>
        </w:rPr>
      </w:pPr>
      <w:r>
        <w:rPr>
          <w:rFonts w:ascii="Arial" w:hAnsi="Arial" w:cs="Arial"/>
          <w:b/>
          <w:sz w:val="20"/>
          <w:szCs w:val="20"/>
          <w:lang w:val="es-ES_tradnl"/>
        </w:rPr>
        <w:br w:type="page"/>
      </w:r>
    </w:p>
    <w:p w:rsidR="008E38BE" w:rsidRPr="00970F46" w:rsidRDefault="00540DB4" w:rsidP="00970F46">
      <w:pPr>
        <w:spacing w:after="0" w:line="240" w:lineRule="auto"/>
        <w:jc w:val="center"/>
        <w:rPr>
          <w:rFonts w:ascii="Arial" w:hAnsi="Arial" w:cs="Arial"/>
          <w:b/>
          <w:sz w:val="20"/>
          <w:szCs w:val="20"/>
          <w:lang w:val="es-ES_tradnl"/>
        </w:rPr>
      </w:pPr>
      <w:r w:rsidRPr="00970F46">
        <w:rPr>
          <w:rFonts w:ascii="Arial" w:hAnsi="Arial" w:cs="Arial"/>
          <w:b/>
          <w:sz w:val="20"/>
          <w:szCs w:val="20"/>
          <w:lang w:val="es-ES_tradnl"/>
        </w:rPr>
        <w:t>FORMATO 12</w:t>
      </w:r>
    </w:p>
    <w:p w:rsidR="00BB3522" w:rsidRPr="00970F46" w:rsidRDefault="008E38BE" w:rsidP="00970F46">
      <w:pPr>
        <w:pStyle w:val="Sinespaciado"/>
        <w:jc w:val="center"/>
        <w:rPr>
          <w:rFonts w:ascii="Arial" w:hAnsi="Arial" w:cs="Arial"/>
          <w:b/>
          <w:bCs/>
          <w:sz w:val="20"/>
          <w:szCs w:val="20"/>
          <w:lang w:val="es-ES_tradnl"/>
        </w:rPr>
      </w:pPr>
      <w:r w:rsidRPr="00970F46">
        <w:rPr>
          <w:rFonts w:ascii="Arial" w:hAnsi="Arial" w:cs="Arial"/>
          <w:b/>
          <w:bCs/>
          <w:sz w:val="20"/>
          <w:szCs w:val="20"/>
          <w:lang w:val="es-ES_tradnl"/>
        </w:rPr>
        <w:t>PATENTES, MARCAS Y DERECHOS DE AUTOR</w:t>
      </w:r>
    </w:p>
    <w:p w:rsidR="00BB3522" w:rsidRPr="00970F46" w:rsidRDefault="00BB3522" w:rsidP="00970F46">
      <w:pPr>
        <w:pStyle w:val="Sinespaciado"/>
        <w:jc w:val="center"/>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(PAPEL MEMBRETADO DEL LICITANTE)</w:t>
      </w:r>
    </w:p>
    <w:p w:rsidR="002A67E8" w:rsidRPr="00970F46" w:rsidRDefault="002A67E8" w:rsidP="00970F46">
      <w:pPr>
        <w:autoSpaceDE w:val="0"/>
        <w:spacing w:after="0" w:line="240" w:lineRule="auto"/>
        <w:jc w:val="both"/>
        <w:rPr>
          <w:rFonts w:ascii="Arial" w:eastAsia="Times New Roman" w:hAnsi="Arial" w:cs="Arial"/>
          <w:b/>
          <w:sz w:val="20"/>
          <w:szCs w:val="20"/>
          <w:lang w:val="es-ES"/>
        </w:rPr>
      </w:pPr>
    </w:p>
    <w:p w:rsidR="00844D6A" w:rsidRPr="00970F46" w:rsidRDefault="00844D6A" w:rsidP="00970F46">
      <w:pPr>
        <w:pStyle w:val="Sinespaciado"/>
        <w:jc w:val="right"/>
        <w:rPr>
          <w:rFonts w:ascii="Arial" w:hAnsi="Arial" w:cs="Arial"/>
          <w:b/>
          <w:smallCaps/>
          <w:sz w:val="20"/>
          <w:szCs w:val="20"/>
        </w:rPr>
      </w:pPr>
      <w:r w:rsidRPr="00970F46">
        <w:rPr>
          <w:rFonts w:ascii="Arial" w:hAnsi="Arial" w:cs="Arial"/>
          <w:b/>
          <w:smallCaps/>
          <w:sz w:val="20"/>
          <w:szCs w:val="20"/>
        </w:rPr>
        <w:t>lugar y fecha de expedición: _______________</w:t>
      </w:r>
    </w:p>
    <w:p w:rsidR="00544DB4" w:rsidRPr="00970F46" w:rsidRDefault="00544DB4" w:rsidP="00970F46">
      <w:pPr>
        <w:pStyle w:val="Sinespaciado"/>
        <w:jc w:val="right"/>
        <w:rPr>
          <w:rFonts w:ascii="Arial" w:hAnsi="Arial" w:cs="Arial"/>
          <w:b/>
          <w:smallCaps/>
          <w:sz w:val="20"/>
          <w:szCs w:val="20"/>
        </w:rPr>
      </w:pPr>
      <w:r w:rsidRPr="00970F46">
        <w:rPr>
          <w:rFonts w:ascii="Arial" w:hAnsi="Arial" w:cs="Arial"/>
          <w:b/>
          <w:smallCaps/>
          <w:sz w:val="20"/>
          <w:szCs w:val="20"/>
        </w:rPr>
        <w:t>licitación Pública nacional electrónica: __________</w:t>
      </w:r>
    </w:p>
    <w:p w:rsidR="006F7E72" w:rsidRPr="00970F46" w:rsidRDefault="006F7E72" w:rsidP="00970F46">
      <w:pPr>
        <w:pStyle w:val="Sinespaciado"/>
        <w:jc w:val="right"/>
        <w:rPr>
          <w:rFonts w:ascii="Arial" w:hAnsi="Arial" w:cs="Arial"/>
          <w:b/>
          <w:sz w:val="20"/>
          <w:szCs w:val="20"/>
        </w:rPr>
      </w:pPr>
    </w:p>
    <w:p w:rsidR="006F7E72" w:rsidRPr="00970F46" w:rsidRDefault="006F7E72" w:rsidP="00970F46">
      <w:pPr>
        <w:pStyle w:val="Sinespaciado"/>
        <w:jc w:val="right"/>
        <w:rPr>
          <w:rFonts w:ascii="Arial" w:hAnsi="Arial" w:cs="Arial"/>
          <w:b/>
          <w:sz w:val="20"/>
          <w:szCs w:val="20"/>
        </w:rPr>
      </w:pPr>
    </w:p>
    <w:p w:rsidR="008E38BE" w:rsidRPr="00970F46" w:rsidRDefault="008E38BE"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r w:rsidRPr="00970F46">
        <w:rPr>
          <w:rFonts w:ascii="Arial" w:eastAsia="Times New Roman" w:hAnsi="Arial" w:cs="Arial"/>
          <w:b/>
          <w:bCs/>
          <w:sz w:val="20"/>
          <w:szCs w:val="20"/>
          <w:lang w:eastAsia="es-ES"/>
        </w:rPr>
        <w:t xml:space="preserve">HOSPITAL REGIONAL DE ALTA ESPECIALIDAD DE </w:t>
      </w:r>
      <w:r w:rsidR="001D4583" w:rsidRPr="00970F46">
        <w:rPr>
          <w:rFonts w:ascii="Arial" w:eastAsia="Times New Roman" w:hAnsi="Arial" w:cs="Arial"/>
          <w:b/>
          <w:bCs/>
          <w:sz w:val="20"/>
          <w:szCs w:val="20"/>
          <w:lang w:eastAsia="es-ES"/>
        </w:rPr>
        <w:t>CIUDAD VICTORIA “BICENTENARIO 2010”</w:t>
      </w:r>
    </w:p>
    <w:p w:rsidR="008E38BE" w:rsidRPr="00970F46" w:rsidRDefault="008E38BE" w:rsidP="00970F46">
      <w:pPr>
        <w:keepNext/>
        <w:keepLines/>
        <w:spacing w:after="0" w:line="240" w:lineRule="auto"/>
        <w:outlineLvl w:val="0"/>
        <w:rPr>
          <w:rFonts w:ascii="Arial" w:eastAsiaTheme="majorEastAsia" w:hAnsi="Arial" w:cs="Arial"/>
          <w:b/>
          <w:bCs/>
          <w:sz w:val="20"/>
          <w:szCs w:val="20"/>
        </w:rPr>
      </w:pPr>
      <w:r w:rsidRPr="00970F46">
        <w:rPr>
          <w:rFonts w:ascii="Arial" w:eastAsiaTheme="majorEastAsia" w:hAnsi="Arial" w:cs="Arial"/>
          <w:b/>
          <w:bCs/>
          <w:sz w:val="20"/>
          <w:szCs w:val="20"/>
        </w:rPr>
        <w:t>PRESENTE</w:t>
      </w:r>
    </w:p>
    <w:p w:rsidR="008E38BE" w:rsidRPr="00970F46" w:rsidRDefault="008E38BE" w:rsidP="00970F46">
      <w:pPr>
        <w:spacing w:after="0" w:line="240" w:lineRule="auto"/>
        <w:jc w:val="both"/>
        <w:rPr>
          <w:rFonts w:ascii="Arial" w:eastAsia="Calibri" w:hAnsi="Arial" w:cs="Arial"/>
          <w:sz w:val="18"/>
          <w:szCs w:val="18"/>
        </w:rPr>
      </w:pPr>
    </w:p>
    <w:p w:rsidR="008E38BE" w:rsidRPr="00970F46" w:rsidRDefault="008E38BE" w:rsidP="00970F46">
      <w:pPr>
        <w:spacing w:after="0" w:line="240" w:lineRule="auto"/>
        <w:jc w:val="both"/>
        <w:rPr>
          <w:rFonts w:ascii="Arial" w:eastAsia="Calibri" w:hAnsi="Arial" w:cs="Arial"/>
          <w:sz w:val="20"/>
          <w:szCs w:val="20"/>
        </w:rPr>
      </w:pPr>
      <w:r w:rsidRPr="00970F46">
        <w:rPr>
          <w:rFonts w:ascii="Arial" w:eastAsia="Calibri" w:hAnsi="Arial" w:cs="Arial"/>
          <w:sz w:val="20"/>
          <w:szCs w:val="20"/>
        </w:rPr>
        <w:t xml:space="preserve">C. ___________________________________________, manifiesto, que asumiré la responsabilidad total en caso de que </w:t>
      </w:r>
      <w:r w:rsidR="00F018DE" w:rsidRPr="00970F46">
        <w:rPr>
          <w:rFonts w:ascii="Arial" w:eastAsia="Calibri" w:hAnsi="Arial" w:cs="Arial"/>
          <w:sz w:val="20"/>
          <w:szCs w:val="20"/>
        </w:rPr>
        <w:t xml:space="preserve">al proporcionar los </w:t>
      </w:r>
      <w:r w:rsidR="004B4FED" w:rsidRPr="00970F46">
        <w:rPr>
          <w:rFonts w:ascii="Arial" w:eastAsia="Calibri" w:hAnsi="Arial" w:cs="Arial"/>
          <w:sz w:val="20"/>
          <w:szCs w:val="20"/>
        </w:rPr>
        <w:t xml:space="preserve">servicios </w:t>
      </w:r>
      <w:r w:rsidRPr="00970F46">
        <w:rPr>
          <w:rFonts w:ascii="Arial" w:eastAsia="Calibri" w:hAnsi="Arial" w:cs="Arial"/>
          <w:b/>
          <w:sz w:val="20"/>
          <w:szCs w:val="20"/>
        </w:rPr>
        <w:t xml:space="preserve">objeto de la presente </w:t>
      </w:r>
      <w:r w:rsidR="007F255F" w:rsidRPr="00970F46">
        <w:rPr>
          <w:rFonts w:ascii="Arial" w:eastAsia="Calibri" w:hAnsi="Arial" w:cs="Arial"/>
          <w:b/>
          <w:sz w:val="20"/>
          <w:szCs w:val="20"/>
        </w:rPr>
        <w:t>Convocatoria</w:t>
      </w:r>
      <w:r w:rsidRPr="00970F46">
        <w:rPr>
          <w:rFonts w:ascii="Arial" w:eastAsia="Calibri" w:hAnsi="Arial" w:cs="Arial"/>
          <w:sz w:val="20"/>
          <w:szCs w:val="20"/>
        </w:rPr>
        <w:t xml:space="preserve">, </w:t>
      </w:r>
      <w:r w:rsidRPr="00970F46">
        <w:rPr>
          <w:rFonts w:ascii="Arial" w:eastAsia="Calibri" w:hAnsi="Arial" w:cs="Arial"/>
          <w:b/>
          <w:sz w:val="20"/>
          <w:szCs w:val="20"/>
        </w:rPr>
        <w:t>se infrinjan Patentes, Marcas o Derechos de Autor</w:t>
      </w:r>
      <w:r w:rsidRPr="00970F46">
        <w:rPr>
          <w:rFonts w:ascii="Arial" w:eastAsia="Calibri" w:hAnsi="Arial" w:cs="Arial"/>
          <w:sz w:val="20"/>
          <w:szCs w:val="20"/>
        </w:rPr>
        <w:t>, eximiendo a la Convocante de cualquier responsabilidad.</w:t>
      </w:r>
    </w:p>
    <w:p w:rsidR="008E38BE" w:rsidRPr="00970F46" w:rsidRDefault="008E38BE" w:rsidP="00970F46">
      <w:pPr>
        <w:spacing w:after="0" w:line="240" w:lineRule="auto"/>
        <w:jc w:val="both"/>
        <w:rPr>
          <w:rFonts w:ascii="Arial" w:eastAsia="Calibri" w:hAnsi="Arial" w:cs="Arial"/>
          <w:sz w:val="20"/>
          <w:szCs w:val="20"/>
        </w:rPr>
      </w:pPr>
    </w:p>
    <w:p w:rsidR="008E38BE" w:rsidRPr="00970F46" w:rsidRDefault="008E38BE" w:rsidP="00970F46">
      <w:pPr>
        <w:spacing w:after="0" w:line="240" w:lineRule="auto"/>
        <w:jc w:val="both"/>
        <w:rPr>
          <w:rFonts w:ascii="Arial" w:eastAsia="Calibri" w:hAnsi="Arial" w:cs="Arial"/>
          <w:sz w:val="20"/>
          <w:szCs w:val="20"/>
        </w:rPr>
      </w:pPr>
    </w:p>
    <w:p w:rsidR="008E38BE" w:rsidRPr="00970F46" w:rsidRDefault="008E38BE" w:rsidP="00970F46">
      <w:pPr>
        <w:spacing w:after="0" w:line="240" w:lineRule="auto"/>
        <w:jc w:val="center"/>
        <w:rPr>
          <w:rFonts w:ascii="Arial" w:hAnsi="Arial" w:cs="Arial"/>
          <w:b/>
          <w:sz w:val="20"/>
          <w:szCs w:val="20"/>
        </w:rPr>
      </w:pPr>
      <w:r w:rsidRPr="00970F46">
        <w:rPr>
          <w:rFonts w:ascii="Arial" w:hAnsi="Arial" w:cs="Arial"/>
          <w:b/>
          <w:sz w:val="20"/>
          <w:szCs w:val="20"/>
        </w:rPr>
        <w:t>A T E N T A M E N T E</w:t>
      </w:r>
    </w:p>
    <w:p w:rsidR="008E38BE" w:rsidRPr="00970F46" w:rsidRDefault="008E38BE" w:rsidP="00970F46">
      <w:pPr>
        <w:spacing w:after="0" w:line="240" w:lineRule="auto"/>
        <w:jc w:val="center"/>
        <w:rPr>
          <w:rFonts w:ascii="Arial" w:hAnsi="Arial" w:cs="Arial"/>
          <w:b/>
          <w:sz w:val="20"/>
          <w:szCs w:val="20"/>
        </w:rPr>
      </w:pPr>
    </w:p>
    <w:p w:rsidR="008E38BE" w:rsidRPr="00970F46" w:rsidRDefault="008E38BE" w:rsidP="00970F46">
      <w:pPr>
        <w:spacing w:after="0" w:line="240" w:lineRule="auto"/>
        <w:jc w:val="center"/>
        <w:rPr>
          <w:rFonts w:ascii="Arial" w:hAnsi="Arial" w:cs="Arial"/>
          <w:b/>
          <w:bCs/>
          <w:smallCaps/>
          <w:sz w:val="20"/>
          <w:szCs w:val="20"/>
        </w:rPr>
      </w:pPr>
      <w:r w:rsidRPr="00970F46">
        <w:rPr>
          <w:rFonts w:ascii="Arial" w:hAnsi="Arial" w:cs="Arial"/>
          <w:b/>
          <w:bCs/>
          <w:smallCaps/>
          <w:sz w:val="20"/>
          <w:szCs w:val="20"/>
        </w:rPr>
        <w:t>_____________________________________</w:t>
      </w:r>
    </w:p>
    <w:p w:rsidR="00D067B1" w:rsidRPr="00970F46" w:rsidRDefault="00D067B1" w:rsidP="00970F46">
      <w:pPr>
        <w:spacing w:after="0" w:line="240" w:lineRule="auto"/>
        <w:jc w:val="center"/>
        <w:rPr>
          <w:rFonts w:ascii="Arial" w:hAnsi="Arial" w:cs="Arial"/>
          <w:b/>
          <w:smallCaps/>
          <w:sz w:val="20"/>
          <w:szCs w:val="20"/>
        </w:rPr>
      </w:pPr>
      <w:r w:rsidRPr="00970F46">
        <w:rPr>
          <w:rFonts w:ascii="Arial" w:hAnsi="Arial" w:cs="Arial"/>
          <w:b/>
          <w:smallCaps/>
          <w:sz w:val="20"/>
          <w:szCs w:val="20"/>
        </w:rPr>
        <w:t xml:space="preserve">NOMBRE </w:t>
      </w:r>
      <w:r w:rsidR="008E38BE" w:rsidRPr="00970F46">
        <w:rPr>
          <w:rFonts w:ascii="Arial" w:hAnsi="Arial" w:cs="Arial"/>
          <w:b/>
          <w:smallCaps/>
          <w:sz w:val="20"/>
          <w:szCs w:val="20"/>
        </w:rPr>
        <w:t xml:space="preserve">Y FIRMA DEL REPRESENTANTE </w:t>
      </w:r>
    </w:p>
    <w:p w:rsidR="008E38BE" w:rsidRPr="00970F46" w:rsidRDefault="008E38BE" w:rsidP="00970F46">
      <w:pPr>
        <w:spacing w:after="0" w:line="240" w:lineRule="auto"/>
        <w:jc w:val="center"/>
        <w:rPr>
          <w:rFonts w:ascii="Arial" w:hAnsi="Arial" w:cs="Arial"/>
          <w:b/>
          <w:smallCaps/>
          <w:sz w:val="20"/>
          <w:szCs w:val="20"/>
        </w:rPr>
      </w:pPr>
      <w:r w:rsidRPr="00970F46">
        <w:rPr>
          <w:rFonts w:ascii="Arial" w:hAnsi="Arial" w:cs="Arial"/>
          <w:b/>
          <w:smallCaps/>
          <w:sz w:val="20"/>
          <w:szCs w:val="20"/>
        </w:rPr>
        <w:t>LEGAL DEL LICITANTE</w:t>
      </w:r>
    </w:p>
    <w:p w:rsidR="008E38BE" w:rsidRPr="00970F46" w:rsidRDefault="008E38BE"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rPr>
          <w:rFonts w:ascii="Arial" w:hAnsi="Arial" w:cs="Arial"/>
          <w:sz w:val="20"/>
          <w:szCs w:val="20"/>
        </w:rPr>
      </w:pPr>
    </w:p>
    <w:p w:rsidR="00EE1CB5" w:rsidRDefault="00EE1CB5">
      <w:pPr>
        <w:rPr>
          <w:rFonts w:ascii="Arial" w:hAnsi="Arial" w:cs="Arial"/>
          <w:sz w:val="20"/>
          <w:szCs w:val="20"/>
        </w:rPr>
      </w:pPr>
      <w:r>
        <w:rPr>
          <w:rFonts w:ascii="Arial" w:hAnsi="Arial" w:cs="Arial"/>
          <w:sz w:val="20"/>
          <w:szCs w:val="20"/>
        </w:rPr>
        <w:br w:type="page"/>
      </w:r>
    </w:p>
    <w:p w:rsidR="008E38BE" w:rsidRPr="00970F46" w:rsidRDefault="00F809AF" w:rsidP="00970F46">
      <w:pPr>
        <w:autoSpaceDE w:val="0"/>
        <w:autoSpaceDN w:val="0"/>
        <w:adjustRightInd w:val="0"/>
        <w:spacing w:after="0" w:line="240" w:lineRule="auto"/>
        <w:jc w:val="center"/>
        <w:rPr>
          <w:rFonts w:ascii="Arial" w:eastAsia="Times New Roman" w:hAnsi="Arial" w:cs="Arial"/>
          <w:b/>
          <w:bCs/>
          <w:sz w:val="20"/>
          <w:szCs w:val="20"/>
          <w:lang w:val="es-ES_tradnl" w:eastAsia="es-MX"/>
        </w:rPr>
      </w:pPr>
      <w:r w:rsidRPr="00970F46">
        <w:rPr>
          <w:rFonts w:ascii="Arial" w:eastAsia="Times New Roman" w:hAnsi="Arial" w:cs="Arial"/>
          <w:b/>
          <w:bCs/>
          <w:sz w:val="20"/>
          <w:szCs w:val="20"/>
          <w:lang w:val="es-ES_tradnl" w:eastAsia="es-MX"/>
        </w:rPr>
        <w:t>FORMATO 13</w:t>
      </w:r>
    </w:p>
    <w:p w:rsidR="008E38BE" w:rsidRPr="00970F46" w:rsidRDefault="003C1B0C" w:rsidP="00970F46">
      <w:pPr>
        <w:autoSpaceDE w:val="0"/>
        <w:autoSpaceDN w:val="0"/>
        <w:adjustRightInd w:val="0"/>
        <w:spacing w:after="0" w:line="240" w:lineRule="auto"/>
        <w:jc w:val="center"/>
        <w:rPr>
          <w:rFonts w:ascii="Arial" w:eastAsia="Times New Roman" w:hAnsi="Arial" w:cs="Arial"/>
          <w:b/>
          <w:bCs/>
          <w:sz w:val="20"/>
          <w:szCs w:val="20"/>
          <w:lang w:val="es-ES_tradnl" w:eastAsia="es-MX"/>
        </w:rPr>
      </w:pPr>
      <w:r w:rsidRPr="00970F46">
        <w:rPr>
          <w:rFonts w:ascii="Arial" w:eastAsia="Times New Roman" w:hAnsi="Arial" w:cs="Arial"/>
          <w:b/>
          <w:bCs/>
          <w:sz w:val="20"/>
          <w:szCs w:val="20"/>
          <w:lang w:val="es-ES_tradnl" w:eastAsia="es-MX"/>
        </w:rPr>
        <w:t>PROPUESTA ECONÓMICA</w:t>
      </w:r>
    </w:p>
    <w:p w:rsidR="008E38BE" w:rsidRPr="00970F46" w:rsidRDefault="008E38BE" w:rsidP="00970F46">
      <w:pPr>
        <w:autoSpaceDE w:val="0"/>
        <w:autoSpaceDN w:val="0"/>
        <w:adjustRightInd w:val="0"/>
        <w:spacing w:after="0" w:line="240" w:lineRule="auto"/>
        <w:jc w:val="center"/>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(PAPEL MEMBRETADO DEL LICITANTE)</w:t>
      </w:r>
    </w:p>
    <w:p w:rsidR="008E38BE" w:rsidRPr="00970F46" w:rsidRDefault="008E38BE" w:rsidP="00970F46">
      <w:pPr>
        <w:autoSpaceDE w:val="0"/>
        <w:autoSpaceDN w:val="0"/>
        <w:adjustRightInd w:val="0"/>
        <w:spacing w:after="0" w:line="240" w:lineRule="auto"/>
        <w:jc w:val="both"/>
        <w:rPr>
          <w:rFonts w:ascii="Arial" w:eastAsia="Times New Roman" w:hAnsi="Arial" w:cs="Arial"/>
          <w:b/>
          <w:bCs/>
          <w:sz w:val="20"/>
          <w:szCs w:val="20"/>
          <w:lang w:val="es-ES_tradnl" w:eastAsia="es-MX"/>
        </w:rPr>
      </w:pPr>
    </w:p>
    <w:p w:rsidR="00844D6A" w:rsidRPr="00970F46" w:rsidRDefault="00844D6A" w:rsidP="00970F46">
      <w:pPr>
        <w:pStyle w:val="Sinespaciado"/>
        <w:jc w:val="right"/>
        <w:rPr>
          <w:rFonts w:ascii="Arial" w:hAnsi="Arial" w:cs="Arial"/>
          <w:b/>
          <w:smallCaps/>
          <w:sz w:val="20"/>
          <w:szCs w:val="20"/>
        </w:rPr>
      </w:pPr>
      <w:r w:rsidRPr="00970F46">
        <w:rPr>
          <w:rFonts w:ascii="Arial" w:hAnsi="Arial" w:cs="Arial"/>
          <w:b/>
          <w:smallCaps/>
          <w:sz w:val="20"/>
          <w:szCs w:val="20"/>
        </w:rPr>
        <w:t>lugar y fecha de expedición: _______________</w:t>
      </w:r>
    </w:p>
    <w:p w:rsidR="00544DB4" w:rsidRPr="00970F46" w:rsidRDefault="00544DB4" w:rsidP="00970F46">
      <w:pPr>
        <w:pStyle w:val="Sinespaciado"/>
        <w:jc w:val="right"/>
        <w:rPr>
          <w:rFonts w:ascii="Arial" w:hAnsi="Arial" w:cs="Arial"/>
          <w:b/>
          <w:smallCaps/>
          <w:sz w:val="20"/>
          <w:szCs w:val="20"/>
        </w:rPr>
      </w:pPr>
      <w:r w:rsidRPr="00970F46">
        <w:rPr>
          <w:rFonts w:ascii="Arial" w:hAnsi="Arial" w:cs="Arial"/>
          <w:b/>
          <w:smallCaps/>
          <w:sz w:val="20"/>
          <w:szCs w:val="20"/>
        </w:rPr>
        <w:t>licitación Pública nacional electrónica: __________</w:t>
      </w:r>
    </w:p>
    <w:p w:rsidR="002A67E8" w:rsidRPr="00970F46" w:rsidRDefault="002A67E8"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p>
    <w:p w:rsidR="008E38BE" w:rsidRPr="00970F46" w:rsidRDefault="008E38BE"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r w:rsidRPr="00970F46">
        <w:rPr>
          <w:rFonts w:ascii="Arial" w:eastAsia="Times New Roman" w:hAnsi="Arial" w:cs="Arial"/>
          <w:b/>
          <w:bCs/>
          <w:sz w:val="20"/>
          <w:szCs w:val="20"/>
          <w:lang w:eastAsia="es-ES"/>
        </w:rPr>
        <w:t xml:space="preserve">HOSPITAL REGIONAL DE ALTA ESPECIALIDAD DE </w:t>
      </w:r>
      <w:r w:rsidR="001D4583" w:rsidRPr="00970F46">
        <w:rPr>
          <w:rFonts w:ascii="Arial" w:eastAsia="Times New Roman" w:hAnsi="Arial" w:cs="Arial"/>
          <w:b/>
          <w:bCs/>
          <w:sz w:val="20"/>
          <w:szCs w:val="20"/>
          <w:lang w:eastAsia="es-ES"/>
        </w:rPr>
        <w:t>CIUDAD VICTORIA “BICENTENARIO 2010”</w:t>
      </w:r>
    </w:p>
    <w:p w:rsidR="008E38BE" w:rsidRPr="00970F46" w:rsidRDefault="008E38BE" w:rsidP="00970F46">
      <w:pPr>
        <w:keepNext/>
        <w:keepLines/>
        <w:spacing w:after="0" w:line="240" w:lineRule="auto"/>
        <w:outlineLvl w:val="0"/>
        <w:rPr>
          <w:rFonts w:ascii="Arial" w:eastAsiaTheme="majorEastAsia" w:hAnsi="Arial" w:cs="Arial"/>
          <w:b/>
          <w:bCs/>
          <w:sz w:val="20"/>
          <w:szCs w:val="20"/>
        </w:rPr>
      </w:pPr>
      <w:r w:rsidRPr="00970F46">
        <w:rPr>
          <w:rFonts w:ascii="Arial" w:eastAsiaTheme="majorEastAsia" w:hAnsi="Arial" w:cs="Arial"/>
          <w:b/>
          <w:bCs/>
          <w:sz w:val="20"/>
          <w:szCs w:val="20"/>
        </w:rPr>
        <w:t>PRESENTE</w:t>
      </w:r>
    </w:p>
    <w:p w:rsidR="008E38BE" w:rsidRPr="00970F46" w:rsidRDefault="008E38BE" w:rsidP="00970F46">
      <w:pPr>
        <w:autoSpaceDE w:val="0"/>
        <w:autoSpaceDN w:val="0"/>
        <w:adjustRightInd w:val="0"/>
        <w:spacing w:after="0" w:line="240" w:lineRule="auto"/>
        <w:jc w:val="both"/>
        <w:rPr>
          <w:rFonts w:ascii="Arial" w:eastAsia="Times New Roman" w:hAnsi="Arial" w:cs="Arial"/>
          <w:sz w:val="20"/>
          <w:szCs w:val="20"/>
          <w:u w:val="single"/>
          <w:lang w:val="es-ES_tradnl" w:eastAsia="es-MX"/>
        </w:rPr>
      </w:pPr>
      <w:r w:rsidRPr="00970F46">
        <w:rPr>
          <w:rFonts w:ascii="Arial" w:eastAsia="Times New Roman" w:hAnsi="Arial" w:cs="Arial"/>
          <w:sz w:val="20"/>
          <w:szCs w:val="20"/>
          <w:lang w:val="es-ES_tradnl" w:eastAsia="es-MX"/>
        </w:rPr>
        <w:t>Pr</w:t>
      </w:r>
      <w:r w:rsidR="00D97CB8" w:rsidRPr="00970F46">
        <w:rPr>
          <w:rFonts w:ascii="Arial" w:eastAsia="Times New Roman" w:hAnsi="Arial" w:cs="Arial"/>
          <w:sz w:val="20"/>
          <w:szCs w:val="20"/>
          <w:lang w:val="es-ES_tradnl" w:eastAsia="es-MX"/>
        </w:rPr>
        <w:t>oposición económica presentada por</w:t>
      </w:r>
      <w:r w:rsidRPr="00970F46">
        <w:rPr>
          <w:rFonts w:ascii="Arial" w:eastAsia="Times New Roman" w:hAnsi="Arial" w:cs="Arial"/>
          <w:sz w:val="20"/>
          <w:szCs w:val="20"/>
          <w:lang w:val="es-ES_tradnl" w:eastAsia="es-MX"/>
        </w:rPr>
        <w:t xml:space="preserve">: </w:t>
      </w:r>
      <w:r w:rsidRPr="00970F46">
        <w:rPr>
          <w:rFonts w:ascii="Arial" w:eastAsia="Times New Roman" w:hAnsi="Arial" w:cs="Arial"/>
          <w:sz w:val="20"/>
          <w:szCs w:val="20"/>
          <w:u w:val="single"/>
          <w:lang w:val="es-ES_tradnl" w:eastAsia="es-MX"/>
        </w:rPr>
        <w:t>NOMBRE O RAZÓN SOCIAL, DOMICILIO Y R.F.C. DEL LICITANTE.</w:t>
      </w:r>
    </w:p>
    <w:p w:rsidR="00E73CA9" w:rsidRPr="00970F46" w:rsidRDefault="00E73CA9" w:rsidP="00970F46">
      <w:pPr>
        <w:autoSpaceDE w:val="0"/>
        <w:autoSpaceDN w:val="0"/>
        <w:adjustRightInd w:val="0"/>
        <w:spacing w:after="0" w:line="240" w:lineRule="auto"/>
        <w:jc w:val="both"/>
        <w:rPr>
          <w:rFonts w:ascii="Arial" w:eastAsia="Times New Roman" w:hAnsi="Arial" w:cs="Arial"/>
          <w:sz w:val="20"/>
          <w:szCs w:val="20"/>
          <w:u w:val="single"/>
          <w:lang w:val="es-ES_tradnl" w:eastAsia="es-MX"/>
        </w:rPr>
      </w:pPr>
    </w:p>
    <w:tbl>
      <w:tblPr>
        <w:tblW w:w="5598" w:type="pct"/>
        <w:jc w:val="center"/>
        <w:tblLayout w:type="fixed"/>
        <w:tblCellMar>
          <w:left w:w="70" w:type="dxa"/>
          <w:right w:w="70" w:type="dxa"/>
        </w:tblCellMar>
        <w:tblLook w:val="04A0" w:firstRow="1" w:lastRow="0" w:firstColumn="1" w:lastColumn="0" w:noHBand="0" w:noVBand="1"/>
      </w:tblPr>
      <w:tblGrid>
        <w:gridCol w:w="927"/>
        <w:gridCol w:w="992"/>
        <w:gridCol w:w="992"/>
        <w:gridCol w:w="3404"/>
        <w:gridCol w:w="1417"/>
        <w:gridCol w:w="989"/>
        <w:gridCol w:w="972"/>
        <w:gridCol w:w="992"/>
      </w:tblGrid>
      <w:tr w:rsidR="00FC669A" w:rsidRPr="00970F46" w:rsidTr="00E11939">
        <w:trPr>
          <w:cantSplit/>
          <w:trHeight w:val="495"/>
          <w:tblHeader/>
          <w:jc w:val="center"/>
        </w:trPr>
        <w:tc>
          <w:tcPr>
            <w:tcW w:w="4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11939" w:rsidRPr="00970F46" w:rsidRDefault="00E1193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PARTIDA</w:t>
            </w:r>
          </w:p>
        </w:tc>
        <w:tc>
          <w:tcPr>
            <w:tcW w:w="464"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E11939" w:rsidRPr="00970F46" w:rsidRDefault="00E1193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 xml:space="preserve">CLAVE </w:t>
            </w:r>
            <w:r w:rsidR="003E4C5C" w:rsidRPr="00970F46">
              <w:rPr>
                <w:rFonts w:ascii="Arial" w:eastAsia="Calibri" w:hAnsi="Arial" w:cs="Arial"/>
                <w:b/>
                <w:sz w:val="15"/>
                <w:szCs w:val="15"/>
                <w:lang w:eastAsia="es-MX"/>
              </w:rPr>
              <w:t>HRAEV</w:t>
            </w:r>
          </w:p>
        </w:tc>
        <w:tc>
          <w:tcPr>
            <w:tcW w:w="464"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E11939" w:rsidRPr="00970F46" w:rsidRDefault="00E1193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CUCOP</w:t>
            </w:r>
          </w:p>
        </w:tc>
        <w:tc>
          <w:tcPr>
            <w:tcW w:w="1593"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E11939" w:rsidRPr="00970F46" w:rsidRDefault="00E1193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DESCRIPCIÓN</w:t>
            </w:r>
          </w:p>
        </w:tc>
        <w:tc>
          <w:tcPr>
            <w:tcW w:w="663"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E11939" w:rsidRPr="00970F46" w:rsidRDefault="00E1193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UNIDAD DE MEDIDA</w:t>
            </w:r>
          </w:p>
        </w:tc>
        <w:tc>
          <w:tcPr>
            <w:tcW w:w="463"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E11939" w:rsidRPr="00970F46" w:rsidRDefault="00E1193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CANTIDAD</w:t>
            </w:r>
          </w:p>
        </w:tc>
        <w:tc>
          <w:tcPr>
            <w:tcW w:w="455"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E11939" w:rsidRPr="00970F46" w:rsidRDefault="00E1193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PRECIO</w:t>
            </w:r>
          </w:p>
        </w:tc>
        <w:tc>
          <w:tcPr>
            <w:tcW w:w="464"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E11939" w:rsidRPr="00970F46" w:rsidRDefault="00E11939" w:rsidP="00970F46">
            <w:pPr>
              <w:spacing w:after="0" w:line="240" w:lineRule="auto"/>
              <w:jc w:val="center"/>
              <w:rPr>
                <w:rFonts w:ascii="Arial" w:eastAsia="Calibri" w:hAnsi="Arial" w:cs="Arial"/>
                <w:b/>
                <w:sz w:val="15"/>
                <w:szCs w:val="15"/>
                <w:lang w:eastAsia="es-MX"/>
              </w:rPr>
            </w:pPr>
            <w:r w:rsidRPr="00970F46">
              <w:rPr>
                <w:rFonts w:ascii="Arial" w:eastAsia="Calibri" w:hAnsi="Arial" w:cs="Arial"/>
                <w:b/>
                <w:sz w:val="15"/>
                <w:szCs w:val="15"/>
                <w:lang w:eastAsia="es-MX"/>
              </w:rPr>
              <w:t>IMPORTE</w:t>
            </w:r>
          </w:p>
        </w:tc>
      </w:tr>
      <w:tr w:rsidR="00FC669A" w:rsidRPr="00970F46" w:rsidTr="004D3C89">
        <w:trPr>
          <w:trHeight w:val="495"/>
          <w:jc w:val="center"/>
        </w:trPr>
        <w:tc>
          <w:tcPr>
            <w:tcW w:w="434" w:type="pct"/>
            <w:tcBorders>
              <w:top w:val="nil"/>
              <w:left w:val="single" w:sz="4" w:space="0" w:color="auto"/>
              <w:bottom w:val="single" w:sz="4" w:space="0" w:color="auto"/>
              <w:right w:val="single" w:sz="4" w:space="0" w:color="auto"/>
            </w:tcBorders>
            <w:shd w:val="clear" w:color="auto" w:fill="auto"/>
            <w:vAlign w:val="center"/>
          </w:tcPr>
          <w:p w:rsidR="00E11939" w:rsidRPr="00970F46" w:rsidRDefault="004D3C89" w:rsidP="00970F46">
            <w:pPr>
              <w:spacing w:after="0" w:line="240" w:lineRule="auto"/>
              <w:jc w:val="center"/>
              <w:rPr>
                <w:rFonts w:ascii="Arial" w:eastAsia="Times New Roman" w:hAnsi="Arial" w:cs="Arial"/>
                <w:sz w:val="15"/>
                <w:szCs w:val="15"/>
                <w:lang w:eastAsia="es-MX"/>
              </w:rPr>
            </w:pPr>
            <w:r w:rsidRPr="00970F46">
              <w:rPr>
                <w:rFonts w:ascii="Arial" w:eastAsia="Times New Roman" w:hAnsi="Arial" w:cs="Arial"/>
                <w:sz w:val="15"/>
                <w:szCs w:val="15"/>
                <w:lang w:eastAsia="es-MX"/>
              </w:rPr>
              <w:t>1</w:t>
            </w:r>
          </w:p>
        </w:tc>
        <w:tc>
          <w:tcPr>
            <w:tcW w:w="464" w:type="pct"/>
            <w:tcBorders>
              <w:top w:val="nil"/>
              <w:left w:val="nil"/>
              <w:bottom w:val="single" w:sz="4" w:space="0" w:color="auto"/>
              <w:right w:val="single" w:sz="4" w:space="0" w:color="auto"/>
            </w:tcBorders>
            <w:shd w:val="clear" w:color="auto" w:fill="auto"/>
            <w:noWrap/>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c>
          <w:tcPr>
            <w:tcW w:w="464" w:type="pct"/>
            <w:tcBorders>
              <w:top w:val="nil"/>
              <w:left w:val="nil"/>
              <w:bottom w:val="single" w:sz="4" w:space="0" w:color="auto"/>
              <w:right w:val="single" w:sz="4" w:space="0" w:color="auto"/>
            </w:tcBorders>
            <w:shd w:val="clear" w:color="auto" w:fill="auto"/>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c>
          <w:tcPr>
            <w:tcW w:w="1593" w:type="pct"/>
            <w:tcBorders>
              <w:top w:val="nil"/>
              <w:left w:val="nil"/>
              <w:bottom w:val="single" w:sz="4" w:space="0" w:color="auto"/>
              <w:right w:val="single" w:sz="4" w:space="0" w:color="auto"/>
            </w:tcBorders>
            <w:shd w:val="clear" w:color="auto" w:fill="auto"/>
            <w:vAlign w:val="center"/>
          </w:tcPr>
          <w:p w:rsidR="00E11939" w:rsidRPr="00970F46" w:rsidRDefault="00E11939" w:rsidP="00970F46">
            <w:pPr>
              <w:spacing w:after="0" w:line="240" w:lineRule="auto"/>
              <w:jc w:val="both"/>
              <w:rPr>
                <w:rFonts w:ascii="Arial" w:eastAsia="Times New Roman" w:hAnsi="Arial" w:cs="Arial"/>
                <w:sz w:val="15"/>
                <w:szCs w:val="15"/>
                <w:lang w:eastAsia="es-MX"/>
              </w:rPr>
            </w:pPr>
          </w:p>
        </w:tc>
        <w:tc>
          <w:tcPr>
            <w:tcW w:w="663" w:type="pct"/>
            <w:tcBorders>
              <w:top w:val="nil"/>
              <w:left w:val="nil"/>
              <w:bottom w:val="single" w:sz="4" w:space="0" w:color="auto"/>
              <w:right w:val="single" w:sz="4" w:space="0" w:color="auto"/>
            </w:tcBorders>
            <w:shd w:val="clear" w:color="auto" w:fill="auto"/>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c>
          <w:tcPr>
            <w:tcW w:w="463" w:type="pct"/>
            <w:tcBorders>
              <w:top w:val="nil"/>
              <w:left w:val="nil"/>
              <w:bottom w:val="single" w:sz="4" w:space="0" w:color="auto"/>
              <w:right w:val="single" w:sz="4" w:space="0" w:color="auto"/>
            </w:tcBorders>
            <w:shd w:val="clear" w:color="auto" w:fill="auto"/>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c>
          <w:tcPr>
            <w:tcW w:w="455" w:type="pct"/>
            <w:tcBorders>
              <w:top w:val="nil"/>
              <w:left w:val="nil"/>
              <w:bottom w:val="single" w:sz="4" w:space="0" w:color="auto"/>
              <w:right w:val="single" w:sz="4" w:space="0" w:color="auto"/>
            </w:tcBorders>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c>
          <w:tcPr>
            <w:tcW w:w="464" w:type="pct"/>
            <w:tcBorders>
              <w:top w:val="nil"/>
              <w:left w:val="nil"/>
              <w:bottom w:val="single" w:sz="4" w:space="0" w:color="auto"/>
              <w:right w:val="single" w:sz="4" w:space="0" w:color="auto"/>
            </w:tcBorders>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r>
      <w:tr w:rsidR="00FC669A" w:rsidRPr="00970F46" w:rsidTr="004D3C89">
        <w:trPr>
          <w:trHeight w:val="495"/>
          <w:jc w:val="center"/>
        </w:trPr>
        <w:tc>
          <w:tcPr>
            <w:tcW w:w="434" w:type="pct"/>
            <w:tcBorders>
              <w:top w:val="nil"/>
              <w:left w:val="single" w:sz="4" w:space="0" w:color="auto"/>
              <w:bottom w:val="single" w:sz="4" w:space="0" w:color="auto"/>
              <w:right w:val="single" w:sz="4" w:space="0" w:color="auto"/>
            </w:tcBorders>
            <w:shd w:val="clear" w:color="auto" w:fill="auto"/>
            <w:vAlign w:val="center"/>
          </w:tcPr>
          <w:p w:rsidR="00E11939" w:rsidRPr="00970F46" w:rsidRDefault="004D3C89" w:rsidP="00970F46">
            <w:pPr>
              <w:spacing w:after="0" w:line="240" w:lineRule="auto"/>
              <w:jc w:val="center"/>
              <w:rPr>
                <w:rFonts w:ascii="Arial" w:eastAsia="Times New Roman" w:hAnsi="Arial" w:cs="Arial"/>
                <w:sz w:val="15"/>
                <w:szCs w:val="15"/>
                <w:lang w:eastAsia="es-MX"/>
              </w:rPr>
            </w:pPr>
            <w:r w:rsidRPr="00970F46">
              <w:rPr>
                <w:rFonts w:ascii="Arial" w:eastAsia="Times New Roman" w:hAnsi="Arial" w:cs="Arial"/>
                <w:sz w:val="15"/>
                <w:szCs w:val="15"/>
                <w:lang w:eastAsia="es-MX"/>
              </w:rPr>
              <w:t>2</w:t>
            </w:r>
          </w:p>
        </w:tc>
        <w:tc>
          <w:tcPr>
            <w:tcW w:w="464" w:type="pct"/>
            <w:tcBorders>
              <w:top w:val="nil"/>
              <w:left w:val="nil"/>
              <w:bottom w:val="single" w:sz="4" w:space="0" w:color="auto"/>
              <w:right w:val="single" w:sz="4" w:space="0" w:color="auto"/>
            </w:tcBorders>
            <w:shd w:val="clear" w:color="auto" w:fill="auto"/>
            <w:noWrap/>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c>
          <w:tcPr>
            <w:tcW w:w="464" w:type="pct"/>
            <w:tcBorders>
              <w:top w:val="nil"/>
              <w:left w:val="nil"/>
              <w:bottom w:val="single" w:sz="4" w:space="0" w:color="auto"/>
              <w:right w:val="single" w:sz="4" w:space="0" w:color="auto"/>
            </w:tcBorders>
            <w:shd w:val="clear" w:color="auto" w:fill="auto"/>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c>
          <w:tcPr>
            <w:tcW w:w="1593" w:type="pct"/>
            <w:tcBorders>
              <w:top w:val="nil"/>
              <w:left w:val="nil"/>
              <w:bottom w:val="single" w:sz="4" w:space="0" w:color="auto"/>
              <w:right w:val="single" w:sz="4" w:space="0" w:color="auto"/>
            </w:tcBorders>
            <w:shd w:val="clear" w:color="auto" w:fill="auto"/>
            <w:vAlign w:val="center"/>
          </w:tcPr>
          <w:p w:rsidR="00E11939" w:rsidRPr="00970F46" w:rsidRDefault="00E11939" w:rsidP="00970F46">
            <w:pPr>
              <w:spacing w:after="0" w:line="240" w:lineRule="auto"/>
              <w:jc w:val="both"/>
              <w:rPr>
                <w:rFonts w:ascii="Arial" w:eastAsia="Times New Roman" w:hAnsi="Arial" w:cs="Arial"/>
                <w:sz w:val="15"/>
                <w:szCs w:val="15"/>
                <w:lang w:eastAsia="es-MX"/>
              </w:rPr>
            </w:pPr>
          </w:p>
        </w:tc>
        <w:tc>
          <w:tcPr>
            <w:tcW w:w="663" w:type="pct"/>
            <w:tcBorders>
              <w:top w:val="nil"/>
              <w:left w:val="nil"/>
              <w:bottom w:val="single" w:sz="4" w:space="0" w:color="auto"/>
              <w:right w:val="single" w:sz="4" w:space="0" w:color="auto"/>
            </w:tcBorders>
            <w:shd w:val="clear" w:color="auto" w:fill="auto"/>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c>
          <w:tcPr>
            <w:tcW w:w="463" w:type="pct"/>
            <w:tcBorders>
              <w:top w:val="nil"/>
              <w:left w:val="nil"/>
              <w:bottom w:val="single" w:sz="4" w:space="0" w:color="auto"/>
              <w:right w:val="single" w:sz="4" w:space="0" w:color="auto"/>
            </w:tcBorders>
            <w:shd w:val="clear" w:color="auto" w:fill="auto"/>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c>
          <w:tcPr>
            <w:tcW w:w="455" w:type="pct"/>
            <w:tcBorders>
              <w:top w:val="nil"/>
              <w:left w:val="nil"/>
              <w:bottom w:val="single" w:sz="4" w:space="0" w:color="auto"/>
              <w:right w:val="single" w:sz="4" w:space="0" w:color="auto"/>
            </w:tcBorders>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c>
          <w:tcPr>
            <w:tcW w:w="464" w:type="pct"/>
            <w:tcBorders>
              <w:top w:val="nil"/>
              <w:left w:val="nil"/>
              <w:bottom w:val="single" w:sz="4" w:space="0" w:color="auto"/>
              <w:right w:val="single" w:sz="4" w:space="0" w:color="auto"/>
            </w:tcBorders>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r>
      <w:tr w:rsidR="00FC669A" w:rsidRPr="00970F46" w:rsidTr="004D3C89">
        <w:trPr>
          <w:trHeight w:val="495"/>
          <w:jc w:val="center"/>
        </w:trPr>
        <w:tc>
          <w:tcPr>
            <w:tcW w:w="434" w:type="pct"/>
            <w:tcBorders>
              <w:top w:val="nil"/>
              <w:left w:val="single" w:sz="4" w:space="0" w:color="auto"/>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r w:rsidRPr="00970F46">
              <w:rPr>
                <w:rFonts w:ascii="Arial" w:eastAsia="Times New Roman" w:hAnsi="Arial" w:cs="Arial"/>
                <w:sz w:val="15"/>
                <w:szCs w:val="15"/>
                <w:lang w:eastAsia="es-MX"/>
              </w:rPr>
              <w:t>3</w:t>
            </w:r>
          </w:p>
        </w:tc>
        <w:tc>
          <w:tcPr>
            <w:tcW w:w="464" w:type="pct"/>
            <w:tcBorders>
              <w:top w:val="nil"/>
              <w:left w:val="nil"/>
              <w:bottom w:val="single" w:sz="4" w:space="0" w:color="auto"/>
              <w:right w:val="single" w:sz="4" w:space="0" w:color="auto"/>
            </w:tcBorders>
            <w:shd w:val="clear" w:color="auto" w:fill="auto"/>
            <w:noWrap/>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464" w:type="pct"/>
            <w:tcBorders>
              <w:top w:val="nil"/>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1593" w:type="pct"/>
            <w:tcBorders>
              <w:top w:val="nil"/>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both"/>
              <w:rPr>
                <w:rFonts w:ascii="Arial" w:eastAsia="Times New Roman" w:hAnsi="Arial" w:cs="Arial"/>
                <w:sz w:val="15"/>
                <w:szCs w:val="15"/>
                <w:lang w:eastAsia="es-MX"/>
              </w:rPr>
            </w:pPr>
          </w:p>
        </w:tc>
        <w:tc>
          <w:tcPr>
            <w:tcW w:w="663" w:type="pct"/>
            <w:tcBorders>
              <w:top w:val="nil"/>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463" w:type="pct"/>
            <w:tcBorders>
              <w:top w:val="nil"/>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455" w:type="pct"/>
            <w:tcBorders>
              <w:top w:val="nil"/>
              <w:left w:val="nil"/>
              <w:bottom w:val="single" w:sz="4" w:space="0" w:color="auto"/>
              <w:right w:val="single" w:sz="4" w:space="0" w:color="auto"/>
            </w:tcBorders>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464" w:type="pct"/>
            <w:tcBorders>
              <w:top w:val="nil"/>
              <w:left w:val="nil"/>
              <w:bottom w:val="single" w:sz="4" w:space="0" w:color="auto"/>
              <w:right w:val="single" w:sz="4" w:space="0" w:color="auto"/>
            </w:tcBorders>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r>
      <w:tr w:rsidR="00FC669A" w:rsidRPr="00970F46" w:rsidTr="004D3C89">
        <w:trPr>
          <w:trHeight w:val="495"/>
          <w:jc w:val="center"/>
        </w:trPr>
        <w:tc>
          <w:tcPr>
            <w:tcW w:w="434" w:type="pct"/>
            <w:tcBorders>
              <w:top w:val="nil"/>
              <w:left w:val="single" w:sz="4" w:space="0" w:color="auto"/>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r w:rsidRPr="00970F46">
              <w:rPr>
                <w:rFonts w:ascii="Arial" w:eastAsia="Times New Roman" w:hAnsi="Arial" w:cs="Arial"/>
                <w:sz w:val="15"/>
                <w:szCs w:val="15"/>
                <w:lang w:eastAsia="es-MX"/>
              </w:rPr>
              <w:t>4</w:t>
            </w:r>
          </w:p>
        </w:tc>
        <w:tc>
          <w:tcPr>
            <w:tcW w:w="464" w:type="pct"/>
            <w:tcBorders>
              <w:top w:val="nil"/>
              <w:left w:val="nil"/>
              <w:bottom w:val="single" w:sz="4" w:space="0" w:color="auto"/>
              <w:right w:val="single" w:sz="4" w:space="0" w:color="auto"/>
            </w:tcBorders>
            <w:shd w:val="clear" w:color="auto" w:fill="auto"/>
            <w:noWrap/>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464" w:type="pct"/>
            <w:tcBorders>
              <w:top w:val="nil"/>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1593" w:type="pct"/>
            <w:tcBorders>
              <w:top w:val="nil"/>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both"/>
              <w:rPr>
                <w:rFonts w:ascii="Arial" w:eastAsia="Times New Roman" w:hAnsi="Arial" w:cs="Arial"/>
                <w:sz w:val="15"/>
                <w:szCs w:val="15"/>
                <w:lang w:eastAsia="es-MX"/>
              </w:rPr>
            </w:pPr>
          </w:p>
        </w:tc>
        <w:tc>
          <w:tcPr>
            <w:tcW w:w="663" w:type="pct"/>
            <w:tcBorders>
              <w:top w:val="nil"/>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463" w:type="pct"/>
            <w:tcBorders>
              <w:top w:val="nil"/>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455" w:type="pct"/>
            <w:tcBorders>
              <w:top w:val="nil"/>
              <w:left w:val="nil"/>
              <w:bottom w:val="single" w:sz="4" w:space="0" w:color="auto"/>
              <w:right w:val="single" w:sz="4" w:space="0" w:color="auto"/>
            </w:tcBorders>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464" w:type="pct"/>
            <w:tcBorders>
              <w:top w:val="nil"/>
              <w:left w:val="nil"/>
              <w:bottom w:val="single" w:sz="4" w:space="0" w:color="auto"/>
              <w:right w:val="single" w:sz="4" w:space="0" w:color="auto"/>
            </w:tcBorders>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r>
      <w:tr w:rsidR="00FC669A" w:rsidRPr="00970F46" w:rsidTr="004D3C89">
        <w:trPr>
          <w:trHeight w:val="495"/>
          <w:jc w:val="center"/>
        </w:trPr>
        <w:tc>
          <w:tcPr>
            <w:tcW w:w="434" w:type="pct"/>
            <w:tcBorders>
              <w:top w:val="nil"/>
              <w:left w:val="single" w:sz="4" w:space="0" w:color="auto"/>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r w:rsidRPr="00970F46">
              <w:rPr>
                <w:rFonts w:ascii="Arial" w:eastAsia="Times New Roman" w:hAnsi="Arial" w:cs="Arial"/>
                <w:sz w:val="15"/>
                <w:szCs w:val="15"/>
                <w:lang w:eastAsia="es-MX"/>
              </w:rPr>
              <w:t>5</w:t>
            </w:r>
          </w:p>
        </w:tc>
        <w:tc>
          <w:tcPr>
            <w:tcW w:w="464" w:type="pct"/>
            <w:tcBorders>
              <w:top w:val="nil"/>
              <w:left w:val="nil"/>
              <w:bottom w:val="single" w:sz="4" w:space="0" w:color="auto"/>
              <w:right w:val="single" w:sz="4" w:space="0" w:color="auto"/>
            </w:tcBorders>
            <w:shd w:val="clear" w:color="auto" w:fill="auto"/>
            <w:noWrap/>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464" w:type="pct"/>
            <w:tcBorders>
              <w:top w:val="nil"/>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1593" w:type="pct"/>
            <w:tcBorders>
              <w:top w:val="nil"/>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both"/>
              <w:rPr>
                <w:rFonts w:ascii="Arial" w:eastAsia="Times New Roman" w:hAnsi="Arial" w:cs="Arial"/>
                <w:sz w:val="15"/>
                <w:szCs w:val="15"/>
                <w:lang w:eastAsia="es-MX"/>
              </w:rPr>
            </w:pPr>
          </w:p>
        </w:tc>
        <w:tc>
          <w:tcPr>
            <w:tcW w:w="663" w:type="pct"/>
            <w:tcBorders>
              <w:top w:val="nil"/>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463" w:type="pct"/>
            <w:tcBorders>
              <w:top w:val="nil"/>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455" w:type="pct"/>
            <w:tcBorders>
              <w:top w:val="nil"/>
              <w:left w:val="nil"/>
              <w:bottom w:val="single" w:sz="4" w:space="0" w:color="auto"/>
              <w:right w:val="single" w:sz="4" w:space="0" w:color="auto"/>
            </w:tcBorders>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464" w:type="pct"/>
            <w:tcBorders>
              <w:top w:val="nil"/>
              <w:left w:val="nil"/>
              <w:bottom w:val="single" w:sz="4" w:space="0" w:color="auto"/>
              <w:right w:val="single" w:sz="4" w:space="0" w:color="auto"/>
            </w:tcBorders>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r>
      <w:tr w:rsidR="00FC669A" w:rsidRPr="00970F46" w:rsidTr="004D3C89">
        <w:trPr>
          <w:trHeight w:val="495"/>
          <w:jc w:val="center"/>
        </w:trPr>
        <w:tc>
          <w:tcPr>
            <w:tcW w:w="434" w:type="pct"/>
            <w:tcBorders>
              <w:top w:val="nil"/>
              <w:left w:val="single" w:sz="4" w:space="0" w:color="auto"/>
              <w:bottom w:val="single" w:sz="4" w:space="0" w:color="auto"/>
              <w:right w:val="single" w:sz="4" w:space="0" w:color="auto"/>
            </w:tcBorders>
            <w:shd w:val="clear" w:color="auto" w:fill="auto"/>
            <w:vAlign w:val="center"/>
          </w:tcPr>
          <w:p w:rsidR="00E11939" w:rsidRPr="00970F46" w:rsidRDefault="004D3C89" w:rsidP="00970F46">
            <w:pPr>
              <w:spacing w:after="0" w:line="240" w:lineRule="auto"/>
              <w:jc w:val="center"/>
              <w:rPr>
                <w:rFonts w:ascii="Arial" w:eastAsia="Times New Roman" w:hAnsi="Arial" w:cs="Arial"/>
                <w:sz w:val="15"/>
                <w:szCs w:val="15"/>
                <w:lang w:eastAsia="es-MX"/>
              </w:rPr>
            </w:pPr>
            <w:r w:rsidRPr="00970F46">
              <w:rPr>
                <w:rFonts w:ascii="Arial" w:eastAsia="Times New Roman" w:hAnsi="Arial" w:cs="Arial"/>
                <w:sz w:val="15"/>
                <w:szCs w:val="15"/>
                <w:lang w:eastAsia="es-MX"/>
              </w:rPr>
              <w:t>6</w:t>
            </w:r>
          </w:p>
        </w:tc>
        <w:tc>
          <w:tcPr>
            <w:tcW w:w="464" w:type="pct"/>
            <w:tcBorders>
              <w:top w:val="nil"/>
              <w:left w:val="nil"/>
              <w:bottom w:val="single" w:sz="4" w:space="0" w:color="auto"/>
              <w:right w:val="single" w:sz="4" w:space="0" w:color="auto"/>
            </w:tcBorders>
            <w:shd w:val="clear" w:color="auto" w:fill="auto"/>
            <w:noWrap/>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c>
          <w:tcPr>
            <w:tcW w:w="464" w:type="pct"/>
            <w:tcBorders>
              <w:top w:val="nil"/>
              <w:left w:val="nil"/>
              <w:bottom w:val="single" w:sz="4" w:space="0" w:color="auto"/>
              <w:right w:val="single" w:sz="4" w:space="0" w:color="auto"/>
            </w:tcBorders>
            <w:shd w:val="clear" w:color="auto" w:fill="auto"/>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c>
          <w:tcPr>
            <w:tcW w:w="1593" w:type="pct"/>
            <w:tcBorders>
              <w:top w:val="nil"/>
              <w:left w:val="nil"/>
              <w:bottom w:val="single" w:sz="4" w:space="0" w:color="auto"/>
              <w:right w:val="single" w:sz="4" w:space="0" w:color="auto"/>
            </w:tcBorders>
            <w:shd w:val="clear" w:color="auto" w:fill="auto"/>
            <w:vAlign w:val="center"/>
          </w:tcPr>
          <w:p w:rsidR="00E11939" w:rsidRPr="00970F46" w:rsidRDefault="00E11939" w:rsidP="00970F46">
            <w:pPr>
              <w:spacing w:after="0" w:line="240" w:lineRule="auto"/>
              <w:jc w:val="both"/>
              <w:rPr>
                <w:rFonts w:ascii="Arial" w:eastAsia="Times New Roman" w:hAnsi="Arial" w:cs="Arial"/>
                <w:sz w:val="15"/>
                <w:szCs w:val="15"/>
                <w:lang w:eastAsia="es-MX"/>
              </w:rPr>
            </w:pPr>
          </w:p>
        </w:tc>
        <w:tc>
          <w:tcPr>
            <w:tcW w:w="663" w:type="pct"/>
            <w:tcBorders>
              <w:top w:val="nil"/>
              <w:left w:val="nil"/>
              <w:bottom w:val="single" w:sz="4" w:space="0" w:color="auto"/>
              <w:right w:val="single" w:sz="4" w:space="0" w:color="auto"/>
            </w:tcBorders>
            <w:shd w:val="clear" w:color="auto" w:fill="auto"/>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c>
          <w:tcPr>
            <w:tcW w:w="463" w:type="pct"/>
            <w:tcBorders>
              <w:top w:val="nil"/>
              <w:left w:val="nil"/>
              <w:bottom w:val="single" w:sz="4" w:space="0" w:color="auto"/>
              <w:right w:val="single" w:sz="4" w:space="0" w:color="auto"/>
            </w:tcBorders>
            <w:shd w:val="clear" w:color="auto" w:fill="auto"/>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c>
          <w:tcPr>
            <w:tcW w:w="455" w:type="pct"/>
            <w:tcBorders>
              <w:top w:val="nil"/>
              <w:left w:val="nil"/>
              <w:bottom w:val="single" w:sz="4" w:space="0" w:color="auto"/>
              <w:right w:val="single" w:sz="4" w:space="0" w:color="auto"/>
            </w:tcBorders>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c>
          <w:tcPr>
            <w:tcW w:w="464" w:type="pct"/>
            <w:tcBorders>
              <w:top w:val="nil"/>
              <w:left w:val="nil"/>
              <w:bottom w:val="single" w:sz="4" w:space="0" w:color="auto"/>
              <w:right w:val="single" w:sz="4" w:space="0" w:color="auto"/>
            </w:tcBorders>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r>
      <w:tr w:rsidR="00FC669A" w:rsidRPr="00970F46" w:rsidTr="004D3C89">
        <w:trPr>
          <w:trHeight w:val="495"/>
          <w:jc w:val="center"/>
        </w:trPr>
        <w:tc>
          <w:tcPr>
            <w:tcW w:w="434" w:type="pct"/>
            <w:tcBorders>
              <w:top w:val="nil"/>
              <w:left w:val="single" w:sz="4" w:space="0" w:color="auto"/>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r w:rsidRPr="00970F46">
              <w:rPr>
                <w:rFonts w:ascii="Arial" w:eastAsia="Times New Roman" w:hAnsi="Arial" w:cs="Arial"/>
                <w:sz w:val="15"/>
                <w:szCs w:val="15"/>
                <w:lang w:eastAsia="es-MX"/>
              </w:rPr>
              <w:t>…</w:t>
            </w:r>
          </w:p>
        </w:tc>
        <w:tc>
          <w:tcPr>
            <w:tcW w:w="464" w:type="pct"/>
            <w:tcBorders>
              <w:top w:val="nil"/>
              <w:left w:val="nil"/>
              <w:bottom w:val="single" w:sz="4" w:space="0" w:color="auto"/>
              <w:right w:val="single" w:sz="4" w:space="0" w:color="auto"/>
            </w:tcBorders>
            <w:shd w:val="clear" w:color="auto" w:fill="auto"/>
            <w:noWrap/>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464" w:type="pct"/>
            <w:tcBorders>
              <w:top w:val="nil"/>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1593" w:type="pct"/>
            <w:tcBorders>
              <w:top w:val="nil"/>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both"/>
              <w:rPr>
                <w:rFonts w:ascii="Arial" w:eastAsia="Times New Roman" w:hAnsi="Arial" w:cs="Arial"/>
                <w:sz w:val="15"/>
                <w:szCs w:val="15"/>
                <w:lang w:eastAsia="es-MX"/>
              </w:rPr>
            </w:pPr>
          </w:p>
        </w:tc>
        <w:tc>
          <w:tcPr>
            <w:tcW w:w="663" w:type="pct"/>
            <w:tcBorders>
              <w:top w:val="nil"/>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463" w:type="pct"/>
            <w:tcBorders>
              <w:top w:val="nil"/>
              <w:left w:val="nil"/>
              <w:bottom w:val="single" w:sz="4" w:space="0" w:color="auto"/>
              <w:right w:val="single" w:sz="4" w:space="0" w:color="auto"/>
            </w:tcBorders>
            <w:shd w:val="clear" w:color="auto" w:fill="auto"/>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455" w:type="pct"/>
            <w:tcBorders>
              <w:top w:val="nil"/>
              <w:left w:val="nil"/>
              <w:bottom w:val="single" w:sz="4" w:space="0" w:color="auto"/>
              <w:right w:val="single" w:sz="4" w:space="0" w:color="auto"/>
            </w:tcBorders>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c>
          <w:tcPr>
            <w:tcW w:w="464" w:type="pct"/>
            <w:tcBorders>
              <w:top w:val="nil"/>
              <w:left w:val="nil"/>
              <w:bottom w:val="single" w:sz="4" w:space="0" w:color="auto"/>
              <w:right w:val="single" w:sz="4" w:space="0" w:color="auto"/>
            </w:tcBorders>
            <w:vAlign w:val="center"/>
          </w:tcPr>
          <w:p w:rsidR="004D3C89" w:rsidRPr="00970F46" w:rsidRDefault="004D3C89" w:rsidP="00970F46">
            <w:pPr>
              <w:spacing w:after="0" w:line="240" w:lineRule="auto"/>
              <w:jc w:val="center"/>
              <w:rPr>
                <w:rFonts w:ascii="Arial" w:eastAsia="Times New Roman" w:hAnsi="Arial" w:cs="Arial"/>
                <w:sz w:val="15"/>
                <w:szCs w:val="15"/>
                <w:lang w:eastAsia="es-MX"/>
              </w:rPr>
            </w:pPr>
          </w:p>
        </w:tc>
      </w:tr>
      <w:tr w:rsidR="00FC669A" w:rsidRPr="00970F46" w:rsidTr="00E11939">
        <w:trPr>
          <w:trHeight w:val="287"/>
          <w:jc w:val="center"/>
        </w:trPr>
        <w:tc>
          <w:tcPr>
            <w:tcW w:w="3618" w:type="pct"/>
            <w:gridSpan w:val="5"/>
            <w:tcBorders>
              <w:top w:val="single" w:sz="4" w:space="0" w:color="auto"/>
              <w:right w:val="single" w:sz="4" w:space="0" w:color="auto"/>
            </w:tcBorders>
            <w:shd w:val="clear" w:color="auto" w:fill="auto"/>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c>
          <w:tcPr>
            <w:tcW w:w="918" w:type="pct"/>
            <w:gridSpan w:val="2"/>
            <w:tcBorders>
              <w:top w:val="single" w:sz="4" w:space="0" w:color="auto"/>
              <w:left w:val="nil"/>
              <w:bottom w:val="single" w:sz="4" w:space="0" w:color="auto"/>
              <w:right w:val="single" w:sz="4" w:space="0" w:color="auto"/>
            </w:tcBorders>
            <w:shd w:val="clear" w:color="auto" w:fill="BFBFBF" w:themeFill="background1" w:themeFillShade="BF"/>
            <w:vAlign w:val="center"/>
          </w:tcPr>
          <w:p w:rsidR="00E11939" w:rsidRPr="00970F46" w:rsidRDefault="00E11939" w:rsidP="00970F46">
            <w:pPr>
              <w:spacing w:after="0" w:line="240" w:lineRule="auto"/>
              <w:jc w:val="right"/>
              <w:rPr>
                <w:rFonts w:ascii="Arial" w:eastAsia="Times New Roman" w:hAnsi="Arial" w:cs="Arial"/>
                <w:b/>
                <w:sz w:val="15"/>
                <w:szCs w:val="15"/>
                <w:lang w:eastAsia="es-MX"/>
              </w:rPr>
            </w:pPr>
            <w:r w:rsidRPr="00970F46">
              <w:rPr>
                <w:rFonts w:ascii="Arial" w:eastAsia="Times New Roman" w:hAnsi="Arial" w:cs="Arial"/>
                <w:b/>
                <w:sz w:val="15"/>
                <w:szCs w:val="15"/>
                <w:lang w:eastAsia="es-MX"/>
              </w:rPr>
              <w:t>SUBTOTAL</w:t>
            </w:r>
          </w:p>
        </w:tc>
        <w:tc>
          <w:tcPr>
            <w:tcW w:w="464" w:type="pct"/>
            <w:tcBorders>
              <w:top w:val="single" w:sz="4" w:space="0" w:color="auto"/>
              <w:left w:val="nil"/>
              <w:bottom w:val="single" w:sz="4" w:space="0" w:color="auto"/>
              <w:right w:val="single" w:sz="4" w:space="0" w:color="auto"/>
            </w:tcBorders>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r>
      <w:tr w:rsidR="00FC669A" w:rsidRPr="00970F46" w:rsidTr="00E11939">
        <w:trPr>
          <w:gridBefore w:val="5"/>
          <w:wBefore w:w="3618" w:type="pct"/>
          <w:trHeight w:val="277"/>
          <w:jc w:val="center"/>
        </w:trPr>
        <w:tc>
          <w:tcPr>
            <w:tcW w:w="91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11939" w:rsidRPr="00970F46" w:rsidRDefault="00E11939" w:rsidP="00970F46">
            <w:pPr>
              <w:spacing w:after="0" w:line="240" w:lineRule="auto"/>
              <w:jc w:val="right"/>
              <w:rPr>
                <w:rFonts w:ascii="Arial" w:eastAsia="Times New Roman" w:hAnsi="Arial" w:cs="Arial"/>
                <w:b/>
                <w:sz w:val="15"/>
                <w:szCs w:val="15"/>
                <w:lang w:eastAsia="es-MX"/>
              </w:rPr>
            </w:pPr>
            <w:r w:rsidRPr="00970F46">
              <w:rPr>
                <w:rFonts w:ascii="Arial" w:eastAsia="Times New Roman" w:hAnsi="Arial" w:cs="Arial"/>
                <w:b/>
                <w:sz w:val="15"/>
                <w:szCs w:val="15"/>
                <w:lang w:eastAsia="es-MX"/>
              </w:rPr>
              <w:t>I.V.A.</w:t>
            </w:r>
          </w:p>
        </w:tc>
        <w:tc>
          <w:tcPr>
            <w:tcW w:w="464" w:type="pct"/>
            <w:tcBorders>
              <w:top w:val="single" w:sz="4" w:space="0" w:color="auto"/>
              <w:left w:val="nil"/>
              <w:bottom w:val="single" w:sz="4" w:space="0" w:color="auto"/>
              <w:right w:val="single" w:sz="4" w:space="0" w:color="auto"/>
            </w:tcBorders>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r>
      <w:tr w:rsidR="00FC669A" w:rsidRPr="00970F46" w:rsidTr="00E11939">
        <w:trPr>
          <w:gridBefore w:val="5"/>
          <w:wBefore w:w="3618" w:type="pct"/>
          <w:trHeight w:val="281"/>
          <w:jc w:val="center"/>
        </w:trPr>
        <w:tc>
          <w:tcPr>
            <w:tcW w:w="91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11939" w:rsidRPr="00970F46" w:rsidRDefault="00E11939" w:rsidP="00970F46">
            <w:pPr>
              <w:spacing w:after="0" w:line="240" w:lineRule="auto"/>
              <w:jc w:val="right"/>
              <w:rPr>
                <w:rFonts w:ascii="Arial" w:eastAsia="Times New Roman" w:hAnsi="Arial" w:cs="Arial"/>
                <w:b/>
                <w:sz w:val="15"/>
                <w:szCs w:val="15"/>
                <w:lang w:eastAsia="es-MX"/>
              </w:rPr>
            </w:pPr>
            <w:r w:rsidRPr="00970F46">
              <w:rPr>
                <w:rFonts w:ascii="Arial" w:eastAsia="Times New Roman" w:hAnsi="Arial" w:cs="Arial"/>
                <w:b/>
                <w:sz w:val="15"/>
                <w:szCs w:val="15"/>
                <w:lang w:eastAsia="es-MX"/>
              </w:rPr>
              <w:t>TOTAL</w:t>
            </w:r>
          </w:p>
        </w:tc>
        <w:tc>
          <w:tcPr>
            <w:tcW w:w="464" w:type="pct"/>
            <w:tcBorders>
              <w:top w:val="single" w:sz="4" w:space="0" w:color="auto"/>
              <w:left w:val="nil"/>
              <w:bottom w:val="single" w:sz="4" w:space="0" w:color="auto"/>
              <w:right w:val="single" w:sz="4" w:space="0" w:color="auto"/>
            </w:tcBorders>
            <w:vAlign w:val="center"/>
          </w:tcPr>
          <w:p w:rsidR="00E11939" w:rsidRPr="00970F46" w:rsidRDefault="00E11939" w:rsidP="00970F46">
            <w:pPr>
              <w:spacing w:after="0" w:line="240" w:lineRule="auto"/>
              <w:jc w:val="center"/>
              <w:rPr>
                <w:rFonts w:ascii="Arial" w:eastAsia="Times New Roman" w:hAnsi="Arial" w:cs="Arial"/>
                <w:sz w:val="15"/>
                <w:szCs w:val="15"/>
                <w:lang w:eastAsia="es-MX"/>
              </w:rPr>
            </w:pPr>
          </w:p>
        </w:tc>
      </w:tr>
    </w:tbl>
    <w:p w:rsidR="00E73CA9" w:rsidRPr="00970F46" w:rsidRDefault="00E73CA9" w:rsidP="00970F46">
      <w:pPr>
        <w:autoSpaceDE w:val="0"/>
        <w:autoSpaceDN w:val="0"/>
        <w:adjustRightInd w:val="0"/>
        <w:spacing w:after="0" w:line="240" w:lineRule="auto"/>
        <w:jc w:val="both"/>
        <w:rPr>
          <w:rFonts w:ascii="Arial" w:eastAsia="Times New Roman" w:hAnsi="Arial" w:cs="Arial"/>
          <w:sz w:val="20"/>
          <w:szCs w:val="20"/>
          <w:u w:val="single"/>
          <w:lang w:val="es-ES_tradnl" w:eastAsia="es-MX"/>
        </w:rPr>
      </w:pPr>
    </w:p>
    <w:p w:rsidR="00D52960" w:rsidRPr="00970F46" w:rsidRDefault="00D52960" w:rsidP="00970F46">
      <w:pPr>
        <w:autoSpaceDE w:val="0"/>
        <w:autoSpaceDN w:val="0"/>
        <w:adjustRightInd w:val="0"/>
        <w:spacing w:after="0" w:line="240" w:lineRule="auto"/>
        <w:rPr>
          <w:rFonts w:ascii="Arial" w:eastAsia="Times New Roman" w:hAnsi="Arial" w:cs="Arial"/>
          <w:b/>
          <w:bCs/>
          <w:sz w:val="20"/>
          <w:szCs w:val="20"/>
          <w:lang w:val="es-ES_tradnl" w:eastAsia="es-MX"/>
        </w:rPr>
      </w:pPr>
    </w:p>
    <w:p w:rsidR="00D52960" w:rsidRPr="00970F46" w:rsidRDefault="00D52960" w:rsidP="00970F46">
      <w:pPr>
        <w:autoSpaceDE w:val="0"/>
        <w:autoSpaceDN w:val="0"/>
        <w:adjustRightInd w:val="0"/>
        <w:spacing w:after="0" w:line="240" w:lineRule="auto"/>
        <w:jc w:val="right"/>
        <w:rPr>
          <w:rFonts w:ascii="Arial" w:eastAsia="Times New Roman" w:hAnsi="Arial" w:cs="Arial"/>
          <w:b/>
          <w:bCs/>
          <w:sz w:val="20"/>
          <w:szCs w:val="20"/>
          <w:lang w:val="es-ES_tradnl" w:eastAsia="es-MX"/>
        </w:rPr>
      </w:pPr>
    </w:p>
    <w:p w:rsidR="008E38BE" w:rsidRPr="00970F46" w:rsidRDefault="008E38BE" w:rsidP="00970F46">
      <w:pPr>
        <w:autoSpaceDE w:val="0"/>
        <w:autoSpaceDN w:val="0"/>
        <w:adjustRightInd w:val="0"/>
        <w:spacing w:after="0" w:line="240" w:lineRule="auto"/>
        <w:jc w:val="right"/>
        <w:rPr>
          <w:rFonts w:ascii="Arial" w:eastAsia="Times New Roman" w:hAnsi="Arial" w:cs="Arial"/>
          <w:b/>
          <w:bCs/>
          <w:sz w:val="20"/>
          <w:szCs w:val="20"/>
          <w:lang w:val="es-ES_tradnl" w:eastAsia="es-MX"/>
        </w:rPr>
      </w:pPr>
      <w:r w:rsidRPr="00970F46">
        <w:rPr>
          <w:rFonts w:ascii="Arial" w:eastAsia="Times New Roman" w:hAnsi="Arial" w:cs="Arial"/>
          <w:b/>
          <w:bCs/>
          <w:sz w:val="20"/>
          <w:szCs w:val="20"/>
          <w:lang w:val="es-ES_tradnl" w:eastAsia="es-MX"/>
        </w:rPr>
        <w:t>IMPORTE TOTAL CON NÚMERO Y LETRA (_______________PESOS 00/100 M.N.)</w:t>
      </w:r>
      <w:r w:rsidR="00865FEF" w:rsidRPr="00970F46">
        <w:rPr>
          <w:rFonts w:ascii="Arial" w:eastAsia="Times New Roman" w:hAnsi="Arial" w:cs="Arial"/>
          <w:b/>
          <w:bCs/>
          <w:sz w:val="20"/>
          <w:szCs w:val="20"/>
          <w:lang w:val="es-ES_tradnl" w:eastAsia="es-MX"/>
        </w:rPr>
        <w:t xml:space="preserve"> SIN I.V.A.</w:t>
      </w:r>
    </w:p>
    <w:p w:rsidR="008E38BE" w:rsidRPr="00970F46" w:rsidRDefault="008E38BE" w:rsidP="00970F46">
      <w:pPr>
        <w:autoSpaceDE w:val="0"/>
        <w:autoSpaceDN w:val="0"/>
        <w:adjustRightInd w:val="0"/>
        <w:spacing w:after="0" w:line="240" w:lineRule="auto"/>
        <w:jc w:val="center"/>
        <w:rPr>
          <w:rFonts w:ascii="Arial" w:eastAsia="Times New Roman" w:hAnsi="Arial" w:cs="Arial"/>
          <w:b/>
          <w:bCs/>
          <w:sz w:val="20"/>
          <w:szCs w:val="20"/>
          <w:lang w:val="es-ES_tradnl" w:eastAsia="es-MX"/>
        </w:rPr>
      </w:pPr>
    </w:p>
    <w:p w:rsidR="008E38BE" w:rsidRPr="00970F46" w:rsidRDefault="008E38BE" w:rsidP="00970F46">
      <w:pPr>
        <w:autoSpaceDE w:val="0"/>
        <w:autoSpaceDN w:val="0"/>
        <w:adjustRightInd w:val="0"/>
        <w:spacing w:after="0" w:line="240" w:lineRule="auto"/>
        <w:jc w:val="both"/>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 xml:space="preserve">Los precios señalados en esta proposición económica serán en moneda nacional, a dos decimales, fijos, y estarán vigentes </w:t>
      </w:r>
      <w:r w:rsidR="00B26B79" w:rsidRPr="00970F46">
        <w:rPr>
          <w:rFonts w:ascii="Arial" w:eastAsia="Times New Roman" w:hAnsi="Arial" w:cs="Arial"/>
          <w:sz w:val="20"/>
          <w:szCs w:val="20"/>
          <w:lang w:val="es-ES_tradnl" w:eastAsia="es-MX"/>
        </w:rPr>
        <w:t xml:space="preserve">para los </w:t>
      </w:r>
      <w:r w:rsidRPr="00970F46">
        <w:rPr>
          <w:rFonts w:ascii="Arial" w:eastAsia="Times New Roman" w:hAnsi="Arial" w:cs="Arial"/>
          <w:sz w:val="20"/>
          <w:szCs w:val="20"/>
          <w:lang w:val="es-ES_tradnl" w:eastAsia="es-MX"/>
        </w:rPr>
        <w:t>Ejercicio</w:t>
      </w:r>
      <w:r w:rsidR="00B26B79" w:rsidRPr="00970F46">
        <w:rPr>
          <w:rFonts w:ascii="Arial" w:eastAsia="Times New Roman" w:hAnsi="Arial" w:cs="Arial"/>
          <w:sz w:val="20"/>
          <w:szCs w:val="20"/>
          <w:lang w:val="es-ES_tradnl" w:eastAsia="es-MX"/>
        </w:rPr>
        <w:t>s</w:t>
      </w:r>
      <w:r w:rsidRPr="00970F46">
        <w:rPr>
          <w:rFonts w:ascii="Arial" w:eastAsia="Times New Roman" w:hAnsi="Arial" w:cs="Arial"/>
          <w:sz w:val="20"/>
          <w:szCs w:val="20"/>
          <w:lang w:val="es-ES_tradnl" w:eastAsia="es-MX"/>
        </w:rPr>
        <w:t xml:space="preserve"> Fiscal</w:t>
      </w:r>
      <w:r w:rsidR="00B26B79" w:rsidRPr="00970F46">
        <w:rPr>
          <w:rFonts w:ascii="Arial" w:eastAsia="Times New Roman" w:hAnsi="Arial" w:cs="Arial"/>
          <w:sz w:val="20"/>
          <w:szCs w:val="20"/>
          <w:lang w:val="es-ES_tradnl" w:eastAsia="es-MX"/>
        </w:rPr>
        <w:t>es</w:t>
      </w:r>
      <w:r w:rsidR="00F809AF" w:rsidRPr="00970F46">
        <w:rPr>
          <w:rFonts w:ascii="Arial" w:eastAsia="Times New Roman" w:hAnsi="Arial" w:cs="Arial"/>
          <w:sz w:val="20"/>
          <w:szCs w:val="20"/>
          <w:lang w:val="es-ES_tradnl" w:eastAsia="es-MX"/>
        </w:rPr>
        <w:t>201</w:t>
      </w:r>
      <w:r w:rsidR="00E73CA9" w:rsidRPr="00970F46">
        <w:rPr>
          <w:rFonts w:ascii="Arial" w:eastAsia="Times New Roman" w:hAnsi="Arial" w:cs="Arial"/>
          <w:sz w:val="20"/>
          <w:szCs w:val="20"/>
          <w:lang w:val="es-ES_tradnl" w:eastAsia="es-MX"/>
        </w:rPr>
        <w:t>6</w:t>
      </w:r>
      <w:r w:rsidR="00B26B79" w:rsidRPr="00970F46">
        <w:rPr>
          <w:rFonts w:ascii="Arial" w:eastAsia="Times New Roman" w:hAnsi="Arial" w:cs="Arial"/>
          <w:sz w:val="20"/>
          <w:szCs w:val="20"/>
          <w:lang w:val="es-ES_tradnl" w:eastAsia="es-MX"/>
        </w:rPr>
        <w:t>, 2017 y 2018</w:t>
      </w:r>
      <w:r w:rsidRPr="00970F46">
        <w:rPr>
          <w:rFonts w:ascii="Arial" w:eastAsia="Times New Roman" w:hAnsi="Arial" w:cs="Arial"/>
          <w:sz w:val="20"/>
          <w:szCs w:val="20"/>
          <w:lang w:val="es-ES_tradnl" w:eastAsia="es-MX"/>
        </w:rPr>
        <w:t xml:space="preserve"> hasta el total cumplimiento del </w:t>
      </w:r>
      <w:r w:rsidR="001809D4" w:rsidRPr="00970F46">
        <w:rPr>
          <w:rFonts w:ascii="Arial" w:hAnsi="Arial" w:cs="Arial"/>
          <w:sz w:val="20"/>
          <w:szCs w:val="20"/>
        </w:rPr>
        <w:t>contrato</w:t>
      </w:r>
      <w:r w:rsidRPr="00970F46">
        <w:rPr>
          <w:rFonts w:ascii="Arial" w:eastAsia="Times New Roman" w:hAnsi="Arial" w:cs="Arial"/>
          <w:sz w:val="20"/>
          <w:szCs w:val="20"/>
          <w:lang w:val="es-ES_tradnl" w:eastAsia="es-MX"/>
        </w:rPr>
        <w:t xml:space="preserve">que derive de esta </w:t>
      </w:r>
      <w:r w:rsidR="00544DB4" w:rsidRPr="00970F46">
        <w:rPr>
          <w:rFonts w:ascii="Arial" w:eastAsia="Times New Roman" w:hAnsi="Arial" w:cs="Arial"/>
          <w:sz w:val="20"/>
          <w:szCs w:val="20"/>
          <w:lang w:val="es-ES_tradnl" w:eastAsia="es-MX"/>
        </w:rPr>
        <w:t>Licitación Pública</w:t>
      </w:r>
      <w:r w:rsidR="005C0A5B" w:rsidRPr="00970F46">
        <w:rPr>
          <w:rFonts w:ascii="Arial" w:eastAsia="Times New Roman" w:hAnsi="Arial" w:cs="Arial"/>
          <w:sz w:val="20"/>
          <w:szCs w:val="20"/>
          <w:lang w:val="es-ES_tradnl" w:eastAsia="es-MX"/>
        </w:rPr>
        <w:t xml:space="preserve"> Nacional </w:t>
      </w:r>
      <w:r w:rsidR="00B55641" w:rsidRPr="00970F46">
        <w:rPr>
          <w:rFonts w:ascii="Arial" w:eastAsia="Times New Roman" w:hAnsi="Arial" w:cs="Arial"/>
          <w:sz w:val="20"/>
          <w:szCs w:val="20"/>
          <w:lang w:val="es-ES_tradnl" w:eastAsia="es-MX"/>
        </w:rPr>
        <w:t>Electrónica</w:t>
      </w:r>
      <w:r w:rsidR="005C0A5B" w:rsidRPr="00970F46">
        <w:rPr>
          <w:rFonts w:ascii="Arial" w:eastAsia="Times New Roman" w:hAnsi="Arial" w:cs="Arial"/>
          <w:sz w:val="20"/>
          <w:szCs w:val="20"/>
          <w:lang w:val="es-ES_tradnl" w:eastAsia="es-MX"/>
        </w:rPr>
        <w:t>.</w:t>
      </w:r>
    </w:p>
    <w:p w:rsidR="00BB6B89" w:rsidRPr="00970F46" w:rsidRDefault="00BB6B89" w:rsidP="00970F46">
      <w:pPr>
        <w:autoSpaceDE w:val="0"/>
        <w:autoSpaceDN w:val="0"/>
        <w:adjustRightInd w:val="0"/>
        <w:spacing w:after="0" w:line="240" w:lineRule="auto"/>
        <w:jc w:val="both"/>
        <w:rPr>
          <w:rFonts w:ascii="Arial" w:eastAsia="Times New Roman" w:hAnsi="Arial" w:cs="Arial"/>
          <w:sz w:val="20"/>
          <w:szCs w:val="20"/>
          <w:lang w:val="es-ES_tradnl" w:eastAsia="es-MX"/>
        </w:rPr>
      </w:pPr>
    </w:p>
    <w:p w:rsidR="008E38BE" w:rsidRPr="00970F46" w:rsidRDefault="008E38BE" w:rsidP="00970F46">
      <w:pPr>
        <w:spacing w:after="0" w:line="240" w:lineRule="auto"/>
        <w:jc w:val="center"/>
        <w:rPr>
          <w:rFonts w:ascii="Arial" w:hAnsi="Arial" w:cs="Arial"/>
          <w:b/>
          <w:bCs/>
          <w:smallCaps/>
          <w:sz w:val="20"/>
          <w:szCs w:val="20"/>
        </w:rPr>
      </w:pPr>
      <w:r w:rsidRPr="00970F46">
        <w:rPr>
          <w:rFonts w:ascii="Arial" w:hAnsi="Arial" w:cs="Arial"/>
          <w:b/>
          <w:bCs/>
          <w:smallCaps/>
          <w:sz w:val="20"/>
          <w:szCs w:val="20"/>
        </w:rPr>
        <w:t xml:space="preserve">A T E N T A M E N T E </w:t>
      </w:r>
    </w:p>
    <w:p w:rsidR="008E38BE" w:rsidRPr="00970F46" w:rsidRDefault="008E38BE" w:rsidP="00970F46">
      <w:pPr>
        <w:autoSpaceDE w:val="0"/>
        <w:autoSpaceDN w:val="0"/>
        <w:adjustRightInd w:val="0"/>
        <w:spacing w:after="0" w:line="240" w:lineRule="auto"/>
        <w:rPr>
          <w:rFonts w:ascii="Arial" w:eastAsia="Times New Roman" w:hAnsi="Arial" w:cs="Arial"/>
          <w:sz w:val="20"/>
          <w:szCs w:val="20"/>
          <w:lang w:eastAsia="es-MX"/>
        </w:rPr>
      </w:pPr>
    </w:p>
    <w:p w:rsidR="008E38BE" w:rsidRPr="00970F46" w:rsidRDefault="008E38BE" w:rsidP="00970F46">
      <w:pPr>
        <w:autoSpaceDE w:val="0"/>
        <w:autoSpaceDN w:val="0"/>
        <w:adjustRightInd w:val="0"/>
        <w:spacing w:after="0" w:line="240" w:lineRule="auto"/>
        <w:rPr>
          <w:rFonts w:ascii="Arial" w:eastAsia="Times New Roman" w:hAnsi="Arial" w:cs="Arial"/>
          <w:sz w:val="20"/>
          <w:szCs w:val="20"/>
          <w:lang w:val="es-ES_tradnl" w:eastAsia="es-MX"/>
        </w:rPr>
      </w:pPr>
    </w:p>
    <w:p w:rsidR="008E38BE" w:rsidRPr="00970F46" w:rsidRDefault="008E38BE" w:rsidP="00970F46">
      <w:pPr>
        <w:spacing w:after="0" w:line="240" w:lineRule="auto"/>
        <w:jc w:val="center"/>
        <w:rPr>
          <w:rFonts w:ascii="Arial" w:hAnsi="Arial" w:cs="Arial"/>
          <w:b/>
          <w:bCs/>
          <w:smallCaps/>
          <w:sz w:val="20"/>
          <w:szCs w:val="20"/>
        </w:rPr>
      </w:pPr>
      <w:r w:rsidRPr="00970F46">
        <w:rPr>
          <w:rFonts w:ascii="Arial" w:hAnsi="Arial" w:cs="Arial"/>
          <w:b/>
          <w:bCs/>
          <w:smallCaps/>
          <w:sz w:val="20"/>
          <w:szCs w:val="20"/>
        </w:rPr>
        <w:t>_____________________________________</w:t>
      </w:r>
    </w:p>
    <w:p w:rsidR="003C1B0C" w:rsidRPr="00970F46" w:rsidRDefault="003C1B0C" w:rsidP="00970F46">
      <w:pPr>
        <w:spacing w:after="0" w:line="240" w:lineRule="auto"/>
        <w:jc w:val="center"/>
        <w:rPr>
          <w:rFonts w:ascii="Arial" w:hAnsi="Arial" w:cs="Arial"/>
          <w:b/>
          <w:smallCaps/>
          <w:sz w:val="20"/>
          <w:szCs w:val="20"/>
        </w:rPr>
      </w:pPr>
      <w:r w:rsidRPr="00970F46">
        <w:rPr>
          <w:rFonts w:ascii="Arial" w:hAnsi="Arial" w:cs="Arial"/>
          <w:b/>
          <w:smallCaps/>
          <w:sz w:val="20"/>
          <w:szCs w:val="20"/>
        </w:rPr>
        <w:t xml:space="preserve">NOMBRE </w:t>
      </w:r>
      <w:r w:rsidR="008E38BE" w:rsidRPr="00970F46">
        <w:rPr>
          <w:rFonts w:ascii="Arial" w:hAnsi="Arial" w:cs="Arial"/>
          <w:b/>
          <w:smallCaps/>
          <w:sz w:val="20"/>
          <w:szCs w:val="20"/>
        </w:rPr>
        <w:t xml:space="preserve">Y FIRMA DEL REPRESENTANTE </w:t>
      </w:r>
    </w:p>
    <w:p w:rsidR="008E38BE" w:rsidRPr="00970F46" w:rsidRDefault="008E38BE" w:rsidP="00970F46">
      <w:pPr>
        <w:spacing w:after="0" w:line="240" w:lineRule="auto"/>
        <w:jc w:val="center"/>
        <w:rPr>
          <w:rFonts w:ascii="Arial" w:hAnsi="Arial" w:cs="Arial"/>
          <w:b/>
          <w:smallCaps/>
          <w:sz w:val="20"/>
          <w:szCs w:val="20"/>
        </w:rPr>
      </w:pPr>
      <w:r w:rsidRPr="00970F46">
        <w:rPr>
          <w:rFonts w:ascii="Arial" w:hAnsi="Arial" w:cs="Arial"/>
          <w:b/>
          <w:smallCaps/>
          <w:sz w:val="20"/>
          <w:szCs w:val="20"/>
        </w:rPr>
        <w:t>LEGAL DEL LICITANTE</w:t>
      </w:r>
    </w:p>
    <w:p w:rsidR="00BB6B89" w:rsidRPr="00970F46" w:rsidRDefault="00BB6B89" w:rsidP="00970F46">
      <w:pPr>
        <w:spacing w:after="0" w:line="240" w:lineRule="auto"/>
        <w:rPr>
          <w:rFonts w:ascii="Arial" w:eastAsia="Times New Roman" w:hAnsi="Arial" w:cs="Arial"/>
          <w:b/>
          <w:bCs/>
          <w:sz w:val="20"/>
          <w:szCs w:val="20"/>
          <w:lang w:val="es-ES_tradnl" w:eastAsia="es-MX"/>
        </w:rPr>
      </w:pPr>
      <w:r w:rsidRPr="00970F46">
        <w:rPr>
          <w:rFonts w:ascii="Arial" w:eastAsia="Times New Roman" w:hAnsi="Arial" w:cs="Arial"/>
          <w:b/>
          <w:bCs/>
          <w:sz w:val="20"/>
          <w:szCs w:val="20"/>
          <w:lang w:val="es-ES_tradnl" w:eastAsia="es-MX"/>
        </w:rPr>
        <w:br w:type="page"/>
      </w:r>
    </w:p>
    <w:p w:rsidR="00624D54" w:rsidRPr="00970F46" w:rsidRDefault="0064748B" w:rsidP="00970F46">
      <w:pPr>
        <w:autoSpaceDE w:val="0"/>
        <w:autoSpaceDN w:val="0"/>
        <w:adjustRightInd w:val="0"/>
        <w:spacing w:after="0" w:line="240" w:lineRule="auto"/>
        <w:jc w:val="center"/>
        <w:rPr>
          <w:rFonts w:ascii="Arial" w:eastAsia="Times New Roman" w:hAnsi="Arial" w:cs="Arial"/>
          <w:b/>
          <w:bCs/>
          <w:sz w:val="20"/>
          <w:szCs w:val="20"/>
          <w:lang w:val="es-ES_tradnl" w:eastAsia="es-MX"/>
        </w:rPr>
      </w:pPr>
      <w:r w:rsidRPr="00970F46">
        <w:rPr>
          <w:rFonts w:ascii="Arial" w:eastAsia="Times New Roman" w:hAnsi="Arial" w:cs="Arial"/>
          <w:b/>
          <w:bCs/>
          <w:sz w:val="20"/>
          <w:szCs w:val="20"/>
          <w:lang w:val="es-ES_tradnl" w:eastAsia="es-MX"/>
        </w:rPr>
        <w:t>FORMATO 14</w:t>
      </w:r>
    </w:p>
    <w:p w:rsidR="00BB3522" w:rsidRPr="00970F46" w:rsidRDefault="00624D54" w:rsidP="00970F46">
      <w:pPr>
        <w:pStyle w:val="Sinespaciado"/>
        <w:jc w:val="center"/>
        <w:rPr>
          <w:rFonts w:ascii="Arial" w:eastAsia="Times New Roman" w:hAnsi="Arial" w:cs="Arial"/>
          <w:b/>
          <w:bCs/>
          <w:sz w:val="20"/>
          <w:szCs w:val="20"/>
          <w:lang w:val="es-ES_tradnl" w:eastAsia="es-MX"/>
        </w:rPr>
      </w:pPr>
      <w:r w:rsidRPr="00970F46">
        <w:rPr>
          <w:rFonts w:ascii="Arial" w:eastAsia="Times New Roman" w:hAnsi="Arial" w:cs="Arial"/>
          <w:b/>
          <w:bCs/>
          <w:sz w:val="20"/>
          <w:szCs w:val="20"/>
          <w:lang w:val="es-ES_tradnl" w:eastAsia="es-MX"/>
        </w:rPr>
        <w:t xml:space="preserve"> DECLARACIÓN DE TIPO DE EMPRESA DE MANIFESTACIÓN PARA LAS MIPYMES</w:t>
      </w:r>
    </w:p>
    <w:p w:rsidR="00BB3522" w:rsidRPr="00970F46" w:rsidRDefault="00BB3522" w:rsidP="00970F46">
      <w:pPr>
        <w:pStyle w:val="Sinespaciado"/>
        <w:jc w:val="center"/>
        <w:rPr>
          <w:rFonts w:ascii="Arial" w:eastAsia="Times New Roman" w:hAnsi="Arial" w:cs="Arial"/>
          <w:sz w:val="20"/>
          <w:szCs w:val="20"/>
          <w:lang w:val="es-ES_tradnl" w:eastAsia="es-MX"/>
        </w:rPr>
      </w:pPr>
      <w:r w:rsidRPr="00970F46">
        <w:rPr>
          <w:rFonts w:ascii="Arial" w:eastAsia="Times New Roman" w:hAnsi="Arial" w:cs="Arial"/>
          <w:sz w:val="20"/>
          <w:szCs w:val="20"/>
          <w:lang w:val="es-ES_tradnl" w:eastAsia="es-MX"/>
        </w:rPr>
        <w:t>(PAPEL MEMBRETADO DEL LICITANTE)</w:t>
      </w:r>
    </w:p>
    <w:p w:rsidR="00844D6A" w:rsidRPr="00970F46" w:rsidRDefault="00844D6A" w:rsidP="00970F46">
      <w:pPr>
        <w:pStyle w:val="Sinespaciado"/>
        <w:jc w:val="center"/>
        <w:rPr>
          <w:rFonts w:ascii="Arial" w:eastAsia="Times New Roman" w:hAnsi="Arial" w:cs="Arial"/>
          <w:sz w:val="20"/>
          <w:szCs w:val="20"/>
          <w:lang w:val="es-ES_tradnl" w:eastAsia="es-MX"/>
        </w:rPr>
      </w:pPr>
    </w:p>
    <w:p w:rsidR="00844D6A" w:rsidRPr="00970F46" w:rsidRDefault="00844D6A" w:rsidP="00970F46">
      <w:pPr>
        <w:pStyle w:val="Sinespaciado"/>
        <w:jc w:val="right"/>
        <w:rPr>
          <w:rFonts w:ascii="Arial" w:hAnsi="Arial" w:cs="Arial"/>
          <w:b/>
          <w:smallCaps/>
          <w:sz w:val="20"/>
          <w:szCs w:val="20"/>
        </w:rPr>
      </w:pPr>
      <w:r w:rsidRPr="00970F46">
        <w:rPr>
          <w:rFonts w:ascii="Arial" w:hAnsi="Arial" w:cs="Arial"/>
          <w:b/>
          <w:smallCaps/>
          <w:sz w:val="20"/>
          <w:szCs w:val="20"/>
        </w:rPr>
        <w:t>lugar y fecha de expedición: _______________</w:t>
      </w:r>
    </w:p>
    <w:p w:rsidR="00544DB4" w:rsidRPr="00970F46" w:rsidRDefault="00544DB4" w:rsidP="00970F46">
      <w:pPr>
        <w:pStyle w:val="Sinespaciado"/>
        <w:jc w:val="right"/>
        <w:rPr>
          <w:rFonts w:ascii="Arial" w:hAnsi="Arial" w:cs="Arial"/>
          <w:b/>
          <w:smallCaps/>
          <w:sz w:val="20"/>
          <w:szCs w:val="20"/>
        </w:rPr>
      </w:pPr>
      <w:r w:rsidRPr="00970F46">
        <w:rPr>
          <w:rFonts w:ascii="Arial" w:hAnsi="Arial" w:cs="Arial"/>
          <w:b/>
          <w:smallCaps/>
          <w:sz w:val="20"/>
          <w:szCs w:val="20"/>
        </w:rPr>
        <w:t>licitación Pública nacional electrónica: __________</w:t>
      </w:r>
    </w:p>
    <w:p w:rsidR="00125384" w:rsidRPr="00970F46" w:rsidRDefault="00125384" w:rsidP="00970F46">
      <w:pPr>
        <w:pStyle w:val="Sinespaciado"/>
        <w:jc w:val="right"/>
        <w:rPr>
          <w:rFonts w:ascii="Arial" w:hAnsi="Arial" w:cs="Arial"/>
          <w:b/>
          <w:sz w:val="20"/>
          <w:szCs w:val="20"/>
        </w:rPr>
      </w:pPr>
    </w:p>
    <w:p w:rsidR="00624D54" w:rsidRPr="00970F46" w:rsidRDefault="00624D54" w:rsidP="00970F46">
      <w:pPr>
        <w:keepNext/>
        <w:widowControl w:val="0"/>
        <w:overflowPunct w:val="0"/>
        <w:autoSpaceDE w:val="0"/>
        <w:autoSpaceDN w:val="0"/>
        <w:adjustRightInd w:val="0"/>
        <w:spacing w:after="0" w:line="240" w:lineRule="auto"/>
        <w:textAlignment w:val="baseline"/>
        <w:outlineLvl w:val="2"/>
        <w:rPr>
          <w:rFonts w:ascii="Arial" w:eastAsia="Times New Roman" w:hAnsi="Arial" w:cs="Arial"/>
          <w:b/>
          <w:bCs/>
          <w:sz w:val="20"/>
          <w:szCs w:val="20"/>
          <w:lang w:eastAsia="es-ES"/>
        </w:rPr>
      </w:pPr>
      <w:r w:rsidRPr="00970F46">
        <w:rPr>
          <w:rFonts w:ascii="Arial" w:eastAsia="Times New Roman" w:hAnsi="Arial" w:cs="Arial"/>
          <w:b/>
          <w:bCs/>
          <w:sz w:val="20"/>
          <w:szCs w:val="20"/>
          <w:lang w:eastAsia="es-ES"/>
        </w:rPr>
        <w:t xml:space="preserve">HOSPITAL REGIONAL DE ALTA ESPECIALIDAD DE </w:t>
      </w:r>
      <w:r w:rsidR="001D4583" w:rsidRPr="00970F46">
        <w:rPr>
          <w:rFonts w:ascii="Arial" w:eastAsia="Times New Roman" w:hAnsi="Arial" w:cs="Arial"/>
          <w:b/>
          <w:bCs/>
          <w:sz w:val="20"/>
          <w:szCs w:val="20"/>
          <w:lang w:eastAsia="es-ES"/>
        </w:rPr>
        <w:t>CIUDAD VICTORIA “BICENTENARIO 2010”</w:t>
      </w:r>
      <w:r w:rsidRPr="00970F46">
        <w:rPr>
          <w:rFonts w:ascii="Arial" w:eastAsia="Times New Roman" w:hAnsi="Arial" w:cs="Arial"/>
          <w:bCs/>
          <w:sz w:val="20"/>
          <w:szCs w:val="20"/>
          <w:lang w:eastAsia="es-ES"/>
        </w:rPr>
        <w:t>(2)</w:t>
      </w:r>
    </w:p>
    <w:p w:rsidR="00624D54" w:rsidRPr="00970F46" w:rsidRDefault="00624D54" w:rsidP="00970F46">
      <w:pPr>
        <w:keepNext/>
        <w:keepLines/>
        <w:spacing w:after="0" w:line="240" w:lineRule="auto"/>
        <w:outlineLvl w:val="0"/>
        <w:rPr>
          <w:rFonts w:ascii="Arial" w:eastAsiaTheme="majorEastAsia" w:hAnsi="Arial" w:cs="Arial"/>
          <w:b/>
          <w:bCs/>
          <w:sz w:val="20"/>
          <w:szCs w:val="20"/>
        </w:rPr>
      </w:pPr>
      <w:r w:rsidRPr="00970F46">
        <w:rPr>
          <w:rFonts w:ascii="Arial" w:eastAsiaTheme="majorEastAsia" w:hAnsi="Arial" w:cs="Arial"/>
          <w:b/>
          <w:bCs/>
          <w:sz w:val="20"/>
          <w:szCs w:val="20"/>
        </w:rPr>
        <w:t>PRESENTE</w:t>
      </w:r>
    </w:p>
    <w:p w:rsidR="00624D54" w:rsidRPr="00970F46" w:rsidRDefault="00624D54" w:rsidP="00970F46">
      <w:pPr>
        <w:spacing w:after="0" w:line="240" w:lineRule="auto"/>
        <w:jc w:val="both"/>
        <w:rPr>
          <w:rFonts w:ascii="Arial" w:eastAsia="Times New Roman" w:hAnsi="Arial" w:cs="Arial"/>
          <w:sz w:val="19"/>
          <w:szCs w:val="19"/>
          <w:lang w:eastAsia="es-MX"/>
        </w:rPr>
      </w:pPr>
      <w:r w:rsidRPr="00970F46">
        <w:rPr>
          <w:rFonts w:ascii="Arial" w:eastAsia="Times New Roman" w:hAnsi="Arial" w:cs="Arial"/>
          <w:sz w:val="19"/>
          <w:szCs w:val="19"/>
          <w:lang w:eastAsia="es-MX"/>
        </w:rPr>
        <w:t>Me refiero al procedimiento ___________________ (3) no. ______________(4) en el que mi representada, la empresa ______________________________(5) participa a través de la proposición que se contiene en el presente sobre.</w:t>
      </w:r>
    </w:p>
    <w:p w:rsidR="00624D54" w:rsidRPr="00970F46" w:rsidRDefault="00624D54" w:rsidP="00970F46">
      <w:pPr>
        <w:spacing w:after="0" w:line="240" w:lineRule="auto"/>
        <w:jc w:val="both"/>
        <w:rPr>
          <w:rFonts w:ascii="Arial" w:eastAsia="Times New Roman" w:hAnsi="Arial" w:cs="Arial"/>
          <w:sz w:val="19"/>
          <w:szCs w:val="19"/>
          <w:lang w:eastAsia="es-MX"/>
        </w:rPr>
      </w:pPr>
    </w:p>
    <w:p w:rsidR="00624D54" w:rsidRPr="00970F46" w:rsidRDefault="00624D54" w:rsidP="00970F46">
      <w:pPr>
        <w:spacing w:after="0" w:line="240" w:lineRule="auto"/>
        <w:jc w:val="both"/>
        <w:rPr>
          <w:rFonts w:ascii="Arial" w:eastAsia="Times New Roman" w:hAnsi="Arial" w:cs="Arial"/>
          <w:sz w:val="19"/>
          <w:szCs w:val="19"/>
          <w:lang w:eastAsia="es-MX"/>
        </w:rPr>
      </w:pPr>
      <w:r w:rsidRPr="00970F46">
        <w:rPr>
          <w:rFonts w:ascii="Arial" w:eastAsia="Times New Roman" w:hAnsi="Arial" w:cs="Arial"/>
          <w:sz w:val="19"/>
          <w:szCs w:val="19"/>
          <w:lang w:eastAsia="es-MX"/>
        </w:rPr>
        <w:t>Sobre el particular, y en los términos de lo previsto por los “</w:t>
      </w:r>
      <w:r w:rsidR="00D97CB8" w:rsidRPr="00970F46">
        <w:rPr>
          <w:rFonts w:ascii="Arial" w:eastAsia="Times New Roman" w:hAnsi="Arial" w:cs="Arial"/>
          <w:sz w:val="19"/>
          <w:szCs w:val="19"/>
          <w:lang w:eastAsia="es-MX"/>
        </w:rPr>
        <w:t xml:space="preserve">Lineamientos </w:t>
      </w:r>
      <w:r w:rsidRPr="00970F46">
        <w:rPr>
          <w:rFonts w:ascii="Arial" w:eastAsia="Times New Roman" w:hAnsi="Arial" w:cs="Arial"/>
          <w:sz w:val="19"/>
          <w:szCs w:val="19"/>
          <w:lang w:eastAsia="es-MX"/>
        </w:rPr>
        <w:t xml:space="preserve">para </w:t>
      </w:r>
      <w:r w:rsidR="00D97CB8" w:rsidRPr="00970F46">
        <w:rPr>
          <w:rFonts w:ascii="Arial" w:eastAsia="Times New Roman" w:hAnsi="Arial" w:cs="Arial"/>
          <w:sz w:val="19"/>
          <w:szCs w:val="19"/>
          <w:lang w:eastAsia="es-MX"/>
        </w:rPr>
        <w:t xml:space="preserve">Fomentar </w:t>
      </w:r>
      <w:r w:rsidRPr="00970F46">
        <w:rPr>
          <w:rFonts w:ascii="Arial" w:eastAsia="Times New Roman" w:hAnsi="Arial" w:cs="Arial"/>
          <w:sz w:val="19"/>
          <w:szCs w:val="19"/>
          <w:lang w:eastAsia="es-MX"/>
        </w:rPr>
        <w:t xml:space="preserve">la </w:t>
      </w:r>
      <w:r w:rsidR="00D97CB8" w:rsidRPr="00970F46">
        <w:rPr>
          <w:rFonts w:ascii="Arial" w:eastAsia="Times New Roman" w:hAnsi="Arial" w:cs="Arial"/>
          <w:sz w:val="19"/>
          <w:szCs w:val="19"/>
          <w:lang w:eastAsia="es-MX"/>
        </w:rPr>
        <w:t xml:space="preserve">Participación </w:t>
      </w:r>
      <w:r w:rsidRPr="00970F46">
        <w:rPr>
          <w:rFonts w:ascii="Arial" w:eastAsia="Times New Roman" w:hAnsi="Arial" w:cs="Arial"/>
          <w:sz w:val="19"/>
          <w:szCs w:val="19"/>
          <w:lang w:eastAsia="es-MX"/>
        </w:rPr>
        <w:t xml:space="preserve">de las </w:t>
      </w:r>
      <w:r w:rsidR="00D97CB8" w:rsidRPr="00970F46">
        <w:rPr>
          <w:rFonts w:ascii="Arial" w:eastAsia="Times New Roman" w:hAnsi="Arial" w:cs="Arial"/>
          <w:sz w:val="19"/>
          <w:szCs w:val="19"/>
          <w:lang w:eastAsia="es-MX"/>
        </w:rPr>
        <w:t xml:space="preserve">Micro, Pequeñas </w:t>
      </w:r>
      <w:r w:rsidRPr="00970F46">
        <w:rPr>
          <w:rFonts w:ascii="Arial" w:eastAsia="Times New Roman" w:hAnsi="Arial" w:cs="Arial"/>
          <w:sz w:val="19"/>
          <w:szCs w:val="19"/>
          <w:lang w:eastAsia="es-MX"/>
        </w:rPr>
        <w:t xml:space="preserve">y </w:t>
      </w:r>
      <w:r w:rsidR="00D97CB8" w:rsidRPr="00970F46">
        <w:rPr>
          <w:rFonts w:ascii="Arial" w:eastAsia="Times New Roman" w:hAnsi="Arial" w:cs="Arial"/>
          <w:sz w:val="19"/>
          <w:szCs w:val="19"/>
          <w:lang w:eastAsia="es-MX"/>
        </w:rPr>
        <w:t xml:space="preserve">Medianas </w:t>
      </w:r>
      <w:r w:rsidRPr="00970F46">
        <w:rPr>
          <w:rFonts w:ascii="Arial" w:eastAsia="Times New Roman" w:hAnsi="Arial" w:cs="Arial"/>
          <w:sz w:val="19"/>
          <w:szCs w:val="19"/>
          <w:lang w:eastAsia="es-MX"/>
        </w:rPr>
        <w:t xml:space="preserve">empresas en los procedimientos de </w:t>
      </w:r>
      <w:r w:rsidR="00D97CB8" w:rsidRPr="00970F46">
        <w:rPr>
          <w:rFonts w:ascii="Arial" w:eastAsia="Times New Roman" w:hAnsi="Arial" w:cs="Arial"/>
          <w:sz w:val="19"/>
          <w:szCs w:val="19"/>
          <w:lang w:eastAsia="es-MX"/>
        </w:rPr>
        <w:t xml:space="preserve">Adquisición </w:t>
      </w:r>
      <w:r w:rsidRPr="00970F46">
        <w:rPr>
          <w:rFonts w:ascii="Arial" w:eastAsia="Times New Roman" w:hAnsi="Arial" w:cs="Arial"/>
          <w:sz w:val="19"/>
          <w:szCs w:val="19"/>
          <w:lang w:eastAsia="es-MX"/>
        </w:rPr>
        <w:t xml:space="preserve">y </w:t>
      </w:r>
      <w:r w:rsidR="00D97CB8" w:rsidRPr="00970F46">
        <w:rPr>
          <w:rFonts w:ascii="Arial" w:eastAsia="Times New Roman" w:hAnsi="Arial" w:cs="Arial"/>
          <w:sz w:val="19"/>
          <w:szCs w:val="19"/>
          <w:lang w:eastAsia="es-MX"/>
        </w:rPr>
        <w:t xml:space="preserve">Arrendamiento </w:t>
      </w:r>
      <w:r w:rsidRPr="00970F46">
        <w:rPr>
          <w:rFonts w:ascii="Arial" w:eastAsia="Times New Roman" w:hAnsi="Arial" w:cs="Arial"/>
          <w:sz w:val="19"/>
          <w:szCs w:val="19"/>
          <w:lang w:eastAsia="es-MX"/>
        </w:rPr>
        <w:t xml:space="preserve">de </w:t>
      </w:r>
      <w:r w:rsidR="00D97CB8" w:rsidRPr="00970F46">
        <w:rPr>
          <w:rFonts w:ascii="Arial" w:eastAsia="Times New Roman" w:hAnsi="Arial" w:cs="Arial"/>
          <w:sz w:val="19"/>
          <w:szCs w:val="19"/>
          <w:lang w:eastAsia="es-MX"/>
        </w:rPr>
        <w:t>Bienes Muebles</w:t>
      </w:r>
      <w:r w:rsidRPr="00970F46">
        <w:rPr>
          <w:rFonts w:ascii="Arial" w:eastAsia="Times New Roman" w:hAnsi="Arial" w:cs="Arial"/>
          <w:sz w:val="19"/>
          <w:szCs w:val="19"/>
          <w:lang w:eastAsia="es-MX"/>
        </w:rPr>
        <w:t xml:space="preserve">, así como la contratación de servicios que realicen las </w:t>
      </w:r>
      <w:r w:rsidR="00D97CB8" w:rsidRPr="00970F46">
        <w:rPr>
          <w:rFonts w:ascii="Arial" w:eastAsia="Times New Roman" w:hAnsi="Arial" w:cs="Arial"/>
          <w:sz w:val="19"/>
          <w:szCs w:val="19"/>
          <w:lang w:eastAsia="es-MX"/>
        </w:rPr>
        <w:t xml:space="preserve">Dependencias </w:t>
      </w:r>
      <w:r w:rsidRPr="00970F46">
        <w:rPr>
          <w:rFonts w:ascii="Arial" w:eastAsia="Times New Roman" w:hAnsi="Arial" w:cs="Arial"/>
          <w:sz w:val="19"/>
          <w:szCs w:val="19"/>
          <w:lang w:eastAsia="es-MX"/>
        </w:rPr>
        <w:t xml:space="preserve">y </w:t>
      </w:r>
      <w:r w:rsidR="00D97CB8" w:rsidRPr="00970F46">
        <w:rPr>
          <w:rFonts w:ascii="Arial" w:eastAsia="Times New Roman" w:hAnsi="Arial" w:cs="Arial"/>
          <w:sz w:val="19"/>
          <w:szCs w:val="19"/>
          <w:lang w:eastAsia="es-MX"/>
        </w:rPr>
        <w:t xml:space="preserve">Entidades </w:t>
      </w:r>
      <w:r w:rsidRPr="00970F46">
        <w:rPr>
          <w:rFonts w:ascii="Arial" w:eastAsia="Times New Roman" w:hAnsi="Arial" w:cs="Arial"/>
          <w:sz w:val="19"/>
          <w:szCs w:val="19"/>
          <w:lang w:eastAsia="es-MX"/>
        </w:rPr>
        <w:t xml:space="preserve">de la </w:t>
      </w:r>
      <w:r w:rsidR="00D97CB8" w:rsidRPr="00970F46">
        <w:rPr>
          <w:rFonts w:ascii="Arial" w:eastAsia="Times New Roman" w:hAnsi="Arial" w:cs="Arial"/>
          <w:sz w:val="19"/>
          <w:szCs w:val="19"/>
          <w:lang w:eastAsia="es-MX"/>
        </w:rPr>
        <w:t>Administración Pública Federal</w:t>
      </w:r>
      <w:r w:rsidRPr="00970F46">
        <w:rPr>
          <w:rFonts w:ascii="Arial" w:eastAsia="Times New Roman" w:hAnsi="Arial" w:cs="Arial"/>
          <w:sz w:val="19"/>
          <w:szCs w:val="19"/>
          <w:lang w:eastAsia="es-MX"/>
        </w:rPr>
        <w:t xml:space="preserve">”, declaro bajo protesta de decir verdad, que mi representada pertenece al sector ________(6), cuenta con ______(7) empleados de planta registrados ante el IMSS y con _______(8) personas subcontratadas y que el monto de las ventas anuales de mi representada es de ___________________(9) obtenido en el </w:t>
      </w:r>
      <w:r w:rsidR="00D97CB8" w:rsidRPr="00970F46">
        <w:rPr>
          <w:rFonts w:ascii="Arial" w:eastAsia="Times New Roman" w:hAnsi="Arial" w:cs="Arial"/>
          <w:sz w:val="19"/>
          <w:szCs w:val="19"/>
          <w:lang w:eastAsia="es-MX"/>
        </w:rPr>
        <w:t xml:space="preserve">Ejercicio Fiscal </w:t>
      </w:r>
      <w:r w:rsidRPr="00970F46">
        <w:rPr>
          <w:rFonts w:ascii="Arial" w:eastAsia="Times New Roman" w:hAnsi="Arial" w:cs="Arial"/>
          <w:sz w:val="19"/>
          <w:szCs w:val="19"/>
          <w:lang w:eastAsia="es-MX"/>
        </w:rPr>
        <w:t>correspondiente a la última declaración anual de impuestos federales.  Considerando lo anterior, mi representada se encuentra en el rango de una empresa _______(10), atendiendo a lo siguiente:</w:t>
      </w:r>
    </w:p>
    <w:p w:rsidR="00624D54" w:rsidRPr="00970F46" w:rsidRDefault="00624D54" w:rsidP="00970F46">
      <w:pPr>
        <w:spacing w:after="0" w:line="240" w:lineRule="auto"/>
        <w:jc w:val="center"/>
        <w:rPr>
          <w:rFonts w:ascii="Arial" w:eastAsia="Times New Roman" w:hAnsi="Arial" w:cs="Arial"/>
          <w:sz w:val="10"/>
          <w:szCs w:val="10"/>
          <w:lang w:eastAsia="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800"/>
        <w:gridCol w:w="1800"/>
        <w:gridCol w:w="2520"/>
        <w:gridCol w:w="1336"/>
      </w:tblGrid>
      <w:tr w:rsidR="00FC669A" w:rsidRPr="00970F46" w:rsidTr="007B1C7E">
        <w:trPr>
          <w:jc w:val="center"/>
        </w:trPr>
        <w:tc>
          <w:tcPr>
            <w:tcW w:w="8644" w:type="dxa"/>
            <w:gridSpan w:val="5"/>
            <w:shd w:val="clear" w:color="auto" w:fill="D9D9D9" w:themeFill="background1" w:themeFillShade="D9"/>
          </w:tcPr>
          <w:p w:rsidR="00624D54" w:rsidRPr="00970F46" w:rsidRDefault="00624D54" w:rsidP="00970F46">
            <w:pPr>
              <w:spacing w:after="0" w:line="240" w:lineRule="auto"/>
              <w:jc w:val="center"/>
              <w:rPr>
                <w:rFonts w:ascii="Arial" w:eastAsia="Times New Roman" w:hAnsi="Arial" w:cs="Arial"/>
                <w:b/>
                <w:bCs/>
                <w:sz w:val="16"/>
                <w:szCs w:val="16"/>
                <w:lang w:eastAsia="es-MX"/>
              </w:rPr>
            </w:pPr>
            <w:r w:rsidRPr="00970F46">
              <w:rPr>
                <w:rFonts w:ascii="Arial" w:eastAsia="Times New Roman" w:hAnsi="Arial" w:cs="Arial"/>
                <w:b/>
                <w:bCs/>
                <w:sz w:val="16"/>
                <w:szCs w:val="16"/>
                <w:lang w:eastAsia="es-MX"/>
              </w:rPr>
              <w:t>Estratificación</w:t>
            </w:r>
          </w:p>
        </w:tc>
      </w:tr>
      <w:tr w:rsidR="00FC669A" w:rsidRPr="00970F46" w:rsidTr="00FF0D5D">
        <w:trPr>
          <w:jc w:val="center"/>
        </w:trPr>
        <w:tc>
          <w:tcPr>
            <w:tcW w:w="1188"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Tamaño</w:t>
            </w:r>
          </w:p>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(19)</w:t>
            </w:r>
          </w:p>
        </w:tc>
        <w:tc>
          <w:tcPr>
            <w:tcW w:w="1800"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Sector</w:t>
            </w:r>
          </w:p>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(6)</w:t>
            </w:r>
          </w:p>
        </w:tc>
        <w:tc>
          <w:tcPr>
            <w:tcW w:w="1800"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Rango de número de trabajadores</w:t>
            </w:r>
          </w:p>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(7) + (8)</w:t>
            </w:r>
          </w:p>
        </w:tc>
        <w:tc>
          <w:tcPr>
            <w:tcW w:w="2520"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Rango de monto de ventas anuales (</w:t>
            </w:r>
            <w:r w:rsidR="00D97CB8" w:rsidRPr="00970F46">
              <w:rPr>
                <w:rFonts w:ascii="Arial" w:eastAsia="Times New Roman" w:hAnsi="Arial" w:cs="Arial"/>
                <w:sz w:val="16"/>
                <w:szCs w:val="16"/>
                <w:lang w:eastAsia="es-MX"/>
              </w:rPr>
              <w:t>MDP)</w:t>
            </w:r>
          </w:p>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(9)</w:t>
            </w:r>
          </w:p>
        </w:tc>
        <w:tc>
          <w:tcPr>
            <w:tcW w:w="1336"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Tope máximo combinado*</w:t>
            </w:r>
          </w:p>
        </w:tc>
      </w:tr>
      <w:tr w:rsidR="00FC669A" w:rsidRPr="00970F46" w:rsidTr="00FF0D5D">
        <w:trPr>
          <w:jc w:val="center"/>
        </w:trPr>
        <w:tc>
          <w:tcPr>
            <w:tcW w:w="1188"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Micro</w:t>
            </w:r>
          </w:p>
        </w:tc>
        <w:tc>
          <w:tcPr>
            <w:tcW w:w="1800"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Todas</w:t>
            </w:r>
          </w:p>
        </w:tc>
        <w:tc>
          <w:tcPr>
            <w:tcW w:w="1800"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Hasta 10</w:t>
            </w:r>
          </w:p>
        </w:tc>
        <w:tc>
          <w:tcPr>
            <w:tcW w:w="2520"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Hasta $4</w:t>
            </w:r>
          </w:p>
        </w:tc>
        <w:tc>
          <w:tcPr>
            <w:tcW w:w="1336"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4.6</w:t>
            </w:r>
          </w:p>
        </w:tc>
      </w:tr>
      <w:tr w:rsidR="00FC669A" w:rsidRPr="00970F46" w:rsidTr="00FF0D5D">
        <w:trPr>
          <w:jc w:val="center"/>
        </w:trPr>
        <w:tc>
          <w:tcPr>
            <w:tcW w:w="1188" w:type="dxa"/>
            <w:vMerge w:val="restart"/>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Pequeña</w:t>
            </w:r>
          </w:p>
        </w:tc>
        <w:tc>
          <w:tcPr>
            <w:tcW w:w="1800"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Comercio</w:t>
            </w:r>
          </w:p>
        </w:tc>
        <w:tc>
          <w:tcPr>
            <w:tcW w:w="1800"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Desde 11 hasta 30</w:t>
            </w:r>
          </w:p>
        </w:tc>
        <w:tc>
          <w:tcPr>
            <w:tcW w:w="2520"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Desde $4.01 hasta $100</w:t>
            </w:r>
          </w:p>
        </w:tc>
        <w:tc>
          <w:tcPr>
            <w:tcW w:w="1336"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93</w:t>
            </w:r>
          </w:p>
        </w:tc>
      </w:tr>
      <w:tr w:rsidR="00FC669A" w:rsidRPr="00970F46" w:rsidTr="00FF0D5D">
        <w:trPr>
          <w:jc w:val="center"/>
        </w:trPr>
        <w:tc>
          <w:tcPr>
            <w:tcW w:w="1188" w:type="dxa"/>
            <w:vMerge/>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p>
        </w:tc>
        <w:tc>
          <w:tcPr>
            <w:tcW w:w="1800" w:type="dxa"/>
            <w:vAlign w:val="center"/>
          </w:tcPr>
          <w:p w:rsidR="00624D54" w:rsidRPr="00970F46" w:rsidRDefault="00D97CB8"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Industria y servicios</w:t>
            </w:r>
          </w:p>
        </w:tc>
        <w:tc>
          <w:tcPr>
            <w:tcW w:w="1800" w:type="dxa"/>
            <w:vAlign w:val="center"/>
          </w:tcPr>
          <w:p w:rsidR="00624D54" w:rsidRPr="00970F46" w:rsidRDefault="00D97CB8"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Desde 11 hasta 50</w:t>
            </w:r>
          </w:p>
        </w:tc>
        <w:tc>
          <w:tcPr>
            <w:tcW w:w="2520"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 xml:space="preserve">DESDE $4.01 </w:t>
            </w:r>
            <w:r w:rsidR="00D97CB8" w:rsidRPr="00970F46">
              <w:rPr>
                <w:rFonts w:ascii="Arial" w:eastAsia="Times New Roman" w:hAnsi="Arial" w:cs="Arial"/>
                <w:sz w:val="16"/>
                <w:szCs w:val="16"/>
                <w:lang w:eastAsia="es-MX"/>
              </w:rPr>
              <w:t xml:space="preserve">hasta </w:t>
            </w:r>
            <w:r w:rsidRPr="00970F46">
              <w:rPr>
                <w:rFonts w:ascii="Arial" w:eastAsia="Times New Roman" w:hAnsi="Arial" w:cs="Arial"/>
                <w:sz w:val="16"/>
                <w:szCs w:val="16"/>
                <w:lang w:eastAsia="es-MX"/>
              </w:rPr>
              <w:t>$100</w:t>
            </w:r>
          </w:p>
        </w:tc>
        <w:tc>
          <w:tcPr>
            <w:tcW w:w="1336"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95</w:t>
            </w:r>
          </w:p>
        </w:tc>
      </w:tr>
      <w:tr w:rsidR="00FC669A" w:rsidRPr="00970F46" w:rsidTr="00FF0D5D">
        <w:trPr>
          <w:jc w:val="center"/>
        </w:trPr>
        <w:tc>
          <w:tcPr>
            <w:tcW w:w="1188" w:type="dxa"/>
            <w:vMerge w:val="restart"/>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Mediana</w:t>
            </w:r>
          </w:p>
        </w:tc>
        <w:tc>
          <w:tcPr>
            <w:tcW w:w="1800"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Comercio</w:t>
            </w:r>
          </w:p>
        </w:tc>
        <w:tc>
          <w:tcPr>
            <w:tcW w:w="1800" w:type="dxa"/>
            <w:vAlign w:val="center"/>
          </w:tcPr>
          <w:p w:rsidR="00624D54" w:rsidRPr="00970F46" w:rsidRDefault="00D97CB8"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Desde 31 hasta 100</w:t>
            </w:r>
          </w:p>
        </w:tc>
        <w:tc>
          <w:tcPr>
            <w:tcW w:w="2520" w:type="dxa"/>
            <w:vMerge w:val="restart"/>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Desde 100.01 hasta $250</w:t>
            </w:r>
          </w:p>
        </w:tc>
        <w:tc>
          <w:tcPr>
            <w:tcW w:w="1336" w:type="dxa"/>
            <w:vMerge w:val="restart"/>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235</w:t>
            </w:r>
          </w:p>
        </w:tc>
      </w:tr>
      <w:tr w:rsidR="00FC669A" w:rsidRPr="00970F46" w:rsidTr="00FF0D5D">
        <w:trPr>
          <w:jc w:val="center"/>
        </w:trPr>
        <w:tc>
          <w:tcPr>
            <w:tcW w:w="1188" w:type="dxa"/>
            <w:vMerge/>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p>
        </w:tc>
        <w:tc>
          <w:tcPr>
            <w:tcW w:w="1800" w:type="dxa"/>
            <w:vAlign w:val="center"/>
          </w:tcPr>
          <w:p w:rsidR="00624D54" w:rsidRPr="00970F46" w:rsidRDefault="00D97CB8"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Servicios</w:t>
            </w:r>
          </w:p>
        </w:tc>
        <w:tc>
          <w:tcPr>
            <w:tcW w:w="1800" w:type="dxa"/>
            <w:vAlign w:val="center"/>
          </w:tcPr>
          <w:p w:rsidR="00624D54" w:rsidRPr="00970F46" w:rsidRDefault="00D97CB8"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Desde 51 hasta 100</w:t>
            </w:r>
          </w:p>
        </w:tc>
        <w:tc>
          <w:tcPr>
            <w:tcW w:w="2520" w:type="dxa"/>
            <w:vMerge/>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p>
        </w:tc>
        <w:tc>
          <w:tcPr>
            <w:tcW w:w="1336" w:type="dxa"/>
            <w:vMerge/>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p>
        </w:tc>
      </w:tr>
      <w:tr w:rsidR="00624D54" w:rsidRPr="00970F46" w:rsidTr="00FF0D5D">
        <w:trPr>
          <w:jc w:val="center"/>
        </w:trPr>
        <w:tc>
          <w:tcPr>
            <w:tcW w:w="1188" w:type="dxa"/>
            <w:vMerge/>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p>
        </w:tc>
        <w:tc>
          <w:tcPr>
            <w:tcW w:w="1800" w:type="dxa"/>
            <w:vAlign w:val="center"/>
          </w:tcPr>
          <w:p w:rsidR="00624D54" w:rsidRPr="00970F46" w:rsidRDefault="00D97CB8"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Industria</w:t>
            </w:r>
          </w:p>
        </w:tc>
        <w:tc>
          <w:tcPr>
            <w:tcW w:w="1800" w:type="dxa"/>
            <w:vAlign w:val="center"/>
          </w:tcPr>
          <w:p w:rsidR="00624D54" w:rsidRPr="00970F46" w:rsidRDefault="00D97CB8"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Desde 51 hasta 250</w:t>
            </w:r>
          </w:p>
        </w:tc>
        <w:tc>
          <w:tcPr>
            <w:tcW w:w="2520" w:type="dxa"/>
            <w:vAlign w:val="center"/>
          </w:tcPr>
          <w:p w:rsidR="00624D54" w:rsidRPr="00970F46" w:rsidRDefault="00D97CB8"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 xml:space="preserve">Desde </w:t>
            </w:r>
            <w:r w:rsidR="00624D54" w:rsidRPr="00970F46">
              <w:rPr>
                <w:rFonts w:ascii="Arial" w:eastAsia="Times New Roman" w:hAnsi="Arial" w:cs="Arial"/>
                <w:sz w:val="16"/>
                <w:szCs w:val="16"/>
                <w:lang w:eastAsia="es-MX"/>
              </w:rPr>
              <w:t xml:space="preserve">$100.01 </w:t>
            </w:r>
            <w:r w:rsidRPr="00970F46">
              <w:rPr>
                <w:rFonts w:ascii="Arial" w:eastAsia="Times New Roman" w:hAnsi="Arial" w:cs="Arial"/>
                <w:sz w:val="16"/>
                <w:szCs w:val="16"/>
                <w:lang w:eastAsia="es-MX"/>
              </w:rPr>
              <w:t xml:space="preserve">hasta </w:t>
            </w:r>
            <w:r w:rsidR="00624D54" w:rsidRPr="00970F46">
              <w:rPr>
                <w:rFonts w:ascii="Arial" w:eastAsia="Times New Roman" w:hAnsi="Arial" w:cs="Arial"/>
                <w:sz w:val="16"/>
                <w:szCs w:val="16"/>
                <w:lang w:eastAsia="es-MX"/>
              </w:rPr>
              <w:t>$250</w:t>
            </w:r>
          </w:p>
        </w:tc>
        <w:tc>
          <w:tcPr>
            <w:tcW w:w="1336" w:type="dxa"/>
            <w:vAlign w:val="center"/>
          </w:tcPr>
          <w:p w:rsidR="00624D54" w:rsidRPr="00970F46" w:rsidRDefault="00624D54" w:rsidP="00970F46">
            <w:pPr>
              <w:spacing w:after="0" w:line="240" w:lineRule="auto"/>
              <w:jc w:val="both"/>
              <w:rPr>
                <w:rFonts w:ascii="Arial" w:eastAsia="Times New Roman" w:hAnsi="Arial" w:cs="Arial"/>
                <w:sz w:val="16"/>
                <w:szCs w:val="16"/>
                <w:lang w:eastAsia="es-MX"/>
              </w:rPr>
            </w:pPr>
            <w:r w:rsidRPr="00970F46">
              <w:rPr>
                <w:rFonts w:ascii="Arial" w:eastAsia="Times New Roman" w:hAnsi="Arial" w:cs="Arial"/>
                <w:sz w:val="16"/>
                <w:szCs w:val="16"/>
                <w:lang w:eastAsia="es-MX"/>
              </w:rPr>
              <w:t>250</w:t>
            </w:r>
          </w:p>
        </w:tc>
      </w:tr>
    </w:tbl>
    <w:p w:rsidR="00624D54" w:rsidRPr="00970F46" w:rsidRDefault="00624D54" w:rsidP="00970F46">
      <w:pPr>
        <w:spacing w:after="0" w:line="240" w:lineRule="auto"/>
        <w:jc w:val="both"/>
        <w:rPr>
          <w:rFonts w:ascii="Arial" w:eastAsia="Times New Roman" w:hAnsi="Arial" w:cs="Arial"/>
          <w:sz w:val="10"/>
          <w:szCs w:val="10"/>
          <w:lang w:eastAsia="es-MX"/>
        </w:rPr>
      </w:pPr>
    </w:p>
    <w:p w:rsidR="00624D54" w:rsidRPr="00970F46" w:rsidRDefault="00624D54" w:rsidP="00970F46">
      <w:pPr>
        <w:spacing w:after="0" w:line="240" w:lineRule="auto"/>
        <w:jc w:val="both"/>
        <w:rPr>
          <w:rFonts w:ascii="Arial" w:eastAsia="Times New Roman" w:hAnsi="Arial" w:cs="Arial"/>
          <w:sz w:val="19"/>
          <w:szCs w:val="19"/>
          <w:lang w:eastAsia="es-MX"/>
        </w:rPr>
      </w:pPr>
      <w:r w:rsidRPr="00970F46">
        <w:rPr>
          <w:rFonts w:ascii="Arial" w:eastAsia="Times New Roman" w:hAnsi="Arial" w:cs="Arial"/>
          <w:sz w:val="19"/>
          <w:szCs w:val="19"/>
          <w:lang w:eastAsia="es-MX"/>
        </w:rPr>
        <w:t>* Tope máximo combinado = (trabajadores) x 10% + (ventas anuales) x 90%.</w:t>
      </w:r>
    </w:p>
    <w:p w:rsidR="00624D54" w:rsidRPr="00970F46" w:rsidRDefault="00624D54" w:rsidP="00970F46">
      <w:pPr>
        <w:spacing w:after="0" w:line="240" w:lineRule="auto"/>
        <w:jc w:val="both"/>
        <w:rPr>
          <w:rFonts w:ascii="Arial" w:eastAsia="Times New Roman" w:hAnsi="Arial" w:cs="Arial"/>
          <w:sz w:val="19"/>
          <w:szCs w:val="19"/>
          <w:lang w:eastAsia="es-MX"/>
        </w:rPr>
      </w:pPr>
    </w:p>
    <w:p w:rsidR="00624D54" w:rsidRPr="00970F46" w:rsidRDefault="00624D54" w:rsidP="00970F46">
      <w:pPr>
        <w:tabs>
          <w:tab w:val="left" w:pos="720"/>
        </w:tabs>
        <w:spacing w:after="0" w:line="240" w:lineRule="auto"/>
        <w:jc w:val="both"/>
        <w:rPr>
          <w:rFonts w:ascii="Arial" w:eastAsia="Times New Roman" w:hAnsi="Arial" w:cs="Arial"/>
          <w:sz w:val="19"/>
          <w:szCs w:val="19"/>
          <w:lang w:eastAsia="es-MX"/>
        </w:rPr>
      </w:pPr>
      <w:r w:rsidRPr="00970F46">
        <w:rPr>
          <w:rFonts w:ascii="Arial" w:eastAsia="Times New Roman" w:hAnsi="Arial" w:cs="Arial"/>
          <w:sz w:val="19"/>
          <w:szCs w:val="19"/>
          <w:lang w:eastAsia="es-MX"/>
        </w:rPr>
        <w:t xml:space="preserve">(7) (8) </w:t>
      </w:r>
      <w:r w:rsidRPr="00970F46">
        <w:rPr>
          <w:rFonts w:ascii="Arial" w:eastAsia="Times New Roman" w:hAnsi="Arial" w:cs="Arial"/>
          <w:sz w:val="19"/>
          <w:szCs w:val="19"/>
          <w:lang w:eastAsia="es-MX"/>
        </w:rPr>
        <w:tab/>
        <w:t>el número de trabajadores será el que resulte de la sumatoria de los puntos (7) y (8).</w:t>
      </w:r>
    </w:p>
    <w:p w:rsidR="00624D54" w:rsidRPr="00970F46" w:rsidRDefault="00624D54" w:rsidP="00970F46">
      <w:pPr>
        <w:spacing w:after="0" w:line="240" w:lineRule="auto"/>
        <w:jc w:val="both"/>
        <w:rPr>
          <w:rFonts w:ascii="Arial" w:eastAsia="Times New Roman" w:hAnsi="Arial" w:cs="Arial"/>
          <w:sz w:val="19"/>
          <w:szCs w:val="19"/>
          <w:lang w:eastAsia="es-MX"/>
        </w:rPr>
      </w:pPr>
    </w:p>
    <w:p w:rsidR="00624D54" w:rsidRPr="00970F46" w:rsidRDefault="00624D54" w:rsidP="00970F46">
      <w:pPr>
        <w:tabs>
          <w:tab w:val="left" w:pos="720"/>
        </w:tabs>
        <w:spacing w:after="0" w:line="240" w:lineRule="auto"/>
        <w:jc w:val="both"/>
        <w:rPr>
          <w:rFonts w:ascii="Arial" w:eastAsia="Times New Roman" w:hAnsi="Arial" w:cs="Arial"/>
          <w:sz w:val="19"/>
          <w:szCs w:val="19"/>
          <w:lang w:eastAsia="es-MX"/>
        </w:rPr>
      </w:pPr>
      <w:r w:rsidRPr="00970F46">
        <w:rPr>
          <w:rFonts w:ascii="Arial" w:eastAsia="Times New Roman" w:hAnsi="Arial" w:cs="Arial"/>
          <w:sz w:val="19"/>
          <w:szCs w:val="19"/>
          <w:lang w:eastAsia="es-MX"/>
        </w:rPr>
        <w:t xml:space="preserve">(10) </w:t>
      </w:r>
      <w:r w:rsidRPr="00970F46">
        <w:rPr>
          <w:rFonts w:ascii="Arial" w:eastAsia="Times New Roman" w:hAnsi="Arial" w:cs="Arial"/>
          <w:sz w:val="19"/>
          <w:szCs w:val="19"/>
          <w:lang w:eastAsia="es-MX"/>
        </w:rPr>
        <w:tab/>
        <w:t>el tamaño de la empresa se determinará a partir del puntaje obtenido conforme a la siguiente fórmula: puntaje de la empresa = (número de trabajadores) x 10% + (monto de ventas anuales) x 90% el cual debe ser igual o menor al tope máximo combinado de su categoría.</w:t>
      </w:r>
    </w:p>
    <w:p w:rsidR="00624D54" w:rsidRPr="00970F46" w:rsidRDefault="00624D54" w:rsidP="00970F46">
      <w:pPr>
        <w:tabs>
          <w:tab w:val="left" w:pos="720"/>
        </w:tabs>
        <w:spacing w:after="0" w:line="240" w:lineRule="auto"/>
        <w:jc w:val="both"/>
        <w:rPr>
          <w:rFonts w:ascii="Arial" w:eastAsia="Times New Roman" w:hAnsi="Arial" w:cs="Arial"/>
          <w:sz w:val="19"/>
          <w:szCs w:val="19"/>
          <w:lang w:eastAsia="es-MX"/>
        </w:rPr>
      </w:pPr>
    </w:p>
    <w:p w:rsidR="00624D54" w:rsidRPr="00970F46" w:rsidRDefault="00624D54" w:rsidP="00970F46">
      <w:pPr>
        <w:spacing w:after="0" w:line="240" w:lineRule="auto"/>
        <w:jc w:val="both"/>
        <w:rPr>
          <w:rFonts w:ascii="Arial" w:eastAsia="Times New Roman" w:hAnsi="Arial" w:cs="Arial"/>
          <w:sz w:val="19"/>
          <w:szCs w:val="19"/>
          <w:lang w:eastAsia="es-MX"/>
        </w:rPr>
      </w:pPr>
      <w:r w:rsidRPr="00970F46">
        <w:rPr>
          <w:rFonts w:ascii="Arial" w:eastAsia="Times New Roman" w:hAnsi="Arial" w:cs="Arial"/>
          <w:sz w:val="19"/>
          <w:szCs w:val="19"/>
          <w:lang w:eastAsia="es-MX"/>
        </w:rPr>
        <w:t xml:space="preserve">Asimismo, manifiesto bajo protesta de decir verdad, que el registro federal de contribuyentes de mi representada es: ________________________(11); y que el </w:t>
      </w:r>
      <w:r w:rsidR="00D97CB8" w:rsidRPr="00970F46">
        <w:rPr>
          <w:rFonts w:ascii="Arial" w:eastAsia="Times New Roman" w:hAnsi="Arial" w:cs="Arial"/>
          <w:sz w:val="19"/>
          <w:szCs w:val="19"/>
          <w:lang w:eastAsia="es-MX"/>
        </w:rPr>
        <w:t xml:space="preserve">Registro Federal </w:t>
      </w:r>
      <w:r w:rsidRPr="00970F46">
        <w:rPr>
          <w:rFonts w:ascii="Arial" w:eastAsia="Times New Roman" w:hAnsi="Arial" w:cs="Arial"/>
          <w:sz w:val="19"/>
          <w:szCs w:val="19"/>
          <w:lang w:eastAsia="es-MX"/>
        </w:rPr>
        <w:t xml:space="preserve">de </w:t>
      </w:r>
      <w:r w:rsidR="00D97CB8" w:rsidRPr="00970F46">
        <w:rPr>
          <w:rFonts w:ascii="Arial" w:eastAsia="Times New Roman" w:hAnsi="Arial" w:cs="Arial"/>
          <w:sz w:val="19"/>
          <w:szCs w:val="19"/>
          <w:lang w:eastAsia="es-MX"/>
        </w:rPr>
        <w:t xml:space="preserve">Contribuyentes </w:t>
      </w:r>
      <w:r w:rsidRPr="00970F46">
        <w:rPr>
          <w:rFonts w:ascii="Arial" w:eastAsia="Times New Roman" w:hAnsi="Arial" w:cs="Arial"/>
          <w:sz w:val="19"/>
          <w:szCs w:val="19"/>
          <w:lang w:eastAsia="es-MX"/>
        </w:rPr>
        <w:t>del(los) fabricante(s) de</w:t>
      </w:r>
      <w:r w:rsidR="006F7E72" w:rsidRPr="00970F46">
        <w:rPr>
          <w:rFonts w:ascii="Arial" w:eastAsia="Times New Roman" w:hAnsi="Arial" w:cs="Arial"/>
          <w:sz w:val="19"/>
          <w:szCs w:val="19"/>
          <w:lang w:eastAsia="es-MX"/>
        </w:rPr>
        <w:t>l servicio que integra</w:t>
      </w:r>
      <w:r w:rsidRPr="00970F46">
        <w:rPr>
          <w:rFonts w:ascii="Arial" w:eastAsia="Times New Roman" w:hAnsi="Arial" w:cs="Arial"/>
          <w:sz w:val="19"/>
          <w:szCs w:val="19"/>
          <w:lang w:eastAsia="es-MX"/>
        </w:rPr>
        <w:t xml:space="preserve"> mi oferta, es(son): ____________________________(12).</w:t>
      </w:r>
    </w:p>
    <w:p w:rsidR="00624D54" w:rsidRPr="00970F46" w:rsidRDefault="00624D54" w:rsidP="00970F46">
      <w:pPr>
        <w:tabs>
          <w:tab w:val="left" w:pos="720"/>
        </w:tabs>
        <w:spacing w:after="0" w:line="240" w:lineRule="auto"/>
        <w:jc w:val="both"/>
        <w:rPr>
          <w:rFonts w:ascii="Arial" w:eastAsia="Times New Roman" w:hAnsi="Arial" w:cs="Arial"/>
          <w:sz w:val="20"/>
          <w:szCs w:val="20"/>
          <w:lang w:eastAsia="es-MX"/>
        </w:rPr>
      </w:pPr>
    </w:p>
    <w:p w:rsidR="00624D54" w:rsidRPr="00970F46" w:rsidRDefault="00624D54" w:rsidP="00970F46">
      <w:pPr>
        <w:tabs>
          <w:tab w:val="left" w:pos="720"/>
        </w:tabs>
        <w:spacing w:after="0" w:line="240" w:lineRule="auto"/>
        <w:jc w:val="center"/>
        <w:rPr>
          <w:rFonts w:ascii="Arial" w:eastAsia="Times New Roman" w:hAnsi="Arial" w:cs="Arial"/>
          <w:b/>
          <w:bCs/>
          <w:sz w:val="20"/>
          <w:szCs w:val="20"/>
          <w:lang w:eastAsia="es-MX"/>
        </w:rPr>
      </w:pPr>
      <w:r w:rsidRPr="00970F46">
        <w:rPr>
          <w:rFonts w:ascii="Arial" w:eastAsia="Times New Roman" w:hAnsi="Arial" w:cs="Arial"/>
          <w:b/>
          <w:bCs/>
          <w:sz w:val="20"/>
          <w:szCs w:val="20"/>
          <w:lang w:eastAsia="es-MX"/>
        </w:rPr>
        <w:t>A T E N T A M E N T E</w:t>
      </w:r>
    </w:p>
    <w:p w:rsidR="00865FEF" w:rsidRPr="00970F46" w:rsidRDefault="00865FEF" w:rsidP="00970F46">
      <w:pPr>
        <w:tabs>
          <w:tab w:val="left" w:pos="720"/>
        </w:tabs>
        <w:spacing w:after="0" w:line="240" w:lineRule="auto"/>
        <w:jc w:val="center"/>
        <w:rPr>
          <w:rFonts w:ascii="Arial" w:eastAsia="Times New Roman" w:hAnsi="Arial" w:cs="Arial"/>
          <w:b/>
          <w:bCs/>
          <w:sz w:val="20"/>
          <w:szCs w:val="20"/>
          <w:lang w:eastAsia="es-MX"/>
        </w:rPr>
      </w:pPr>
    </w:p>
    <w:p w:rsidR="00865FEF" w:rsidRPr="00970F46" w:rsidRDefault="00865FEF" w:rsidP="00970F46">
      <w:pPr>
        <w:tabs>
          <w:tab w:val="left" w:pos="720"/>
        </w:tabs>
        <w:spacing w:after="0" w:line="240" w:lineRule="auto"/>
        <w:jc w:val="center"/>
        <w:rPr>
          <w:rFonts w:ascii="Arial" w:eastAsia="Times New Roman" w:hAnsi="Arial" w:cs="Arial"/>
          <w:b/>
          <w:bCs/>
          <w:sz w:val="20"/>
          <w:szCs w:val="20"/>
          <w:lang w:eastAsia="es-MX"/>
        </w:rPr>
      </w:pPr>
    </w:p>
    <w:p w:rsidR="00865FEF" w:rsidRPr="00970F46" w:rsidRDefault="00865FEF" w:rsidP="00970F46">
      <w:pPr>
        <w:tabs>
          <w:tab w:val="left" w:pos="720"/>
        </w:tabs>
        <w:spacing w:after="0" w:line="240" w:lineRule="auto"/>
        <w:jc w:val="center"/>
        <w:rPr>
          <w:rFonts w:ascii="Arial" w:eastAsia="Times New Roman" w:hAnsi="Arial" w:cs="Arial"/>
          <w:b/>
          <w:bCs/>
          <w:sz w:val="20"/>
          <w:szCs w:val="20"/>
          <w:lang w:eastAsia="es-MX"/>
        </w:rPr>
      </w:pPr>
    </w:p>
    <w:p w:rsidR="00865FEF" w:rsidRPr="00970F46" w:rsidRDefault="00865FEF" w:rsidP="00970F46">
      <w:pPr>
        <w:tabs>
          <w:tab w:val="left" w:pos="720"/>
        </w:tabs>
        <w:spacing w:after="0" w:line="240" w:lineRule="auto"/>
        <w:jc w:val="center"/>
        <w:rPr>
          <w:rFonts w:ascii="Arial" w:eastAsia="Times New Roman" w:hAnsi="Arial" w:cs="Arial"/>
          <w:b/>
          <w:bCs/>
          <w:sz w:val="20"/>
          <w:szCs w:val="20"/>
          <w:lang w:eastAsia="es-MX"/>
        </w:rPr>
      </w:pPr>
    </w:p>
    <w:p w:rsidR="00624D54" w:rsidRPr="00970F46" w:rsidRDefault="00624D54" w:rsidP="00970F46">
      <w:pPr>
        <w:spacing w:after="0" w:line="240" w:lineRule="auto"/>
        <w:jc w:val="center"/>
        <w:rPr>
          <w:rFonts w:ascii="Arial" w:hAnsi="Arial" w:cs="Arial"/>
          <w:b/>
          <w:smallCaps/>
        </w:rPr>
      </w:pPr>
      <w:r w:rsidRPr="00970F46">
        <w:rPr>
          <w:rFonts w:ascii="Arial" w:hAnsi="Arial" w:cs="Arial"/>
          <w:b/>
          <w:smallCaps/>
        </w:rPr>
        <w:t>_______________________________________________</w:t>
      </w:r>
    </w:p>
    <w:p w:rsidR="003C1B0C" w:rsidRPr="00970F46" w:rsidRDefault="003C1B0C" w:rsidP="00970F46">
      <w:pPr>
        <w:spacing w:after="0" w:line="240" w:lineRule="auto"/>
        <w:jc w:val="center"/>
        <w:rPr>
          <w:rFonts w:ascii="Arial" w:hAnsi="Arial" w:cs="Arial"/>
          <w:b/>
          <w:smallCaps/>
        </w:rPr>
      </w:pPr>
      <w:r w:rsidRPr="00970F46">
        <w:rPr>
          <w:rFonts w:ascii="Arial" w:hAnsi="Arial" w:cs="Arial"/>
          <w:b/>
          <w:smallCaps/>
        </w:rPr>
        <w:t xml:space="preserve">NOMBRE </w:t>
      </w:r>
      <w:r w:rsidR="00624D54" w:rsidRPr="00970F46">
        <w:rPr>
          <w:rFonts w:ascii="Arial" w:hAnsi="Arial" w:cs="Arial"/>
          <w:b/>
          <w:smallCaps/>
        </w:rPr>
        <w:t xml:space="preserve">Y FIRMA DEL REPRESENTANTE </w:t>
      </w:r>
    </w:p>
    <w:p w:rsidR="00624D54" w:rsidRPr="00970F46" w:rsidRDefault="00624D54" w:rsidP="00970F46">
      <w:pPr>
        <w:spacing w:after="0" w:line="240" w:lineRule="auto"/>
        <w:jc w:val="center"/>
        <w:rPr>
          <w:rFonts w:ascii="Arial" w:hAnsi="Arial" w:cs="Arial"/>
          <w:b/>
          <w:smallCaps/>
        </w:rPr>
      </w:pPr>
      <w:r w:rsidRPr="00970F46">
        <w:rPr>
          <w:rFonts w:ascii="Arial" w:hAnsi="Arial" w:cs="Arial"/>
          <w:b/>
          <w:smallCaps/>
        </w:rPr>
        <w:t xml:space="preserve">LEGAL DEL LICITANTE </w:t>
      </w:r>
      <w:r w:rsidRPr="00970F46">
        <w:rPr>
          <w:rFonts w:ascii="Arial" w:eastAsia="Times New Roman" w:hAnsi="Arial" w:cs="Arial"/>
          <w:sz w:val="20"/>
          <w:szCs w:val="20"/>
          <w:lang w:eastAsia="es-MX"/>
        </w:rPr>
        <w:t>(13)</w:t>
      </w:r>
    </w:p>
    <w:p w:rsidR="00125384" w:rsidRPr="00970F46" w:rsidRDefault="00125384" w:rsidP="00970F46">
      <w:pPr>
        <w:tabs>
          <w:tab w:val="left" w:pos="720"/>
        </w:tabs>
        <w:spacing w:after="0" w:line="240" w:lineRule="auto"/>
        <w:rPr>
          <w:rFonts w:ascii="Arial" w:eastAsia="Times New Roman" w:hAnsi="Arial" w:cs="Arial"/>
          <w:b/>
          <w:bCs/>
          <w:sz w:val="20"/>
          <w:szCs w:val="20"/>
          <w:lang w:eastAsia="es-MX"/>
        </w:rPr>
      </w:pPr>
    </w:p>
    <w:p w:rsidR="00F704BE" w:rsidRPr="00970F46" w:rsidRDefault="00F704BE" w:rsidP="00970F46">
      <w:pPr>
        <w:spacing w:after="0" w:line="240" w:lineRule="auto"/>
        <w:jc w:val="center"/>
        <w:rPr>
          <w:rFonts w:ascii="Arial" w:eastAsia="Times New Roman" w:hAnsi="Arial" w:cs="Arial"/>
          <w:b/>
          <w:bCs/>
          <w:sz w:val="20"/>
          <w:szCs w:val="20"/>
          <w:lang w:eastAsia="es-MX"/>
        </w:rPr>
      </w:pPr>
    </w:p>
    <w:p w:rsidR="00EE1CB5" w:rsidRDefault="00EE1CB5" w:rsidP="00970F46">
      <w:pPr>
        <w:spacing w:after="0" w:line="240" w:lineRule="auto"/>
        <w:jc w:val="center"/>
        <w:rPr>
          <w:rFonts w:ascii="Arial" w:eastAsia="Times New Roman" w:hAnsi="Arial" w:cs="Arial"/>
          <w:b/>
          <w:bCs/>
          <w:sz w:val="20"/>
          <w:szCs w:val="20"/>
          <w:lang w:eastAsia="es-MX"/>
        </w:rPr>
      </w:pPr>
    </w:p>
    <w:p w:rsidR="00EE1CB5" w:rsidRDefault="00EE1CB5" w:rsidP="00970F46">
      <w:pPr>
        <w:spacing w:after="0" w:line="240" w:lineRule="auto"/>
        <w:jc w:val="center"/>
        <w:rPr>
          <w:rFonts w:ascii="Arial" w:eastAsia="Times New Roman" w:hAnsi="Arial" w:cs="Arial"/>
          <w:b/>
          <w:bCs/>
          <w:sz w:val="20"/>
          <w:szCs w:val="20"/>
          <w:lang w:eastAsia="es-MX"/>
        </w:rPr>
      </w:pPr>
    </w:p>
    <w:p w:rsidR="00624D54" w:rsidRPr="00970F46" w:rsidRDefault="00865FEF" w:rsidP="00970F46">
      <w:pPr>
        <w:spacing w:after="0" w:line="240" w:lineRule="auto"/>
        <w:jc w:val="center"/>
        <w:rPr>
          <w:rFonts w:ascii="Arial" w:eastAsia="Times New Roman" w:hAnsi="Arial" w:cs="Arial"/>
          <w:b/>
          <w:bCs/>
          <w:sz w:val="20"/>
          <w:szCs w:val="20"/>
          <w:lang w:eastAsia="es-MX"/>
        </w:rPr>
      </w:pPr>
      <w:r w:rsidRPr="00970F46">
        <w:rPr>
          <w:rFonts w:ascii="Arial" w:eastAsia="Times New Roman" w:hAnsi="Arial" w:cs="Arial"/>
          <w:b/>
          <w:bCs/>
          <w:sz w:val="20"/>
          <w:szCs w:val="20"/>
          <w:lang w:eastAsia="es-MX"/>
        </w:rPr>
        <w:t>I</w:t>
      </w:r>
      <w:r w:rsidR="00624D54" w:rsidRPr="00970F46">
        <w:rPr>
          <w:rFonts w:ascii="Arial" w:eastAsia="Times New Roman" w:hAnsi="Arial" w:cs="Arial"/>
          <w:b/>
          <w:bCs/>
          <w:sz w:val="20"/>
          <w:szCs w:val="20"/>
          <w:lang w:eastAsia="es-MX"/>
        </w:rPr>
        <w:t>NSTRUCTIVO</w:t>
      </w:r>
    </w:p>
    <w:p w:rsidR="00624D54" w:rsidRPr="00970F46" w:rsidRDefault="00624D54" w:rsidP="00970F46">
      <w:pPr>
        <w:tabs>
          <w:tab w:val="left" w:pos="720"/>
        </w:tabs>
        <w:spacing w:after="0" w:line="240" w:lineRule="auto"/>
        <w:jc w:val="both"/>
        <w:rPr>
          <w:rFonts w:ascii="Arial" w:eastAsia="Times New Roman" w:hAnsi="Arial" w:cs="Arial"/>
          <w:b/>
          <w:bCs/>
          <w:sz w:val="20"/>
          <w:szCs w:val="20"/>
          <w:lang w:eastAsia="es-MX"/>
        </w:rPr>
      </w:pPr>
    </w:p>
    <w:p w:rsidR="00624D54" w:rsidRPr="00970F46" w:rsidRDefault="00624D54" w:rsidP="00970F46">
      <w:pPr>
        <w:spacing w:after="0" w:line="240" w:lineRule="auto"/>
        <w:jc w:val="both"/>
        <w:rPr>
          <w:rFonts w:ascii="Arial" w:eastAsia="Times New Roman" w:hAnsi="Arial" w:cs="Arial"/>
          <w:i/>
          <w:lang w:eastAsia="es-MX"/>
        </w:rPr>
      </w:pPr>
      <w:r w:rsidRPr="00970F46">
        <w:rPr>
          <w:rFonts w:ascii="Arial" w:eastAsia="Times New Roman" w:hAnsi="Arial" w:cs="Arial"/>
          <w:i/>
          <w:lang w:eastAsia="es-MX"/>
        </w:rPr>
        <w:t>Instructivo para el llenado del formato para la manifestación que deberán presentar los licitantes para dar cumplimiento a lo dispuesto en los lineamientos para fomentar la participación de las Micro, Pequeñas y Medianas empresas en los procedimientos de Adquisición y Arrendamiento de Bienes muebles, así como la contratación de servicios que realicen las Dependencias y Entidades de la Administración Pública Federal.</w:t>
      </w:r>
    </w:p>
    <w:p w:rsidR="00624D54" w:rsidRPr="00970F46" w:rsidRDefault="00624D54" w:rsidP="00970F46">
      <w:pPr>
        <w:tabs>
          <w:tab w:val="left" w:pos="720"/>
        </w:tabs>
        <w:spacing w:after="0" w:line="240" w:lineRule="auto"/>
        <w:jc w:val="both"/>
        <w:rPr>
          <w:rFonts w:ascii="Arial" w:eastAsia="Times New Roman" w:hAnsi="Arial" w:cs="Arial"/>
          <w:sz w:val="20"/>
          <w:szCs w:val="20"/>
          <w:lang w:eastAsia="es-MX"/>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5"/>
        <w:gridCol w:w="8407"/>
      </w:tblGrid>
      <w:tr w:rsidR="00FC669A" w:rsidRPr="00970F46" w:rsidTr="007B1C7E">
        <w:tc>
          <w:tcPr>
            <w:tcW w:w="1016" w:type="dxa"/>
            <w:shd w:val="clear" w:color="auto" w:fill="D9D9D9" w:themeFill="background1" w:themeFillShade="D9"/>
          </w:tcPr>
          <w:p w:rsidR="00624D54" w:rsidRPr="00970F46" w:rsidRDefault="00624D54" w:rsidP="00970F46">
            <w:pPr>
              <w:tabs>
                <w:tab w:val="left" w:pos="720"/>
              </w:tabs>
              <w:spacing w:after="0" w:line="240" w:lineRule="auto"/>
              <w:jc w:val="center"/>
              <w:rPr>
                <w:rFonts w:ascii="Arial" w:eastAsia="Times New Roman" w:hAnsi="Arial" w:cs="Arial"/>
                <w:b/>
                <w:bCs/>
                <w:sz w:val="20"/>
                <w:szCs w:val="20"/>
                <w:lang w:eastAsia="es-MX"/>
              </w:rPr>
            </w:pPr>
            <w:r w:rsidRPr="00970F46">
              <w:rPr>
                <w:rFonts w:ascii="Arial" w:eastAsia="Times New Roman" w:hAnsi="Arial" w:cs="Arial"/>
                <w:b/>
                <w:bCs/>
                <w:sz w:val="20"/>
                <w:szCs w:val="20"/>
                <w:lang w:eastAsia="es-MX"/>
              </w:rPr>
              <w:t>NÚMERO</w:t>
            </w:r>
          </w:p>
        </w:tc>
        <w:tc>
          <w:tcPr>
            <w:tcW w:w="8824" w:type="dxa"/>
            <w:shd w:val="clear" w:color="auto" w:fill="D9D9D9" w:themeFill="background1" w:themeFillShade="D9"/>
          </w:tcPr>
          <w:p w:rsidR="00624D54" w:rsidRPr="00970F46" w:rsidRDefault="007B1C7E" w:rsidP="00970F46">
            <w:pPr>
              <w:tabs>
                <w:tab w:val="left" w:pos="720"/>
                <w:tab w:val="left" w:pos="3161"/>
                <w:tab w:val="center" w:pos="4096"/>
              </w:tabs>
              <w:spacing w:after="0" w:line="240" w:lineRule="auto"/>
              <w:rPr>
                <w:rFonts w:ascii="Arial" w:eastAsia="Times New Roman" w:hAnsi="Arial" w:cs="Arial"/>
                <w:b/>
                <w:bCs/>
                <w:sz w:val="20"/>
                <w:szCs w:val="20"/>
                <w:lang w:eastAsia="es-MX"/>
              </w:rPr>
            </w:pPr>
            <w:r w:rsidRPr="00970F46">
              <w:rPr>
                <w:rFonts w:ascii="Arial" w:eastAsia="Times New Roman" w:hAnsi="Arial" w:cs="Arial"/>
                <w:b/>
                <w:bCs/>
                <w:sz w:val="20"/>
                <w:szCs w:val="20"/>
                <w:lang w:eastAsia="es-MX"/>
              </w:rPr>
              <w:tab/>
            </w:r>
            <w:r w:rsidRPr="00970F46">
              <w:rPr>
                <w:rFonts w:ascii="Arial" w:eastAsia="Times New Roman" w:hAnsi="Arial" w:cs="Arial"/>
                <w:b/>
                <w:bCs/>
                <w:sz w:val="20"/>
                <w:szCs w:val="20"/>
                <w:lang w:eastAsia="es-MX"/>
              </w:rPr>
              <w:tab/>
            </w:r>
            <w:r w:rsidRPr="00970F46">
              <w:rPr>
                <w:rFonts w:ascii="Arial" w:eastAsia="Times New Roman" w:hAnsi="Arial" w:cs="Arial"/>
                <w:b/>
                <w:bCs/>
                <w:sz w:val="20"/>
                <w:szCs w:val="20"/>
                <w:lang w:eastAsia="es-MX"/>
              </w:rPr>
              <w:tab/>
            </w:r>
            <w:r w:rsidR="00624D54" w:rsidRPr="00970F46">
              <w:rPr>
                <w:rFonts w:ascii="Arial" w:eastAsia="Times New Roman" w:hAnsi="Arial" w:cs="Arial"/>
                <w:b/>
                <w:bCs/>
                <w:sz w:val="20"/>
                <w:szCs w:val="20"/>
                <w:lang w:eastAsia="es-MX"/>
              </w:rPr>
              <w:t>DESCRIPCIÓN</w:t>
            </w:r>
          </w:p>
        </w:tc>
      </w:tr>
      <w:tr w:rsidR="00FC669A" w:rsidRPr="00970F46" w:rsidTr="00FF0D5D">
        <w:tc>
          <w:tcPr>
            <w:tcW w:w="1016" w:type="dxa"/>
          </w:tcPr>
          <w:p w:rsidR="00624D54" w:rsidRPr="00970F46" w:rsidRDefault="00624D54" w:rsidP="00970F46">
            <w:pPr>
              <w:tabs>
                <w:tab w:val="left" w:pos="720"/>
              </w:tabs>
              <w:spacing w:after="0" w:line="240" w:lineRule="auto"/>
              <w:jc w:val="center"/>
              <w:rPr>
                <w:rFonts w:ascii="Arial" w:eastAsia="Times New Roman" w:hAnsi="Arial" w:cs="Arial"/>
                <w:sz w:val="20"/>
                <w:szCs w:val="20"/>
                <w:lang w:eastAsia="es-MX"/>
              </w:rPr>
            </w:pPr>
            <w:r w:rsidRPr="00970F46">
              <w:rPr>
                <w:rFonts w:ascii="Arial" w:eastAsia="Times New Roman" w:hAnsi="Arial" w:cs="Arial"/>
                <w:sz w:val="20"/>
                <w:szCs w:val="20"/>
                <w:lang w:eastAsia="es-MX"/>
              </w:rPr>
              <w:t>1</w:t>
            </w:r>
          </w:p>
        </w:tc>
        <w:tc>
          <w:tcPr>
            <w:tcW w:w="8824" w:type="dxa"/>
          </w:tcPr>
          <w:p w:rsidR="00624D54" w:rsidRPr="00970F46" w:rsidRDefault="00624D54" w:rsidP="00970F46">
            <w:pPr>
              <w:tabs>
                <w:tab w:val="left" w:pos="720"/>
              </w:tabs>
              <w:spacing w:after="0" w:line="240" w:lineRule="auto"/>
              <w:jc w:val="both"/>
              <w:rPr>
                <w:rFonts w:ascii="Arial" w:eastAsia="Times New Roman" w:hAnsi="Arial" w:cs="Arial"/>
                <w:sz w:val="20"/>
                <w:szCs w:val="20"/>
                <w:lang w:eastAsia="es-MX"/>
              </w:rPr>
            </w:pPr>
            <w:r w:rsidRPr="00970F46">
              <w:rPr>
                <w:rFonts w:ascii="Arial" w:eastAsia="Times New Roman" w:hAnsi="Arial" w:cs="Arial"/>
                <w:sz w:val="20"/>
                <w:szCs w:val="20"/>
                <w:lang w:eastAsia="es-MX"/>
              </w:rPr>
              <w:t>Señalar la fecha de suscripción del documento.</w:t>
            </w:r>
          </w:p>
        </w:tc>
      </w:tr>
      <w:tr w:rsidR="00FC669A" w:rsidRPr="00970F46" w:rsidTr="00FF0D5D">
        <w:tc>
          <w:tcPr>
            <w:tcW w:w="1016" w:type="dxa"/>
          </w:tcPr>
          <w:p w:rsidR="00624D54" w:rsidRPr="00970F46" w:rsidRDefault="00624D54" w:rsidP="00970F46">
            <w:pPr>
              <w:tabs>
                <w:tab w:val="left" w:pos="720"/>
              </w:tabs>
              <w:spacing w:after="0" w:line="240" w:lineRule="auto"/>
              <w:jc w:val="center"/>
              <w:rPr>
                <w:rFonts w:ascii="Arial" w:eastAsia="Times New Roman" w:hAnsi="Arial" w:cs="Arial"/>
                <w:sz w:val="20"/>
                <w:szCs w:val="20"/>
                <w:lang w:eastAsia="es-MX"/>
              </w:rPr>
            </w:pPr>
            <w:r w:rsidRPr="00970F46">
              <w:rPr>
                <w:rFonts w:ascii="Arial" w:eastAsia="Times New Roman" w:hAnsi="Arial" w:cs="Arial"/>
                <w:sz w:val="20"/>
                <w:szCs w:val="20"/>
                <w:lang w:eastAsia="es-MX"/>
              </w:rPr>
              <w:t>2</w:t>
            </w:r>
          </w:p>
        </w:tc>
        <w:tc>
          <w:tcPr>
            <w:tcW w:w="8824" w:type="dxa"/>
          </w:tcPr>
          <w:p w:rsidR="00624D54" w:rsidRPr="00970F46" w:rsidRDefault="00624D54" w:rsidP="00970F46">
            <w:pPr>
              <w:tabs>
                <w:tab w:val="left" w:pos="720"/>
              </w:tabs>
              <w:spacing w:after="0" w:line="240" w:lineRule="auto"/>
              <w:jc w:val="both"/>
              <w:rPr>
                <w:rFonts w:ascii="Arial" w:eastAsia="Times New Roman" w:hAnsi="Arial" w:cs="Arial"/>
                <w:sz w:val="20"/>
                <w:szCs w:val="20"/>
                <w:lang w:eastAsia="es-MX"/>
              </w:rPr>
            </w:pPr>
            <w:r w:rsidRPr="00970F46">
              <w:rPr>
                <w:rFonts w:ascii="Arial" w:eastAsia="Times New Roman" w:hAnsi="Arial" w:cs="Arial"/>
                <w:sz w:val="20"/>
                <w:szCs w:val="20"/>
                <w:lang w:eastAsia="es-MX"/>
              </w:rPr>
              <w:t>Anotar el nombre de la Dependencia o Entidad Convocante.</w:t>
            </w:r>
          </w:p>
        </w:tc>
      </w:tr>
      <w:tr w:rsidR="00FC669A" w:rsidRPr="00970F46" w:rsidTr="00FF0D5D">
        <w:tc>
          <w:tcPr>
            <w:tcW w:w="1016" w:type="dxa"/>
          </w:tcPr>
          <w:p w:rsidR="00624D54" w:rsidRPr="00970F46" w:rsidRDefault="00624D54" w:rsidP="00970F46">
            <w:pPr>
              <w:tabs>
                <w:tab w:val="left" w:pos="720"/>
              </w:tabs>
              <w:spacing w:after="0" w:line="240" w:lineRule="auto"/>
              <w:jc w:val="center"/>
              <w:rPr>
                <w:rFonts w:ascii="Arial" w:eastAsia="Times New Roman" w:hAnsi="Arial" w:cs="Arial"/>
                <w:sz w:val="20"/>
                <w:szCs w:val="20"/>
                <w:lang w:eastAsia="es-MX"/>
              </w:rPr>
            </w:pPr>
            <w:r w:rsidRPr="00970F46">
              <w:rPr>
                <w:rFonts w:ascii="Arial" w:eastAsia="Times New Roman" w:hAnsi="Arial" w:cs="Arial"/>
                <w:sz w:val="20"/>
                <w:szCs w:val="20"/>
                <w:lang w:eastAsia="es-MX"/>
              </w:rPr>
              <w:t>3</w:t>
            </w:r>
          </w:p>
        </w:tc>
        <w:tc>
          <w:tcPr>
            <w:tcW w:w="8824" w:type="dxa"/>
          </w:tcPr>
          <w:p w:rsidR="00624D54" w:rsidRPr="00970F46" w:rsidRDefault="00624D54" w:rsidP="00970F46">
            <w:pPr>
              <w:tabs>
                <w:tab w:val="left" w:pos="720"/>
              </w:tabs>
              <w:spacing w:after="0" w:line="240" w:lineRule="auto"/>
              <w:jc w:val="both"/>
              <w:rPr>
                <w:rFonts w:ascii="Arial" w:eastAsia="Times New Roman" w:hAnsi="Arial" w:cs="Arial"/>
                <w:sz w:val="20"/>
                <w:szCs w:val="20"/>
                <w:lang w:eastAsia="es-MX"/>
              </w:rPr>
            </w:pPr>
            <w:r w:rsidRPr="00970F46">
              <w:rPr>
                <w:rFonts w:ascii="Arial" w:eastAsia="Times New Roman" w:hAnsi="Arial" w:cs="Arial"/>
                <w:sz w:val="20"/>
                <w:szCs w:val="20"/>
                <w:lang w:eastAsia="es-MX"/>
              </w:rPr>
              <w:t>Precisar el procedimiento de que se trate, Licitación Pública, Invitación a Cuando Menos Tres Personas o Adjudicación Directa.</w:t>
            </w:r>
          </w:p>
        </w:tc>
      </w:tr>
      <w:tr w:rsidR="00FC669A" w:rsidRPr="00970F46" w:rsidTr="00FF0D5D">
        <w:tc>
          <w:tcPr>
            <w:tcW w:w="1016" w:type="dxa"/>
          </w:tcPr>
          <w:p w:rsidR="00624D54" w:rsidRPr="00970F46" w:rsidRDefault="00624D54" w:rsidP="00970F46">
            <w:pPr>
              <w:tabs>
                <w:tab w:val="left" w:pos="720"/>
              </w:tabs>
              <w:spacing w:after="0" w:line="240" w:lineRule="auto"/>
              <w:jc w:val="center"/>
              <w:rPr>
                <w:rFonts w:ascii="Arial" w:eastAsia="Times New Roman" w:hAnsi="Arial" w:cs="Arial"/>
                <w:sz w:val="20"/>
                <w:szCs w:val="20"/>
                <w:lang w:eastAsia="es-MX"/>
              </w:rPr>
            </w:pPr>
            <w:r w:rsidRPr="00970F46">
              <w:rPr>
                <w:rFonts w:ascii="Arial" w:eastAsia="Times New Roman" w:hAnsi="Arial" w:cs="Arial"/>
                <w:sz w:val="20"/>
                <w:szCs w:val="20"/>
                <w:lang w:eastAsia="es-MX"/>
              </w:rPr>
              <w:t>4</w:t>
            </w:r>
          </w:p>
        </w:tc>
        <w:tc>
          <w:tcPr>
            <w:tcW w:w="8824" w:type="dxa"/>
          </w:tcPr>
          <w:p w:rsidR="00624D54" w:rsidRPr="00970F46" w:rsidRDefault="00624D54" w:rsidP="00970F46">
            <w:pPr>
              <w:tabs>
                <w:tab w:val="left" w:pos="720"/>
              </w:tabs>
              <w:spacing w:after="0" w:line="240" w:lineRule="auto"/>
              <w:jc w:val="both"/>
              <w:rPr>
                <w:rFonts w:ascii="Arial" w:eastAsia="Times New Roman" w:hAnsi="Arial" w:cs="Arial"/>
                <w:sz w:val="20"/>
                <w:szCs w:val="20"/>
                <w:lang w:eastAsia="es-MX"/>
              </w:rPr>
            </w:pPr>
            <w:r w:rsidRPr="00970F46">
              <w:rPr>
                <w:rFonts w:ascii="Arial" w:eastAsia="Times New Roman" w:hAnsi="Arial" w:cs="Arial"/>
                <w:sz w:val="20"/>
                <w:szCs w:val="20"/>
                <w:lang w:eastAsia="es-MX"/>
              </w:rPr>
              <w:t>Indicar el número respectivo del procedimiento.</w:t>
            </w:r>
          </w:p>
        </w:tc>
      </w:tr>
      <w:tr w:rsidR="00FC669A" w:rsidRPr="00970F46" w:rsidTr="00FF0D5D">
        <w:tc>
          <w:tcPr>
            <w:tcW w:w="1016" w:type="dxa"/>
          </w:tcPr>
          <w:p w:rsidR="00624D54" w:rsidRPr="00970F46" w:rsidRDefault="00624D54" w:rsidP="00970F46">
            <w:pPr>
              <w:tabs>
                <w:tab w:val="left" w:pos="720"/>
              </w:tabs>
              <w:spacing w:after="0" w:line="240" w:lineRule="auto"/>
              <w:jc w:val="center"/>
              <w:rPr>
                <w:rFonts w:ascii="Arial" w:eastAsia="Times New Roman" w:hAnsi="Arial" w:cs="Arial"/>
                <w:sz w:val="20"/>
                <w:szCs w:val="20"/>
                <w:lang w:eastAsia="es-MX"/>
              </w:rPr>
            </w:pPr>
            <w:r w:rsidRPr="00970F46">
              <w:rPr>
                <w:rFonts w:ascii="Arial" w:eastAsia="Times New Roman" w:hAnsi="Arial" w:cs="Arial"/>
                <w:sz w:val="20"/>
                <w:szCs w:val="20"/>
                <w:lang w:eastAsia="es-MX"/>
              </w:rPr>
              <w:t>5</w:t>
            </w:r>
          </w:p>
        </w:tc>
        <w:tc>
          <w:tcPr>
            <w:tcW w:w="8824" w:type="dxa"/>
          </w:tcPr>
          <w:p w:rsidR="00624D54" w:rsidRPr="00970F46" w:rsidRDefault="00624D54" w:rsidP="00970F46">
            <w:pPr>
              <w:tabs>
                <w:tab w:val="left" w:pos="720"/>
              </w:tabs>
              <w:spacing w:after="0" w:line="240" w:lineRule="auto"/>
              <w:jc w:val="both"/>
              <w:rPr>
                <w:rFonts w:ascii="Arial" w:eastAsia="Times New Roman" w:hAnsi="Arial" w:cs="Arial"/>
                <w:sz w:val="20"/>
                <w:szCs w:val="20"/>
                <w:lang w:eastAsia="es-MX"/>
              </w:rPr>
            </w:pPr>
            <w:r w:rsidRPr="00970F46">
              <w:rPr>
                <w:rFonts w:ascii="Arial" w:eastAsia="Times New Roman" w:hAnsi="Arial" w:cs="Arial"/>
                <w:sz w:val="20"/>
                <w:szCs w:val="20"/>
                <w:lang w:eastAsia="es-MX"/>
              </w:rPr>
              <w:t>Citar el nombre o razón social o denominación de la empresa.</w:t>
            </w:r>
          </w:p>
        </w:tc>
      </w:tr>
      <w:tr w:rsidR="00FC669A" w:rsidRPr="00970F46" w:rsidTr="00FF0D5D">
        <w:tc>
          <w:tcPr>
            <w:tcW w:w="1016" w:type="dxa"/>
          </w:tcPr>
          <w:p w:rsidR="00624D54" w:rsidRPr="00970F46" w:rsidRDefault="00624D54" w:rsidP="00970F46">
            <w:pPr>
              <w:tabs>
                <w:tab w:val="left" w:pos="720"/>
              </w:tabs>
              <w:spacing w:after="0" w:line="240" w:lineRule="auto"/>
              <w:jc w:val="center"/>
              <w:rPr>
                <w:rFonts w:ascii="Arial" w:eastAsia="Times New Roman" w:hAnsi="Arial" w:cs="Arial"/>
                <w:sz w:val="20"/>
                <w:szCs w:val="20"/>
                <w:lang w:eastAsia="es-MX"/>
              </w:rPr>
            </w:pPr>
            <w:r w:rsidRPr="00970F46">
              <w:rPr>
                <w:rFonts w:ascii="Arial" w:eastAsia="Times New Roman" w:hAnsi="Arial" w:cs="Arial"/>
                <w:sz w:val="20"/>
                <w:szCs w:val="20"/>
                <w:lang w:eastAsia="es-MX"/>
              </w:rPr>
              <w:t>6</w:t>
            </w:r>
          </w:p>
        </w:tc>
        <w:tc>
          <w:tcPr>
            <w:tcW w:w="8824" w:type="dxa"/>
          </w:tcPr>
          <w:p w:rsidR="00624D54" w:rsidRPr="00970F46" w:rsidRDefault="00624D54" w:rsidP="00970F46">
            <w:pPr>
              <w:tabs>
                <w:tab w:val="left" w:pos="720"/>
              </w:tabs>
              <w:spacing w:after="0" w:line="240" w:lineRule="auto"/>
              <w:jc w:val="both"/>
              <w:rPr>
                <w:rFonts w:ascii="Arial" w:eastAsia="Times New Roman" w:hAnsi="Arial" w:cs="Arial"/>
                <w:sz w:val="20"/>
                <w:szCs w:val="20"/>
                <w:lang w:eastAsia="es-MX"/>
              </w:rPr>
            </w:pPr>
            <w:r w:rsidRPr="00970F46">
              <w:rPr>
                <w:rFonts w:ascii="Arial" w:eastAsia="Times New Roman" w:hAnsi="Arial" w:cs="Arial"/>
                <w:sz w:val="20"/>
                <w:szCs w:val="20"/>
                <w:lang w:eastAsia="es-MX"/>
              </w:rPr>
              <w:t>Indicar con letra el sector al que pertenece (industria, comercio o servicios).</w:t>
            </w:r>
          </w:p>
        </w:tc>
      </w:tr>
      <w:tr w:rsidR="00FC669A" w:rsidRPr="00970F46" w:rsidTr="00FF0D5D">
        <w:tc>
          <w:tcPr>
            <w:tcW w:w="1016" w:type="dxa"/>
          </w:tcPr>
          <w:p w:rsidR="00624D54" w:rsidRPr="00970F46" w:rsidRDefault="00624D54" w:rsidP="00970F46">
            <w:pPr>
              <w:tabs>
                <w:tab w:val="left" w:pos="720"/>
              </w:tabs>
              <w:spacing w:after="0" w:line="240" w:lineRule="auto"/>
              <w:jc w:val="center"/>
              <w:rPr>
                <w:rFonts w:ascii="Arial" w:eastAsia="Times New Roman" w:hAnsi="Arial" w:cs="Arial"/>
                <w:sz w:val="20"/>
                <w:szCs w:val="20"/>
                <w:lang w:eastAsia="es-MX"/>
              </w:rPr>
            </w:pPr>
            <w:r w:rsidRPr="00970F46">
              <w:rPr>
                <w:rFonts w:ascii="Arial" w:eastAsia="Times New Roman" w:hAnsi="Arial" w:cs="Arial"/>
                <w:sz w:val="20"/>
                <w:szCs w:val="20"/>
                <w:lang w:eastAsia="es-MX"/>
              </w:rPr>
              <w:t>7</w:t>
            </w:r>
          </w:p>
        </w:tc>
        <w:tc>
          <w:tcPr>
            <w:tcW w:w="8824" w:type="dxa"/>
          </w:tcPr>
          <w:p w:rsidR="00624D54" w:rsidRPr="00970F46" w:rsidRDefault="00624D54" w:rsidP="00970F46">
            <w:pPr>
              <w:tabs>
                <w:tab w:val="left" w:pos="720"/>
              </w:tabs>
              <w:spacing w:after="0" w:line="240" w:lineRule="auto"/>
              <w:jc w:val="both"/>
              <w:rPr>
                <w:rFonts w:ascii="Arial" w:eastAsia="Times New Roman" w:hAnsi="Arial" w:cs="Arial"/>
                <w:sz w:val="20"/>
                <w:szCs w:val="20"/>
                <w:lang w:eastAsia="es-MX"/>
              </w:rPr>
            </w:pPr>
            <w:r w:rsidRPr="00970F46">
              <w:rPr>
                <w:rFonts w:ascii="Arial" w:eastAsia="Times New Roman" w:hAnsi="Arial" w:cs="Arial"/>
                <w:sz w:val="20"/>
                <w:szCs w:val="20"/>
                <w:lang w:eastAsia="es-MX"/>
              </w:rPr>
              <w:t>Anotar el número de trabajadores de planta inscritos en el IMSS.</w:t>
            </w:r>
          </w:p>
        </w:tc>
      </w:tr>
      <w:tr w:rsidR="00FC669A" w:rsidRPr="00970F46" w:rsidTr="00FF0D5D">
        <w:tc>
          <w:tcPr>
            <w:tcW w:w="1016" w:type="dxa"/>
          </w:tcPr>
          <w:p w:rsidR="00624D54" w:rsidRPr="00970F46" w:rsidRDefault="00624D54" w:rsidP="00970F46">
            <w:pPr>
              <w:tabs>
                <w:tab w:val="left" w:pos="720"/>
              </w:tabs>
              <w:spacing w:after="0" w:line="240" w:lineRule="auto"/>
              <w:jc w:val="center"/>
              <w:rPr>
                <w:rFonts w:ascii="Arial" w:eastAsia="Times New Roman" w:hAnsi="Arial" w:cs="Arial"/>
                <w:sz w:val="20"/>
                <w:szCs w:val="20"/>
                <w:lang w:eastAsia="es-MX"/>
              </w:rPr>
            </w:pPr>
            <w:r w:rsidRPr="00970F46">
              <w:rPr>
                <w:rFonts w:ascii="Arial" w:eastAsia="Times New Roman" w:hAnsi="Arial" w:cs="Arial"/>
                <w:sz w:val="20"/>
                <w:szCs w:val="20"/>
                <w:lang w:eastAsia="es-MX"/>
              </w:rPr>
              <w:t>8</w:t>
            </w:r>
          </w:p>
        </w:tc>
        <w:tc>
          <w:tcPr>
            <w:tcW w:w="8824" w:type="dxa"/>
          </w:tcPr>
          <w:p w:rsidR="00624D54" w:rsidRPr="00970F46" w:rsidRDefault="00624D54" w:rsidP="00970F46">
            <w:pPr>
              <w:tabs>
                <w:tab w:val="left" w:pos="720"/>
              </w:tabs>
              <w:spacing w:after="0" w:line="240" w:lineRule="auto"/>
              <w:jc w:val="both"/>
              <w:rPr>
                <w:rFonts w:ascii="Arial" w:eastAsia="Times New Roman" w:hAnsi="Arial" w:cs="Arial"/>
                <w:sz w:val="20"/>
                <w:szCs w:val="20"/>
                <w:lang w:eastAsia="es-MX"/>
              </w:rPr>
            </w:pPr>
            <w:r w:rsidRPr="00970F46">
              <w:rPr>
                <w:rFonts w:ascii="Arial" w:eastAsia="Times New Roman" w:hAnsi="Arial" w:cs="Arial"/>
                <w:sz w:val="20"/>
                <w:szCs w:val="20"/>
                <w:lang w:eastAsia="es-MX"/>
              </w:rPr>
              <w:t>En su caso, anotar el número de personas subcontratadas.</w:t>
            </w:r>
          </w:p>
        </w:tc>
      </w:tr>
      <w:tr w:rsidR="00FC669A" w:rsidRPr="00970F46" w:rsidTr="00FF0D5D">
        <w:tc>
          <w:tcPr>
            <w:tcW w:w="1016" w:type="dxa"/>
          </w:tcPr>
          <w:p w:rsidR="00624D54" w:rsidRPr="00970F46" w:rsidRDefault="00624D54" w:rsidP="00970F46">
            <w:pPr>
              <w:tabs>
                <w:tab w:val="left" w:pos="720"/>
              </w:tabs>
              <w:spacing w:after="0" w:line="240" w:lineRule="auto"/>
              <w:jc w:val="center"/>
              <w:rPr>
                <w:rFonts w:ascii="Arial" w:eastAsia="Times New Roman" w:hAnsi="Arial" w:cs="Arial"/>
                <w:sz w:val="20"/>
                <w:szCs w:val="20"/>
                <w:lang w:eastAsia="es-MX"/>
              </w:rPr>
            </w:pPr>
            <w:r w:rsidRPr="00970F46">
              <w:rPr>
                <w:rFonts w:ascii="Arial" w:eastAsia="Times New Roman" w:hAnsi="Arial" w:cs="Arial"/>
                <w:sz w:val="20"/>
                <w:szCs w:val="20"/>
                <w:lang w:eastAsia="es-MX"/>
              </w:rPr>
              <w:t>9</w:t>
            </w:r>
          </w:p>
        </w:tc>
        <w:tc>
          <w:tcPr>
            <w:tcW w:w="8824" w:type="dxa"/>
          </w:tcPr>
          <w:p w:rsidR="00624D54" w:rsidRPr="00970F46" w:rsidRDefault="00624D54" w:rsidP="00970F46">
            <w:pPr>
              <w:tabs>
                <w:tab w:val="left" w:pos="720"/>
              </w:tabs>
              <w:spacing w:after="0" w:line="240" w:lineRule="auto"/>
              <w:jc w:val="both"/>
              <w:rPr>
                <w:rFonts w:ascii="Arial" w:eastAsia="Times New Roman" w:hAnsi="Arial" w:cs="Arial"/>
                <w:sz w:val="20"/>
                <w:szCs w:val="20"/>
                <w:lang w:eastAsia="es-MX"/>
              </w:rPr>
            </w:pPr>
            <w:r w:rsidRPr="00970F46">
              <w:rPr>
                <w:rFonts w:ascii="Arial" w:eastAsia="Times New Roman" w:hAnsi="Arial" w:cs="Arial"/>
                <w:sz w:val="20"/>
                <w:szCs w:val="20"/>
                <w:lang w:eastAsia="es-MX"/>
              </w:rPr>
              <w:t>Señalar el rango de monto de ventas anuales en millones de pesos (MDP), conforme al reporte de su Ejercicio Fiscal correspondiente a la última declaración anual de impuestos federales.</w:t>
            </w:r>
          </w:p>
        </w:tc>
      </w:tr>
      <w:tr w:rsidR="00FC669A" w:rsidRPr="00970F46" w:rsidTr="00FF0D5D">
        <w:tc>
          <w:tcPr>
            <w:tcW w:w="1016" w:type="dxa"/>
          </w:tcPr>
          <w:p w:rsidR="00624D54" w:rsidRPr="00970F46" w:rsidRDefault="00624D54" w:rsidP="00970F46">
            <w:pPr>
              <w:tabs>
                <w:tab w:val="left" w:pos="720"/>
              </w:tabs>
              <w:spacing w:after="0" w:line="240" w:lineRule="auto"/>
              <w:jc w:val="center"/>
              <w:rPr>
                <w:rFonts w:ascii="Arial" w:eastAsia="Times New Roman" w:hAnsi="Arial" w:cs="Arial"/>
                <w:sz w:val="20"/>
                <w:szCs w:val="20"/>
                <w:lang w:eastAsia="es-MX"/>
              </w:rPr>
            </w:pPr>
            <w:r w:rsidRPr="00970F46">
              <w:rPr>
                <w:rFonts w:ascii="Arial" w:eastAsia="Times New Roman" w:hAnsi="Arial" w:cs="Arial"/>
                <w:sz w:val="20"/>
                <w:szCs w:val="20"/>
                <w:lang w:eastAsia="es-MX"/>
              </w:rPr>
              <w:t>10</w:t>
            </w:r>
          </w:p>
        </w:tc>
        <w:tc>
          <w:tcPr>
            <w:tcW w:w="8824" w:type="dxa"/>
          </w:tcPr>
          <w:p w:rsidR="00624D54" w:rsidRPr="00970F46" w:rsidRDefault="00624D54" w:rsidP="00970F46">
            <w:pPr>
              <w:tabs>
                <w:tab w:val="left" w:pos="720"/>
              </w:tabs>
              <w:spacing w:after="0" w:line="240" w:lineRule="auto"/>
              <w:jc w:val="both"/>
              <w:rPr>
                <w:rFonts w:ascii="Arial" w:eastAsia="Times New Roman" w:hAnsi="Arial" w:cs="Arial"/>
                <w:sz w:val="20"/>
                <w:szCs w:val="20"/>
                <w:lang w:eastAsia="es-MX"/>
              </w:rPr>
            </w:pPr>
            <w:r w:rsidRPr="00970F46">
              <w:rPr>
                <w:rFonts w:ascii="Arial" w:eastAsia="Times New Roman" w:hAnsi="Arial" w:cs="Arial"/>
                <w:sz w:val="20"/>
                <w:szCs w:val="20"/>
                <w:lang w:eastAsia="es-MX"/>
              </w:rPr>
              <w:t>Señalar con letra el tamaño de la empresa (Micro, Pequeña o Mediana), conforme a la fórmula anotada al pie del cuadro de estratificación.</w:t>
            </w:r>
          </w:p>
        </w:tc>
      </w:tr>
      <w:tr w:rsidR="00FC669A" w:rsidRPr="00970F46" w:rsidTr="00FF0D5D">
        <w:tc>
          <w:tcPr>
            <w:tcW w:w="1016" w:type="dxa"/>
          </w:tcPr>
          <w:p w:rsidR="00624D54" w:rsidRPr="00970F46" w:rsidRDefault="00624D54" w:rsidP="00970F46">
            <w:pPr>
              <w:tabs>
                <w:tab w:val="left" w:pos="720"/>
              </w:tabs>
              <w:spacing w:after="0" w:line="240" w:lineRule="auto"/>
              <w:jc w:val="center"/>
              <w:rPr>
                <w:rFonts w:ascii="Arial" w:eastAsia="Times New Roman" w:hAnsi="Arial" w:cs="Arial"/>
                <w:sz w:val="20"/>
                <w:szCs w:val="20"/>
                <w:lang w:eastAsia="es-MX"/>
              </w:rPr>
            </w:pPr>
            <w:r w:rsidRPr="00970F46">
              <w:rPr>
                <w:rFonts w:ascii="Arial" w:eastAsia="Times New Roman" w:hAnsi="Arial" w:cs="Arial"/>
                <w:sz w:val="20"/>
                <w:szCs w:val="20"/>
                <w:lang w:eastAsia="es-MX"/>
              </w:rPr>
              <w:t>11</w:t>
            </w:r>
          </w:p>
        </w:tc>
        <w:tc>
          <w:tcPr>
            <w:tcW w:w="8824" w:type="dxa"/>
          </w:tcPr>
          <w:p w:rsidR="00624D54" w:rsidRPr="00970F46" w:rsidRDefault="00624D54" w:rsidP="00970F46">
            <w:pPr>
              <w:tabs>
                <w:tab w:val="left" w:pos="720"/>
              </w:tabs>
              <w:spacing w:after="0" w:line="240" w:lineRule="auto"/>
              <w:jc w:val="both"/>
              <w:rPr>
                <w:rFonts w:ascii="Arial" w:eastAsia="Times New Roman" w:hAnsi="Arial" w:cs="Arial"/>
                <w:sz w:val="20"/>
                <w:szCs w:val="20"/>
                <w:lang w:eastAsia="es-MX"/>
              </w:rPr>
            </w:pPr>
            <w:r w:rsidRPr="00970F46">
              <w:rPr>
                <w:rFonts w:ascii="Arial" w:eastAsia="Times New Roman" w:hAnsi="Arial" w:cs="Arial"/>
                <w:sz w:val="20"/>
                <w:szCs w:val="20"/>
                <w:lang w:eastAsia="es-MX"/>
              </w:rPr>
              <w:t>Indicar el Registro Federal de Contribuyentes del licitante.</w:t>
            </w:r>
          </w:p>
        </w:tc>
      </w:tr>
      <w:tr w:rsidR="00FC669A" w:rsidRPr="00970F46" w:rsidTr="00FF0D5D">
        <w:tc>
          <w:tcPr>
            <w:tcW w:w="1016" w:type="dxa"/>
          </w:tcPr>
          <w:p w:rsidR="00624D54" w:rsidRPr="00970F46" w:rsidRDefault="00624D54" w:rsidP="00970F46">
            <w:pPr>
              <w:tabs>
                <w:tab w:val="left" w:pos="720"/>
              </w:tabs>
              <w:spacing w:after="0" w:line="240" w:lineRule="auto"/>
              <w:jc w:val="center"/>
              <w:rPr>
                <w:rFonts w:ascii="Arial" w:eastAsia="Times New Roman" w:hAnsi="Arial" w:cs="Arial"/>
                <w:sz w:val="20"/>
                <w:szCs w:val="20"/>
                <w:lang w:eastAsia="es-MX"/>
              </w:rPr>
            </w:pPr>
            <w:r w:rsidRPr="00970F46">
              <w:rPr>
                <w:rFonts w:ascii="Arial" w:eastAsia="Times New Roman" w:hAnsi="Arial" w:cs="Arial"/>
                <w:sz w:val="20"/>
                <w:szCs w:val="20"/>
                <w:lang w:eastAsia="es-MX"/>
              </w:rPr>
              <w:t>12</w:t>
            </w:r>
          </w:p>
        </w:tc>
        <w:tc>
          <w:tcPr>
            <w:tcW w:w="8824" w:type="dxa"/>
          </w:tcPr>
          <w:p w:rsidR="00624D54" w:rsidRPr="00970F46" w:rsidRDefault="00624D54" w:rsidP="00970F46">
            <w:pPr>
              <w:tabs>
                <w:tab w:val="left" w:pos="720"/>
              </w:tabs>
              <w:spacing w:after="0" w:line="240" w:lineRule="auto"/>
              <w:jc w:val="both"/>
              <w:rPr>
                <w:rFonts w:ascii="Arial" w:eastAsia="Times New Roman" w:hAnsi="Arial" w:cs="Arial"/>
                <w:sz w:val="20"/>
                <w:szCs w:val="20"/>
                <w:lang w:eastAsia="es-MX"/>
              </w:rPr>
            </w:pPr>
            <w:r w:rsidRPr="00970F46">
              <w:rPr>
                <w:rFonts w:ascii="Arial" w:eastAsia="Times New Roman" w:hAnsi="Arial" w:cs="Arial"/>
                <w:sz w:val="20"/>
                <w:szCs w:val="20"/>
                <w:lang w:eastAsia="es-MX"/>
              </w:rPr>
              <w:t>Cuando el procedimiento tenga por objeto la adquisición de bienes y el licitante y fabricante sean personas distintas, indicar el Registro Federal de Contribuyentes del(los fabricante(s) de los bienes que integran la oferta.</w:t>
            </w:r>
          </w:p>
        </w:tc>
      </w:tr>
      <w:tr w:rsidR="00FC669A" w:rsidRPr="00970F46" w:rsidTr="00FF0D5D">
        <w:tc>
          <w:tcPr>
            <w:tcW w:w="1016" w:type="dxa"/>
          </w:tcPr>
          <w:p w:rsidR="00624D54" w:rsidRPr="00970F46" w:rsidRDefault="00624D54" w:rsidP="00970F46">
            <w:pPr>
              <w:tabs>
                <w:tab w:val="left" w:pos="720"/>
              </w:tabs>
              <w:spacing w:after="0" w:line="240" w:lineRule="auto"/>
              <w:jc w:val="center"/>
              <w:rPr>
                <w:rFonts w:ascii="Arial" w:eastAsia="Times New Roman" w:hAnsi="Arial" w:cs="Arial"/>
                <w:sz w:val="20"/>
                <w:szCs w:val="20"/>
                <w:lang w:eastAsia="es-MX"/>
              </w:rPr>
            </w:pPr>
            <w:r w:rsidRPr="00970F46">
              <w:rPr>
                <w:rFonts w:ascii="Arial" w:eastAsia="Times New Roman" w:hAnsi="Arial" w:cs="Arial"/>
                <w:sz w:val="20"/>
                <w:szCs w:val="20"/>
                <w:lang w:eastAsia="es-MX"/>
              </w:rPr>
              <w:t>13</w:t>
            </w:r>
          </w:p>
        </w:tc>
        <w:tc>
          <w:tcPr>
            <w:tcW w:w="8824" w:type="dxa"/>
          </w:tcPr>
          <w:p w:rsidR="00624D54" w:rsidRPr="00970F46" w:rsidRDefault="00624D54" w:rsidP="00970F46">
            <w:pPr>
              <w:tabs>
                <w:tab w:val="left" w:pos="720"/>
              </w:tabs>
              <w:spacing w:after="0" w:line="240" w:lineRule="auto"/>
              <w:jc w:val="both"/>
              <w:rPr>
                <w:rFonts w:ascii="Arial" w:eastAsia="Times New Roman" w:hAnsi="Arial" w:cs="Arial"/>
                <w:sz w:val="20"/>
                <w:szCs w:val="20"/>
                <w:lang w:eastAsia="es-MX"/>
              </w:rPr>
            </w:pPr>
            <w:r w:rsidRPr="00970F46">
              <w:rPr>
                <w:rFonts w:ascii="Arial" w:eastAsia="Times New Roman" w:hAnsi="Arial" w:cs="Arial"/>
                <w:sz w:val="20"/>
                <w:szCs w:val="20"/>
                <w:lang w:eastAsia="es-MX"/>
              </w:rPr>
              <w:t>Anotar el nombre y firma del representante de la empresa licitante.</w:t>
            </w:r>
          </w:p>
        </w:tc>
      </w:tr>
    </w:tbl>
    <w:p w:rsidR="00624D54" w:rsidRPr="00970F46" w:rsidRDefault="00624D54" w:rsidP="00970F46">
      <w:pPr>
        <w:tabs>
          <w:tab w:val="left" w:pos="720"/>
        </w:tabs>
        <w:spacing w:after="0" w:line="240" w:lineRule="auto"/>
        <w:jc w:val="both"/>
        <w:rPr>
          <w:rFonts w:ascii="Arial" w:eastAsia="Times New Roman" w:hAnsi="Arial" w:cs="Arial"/>
          <w:sz w:val="20"/>
          <w:szCs w:val="20"/>
          <w:lang w:eastAsia="es-MX"/>
        </w:rPr>
      </w:pPr>
    </w:p>
    <w:p w:rsidR="008E38BE" w:rsidRPr="00970F46" w:rsidRDefault="00624D54"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hAnsi="Arial" w:cs="Arial"/>
          <w:sz w:val="20"/>
          <w:szCs w:val="20"/>
        </w:rPr>
      </w:pPr>
      <w:r w:rsidRPr="00970F46">
        <w:rPr>
          <w:rFonts w:ascii="Arial" w:eastAsia="Times New Roman" w:hAnsi="Arial" w:cs="Arial"/>
          <w:sz w:val="20"/>
          <w:szCs w:val="20"/>
          <w:lang w:eastAsia="es-MX"/>
        </w:rPr>
        <w:br w:type="page"/>
      </w:r>
    </w:p>
    <w:p w:rsidR="00BB6B89" w:rsidRPr="00970F46" w:rsidRDefault="00BB6B89" w:rsidP="00970F46">
      <w:pPr>
        <w:spacing w:after="0" w:line="240" w:lineRule="auto"/>
        <w:rPr>
          <w:rFonts w:ascii="Arial" w:hAnsi="Arial" w:cs="Arial"/>
          <w:sz w:val="20"/>
          <w:szCs w:val="20"/>
        </w:rPr>
      </w:pPr>
    </w:p>
    <w:p w:rsidR="00624D54" w:rsidRPr="00970F46" w:rsidRDefault="00EE1CB5" w:rsidP="00970F46">
      <w:pPr>
        <w:spacing w:after="0" w:line="240" w:lineRule="auto"/>
        <w:jc w:val="center"/>
        <w:rPr>
          <w:rFonts w:ascii="Arial" w:hAnsi="Arial" w:cs="Arial"/>
          <w:b/>
          <w:sz w:val="20"/>
          <w:szCs w:val="20"/>
        </w:rPr>
      </w:pPr>
      <w:r>
        <w:rPr>
          <w:rFonts w:ascii="Arial" w:hAnsi="Arial" w:cs="Arial"/>
          <w:b/>
          <w:sz w:val="20"/>
          <w:szCs w:val="20"/>
        </w:rPr>
        <w:t>FORMATO 15</w:t>
      </w:r>
    </w:p>
    <w:p w:rsidR="00624D54" w:rsidRPr="00970F46" w:rsidRDefault="00624D54" w:rsidP="00970F46">
      <w:pPr>
        <w:spacing w:after="0" w:line="240" w:lineRule="auto"/>
        <w:jc w:val="center"/>
        <w:rPr>
          <w:rFonts w:ascii="Arial" w:hAnsi="Arial" w:cs="Arial"/>
          <w:b/>
          <w:i/>
          <w:sz w:val="18"/>
          <w:szCs w:val="18"/>
        </w:rPr>
      </w:pPr>
      <w:r w:rsidRPr="00970F46">
        <w:rPr>
          <w:rFonts w:ascii="Arial" w:hAnsi="Arial" w:cs="Arial"/>
          <w:b/>
          <w:i/>
          <w:sz w:val="18"/>
          <w:szCs w:val="18"/>
        </w:rPr>
        <w:t>NOTA INFORMATIVA PARA PARTICIPANTES DE PAÍSES MIEMBROS DE LA ORGANIZACIÓN PARA LA COOPERACIÓN Y EL DESARROLLO ECONÓMICO Y FIRMANTES DE LA CONVENCIÓN PARA COMBATIR EL COHECHO DE SERVIDORES PÚBLICOS EXTRANJEROS EN TRANSACCIONES COMERCIALES INTERNACIONALES.</w:t>
      </w:r>
    </w:p>
    <w:p w:rsidR="00624D54" w:rsidRPr="00970F46" w:rsidRDefault="00624D54" w:rsidP="00970F46">
      <w:pPr>
        <w:spacing w:after="0" w:line="240" w:lineRule="auto"/>
        <w:jc w:val="both"/>
        <w:rPr>
          <w:rFonts w:ascii="Arial" w:hAnsi="Arial" w:cs="Arial"/>
          <w:sz w:val="18"/>
          <w:szCs w:val="18"/>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 xml:space="preserve">El compromiso de México en el combate a la corrupción ha transcendido nuestras fronteras y el ámbito de acción del </w:t>
      </w:r>
      <w:r w:rsidR="00D2066C" w:rsidRPr="00970F46">
        <w:rPr>
          <w:rFonts w:ascii="Arial" w:hAnsi="Arial" w:cs="Arial"/>
          <w:sz w:val="18"/>
          <w:szCs w:val="18"/>
        </w:rPr>
        <w:t>Gobierno Federal</w:t>
      </w:r>
      <w:r w:rsidRPr="00970F46">
        <w:rPr>
          <w:rFonts w:ascii="Arial" w:hAnsi="Arial" w:cs="Arial"/>
          <w:sz w:val="18"/>
          <w:szCs w:val="18"/>
        </w:rPr>
        <w:t xml:space="preserve">. En el plano internacional y como miembro de la organización para la cooperación y el desarrollo económico (OCDE) y firmante de la convención para combatir el cohecho de servidores públicos extranjeros en transacciones comerciales internacionales, hemos adquirido responsabilidades que involucran a los sectores público y privado. </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BB3522" w:rsidRPr="00970F46" w:rsidRDefault="00BB3522" w:rsidP="00970F46">
      <w:pPr>
        <w:spacing w:after="0" w:line="240" w:lineRule="auto"/>
        <w:jc w:val="both"/>
        <w:rPr>
          <w:rFonts w:ascii="Arial" w:hAnsi="Arial" w:cs="Arial"/>
          <w:sz w:val="18"/>
          <w:szCs w:val="18"/>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La OCDE ha establecido mecanismos muy claros para que los países firmantes de la convención cumplan con las recomendaciones emitidas por ésta y en el caso de México, iniciará en noviembre de 2003 una segunda fase de evaluación la primera ya fue aprobada en donde un grupo de expertos verificará, entre otros:</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La compatibilidad de nuestro marco jurídico con las disposiciones de la convención.</w:t>
      </w: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El conocimiento que tengan los sectores público y privado de las recomendaciones de la convención.</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El resultado de esta evaluación impactará el grado de inversión otorgado a México por las agencias calificadoras y la atracción de inversión extranjera.</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Las responsabilidades del sector público se centran en:</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Profundizar las reformas legales que inició en 1999.</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Difundir las recomendaciones de la convención y las obligaciones de cada uno de los actores comprometidos en su cumplimiento.</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Presentar casos de cohecho en proceso y concluidos (incluyendo aquellos relacionados con lavado de dinero y extradición).</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Las responsabilidades del sector privado contemplan:</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bCs/>
          <w:sz w:val="18"/>
          <w:szCs w:val="18"/>
        </w:rPr>
      </w:pPr>
      <w:r w:rsidRPr="00970F46">
        <w:rPr>
          <w:rFonts w:ascii="Arial" w:hAnsi="Arial" w:cs="Arial"/>
          <w:bCs/>
          <w:sz w:val="18"/>
          <w:szCs w:val="18"/>
        </w:rPr>
        <w:t>Las empresas: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624D54" w:rsidRPr="00970F46" w:rsidRDefault="00624D54" w:rsidP="00970F46">
      <w:pPr>
        <w:spacing w:after="0" w:line="240" w:lineRule="auto"/>
        <w:jc w:val="both"/>
        <w:rPr>
          <w:rFonts w:ascii="Arial" w:hAnsi="Arial" w:cs="Arial"/>
          <w:bCs/>
          <w:sz w:val="10"/>
          <w:szCs w:val="10"/>
        </w:rPr>
      </w:pPr>
    </w:p>
    <w:p w:rsidR="00624D54" w:rsidRPr="00970F46" w:rsidRDefault="00624D54" w:rsidP="00970F46">
      <w:pPr>
        <w:spacing w:after="0" w:line="240" w:lineRule="auto"/>
        <w:jc w:val="both"/>
        <w:rPr>
          <w:rFonts w:ascii="Arial" w:hAnsi="Arial" w:cs="Arial"/>
          <w:bCs/>
          <w:sz w:val="18"/>
          <w:szCs w:val="18"/>
        </w:rPr>
      </w:pPr>
      <w:r w:rsidRPr="00970F46">
        <w:rPr>
          <w:rFonts w:ascii="Arial" w:hAnsi="Arial" w:cs="Arial"/>
          <w:bCs/>
          <w:sz w:val="18"/>
          <w:szCs w:val="18"/>
        </w:rPr>
        <w:t>Los contadores públicos;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624D54" w:rsidRPr="00970F46" w:rsidRDefault="00624D54" w:rsidP="00970F46">
      <w:pPr>
        <w:spacing w:after="0" w:line="240" w:lineRule="auto"/>
        <w:jc w:val="both"/>
        <w:rPr>
          <w:rFonts w:ascii="Arial" w:hAnsi="Arial" w:cs="Arial"/>
          <w:bCs/>
          <w:sz w:val="10"/>
          <w:szCs w:val="10"/>
        </w:rPr>
      </w:pPr>
    </w:p>
    <w:p w:rsidR="00624D54" w:rsidRPr="00970F46" w:rsidRDefault="00624D54" w:rsidP="00970F46">
      <w:pPr>
        <w:spacing w:after="0" w:line="240" w:lineRule="auto"/>
        <w:jc w:val="both"/>
        <w:rPr>
          <w:rFonts w:ascii="Arial" w:hAnsi="Arial" w:cs="Arial"/>
          <w:bCs/>
          <w:sz w:val="18"/>
          <w:szCs w:val="18"/>
        </w:rPr>
      </w:pPr>
      <w:r w:rsidRPr="00970F46">
        <w:rPr>
          <w:rFonts w:ascii="Arial" w:hAnsi="Arial" w:cs="Arial"/>
          <w:bCs/>
          <w:sz w:val="18"/>
          <w:szCs w:val="18"/>
        </w:rPr>
        <w:t>Los abogados: promover el cumplimento y revisión de la convención (imprimir el carácter vinculatorio entre ésta y la legislación nacional); impulsar los esquemas preventivos que deben adoptar las empresas.</w:t>
      </w:r>
    </w:p>
    <w:p w:rsidR="00624D54" w:rsidRPr="00970F46" w:rsidRDefault="00624D54" w:rsidP="00970F46">
      <w:pPr>
        <w:spacing w:after="0" w:line="240" w:lineRule="auto"/>
        <w:jc w:val="both"/>
        <w:rPr>
          <w:rFonts w:ascii="Arial" w:hAnsi="Arial" w:cs="Arial"/>
          <w:bCs/>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bCs/>
          <w:sz w:val="18"/>
          <w:szCs w:val="18"/>
        </w:rPr>
        <w:t>Las sanciones impuestas a las personas físicas o morales (privados) y a los servidores públicos que incumplan las recomendaciones</w:t>
      </w:r>
      <w:r w:rsidRPr="00970F46">
        <w:rPr>
          <w:rFonts w:ascii="Arial" w:hAnsi="Arial" w:cs="Arial"/>
          <w:sz w:val="18"/>
          <w:szCs w:val="18"/>
        </w:rPr>
        <w:t xml:space="preserve"> de la convención, implican entre otras, privación de la libertad, extradición, decomiso y/o embargo de dinero o bienes.</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624D54" w:rsidRPr="00970F46" w:rsidRDefault="00624D54" w:rsidP="00970F46">
      <w:pPr>
        <w:spacing w:after="0" w:line="240" w:lineRule="auto"/>
        <w:rPr>
          <w:rFonts w:ascii="Arial" w:hAnsi="Arial" w:cs="Arial"/>
          <w:sz w:val="18"/>
          <w:szCs w:val="18"/>
        </w:rPr>
      </w:pPr>
    </w:p>
    <w:p w:rsidR="00624D54" w:rsidRPr="00970F46" w:rsidRDefault="00624D54" w:rsidP="00970F46">
      <w:pPr>
        <w:spacing w:after="0" w:line="240" w:lineRule="auto"/>
        <w:rPr>
          <w:rFonts w:ascii="Arial" w:hAnsi="Arial" w:cs="Arial"/>
          <w:sz w:val="18"/>
          <w:szCs w:val="18"/>
        </w:rPr>
      </w:pPr>
      <w:r w:rsidRPr="00970F46">
        <w:rPr>
          <w:rFonts w:ascii="Arial" w:hAnsi="Arial" w:cs="Arial"/>
          <w:sz w:val="18"/>
          <w:szCs w:val="18"/>
        </w:rPr>
        <w:t>El culpable puede ser perseguido en cualquier país firmante de la convención, independientemente del lugar donde el acto de cohecho haya sido cometido.</w:t>
      </w:r>
    </w:p>
    <w:p w:rsidR="00624D54" w:rsidRPr="00970F46" w:rsidRDefault="00624D54" w:rsidP="00970F46">
      <w:pPr>
        <w:spacing w:after="0" w:line="240" w:lineRule="auto"/>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En la medida que estos lineamientos sean conocidos por las empresas y los servidores públicos estaremos contribuyendo a construir estructuras preventivas que impidan el incumplimiento de las recomendaciones de la convención y por tanto la comisión de actos de corrupción.</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 xml:space="preserve">Por otra parte, es de señalar que el </w:t>
      </w:r>
      <w:r w:rsidR="00BB3522" w:rsidRPr="00970F46">
        <w:rPr>
          <w:rFonts w:ascii="Arial" w:hAnsi="Arial" w:cs="Arial"/>
          <w:sz w:val="18"/>
          <w:szCs w:val="18"/>
        </w:rPr>
        <w:t xml:space="preserve">Código Penal Federal </w:t>
      </w:r>
      <w:r w:rsidRPr="00970F46">
        <w:rPr>
          <w:rFonts w:ascii="Arial" w:hAnsi="Arial" w:cs="Arial"/>
          <w:sz w:val="18"/>
          <w:szCs w:val="18"/>
        </w:rPr>
        <w:t>sanciona el cohecho en los siguientes términos:</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b/>
          <w:sz w:val="18"/>
          <w:szCs w:val="18"/>
        </w:rPr>
      </w:pPr>
      <w:r w:rsidRPr="00970F46">
        <w:rPr>
          <w:rFonts w:ascii="Arial" w:hAnsi="Arial" w:cs="Arial"/>
          <w:b/>
          <w:sz w:val="18"/>
          <w:szCs w:val="18"/>
        </w:rPr>
        <w:t xml:space="preserve">ARTÍCULO 222 </w:t>
      </w:r>
      <w:r w:rsidRPr="00970F46">
        <w:rPr>
          <w:rFonts w:ascii="Arial" w:hAnsi="Arial" w:cs="Arial"/>
          <w:sz w:val="18"/>
          <w:szCs w:val="18"/>
        </w:rPr>
        <w:t>COMETEN EL DELITO DE COHECHO:</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I</w:t>
      </w:r>
      <w:r w:rsidRPr="00970F46">
        <w:rPr>
          <w:rFonts w:ascii="Arial" w:hAnsi="Arial" w:cs="Arial"/>
          <w:sz w:val="18"/>
          <w:szCs w:val="18"/>
        </w:rPr>
        <w:tab/>
        <w:t>El servidor público que por sí, o por interpósita persona solicite o reciba indebidamente para sí o para otro, dinero o cualquiera otra dádiva, o acepte una promesa, para hacer o dejar de hacer algo justo o injusto relacionado con sus funciones, y</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II</w:t>
      </w:r>
      <w:r w:rsidRPr="00970F46">
        <w:rPr>
          <w:rFonts w:ascii="Arial" w:hAnsi="Arial" w:cs="Arial"/>
          <w:sz w:val="18"/>
          <w:szCs w:val="18"/>
        </w:rPr>
        <w:tab/>
        <w:t>El que de manera espontánea dé u ofrezca dinero o cualquier otra dádiva a alguna de las personas que se mencionan en la fracción anterior, para que cualquier servidor público haga u omita un acto justo o injusto relacionado con sus funciones.</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Al que comete el delito de cohecho se le impondrán las siguientes sanciones:</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 xml:space="preserve">Cuando la cantidad o el valor de la dádiva o promesa no exceda del equivalente de quinientas veces el </w:t>
      </w:r>
      <w:r w:rsidR="00BB3522" w:rsidRPr="00970F46">
        <w:rPr>
          <w:rFonts w:ascii="Arial" w:hAnsi="Arial" w:cs="Arial"/>
          <w:sz w:val="18"/>
          <w:szCs w:val="18"/>
        </w:rPr>
        <w:t xml:space="preserve">Salario Mínimo </w:t>
      </w:r>
      <w:r w:rsidRPr="00970F46">
        <w:rPr>
          <w:rFonts w:ascii="Arial" w:hAnsi="Arial" w:cs="Arial"/>
          <w:sz w:val="18"/>
          <w:szCs w:val="18"/>
        </w:rPr>
        <w:t xml:space="preserve">diario vigente en el </w:t>
      </w:r>
      <w:r w:rsidR="00BB3522" w:rsidRPr="00970F46">
        <w:rPr>
          <w:rFonts w:ascii="Arial" w:hAnsi="Arial" w:cs="Arial"/>
          <w:sz w:val="18"/>
          <w:szCs w:val="18"/>
        </w:rPr>
        <w:t xml:space="preserve">Distrito Federal </w:t>
      </w:r>
      <w:r w:rsidRPr="00970F46">
        <w:rPr>
          <w:rFonts w:ascii="Arial" w:hAnsi="Arial" w:cs="Arial"/>
          <w:sz w:val="18"/>
          <w:szCs w:val="18"/>
        </w:rPr>
        <w:t xml:space="preserve">en el momento de cometerse el delito, o sea valuable, se impondrán de tres meses a dos años de prisión, multa de treinta a trescientas veces el salario mínimo diario vigente en el </w:t>
      </w:r>
      <w:r w:rsidR="00BB3522" w:rsidRPr="00970F46">
        <w:rPr>
          <w:rFonts w:ascii="Arial" w:hAnsi="Arial" w:cs="Arial"/>
          <w:sz w:val="18"/>
          <w:szCs w:val="18"/>
        </w:rPr>
        <w:t xml:space="preserve">Distrito Federal </w:t>
      </w:r>
      <w:r w:rsidRPr="00970F46">
        <w:rPr>
          <w:rFonts w:ascii="Arial" w:hAnsi="Arial" w:cs="Arial"/>
          <w:sz w:val="18"/>
          <w:szCs w:val="18"/>
        </w:rPr>
        <w:t>en el momento de cometerse el delito y destitución e inhabilitación de tres meses a dos años para desempeñar otro empleo, cargo o comisión públicos.</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 xml:space="preserve">Cuando la cantidad o el valor de la dádiva, promesa o prestación exceda de quinientas veces el salario mínimo diario vigente en el distrito federal en el momento de cometerse el delito se </w:t>
      </w:r>
      <w:r w:rsidR="00BB3522" w:rsidRPr="00970F46">
        <w:rPr>
          <w:rFonts w:ascii="Arial" w:hAnsi="Arial" w:cs="Arial"/>
          <w:sz w:val="18"/>
          <w:szCs w:val="18"/>
        </w:rPr>
        <w:t xml:space="preserve">Impondrán </w:t>
      </w:r>
      <w:r w:rsidRPr="00970F46">
        <w:rPr>
          <w:rFonts w:ascii="Arial" w:hAnsi="Arial" w:cs="Arial"/>
          <w:sz w:val="18"/>
          <w:szCs w:val="18"/>
        </w:rPr>
        <w:t xml:space="preserve">de dos años a catorce de prisión multa de trescientas a quinientas veces el </w:t>
      </w:r>
      <w:r w:rsidR="00BB3522" w:rsidRPr="00970F46">
        <w:rPr>
          <w:rFonts w:ascii="Arial" w:hAnsi="Arial" w:cs="Arial"/>
          <w:sz w:val="18"/>
          <w:szCs w:val="18"/>
        </w:rPr>
        <w:t xml:space="preserve">Salario Mínimo Vigente </w:t>
      </w:r>
      <w:r w:rsidRPr="00970F46">
        <w:rPr>
          <w:rFonts w:ascii="Arial" w:hAnsi="Arial" w:cs="Arial"/>
          <w:sz w:val="18"/>
          <w:szCs w:val="18"/>
        </w:rPr>
        <w:t xml:space="preserve">en el </w:t>
      </w:r>
      <w:r w:rsidR="00BB3522" w:rsidRPr="00970F46">
        <w:rPr>
          <w:rFonts w:ascii="Arial" w:hAnsi="Arial" w:cs="Arial"/>
          <w:sz w:val="18"/>
          <w:szCs w:val="18"/>
        </w:rPr>
        <w:t xml:space="preserve">Distrito Federal </w:t>
      </w:r>
      <w:r w:rsidRPr="00970F46">
        <w:rPr>
          <w:rFonts w:ascii="Arial" w:hAnsi="Arial" w:cs="Arial"/>
          <w:sz w:val="18"/>
          <w:szCs w:val="18"/>
        </w:rPr>
        <w:t>en el momento de cometerse el delito y destitución e inhabilitación de dos años a catorce años para desempeñar otro empleo, cargo o comisión públicos.</w:t>
      </w:r>
    </w:p>
    <w:p w:rsidR="00624D54" w:rsidRPr="00970F46" w:rsidRDefault="00624D54" w:rsidP="00970F46">
      <w:pPr>
        <w:spacing w:after="0" w:line="240" w:lineRule="auto"/>
        <w:jc w:val="both"/>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En ningún caso se devolverá a los responsables del delito de cohecho, el dinero o dádivas entregadas, las mismas se aplicarán en beneficio del estado.</w:t>
      </w:r>
    </w:p>
    <w:p w:rsidR="00624D54" w:rsidRPr="00970F46" w:rsidRDefault="00624D54" w:rsidP="00970F46">
      <w:pPr>
        <w:spacing w:after="0" w:line="240" w:lineRule="auto"/>
        <w:jc w:val="center"/>
        <w:rPr>
          <w:rFonts w:ascii="Arial" w:hAnsi="Arial" w:cs="Arial"/>
          <w:b/>
          <w:i/>
          <w:sz w:val="18"/>
          <w:szCs w:val="18"/>
        </w:rPr>
      </w:pPr>
      <w:r w:rsidRPr="00970F46">
        <w:rPr>
          <w:rFonts w:ascii="Arial" w:hAnsi="Arial" w:cs="Arial"/>
          <w:b/>
          <w:i/>
          <w:sz w:val="18"/>
          <w:szCs w:val="18"/>
        </w:rPr>
        <w:t>CAPÍTULO XI</w:t>
      </w:r>
    </w:p>
    <w:p w:rsidR="00624D54" w:rsidRPr="00970F46" w:rsidRDefault="00624D54" w:rsidP="00970F46">
      <w:pPr>
        <w:spacing w:after="0" w:line="240" w:lineRule="auto"/>
        <w:jc w:val="center"/>
        <w:rPr>
          <w:rFonts w:ascii="Arial" w:hAnsi="Arial" w:cs="Arial"/>
          <w:sz w:val="18"/>
          <w:szCs w:val="18"/>
        </w:rPr>
      </w:pPr>
      <w:r w:rsidRPr="00970F46">
        <w:rPr>
          <w:rFonts w:ascii="Arial" w:hAnsi="Arial" w:cs="Arial"/>
          <w:b/>
          <w:i/>
          <w:sz w:val="18"/>
          <w:szCs w:val="18"/>
        </w:rPr>
        <w:t>COHECHO A SERVIDORES PÚBLICOS EXTRANJEROS</w:t>
      </w:r>
      <w:r w:rsidRPr="00970F46">
        <w:rPr>
          <w:rFonts w:ascii="Arial" w:hAnsi="Arial" w:cs="Arial"/>
          <w:sz w:val="18"/>
          <w:szCs w:val="18"/>
        </w:rPr>
        <w:t>.</w:t>
      </w: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b/>
          <w:sz w:val="18"/>
          <w:szCs w:val="18"/>
        </w:rPr>
        <w:t xml:space="preserve">ARTÍCULO 222 BIS. </w:t>
      </w:r>
      <w:r w:rsidRPr="00970F46">
        <w:rPr>
          <w:rFonts w:ascii="Arial" w:hAnsi="Arial" w:cs="Arial"/>
          <w:sz w:val="18"/>
          <w:szCs w:val="18"/>
        </w:rPr>
        <w:t>Se impondrán las penas previstas en el artículo anterior al que con el propósito de obtener o retener para sí o para otra persona ventajas indebidas en el desarrollo o conducción de transacciones comerciales internacionales, ofrezca, prometa o dé, por si o por interpósita persona, dinero o cualquiera otra dádiva, ya sea en bienes o servicios:</w:t>
      </w:r>
    </w:p>
    <w:p w:rsidR="00624D54" w:rsidRPr="00970F46" w:rsidRDefault="00624D54" w:rsidP="00970F46">
      <w:pPr>
        <w:spacing w:after="0" w:line="240" w:lineRule="auto"/>
        <w:jc w:val="both"/>
        <w:rPr>
          <w:rFonts w:ascii="Arial" w:hAnsi="Arial" w:cs="Arial"/>
          <w:b/>
          <w:sz w:val="8"/>
          <w:szCs w:val="8"/>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I.</w:t>
      </w:r>
      <w:r w:rsidRPr="00970F46">
        <w:rPr>
          <w:rFonts w:ascii="Arial" w:hAnsi="Arial" w:cs="Arial"/>
          <w:sz w:val="18"/>
          <w:szCs w:val="18"/>
        </w:rPr>
        <w:tab/>
        <w:t>A un servidor público extranjero para que gestione o se abstenga de gestionar la tramitación o resolución de asuntos relacionados con las funciones inherentes a su empleo, cargo o comisión;</w:t>
      </w: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II.</w:t>
      </w:r>
      <w:r w:rsidRPr="00970F46">
        <w:rPr>
          <w:rFonts w:ascii="Arial" w:hAnsi="Arial" w:cs="Arial"/>
          <w:sz w:val="18"/>
          <w:szCs w:val="18"/>
        </w:rPr>
        <w:tab/>
        <w:t>A un servidor público extranjero para llevar a cabo la tramitación o resolución de cualquier asunto que se encuentre fuera del ámbito de las funciones inherentes a su empleo, cargo o comisión o,</w:t>
      </w:r>
    </w:p>
    <w:p w:rsidR="00624D54" w:rsidRPr="00970F46" w:rsidRDefault="00624D54" w:rsidP="00970F46">
      <w:pPr>
        <w:spacing w:after="0" w:line="240" w:lineRule="auto"/>
        <w:rPr>
          <w:rFonts w:ascii="Arial" w:hAnsi="Arial" w:cs="Arial"/>
          <w:sz w:val="18"/>
          <w:szCs w:val="18"/>
        </w:rPr>
      </w:pPr>
      <w:r w:rsidRPr="00970F46">
        <w:rPr>
          <w:rFonts w:ascii="Arial" w:hAnsi="Arial" w:cs="Arial"/>
          <w:sz w:val="18"/>
          <w:szCs w:val="18"/>
        </w:rPr>
        <w:t>III.</w:t>
      </w:r>
      <w:r w:rsidRPr="00970F46">
        <w:rPr>
          <w:rFonts w:ascii="Arial" w:hAnsi="Arial" w:cs="Arial"/>
          <w:sz w:val="18"/>
          <w:szCs w:val="18"/>
        </w:rPr>
        <w:tab/>
        <w:t>A cualquier persona para que acuda ante un servidor público extranjero y le requiera o le proponga llevar a cabo la tramitación o resolución de cualquier asunto relacionado con las funciones inherentes al empleo, cargo o comisión de este último.</w:t>
      </w:r>
    </w:p>
    <w:p w:rsidR="00624D54" w:rsidRPr="00970F46" w:rsidRDefault="00624D54" w:rsidP="00970F46">
      <w:pPr>
        <w:spacing w:after="0" w:line="240" w:lineRule="auto"/>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 xml:space="preserve">Para los efectos de este artículo se entiende por servidor público extranjero, toda persona que ostente u ocupe un cargo público considerado así por la Ley respectiva, en los </w:t>
      </w:r>
      <w:r w:rsidR="00BB3522" w:rsidRPr="00970F46">
        <w:rPr>
          <w:rFonts w:ascii="Arial" w:hAnsi="Arial" w:cs="Arial"/>
          <w:sz w:val="18"/>
          <w:szCs w:val="18"/>
        </w:rPr>
        <w:t>Órganos Legislativo</w:t>
      </w:r>
      <w:r w:rsidRPr="00970F46">
        <w:rPr>
          <w:rFonts w:ascii="Arial" w:hAnsi="Arial" w:cs="Arial"/>
          <w:sz w:val="18"/>
          <w:szCs w:val="18"/>
        </w:rPr>
        <w:t xml:space="preserve">, </w:t>
      </w:r>
      <w:r w:rsidR="00BB3522" w:rsidRPr="00970F46">
        <w:rPr>
          <w:rFonts w:ascii="Arial" w:hAnsi="Arial" w:cs="Arial"/>
          <w:sz w:val="18"/>
          <w:szCs w:val="18"/>
        </w:rPr>
        <w:t xml:space="preserve">Ejecutivo </w:t>
      </w:r>
      <w:r w:rsidRPr="00970F46">
        <w:rPr>
          <w:rFonts w:ascii="Arial" w:hAnsi="Arial" w:cs="Arial"/>
          <w:sz w:val="18"/>
          <w:szCs w:val="18"/>
        </w:rPr>
        <w:t xml:space="preserve">o </w:t>
      </w:r>
      <w:r w:rsidR="00BB3522" w:rsidRPr="00970F46">
        <w:rPr>
          <w:rFonts w:ascii="Arial" w:hAnsi="Arial" w:cs="Arial"/>
          <w:sz w:val="18"/>
          <w:szCs w:val="18"/>
        </w:rPr>
        <w:t xml:space="preserve">Judicial </w:t>
      </w:r>
      <w:r w:rsidRPr="00970F46">
        <w:rPr>
          <w:rFonts w:ascii="Arial" w:hAnsi="Arial" w:cs="Arial"/>
          <w:sz w:val="18"/>
          <w:szCs w:val="18"/>
        </w:rPr>
        <w:t>de un estado extranjero, incluyendo las agencias o empresas autónomas, independientes o de participación estatal, en cualquier orden o nivel de gobierno, así como cualquier organismo u organización pública internacionales.</w:t>
      </w:r>
    </w:p>
    <w:p w:rsidR="00624D54" w:rsidRPr="00970F46" w:rsidRDefault="00624D54" w:rsidP="00970F46">
      <w:pPr>
        <w:spacing w:after="0" w:line="240" w:lineRule="auto"/>
        <w:rPr>
          <w:rFonts w:ascii="Arial" w:hAnsi="Arial" w:cs="Arial"/>
          <w:sz w:val="10"/>
          <w:szCs w:val="10"/>
        </w:rPr>
      </w:pPr>
    </w:p>
    <w:p w:rsidR="00624D54" w:rsidRPr="00970F46" w:rsidRDefault="00624D54" w:rsidP="00970F46">
      <w:pPr>
        <w:spacing w:after="0" w:line="240" w:lineRule="auto"/>
        <w:jc w:val="both"/>
        <w:rPr>
          <w:rFonts w:ascii="Arial" w:hAnsi="Arial" w:cs="Arial"/>
          <w:sz w:val="18"/>
          <w:szCs w:val="18"/>
        </w:rPr>
      </w:pPr>
      <w:r w:rsidRPr="00970F46">
        <w:rPr>
          <w:rFonts w:ascii="Arial" w:hAnsi="Arial" w:cs="Arial"/>
          <w:sz w:val="18"/>
          <w:szCs w:val="18"/>
        </w:rPr>
        <w:t xml:space="preserve">Cuando alguno de los delitos comprendidos en este artículo se cometa en los supuestos a que se refiere el artículo 11 de este </w:t>
      </w:r>
      <w:r w:rsidR="00BB3522" w:rsidRPr="00970F46">
        <w:rPr>
          <w:rFonts w:ascii="Arial" w:hAnsi="Arial" w:cs="Arial"/>
          <w:sz w:val="18"/>
          <w:szCs w:val="18"/>
        </w:rPr>
        <w:t>Código</w:t>
      </w:r>
      <w:r w:rsidRPr="00970F46">
        <w:rPr>
          <w:rFonts w:ascii="Arial" w:hAnsi="Arial" w:cs="Arial"/>
          <w:sz w:val="18"/>
          <w:szCs w:val="18"/>
        </w:rPr>
        <w:t xml:space="preserve">,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Personal </w:t>
      </w:r>
      <w:r w:rsidR="00BB3522" w:rsidRPr="00970F46">
        <w:rPr>
          <w:rFonts w:ascii="Arial" w:hAnsi="Arial" w:cs="Arial"/>
          <w:sz w:val="18"/>
          <w:szCs w:val="18"/>
        </w:rPr>
        <w:t>M</w:t>
      </w:r>
      <w:r w:rsidRPr="00970F46">
        <w:rPr>
          <w:rFonts w:ascii="Arial" w:hAnsi="Arial" w:cs="Arial"/>
          <w:sz w:val="18"/>
          <w:szCs w:val="18"/>
        </w:rPr>
        <w:t>oral.</w:t>
      </w:r>
    </w:p>
    <w:p w:rsidR="00624D54" w:rsidRPr="00970F46" w:rsidRDefault="00624D54" w:rsidP="00970F46">
      <w:pPr>
        <w:spacing w:after="0" w:line="240" w:lineRule="auto"/>
        <w:rPr>
          <w:rFonts w:ascii="Arial" w:eastAsia="Times New Roman" w:hAnsi="Arial" w:cs="Arial"/>
          <w:bCs/>
          <w:sz w:val="18"/>
          <w:szCs w:val="18"/>
          <w:u w:val="single"/>
          <w:lang w:eastAsia="es-MX"/>
        </w:rPr>
      </w:pPr>
    </w:p>
    <w:p w:rsidR="00624D54" w:rsidRPr="00970F46" w:rsidRDefault="00624D54" w:rsidP="00970F46">
      <w:pPr>
        <w:tabs>
          <w:tab w:val="left" w:pos="-1440"/>
          <w:tab w:val="left" w:pos="-720"/>
          <w:tab w:val="left" w:pos="1"/>
          <w:tab w:val="left" w:pos="1701"/>
          <w:tab w:val="left" w:pos="269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Arial" w:hAnsi="Arial" w:cs="Arial"/>
          <w:sz w:val="20"/>
          <w:szCs w:val="20"/>
          <w:lang w:val="es-ES_tradnl"/>
        </w:rPr>
      </w:pPr>
    </w:p>
    <w:sectPr w:rsidR="00624D54" w:rsidRPr="00970F46" w:rsidSect="00B709E1">
      <w:footerReference w:type="first" r:id="rId16"/>
      <w:pgSz w:w="12240" w:h="15840" w:code="1"/>
      <w:pgMar w:top="993" w:right="1418" w:bottom="568" w:left="1418" w:header="567" w:footer="685"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808" w:rsidRDefault="00545808" w:rsidP="00462FB8">
      <w:pPr>
        <w:spacing w:after="0" w:line="240" w:lineRule="auto"/>
      </w:pPr>
      <w:r>
        <w:separator/>
      </w:r>
    </w:p>
  </w:endnote>
  <w:endnote w:type="continuationSeparator" w:id="0">
    <w:p w:rsidR="00545808" w:rsidRDefault="00545808" w:rsidP="00462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egrit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Univers Cd (W1)">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G Omega (W1)">
    <w:altName w:val="Segoe UI"/>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Univers">
    <w:panose1 w:val="00000000000000000000"/>
    <w:charset w:val="00"/>
    <w:family w:val="swiss"/>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Roman PS">
    <w:panose1 w:val="00000000000000000000"/>
    <w:charset w:val="00"/>
    <w:family w:val="roman"/>
    <w:notTrueType/>
    <w:pitch w:val="variable"/>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Arial Rounded MT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2D2" w:rsidRDefault="00AE22D2" w:rsidP="00D843B2">
    <w:pPr>
      <w:pStyle w:val="Piedepgina"/>
      <w:jc w:val="center"/>
    </w:pPr>
  </w:p>
  <w:p w:rsidR="00AE22D2" w:rsidRDefault="00AE22D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536784"/>
      <w:docPartObj>
        <w:docPartGallery w:val="Page Numbers (Bottom of Page)"/>
        <w:docPartUnique/>
      </w:docPartObj>
    </w:sdtPr>
    <w:sdtEndPr/>
    <w:sdtContent>
      <w:p w:rsidR="00AE22D2" w:rsidRDefault="00FB7322">
        <w:pPr>
          <w:pStyle w:val="Piedepgina"/>
          <w:jc w:val="center"/>
        </w:pPr>
        <w:r>
          <w:rPr>
            <w:noProof/>
            <w:lang w:val="es-ES"/>
          </w:rPr>
          <w:fldChar w:fldCharType="begin"/>
        </w:r>
        <w:r>
          <w:rPr>
            <w:noProof/>
            <w:lang w:val="es-ES"/>
          </w:rPr>
          <w:instrText>PAGE   \* MERGEFORMAT</w:instrText>
        </w:r>
        <w:r>
          <w:rPr>
            <w:noProof/>
            <w:lang w:val="es-ES"/>
          </w:rPr>
          <w:fldChar w:fldCharType="separate"/>
        </w:r>
        <w:r>
          <w:rPr>
            <w:noProof/>
            <w:lang w:val="es-ES"/>
          </w:rPr>
          <w:t>1</w:t>
        </w:r>
        <w:r>
          <w:rPr>
            <w:noProof/>
            <w:lang w:val="es-ES"/>
          </w:rPr>
          <w:fldChar w:fldCharType="end"/>
        </w:r>
      </w:p>
    </w:sdtContent>
  </w:sdt>
  <w:p w:rsidR="00AE22D2" w:rsidRPr="001E1B34" w:rsidRDefault="00AE22D2" w:rsidP="001E1B3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808" w:rsidRDefault="00545808" w:rsidP="00462FB8">
      <w:pPr>
        <w:spacing w:after="0" w:line="240" w:lineRule="auto"/>
      </w:pPr>
      <w:r>
        <w:separator/>
      </w:r>
    </w:p>
  </w:footnote>
  <w:footnote w:type="continuationSeparator" w:id="0">
    <w:p w:rsidR="00545808" w:rsidRDefault="00545808" w:rsidP="00462F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Look w:val="04A0" w:firstRow="1" w:lastRow="0" w:firstColumn="1" w:lastColumn="0" w:noHBand="0" w:noVBand="1"/>
    </w:tblPr>
    <w:tblGrid>
      <w:gridCol w:w="2235"/>
      <w:gridCol w:w="5244"/>
      <w:gridCol w:w="2067"/>
    </w:tblGrid>
    <w:tr w:rsidR="00AE22D2" w:rsidTr="00880F98">
      <w:tc>
        <w:tcPr>
          <w:tcW w:w="2235" w:type="dxa"/>
        </w:tcPr>
        <w:p w:rsidR="00AE22D2" w:rsidRDefault="00AE22D2" w:rsidP="006470FE">
          <w:pPr>
            <w:pStyle w:val="Encabezado"/>
          </w:pPr>
          <w:r w:rsidRPr="002F0CB8">
            <w:rPr>
              <w:noProof/>
              <w:sz w:val="18"/>
              <w:szCs w:val="18"/>
            </w:rPr>
            <w:drawing>
              <wp:anchor distT="0" distB="0" distL="114300" distR="114300" simplePos="0" relativeHeight="251659776" behindDoc="0" locked="0" layoutInCell="1" allowOverlap="1">
                <wp:simplePos x="0" y="0"/>
                <wp:positionH relativeFrom="column">
                  <wp:posOffset>4446</wp:posOffset>
                </wp:positionH>
                <wp:positionV relativeFrom="paragraph">
                  <wp:posOffset>62865</wp:posOffset>
                </wp:positionV>
                <wp:extent cx="1276350" cy="570865"/>
                <wp:effectExtent l="0" t="0" r="0" b="635"/>
                <wp:wrapNone/>
                <wp:docPr id="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rizontal.jpg"/>
                        <pic:cNvPicPr/>
                      </pic:nvPicPr>
                      <pic:blipFill>
                        <a:blip r:embed="rId1">
                          <a:extLst>
                            <a:ext uri="{28A0092B-C50C-407E-A947-70E740481C1C}">
                              <a14:useLocalDpi xmlns:a14="http://schemas.microsoft.com/office/drawing/2010/main" val="0"/>
                            </a:ext>
                          </a:extLst>
                        </a:blip>
                        <a:stretch>
                          <a:fillRect/>
                        </a:stretch>
                      </pic:blipFill>
                      <pic:spPr>
                        <a:xfrm>
                          <a:off x="0" y="0"/>
                          <a:ext cx="1283731" cy="574166"/>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ve="http://schemas.openxmlformats.org/markup-compatibility/2006"/>
                          </a:ext>
                        </a:extLst>
                      </pic:spPr>
                    </pic:pic>
                  </a:graphicData>
                </a:graphic>
              </wp:anchor>
            </w:drawing>
          </w:r>
        </w:p>
      </w:tc>
      <w:tc>
        <w:tcPr>
          <w:tcW w:w="5244" w:type="dxa"/>
        </w:tcPr>
        <w:p w:rsidR="00AE22D2" w:rsidRDefault="00AE22D2" w:rsidP="006470FE">
          <w:pPr>
            <w:ind w:left="284" w:right="15"/>
            <w:jc w:val="center"/>
            <w:rPr>
              <w:rFonts w:ascii="Tahoma" w:hAnsi="Tahoma" w:cs="Tahoma"/>
              <w:sz w:val="16"/>
              <w:szCs w:val="16"/>
            </w:rPr>
          </w:pPr>
          <w:r>
            <w:rPr>
              <w:rFonts w:ascii="Tahoma" w:hAnsi="Tahoma" w:cs="Tahoma"/>
              <w:sz w:val="16"/>
              <w:szCs w:val="16"/>
            </w:rPr>
            <w:t>LICITACIÓN PÚBLICA</w:t>
          </w:r>
        </w:p>
        <w:p w:rsidR="00AE22D2" w:rsidRDefault="00AE22D2" w:rsidP="006470FE">
          <w:pPr>
            <w:ind w:left="284" w:right="15"/>
            <w:jc w:val="center"/>
            <w:rPr>
              <w:rFonts w:ascii="Tahoma" w:hAnsi="Tahoma" w:cs="Tahoma"/>
              <w:sz w:val="16"/>
              <w:szCs w:val="16"/>
            </w:rPr>
          </w:pPr>
          <w:r w:rsidRPr="00127FEE">
            <w:rPr>
              <w:rFonts w:ascii="Tahoma" w:hAnsi="Tahoma" w:cs="Tahoma"/>
              <w:sz w:val="16"/>
              <w:szCs w:val="16"/>
            </w:rPr>
            <w:t xml:space="preserve">NACIONAL </w:t>
          </w:r>
          <w:r>
            <w:rPr>
              <w:rFonts w:ascii="Tahoma" w:hAnsi="Tahoma" w:cs="Tahoma"/>
              <w:sz w:val="16"/>
              <w:szCs w:val="16"/>
            </w:rPr>
            <w:t>ELECTRÓNICA</w:t>
          </w:r>
          <w:r w:rsidRPr="00127FEE">
            <w:rPr>
              <w:rFonts w:ascii="Tahoma" w:hAnsi="Tahoma" w:cs="Tahoma"/>
              <w:sz w:val="16"/>
              <w:szCs w:val="16"/>
            </w:rPr>
            <w:t xml:space="preserve"> PARA </w:t>
          </w:r>
        </w:p>
        <w:p w:rsidR="00AE22D2" w:rsidRPr="00844D6A" w:rsidRDefault="00AE22D2" w:rsidP="006470FE">
          <w:pPr>
            <w:ind w:left="284" w:right="15"/>
            <w:jc w:val="center"/>
            <w:rPr>
              <w:rFonts w:ascii="Tahoma" w:hAnsi="Tahoma" w:cs="Tahoma"/>
              <w:sz w:val="6"/>
              <w:szCs w:val="6"/>
            </w:rPr>
          </w:pPr>
        </w:p>
        <w:p w:rsidR="00AE22D2" w:rsidRDefault="00AE22D2" w:rsidP="006470FE">
          <w:pPr>
            <w:ind w:left="284" w:right="15"/>
            <w:jc w:val="center"/>
            <w:rPr>
              <w:rFonts w:ascii="Tahoma" w:hAnsi="Tahoma" w:cs="Tahoma"/>
              <w:smallCaps/>
              <w:sz w:val="16"/>
              <w:szCs w:val="16"/>
            </w:rPr>
          </w:pPr>
          <w:r w:rsidRPr="00450F9B">
            <w:rPr>
              <w:rFonts w:ascii="Tahoma" w:hAnsi="Tahoma" w:cs="Tahoma"/>
              <w:smallCaps/>
              <w:sz w:val="16"/>
              <w:szCs w:val="16"/>
            </w:rPr>
            <w:t>“LA CONTRATACIÓN DEL SERVICIO</w:t>
          </w:r>
          <w:r>
            <w:rPr>
              <w:rFonts w:ascii="Tahoma" w:hAnsi="Tahoma" w:cs="Tahoma"/>
              <w:smallCaps/>
              <w:sz w:val="16"/>
              <w:szCs w:val="16"/>
            </w:rPr>
            <w:t xml:space="preserve"> INTEGRAL</w:t>
          </w:r>
          <w:r w:rsidRPr="00450F9B">
            <w:rPr>
              <w:rFonts w:ascii="Tahoma" w:hAnsi="Tahoma" w:cs="Tahoma"/>
              <w:smallCaps/>
              <w:sz w:val="16"/>
              <w:szCs w:val="16"/>
            </w:rPr>
            <w:t xml:space="preserve"> DE LABORATORIO CLÍNICO PARA </w:t>
          </w:r>
          <w:r>
            <w:rPr>
              <w:rFonts w:ascii="Tahoma" w:hAnsi="Tahoma" w:cs="Tahoma"/>
              <w:smallCaps/>
              <w:sz w:val="16"/>
              <w:szCs w:val="16"/>
            </w:rPr>
            <w:t>EL</w:t>
          </w:r>
          <w:r w:rsidRPr="00450F9B">
            <w:rPr>
              <w:rFonts w:ascii="Tahoma" w:hAnsi="Tahoma" w:cs="Tahoma"/>
              <w:smallCaps/>
              <w:sz w:val="16"/>
              <w:szCs w:val="16"/>
            </w:rPr>
            <w:t xml:space="preserve"> EJERCICIO FISCALE 201</w:t>
          </w:r>
          <w:r>
            <w:rPr>
              <w:rFonts w:ascii="Tahoma" w:hAnsi="Tahoma" w:cs="Tahoma"/>
              <w:smallCaps/>
              <w:sz w:val="16"/>
              <w:szCs w:val="16"/>
            </w:rPr>
            <w:t>9</w:t>
          </w:r>
          <w:r w:rsidRPr="00450F9B">
            <w:rPr>
              <w:rFonts w:ascii="Tahoma" w:hAnsi="Tahoma" w:cs="Tahoma"/>
              <w:smallCaps/>
              <w:sz w:val="16"/>
              <w:szCs w:val="16"/>
            </w:rPr>
            <w:t>”</w:t>
          </w:r>
        </w:p>
        <w:p w:rsidR="00AE22D2" w:rsidRPr="00AA094C" w:rsidRDefault="00AE22D2" w:rsidP="00606D3C">
          <w:pPr>
            <w:tabs>
              <w:tab w:val="left" w:pos="516"/>
              <w:tab w:val="center" w:pos="2648"/>
            </w:tabs>
            <w:ind w:left="284" w:right="15"/>
            <w:rPr>
              <w:rFonts w:ascii="Tahoma" w:hAnsi="Tahoma" w:cs="Tahoma"/>
              <w:b/>
              <w:sz w:val="17"/>
              <w:szCs w:val="17"/>
            </w:rPr>
          </w:pPr>
          <w:r>
            <w:rPr>
              <w:rFonts w:ascii="Tahoma" w:hAnsi="Tahoma" w:cs="Tahoma"/>
              <w:b/>
              <w:smallCaps/>
              <w:sz w:val="17"/>
              <w:szCs w:val="17"/>
            </w:rPr>
            <w:tab/>
          </w:r>
          <w:r>
            <w:rPr>
              <w:rFonts w:ascii="Tahoma" w:hAnsi="Tahoma" w:cs="Tahoma"/>
              <w:b/>
              <w:smallCaps/>
              <w:sz w:val="17"/>
              <w:szCs w:val="17"/>
            </w:rPr>
            <w:tab/>
            <w:t>N° LA-012NBT</w:t>
          </w:r>
          <w:r w:rsidRPr="00F76FC3">
            <w:rPr>
              <w:rFonts w:ascii="Tahoma" w:hAnsi="Tahoma" w:cs="Tahoma"/>
              <w:b/>
              <w:smallCaps/>
              <w:sz w:val="17"/>
              <w:szCs w:val="17"/>
            </w:rPr>
            <w:t>999-</w:t>
          </w:r>
          <w:r>
            <w:rPr>
              <w:rFonts w:ascii="Tahoma" w:hAnsi="Tahoma" w:cs="Tahoma"/>
              <w:b/>
              <w:smallCaps/>
              <w:sz w:val="17"/>
              <w:szCs w:val="17"/>
            </w:rPr>
            <w:t>E28-2019</w:t>
          </w:r>
        </w:p>
      </w:tc>
      <w:tc>
        <w:tcPr>
          <w:tcW w:w="2067" w:type="dxa"/>
        </w:tcPr>
        <w:p w:rsidR="00AE22D2" w:rsidRDefault="00AE22D2" w:rsidP="006470FE">
          <w:pPr>
            <w:pStyle w:val="Encabezado"/>
            <w:jc w:val="center"/>
          </w:pPr>
          <w:r w:rsidRPr="00B35BA3">
            <w:rPr>
              <w:noProof/>
            </w:rPr>
            <w:drawing>
              <wp:inline distT="0" distB="0" distL="0" distR="0">
                <wp:extent cx="841970" cy="715010"/>
                <wp:effectExtent l="0" t="0" r="0" b="8890"/>
                <wp:docPr id="15" name="Imagen 1" descr="mail.jpg"/>
                <wp:cNvGraphicFramePr/>
                <a:graphic xmlns:a="http://schemas.openxmlformats.org/drawingml/2006/main">
                  <a:graphicData uri="http://schemas.openxmlformats.org/drawingml/2006/picture">
                    <pic:pic xmlns:pic="http://schemas.openxmlformats.org/drawingml/2006/picture">
                      <pic:nvPicPr>
                        <pic:cNvPr id="1025" name="1 Imagen" descr="mail.jpg"/>
                        <pic:cNvPicPr>
                          <a:picLocks noChangeAspect="1" noChangeArrowheads="1"/>
                        </pic:cNvPicPr>
                      </pic:nvPicPr>
                      <pic:blipFill>
                        <a:blip r:embed="rId2"/>
                        <a:srcRect/>
                        <a:stretch>
                          <a:fillRect/>
                        </a:stretch>
                      </pic:blipFill>
                      <pic:spPr bwMode="auto">
                        <a:xfrm>
                          <a:off x="0" y="0"/>
                          <a:ext cx="853272" cy="724608"/>
                        </a:xfrm>
                        <a:prstGeom prst="rect">
                          <a:avLst/>
                        </a:prstGeom>
                        <a:noFill/>
                        <a:ln w="9525">
                          <a:noFill/>
                          <a:miter lim="800000"/>
                          <a:headEnd/>
                          <a:tailEnd/>
                        </a:ln>
                      </pic:spPr>
                    </pic:pic>
                  </a:graphicData>
                </a:graphic>
              </wp:inline>
            </w:drawing>
          </w:r>
        </w:p>
      </w:tc>
    </w:tr>
  </w:tbl>
  <w:p w:rsidR="00AE22D2" w:rsidRDefault="00AE22D2" w:rsidP="00620B5C">
    <w:pPr>
      <w:pStyle w:val="Encabezado"/>
      <w:tabs>
        <w:tab w:val="clear" w:pos="4419"/>
        <w:tab w:val="clear" w:pos="8838"/>
        <w:tab w:val="left" w:pos="1100"/>
      </w:tabs>
      <w:ind w:firstLine="708"/>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Look w:val="04A0" w:firstRow="1" w:lastRow="0" w:firstColumn="1" w:lastColumn="0" w:noHBand="0" w:noVBand="1"/>
    </w:tblPr>
    <w:tblGrid>
      <w:gridCol w:w="2235"/>
      <w:gridCol w:w="5244"/>
      <w:gridCol w:w="2067"/>
    </w:tblGrid>
    <w:tr w:rsidR="00AE22D2" w:rsidTr="00AA094C">
      <w:tc>
        <w:tcPr>
          <w:tcW w:w="2235" w:type="dxa"/>
        </w:tcPr>
        <w:p w:rsidR="00AE22D2" w:rsidRDefault="00AE22D2" w:rsidP="001E1B34">
          <w:pPr>
            <w:pStyle w:val="Encabezado"/>
          </w:pPr>
          <w:r w:rsidRPr="002F0CB8">
            <w:rPr>
              <w:noProof/>
              <w:sz w:val="18"/>
              <w:szCs w:val="18"/>
            </w:rPr>
            <w:drawing>
              <wp:anchor distT="0" distB="0" distL="114300" distR="114300" simplePos="0" relativeHeight="251657728" behindDoc="0" locked="0" layoutInCell="1" allowOverlap="1">
                <wp:simplePos x="0" y="0"/>
                <wp:positionH relativeFrom="column">
                  <wp:posOffset>4446</wp:posOffset>
                </wp:positionH>
                <wp:positionV relativeFrom="paragraph">
                  <wp:posOffset>62865</wp:posOffset>
                </wp:positionV>
                <wp:extent cx="1276350" cy="570865"/>
                <wp:effectExtent l="0" t="0" r="0" b="635"/>
                <wp:wrapNone/>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rizontal.jpg"/>
                        <pic:cNvPicPr/>
                      </pic:nvPicPr>
                      <pic:blipFill>
                        <a:blip r:embed="rId1">
                          <a:extLst>
                            <a:ext uri="{28A0092B-C50C-407E-A947-70E740481C1C}">
                              <a14:useLocalDpi xmlns:a14="http://schemas.microsoft.com/office/drawing/2010/main" val="0"/>
                            </a:ext>
                          </a:extLst>
                        </a:blip>
                        <a:stretch>
                          <a:fillRect/>
                        </a:stretch>
                      </pic:blipFill>
                      <pic:spPr>
                        <a:xfrm>
                          <a:off x="0" y="0"/>
                          <a:ext cx="1283731" cy="574166"/>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ve="http://schemas.openxmlformats.org/markup-compatibility/2006"/>
                          </a:ext>
                        </a:extLst>
                      </pic:spPr>
                    </pic:pic>
                  </a:graphicData>
                </a:graphic>
              </wp:anchor>
            </w:drawing>
          </w:r>
        </w:p>
      </w:tc>
      <w:tc>
        <w:tcPr>
          <w:tcW w:w="5244" w:type="dxa"/>
        </w:tcPr>
        <w:p w:rsidR="00AE22D2" w:rsidRDefault="00AE22D2" w:rsidP="00AA094C">
          <w:pPr>
            <w:ind w:left="284" w:right="15"/>
            <w:jc w:val="center"/>
            <w:rPr>
              <w:rFonts w:ascii="Tahoma" w:hAnsi="Tahoma" w:cs="Tahoma"/>
              <w:sz w:val="16"/>
              <w:szCs w:val="16"/>
            </w:rPr>
          </w:pPr>
          <w:r>
            <w:rPr>
              <w:rFonts w:ascii="Tahoma" w:hAnsi="Tahoma" w:cs="Tahoma"/>
              <w:sz w:val="16"/>
              <w:szCs w:val="16"/>
            </w:rPr>
            <w:t>LICITACIÓN PÚBLICA</w:t>
          </w:r>
        </w:p>
        <w:p w:rsidR="00AE22D2" w:rsidRDefault="00AE22D2" w:rsidP="00AA094C">
          <w:pPr>
            <w:ind w:left="284" w:right="15"/>
            <w:jc w:val="center"/>
            <w:rPr>
              <w:rFonts w:ascii="Tahoma" w:hAnsi="Tahoma" w:cs="Tahoma"/>
              <w:sz w:val="16"/>
              <w:szCs w:val="16"/>
            </w:rPr>
          </w:pPr>
          <w:r w:rsidRPr="00127FEE">
            <w:rPr>
              <w:rFonts w:ascii="Tahoma" w:hAnsi="Tahoma" w:cs="Tahoma"/>
              <w:sz w:val="16"/>
              <w:szCs w:val="16"/>
            </w:rPr>
            <w:t xml:space="preserve">NACIONAL </w:t>
          </w:r>
          <w:r>
            <w:rPr>
              <w:rFonts w:ascii="Tahoma" w:hAnsi="Tahoma" w:cs="Tahoma"/>
              <w:sz w:val="16"/>
              <w:szCs w:val="16"/>
            </w:rPr>
            <w:t>ELECTRÓNICA</w:t>
          </w:r>
          <w:r w:rsidRPr="00127FEE">
            <w:rPr>
              <w:rFonts w:ascii="Tahoma" w:hAnsi="Tahoma" w:cs="Tahoma"/>
              <w:sz w:val="16"/>
              <w:szCs w:val="16"/>
            </w:rPr>
            <w:t xml:space="preserve"> PARA </w:t>
          </w:r>
        </w:p>
        <w:p w:rsidR="00AE22D2" w:rsidRPr="00844D6A" w:rsidRDefault="00AE22D2" w:rsidP="00AA094C">
          <w:pPr>
            <w:ind w:left="284" w:right="15"/>
            <w:jc w:val="center"/>
            <w:rPr>
              <w:rFonts w:ascii="Tahoma" w:hAnsi="Tahoma" w:cs="Tahoma"/>
              <w:sz w:val="6"/>
              <w:szCs w:val="6"/>
            </w:rPr>
          </w:pPr>
        </w:p>
        <w:p w:rsidR="00AE22D2" w:rsidRDefault="00AE22D2" w:rsidP="00AA094C">
          <w:pPr>
            <w:ind w:left="284" w:right="15"/>
            <w:jc w:val="center"/>
            <w:rPr>
              <w:rFonts w:ascii="Tahoma" w:hAnsi="Tahoma" w:cs="Tahoma"/>
              <w:smallCaps/>
              <w:sz w:val="16"/>
              <w:szCs w:val="16"/>
            </w:rPr>
          </w:pPr>
          <w:r w:rsidRPr="00450F9B">
            <w:rPr>
              <w:rFonts w:ascii="Tahoma" w:hAnsi="Tahoma" w:cs="Tahoma"/>
              <w:smallCaps/>
              <w:sz w:val="16"/>
              <w:szCs w:val="16"/>
            </w:rPr>
            <w:t>“LA CONTRATACIÓN DEL SERVICIO</w:t>
          </w:r>
          <w:r>
            <w:rPr>
              <w:rFonts w:ascii="Tahoma" w:hAnsi="Tahoma" w:cs="Tahoma"/>
              <w:smallCaps/>
              <w:sz w:val="16"/>
              <w:szCs w:val="16"/>
            </w:rPr>
            <w:t xml:space="preserve"> INTEGRAL</w:t>
          </w:r>
          <w:r w:rsidRPr="00450F9B">
            <w:rPr>
              <w:rFonts w:ascii="Tahoma" w:hAnsi="Tahoma" w:cs="Tahoma"/>
              <w:smallCaps/>
              <w:sz w:val="16"/>
              <w:szCs w:val="16"/>
            </w:rPr>
            <w:t xml:space="preserve"> DE LABORATORIO CLÍNICO PARA </w:t>
          </w:r>
          <w:r>
            <w:rPr>
              <w:rFonts w:ascii="Tahoma" w:hAnsi="Tahoma" w:cs="Tahoma"/>
              <w:smallCaps/>
              <w:sz w:val="16"/>
              <w:szCs w:val="16"/>
            </w:rPr>
            <w:t>EL</w:t>
          </w:r>
          <w:r w:rsidRPr="00450F9B">
            <w:rPr>
              <w:rFonts w:ascii="Tahoma" w:hAnsi="Tahoma" w:cs="Tahoma"/>
              <w:smallCaps/>
              <w:sz w:val="16"/>
              <w:szCs w:val="16"/>
            </w:rPr>
            <w:t xml:space="preserve"> EJERCICIO FISCALE 201</w:t>
          </w:r>
          <w:r>
            <w:rPr>
              <w:rFonts w:ascii="Tahoma" w:hAnsi="Tahoma" w:cs="Tahoma"/>
              <w:smallCaps/>
              <w:sz w:val="16"/>
              <w:szCs w:val="16"/>
            </w:rPr>
            <w:t>9</w:t>
          </w:r>
          <w:r w:rsidRPr="00450F9B">
            <w:rPr>
              <w:rFonts w:ascii="Tahoma" w:hAnsi="Tahoma" w:cs="Tahoma"/>
              <w:smallCaps/>
              <w:sz w:val="16"/>
              <w:szCs w:val="16"/>
            </w:rPr>
            <w:t>”</w:t>
          </w:r>
        </w:p>
        <w:p w:rsidR="00AE22D2" w:rsidRPr="00AA094C" w:rsidRDefault="00AE22D2" w:rsidP="00AA094C">
          <w:pPr>
            <w:ind w:left="284" w:right="15"/>
            <w:jc w:val="center"/>
            <w:rPr>
              <w:rFonts w:ascii="Tahoma" w:hAnsi="Tahoma" w:cs="Tahoma"/>
              <w:b/>
              <w:sz w:val="17"/>
              <w:szCs w:val="17"/>
            </w:rPr>
          </w:pPr>
          <w:r>
            <w:rPr>
              <w:rFonts w:ascii="Tahoma" w:hAnsi="Tahoma" w:cs="Tahoma"/>
              <w:b/>
              <w:smallCaps/>
              <w:sz w:val="17"/>
              <w:szCs w:val="17"/>
            </w:rPr>
            <w:t>N° LA-012NBT</w:t>
          </w:r>
          <w:r w:rsidRPr="00F76FC3">
            <w:rPr>
              <w:rFonts w:ascii="Tahoma" w:hAnsi="Tahoma" w:cs="Tahoma"/>
              <w:b/>
              <w:smallCaps/>
              <w:sz w:val="17"/>
              <w:szCs w:val="17"/>
            </w:rPr>
            <w:t>999-</w:t>
          </w:r>
          <w:r>
            <w:rPr>
              <w:rFonts w:ascii="Tahoma" w:hAnsi="Tahoma" w:cs="Tahoma"/>
              <w:b/>
              <w:smallCaps/>
              <w:sz w:val="17"/>
              <w:szCs w:val="17"/>
            </w:rPr>
            <w:t>E28-2019</w:t>
          </w:r>
        </w:p>
      </w:tc>
      <w:tc>
        <w:tcPr>
          <w:tcW w:w="2067" w:type="dxa"/>
        </w:tcPr>
        <w:p w:rsidR="00AE22D2" w:rsidRDefault="00AE22D2" w:rsidP="00AA094C">
          <w:pPr>
            <w:pStyle w:val="Encabezado"/>
            <w:jc w:val="center"/>
          </w:pPr>
          <w:r w:rsidRPr="00B35BA3">
            <w:rPr>
              <w:noProof/>
            </w:rPr>
            <w:drawing>
              <wp:inline distT="0" distB="0" distL="0" distR="0">
                <wp:extent cx="841970" cy="715010"/>
                <wp:effectExtent l="0" t="0" r="0" b="8890"/>
                <wp:docPr id="13" name="Imagen 1" descr="mail.jpg"/>
                <wp:cNvGraphicFramePr/>
                <a:graphic xmlns:a="http://schemas.openxmlformats.org/drawingml/2006/main">
                  <a:graphicData uri="http://schemas.openxmlformats.org/drawingml/2006/picture">
                    <pic:pic xmlns:pic="http://schemas.openxmlformats.org/drawingml/2006/picture">
                      <pic:nvPicPr>
                        <pic:cNvPr id="1025" name="1 Imagen" descr="mail.jpg"/>
                        <pic:cNvPicPr>
                          <a:picLocks noChangeAspect="1" noChangeArrowheads="1"/>
                        </pic:cNvPicPr>
                      </pic:nvPicPr>
                      <pic:blipFill>
                        <a:blip r:embed="rId2"/>
                        <a:srcRect/>
                        <a:stretch>
                          <a:fillRect/>
                        </a:stretch>
                      </pic:blipFill>
                      <pic:spPr bwMode="auto">
                        <a:xfrm>
                          <a:off x="0" y="0"/>
                          <a:ext cx="853272" cy="724608"/>
                        </a:xfrm>
                        <a:prstGeom prst="rect">
                          <a:avLst/>
                        </a:prstGeom>
                        <a:noFill/>
                        <a:ln w="9525">
                          <a:noFill/>
                          <a:miter lim="800000"/>
                          <a:headEnd/>
                          <a:tailEnd/>
                        </a:ln>
                      </pic:spPr>
                    </pic:pic>
                  </a:graphicData>
                </a:graphic>
              </wp:inline>
            </w:drawing>
          </w:r>
        </w:p>
      </w:tc>
    </w:tr>
  </w:tbl>
  <w:p w:rsidR="00AE22D2" w:rsidRDefault="00AE22D2" w:rsidP="001E1B3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5"/>
    <w:lvl w:ilvl="0">
      <w:start w:val="1"/>
      <w:numFmt w:val="bullet"/>
      <w:lvlText w:val=""/>
      <w:lvlJc w:val="left"/>
      <w:pPr>
        <w:tabs>
          <w:tab w:val="num" w:pos="1080"/>
        </w:tabs>
        <w:ind w:left="1080" w:hanging="360"/>
      </w:pPr>
      <w:rPr>
        <w:rFonts w:ascii="Wingdings" w:hAnsi="Wingdings"/>
        <w:b/>
      </w:rPr>
    </w:lvl>
  </w:abstractNum>
  <w:abstractNum w:abstractNumId="1" w15:restartNumberingAfterBreak="0">
    <w:nsid w:val="0000000A"/>
    <w:multiLevelType w:val="multilevel"/>
    <w:tmpl w:val="0000000A"/>
    <w:name w:val="WW8Num15"/>
    <w:lvl w:ilvl="0">
      <w:start w:val="1"/>
      <w:numFmt w:val="decimal"/>
      <w:lvlText w:val="%1."/>
      <w:lvlJc w:val="left"/>
      <w:pPr>
        <w:tabs>
          <w:tab w:val="num" w:pos="795"/>
        </w:tabs>
        <w:ind w:left="795" w:hanging="435"/>
      </w:p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C"/>
    <w:multiLevelType w:val="singleLevel"/>
    <w:tmpl w:val="0000000C"/>
    <w:name w:val="WW8Num17"/>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F"/>
    <w:multiLevelType w:val="multilevel"/>
    <w:tmpl w:val="0000000F"/>
    <w:name w:val="WW8Num20"/>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28"/>
    <w:multiLevelType w:val="singleLevel"/>
    <w:tmpl w:val="00000028"/>
    <w:name w:val="WW8Num40"/>
    <w:lvl w:ilvl="0">
      <w:start w:val="1"/>
      <w:numFmt w:val="decimal"/>
      <w:lvlText w:val="%1."/>
      <w:lvlJc w:val="left"/>
      <w:pPr>
        <w:tabs>
          <w:tab w:val="num" w:pos="436"/>
        </w:tabs>
        <w:ind w:left="436" w:hanging="360"/>
      </w:pPr>
      <w:rPr>
        <w:rFonts w:ascii="Symbol" w:hAnsi="Symbol"/>
      </w:rPr>
    </w:lvl>
  </w:abstractNum>
  <w:abstractNum w:abstractNumId="5" w15:restartNumberingAfterBreak="0">
    <w:nsid w:val="016E7471"/>
    <w:multiLevelType w:val="hybridMultilevel"/>
    <w:tmpl w:val="A51A752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1B40911"/>
    <w:multiLevelType w:val="hybridMultilevel"/>
    <w:tmpl w:val="2E9C889E"/>
    <w:lvl w:ilvl="0" w:tplc="2AF2DF48">
      <w:start w:val="1"/>
      <w:numFmt w:val="upperLetter"/>
      <w:lvlText w:val="%1)"/>
      <w:lvlJc w:val="left"/>
      <w:pPr>
        <w:ind w:left="720" w:hanging="360"/>
      </w:pPr>
      <w:rPr>
        <w:rFonts w:cs="Times New Roman" w:hint="default"/>
      </w:rPr>
    </w:lvl>
    <w:lvl w:ilvl="1" w:tplc="7CC2A046" w:tentative="1">
      <w:start w:val="1"/>
      <w:numFmt w:val="lowerLetter"/>
      <w:lvlText w:val="%2."/>
      <w:lvlJc w:val="left"/>
      <w:pPr>
        <w:ind w:left="1440" w:hanging="360"/>
      </w:pPr>
      <w:rPr>
        <w:rFonts w:cs="Times New Roman"/>
      </w:rPr>
    </w:lvl>
    <w:lvl w:ilvl="2" w:tplc="285EFD58" w:tentative="1">
      <w:start w:val="1"/>
      <w:numFmt w:val="lowerRoman"/>
      <w:lvlText w:val="%3."/>
      <w:lvlJc w:val="right"/>
      <w:pPr>
        <w:ind w:left="2160" w:hanging="180"/>
      </w:pPr>
      <w:rPr>
        <w:rFonts w:cs="Times New Roman"/>
      </w:rPr>
    </w:lvl>
    <w:lvl w:ilvl="3" w:tplc="D3CCED26" w:tentative="1">
      <w:start w:val="1"/>
      <w:numFmt w:val="decimal"/>
      <w:lvlText w:val="%4."/>
      <w:lvlJc w:val="left"/>
      <w:pPr>
        <w:ind w:left="2880" w:hanging="360"/>
      </w:pPr>
      <w:rPr>
        <w:rFonts w:cs="Times New Roman"/>
      </w:rPr>
    </w:lvl>
    <w:lvl w:ilvl="4" w:tplc="5E86BA9A" w:tentative="1">
      <w:start w:val="1"/>
      <w:numFmt w:val="lowerLetter"/>
      <w:lvlText w:val="%5."/>
      <w:lvlJc w:val="left"/>
      <w:pPr>
        <w:ind w:left="3600" w:hanging="360"/>
      </w:pPr>
      <w:rPr>
        <w:rFonts w:cs="Times New Roman"/>
      </w:rPr>
    </w:lvl>
    <w:lvl w:ilvl="5" w:tplc="4D44B6F6" w:tentative="1">
      <w:start w:val="1"/>
      <w:numFmt w:val="lowerRoman"/>
      <w:lvlText w:val="%6."/>
      <w:lvlJc w:val="right"/>
      <w:pPr>
        <w:ind w:left="4320" w:hanging="180"/>
      </w:pPr>
      <w:rPr>
        <w:rFonts w:cs="Times New Roman"/>
      </w:rPr>
    </w:lvl>
    <w:lvl w:ilvl="6" w:tplc="89ECB288" w:tentative="1">
      <w:start w:val="1"/>
      <w:numFmt w:val="decimal"/>
      <w:lvlText w:val="%7."/>
      <w:lvlJc w:val="left"/>
      <w:pPr>
        <w:ind w:left="5040" w:hanging="360"/>
      </w:pPr>
      <w:rPr>
        <w:rFonts w:cs="Times New Roman"/>
      </w:rPr>
    </w:lvl>
    <w:lvl w:ilvl="7" w:tplc="A17C85A2" w:tentative="1">
      <w:start w:val="1"/>
      <w:numFmt w:val="lowerLetter"/>
      <w:lvlText w:val="%8."/>
      <w:lvlJc w:val="left"/>
      <w:pPr>
        <w:ind w:left="5760" w:hanging="360"/>
      </w:pPr>
      <w:rPr>
        <w:rFonts w:cs="Times New Roman"/>
      </w:rPr>
    </w:lvl>
    <w:lvl w:ilvl="8" w:tplc="413285FC" w:tentative="1">
      <w:start w:val="1"/>
      <w:numFmt w:val="lowerRoman"/>
      <w:lvlText w:val="%9."/>
      <w:lvlJc w:val="right"/>
      <w:pPr>
        <w:ind w:left="6480" w:hanging="180"/>
      </w:pPr>
      <w:rPr>
        <w:rFonts w:cs="Times New Roman"/>
      </w:rPr>
    </w:lvl>
  </w:abstractNum>
  <w:abstractNum w:abstractNumId="7" w15:restartNumberingAfterBreak="0">
    <w:nsid w:val="01C33E97"/>
    <w:multiLevelType w:val="multilevel"/>
    <w:tmpl w:val="7626EF0A"/>
    <w:styleLink w:val="Estilo8"/>
    <w:lvl w:ilvl="0">
      <w:start w:val="1"/>
      <w:numFmt w:val="upperRoman"/>
      <w:lvlText w:val="%1."/>
      <w:lvlJc w:val="left"/>
      <w:pPr>
        <w:ind w:left="1418" w:hanging="1418"/>
      </w:pPr>
      <w:rPr>
        <w:rFonts w:cs="Times New Roman" w:hint="default"/>
        <w:b/>
        <w:i w:val="0"/>
        <w:color w:val="auto"/>
        <w:sz w:val="24"/>
      </w:rPr>
    </w:lvl>
    <w:lvl w:ilvl="1">
      <w:start w:val="7"/>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 w15:restartNumberingAfterBreak="0">
    <w:nsid w:val="03422041"/>
    <w:multiLevelType w:val="hybridMultilevel"/>
    <w:tmpl w:val="0C56B682"/>
    <w:lvl w:ilvl="0" w:tplc="F9B8D196">
      <w:start w:val="1"/>
      <w:numFmt w:val="bullet"/>
      <w:lvlText w:val=""/>
      <w:lvlJc w:val="left"/>
      <w:pPr>
        <w:ind w:left="720" w:hanging="360"/>
      </w:pPr>
      <w:rPr>
        <w:rFonts w:ascii="Symbol" w:hAnsi="Symbol" w:hint="default"/>
      </w:rPr>
    </w:lvl>
    <w:lvl w:ilvl="1" w:tplc="0BC01000" w:tentative="1">
      <w:start w:val="1"/>
      <w:numFmt w:val="bullet"/>
      <w:lvlText w:val="o"/>
      <w:lvlJc w:val="left"/>
      <w:pPr>
        <w:ind w:left="1440" w:hanging="360"/>
      </w:pPr>
      <w:rPr>
        <w:rFonts w:ascii="Courier New" w:hAnsi="Courier New" w:hint="default"/>
      </w:rPr>
    </w:lvl>
    <w:lvl w:ilvl="2" w:tplc="0E04FBD4" w:tentative="1">
      <w:start w:val="1"/>
      <w:numFmt w:val="bullet"/>
      <w:lvlText w:val=""/>
      <w:lvlJc w:val="left"/>
      <w:pPr>
        <w:ind w:left="2160" w:hanging="360"/>
      </w:pPr>
      <w:rPr>
        <w:rFonts w:ascii="Wingdings" w:hAnsi="Wingdings" w:hint="default"/>
      </w:rPr>
    </w:lvl>
    <w:lvl w:ilvl="3" w:tplc="BE0EBC8A" w:tentative="1">
      <w:start w:val="1"/>
      <w:numFmt w:val="bullet"/>
      <w:lvlText w:val=""/>
      <w:lvlJc w:val="left"/>
      <w:pPr>
        <w:ind w:left="2880" w:hanging="360"/>
      </w:pPr>
      <w:rPr>
        <w:rFonts w:ascii="Symbol" w:hAnsi="Symbol" w:hint="default"/>
      </w:rPr>
    </w:lvl>
    <w:lvl w:ilvl="4" w:tplc="70BE8326" w:tentative="1">
      <w:start w:val="1"/>
      <w:numFmt w:val="bullet"/>
      <w:lvlText w:val="o"/>
      <w:lvlJc w:val="left"/>
      <w:pPr>
        <w:ind w:left="3600" w:hanging="360"/>
      </w:pPr>
      <w:rPr>
        <w:rFonts w:ascii="Courier New" w:hAnsi="Courier New" w:hint="default"/>
      </w:rPr>
    </w:lvl>
    <w:lvl w:ilvl="5" w:tplc="E9146CE4" w:tentative="1">
      <w:start w:val="1"/>
      <w:numFmt w:val="bullet"/>
      <w:lvlText w:val=""/>
      <w:lvlJc w:val="left"/>
      <w:pPr>
        <w:ind w:left="4320" w:hanging="360"/>
      </w:pPr>
      <w:rPr>
        <w:rFonts w:ascii="Wingdings" w:hAnsi="Wingdings" w:hint="default"/>
      </w:rPr>
    </w:lvl>
    <w:lvl w:ilvl="6" w:tplc="E326AAF4" w:tentative="1">
      <w:start w:val="1"/>
      <w:numFmt w:val="bullet"/>
      <w:lvlText w:val=""/>
      <w:lvlJc w:val="left"/>
      <w:pPr>
        <w:ind w:left="5040" w:hanging="360"/>
      </w:pPr>
      <w:rPr>
        <w:rFonts w:ascii="Symbol" w:hAnsi="Symbol" w:hint="default"/>
      </w:rPr>
    </w:lvl>
    <w:lvl w:ilvl="7" w:tplc="E1700132" w:tentative="1">
      <w:start w:val="1"/>
      <w:numFmt w:val="bullet"/>
      <w:lvlText w:val="o"/>
      <w:lvlJc w:val="left"/>
      <w:pPr>
        <w:ind w:left="5760" w:hanging="360"/>
      </w:pPr>
      <w:rPr>
        <w:rFonts w:ascii="Courier New" w:hAnsi="Courier New" w:hint="default"/>
      </w:rPr>
    </w:lvl>
    <w:lvl w:ilvl="8" w:tplc="50AEAB5A" w:tentative="1">
      <w:start w:val="1"/>
      <w:numFmt w:val="bullet"/>
      <w:lvlText w:val=""/>
      <w:lvlJc w:val="left"/>
      <w:pPr>
        <w:ind w:left="6480" w:hanging="360"/>
      </w:pPr>
      <w:rPr>
        <w:rFonts w:ascii="Wingdings" w:hAnsi="Wingdings" w:hint="default"/>
      </w:rPr>
    </w:lvl>
  </w:abstractNum>
  <w:abstractNum w:abstractNumId="9" w15:restartNumberingAfterBreak="0">
    <w:nsid w:val="06A81A26"/>
    <w:multiLevelType w:val="hybridMultilevel"/>
    <w:tmpl w:val="703AD006"/>
    <w:name w:val="WW8Num44"/>
    <w:lvl w:ilvl="0" w:tplc="FA8E9E58">
      <w:start w:val="1"/>
      <w:numFmt w:val="lowerLetter"/>
      <w:lvlText w:val="%1)"/>
      <w:lvlJc w:val="left"/>
      <w:pPr>
        <w:tabs>
          <w:tab w:val="num" w:pos="720"/>
        </w:tabs>
        <w:ind w:left="720" w:hanging="360"/>
      </w:pPr>
      <w:rPr>
        <w:rFonts w:hint="default"/>
      </w:rPr>
    </w:lvl>
    <w:lvl w:ilvl="1" w:tplc="264235D4" w:tentative="1">
      <w:start w:val="1"/>
      <w:numFmt w:val="lowerLetter"/>
      <w:lvlText w:val="%2."/>
      <w:lvlJc w:val="left"/>
      <w:pPr>
        <w:tabs>
          <w:tab w:val="num" w:pos="1440"/>
        </w:tabs>
        <w:ind w:left="1440" w:hanging="360"/>
      </w:pPr>
    </w:lvl>
    <w:lvl w:ilvl="2" w:tplc="4D4A9266" w:tentative="1">
      <w:start w:val="1"/>
      <w:numFmt w:val="lowerRoman"/>
      <w:lvlText w:val="%3."/>
      <w:lvlJc w:val="right"/>
      <w:pPr>
        <w:tabs>
          <w:tab w:val="num" w:pos="2160"/>
        </w:tabs>
        <w:ind w:left="2160" w:hanging="180"/>
      </w:pPr>
    </w:lvl>
    <w:lvl w:ilvl="3" w:tplc="E1D8B3F4" w:tentative="1">
      <w:start w:val="1"/>
      <w:numFmt w:val="decimal"/>
      <w:lvlText w:val="%4."/>
      <w:lvlJc w:val="left"/>
      <w:pPr>
        <w:tabs>
          <w:tab w:val="num" w:pos="2880"/>
        </w:tabs>
        <w:ind w:left="2880" w:hanging="360"/>
      </w:pPr>
    </w:lvl>
    <w:lvl w:ilvl="4" w:tplc="4C62B5DC" w:tentative="1">
      <w:start w:val="1"/>
      <w:numFmt w:val="lowerLetter"/>
      <w:lvlText w:val="%5."/>
      <w:lvlJc w:val="left"/>
      <w:pPr>
        <w:tabs>
          <w:tab w:val="num" w:pos="3600"/>
        </w:tabs>
        <w:ind w:left="3600" w:hanging="360"/>
      </w:pPr>
    </w:lvl>
    <w:lvl w:ilvl="5" w:tplc="6658D87A" w:tentative="1">
      <w:start w:val="1"/>
      <w:numFmt w:val="lowerRoman"/>
      <w:lvlText w:val="%6."/>
      <w:lvlJc w:val="right"/>
      <w:pPr>
        <w:tabs>
          <w:tab w:val="num" w:pos="4320"/>
        </w:tabs>
        <w:ind w:left="4320" w:hanging="180"/>
      </w:pPr>
    </w:lvl>
    <w:lvl w:ilvl="6" w:tplc="67C8BBF6" w:tentative="1">
      <w:start w:val="1"/>
      <w:numFmt w:val="decimal"/>
      <w:lvlText w:val="%7."/>
      <w:lvlJc w:val="left"/>
      <w:pPr>
        <w:tabs>
          <w:tab w:val="num" w:pos="5040"/>
        </w:tabs>
        <w:ind w:left="5040" w:hanging="360"/>
      </w:pPr>
    </w:lvl>
    <w:lvl w:ilvl="7" w:tplc="812CECAE" w:tentative="1">
      <w:start w:val="1"/>
      <w:numFmt w:val="lowerLetter"/>
      <w:lvlText w:val="%8."/>
      <w:lvlJc w:val="left"/>
      <w:pPr>
        <w:tabs>
          <w:tab w:val="num" w:pos="5760"/>
        </w:tabs>
        <w:ind w:left="5760" w:hanging="360"/>
      </w:pPr>
    </w:lvl>
    <w:lvl w:ilvl="8" w:tplc="576ADE82" w:tentative="1">
      <w:start w:val="1"/>
      <w:numFmt w:val="lowerRoman"/>
      <w:lvlText w:val="%9."/>
      <w:lvlJc w:val="right"/>
      <w:pPr>
        <w:tabs>
          <w:tab w:val="num" w:pos="6480"/>
        </w:tabs>
        <w:ind w:left="6480" w:hanging="180"/>
      </w:pPr>
    </w:lvl>
  </w:abstractNum>
  <w:abstractNum w:abstractNumId="10" w15:restartNumberingAfterBreak="0">
    <w:nsid w:val="09F1089F"/>
    <w:multiLevelType w:val="hybridMultilevel"/>
    <w:tmpl w:val="BCB60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0BBA7EF8"/>
    <w:multiLevelType w:val="multilevel"/>
    <w:tmpl w:val="5DC84854"/>
    <w:styleLink w:val="Estilo23"/>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3.%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0C5307BF"/>
    <w:multiLevelType w:val="hybridMultilevel"/>
    <w:tmpl w:val="A7028A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0EDF222B"/>
    <w:multiLevelType w:val="multilevel"/>
    <w:tmpl w:val="3856BDC0"/>
    <w:styleLink w:val="Estilo22"/>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4" w15:restartNumberingAfterBreak="0">
    <w:nsid w:val="0EF7470B"/>
    <w:multiLevelType w:val="multilevel"/>
    <w:tmpl w:val="080A001D"/>
    <w:styleLink w:val="Estilo6"/>
    <w:lvl w:ilvl="0">
      <w:start w:val="2"/>
      <w:numFmt w:val="upperRoman"/>
      <w:lvlText w:val="%1"/>
      <w:lvlJc w:val="left"/>
      <w:pPr>
        <w:ind w:left="360" w:hanging="360"/>
      </w:pPr>
      <w:rPr>
        <w:rFonts w:ascii="Courier New" w:hAnsi="Courier New" w:hint="default"/>
      </w:rPr>
    </w:lvl>
    <w:lvl w:ilvl="1">
      <w:start w:val="1"/>
      <w:numFmt w:val="upperRoman"/>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17D1448"/>
    <w:multiLevelType w:val="multilevel"/>
    <w:tmpl w:val="132E1B14"/>
    <w:styleLink w:val="Estilo7"/>
    <w:lvl w:ilvl="0">
      <w:start w:val="1"/>
      <w:numFmt w:val="upperRoman"/>
      <w:lvlText w:val="%1)"/>
      <w:lvlJc w:val="left"/>
      <w:pPr>
        <w:ind w:left="360" w:hanging="360"/>
      </w:pPr>
      <w:rPr>
        <w:rFonts w:ascii="Arial Negrita" w:hAnsi="Arial Negrita" w:cs="Times New Roman"/>
        <w:b/>
        <w:color w:val="auto"/>
        <w:sz w:val="24"/>
      </w:rPr>
    </w:lvl>
    <w:lvl w:ilvl="1">
      <w:start w:val="1"/>
      <w:numFmt w:val="decimal"/>
      <w:lvlText w:val="%2)"/>
      <w:lvlJc w:val="left"/>
      <w:pPr>
        <w:ind w:left="720" w:hanging="360"/>
      </w:pPr>
      <w:rPr>
        <w:rFonts w:ascii="Arial Negrita" w:hAnsi="Arial Negrita" w:cs="Times New Roman" w:hint="default"/>
        <w:b/>
        <w:i w:val="0"/>
        <w:color w:val="auto"/>
        <w:sz w:val="24"/>
      </w:rPr>
    </w:lvl>
    <w:lvl w:ilvl="2">
      <w:start w:val="1"/>
      <w:numFmt w:val="decimal"/>
      <w:lvlText w:val="%3."/>
      <w:lvlJc w:val="left"/>
      <w:pPr>
        <w:ind w:left="1080" w:hanging="360"/>
      </w:pPr>
      <w:rPr>
        <w:rFonts w:ascii="Arial" w:hAnsi="Arial" w:cs="Times New Roman" w:hint="default"/>
        <w:b/>
        <w:i w:val="0"/>
        <w:color w:val="auto"/>
        <w:sz w:val="24"/>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41.%7."/>
      <w:lvlJc w:val="left"/>
      <w:pPr>
        <w:ind w:left="928" w:hanging="360"/>
      </w:pPr>
      <w:rPr>
        <w:rFonts w:ascii="Arial Negrita" w:hAnsi="Arial Negrita" w:cs="Times New Roman" w:hint="default"/>
        <w:b/>
        <w:i w:val="0"/>
        <w:color w:val="auto"/>
        <w:sz w:val="24"/>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 w15:restartNumberingAfterBreak="0">
    <w:nsid w:val="12310E87"/>
    <w:multiLevelType w:val="multilevel"/>
    <w:tmpl w:val="080A001D"/>
    <w:styleLink w:val="Estilo42"/>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35F5A18"/>
    <w:multiLevelType w:val="hybridMultilevel"/>
    <w:tmpl w:val="4392C0E4"/>
    <w:lvl w:ilvl="0" w:tplc="85101DC4">
      <w:start w:val="7"/>
      <w:numFmt w:val="upperRoman"/>
      <w:lvlText w:val="%1."/>
      <w:lvlJc w:val="right"/>
      <w:pPr>
        <w:ind w:left="767"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13F0148F"/>
    <w:multiLevelType w:val="hybridMultilevel"/>
    <w:tmpl w:val="5566ABE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15493AA0"/>
    <w:multiLevelType w:val="hybridMultilevel"/>
    <w:tmpl w:val="7A3EF88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17890ECE"/>
    <w:multiLevelType w:val="hybridMultilevel"/>
    <w:tmpl w:val="837463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18581A9B"/>
    <w:multiLevelType w:val="hybridMultilevel"/>
    <w:tmpl w:val="E0E656E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188D1BCB"/>
    <w:multiLevelType w:val="multilevel"/>
    <w:tmpl w:val="0C0A001D"/>
    <w:styleLink w:val="Estilo1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18B16A1D"/>
    <w:multiLevelType w:val="hybridMultilevel"/>
    <w:tmpl w:val="74E862E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1A2404D3"/>
    <w:multiLevelType w:val="hybridMultilevel"/>
    <w:tmpl w:val="8B3283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1B30321A"/>
    <w:multiLevelType w:val="hybridMultilevel"/>
    <w:tmpl w:val="85241B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1CD60347"/>
    <w:multiLevelType w:val="hybridMultilevel"/>
    <w:tmpl w:val="F65A847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1D975590"/>
    <w:multiLevelType w:val="multilevel"/>
    <w:tmpl w:val="3514A78E"/>
    <w:styleLink w:val="Estilo10"/>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1.1.%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8" w15:restartNumberingAfterBreak="0">
    <w:nsid w:val="1DB84A60"/>
    <w:multiLevelType w:val="hybridMultilevel"/>
    <w:tmpl w:val="36CED34C"/>
    <w:lvl w:ilvl="0" w:tplc="818A0DCE">
      <w:start w:val="1"/>
      <w:numFmt w:val="decimal"/>
      <w:lvlText w:val="%1)"/>
      <w:lvlJc w:val="left"/>
      <w:pPr>
        <w:ind w:left="767" w:hanging="360"/>
      </w:pPr>
      <w:rPr>
        <w:b/>
        <w:color w:val="auto"/>
      </w:rPr>
    </w:lvl>
    <w:lvl w:ilvl="1" w:tplc="080A0019" w:tentative="1">
      <w:start w:val="1"/>
      <w:numFmt w:val="lowerLetter"/>
      <w:lvlText w:val="%2."/>
      <w:lvlJc w:val="left"/>
      <w:pPr>
        <w:ind w:left="1487" w:hanging="360"/>
      </w:pPr>
    </w:lvl>
    <w:lvl w:ilvl="2" w:tplc="080A001B" w:tentative="1">
      <w:start w:val="1"/>
      <w:numFmt w:val="lowerRoman"/>
      <w:lvlText w:val="%3."/>
      <w:lvlJc w:val="right"/>
      <w:pPr>
        <w:ind w:left="2207" w:hanging="180"/>
      </w:pPr>
    </w:lvl>
    <w:lvl w:ilvl="3" w:tplc="080A000F" w:tentative="1">
      <w:start w:val="1"/>
      <w:numFmt w:val="decimal"/>
      <w:lvlText w:val="%4."/>
      <w:lvlJc w:val="left"/>
      <w:pPr>
        <w:ind w:left="2927" w:hanging="360"/>
      </w:pPr>
    </w:lvl>
    <w:lvl w:ilvl="4" w:tplc="080A0019" w:tentative="1">
      <w:start w:val="1"/>
      <w:numFmt w:val="lowerLetter"/>
      <w:lvlText w:val="%5."/>
      <w:lvlJc w:val="left"/>
      <w:pPr>
        <w:ind w:left="3647" w:hanging="360"/>
      </w:pPr>
    </w:lvl>
    <w:lvl w:ilvl="5" w:tplc="080A001B" w:tentative="1">
      <w:start w:val="1"/>
      <w:numFmt w:val="lowerRoman"/>
      <w:lvlText w:val="%6."/>
      <w:lvlJc w:val="right"/>
      <w:pPr>
        <w:ind w:left="4367" w:hanging="180"/>
      </w:pPr>
    </w:lvl>
    <w:lvl w:ilvl="6" w:tplc="080A000F" w:tentative="1">
      <w:start w:val="1"/>
      <w:numFmt w:val="decimal"/>
      <w:lvlText w:val="%7."/>
      <w:lvlJc w:val="left"/>
      <w:pPr>
        <w:ind w:left="5087" w:hanging="360"/>
      </w:pPr>
    </w:lvl>
    <w:lvl w:ilvl="7" w:tplc="080A0019" w:tentative="1">
      <w:start w:val="1"/>
      <w:numFmt w:val="lowerLetter"/>
      <w:lvlText w:val="%8."/>
      <w:lvlJc w:val="left"/>
      <w:pPr>
        <w:ind w:left="5807" w:hanging="360"/>
      </w:pPr>
    </w:lvl>
    <w:lvl w:ilvl="8" w:tplc="080A001B" w:tentative="1">
      <w:start w:val="1"/>
      <w:numFmt w:val="lowerRoman"/>
      <w:lvlText w:val="%9."/>
      <w:lvlJc w:val="right"/>
      <w:pPr>
        <w:ind w:left="6527" w:hanging="180"/>
      </w:pPr>
    </w:lvl>
  </w:abstractNum>
  <w:abstractNum w:abstractNumId="29" w15:restartNumberingAfterBreak="0">
    <w:nsid w:val="1EC5251A"/>
    <w:multiLevelType w:val="hybridMultilevel"/>
    <w:tmpl w:val="3702CECA"/>
    <w:lvl w:ilvl="0" w:tplc="C6EA9748">
      <w:start w:val="4"/>
      <w:numFmt w:val="upperRoman"/>
      <w:lvlText w:val="%1."/>
      <w:lvlJc w:val="righ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20FE7170"/>
    <w:multiLevelType w:val="hybridMultilevel"/>
    <w:tmpl w:val="21181A7C"/>
    <w:lvl w:ilvl="0" w:tplc="BF5A7A7E">
      <w:start w:val="1"/>
      <w:numFmt w:val="decimal"/>
      <w:lvlText w:val="IV.%1"/>
      <w:lvlJc w:val="right"/>
      <w:pPr>
        <w:ind w:left="720" w:hanging="360"/>
      </w:pPr>
      <w:rPr>
        <w:rFonts w:hint="default"/>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229451B8"/>
    <w:multiLevelType w:val="hybridMultilevel"/>
    <w:tmpl w:val="931E7AF0"/>
    <w:lvl w:ilvl="0" w:tplc="FE6E7A56">
      <w:start w:val="1"/>
      <w:numFmt w:val="decimal"/>
      <w:lvlText w:val="VI.%1"/>
      <w:lvlJc w:val="right"/>
      <w:pPr>
        <w:ind w:left="720" w:hanging="360"/>
      </w:pPr>
      <w:rPr>
        <w:rFonts w:hint="default"/>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22A01885"/>
    <w:multiLevelType w:val="hybridMultilevel"/>
    <w:tmpl w:val="97D415B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2428500F"/>
    <w:multiLevelType w:val="hybridMultilevel"/>
    <w:tmpl w:val="2A82443C"/>
    <w:lvl w:ilvl="0" w:tplc="0C0A0017">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34" w15:restartNumberingAfterBreak="0">
    <w:nsid w:val="24E11514"/>
    <w:multiLevelType w:val="hybridMultilevel"/>
    <w:tmpl w:val="99BC6314"/>
    <w:lvl w:ilvl="0" w:tplc="E9C83A82">
      <w:start w:val="1"/>
      <w:numFmt w:val="bullet"/>
      <w:lvlText w:val=""/>
      <w:lvlJc w:val="left"/>
      <w:pPr>
        <w:ind w:left="720" w:hanging="360"/>
      </w:pPr>
      <w:rPr>
        <w:rFonts w:ascii="Symbol" w:hAnsi="Symbol" w:hint="default"/>
      </w:rPr>
    </w:lvl>
    <w:lvl w:ilvl="1" w:tplc="F0CA2264" w:tentative="1">
      <w:start w:val="1"/>
      <w:numFmt w:val="bullet"/>
      <w:lvlText w:val="o"/>
      <w:lvlJc w:val="left"/>
      <w:pPr>
        <w:ind w:left="1440" w:hanging="360"/>
      </w:pPr>
      <w:rPr>
        <w:rFonts w:ascii="Courier New" w:hAnsi="Courier New" w:hint="default"/>
      </w:rPr>
    </w:lvl>
    <w:lvl w:ilvl="2" w:tplc="E2708484" w:tentative="1">
      <w:start w:val="1"/>
      <w:numFmt w:val="bullet"/>
      <w:lvlText w:val=""/>
      <w:lvlJc w:val="left"/>
      <w:pPr>
        <w:ind w:left="2160" w:hanging="360"/>
      </w:pPr>
      <w:rPr>
        <w:rFonts w:ascii="Wingdings" w:hAnsi="Wingdings" w:hint="default"/>
      </w:rPr>
    </w:lvl>
    <w:lvl w:ilvl="3" w:tplc="4EA6B1E8" w:tentative="1">
      <w:start w:val="1"/>
      <w:numFmt w:val="bullet"/>
      <w:lvlText w:val=""/>
      <w:lvlJc w:val="left"/>
      <w:pPr>
        <w:ind w:left="2880" w:hanging="360"/>
      </w:pPr>
      <w:rPr>
        <w:rFonts w:ascii="Symbol" w:hAnsi="Symbol" w:hint="default"/>
      </w:rPr>
    </w:lvl>
    <w:lvl w:ilvl="4" w:tplc="BE820C00" w:tentative="1">
      <w:start w:val="1"/>
      <w:numFmt w:val="bullet"/>
      <w:lvlText w:val="o"/>
      <w:lvlJc w:val="left"/>
      <w:pPr>
        <w:ind w:left="3600" w:hanging="360"/>
      </w:pPr>
      <w:rPr>
        <w:rFonts w:ascii="Courier New" w:hAnsi="Courier New" w:hint="default"/>
      </w:rPr>
    </w:lvl>
    <w:lvl w:ilvl="5" w:tplc="B70A6F9C" w:tentative="1">
      <w:start w:val="1"/>
      <w:numFmt w:val="bullet"/>
      <w:lvlText w:val=""/>
      <w:lvlJc w:val="left"/>
      <w:pPr>
        <w:ind w:left="4320" w:hanging="360"/>
      </w:pPr>
      <w:rPr>
        <w:rFonts w:ascii="Wingdings" w:hAnsi="Wingdings" w:hint="default"/>
      </w:rPr>
    </w:lvl>
    <w:lvl w:ilvl="6" w:tplc="45426DC8" w:tentative="1">
      <w:start w:val="1"/>
      <w:numFmt w:val="bullet"/>
      <w:lvlText w:val=""/>
      <w:lvlJc w:val="left"/>
      <w:pPr>
        <w:ind w:left="5040" w:hanging="360"/>
      </w:pPr>
      <w:rPr>
        <w:rFonts w:ascii="Symbol" w:hAnsi="Symbol" w:hint="default"/>
      </w:rPr>
    </w:lvl>
    <w:lvl w:ilvl="7" w:tplc="1130AAA0" w:tentative="1">
      <w:start w:val="1"/>
      <w:numFmt w:val="bullet"/>
      <w:lvlText w:val="o"/>
      <w:lvlJc w:val="left"/>
      <w:pPr>
        <w:ind w:left="5760" w:hanging="360"/>
      </w:pPr>
      <w:rPr>
        <w:rFonts w:ascii="Courier New" w:hAnsi="Courier New" w:hint="default"/>
      </w:rPr>
    </w:lvl>
    <w:lvl w:ilvl="8" w:tplc="64385100" w:tentative="1">
      <w:start w:val="1"/>
      <w:numFmt w:val="bullet"/>
      <w:lvlText w:val=""/>
      <w:lvlJc w:val="left"/>
      <w:pPr>
        <w:ind w:left="6480" w:hanging="360"/>
      </w:pPr>
      <w:rPr>
        <w:rFonts w:ascii="Wingdings" w:hAnsi="Wingdings" w:hint="default"/>
      </w:rPr>
    </w:lvl>
  </w:abstractNum>
  <w:abstractNum w:abstractNumId="35" w15:restartNumberingAfterBreak="0">
    <w:nsid w:val="26E1371C"/>
    <w:multiLevelType w:val="hybridMultilevel"/>
    <w:tmpl w:val="E61E8DA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2BA064A0"/>
    <w:multiLevelType w:val="hybridMultilevel"/>
    <w:tmpl w:val="58FC4CE2"/>
    <w:lvl w:ilvl="0" w:tplc="EDD49666">
      <w:start w:val="5"/>
      <w:numFmt w:val="upperRoman"/>
      <w:lvlText w:val="%1."/>
      <w:lvlJc w:val="righ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2C601D93"/>
    <w:multiLevelType w:val="multilevel"/>
    <w:tmpl w:val="080A001D"/>
    <w:styleLink w:val="Estilo2"/>
    <w:lvl w:ilvl="0">
      <w:start w:val="1"/>
      <w:numFmt w:val="decimal"/>
      <w:lvlText w:val="%1)"/>
      <w:lvlJc w:val="left"/>
      <w:pPr>
        <w:ind w:left="360" w:hanging="360"/>
      </w:pPr>
    </w:lvl>
    <w:lvl w:ilvl="1">
      <w:start w:val="1"/>
      <w:numFmt w:val="decimal"/>
      <w:lvlText w:val="%2"/>
      <w:lvlJc w:val="left"/>
      <w:pPr>
        <w:ind w:left="1068" w:hanging="360"/>
      </w:pPr>
      <w:rPr>
        <w:rFonts w:ascii="Courier New" w:hAnsi="Courier New"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2CB54DC5"/>
    <w:multiLevelType w:val="hybridMultilevel"/>
    <w:tmpl w:val="8264C8EC"/>
    <w:lvl w:ilvl="0" w:tplc="D2EA1140">
      <w:start w:val="1"/>
      <w:numFmt w:val="decimal"/>
      <w:lvlText w:val="V.%1"/>
      <w:lvlJc w:val="right"/>
      <w:pPr>
        <w:ind w:left="720" w:hanging="360"/>
      </w:pPr>
      <w:rPr>
        <w:rFonts w:hint="default"/>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2DD62BAD"/>
    <w:multiLevelType w:val="multilevel"/>
    <w:tmpl w:val="B7C6CDF4"/>
    <w:styleLink w:val="Estilo2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Restart w:val="0"/>
      <w:lvlText w:val="16.2.%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0" w15:restartNumberingAfterBreak="0">
    <w:nsid w:val="2F3B291F"/>
    <w:multiLevelType w:val="hybridMultilevel"/>
    <w:tmpl w:val="997A79B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2F5F1796"/>
    <w:multiLevelType w:val="hybridMultilevel"/>
    <w:tmpl w:val="F5D0AD0E"/>
    <w:lvl w:ilvl="0" w:tplc="4ED4B1E2">
      <w:start w:val="1"/>
      <w:numFmt w:val="decimal"/>
      <w:lvlText w:val="%1)"/>
      <w:lvlJc w:val="left"/>
      <w:pPr>
        <w:ind w:left="360" w:hanging="360"/>
      </w:pPr>
      <w:rPr>
        <w:rFonts w:hint="default"/>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2" w15:restartNumberingAfterBreak="0">
    <w:nsid w:val="2F743961"/>
    <w:multiLevelType w:val="multilevel"/>
    <w:tmpl w:val="BE36BB70"/>
    <w:styleLink w:val="Estilo19"/>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3" w15:restartNumberingAfterBreak="0">
    <w:nsid w:val="303D42C6"/>
    <w:multiLevelType w:val="hybridMultilevel"/>
    <w:tmpl w:val="E444CA04"/>
    <w:lvl w:ilvl="0" w:tplc="080A0001">
      <w:start w:val="1"/>
      <w:numFmt w:val="bullet"/>
      <w:lvlText w:val=""/>
      <w:lvlJc w:val="left"/>
      <w:pPr>
        <w:ind w:left="767" w:hanging="360"/>
      </w:pPr>
      <w:rPr>
        <w:rFonts w:ascii="Symbol" w:hAnsi="Symbol" w:hint="default"/>
        <w:b/>
        <w:color w:val="auto"/>
      </w:rPr>
    </w:lvl>
    <w:lvl w:ilvl="1" w:tplc="080A0019" w:tentative="1">
      <w:start w:val="1"/>
      <w:numFmt w:val="lowerLetter"/>
      <w:lvlText w:val="%2."/>
      <w:lvlJc w:val="left"/>
      <w:pPr>
        <w:ind w:left="1487" w:hanging="360"/>
      </w:pPr>
    </w:lvl>
    <w:lvl w:ilvl="2" w:tplc="080A001B" w:tentative="1">
      <w:start w:val="1"/>
      <w:numFmt w:val="lowerRoman"/>
      <w:lvlText w:val="%3."/>
      <w:lvlJc w:val="right"/>
      <w:pPr>
        <w:ind w:left="2207" w:hanging="180"/>
      </w:pPr>
    </w:lvl>
    <w:lvl w:ilvl="3" w:tplc="080A000F" w:tentative="1">
      <w:start w:val="1"/>
      <w:numFmt w:val="decimal"/>
      <w:lvlText w:val="%4."/>
      <w:lvlJc w:val="left"/>
      <w:pPr>
        <w:ind w:left="2927" w:hanging="360"/>
      </w:pPr>
    </w:lvl>
    <w:lvl w:ilvl="4" w:tplc="080A0019" w:tentative="1">
      <w:start w:val="1"/>
      <w:numFmt w:val="lowerLetter"/>
      <w:lvlText w:val="%5."/>
      <w:lvlJc w:val="left"/>
      <w:pPr>
        <w:ind w:left="3647" w:hanging="360"/>
      </w:pPr>
    </w:lvl>
    <w:lvl w:ilvl="5" w:tplc="080A001B" w:tentative="1">
      <w:start w:val="1"/>
      <w:numFmt w:val="lowerRoman"/>
      <w:lvlText w:val="%6."/>
      <w:lvlJc w:val="right"/>
      <w:pPr>
        <w:ind w:left="4367" w:hanging="180"/>
      </w:pPr>
    </w:lvl>
    <w:lvl w:ilvl="6" w:tplc="080A000F" w:tentative="1">
      <w:start w:val="1"/>
      <w:numFmt w:val="decimal"/>
      <w:lvlText w:val="%7."/>
      <w:lvlJc w:val="left"/>
      <w:pPr>
        <w:ind w:left="5087" w:hanging="360"/>
      </w:pPr>
    </w:lvl>
    <w:lvl w:ilvl="7" w:tplc="080A0019" w:tentative="1">
      <w:start w:val="1"/>
      <w:numFmt w:val="lowerLetter"/>
      <w:lvlText w:val="%8."/>
      <w:lvlJc w:val="left"/>
      <w:pPr>
        <w:ind w:left="5807" w:hanging="360"/>
      </w:pPr>
    </w:lvl>
    <w:lvl w:ilvl="8" w:tplc="080A001B" w:tentative="1">
      <w:start w:val="1"/>
      <w:numFmt w:val="lowerRoman"/>
      <w:lvlText w:val="%9."/>
      <w:lvlJc w:val="right"/>
      <w:pPr>
        <w:ind w:left="6527" w:hanging="180"/>
      </w:pPr>
    </w:lvl>
  </w:abstractNum>
  <w:abstractNum w:abstractNumId="44" w15:restartNumberingAfterBreak="0">
    <w:nsid w:val="34D477AA"/>
    <w:multiLevelType w:val="hybridMultilevel"/>
    <w:tmpl w:val="F5F2ED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35AE04BA"/>
    <w:multiLevelType w:val="hybridMultilevel"/>
    <w:tmpl w:val="00E0CE88"/>
    <w:lvl w:ilvl="0" w:tplc="F844F9EE">
      <w:start w:val="1"/>
      <w:numFmt w:val="bullet"/>
      <w:lvlText w:val=""/>
      <w:lvlJc w:val="left"/>
      <w:pPr>
        <w:ind w:left="720" w:hanging="360"/>
      </w:pPr>
      <w:rPr>
        <w:rFonts w:ascii="Symbol" w:hAnsi="Symbol" w:hint="default"/>
      </w:rPr>
    </w:lvl>
    <w:lvl w:ilvl="1" w:tplc="E58233EA" w:tentative="1">
      <w:start w:val="1"/>
      <w:numFmt w:val="bullet"/>
      <w:lvlText w:val="o"/>
      <w:lvlJc w:val="left"/>
      <w:pPr>
        <w:ind w:left="1440" w:hanging="360"/>
      </w:pPr>
      <w:rPr>
        <w:rFonts w:ascii="Courier New" w:hAnsi="Courier New" w:hint="default"/>
      </w:rPr>
    </w:lvl>
    <w:lvl w:ilvl="2" w:tplc="0C905772" w:tentative="1">
      <w:start w:val="1"/>
      <w:numFmt w:val="bullet"/>
      <w:lvlText w:val=""/>
      <w:lvlJc w:val="left"/>
      <w:pPr>
        <w:ind w:left="2160" w:hanging="360"/>
      </w:pPr>
      <w:rPr>
        <w:rFonts w:ascii="Wingdings" w:hAnsi="Wingdings" w:hint="default"/>
      </w:rPr>
    </w:lvl>
    <w:lvl w:ilvl="3" w:tplc="05749E94" w:tentative="1">
      <w:start w:val="1"/>
      <w:numFmt w:val="bullet"/>
      <w:lvlText w:val=""/>
      <w:lvlJc w:val="left"/>
      <w:pPr>
        <w:ind w:left="2880" w:hanging="360"/>
      </w:pPr>
      <w:rPr>
        <w:rFonts w:ascii="Symbol" w:hAnsi="Symbol" w:hint="default"/>
      </w:rPr>
    </w:lvl>
    <w:lvl w:ilvl="4" w:tplc="01383A64" w:tentative="1">
      <w:start w:val="1"/>
      <w:numFmt w:val="bullet"/>
      <w:lvlText w:val="o"/>
      <w:lvlJc w:val="left"/>
      <w:pPr>
        <w:ind w:left="3600" w:hanging="360"/>
      </w:pPr>
      <w:rPr>
        <w:rFonts w:ascii="Courier New" w:hAnsi="Courier New" w:hint="default"/>
      </w:rPr>
    </w:lvl>
    <w:lvl w:ilvl="5" w:tplc="6C50B51C" w:tentative="1">
      <w:start w:val="1"/>
      <w:numFmt w:val="bullet"/>
      <w:lvlText w:val=""/>
      <w:lvlJc w:val="left"/>
      <w:pPr>
        <w:ind w:left="4320" w:hanging="360"/>
      </w:pPr>
      <w:rPr>
        <w:rFonts w:ascii="Wingdings" w:hAnsi="Wingdings" w:hint="default"/>
      </w:rPr>
    </w:lvl>
    <w:lvl w:ilvl="6" w:tplc="630E82C2" w:tentative="1">
      <w:start w:val="1"/>
      <w:numFmt w:val="bullet"/>
      <w:lvlText w:val=""/>
      <w:lvlJc w:val="left"/>
      <w:pPr>
        <w:ind w:left="5040" w:hanging="360"/>
      </w:pPr>
      <w:rPr>
        <w:rFonts w:ascii="Symbol" w:hAnsi="Symbol" w:hint="default"/>
      </w:rPr>
    </w:lvl>
    <w:lvl w:ilvl="7" w:tplc="C8AE6F70" w:tentative="1">
      <w:start w:val="1"/>
      <w:numFmt w:val="bullet"/>
      <w:lvlText w:val="o"/>
      <w:lvlJc w:val="left"/>
      <w:pPr>
        <w:ind w:left="5760" w:hanging="360"/>
      </w:pPr>
      <w:rPr>
        <w:rFonts w:ascii="Courier New" w:hAnsi="Courier New" w:hint="default"/>
      </w:rPr>
    </w:lvl>
    <w:lvl w:ilvl="8" w:tplc="B51A2262" w:tentative="1">
      <w:start w:val="1"/>
      <w:numFmt w:val="bullet"/>
      <w:lvlText w:val=""/>
      <w:lvlJc w:val="left"/>
      <w:pPr>
        <w:ind w:left="6480" w:hanging="360"/>
      </w:pPr>
      <w:rPr>
        <w:rFonts w:ascii="Wingdings" w:hAnsi="Wingdings" w:hint="default"/>
      </w:rPr>
    </w:lvl>
  </w:abstractNum>
  <w:abstractNum w:abstractNumId="46" w15:restartNumberingAfterBreak="0">
    <w:nsid w:val="389B44ED"/>
    <w:multiLevelType w:val="hybridMultilevel"/>
    <w:tmpl w:val="F03CB220"/>
    <w:lvl w:ilvl="0" w:tplc="818A0DCE">
      <w:start w:val="1"/>
      <w:numFmt w:val="decimal"/>
      <w:lvlText w:val="%1)"/>
      <w:lvlJc w:val="left"/>
      <w:pPr>
        <w:ind w:left="1069" w:hanging="360"/>
      </w:pPr>
      <w:rPr>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391E7817"/>
    <w:multiLevelType w:val="multilevel"/>
    <w:tmpl w:val="B7C6CDF4"/>
    <w:styleLink w:val="Estilo20"/>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Restart w:val="0"/>
      <w:lvlText w:val="16.2.%4."/>
      <w:lvlJc w:val="left"/>
      <w:pPr>
        <w:ind w:left="2487"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8" w15:restartNumberingAfterBreak="0">
    <w:nsid w:val="3B5A1A38"/>
    <w:multiLevelType w:val="hybridMultilevel"/>
    <w:tmpl w:val="23920360"/>
    <w:lvl w:ilvl="0" w:tplc="95BE1738">
      <w:start w:val="1"/>
      <w:numFmt w:val="decimal"/>
      <w:lvlText w:val="VII.%1"/>
      <w:lvlJc w:val="right"/>
      <w:pPr>
        <w:ind w:left="720" w:hanging="360"/>
      </w:pPr>
      <w:rPr>
        <w:rFonts w:hint="default"/>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3B637EBB"/>
    <w:multiLevelType w:val="multilevel"/>
    <w:tmpl w:val="080A001F"/>
    <w:lvl w:ilvl="0">
      <w:start w:val="1"/>
      <w:numFmt w:val="upperRoman"/>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646"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C5D0887"/>
    <w:multiLevelType w:val="hybridMultilevel"/>
    <w:tmpl w:val="9A041C1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3C792394"/>
    <w:multiLevelType w:val="hybridMultilevel"/>
    <w:tmpl w:val="1B12FCB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3CDF6742"/>
    <w:multiLevelType w:val="hybridMultilevel"/>
    <w:tmpl w:val="36C46324"/>
    <w:lvl w:ilvl="0" w:tplc="818A0DCE">
      <w:start w:val="1"/>
      <w:numFmt w:val="decimal"/>
      <w:lvlText w:val="%1)"/>
      <w:lvlJc w:val="left"/>
      <w:pPr>
        <w:ind w:left="767" w:hanging="360"/>
      </w:pPr>
      <w:rPr>
        <w:b/>
        <w:color w:val="auto"/>
      </w:rPr>
    </w:lvl>
    <w:lvl w:ilvl="1" w:tplc="080A0019" w:tentative="1">
      <w:start w:val="1"/>
      <w:numFmt w:val="lowerLetter"/>
      <w:lvlText w:val="%2."/>
      <w:lvlJc w:val="left"/>
      <w:pPr>
        <w:ind w:left="1487" w:hanging="360"/>
      </w:pPr>
    </w:lvl>
    <w:lvl w:ilvl="2" w:tplc="080A001B" w:tentative="1">
      <w:start w:val="1"/>
      <w:numFmt w:val="lowerRoman"/>
      <w:lvlText w:val="%3."/>
      <w:lvlJc w:val="right"/>
      <w:pPr>
        <w:ind w:left="2207" w:hanging="180"/>
      </w:pPr>
    </w:lvl>
    <w:lvl w:ilvl="3" w:tplc="080A000F" w:tentative="1">
      <w:start w:val="1"/>
      <w:numFmt w:val="decimal"/>
      <w:lvlText w:val="%4."/>
      <w:lvlJc w:val="left"/>
      <w:pPr>
        <w:ind w:left="2927" w:hanging="360"/>
      </w:pPr>
    </w:lvl>
    <w:lvl w:ilvl="4" w:tplc="080A0019" w:tentative="1">
      <w:start w:val="1"/>
      <w:numFmt w:val="lowerLetter"/>
      <w:lvlText w:val="%5."/>
      <w:lvlJc w:val="left"/>
      <w:pPr>
        <w:ind w:left="3647" w:hanging="360"/>
      </w:pPr>
    </w:lvl>
    <w:lvl w:ilvl="5" w:tplc="080A001B" w:tentative="1">
      <w:start w:val="1"/>
      <w:numFmt w:val="lowerRoman"/>
      <w:lvlText w:val="%6."/>
      <w:lvlJc w:val="right"/>
      <w:pPr>
        <w:ind w:left="4367" w:hanging="180"/>
      </w:pPr>
    </w:lvl>
    <w:lvl w:ilvl="6" w:tplc="080A000F" w:tentative="1">
      <w:start w:val="1"/>
      <w:numFmt w:val="decimal"/>
      <w:lvlText w:val="%7."/>
      <w:lvlJc w:val="left"/>
      <w:pPr>
        <w:ind w:left="5087" w:hanging="360"/>
      </w:pPr>
    </w:lvl>
    <w:lvl w:ilvl="7" w:tplc="080A0019" w:tentative="1">
      <w:start w:val="1"/>
      <w:numFmt w:val="lowerLetter"/>
      <w:lvlText w:val="%8."/>
      <w:lvlJc w:val="left"/>
      <w:pPr>
        <w:ind w:left="5807" w:hanging="360"/>
      </w:pPr>
    </w:lvl>
    <w:lvl w:ilvl="8" w:tplc="080A001B" w:tentative="1">
      <w:start w:val="1"/>
      <w:numFmt w:val="lowerRoman"/>
      <w:lvlText w:val="%9."/>
      <w:lvlJc w:val="right"/>
      <w:pPr>
        <w:ind w:left="6527" w:hanging="180"/>
      </w:pPr>
    </w:lvl>
  </w:abstractNum>
  <w:abstractNum w:abstractNumId="53" w15:restartNumberingAfterBreak="0">
    <w:nsid w:val="3D9A032E"/>
    <w:multiLevelType w:val="hybridMultilevel"/>
    <w:tmpl w:val="4AC030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15:restartNumberingAfterBreak="0">
    <w:nsid w:val="3DE82F8E"/>
    <w:multiLevelType w:val="hybridMultilevel"/>
    <w:tmpl w:val="84C05E92"/>
    <w:lvl w:ilvl="0" w:tplc="4ED4B1E2">
      <w:start w:val="1"/>
      <w:numFmt w:val="decimal"/>
      <w:lvlText w:val="%1)"/>
      <w:lvlJc w:val="left"/>
      <w:pPr>
        <w:ind w:left="360" w:hanging="360"/>
      </w:pPr>
      <w:rPr>
        <w:rFonts w:hint="default"/>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5" w15:restartNumberingAfterBreak="0">
    <w:nsid w:val="3E36571A"/>
    <w:multiLevelType w:val="hybridMultilevel"/>
    <w:tmpl w:val="A7BA0B44"/>
    <w:lvl w:ilvl="0" w:tplc="0C0A0001">
      <w:start w:val="1"/>
      <w:numFmt w:val="bullet"/>
      <w:lvlText w:val=""/>
      <w:lvlJc w:val="left"/>
      <w:pPr>
        <w:ind w:left="720" w:hanging="360"/>
      </w:pPr>
      <w:rPr>
        <w:rFonts w:ascii="Symbol" w:hAnsi="Symbol" w:hint="default"/>
      </w:rPr>
    </w:lvl>
    <w:lvl w:ilvl="1" w:tplc="0C0A000F"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6" w15:restartNumberingAfterBreak="0">
    <w:nsid w:val="3F351EF5"/>
    <w:multiLevelType w:val="hybridMultilevel"/>
    <w:tmpl w:val="A80072E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41B15C4C"/>
    <w:multiLevelType w:val="multilevel"/>
    <w:tmpl w:val="C33EB736"/>
    <w:styleLink w:val="Estilo17"/>
    <w:lvl w:ilvl="0">
      <w:start w:val="1"/>
      <w:numFmt w:val="upperRoman"/>
      <w:lvlText w:val="%1."/>
      <w:lvlJc w:val="left"/>
      <w:pPr>
        <w:ind w:left="3120" w:hanging="1418"/>
      </w:pPr>
      <w:rPr>
        <w:rFonts w:cs="Times New Roman" w:hint="default"/>
        <w:b/>
        <w:i w:val="0"/>
        <w:color w:val="auto"/>
        <w:sz w:val="24"/>
      </w:rPr>
    </w:lvl>
    <w:lvl w:ilvl="1">
      <w:start w:val="1"/>
      <w:numFmt w:val="decimal"/>
      <w:lvlText w:val="%2."/>
      <w:lvlJc w:val="left"/>
      <w:pPr>
        <w:ind w:left="3142" w:hanging="360"/>
      </w:pPr>
      <w:rPr>
        <w:rFonts w:ascii="Arial" w:hAnsi="Arial" w:cs="Times New Roman" w:hint="default"/>
        <w:b/>
        <w:i w:val="0"/>
        <w:color w:val="auto"/>
        <w:sz w:val="24"/>
      </w:rPr>
    </w:lvl>
    <w:lvl w:ilvl="2">
      <w:start w:val="1"/>
      <w:numFmt w:val="decimal"/>
      <w:lvlText w:val="%2.%3."/>
      <w:lvlJc w:val="left"/>
      <w:pPr>
        <w:tabs>
          <w:tab w:val="num" w:pos="3574"/>
        </w:tabs>
        <w:ind w:left="3574" w:hanging="737"/>
      </w:pPr>
      <w:rPr>
        <w:rFonts w:ascii="Arial Negrita" w:hAnsi="Arial Negrita" w:cs="Times New Roman" w:hint="default"/>
        <w:b/>
        <w:i w:val="0"/>
        <w:sz w:val="24"/>
      </w:rPr>
    </w:lvl>
    <w:lvl w:ilvl="3">
      <w:start w:val="1"/>
      <w:numFmt w:val="decimal"/>
      <w:lvlRestart w:val="0"/>
      <w:lvlText w:val="1.1.%4."/>
      <w:lvlJc w:val="left"/>
      <w:pPr>
        <w:ind w:left="3764" w:hanging="360"/>
      </w:pPr>
      <w:rPr>
        <w:rFonts w:cs="Times New Roman" w:hint="default"/>
        <w:b/>
        <w:i w:val="0"/>
        <w:sz w:val="24"/>
        <w:szCs w:val="24"/>
      </w:rPr>
    </w:lvl>
    <w:lvl w:ilvl="4">
      <w:start w:val="1"/>
      <w:numFmt w:val="lowerLetter"/>
      <w:lvlText w:val="%5."/>
      <w:lvlJc w:val="left"/>
      <w:pPr>
        <w:ind w:left="5302" w:hanging="360"/>
      </w:pPr>
      <w:rPr>
        <w:rFonts w:cs="Times New Roman" w:hint="default"/>
      </w:rPr>
    </w:lvl>
    <w:lvl w:ilvl="5">
      <w:start w:val="1"/>
      <w:numFmt w:val="lowerRoman"/>
      <w:lvlText w:val="%6."/>
      <w:lvlJc w:val="right"/>
      <w:pPr>
        <w:ind w:left="6022" w:hanging="180"/>
      </w:pPr>
      <w:rPr>
        <w:rFonts w:cs="Times New Roman" w:hint="default"/>
      </w:rPr>
    </w:lvl>
    <w:lvl w:ilvl="6">
      <w:start w:val="1"/>
      <w:numFmt w:val="decimal"/>
      <w:lvlText w:val="%7."/>
      <w:lvlJc w:val="left"/>
      <w:pPr>
        <w:ind w:left="6742" w:hanging="360"/>
      </w:pPr>
      <w:rPr>
        <w:rFonts w:cs="Times New Roman" w:hint="default"/>
      </w:rPr>
    </w:lvl>
    <w:lvl w:ilvl="7">
      <w:start w:val="1"/>
      <w:numFmt w:val="lowerLetter"/>
      <w:lvlText w:val="%8."/>
      <w:lvlJc w:val="left"/>
      <w:pPr>
        <w:ind w:left="7462" w:hanging="360"/>
      </w:pPr>
      <w:rPr>
        <w:rFonts w:cs="Times New Roman" w:hint="default"/>
      </w:rPr>
    </w:lvl>
    <w:lvl w:ilvl="8">
      <w:start w:val="1"/>
      <w:numFmt w:val="lowerRoman"/>
      <w:lvlText w:val="%9."/>
      <w:lvlJc w:val="right"/>
      <w:pPr>
        <w:ind w:left="8182" w:hanging="180"/>
      </w:pPr>
      <w:rPr>
        <w:rFonts w:cs="Times New Roman" w:hint="default"/>
      </w:rPr>
    </w:lvl>
  </w:abstractNum>
  <w:abstractNum w:abstractNumId="58" w15:restartNumberingAfterBreak="0">
    <w:nsid w:val="425A34F4"/>
    <w:multiLevelType w:val="multilevel"/>
    <w:tmpl w:val="B7C6CDF4"/>
    <w:styleLink w:val="Estilo18"/>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Restart w:val="0"/>
      <w:lvlText w:val="16.2.%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9" w15:restartNumberingAfterBreak="0">
    <w:nsid w:val="42D64A90"/>
    <w:multiLevelType w:val="hybridMultilevel"/>
    <w:tmpl w:val="7A720832"/>
    <w:lvl w:ilvl="0" w:tplc="E8F21BE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15:restartNumberingAfterBreak="0">
    <w:nsid w:val="42EE5D0C"/>
    <w:multiLevelType w:val="multilevel"/>
    <w:tmpl w:val="080A001D"/>
    <w:styleLink w:val="Estilo3"/>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4495FAB"/>
    <w:multiLevelType w:val="hybridMultilevel"/>
    <w:tmpl w:val="97B8F4F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46AC66DF"/>
    <w:multiLevelType w:val="multilevel"/>
    <w:tmpl w:val="080A001F"/>
    <w:styleLink w:val="Estilo4"/>
    <w:lvl w:ilvl="0">
      <w:start w:val="1"/>
      <w:numFmt w:val="upperRoma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6E802B0"/>
    <w:multiLevelType w:val="multilevel"/>
    <w:tmpl w:val="42623EEE"/>
    <w:styleLink w:val="Estilo28"/>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07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lvlText w:val="%2.%3.%4"/>
      <w:lvlJc w:val="left"/>
      <w:pPr>
        <w:tabs>
          <w:tab w:val="num" w:pos="2665"/>
        </w:tabs>
        <w:ind w:left="2665" w:hanging="964"/>
      </w:pPr>
      <w:rPr>
        <w:rFonts w:ascii="Arial" w:hAnsi="Arial"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4" w15:restartNumberingAfterBreak="0">
    <w:nsid w:val="48AF2297"/>
    <w:multiLevelType w:val="hybridMultilevel"/>
    <w:tmpl w:val="67FA51DE"/>
    <w:lvl w:ilvl="0" w:tplc="1EBED198">
      <w:start w:val="1"/>
      <w:numFmt w:val="bullet"/>
      <w:pStyle w:val="Asuntodelcomentario"/>
      <w:lvlText w:val=""/>
      <w:lvlJc w:val="left"/>
      <w:pPr>
        <w:tabs>
          <w:tab w:val="num" w:pos="720"/>
        </w:tabs>
        <w:ind w:left="720" w:hanging="360"/>
      </w:pPr>
      <w:rPr>
        <w:rFonts w:ascii="Wingdings" w:hAnsi="Wingdings" w:hint="default"/>
      </w:rPr>
    </w:lvl>
    <w:lvl w:ilvl="1" w:tplc="2B9EAC9C">
      <w:start w:val="1"/>
      <w:numFmt w:val="bullet"/>
      <w:lvlText w:val=""/>
      <w:lvlJc w:val="left"/>
      <w:pPr>
        <w:tabs>
          <w:tab w:val="num" w:pos="1440"/>
        </w:tabs>
        <w:ind w:left="1440" w:hanging="360"/>
      </w:pPr>
      <w:rPr>
        <w:rFonts w:ascii="Symbol" w:hAnsi="Symbol" w:hint="default"/>
      </w:rPr>
    </w:lvl>
    <w:lvl w:ilvl="2" w:tplc="4EA20E86" w:tentative="1">
      <w:start w:val="1"/>
      <w:numFmt w:val="bullet"/>
      <w:lvlText w:val=""/>
      <w:lvlJc w:val="left"/>
      <w:pPr>
        <w:tabs>
          <w:tab w:val="num" w:pos="2160"/>
        </w:tabs>
        <w:ind w:left="2160" w:hanging="360"/>
      </w:pPr>
      <w:rPr>
        <w:rFonts w:ascii="Wingdings" w:hAnsi="Wingdings" w:hint="default"/>
      </w:rPr>
    </w:lvl>
    <w:lvl w:ilvl="3" w:tplc="830AC006" w:tentative="1">
      <w:start w:val="1"/>
      <w:numFmt w:val="bullet"/>
      <w:lvlText w:val=""/>
      <w:lvlJc w:val="left"/>
      <w:pPr>
        <w:tabs>
          <w:tab w:val="num" w:pos="2880"/>
        </w:tabs>
        <w:ind w:left="2880" w:hanging="360"/>
      </w:pPr>
      <w:rPr>
        <w:rFonts w:ascii="Symbol" w:hAnsi="Symbol" w:hint="default"/>
      </w:rPr>
    </w:lvl>
    <w:lvl w:ilvl="4" w:tplc="2B4A0E54" w:tentative="1">
      <w:start w:val="1"/>
      <w:numFmt w:val="bullet"/>
      <w:lvlText w:val="o"/>
      <w:lvlJc w:val="left"/>
      <w:pPr>
        <w:tabs>
          <w:tab w:val="num" w:pos="3600"/>
        </w:tabs>
        <w:ind w:left="3600" w:hanging="360"/>
      </w:pPr>
      <w:rPr>
        <w:rFonts w:ascii="Courier New" w:hAnsi="Courier New" w:hint="default"/>
      </w:rPr>
    </w:lvl>
    <w:lvl w:ilvl="5" w:tplc="EA405C8E" w:tentative="1">
      <w:start w:val="1"/>
      <w:numFmt w:val="bullet"/>
      <w:lvlText w:val=""/>
      <w:lvlJc w:val="left"/>
      <w:pPr>
        <w:tabs>
          <w:tab w:val="num" w:pos="4320"/>
        </w:tabs>
        <w:ind w:left="4320" w:hanging="360"/>
      </w:pPr>
      <w:rPr>
        <w:rFonts w:ascii="Wingdings" w:hAnsi="Wingdings" w:hint="default"/>
      </w:rPr>
    </w:lvl>
    <w:lvl w:ilvl="6" w:tplc="41106984" w:tentative="1">
      <w:start w:val="1"/>
      <w:numFmt w:val="bullet"/>
      <w:lvlText w:val=""/>
      <w:lvlJc w:val="left"/>
      <w:pPr>
        <w:tabs>
          <w:tab w:val="num" w:pos="5040"/>
        </w:tabs>
        <w:ind w:left="5040" w:hanging="360"/>
      </w:pPr>
      <w:rPr>
        <w:rFonts w:ascii="Symbol" w:hAnsi="Symbol" w:hint="default"/>
      </w:rPr>
    </w:lvl>
    <w:lvl w:ilvl="7" w:tplc="487C17E4" w:tentative="1">
      <w:start w:val="1"/>
      <w:numFmt w:val="bullet"/>
      <w:lvlText w:val="o"/>
      <w:lvlJc w:val="left"/>
      <w:pPr>
        <w:tabs>
          <w:tab w:val="num" w:pos="5760"/>
        </w:tabs>
        <w:ind w:left="5760" w:hanging="360"/>
      </w:pPr>
      <w:rPr>
        <w:rFonts w:ascii="Courier New" w:hAnsi="Courier New" w:hint="default"/>
      </w:rPr>
    </w:lvl>
    <w:lvl w:ilvl="8" w:tplc="F8BC01BA"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E9D0FC9"/>
    <w:multiLevelType w:val="hybridMultilevel"/>
    <w:tmpl w:val="339C602A"/>
    <w:lvl w:ilvl="0" w:tplc="97367E78">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15:restartNumberingAfterBreak="0">
    <w:nsid w:val="500C25FE"/>
    <w:multiLevelType w:val="hybridMultilevel"/>
    <w:tmpl w:val="79A42100"/>
    <w:lvl w:ilvl="0" w:tplc="080A0001">
      <w:start w:val="1"/>
      <w:numFmt w:val="bullet"/>
      <w:lvlText w:val=""/>
      <w:lvlJc w:val="left"/>
      <w:pPr>
        <w:ind w:left="767" w:hanging="360"/>
      </w:pPr>
      <w:rPr>
        <w:rFonts w:ascii="Symbol" w:hAnsi="Symbol" w:hint="default"/>
      </w:rPr>
    </w:lvl>
    <w:lvl w:ilvl="1" w:tplc="080A0003" w:tentative="1">
      <w:start w:val="1"/>
      <w:numFmt w:val="bullet"/>
      <w:lvlText w:val="o"/>
      <w:lvlJc w:val="left"/>
      <w:pPr>
        <w:ind w:left="1487" w:hanging="360"/>
      </w:pPr>
      <w:rPr>
        <w:rFonts w:ascii="Courier New" w:hAnsi="Courier New" w:cs="Courier New" w:hint="default"/>
      </w:rPr>
    </w:lvl>
    <w:lvl w:ilvl="2" w:tplc="080A0005" w:tentative="1">
      <w:start w:val="1"/>
      <w:numFmt w:val="bullet"/>
      <w:lvlText w:val=""/>
      <w:lvlJc w:val="left"/>
      <w:pPr>
        <w:ind w:left="2207" w:hanging="360"/>
      </w:pPr>
      <w:rPr>
        <w:rFonts w:ascii="Wingdings" w:hAnsi="Wingdings" w:hint="default"/>
      </w:rPr>
    </w:lvl>
    <w:lvl w:ilvl="3" w:tplc="080A0001" w:tentative="1">
      <w:start w:val="1"/>
      <w:numFmt w:val="bullet"/>
      <w:lvlText w:val=""/>
      <w:lvlJc w:val="left"/>
      <w:pPr>
        <w:ind w:left="2927" w:hanging="360"/>
      </w:pPr>
      <w:rPr>
        <w:rFonts w:ascii="Symbol" w:hAnsi="Symbol" w:hint="default"/>
      </w:rPr>
    </w:lvl>
    <w:lvl w:ilvl="4" w:tplc="080A0003" w:tentative="1">
      <w:start w:val="1"/>
      <w:numFmt w:val="bullet"/>
      <w:lvlText w:val="o"/>
      <w:lvlJc w:val="left"/>
      <w:pPr>
        <w:ind w:left="3647" w:hanging="360"/>
      </w:pPr>
      <w:rPr>
        <w:rFonts w:ascii="Courier New" w:hAnsi="Courier New" w:cs="Courier New" w:hint="default"/>
      </w:rPr>
    </w:lvl>
    <w:lvl w:ilvl="5" w:tplc="080A0005" w:tentative="1">
      <w:start w:val="1"/>
      <w:numFmt w:val="bullet"/>
      <w:lvlText w:val=""/>
      <w:lvlJc w:val="left"/>
      <w:pPr>
        <w:ind w:left="4367" w:hanging="360"/>
      </w:pPr>
      <w:rPr>
        <w:rFonts w:ascii="Wingdings" w:hAnsi="Wingdings" w:hint="default"/>
      </w:rPr>
    </w:lvl>
    <w:lvl w:ilvl="6" w:tplc="080A0001" w:tentative="1">
      <w:start w:val="1"/>
      <w:numFmt w:val="bullet"/>
      <w:lvlText w:val=""/>
      <w:lvlJc w:val="left"/>
      <w:pPr>
        <w:ind w:left="5087" w:hanging="360"/>
      </w:pPr>
      <w:rPr>
        <w:rFonts w:ascii="Symbol" w:hAnsi="Symbol" w:hint="default"/>
      </w:rPr>
    </w:lvl>
    <w:lvl w:ilvl="7" w:tplc="080A0003" w:tentative="1">
      <w:start w:val="1"/>
      <w:numFmt w:val="bullet"/>
      <w:lvlText w:val="o"/>
      <w:lvlJc w:val="left"/>
      <w:pPr>
        <w:ind w:left="5807" w:hanging="360"/>
      </w:pPr>
      <w:rPr>
        <w:rFonts w:ascii="Courier New" w:hAnsi="Courier New" w:cs="Courier New" w:hint="default"/>
      </w:rPr>
    </w:lvl>
    <w:lvl w:ilvl="8" w:tplc="080A0005" w:tentative="1">
      <w:start w:val="1"/>
      <w:numFmt w:val="bullet"/>
      <w:lvlText w:val=""/>
      <w:lvlJc w:val="left"/>
      <w:pPr>
        <w:ind w:left="6527" w:hanging="360"/>
      </w:pPr>
      <w:rPr>
        <w:rFonts w:ascii="Wingdings" w:hAnsi="Wingdings" w:hint="default"/>
      </w:rPr>
    </w:lvl>
  </w:abstractNum>
  <w:abstractNum w:abstractNumId="67" w15:restartNumberingAfterBreak="0">
    <w:nsid w:val="52166E6B"/>
    <w:multiLevelType w:val="hybridMultilevel"/>
    <w:tmpl w:val="9508CA4C"/>
    <w:lvl w:ilvl="0" w:tplc="EEFAB310">
      <w:start w:val="1"/>
      <w:numFmt w:val="decimal"/>
      <w:lvlText w:val="III.%1"/>
      <w:lvlJc w:val="center"/>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15:restartNumberingAfterBreak="0">
    <w:nsid w:val="52973D65"/>
    <w:multiLevelType w:val="hybridMultilevel"/>
    <w:tmpl w:val="08E0C3A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15:restartNumberingAfterBreak="0">
    <w:nsid w:val="541B5CD4"/>
    <w:multiLevelType w:val="multilevel"/>
    <w:tmpl w:val="A41C4626"/>
    <w:styleLink w:val="Estilo16"/>
    <w:lvl w:ilvl="0">
      <w:start w:val="1"/>
      <w:numFmt w:val="upperRoman"/>
      <w:lvlText w:val="%1."/>
      <w:lvlJc w:val="left"/>
      <w:pPr>
        <w:ind w:left="3120" w:hanging="1418"/>
      </w:pPr>
      <w:rPr>
        <w:rFonts w:cs="Times New Roman" w:hint="default"/>
        <w:b/>
        <w:i w:val="0"/>
        <w:color w:val="auto"/>
        <w:sz w:val="24"/>
      </w:rPr>
    </w:lvl>
    <w:lvl w:ilvl="1">
      <w:start w:val="1"/>
      <w:numFmt w:val="decimal"/>
      <w:lvlText w:val="%2."/>
      <w:lvlJc w:val="left"/>
      <w:pPr>
        <w:ind w:left="3142" w:hanging="360"/>
      </w:pPr>
      <w:rPr>
        <w:rFonts w:ascii="Arial" w:hAnsi="Arial" w:cs="Times New Roman" w:hint="default"/>
        <w:b/>
        <w:i w:val="0"/>
        <w:color w:val="auto"/>
        <w:sz w:val="24"/>
      </w:rPr>
    </w:lvl>
    <w:lvl w:ilvl="2">
      <w:start w:val="1"/>
      <w:numFmt w:val="decimal"/>
      <w:lvlText w:val="%2.%3."/>
      <w:lvlJc w:val="left"/>
      <w:pPr>
        <w:tabs>
          <w:tab w:val="num" w:pos="3574"/>
        </w:tabs>
        <w:ind w:left="3574" w:hanging="737"/>
      </w:pPr>
      <w:rPr>
        <w:rFonts w:ascii="Arial Negrita" w:hAnsi="Arial Negrita" w:cs="Times New Roman" w:hint="default"/>
        <w:b/>
        <w:i w:val="0"/>
        <w:sz w:val="24"/>
      </w:rPr>
    </w:lvl>
    <w:lvl w:ilvl="3">
      <w:start w:val="1"/>
      <w:numFmt w:val="decimal"/>
      <w:lvlText w:val="%4."/>
      <w:lvlJc w:val="left"/>
      <w:pPr>
        <w:ind w:left="3764" w:hanging="360"/>
      </w:pPr>
      <w:rPr>
        <w:rFonts w:ascii="Arial" w:hAnsi="Arial" w:cs="Times New Roman" w:hint="default"/>
        <w:b/>
        <w:i w:val="0"/>
        <w:sz w:val="24"/>
        <w:szCs w:val="24"/>
      </w:rPr>
    </w:lvl>
    <w:lvl w:ilvl="4">
      <w:start w:val="1"/>
      <w:numFmt w:val="lowerLetter"/>
      <w:lvlText w:val="%5."/>
      <w:lvlJc w:val="left"/>
      <w:pPr>
        <w:ind w:left="5302" w:hanging="360"/>
      </w:pPr>
      <w:rPr>
        <w:rFonts w:cs="Times New Roman" w:hint="default"/>
      </w:rPr>
    </w:lvl>
    <w:lvl w:ilvl="5">
      <w:start w:val="1"/>
      <w:numFmt w:val="lowerRoman"/>
      <w:lvlText w:val="%6."/>
      <w:lvlJc w:val="right"/>
      <w:pPr>
        <w:ind w:left="6022" w:hanging="180"/>
      </w:pPr>
      <w:rPr>
        <w:rFonts w:cs="Times New Roman" w:hint="default"/>
      </w:rPr>
    </w:lvl>
    <w:lvl w:ilvl="6">
      <w:start w:val="1"/>
      <w:numFmt w:val="decimal"/>
      <w:lvlText w:val="%7."/>
      <w:lvlJc w:val="left"/>
      <w:pPr>
        <w:ind w:left="6742" w:hanging="360"/>
      </w:pPr>
      <w:rPr>
        <w:rFonts w:cs="Times New Roman" w:hint="default"/>
      </w:rPr>
    </w:lvl>
    <w:lvl w:ilvl="7">
      <w:start w:val="1"/>
      <w:numFmt w:val="lowerLetter"/>
      <w:lvlText w:val="%8."/>
      <w:lvlJc w:val="left"/>
      <w:pPr>
        <w:ind w:left="7462" w:hanging="360"/>
      </w:pPr>
      <w:rPr>
        <w:rFonts w:cs="Times New Roman" w:hint="default"/>
      </w:rPr>
    </w:lvl>
    <w:lvl w:ilvl="8">
      <w:start w:val="1"/>
      <w:numFmt w:val="lowerRoman"/>
      <w:lvlText w:val="%9."/>
      <w:lvlJc w:val="right"/>
      <w:pPr>
        <w:ind w:left="8182" w:hanging="180"/>
      </w:pPr>
      <w:rPr>
        <w:rFonts w:cs="Times New Roman" w:hint="default"/>
      </w:rPr>
    </w:lvl>
  </w:abstractNum>
  <w:abstractNum w:abstractNumId="70" w15:restartNumberingAfterBreak="0">
    <w:nsid w:val="5466131F"/>
    <w:multiLevelType w:val="hybridMultilevel"/>
    <w:tmpl w:val="72D0FCA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54F16299"/>
    <w:multiLevelType w:val="hybridMultilevel"/>
    <w:tmpl w:val="E15E59B6"/>
    <w:lvl w:ilvl="0" w:tplc="080A000B">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598715D"/>
    <w:multiLevelType w:val="hybridMultilevel"/>
    <w:tmpl w:val="793A095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15:restartNumberingAfterBreak="0">
    <w:nsid w:val="58365B0A"/>
    <w:multiLevelType w:val="multilevel"/>
    <w:tmpl w:val="080A001D"/>
    <w:styleLink w:val="Estilo5"/>
    <w:lvl w:ilvl="0">
      <w:start w:val="2"/>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5AD016B8"/>
    <w:multiLevelType w:val="multilevel"/>
    <w:tmpl w:val="7626EF0A"/>
    <w:styleLink w:val="Estilo9"/>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5" w15:restartNumberingAfterBreak="0">
    <w:nsid w:val="5AF24652"/>
    <w:multiLevelType w:val="hybridMultilevel"/>
    <w:tmpl w:val="00F4E876"/>
    <w:lvl w:ilvl="0" w:tplc="B4444C20">
      <w:start w:val="1"/>
      <w:numFmt w:val="bullet"/>
      <w:lvlText w:val=""/>
      <w:lvlJc w:val="left"/>
      <w:pPr>
        <w:ind w:left="1080" w:hanging="360"/>
      </w:pPr>
      <w:rPr>
        <w:rFonts w:ascii="Symbol" w:hAnsi="Symbol" w:hint="default"/>
      </w:rPr>
    </w:lvl>
    <w:lvl w:ilvl="1" w:tplc="0C0A0001"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76" w15:restartNumberingAfterBreak="0">
    <w:nsid w:val="5E122769"/>
    <w:multiLevelType w:val="multilevel"/>
    <w:tmpl w:val="BD482494"/>
    <w:styleLink w:val="Estilo41"/>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7" w15:restartNumberingAfterBreak="0">
    <w:nsid w:val="5E676633"/>
    <w:multiLevelType w:val="multilevel"/>
    <w:tmpl w:val="0C0A001D"/>
    <w:styleLink w:val="Estilo27"/>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ascii="Arial" w:hAnsi="Arial" w:cs="Times New Roman"/>
        <w:b/>
        <w:sz w:val="24"/>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8" w15:restartNumberingAfterBreak="0">
    <w:nsid w:val="6039428B"/>
    <w:multiLevelType w:val="multilevel"/>
    <w:tmpl w:val="89B80172"/>
    <w:styleLink w:val="Estilo25"/>
    <w:lvl w:ilvl="0">
      <w:start w:val="1"/>
      <w:numFmt w:val="upperRoman"/>
      <w:lvlText w:val="%1."/>
      <w:lvlJc w:val="left"/>
      <w:pPr>
        <w:ind w:left="1418" w:hanging="1418"/>
      </w:pPr>
      <w:rPr>
        <w:rFonts w:cs="Times New Roman" w:hint="default"/>
        <w:b/>
        <w:i w:val="0"/>
        <w:color w:val="auto"/>
        <w:sz w:val="24"/>
      </w:rPr>
    </w:lvl>
    <w:lvl w:ilvl="1">
      <w:start w:val="6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isLgl/>
      <w:lvlText w:val="%2.%4."/>
      <w:lvlJc w:val="left"/>
      <w:pPr>
        <w:tabs>
          <w:tab w:val="num" w:pos="2665"/>
        </w:tabs>
        <w:ind w:left="2665" w:hanging="964"/>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9" w15:restartNumberingAfterBreak="0">
    <w:nsid w:val="626E6803"/>
    <w:multiLevelType w:val="hybridMultilevel"/>
    <w:tmpl w:val="0BA0520E"/>
    <w:lvl w:ilvl="0" w:tplc="A86E2CA2">
      <w:start w:val="8"/>
      <w:numFmt w:val="upperRoman"/>
      <w:lvlText w:val="%1."/>
      <w:lvlJc w:val="righ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0" w15:restartNumberingAfterBreak="0">
    <w:nsid w:val="64C65399"/>
    <w:multiLevelType w:val="multilevel"/>
    <w:tmpl w:val="D350376C"/>
    <w:styleLink w:val="Estilo15"/>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062" w:hanging="360"/>
      </w:pPr>
      <w:rPr>
        <w:rFonts w:ascii="Arial" w:hAnsi="Arial"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1" w15:restartNumberingAfterBreak="0">
    <w:nsid w:val="64F9609C"/>
    <w:multiLevelType w:val="hybridMultilevel"/>
    <w:tmpl w:val="FE34B53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2" w15:restartNumberingAfterBreak="0">
    <w:nsid w:val="64FC51C5"/>
    <w:multiLevelType w:val="hybridMultilevel"/>
    <w:tmpl w:val="5D563D1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3" w15:restartNumberingAfterBreak="0">
    <w:nsid w:val="65FE1EBE"/>
    <w:multiLevelType w:val="multilevel"/>
    <w:tmpl w:val="706201B8"/>
    <w:styleLink w:val="Estilo26"/>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07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isLgl/>
      <w:lvlText w:val="%2.%1.%4."/>
      <w:lvlJc w:val="left"/>
      <w:pPr>
        <w:tabs>
          <w:tab w:val="num" w:pos="2665"/>
        </w:tabs>
        <w:ind w:left="2665" w:hanging="964"/>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4" w15:restartNumberingAfterBreak="0">
    <w:nsid w:val="682B796D"/>
    <w:multiLevelType w:val="multilevel"/>
    <w:tmpl w:val="2CE2299C"/>
    <w:styleLink w:val="Estilo11"/>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16.2.%4."/>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5" w15:restartNumberingAfterBreak="0">
    <w:nsid w:val="68C35876"/>
    <w:multiLevelType w:val="hybridMultilevel"/>
    <w:tmpl w:val="BF0A6ED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6" w15:restartNumberingAfterBreak="0">
    <w:nsid w:val="6BEC0E7B"/>
    <w:multiLevelType w:val="hybridMultilevel"/>
    <w:tmpl w:val="92A2D23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7" w15:restartNumberingAfterBreak="0">
    <w:nsid w:val="6BEE5883"/>
    <w:multiLevelType w:val="hybridMultilevel"/>
    <w:tmpl w:val="08F4BB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8" w15:restartNumberingAfterBreak="0">
    <w:nsid w:val="6C8862EB"/>
    <w:multiLevelType w:val="hybridMultilevel"/>
    <w:tmpl w:val="317A62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9" w15:restartNumberingAfterBreak="0">
    <w:nsid w:val="6CFA7D20"/>
    <w:multiLevelType w:val="hybridMultilevel"/>
    <w:tmpl w:val="FB046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15:restartNumberingAfterBreak="0">
    <w:nsid w:val="6DE70181"/>
    <w:multiLevelType w:val="hybridMultilevel"/>
    <w:tmpl w:val="9EBC44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1" w15:restartNumberingAfterBreak="0">
    <w:nsid w:val="73A314E3"/>
    <w:multiLevelType w:val="multilevel"/>
    <w:tmpl w:val="87E6F13A"/>
    <w:styleLink w:val="Estilo13"/>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none"/>
      <w:lvlText w:val="1.1.1."/>
      <w:lvlJc w:val="left"/>
      <w:pPr>
        <w:ind w:left="2062" w:hanging="360"/>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92" w15:restartNumberingAfterBreak="0">
    <w:nsid w:val="775A1BC0"/>
    <w:multiLevelType w:val="hybridMultilevel"/>
    <w:tmpl w:val="B78279BE"/>
    <w:lvl w:ilvl="0" w:tplc="02B2C826">
      <w:start w:val="6"/>
      <w:numFmt w:val="upperRoman"/>
      <w:lvlText w:val="%1."/>
      <w:lvlJc w:val="righ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3" w15:restartNumberingAfterBreak="0">
    <w:nsid w:val="787D36AE"/>
    <w:multiLevelType w:val="hybridMultilevel"/>
    <w:tmpl w:val="09F66B5C"/>
    <w:lvl w:ilvl="0" w:tplc="D94AADB8">
      <w:start w:val="2"/>
      <w:numFmt w:val="upp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94" w15:restartNumberingAfterBreak="0">
    <w:nsid w:val="7896778D"/>
    <w:multiLevelType w:val="hybridMultilevel"/>
    <w:tmpl w:val="E9FE4318"/>
    <w:lvl w:ilvl="0" w:tplc="F138A790">
      <w:start w:val="1"/>
      <w:numFmt w:val="upp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95" w15:restartNumberingAfterBreak="0">
    <w:nsid w:val="7B1F3121"/>
    <w:multiLevelType w:val="multilevel"/>
    <w:tmpl w:val="45AA1B86"/>
    <w:styleLink w:val="Estilo24"/>
    <w:lvl w:ilvl="0">
      <w:start w:val="1"/>
      <w:numFmt w:val="upperRoman"/>
      <w:lvlText w:val="%1."/>
      <w:lvlJc w:val="left"/>
      <w:pPr>
        <w:ind w:left="1418" w:hanging="1418"/>
      </w:pPr>
      <w:rPr>
        <w:rFonts w:cs="Times New Roman" w:hint="default"/>
        <w:b/>
        <w:i w:val="0"/>
        <w:color w:val="auto"/>
        <w:sz w:val="24"/>
      </w:rPr>
    </w:lvl>
    <w:lvl w:ilvl="1">
      <w:start w:val="6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701"/>
        </w:tabs>
        <w:ind w:left="1701" w:hanging="737"/>
      </w:pPr>
      <w:rPr>
        <w:rFonts w:ascii="Arial Negrita" w:hAnsi="Arial Negrita" w:cs="Times New Roman" w:hint="default"/>
        <w:b/>
        <w:i w:val="0"/>
        <w:sz w:val="24"/>
      </w:rPr>
    </w:lvl>
    <w:lvl w:ilvl="3">
      <w:start w:val="1"/>
      <w:numFmt w:val="decimal"/>
      <w:lvlRestart w:val="0"/>
      <w:lvlText w:val="%2.%4."/>
      <w:lvlJc w:val="left"/>
      <w:pPr>
        <w:tabs>
          <w:tab w:val="num" w:pos="3091"/>
        </w:tabs>
        <w:ind w:left="3091" w:hanging="964"/>
      </w:pPr>
      <w:rPr>
        <w:rFonts w:cs="Times New Roman" w:hint="default"/>
        <w:b/>
        <w:i w:val="0"/>
        <w:sz w:val="24"/>
        <w:szCs w:val="24"/>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96" w15:restartNumberingAfterBreak="0">
    <w:nsid w:val="7C3270B5"/>
    <w:multiLevelType w:val="hybridMultilevel"/>
    <w:tmpl w:val="81C49A30"/>
    <w:lvl w:ilvl="0" w:tplc="FA647FA8">
      <w:start w:val="1"/>
      <w:numFmt w:val="bullet"/>
      <w:pStyle w:val="CarCarCarCarCarCarCarCarCarCarCarCarCarCarCarCarCarCarCarCar"/>
      <w:lvlText w:val=""/>
      <w:lvlJc w:val="left"/>
      <w:pPr>
        <w:tabs>
          <w:tab w:val="num" w:pos="502"/>
        </w:tabs>
        <w:ind w:left="502" w:hanging="360"/>
      </w:pPr>
      <w:rPr>
        <w:rFonts w:ascii="Symbol" w:hAnsi="Symbol" w:hint="default"/>
      </w:rPr>
    </w:lvl>
    <w:lvl w:ilvl="1" w:tplc="EE387BA8" w:tentative="1">
      <w:start w:val="1"/>
      <w:numFmt w:val="bullet"/>
      <w:lvlText w:val="o"/>
      <w:lvlJc w:val="left"/>
      <w:pPr>
        <w:tabs>
          <w:tab w:val="num" w:pos="1440"/>
        </w:tabs>
        <w:ind w:left="1440" w:hanging="360"/>
      </w:pPr>
      <w:rPr>
        <w:rFonts w:ascii="Courier New" w:hAnsi="Courier New" w:cs="Univers Cd (W1)" w:hint="default"/>
      </w:rPr>
    </w:lvl>
    <w:lvl w:ilvl="2" w:tplc="39AE129A" w:tentative="1">
      <w:start w:val="1"/>
      <w:numFmt w:val="bullet"/>
      <w:lvlText w:val=""/>
      <w:lvlJc w:val="left"/>
      <w:pPr>
        <w:tabs>
          <w:tab w:val="num" w:pos="2160"/>
        </w:tabs>
        <w:ind w:left="2160" w:hanging="360"/>
      </w:pPr>
      <w:rPr>
        <w:rFonts w:ascii="Wingdings" w:hAnsi="Wingdings" w:hint="default"/>
      </w:rPr>
    </w:lvl>
    <w:lvl w:ilvl="3" w:tplc="074E7EDA" w:tentative="1">
      <w:start w:val="1"/>
      <w:numFmt w:val="bullet"/>
      <w:lvlText w:val=""/>
      <w:lvlJc w:val="left"/>
      <w:pPr>
        <w:tabs>
          <w:tab w:val="num" w:pos="2880"/>
        </w:tabs>
        <w:ind w:left="2880" w:hanging="360"/>
      </w:pPr>
      <w:rPr>
        <w:rFonts w:ascii="Symbol" w:hAnsi="Symbol" w:hint="default"/>
      </w:rPr>
    </w:lvl>
    <w:lvl w:ilvl="4" w:tplc="0B78666E" w:tentative="1">
      <w:start w:val="1"/>
      <w:numFmt w:val="bullet"/>
      <w:lvlText w:val="o"/>
      <w:lvlJc w:val="left"/>
      <w:pPr>
        <w:tabs>
          <w:tab w:val="num" w:pos="3600"/>
        </w:tabs>
        <w:ind w:left="3600" w:hanging="360"/>
      </w:pPr>
      <w:rPr>
        <w:rFonts w:ascii="Courier New" w:hAnsi="Courier New" w:cs="Univers Cd (W1)" w:hint="default"/>
      </w:rPr>
    </w:lvl>
    <w:lvl w:ilvl="5" w:tplc="F5266750" w:tentative="1">
      <w:start w:val="1"/>
      <w:numFmt w:val="bullet"/>
      <w:lvlText w:val=""/>
      <w:lvlJc w:val="left"/>
      <w:pPr>
        <w:tabs>
          <w:tab w:val="num" w:pos="4320"/>
        </w:tabs>
        <w:ind w:left="4320" w:hanging="360"/>
      </w:pPr>
      <w:rPr>
        <w:rFonts w:ascii="Wingdings" w:hAnsi="Wingdings" w:hint="default"/>
      </w:rPr>
    </w:lvl>
    <w:lvl w:ilvl="6" w:tplc="081C9D02" w:tentative="1">
      <w:start w:val="1"/>
      <w:numFmt w:val="bullet"/>
      <w:lvlText w:val=""/>
      <w:lvlJc w:val="left"/>
      <w:pPr>
        <w:tabs>
          <w:tab w:val="num" w:pos="5040"/>
        </w:tabs>
        <w:ind w:left="5040" w:hanging="360"/>
      </w:pPr>
      <w:rPr>
        <w:rFonts w:ascii="Symbol" w:hAnsi="Symbol" w:hint="default"/>
      </w:rPr>
    </w:lvl>
    <w:lvl w:ilvl="7" w:tplc="E522CC62" w:tentative="1">
      <w:start w:val="1"/>
      <w:numFmt w:val="bullet"/>
      <w:lvlText w:val="o"/>
      <w:lvlJc w:val="left"/>
      <w:pPr>
        <w:tabs>
          <w:tab w:val="num" w:pos="5760"/>
        </w:tabs>
        <w:ind w:left="5760" w:hanging="360"/>
      </w:pPr>
      <w:rPr>
        <w:rFonts w:ascii="Courier New" w:hAnsi="Courier New" w:cs="Univers Cd (W1)" w:hint="default"/>
      </w:rPr>
    </w:lvl>
    <w:lvl w:ilvl="8" w:tplc="63E22A26"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C466051"/>
    <w:multiLevelType w:val="multilevel"/>
    <w:tmpl w:val="E5FCA9AC"/>
    <w:styleLink w:val="Estilo14"/>
    <w:lvl w:ilvl="0">
      <w:start w:val="1"/>
      <w:numFmt w:val="upperRoman"/>
      <w:lvlText w:val="%1."/>
      <w:lvlJc w:val="left"/>
      <w:pPr>
        <w:ind w:left="1418" w:hanging="1418"/>
      </w:pPr>
      <w:rPr>
        <w:rFonts w:cs="Times New Roman" w:hint="default"/>
        <w:b/>
        <w:i w:val="0"/>
        <w:color w:val="auto"/>
        <w:sz w:val="24"/>
      </w:rPr>
    </w:lvl>
    <w:lvl w:ilvl="1">
      <w:start w:val="1"/>
      <w:numFmt w:val="decimal"/>
      <w:lvlText w:val="%2."/>
      <w:lvlJc w:val="left"/>
      <w:pPr>
        <w:ind w:left="1440" w:hanging="360"/>
      </w:pPr>
      <w:rPr>
        <w:rFonts w:ascii="Arial" w:hAnsi="Arial" w:cs="Times New Roman" w:hint="default"/>
        <w:b/>
        <w:i w:val="0"/>
        <w:color w:val="auto"/>
        <w:sz w:val="24"/>
      </w:rPr>
    </w:lvl>
    <w:lvl w:ilvl="2">
      <w:start w:val="1"/>
      <w:numFmt w:val="decimal"/>
      <w:lvlText w:val="%2.%3."/>
      <w:lvlJc w:val="left"/>
      <w:pPr>
        <w:tabs>
          <w:tab w:val="num" w:pos="1872"/>
        </w:tabs>
        <w:ind w:left="1872" w:hanging="737"/>
      </w:pPr>
      <w:rPr>
        <w:rFonts w:ascii="Arial Negrita" w:hAnsi="Arial Negrita" w:cs="Times New Roman" w:hint="default"/>
        <w:b/>
        <w:i w:val="0"/>
        <w:sz w:val="24"/>
      </w:rPr>
    </w:lvl>
    <w:lvl w:ilvl="3">
      <w:start w:val="1"/>
      <w:numFmt w:val="decimal"/>
      <w:lvlText w:val="%4."/>
      <w:lvlJc w:val="left"/>
      <w:pPr>
        <w:ind w:left="2062" w:hanging="360"/>
      </w:pPr>
      <w:rPr>
        <w:rFonts w:cs="Times New Roman" w:hint="default"/>
        <w:b/>
        <w:i w:val="0"/>
        <w:sz w:val="24"/>
        <w:szCs w:val="24"/>
      </w:rPr>
    </w:lvl>
    <w:lvl w:ilvl="4">
      <w:start w:val="1"/>
      <w:numFmt w:val="decimal"/>
      <w:lvlText w:val="%5."/>
      <w:lvlJc w:val="left"/>
      <w:pPr>
        <w:ind w:left="3600" w:hanging="360"/>
      </w:pPr>
      <w:rPr>
        <w:rFonts w:cs="Times New Roman" w:hint="default"/>
        <w:b/>
        <w:i w:val="0"/>
        <w:sz w:val="24"/>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98" w15:restartNumberingAfterBreak="0">
    <w:nsid w:val="7D27028D"/>
    <w:multiLevelType w:val="hybridMultilevel"/>
    <w:tmpl w:val="F3382FC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6"/>
  </w:num>
  <w:num w:numId="2">
    <w:abstractNumId w:val="64"/>
  </w:num>
  <w:num w:numId="3">
    <w:abstractNumId w:val="96"/>
  </w:num>
  <w:num w:numId="4">
    <w:abstractNumId w:val="37"/>
  </w:num>
  <w:num w:numId="5">
    <w:abstractNumId w:val="60"/>
  </w:num>
  <w:num w:numId="6">
    <w:abstractNumId w:val="62"/>
  </w:num>
  <w:num w:numId="7">
    <w:abstractNumId w:val="73"/>
  </w:num>
  <w:num w:numId="8">
    <w:abstractNumId w:val="14"/>
  </w:num>
  <w:num w:numId="9">
    <w:abstractNumId w:val="76"/>
  </w:num>
  <w:num w:numId="10">
    <w:abstractNumId w:val="15"/>
  </w:num>
  <w:num w:numId="11">
    <w:abstractNumId w:val="7"/>
  </w:num>
  <w:num w:numId="12">
    <w:abstractNumId w:val="74"/>
  </w:num>
  <w:num w:numId="13">
    <w:abstractNumId w:val="27"/>
  </w:num>
  <w:num w:numId="14">
    <w:abstractNumId w:val="84"/>
  </w:num>
  <w:num w:numId="15">
    <w:abstractNumId w:val="22"/>
  </w:num>
  <w:num w:numId="16">
    <w:abstractNumId w:val="91"/>
  </w:num>
  <w:num w:numId="17">
    <w:abstractNumId w:val="97"/>
  </w:num>
  <w:num w:numId="18">
    <w:abstractNumId w:val="80"/>
  </w:num>
  <w:num w:numId="19">
    <w:abstractNumId w:val="69"/>
  </w:num>
  <w:num w:numId="20">
    <w:abstractNumId w:val="57"/>
  </w:num>
  <w:num w:numId="21">
    <w:abstractNumId w:val="58"/>
  </w:num>
  <w:num w:numId="22">
    <w:abstractNumId w:val="42"/>
  </w:num>
  <w:num w:numId="23">
    <w:abstractNumId w:val="47"/>
  </w:num>
  <w:num w:numId="24">
    <w:abstractNumId w:val="39"/>
  </w:num>
  <w:num w:numId="25">
    <w:abstractNumId w:val="13"/>
  </w:num>
  <w:num w:numId="26">
    <w:abstractNumId w:val="11"/>
  </w:num>
  <w:num w:numId="27">
    <w:abstractNumId w:val="95"/>
  </w:num>
  <w:num w:numId="28">
    <w:abstractNumId w:val="78"/>
  </w:num>
  <w:num w:numId="29">
    <w:abstractNumId w:val="83"/>
  </w:num>
  <w:num w:numId="30">
    <w:abstractNumId w:val="77"/>
  </w:num>
  <w:num w:numId="31">
    <w:abstractNumId w:val="63"/>
  </w:num>
  <w:num w:numId="32">
    <w:abstractNumId w:val="49"/>
  </w:num>
  <w:num w:numId="33">
    <w:abstractNumId w:val="61"/>
  </w:num>
  <w:num w:numId="34">
    <w:abstractNumId w:val="70"/>
  </w:num>
  <w:num w:numId="35">
    <w:abstractNumId w:val="33"/>
  </w:num>
  <w:num w:numId="36">
    <w:abstractNumId w:val="8"/>
  </w:num>
  <w:num w:numId="37">
    <w:abstractNumId w:val="34"/>
  </w:num>
  <w:num w:numId="38">
    <w:abstractNumId w:val="55"/>
  </w:num>
  <w:num w:numId="39">
    <w:abstractNumId w:val="45"/>
  </w:num>
  <w:num w:numId="40">
    <w:abstractNumId w:val="6"/>
  </w:num>
  <w:num w:numId="41">
    <w:abstractNumId w:val="75"/>
  </w:num>
  <w:num w:numId="42">
    <w:abstractNumId w:val="94"/>
  </w:num>
  <w:num w:numId="43">
    <w:abstractNumId w:val="20"/>
  </w:num>
  <w:num w:numId="44">
    <w:abstractNumId w:val="87"/>
  </w:num>
  <w:num w:numId="45">
    <w:abstractNumId w:val="54"/>
  </w:num>
  <w:num w:numId="46">
    <w:abstractNumId w:val="41"/>
  </w:num>
  <w:num w:numId="47">
    <w:abstractNumId w:val="90"/>
  </w:num>
  <w:num w:numId="48">
    <w:abstractNumId w:val="67"/>
  </w:num>
  <w:num w:numId="49">
    <w:abstractNumId w:val="30"/>
  </w:num>
  <w:num w:numId="50">
    <w:abstractNumId w:val="53"/>
  </w:num>
  <w:num w:numId="51">
    <w:abstractNumId w:val="36"/>
  </w:num>
  <w:num w:numId="52">
    <w:abstractNumId w:val="38"/>
  </w:num>
  <w:num w:numId="53">
    <w:abstractNumId w:val="92"/>
  </w:num>
  <w:num w:numId="54">
    <w:abstractNumId w:val="31"/>
  </w:num>
  <w:num w:numId="55">
    <w:abstractNumId w:val="46"/>
  </w:num>
  <w:num w:numId="56">
    <w:abstractNumId w:val="66"/>
  </w:num>
  <w:num w:numId="57">
    <w:abstractNumId w:val="52"/>
  </w:num>
  <w:num w:numId="58">
    <w:abstractNumId w:val="28"/>
  </w:num>
  <w:num w:numId="59">
    <w:abstractNumId w:val="43"/>
  </w:num>
  <w:num w:numId="60">
    <w:abstractNumId w:val="48"/>
  </w:num>
  <w:num w:numId="61">
    <w:abstractNumId w:val="79"/>
  </w:num>
  <w:num w:numId="62">
    <w:abstractNumId w:val="12"/>
  </w:num>
  <w:num w:numId="63">
    <w:abstractNumId w:val="29"/>
  </w:num>
  <w:num w:numId="64">
    <w:abstractNumId w:val="24"/>
  </w:num>
  <w:num w:numId="65">
    <w:abstractNumId w:val="10"/>
  </w:num>
  <w:num w:numId="66">
    <w:abstractNumId w:val="18"/>
  </w:num>
  <w:num w:numId="67">
    <w:abstractNumId w:val="59"/>
  </w:num>
  <w:num w:numId="68">
    <w:abstractNumId w:val="88"/>
  </w:num>
  <w:num w:numId="69">
    <w:abstractNumId w:val="17"/>
  </w:num>
  <w:num w:numId="70">
    <w:abstractNumId w:val="93"/>
  </w:num>
  <w:num w:numId="71">
    <w:abstractNumId w:val="65"/>
  </w:num>
  <w:num w:numId="72">
    <w:abstractNumId w:val="89"/>
  </w:num>
  <w:num w:numId="73">
    <w:abstractNumId w:val="19"/>
  </w:num>
  <w:num w:numId="74">
    <w:abstractNumId w:val="82"/>
  </w:num>
  <w:num w:numId="75">
    <w:abstractNumId w:val="50"/>
  </w:num>
  <w:num w:numId="76">
    <w:abstractNumId w:val="21"/>
  </w:num>
  <w:num w:numId="77">
    <w:abstractNumId w:val="86"/>
  </w:num>
  <w:num w:numId="78">
    <w:abstractNumId w:val="26"/>
  </w:num>
  <w:num w:numId="79">
    <w:abstractNumId w:val="25"/>
  </w:num>
  <w:num w:numId="80">
    <w:abstractNumId w:val="23"/>
  </w:num>
  <w:num w:numId="81">
    <w:abstractNumId w:val="81"/>
  </w:num>
  <w:num w:numId="82">
    <w:abstractNumId w:val="56"/>
  </w:num>
  <w:num w:numId="83">
    <w:abstractNumId w:val="68"/>
  </w:num>
  <w:num w:numId="84">
    <w:abstractNumId w:val="32"/>
  </w:num>
  <w:num w:numId="85">
    <w:abstractNumId w:val="85"/>
  </w:num>
  <w:num w:numId="86">
    <w:abstractNumId w:val="5"/>
  </w:num>
  <w:num w:numId="87">
    <w:abstractNumId w:val="40"/>
  </w:num>
  <w:num w:numId="88">
    <w:abstractNumId w:val="35"/>
  </w:num>
  <w:num w:numId="89">
    <w:abstractNumId w:val="72"/>
  </w:num>
  <w:num w:numId="90">
    <w:abstractNumId w:val="98"/>
  </w:num>
  <w:num w:numId="91">
    <w:abstractNumId w:val="44"/>
  </w:num>
  <w:num w:numId="92">
    <w:abstractNumId w:val="51"/>
  </w:num>
  <w:num w:numId="93">
    <w:abstractNumId w:val="0"/>
  </w:num>
  <w:num w:numId="94">
    <w:abstractNumId w:val="1"/>
  </w:num>
  <w:num w:numId="95">
    <w:abstractNumId w:val="2"/>
  </w:num>
  <w:num w:numId="96">
    <w:abstractNumId w:val="3"/>
  </w:num>
  <w:num w:numId="97">
    <w:abstractNumId w:val="71"/>
  </w:num>
  <w:num w:numId="98">
    <w:abstractNumId w:val="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ctiveWritingStyle w:appName="MSWord" w:lang="fr-FR" w:vendorID="64" w:dllVersion="131078" w:nlCheck="1" w:checkStyle="1"/>
  <w:doNotTrackFormatting/>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FB8"/>
    <w:rsid w:val="000008CB"/>
    <w:rsid w:val="00000FE8"/>
    <w:rsid w:val="000046BA"/>
    <w:rsid w:val="00006856"/>
    <w:rsid w:val="000075F7"/>
    <w:rsid w:val="00012018"/>
    <w:rsid w:val="000123A0"/>
    <w:rsid w:val="00014D20"/>
    <w:rsid w:val="00015A50"/>
    <w:rsid w:val="00016310"/>
    <w:rsid w:val="0001683E"/>
    <w:rsid w:val="00017576"/>
    <w:rsid w:val="0002036E"/>
    <w:rsid w:val="000209F8"/>
    <w:rsid w:val="00020C6C"/>
    <w:rsid w:val="000211AB"/>
    <w:rsid w:val="000218AB"/>
    <w:rsid w:val="00021AC2"/>
    <w:rsid w:val="00021E55"/>
    <w:rsid w:val="00021FD6"/>
    <w:rsid w:val="00023420"/>
    <w:rsid w:val="000247AB"/>
    <w:rsid w:val="000252A3"/>
    <w:rsid w:val="00025D79"/>
    <w:rsid w:val="00026012"/>
    <w:rsid w:val="00026BE5"/>
    <w:rsid w:val="00032ACA"/>
    <w:rsid w:val="00033392"/>
    <w:rsid w:val="00033461"/>
    <w:rsid w:val="00033484"/>
    <w:rsid w:val="00036C19"/>
    <w:rsid w:val="00036F55"/>
    <w:rsid w:val="000414D8"/>
    <w:rsid w:val="00042AF6"/>
    <w:rsid w:val="0004376F"/>
    <w:rsid w:val="00043B2A"/>
    <w:rsid w:val="00043C59"/>
    <w:rsid w:val="00044641"/>
    <w:rsid w:val="00044AE0"/>
    <w:rsid w:val="00046049"/>
    <w:rsid w:val="00047CAC"/>
    <w:rsid w:val="000506AE"/>
    <w:rsid w:val="00050ABB"/>
    <w:rsid w:val="00051962"/>
    <w:rsid w:val="00053FFF"/>
    <w:rsid w:val="00054BB6"/>
    <w:rsid w:val="00054FF1"/>
    <w:rsid w:val="00056126"/>
    <w:rsid w:val="00057FD4"/>
    <w:rsid w:val="000601B9"/>
    <w:rsid w:val="000607AE"/>
    <w:rsid w:val="000607C8"/>
    <w:rsid w:val="0006090A"/>
    <w:rsid w:val="00061BE1"/>
    <w:rsid w:val="00061BEB"/>
    <w:rsid w:val="000660DB"/>
    <w:rsid w:val="00067196"/>
    <w:rsid w:val="000673E0"/>
    <w:rsid w:val="00067D61"/>
    <w:rsid w:val="00070C51"/>
    <w:rsid w:val="000728F1"/>
    <w:rsid w:val="00072C47"/>
    <w:rsid w:val="00075E74"/>
    <w:rsid w:val="00076713"/>
    <w:rsid w:val="000775FD"/>
    <w:rsid w:val="00080765"/>
    <w:rsid w:val="0008577C"/>
    <w:rsid w:val="00087F03"/>
    <w:rsid w:val="00091F2E"/>
    <w:rsid w:val="00093EAD"/>
    <w:rsid w:val="00093EC0"/>
    <w:rsid w:val="000A28BE"/>
    <w:rsid w:val="000A445B"/>
    <w:rsid w:val="000A4472"/>
    <w:rsid w:val="000A72F9"/>
    <w:rsid w:val="000B0EC1"/>
    <w:rsid w:val="000B2398"/>
    <w:rsid w:val="000B2FD9"/>
    <w:rsid w:val="000B3655"/>
    <w:rsid w:val="000B4FB0"/>
    <w:rsid w:val="000B6A9C"/>
    <w:rsid w:val="000B7887"/>
    <w:rsid w:val="000C1EFD"/>
    <w:rsid w:val="000C2C1A"/>
    <w:rsid w:val="000C3190"/>
    <w:rsid w:val="000C3494"/>
    <w:rsid w:val="000C3BD3"/>
    <w:rsid w:val="000C4051"/>
    <w:rsid w:val="000C609D"/>
    <w:rsid w:val="000D00D0"/>
    <w:rsid w:val="000D3550"/>
    <w:rsid w:val="000D4F37"/>
    <w:rsid w:val="000D63A7"/>
    <w:rsid w:val="000E1C1D"/>
    <w:rsid w:val="000E2BD8"/>
    <w:rsid w:val="000E470A"/>
    <w:rsid w:val="000E4D7B"/>
    <w:rsid w:val="000E5453"/>
    <w:rsid w:val="000E6F62"/>
    <w:rsid w:val="000E7913"/>
    <w:rsid w:val="000F084A"/>
    <w:rsid w:val="000F52EF"/>
    <w:rsid w:val="000F5666"/>
    <w:rsid w:val="000F66A7"/>
    <w:rsid w:val="001014F6"/>
    <w:rsid w:val="00101CFB"/>
    <w:rsid w:val="001025FA"/>
    <w:rsid w:val="0010274C"/>
    <w:rsid w:val="00103BA3"/>
    <w:rsid w:val="00103D07"/>
    <w:rsid w:val="001055DB"/>
    <w:rsid w:val="00105892"/>
    <w:rsid w:val="001062F4"/>
    <w:rsid w:val="00110AF7"/>
    <w:rsid w:val="00111410"/>
    <w:rsid w:val="001149F8"/>
    <w:rsid w:val="00115DD5"/>
    <w:rsid w:val="00116DE0"/>
    <w:rsid w:val="00122559"/>
    <w:rsid w:val="00123756"/>
    <w:rsid w:val="00124106"/>
    <w:rsid w:val="00125384"/>
    <w:rsid w:val="00126052"/>
    <w:rsid w:val="00127935"/>
    <w:rsid w:val="00127FEE"/>
    <w:rsid w:val="0013168A"/>
    <w:rsid w:val="001332B1"/>
    <w:rsid w:val="00134C9E"/>
    <w:rsid w:val="0013594A"/>
    <w:rsid w:val="00137D84"/>
    <w:rsid w:val="0014234D"/>
    <w:rsid w:val="00142564"/>
    <w:rsid w:val="00143469"/>
    <w:rsid w:val="00143B13"/>
    <w:rsid w:val="00143E1E"/>
    <w:rsid w:val="00143FAC"/>
    <w:rsid w:val="00144E8A"/>
    <w:rsid w:val="001452F1"/>
    <w:rsid w:val="00145B7B"/>
    <w:rsid w:val="00147385"/>
    <w:rsid w:val="00150CF7"/>
    <w:rsid w:val="00150EB2"/>
    <w:rsid w:val="00151307"/>
    <w:rsid w:val="0015148C"/>
    <w:rsid w:val="001516A1"/>
    <w:rsid w:val="00153DE2"/>
    <w:rsid w:val="0015551C"/>
    <w:rsid w:val="00155DD8"/>
    <w:rsid w:val="0015783A"/>
    <w:rsid w:val="001616A6"/>
    <w:rsid w:val="001618AE"/>
    <w:rsid w:val="00163160"/>
    <w:rsid w:val="001636BF"/>
    <w:rsid w:val="001661C4"/>
    <w:rsid w:val="00166D59"/>
    <w:rsid w:val="00167CD5"/>
    <w:rsid w:val="00171FD9"/>
    <w:rsid w:val="001725C6"/>
    <w:rsid w:val="00176ACE"/>
    <w:rsid w:val="001774FC"/>
    <w:rsid w:val="001777FA"/>
    <w:rsid w:val="001809D4"/>
    <w:rsid w:val="001823A7"/>
    <w:rsid w:val="001845A6"/>
    <w:rsid w:val="00184C48"/>
    <w:rsid w:val="001903F3"/>
    <w:rsid w:val="0019082A"/>
    <w:rsid w:val="00190F06"/>
    <w:rsid w:val="00191C23"/>
    <w:rsid w:val="0019299B"/>
    <w:rsid w:val="00192BC5"/>
    <w:rsid w:val="00192BE8"/>
    <w:rsid w:val="00192D5A"/>
    <w:rsid w:val="00192EBA"/>
    <w:rsid w:val="00193AA9"/>
    <w:rsid w:val="00193C76"/>
    <w:rsid w:val="0019426B"/>
    <w:rsid w:val="001961C6"/>
    <w:rsid w:val="00196ABF"/>
    <w:rsid w:val="0019727E"/>
    <w:rsid w:val="001979DE"/>
    <w:rsid w:val="001A02C5"/>
    <w:rsid w:val="001A37F8"/>
    <w:rsid w:val="001A4041"/>
    <w:rsid w:val="001A4F5B"/>
    <w:rsid w:val="001A56F1"/>
    <w:rsid w:val="001A5C7A"/>
    <w:rsid w:val="001B0B66"/>
    <w:rsid w:val="001B1298"/>
    <w:rsid w:val="001B1476"/>
    <w:rsid w:val="001B1DA6"/>
    <w:rsid w:val="001B2F1E"/>
    <w:rsid w:val="001B3E1D"/>
    <w:rsid w:val="001B4A9D"/>
    <w:rsid w:val="001B5F7F"/>
    <w:rsid w:val="001C139B"/>
    <w:rsid w:val="001C1732"/>
    <w:rsid w:val="001C276F"/>
    <w:rsid w:val="001C38A5"/>
    <w:rsid w:val="001C4DE4"/>
    <w:rsid w:val="001C5BFD"/>
    <w:rsid w:val="001C5E3D"/>
    <w:rsid w:val="001C66DF"/>
    <w:rsid w:val="001C673B"/>
    <w:rsid w:val="001C693F"/>
    <w:rsid w:val="001D09E2"/>
    <w:rsid w:val="001D4583"/>
    <w:rsid w:val="001D476D"/>
    <w:rsid w:val="001D47DB"/>
    <w:rsid w:val="001D4F38"/>
    <w:rsid w:val="001D5AA2"/>
    <w:rsid w:val="001D5D4A"/>
    <w:rsid w:val="001D7A22"/>
    <w:rsid w:val="001E0929"/>
    <w:rsid w:val="001E1B34"/>
    <w:rsid w:val="001E366F"/>
    <w:rsid w:val="001E5CEE"/>
    <w:rsid w:val="001F0B29"/>
    <w:rsid w:val="001F4FEA"/>
    <w:rsid w:val="001F67E6"/>
    <w:rsid w:val="001F766B"/>
    <w:rsid w:val="00201823"/>
    <w:rsid w:val="002040D1"/>
    <w:rsid w:val="00206623"/>
    <w:rsid w:val="0021019D"/>
    <w:rsid w:val="00210285"/>
    <w:rsid w:val="00210DE4"/>
    <w:rsid w:val="0021222F"/>
    <w:rsid w:val="002128DF"/>
    <w:rsid w:val="00215733"/>
    <w:rsid w:val="00216370"/>
    <w:rsid w:val="0021722D"/>
    <w:rsid w:val="00217438"/>
    <w:rsid w:val="002209D9"/>
    <w:rsid w:val="0022136F"/>
    <w:rsid w:val="0022343D"/>
    <w:rsid w:val="00223CD8"/>
    <w:rsid w:val="00224D88"/>
    <w:rsid w:val="00226E37"/>
    <w:rsid w:val="0023046D"/>
    <w:rsid w:val="00232E92"/>
    <w:rsid w:val="002333A0"/>
    <w:rsid w:val="00233CB1"/>
    <w:rsid w:val="00234B5E"/>
    <w:rsid w:val="00236892"/>
    <w:rsid w:val="0023707D"/>
    <w:rsid w:val="00243CCC"/>
    <w:rsid w:val="00245F3B"/>
    <w:rsid w:val="00246ECA"/>
    <w:rsid w:val="002520B0"/>
    <w:rsid w:val="00252EDF"/>
    <w:rsid w:val="00252F31"/>
    <w:rsid w:val="00255B6C"/>
    <w:rsid w:val="00256CAE"/>
    <w:rsid w:val="00260BA8"/>
    <w:rsid w:val="00260F02"/>
    <w:rsid w:val="00261589"/>
    <w:rsid w:val="00261ECB"/>
    <w:rsid w:val="00264400"/>
    <w:rsid w:val="0026548F"/>
    <w:rsid w:val="0026682C"/>
    <w:rsid w:val="00270D48"/>
    <w:rsid w:val="002713C3"/>
    <w:rsid w:val="0027167F"/>
    <w:rsid w:val="00271ED0"/>
    <w:rsid w:val="002747B2"/>
    <w:rsid w:val="00274EC5"/>
    <w:rsid w:val="002758E1"/>
    <w:rsid w:val="0027618B"/>
    <w:rsid w:val="0027673C"/>
    <w:rsid w:val="00280C4A"/>
    <w:rsid w:val="002865A4"/>
    <w:rsid w:val="00286646"/>
    <w:rsid w:val="0029129B"/>
    <w:rsid w:val="002954BC"/>
    <w:rsid w:val="002968C0"/>
    <w:rsid w:val="00296C4F"/>
    <w:rsid w:val="00297852"/>
    <w:rsid w:val="002A1505"/>
    <w:rsid w:val="002A2B1F"/>
    <w:rsid w:val="002A3C0E"/>
    <w:rsid w:val="002A43DF"/>
    <w:rsid w:val="002A4736"/>
    <w:rsid w:val="002A6163"/>
    <w:rsid w:val="002A67E8"/>
    <w:rsid w:val="002B0539"/>
    <w:rsid w:val="002B166E"/>
    <w:rsid w:val="002B5C53"/>
    <w:rsid w:val="002B7D7D"/>
    <w:rsid w:val="002C10F2"/>
    <w:rsid w:val="002C5D58"/>
    <w:rsid w:val="002D1583"/>
    <w:rsid w:val="002D2C02"/>
    <w:rsid w:val="002D35E6"/>
    <w:rsid w:val="002D36FE"/>
    <w:rsid w:val="002D3C3B"/>
    <w:rsid w:val="002D7BF9"/>
    <w:rsid w:val="002E0EE0"/>
    <w:rsid w:val="002E4FD2"/>
    <w:rsid w:val="002E5142"/>
    <w:rsid w:val="002E76FF"/>
    <w:rsid w:val="002E7F19"/>
    <w:rsid w:val="002F0827"/>
    <w:rsid w:val="002F2AE4"/>
    <w:rsid w:val="002F3E02"/>
    <w:rsid w:val="002F4CCC"/>
    <w:rsid w:val="002F684F"/>
    <w:rsid w:val="002F6B66"/>
    <w:rsid w:val="00300B8A"/>
    <w:rsid w:val="00302FBE"/>
    <w:rsid w:val="00305D13"/>
    <w:rsid w:val="0030636F"/>
    <w:rsid w:val="00311484"/>
    <w:rsid w:val="00313646"/>
    <w:rsid w:val="003138A4"/>
    <w:rsid w:val="00314128"/>
    <w:rsid w:val="00315633"/>
    <w:rsid w:val="003166BF"/>
    <w:rsid w:val="003177F5"/>
    <w:rsid w:val="00317E32"/>
    <w:rsid w:val="00320154"/>
    <w:rsid w:val="00321347"/>
    <w:rsid w:val="0032197B"/>
    <w:rsid w:val="00323B4D"/>
    <w:rsid w:val="00324FB4"/>
    <w:rsid w:val="00325CFD"/>
    <w:rsid w:val="00327556"/>
    <w:rsid w:val="00335AD2"/>
    <w:rsid w:val="00337AD2"/>
    <w:rsid w:val="0034080E"/>
    <w:rsid w:val="00340C13"/>
    <w:rsid w:val="00342AB4"/>
    <w:rsid w:val="003435E7"/>
    <w:rsid w:val="00350EEE"/>
    <w:rsid w:val="00351307"/>
    <w:rsid w:val="0035489C"/>
    <w:rsid w:val="00354CFB"/>
    <w:rsid w:val="0036105B"/>
    <w:rsid w:val="003610C6"/>
    <w:rsid w:val="00361B7C"/>
    <w:rsid w:val="0036790C"/>
    <w:rsid w:val="003730A6"/>
    <w:rsid w:val="003740CB"/>
    <w:rsid w:val="00374F9C"/>
    <w:rsid w:val="00376EE6"/>
    <w:rsid w:val="0037734B"/>
    <w:rsid w:val="00377968"/>
    <w:rsid w:val="00380667"/>
    <w:rsid w:val="00381B9C"/>
    <w:rsid w:val="00383929"/>
    <w:rsid w:val="003846B7"/>
    <w:rsid w:val="00385D0E"/>
    <w:rsid w:val="00390011"/>
    <w:rsid w:val="00391E5D"/>
    <w:rsid w:val="00394075"/>
    <w:rsid w:val="00395C9F"/>
    <w:rsid w:val="003A15D8"/>
    <w:rsid w:val="003A3E68"/>
    <w:rsid w:val="003A4B79"/>
    <w:rsid w:val="003A7648"/>
    <w:rsid w:val="003B1053"/>
    <w:rsid w:val="003B1DCD"/>
    <w:rsid w:val="003B1E19"/>
    <w:rsid w:val="003B1EA6"/>
    <w:rsid w:val="003B2825"/>
    <w:rsid w:val="003B2C28"/>
    <w:rsid w:val="003B40D9"/>
    <w:rsid w:val="003B4E7A"/>
    <w:rsid w:val="003B532A"/>
    <w:rsid w:val="003B53E6"/>
    <w:rsid w:val="003B5D85"/>
    <w:rsid w:val="003B676F"/>
    <w:rsid w:val="003B76EE"/>
    <w:rsid w:val="003B78F9"/>
    <w:rsid w:val="003C0DE1"/>
    <w:rsid w:val="003C1110"/>
    <w:rsid w:val="003C119E"/>
    <w:rsid w:val="003C1468"/>
    <w:rsid w:val="003C1B0C"/>
    <w:rsid w:val="003C1ED2"/>
    <w:rsid w:val="003C2D2B"/>
    <w:rsid w:val="003C3AFD"/>
    <w:rsid w:val="003C50C4"/>
    <w:rsid w:val="003C6642"/>
    <w:rsid w:val="003D1671"/>
    <w:rsid w:val="003D167A"/>
    <w:rsid w:val="003D313D"/>
    <w:rsid w:val="003D367A"/>
    <w:rsid w:val="003D39BF"/>
    <w:rsid w:val="003D4841"/>
    <w:rsid w:val="003D5F0C"/>
    <w:rsid w:val="003D6525"/>
    <w:rsid w:val="003E2ADD"/>
    <w:rsid w:val="003E3D69"/>
    <w:rsid w:val="003E4C5C"/>
    <w:rsid w:val="003F0500"/>
    <w:rsid w:val="003F2B33"/>
    <w:rsid w:val="003F4014"/>
    <w:rsid w:val="003F5EA4"/>
    <w:rsid w:val="003F5EDC"/>
    <w:rsid w:val="003F7D64"/>
    <w:rsid w:val="00400719"/>
    <w:rsid w:val="00400BD3"/>
    <w:rsid w:val="0040334B"/>
    <w:rsid w:val="004042B4"/>
    <w:rsid w:val="0040534D"/>
    <w:rsid w:val="00407FEE"/>
    <w:rsid w:val="00415E06"/>
    <w:rsid w:val="00416303"/>
    <w:rsid w:val="004165D0"/>
    <w:rsid w:val="00417045"/>
    <w:rsid w:val="004177F2"/>
    <w:rsid w:val="00420DAB"/>
    <w:rsid w:val="004216AC"/>
    <w:rsid w:val="00421AAA"/>
    <w:rsid w:val="0042315E"/>
    <w:rsid w:val="00423A79"/>
    <w:rsid w:val="00425494"/>
    <w:rsid w:val="00425499"/>
    <w:rsid w:val="004259AC"/>
    <w:rsid w:val="00425A8B"/>
    <w:rsid w:val="00425B2C"/>
    <w:rsid w:val="004269CD"/>
    <w:rsid w:val="00427405"/>
    <w:rsid w:val="0042746D"/>
    <w:rsid w:val="00427B01"/>
    <w:rsid w:val="0043295B"/>
    <w:rsid w:val="00433898"/>
    <w:rsid w:val="00433A34"/>
    <w:rsid w:val="00433B61"/>
    <w:rsid w:val="00434284"/>
    <w:rsid w:val="00435EE8"/>
    <w:rsid w:val="0043675B"/>
    <w:rsid w:val="00436EC6"/>
    <w:rsid w:val="00436FC5"/>
    <w:rsid w:val="00441341"/>
    <w:rsid w:val="00442848"/>
    <w:rsid w:val="00443DFD"/>
    <w:rsid w:val="00444A00"/>
    <w:rsid w:val="00445318"/>
    <w:rsid w:val="004453DE"/>
    <w:rsid w:val="004462DE"/>
    <w:rsid w:val="00450F9B"/>
    <w:rsid w:val="00451C62"/>
    <w:rsid w:val="00451CE8"/>
    <w:rsid w:val="00454B47"/>
    <w:rsid w:val="00460468"/>
    <w:rsid w:val="00461284"/>
    <w:rsid w:val="00461E63"/>
    <w:rsid w:val="00462E70"/>
    <w:rsid w:val="00462FB8"/>
    <w:rsid w:val="00465E34"/>
    <w:rsid w:val="00471108"/>
    <w:rsid w:val="00472FCC"/>
    <w:rsid w:val="00473627"/>
    <w:rsid w:val="00473BDA"/>
    <w:rsid w:val="004741B6"/>
    <w:rsid w:val="004800E8"/>
    <w:rsid w:val="004805BC"/>
    <w:rsid w:val="00480CD1"/>
    <w:rsid w:val="00482833"/>
    <w:rsid w:val="00482A90"/>
    <w:rsid w:val="00483719"/>
    <w:rsid w:val="00485543"/>
    <w:rsid w:val="0049203C"/>
    <w:rsid w:val="0049223B"/>
    <w:rsid w:val="004926EA"/>
    <w:rsid w:val="00492BA4"/>
    <w:rsid w:val="00494BFE"/>
    <w:rsid w:val="00494E3E"/>
    <w:rsid w:val="00494E83"/>
    <w:rsid w:val="00494FBD"/>
    <w:rsid w:val="00495B94"/>
    <w:rsid w:val="00497EBF"/>
    <w:rsid w:val="004A05AD"/>
    <w:rsid w:val="004A3108"/>
    <w:rsid w:val="004A45CA"/>
    <w:rsid w:val="004A5928"/>
    <w:rsid w:val="004A5B73"/>
    <w:rsid w:val="004A64AF"/>
    <w:rsid w:val="004B022F"/>
    <w:rsid w:val="004B2721"/>
    <w:rsid w:val="004B3502"/>
    <w:rsid w:val="004B35F7"/>
    <w:rsid w:val="004B3DB4"/>
    <w:rsid w:val="004B4B3F"/>
    <w:rsid w:val="004B4FED"/>
    <w:rsid w:val="004B6A26"/>
    <w:rsid w:val="004B71C9"/>
    <w:rsid w:val="004C03EA"/>
    <w:rsid w:val="004C10C2"/>
    <w:rsid w:val="004C282D"/>
    <w:rsid w:val="004C2F2F"/>
    <w:rsid w:val="004C3F4D"/>
    <w:rsid w:val="004C56AA"/>
    <w:rsid w:val="004C5D0D"/>
    <w:rsid w:val="004C5E49"/>
    <w:rsid w:val="004C6FF4"/>
    <w:rsid w:val="004D12D8"/>
    <w:rsid w:val="004D183A"/>
    <w:rsid w:val="004D3C43"/>
    <w:rsid w:val="004D3C89"/>
    <w:rsid w:val="004D60F5"/>
    <w:rsid w:val="004E1432"/>
    <w:rsid w:val="004E1911"/>
    <w:rsid w:val="004E19A0"/>
    <w:rsid w:val="004E1F0E"/>
    <w:rsid w:val="004E26C8"/>
    <w:rsid w:val="004E45AA"/>
    <w:rsid w:val="004E61CB"/>
    <w:rsid w:val="004E6331"/>
    <w:rsid w:val="004E6AB8"/>
    <w:rsid w:val="004E732F"/>
    <w:rsid w:val="004F16C7"/>
    <w:rsid w:val="004F27BE"/>
    <w:rsid w:val="004F3EDA"/>
    <w:rsid w:val="004F64D2"/>
    <w:rsid w:val="004F6BAF"/>
    <w:rsid w:val="004F72FB"/>
    <w:rsid w:val="004F7C4A"/>
    <w:rsid w:val="00501A8E"/>
    <w:rsid w:val="005028C0"/>
    <w:rsid w:val="00505B7A"/>
    <w:rsid w:val="00510040"/>
    <w:rsid w:val="0051116C"/>
    <w:rsid w:val="0051123E"/>
    <w:rsid w:val="00512917"/>
    <w:rsid w:val="005132B6"/>
    <w:rsid w:val="00513C07"/>
    <w:rsid w:val="00514E06"/>
    <w:rsid w:val="005150F1"/>
    <w:rsid w:val="00516813"/>
    <w:rsid w:val="005172A4"/>
    <w:rsid w:val="00522756"/>
    <w:rsid w:val="0052349F"/>
    <w:rsid w:val="00524D82"/>
    <w:rsid w:val="00525665"/>
    <w:rsid w:val="005264A3"/>
    <w:rsid w:val="00526C25"/>
    <w:rsid w:val="00527669"/>
    <w:rsid w:val="00530B6E"/>
    <w:rsid w:val="00532CA3"/>
    <w:rsid w:val="00533507"/>
    <w:rsid w:val="00533C35"/>
    <w:rsid w:val="005347E6"/>
    <w:rsid w:val="005353C0"/>
    <w:rsid w:val="00535778"/>
    <w:rsid w:val="00535EF8"/>
    <w:rsid w:val="0053623A"/>
    <w:rsid w:val="0053681B"/>
    <w:rsid w:val="00536F08"/>
    <w:rsid w:val="0053795A"/>
    <w:rsid w:val="00540C13"/>
    <w:rsid w:val="00540DB4"/>
    <w:rsid w:val="00541AC0"/>
    <w:rsid w:val="00542C8D"/>
    <w:rsid w:val="005432F8"/>
    <w:rsid w:val="005448AC"/>
    <w:rsid w:val="00544DB4"/>
    <w:rsid w:val="00545808"/>
    <w:rsid w:val="00546C89"/>
    <w:rsid w:val="00547116"/>
    <w:rsid w:val="00550E78"/>
    <w:rsid w:val="00552253"/>
    <w:rsid w:val="005522EE"/>
    <w:rsid w:val="00552AD5"/>
    <w:rsid w:val="005544DB"/>
    <w:rsid w:val="00562B90"/>
    <w:rsid w:val="00562E48"/>
    <w:rsid w:val="00562ED1"/>
    <w:rsid w:val="00563060"/>
    <w:rsid w:val="005679E4"/>
    <w:rsid w:val="00570DEE"/>
    <w:rsid w:val="00571F02"/>
    <w:rsid w:val="0057292A"/>
    <w:rsid w:val="00575D98"/>
    <w:rsid w:val="00577039"/>
    <w:rsid w:val="00577358"/>
    <w:rsid w:val="005806C8"/>
    <w:rsid w:val="00582588"/>
    <w:rsid w:val="00584D44"/>
    <w:rsid w:val="00586957"/>
    <w:rsid w:val="00590C62"/>
    <w:rsid w:val="0059198C"/>
    <w:rsid w:val="00591F50"/>
    <w:rsid w:val="00593E01"/>
    <w:rsid w:val="00595C6A"/>
    <w:rsid w:val="00595FCB"/>
    <w:rsid w:val="00596F8C"/>
    <w:rsid w:val="0059797E"/>
    <w:rsid w:val="005A0DCF"/>
    <w:rsid w:val="005A0F79"/>
    <w:rsid w:val="005A1FB4"/>
    <w:rsid w:val="005A3AFF"/>
    <w:rsid w:val="005A4D85"/>
    <w:rsid w:val="005A4E12"/>
    <w:rsid w:val="005A53B5"/>
    <w:rsid w:val="005A5875"/>
    <w:rsid w:val="005A6373"/>
    <w:rsid w:val="005B2389"/>
    <w:rsid w:val="005B303B"/>
    <w:rsid w:val="005B4BF7"/>
    <w:rsid w:val="005B6998"/>
    <w:rsid w:val="005C073E"/>
    <w:rsid w:val="005C0A5B"/>
    <w:rsid w:val="005C0F3E"/>
    <w:rsid w:val="005C220E"/>
    <w:rsid w:val="005C6A48"/>
    <w:rsid w:val="005D44DA"/>
    <w:rsid w:val="005D5681"/>
    <w:rsid w:val="005D7487"/>
    <w:rsid w:val="005E1E1D"/>
    <w:rsid w:val="005E2666"/>
    <w:rsid w:val="005E2B22"/>
    <w:rsid w:val="005E2C79"/>
    <w:rsid w:val="005E390B"/>
    <w:rsid w:val="005E4CF2"/>
    <w:rsid w:val="005E50EC"/>
    <w:rsid w:val="005E54DD"/>
    <w:rsid w:val="005E6DC2"/>
    <w:rsid w:val="005E78A5"/>
    <w:rsid w:val="005F09BB"/>
    <w:rsid w:val="005F172A"/>
    <w:rsid w:val="005F1A48"/>
    <w:rsid w:val="005F4C58"/>
    <w:rsid w:val="005F7E3B"/>
    <w:rsid w:val="005F7F54"/>
    <w:rsid w:val="006004C0"/>
    <w:rsid w:val="00600722"/>
    <w:rsid w:val="00600FA6"/>
    <w:rsid w:val="00606D3C"/>
    <w:rsid w:val="00607339"/>
    <w:rsid w:val="00607E0F"/>
    <w:rsid w:val="006130D4"/>
    <w:rsid w:val="0061594D"/>
    <w:rsid w:val="006205EB"/>
    <w:rsid w:val="00620B5C"/>
    <w:rsid w:val="006214E1"/>
    <w:rsid w:val="006235FF"/>
    <w:rsid w:val="0062370E"/>
    <w:rsid w:val="006240A9"/>
    <w:rsid w:val="00624D54"/>
    <w:rsid w:val="00625547"/>
    <w:rsid w:val="00625ADF"/>
    <w:rsid w:val="0062654E"/>
    <w:rsid w:val="00626646"/>
    <w:rsid w:val="0063007C"/>
    <w:rsid w:val="00631F45"/>
    <w:rsid w:val="006329C3"/>
    <w:rsid w:val="006332FA"/>
    <w:rsid w:val="00634A78"/>
    <w:rsid w:val="00635921"/>
    <w:rsid w:val="00636F93"/>
    <w:rsid w:val="00637D1F"/>
    <w:rsid w:val="00640390"/>
    <w:rsid w:val="00642539"/>
    <w:rsid w:val="00646A61"/>
    <w:rsid w:val="006470FE"/>
    <w:rsid w:val="0064748B"/>
    <w:rsid w:val="00647841"/>
    <w:rsid w:val="00651889"/>
    <w:rsid w:val="00652BA2"/>
    <w:rsid w:val="00652F37"/>
    <w:rsid w:val="00654B7C"/>
    <w:rsid w:val="00656765"/>
    <w:rsid w:val="00656C53"/>
    <w:rsid w:val="00660647"/>
    <w:rsid w:val="00661563"/>
    <w:rsid w:val="0066247B"/>
    <w:rsid w:val="00662ECD"/>
    <w:rsid w:val="006641D4"/>
    <w:rsid w:val="006664EB"/>
    <w:rsid w:val="00670DED"/>
    <w:rsid w:val="00671AF0"/>
    <w:rsid w:val="00672714"/>
    <w:rsid w:val="00676CCE"/>
    <w:rsid w:val="0067740B"/>
    <w:rsid w:val="00677DA1"/>
    <w:rsid w:val="00680752"/>
    <w:rsid w:val="0068171B"/>
    <w:rsid w:val="006827AA"/>
    <w:rsid w:val="00682DBD"/>
    <w:rsid w:val="00683823"/>
    <w:rsid w:val="00683F7F"/>
    <w:rsid w:val="006850A1"/>
    <w:rsid w:val="006853BC"/>
    <w:rsid w:val="00690B75"/>
    <w:rsid w:val="006938AD"/>
    <w:rsid w:val="006A13FF"/>
    <w:rsid w:val="006A6FCC"/>
    <w:rsid w:val="006A7593"/>
    <w:rsid w:val="006B1AED"/>
    <w:rsid w:val="006B24D6"/>
    <w:rsid w:val="006B2A22"/>
    <w:rsid w:val="006B2AA9"/>
    <w:rsid w:val="006B360D"/>
    <w:rsid w:val="006B5DBD"/>
    <w:rsid w:val="006B6BF6"/>
    <w:rsid w:val="006C1583"/>
    <w:rsid w:val="006C2216"/>
    <w:rsid w:val="006C2328"/>
    <w:rsid w:val="006C25DA"/>
    <w:rsid w:val="006C3B33"/>
    <w:rsid w:val="006C5677"/>
    <w:rsid w:val="006C5FEE"/>
    <w:rsid w:val="006C6C80"/>
    <w:rsid w:val="006D291B"/>
    <w:rsid w:val="006D29BE"/>
    <w:rsid w:val="006D3059"/>
    <w:rsid w:val="006D4689"/>
    <w:rsid w:val="006D561E"/>
    <w:rsid w:val="006D5A53"/>
    <w:rsid w:val="006D5E2A"/>
    <w:rsid w:val="006D617B"/>
    <w:rsid w:val="006D774A"/>
    <w:rsid w:val="006E02F0"/>
    <w:rsid w:val="006E054D"/>
    <w:rsid w:val="006E0BAC"/>
    <w:rsid w:val="006E230C"/>
    <w:rsid w:val="006E248E"/>
    <w:rsid w:val="006E2956"/>
    <w:rsid w:val="006E3F62"/>
    <w:rsid w:val="006E4551"/>
    <w:rsid w:val="006E45CD"/>
    <w:rsid w:val="006E48B1"/>
    <w:rsid w:val="006E4FA0"/>
    <w:rsid w:val="006E5A1A"/>
    <w:rsid w:val="006E6E2D"/>
    <w:rsid w:val="006E7017"/>
    <w:rsid w:val="006F3C22"/>
    <w:rsid w:val="006F683B"/>
    <w:rsid w:val="006F70DC"/>
    <w:rsid w:val="006F7B56"/>
    <w:rsid w:val="006F7E72"/>
    <w:rsid w:val="00701D6F"/>
    <w:rsid w:val="00702BB6"/>
    <w:rsid w:val="00702BB8"/>
    <w:rsid w:val="0070466C"/>
    <w:rsid w:val="00705606"/>
    <w:rsid w:val="00707E77"/>
    <w:rsid w:val="00711A60"/>
    <w:rsid w:val="00712603"/>
    <w:rsid w:val="00712BE3"/>
    <w:rsid w:val="00714DDC"/>
    <w:rsid w:val="00717610"/>
    <w:rsid w:val="0072097B"/>
    <w:rsid w:val="00720C1B"/>
    <w:rsid w:val="00720C35"/>
    <w:rsid w:val="00721B69"/>
    <w:rsid w:val="007235D8"/>
    <w:rsid w:val="00723976"/>
    <w:rsid w:val="00723A79"/>
    <w:rsid w:val="00725DB6"/>
    <w:rsid w:val="007270C5"/>
    <w:rsid w:val="0073217F"/>
    <w:rsid w:val="00732199"/>
    <w:rsid w:val="007342E0"/>
    <w:rsid w:val="007353F3"/>
    <w:rsid w:val="00735CB6"/>
    <w:rsid w:val="0073688F"/>
    <w:rsid w:val="00736C2C"/>
    <w:rsid w:val="007376CB"/>
    <w:rsid w:val="00737D5B"/>
    <w:rsid w:val="0074026F"/>
    <w:rsid w:val="007408AB"/>
    <w:rsid w:val="00743742"/>
    <w:rsid w:val="00743A13"/>
    <w:rsid w:val="00744DB0"/>
    <w:rsid w:val="00750E11"/>
    <w:rsid w:val="007517E3"/>
    <w:rsid w:val="00751F93"/>
    <w:rsid w:val="0075295D"/>
    <w:rsid w:val="007550EF"/>
    <w:rsid w:val="00755732"/>
    <w:rsid w:val="00756469"/>
    <w:rsid w:val="00757661"/>
    <w:rsid w:val="00757EB8"/>
    <w:rsid w:val="00762257"/>
    <w:rsid w:val="007623ED"/>
    <w:rsid w:val="007635DA"/>
    <w:rsid w:val="007640EF"/>
    <w:rsid w:val="007650F1"/>
    <w:rsid w:val="00767E8B"/>
    <w:rsid w:val="007727F4"/>
    <w:rsid w:val="007739E7"/>
    <w:rsid w:val="0077465D"/>
    <w:rsid w:val="00774989"/>
    <w:rsid w:val="00774C22"/>
    <w:rsid w:val="00774F4F"/>
    <w:rsid w:val="00775B19"/>
    <w:rsid w:val="00775C04"/>
    <w:rsid w:val="00780A1F"/>
    <w:rsid w:val="00780EBE"/>
    <w:rsid w:val="007816F6"/>
    <w:rsid w:val="00783B0E"/>
    <w:rsid w:val="0078463F"/>
    <w:rsid w:val="0078465C"/>
    <w:rsid w:val="007853D5"/>
    <w:rsid w:val="007856C2"/>
    <w:rsid w:val="007869FA"/>
    <w:rsid w:val="007874FD"/>
    <w:rsid w:val="00787DCB"/>
    <w:rsid w:val="00790EED"/>
    <w:rsid w:val="00792BD6"/>
    <w:rsid w:val="007941A6"/>
    <w:rsid w:val="00795D76"/>
    <w:rsid w:val="00797C16"/>
    <w:rsid w:val="007A0F5D"/>
    <w:rsid w:val="007A2AA6"/>
    <w:rsid w:val="007A3537"/>
    <w:rsid w:val="007A3DF6"/>
    <w:rsid w:val="007A6B96"/>
    <w:rsid w:val="007A71CC"/>
    <w:rsid w:val="007B1C7E"/>
    <w:rsid w:val="007B3280"/>
    <w:rsid w:val="007B3654"/>
    <w:rsid w:val="007B39B3"/>
    <w:rsid w:val="007B4A10"/>
    <w:rsid w:val="007B4F36"/>
    <w:rsid w:val="007B7100"/>
    <w:rsid w:val="007B79EE"/>
    <w:rsid w:val="007B7D3D"/>
    <w:rsid w:val="007C0BD1"/>
    <w:rsid w:val="007C214B"/>
    <w:rsid w:val="007C63D0"/>
    <w:rsid w:val="007C665D"/>
    <w:rsid w:val="007C721B"/>
    <w:rsid w:val="007C7906"/>
    <w:rsid w:val="007D068E"/>
    <w:rsid w:val="007D1718"/>
    <w:rsid w:val="007D24CB"/>
    <w:rsid w:val="007D339C"/>
    <w:rsid w:val="007D3C3C"/>
    <w:rsid w:val="007D5EB8"/>
    <w:rsid w:val="007D6629"/>
    <w:rsid w:val="007D79D9"/>
    <w:rsid w:val="007D7A2D"/>
    <w:rsid w:val="007E0BAB"/>
    <w:rsid w:val="007E215A"/>
    <w:rsid w:val="007E217B"/>
    <w:rsid w:val="007E40D1"/>
    <w:rsid w:val="007E43D1"/>
    <w:rsid w:val="007E4658"/>
    <w:rsid w:val="007E7837"/>
    <w:rsid w:val="007E787B"/>
    <w:rsid w:val="007F2237"/>
    <w:rsid w:val="007F255F"/>
    <w:rsid w:val="007F2B9D"/>
    <w:rsid w:val="007F2CFE"/>
    <w:rsid w:val="007F478D"/>
    <w:rsid w:val="007F4DCD"/>
    <w:rsid w:val="007F4F28"/>
    <w:rsid w:val="007F54BE"/>
    <w:rsid w:val="007F706C"/>
    <w:rsid w:val="007F70D7"/>
    <w:rsid w:val="00803FC6"/>
    <w:rsid w:val="00807740"/>
    <w:rsid w:val="00810969"/>
    <w:rsid w:val="0081195E"/>
    <w:rsid w:val="00813E5E"/>
    <w:rsid w:val="0081426A"/>
    <w:rsid w:val="00814686"/>
    <w:rsid w:val="00815B1C"/>
    <w:rsid w:val="00816490"/>
    <w:rsid w:val="00816B9C"/>
    <w:rsid w:val="00816F3F"/>
    <w:rsid w:val="00820443"/>
    <w:rsid w:val="0082313D"/>
    <w:rsid w:val="008245F1"/>
    <w:rsid w:val="00826A60"/>
    <w:rsid w:val="00831685"/>
    <w:rsid w:val="00832169"/>
    <w:rsid w:val="008343F9"/>
    <w:rsid w:val="008355CF"/>
    <w:rsid w:val="00835BC1"/>
    <w:rsid w:val="00835D40"/>
    <w:rsid w:val="0083693E"/>
    <w:rsid w:val="008376DE"/>
    <w:rsid w:val="008410BA"/>
    <w:rsid w:val="008422E1"/>
    <w:rsid w:val="00843675"/>
    <w:rsid w:val="00843CF7"/>
    <w:rsid w:val="00844026"/>
    <w:rsid w:val="00844470"/>
    <w:rsid w:val="00844D6A"/>
    <w:rsid w:val="008455A4"/>
    <w:rsid w:val="00853AA7"/>
    <w:rsid w:val="00853F83"/>
    <w:rsid w:val="00855C18"/>
    <w:rsid w:val="00856119"/>
    <w:rsid w:val="00856EA9"/>
    <w:rsid w:val="00857A88"/>
    <w:rsid w:val="008606E6"/>
    <w:rsid w:val="00860747"/>
    <w:rsid w:val="00861290"/>
    <w:rsid w:val="00862693"/>
    <w:rsid w:val="00865FEF"/>
    <w:rsid w:val="008660FB"/>
    <w:rsid w:val="00866468"/>
    <w:rsid w:val="00866AE2"/>
    <w:rsid w:val="00866AF7"/>
    <w:rsid w:val="00866FB0"/>
    <w:rsid w:val="0086762C"/>
    <w:rsid w:val="00867AF3"/>
    <w:rsid w:val="00867DED"/>
    <w:rsid w:val="00873288"/>
    <w:rsid w:val="00873514"/>
    <w:rsid w:val="00873F4F"/>
    <w:rsid w:val="00873F88"/>
    <w:rsid w:val="008741A7"/>
    <w:rsid w:val="0087464D"/>
    <w:rsid w:val="008747F8"/>
    <w:rsid w:val="00875207"/>
    <w:rsid w:val="008759C8"/>
    <w:rsid w:val="00875A20"/>
    <w:rsid w:val="008762C8"/>
    <w:rsid w:val="008764D9"/>
    <w:rsid w:val="0087704E"/>
    <w:rsid w:val="008778B4"/>
    <w:rsid w:val="00877D98"/>
    <w:rsid w:val="00880537"/>
    <w:rsid w:val="00880F98"/>
    <w:rsid w:val="0088223A"/>
    <w:rsid w:val="008854BD"/>
    <w:rsid w:val="00885645"/>
    <w:rsid w:val="00885985"/>
    <w:rsid w:val="00890768"/>
    <w:rsid w:val="00890FE9"/>
    <w:rsid w:val="0089376C"/>
    <w:rsid w:val="00894D0C"/>
    <w:rsid w:val="00895888"/>
    <w:rsid w:val="00896806"/>
    <w:rsid w:val="008A08EB"/>
    <w:rsid w:val="008A1DC9"/>
    <w:rsid w:val="008A2438"/>
    <w:rsid w:val="008A2B04"/>
    <w:rsid w:val="008A454C"/>
    <w:rsid w:val="008A538C"/>
    <w:rsid w:val="008A5EEF"/>
    <w:rsid w:val="008A675B"/>
    <w:rsid w:val="008B2BC9"/>
    <w:rsid w:val="008B45B7"/>
    <w:rsid w:val="008B6B83"/>
    <w:rsid w:val="008C11D0"/>
    <w:rsid w:val="008C2E03"/>
    <w:rsid w:val="008C4807"/>
    <w:rsid w:val="008C6642"/>
    <w:rsid w:val="008C7B28"/>
    <w:rsid w:val="008D0288"/>
    <w:rsid w:val="008D0689"/>
    <w:rsid w:val="008D1A58"/>
    <w:rsid w:val="008D2893"/>
    <w:rsid w:val="008D2C05"/>
    <w:rsid w:val="008D4C20"/>
    <w:rsid w:val="008D7447"/>
    <w:rsid w:val="008D7609"/>
    <w:rsid w:val="008D7820"/>
    <w:rsid w:val="008D7963"/>
    <w:rsid w:val="008E0891"/>
    <w:rsid w:val="008E092D"/>
    <w:rsid w:val="008E1E08"/>
    <w:rsid w:val="008E344B"/>
    <w:rsid w:val="008E38BE"/>
    <w:rsid w:val="008E3D37"/>
    <w:rsid w:val="008E47FC"/>
    <w:rsid w:val="008E591A"/>
    <w:rsid w:val="008E7156"/>
    <w:rsid w:val="008F0620"/>
    <w:rsid w:val="008F11AB"/>
    <w:rsid w:val="008F1C7B"/>
    <w:rsid w:val="008F1DF4"/>
    <w:rsid w:val="008F32DD"/>
    <w:rsid w:val="008F5291"/>
    <w:rsid w:val="008F570E"/>
    <w:rsid w:val="008F601C"/>
    <w:rsid w:val="00900253"/>
    <w:rsid w:val="00900EF4"/>
    <w:rsid w:val="0090173B"/>
    <w:rsid w:val="009023C2"/>
    <w:rsid w:val="009040E2"/>
    <w:rsid w:val="00905283"/>
    <w:rsid w:val="009055C6"/>
    <w:rsid w:val="0090590A"/>
    <w:rsid w:val="009066B4"/>
    <w:rsid w:val="00907898"/>
    <w:rsid w:val="00912722"/>
    <w:rsid w:val="00915D88"/>
    <w:rsid w:val="0091620C"/>
    <w:rsid w:val="00916907"/>
    <w:rsid w:val="00917197"/>
    <w:rsid w:val="009171D3"/>
    <w:rsid w:val="0091760B"/>
    <w:rsid w:val="009201A8"/>
    <w:rsid w:val="00921099"/>
    <w:rsid w:val="00921668"/>
    <w:rsid w:val="009256B9"/>
    <w:rsid w:val="009260EA"/>
    <w:rsid w:val="00926CEB"/>
    <w:rsid w:val="0092713B"/>
    <w:rsid w:val="009300D8"/>
    <w:rsid w:val="009302F8"/>
    <w:rsid w:val="00931757"/>
    <w:rsid w:val="0093306F"/>
    <w:rsid w:val="00934F2B"/>
    <w:rsid w:val="00935D81"/>
    <w:rsid w:val="00940FD9"/>
    <w:rsid w:val="009410F0"/>
    <w:rsid w:val="0094213C"/>
    <w:rsid w:val="00944B73"/>
    <w:rsid w:val="009461D6"/>
    <w:rsid w:val="00946CCB"/>
    <w:rsid w:val="00947426"/>
    <w:rsid w:val="00947750"/>
    <w:rsid w:val="00947AE9"/>
    <w:rsid w:val="00951AB6"/>
    <w:rsid w:val="00953955"/>
    <w:rsid w:val="00954503"/>
    <w:rsid w:val="0095460A"/>
    <w:rsid w:val="00954865"/>
    <w:rsid w:val="00954D84"/>
    <w:rsid w:val="00957745"/>
    <w:rsid w:val="00960681"/>
    <w:rsid w:val="009606D7"/>
    <w:rsid w:val="009610DC"/>
    <w:rsid w:val="00961470"/>
    <w:rsid w:val="0096353B"/>
    <w:rsid w:val="009644FF"/>
    <w:rsid w:val="00964720"/>
    <w:rsid w:val="00965419"/>
    <w:rsid w:val="00965C3D"/>
    <w:rsid w:val="009664D1"/>
    <w:rsid w:val="00966D24"/>
    <w:rsid w:val="00970F46"/>
    <w:rsid w:val="00971018"/>
    <w:rsid w:val="0097169A"/>
    <w:rsid w:val="00971B21"/>
    <w:rsid w:val="0097233A"/>
    <w:rsid w:val="0097417C"/>
    <w:rsid w:val="00975FAF"/>
    <w:rsid w:val="009814D3"/>
    <w:rsid w:val="009821CC"/>
    <w:rsid w:val="009836CF"/>
    <w:rsid w:val="00983CCA"/>
    <w:rsid w:val="00984097"/>
    <w:rsid w:val="00985D6F"/>
    <w:rsid w:val="009877C6"/>
    <w:rsid w:val="0099189B"/>
    <w:rsid w:val="00992EB0"/>
    <w:rsid w:val="00993736"/>
    <w:rsid w:val="00997E28"/>
    <w:rsid w:val="009A2343"/>
    <w:rsid w:val="009A3CC5"/>
    <w:rsid w:val="009A4258"/>
    <w:rsid w:val="009A4690"/>
    <w:rsid w:val="009A64C5"/>
    <w:rsid w:val="009A68C1"/>
    <w:rsid w:val="009A738F"/>
    <w:rsid w:val="009B0217"/>
    <w:rsid w:val="009B12CB"/>
    <w:rsid w:val="009B1528"/>
    <w:rsid w:val="009B1A3E"/>
    <w:rsid w:val="009B2083"/>
    <w:rsid w:val="009B4663"/>
    <w:rsid w:val="009B626B"/>
    <w:rsid w:val="009C30D8"/>
    <w:rsid w:val="009C315F"/>
    <w:rsid w:val="009C4952"/>
    <w:rsid w:val="009C7018"/>
    <w:rsid w:val="009D11ED"/>
    <w:rsid w:val="009D2D99"/>
    <w:rsid w:val="009D3553"/>
    <w:rsid w:val="009D4852"/>
    <w:rsid w:val="009D60D1"/>
    <w:rsid w:val="009D6215"/>
    <w:rsid w:val="009E0A30"/>
    <w:rsid w:val="009E0D81"/>
    <w:rsid w:val="009E0DAE"/>
    <w:rsid w:val="009E11D8"/>
    <w:rsid w:val="009E2438"/>
    <w:rsid w:val="009E50A7"/>
    <w:rsid w:val="009E5ED3"/>
    <w:rsid w:val="009E6172"/>
    <w:rsid w:val="009E63F5"/>
    <w:rsid w:val="009E64A2"/>
    <w:rsid w:val="009E72EE"/>
    <w:rsid w:val="009F2EF1"/>
    <w:rsid w:val="009F2F94"/>
    <w:rsid w:val="009F2FE7"/>
    <w:rsid w:val="009F31D0"/>
    <w:rsid w:val="009F3358"/>
    <w:rsid w:val="009F4E0B"/>
    <w:rsid w:val="009F5B51"/>
    <w:rsid w:val="009F6624"/>
    <w:rsid w:val="00A001AF"/>
    <w:rsid w:val="00A004F4"/>
    <w:rsid w:val="00A02615"/>
    <w:rsid w:val="00A0272A"/>
    <w:rsid w:val="00A04F76"/>
    <w:rsid w:val="00A06037"/>
    <w:rsid w:val="00A0662C"/>
    <w:rsid w:val="00A06929"/>
    <w:rsid w:val="00A101E2"/>
    <w:rsid w:val="00A14B96"/>
    <w:rsid w:val="00A154F7"/>
    <w:rsid w:val="00A15A68"/>
    <w:rsid w:val="00A16528"/>
    <w:rsid w:val="00A16795"/>
    <w:rsid w:val="00A17147"/>
    <w:rsid w:val="00A21BE6"/>
    <w:rsid w:val="00A22BF3"/>
    <w:rsid w:val="00A23F34"/>
    <w:rsid w:val="00A25C5E"/>
    <w:rsid w:val="00A26661"/>
    <w:rsid w:val="00A3080B"/>
    <w:rsid w:val="00A337FA"/>
    <w:rsid w:val="00A338A8"/>
    <w:rsid w:val="00A34773"/>
    <w:rsid w:val="00A35CB6"/>
    <w:rsid w:val="00A35F0A"/>
    <w:rsid w:val="00A36FF9"/>
    <w:rsid w:val="00A375BE"/>
    <w:rsid w:val="00A37C08"/>
    <w:rsid w:val="00A41D39"/>
    <w:rsid w:val="00A42794"/>
    <w:rsid w:val="00A428BE"/>
    <w:rsid w:val="00A43B7C"/>
    <w:rsid w:val="00A44E8F"/>
    <w:rsid w:val="00A4646B"/>
    <w:rsid w:val="00A468A3"/>
    <w:rsid w:val="00A52876"/>
    <w:rsid w:val="00A529D6"/>
    <w:rsid w:val="00A52B7C"/>
    <w:rsid w:val="00A53037"/>
    <w:rsid w:val="00A544C8"/>
    <w:rsid w:val="00A55258"/>
    <w:rsid w:val="00A557A1"/>
    <w:rsid w:val="00A635EB"/>
    <w:rsid w:val="00A64453"/>
    <w:rsid w:val="00A64B86"/>
    <w:rsid w:val="00A64DAA"/>
    <w:rsid w:val="00A666E8"/>
    <w:rsid w:val="00A66B56"/>
    <w:rsid w:val="00A671A4"/>
    <w:rsid w:val="00A703BB"/>
    <w:rsid w:val="00A70EAA"/>
    <w:rsid w:val="00A713EF"/>
    <w:rsid w:val="00A721D9"/>
    <w:rsid w:val="00A739E1"/>
    <w:rsid w:val="00A8057C"/>
    <w:rsid w:val="00A80EC3"/>
    <w:rsid w:val="00A81449"/>
    <w:rsid w:val="00A82842"/>
    <w:rsid w:val="00A83266"/>
    <w:rsid w:val="00A8587B"/>
    <w:rsid w:val="00A8700B"/>
    <w:rsid w:val="00A876C8"/>
    <w:rsid w:val="00A90723"/>
    <w:rsid w:val="00A915B2"/>
    <w:rsid w:val="00AA050A"/>
    <w:rsid w:val="00AA094C"/>
    <w:rsid w:val="00AA0AAF"/>
    <w:rsid w:val="00AA3A53"/>
    <w:rsid w:val="00AA5487"/>
    <w:rsid w:val="00AA56CF"/>
    <w:rsid w:val="00AA6FC4"/>
    <w:rsid w:val="00AA77D0"/>
    <w:rsid w:val="00AB0AC7"/>
    <w:rsid w:val="00AB23B9"/>
    <w:rsid w:val="00AB3E9D"/>
    <w:rsid w:val="00AB43D9"/>
    <w:rsid w:val="00AB5D65"/>
    <w:rsid w:val="00AB6279"/>
    <w:rsid w:val="00AB6A38"/>
    <w:rsid w:val="00AB719E"/>
    <w:rsid w:val="00AB7397"/>
    <w:rsid w:val="00AB78C2"/>
    <w:rsid w:val="00AB79AC"/>
    <w:rsid w:val="00AC0240"/>
    <w:rsid w:val="00AC1489"/>
    <w:rsid w:val="00AC34CB"/>
    <w:rsid w:val="00AC3E48"/>
    <w:rsid w:val="00AC4751"/>
    <w:rsid w:val="00AC714D"/>
    <w:rsid w:val="00AD035F"/>
    <w:rsid w:val="00AD233C"/>
    <w:rsid w:val="00AD36F1"/>
    <w:rsid w:val="00AD48BA"/>
    <w:rsid w:val="00AD4F31"/>
    <w:rsid w:val="00AD6321"/>
    <w:rsid w:val="00AD64A3"/>
    <w:rsid w:val="00AE1333"/>
    <w:rsid w:val="00AE18B8"/>
    <w:rsid w:val="00AE1E85"/>
    <w:rsid w:val="00AE22D2"/>
    <w:rsid w:val="00AE3689"/>
    <w:rsid w:val="00AE46E1"/>
    <w:rsid w:val="00AE47BA"/>
    <w:rsid w:val="00AE51E2"/>
    <w:rsid w:val="00AE7C7E"/>
    <w:rsid w:val="00AF2A26"/>
    <w:rsid w:val="00AF2D59"/>
    <w:rsid w:val="00AF66A9"/>
    <w:rsid w:val="00AF6883"/>
    <w:rsid w:val="00AF6ACB"/>
    <w:rsid w:val="00B00AEF"/>
    <w:rsid w:val="00B00D1D"/>
    <w:rsid w:val="00B0297C"/>
    <w:rsid w:val="00B0472D"/>
    <w:rsid w:val="00B07B47"/>
    <w:rsid w:val="00B11885"/>
    <w:rsid w:val="00B14683"/>
    <w:rsid w:val="00B14C49"/>
    <w:rsid w:val="00B15279"/>
    <w:rsid w:val="00B20E6A"/>
    <w:rsid w:val="00B22BA5"/>
    <w:rsid w:val="00B24362"/>
    <w:rsid w:val="00B26B79"/>
    <w:rsid w:val="00B2703C"/>
    <w:rsid w:val="00B272DE"/>
    <w:rsid w:val="00B302CF"/>
    <w:rsid w:val="00B306E5"/>
    <w:rsid w:val="00B31CB3"/>
    <w:rsid w:val="00B324FE"/>
    <w:rsid w:val="00B3270D"/>
    <w:rsid w:val="00B32775"/>
    <w:rsid w:val="00B35828"/>
    <w:rsid w:val="00B35F9C"/>
    <w:rsid w:val="00B3746B"/>
    <w:rsid w:val="00B40429"/>
    <w:rsid w:val="00B4077C"/>
    <w:rsid w:val="00B40C63"/>
    <w:rsid w:val="00B4114A"/>
    <w:rsid w:val="00B50D29"/>
    <w:rsid w:val="00B52FD7"/>
    <w:rsid w:val="00B55641"/>
    <w:rsid w:val="00B615D6"/>
    <w:rsid w:val="00B62CC9"/>
    <w:rsid w:val="00B6364E"/>
    <w:rsid w:val="00B639CF"/>
    <w:rsid w:val="00B645B4"/>
    <w:rsid w:val="00B648AF"/>
    <w:rsid w:val="00B648FF"/>
    <w:rsid w:val="00B6566F"/>
    <w:rsid w:val="00B65E03"/>
    <w:rsid w:val="00B65F8F"/>
    <w:rsid w:val="00B66527"/>
    <w:rsid w:val="00B66C84"/>
    <w:rsid w:val="00B67451"/>
    <w:rsid w:val="00B709E1"/>
    <w:rsid w:val="00B71BA2"/>
    <w:rsid w:val="00B723CF"/>
    <w:rsid w:val="00B72503"/>
    <w:rsid w:val="00B74976"/>
    <w:rsid w:val="00B75FEF"/>
    <w:rsid w:val="00B760FC"/>
    <w:rsid w:val="00B76928"/>
    <w:rsid w:val="00B76B9D"/>
    <w:rsid w:val="00B772BD"/>
    <w:rsid w:val="00B7792F"/>
    <w:rsid w:val="00B8061A"/>
    <w:rsid w:val="00B81F16"/>
    <w:rsid w:val="00B834BB"/>
    <w:rsid w:val="00B848E7"/>
    <w:rsid w:val="00B84FF6"/>
    <w:rsid w:val="00B86211"/>
    <w:rsid w:val="00B90049"/>
    <w:rsid w:val="00B90788"/>
    <w:rsid w:val="00B92B5D"/>
    <w:rsid w:val="00B92B62"/>
    <w:rsid w:val="00B93519"/>
    <w:rsid w:val="00B935CE"/>
    <w:rsid w:val="00B95066"/>
    <w:rsid w:val="00B954DF"/>
    <w:rsid w:val="00B977E2"/>
    <w:rsid w:val="00BA0488"/>
    <w:rsid w:val="00BA0C52"/>
    <w:rsid w:val="00BA5D8C"/>
    <w:rsid w:val="00BA6B7B"/>
    <w:rsid w:val="00BB3300"/>
    <w:rsid w:val="00BB3522"/>
    <w:rsid w:val="00BB4030"/>
    <w:rsid w:val="00BB4179"/>
    <w:rsid w:val="00BB59FB"/>
    <w:rsid w:val="00BB5F9A"/>
    <w:rsid w:val="00BB6846"/>
    <w:rsid w:val="00BB6B89"/>
    <w:rsid w:val="00BC0893"/>
    <w:rsid w:val="00BC17A5"/>
    <w:rsid w:val="00BC1DAC"/>
    <w:rsid w:val="00BC1FD0"/>
    <w:rsid w:val="00BC4125"/>
    <w:rsid w:val="00BC6CB6"/>
    <w:rsid w:val="00BD0204"/>
    <w:rsid w:val="00BD0EDE"/>
    <w:rsid w:val="00BD2F94"/>
    <w:rsid w:val="00BD3843"/>
    <w:rsid w:val="00BD3E2C"/>
    <w:rsid w:val="00BD67A7"/>
    <w:rsid w:val="00BE23FD"/>
    <w:rsid w:val="00BE29CE"/>
    <w:rsid w:val="00BE55F1"/>
    <w:rsid w:val="00BE5A13"/>
    <w:rsid w:val="00BE5D40"/>
    <w:rsid w:val="00BE6BA8"/>
    <w:rsid w:val="00BF1685"/>
    <w:rsid w:val="00BF33C8"/>
    <w:rsid w:val="00BF46B6"/>
    <w:rsid w:val="00BF4A29"/>
    <w:rsid w:val="00BF5B88"/>
    <w:rsid w:val="00BF5E45"/>
    <w:rsid w:val="00BF629E"/>
    <w:rsid w:val="00C002AA"/>
    <w:rsid w:val="00C003ED"/>
    <w:rsid w:val="00C00EDA"/>
    <w:rsid w:val="00C01A6B"/>
    <w:rsid w:val="00C02CB7"/>
    <w:rsid w:val="00C036EF"/>
    <w:rsid w:val="00C0401B"/>
    <w:rsid w:val="00C04BCB"/>
    <w:rsid w:val="00C05621"/>
    <w:rsid w:val="00C06916"/>
    <w:rsid w:val="00C0734F"/>
    <w:rsid w:val="00C07AF7"/>
    <w:rsid w:val="00C10D67"/>
    <w:rsid w:val="00C11167"/>
    <w:rsid w:val="00C1117B"/>
    <w:rsid w:val="00C13FB2"/>
    <w:rsid w:val="00C1544A"/>
    <w:rsid w:val="00C15AE6"/>
    <w:rsid w:val="00C20BD7"/>
    <w:rsid w:val="00C2173C"/>
    <w:rsid w:val="00C217EA"/>
    <w:rsid w:val="00C21AF7"/>
    <w:rsid w:val="00C23154"/>
    <w:rsid w:val="00C23912"/>
    <w:rsid w:val="00C2451F"/>
    <w:rsid w:val="00C2454A"/>
    <w:rsid w:val="00C248CE"/>
    <w:rsid w:val="00C26387"/>
    <w:rsid w:val="00C27D2C"/>
    <w:rsid w:val="00C308FD"/>
    <w:rsid w:val="00C31C8E"/>
    <w:rsid w:val="00C32B6A"/>
    <w:rsid w:val="00C35092"/>
    <w:rsid w:val="00C35411"/>
    <w:rsid w:val="00C36156"/>
    <w:rsid w:val="00C378D5"/>
    <w:rsid w:val="00C4038B"/>
    <w:rsid w:val="00C42E4E"/>
    <w:rsid w:val="00C441E1"/>
    <w:rsid w:val="00C44631"/>
    <w:rsid w:val="00C449EF"/>
    <w:rsid w:val="00C47DD6"/>
    <w:rsid w:val="00C5016C"/>
    <w:rsid w:val="00C503EF"/>
    <w:rsid w:val="00C54213"/>
    <w:rsid w:val="00C54ED7"/>
    <w:rsid w:val="00C55FAA"/>
    <w:rsid w:val="00C56E6E"/>
    <w:rsid w:val="00C57281"/>
    <w:rsid w:val="00C60EE4"/>
    <w:rsid w:val="00C61E9F"/>
    <w:rsid w:val="00C64C1C"/>
    <w:rsid w:val="00C65561"/>
    <w:rsid w:val="00C65B7E"/>
    <w:rsid w:val="00C6603F"/>
    <w:rsid w:val="00C66782"/>
    <w:rsid w:val="00C66B51"/>
    <w:rsid w:val="00C6791A"/>
    <w:rsid w:val="00C7152C"/>
    <w:rsid w:val="00C7169E"/>
    <w:rsid w:val="00C726EE"/>
    <w:rsid w:val="00C72BA7"/>
    <w:rsid w:val="00C73291"/>
    <w:rsid w:val="00C733EE"/>
    <w:rsid w:val="00C737BC"/>
    <w:rsid w:val="00C73B56"/>
    <w:rsid w:val="00C8088E"/>
    <w:rsid w:val="00C818AF"/>
    <w:rsid w:val="00C82D92"/>
    <w:rsid w:val="00C83982"/>
    <w:rsid w:val="00C84B95"/>
    <w:rsid w:val="00C878D9"/>
    <w:rsid w:val="00C87907"/>
    <w:rsid w:val="00C90CAF"/>
    <w:rsid w:val="00C91770"/>
    <w:rsid w:val="00C92520"/>
    <w:rsid w:val="00C93D69"/>
    <w:rsid w:val="00C9477E"/>
    <w:rsid w:val="00C94C86"/>
    <w:rsid w:val="00C96A0F"/>
    <w:rsid w:val="00C973CE"/>
    <w:rsid w:val="00CA1B30"/>
    <w:rsid w:val="00CA2B27"/>
    <w:rsid w:val="00CA3831"/>
    <w:rsid w:val="00CA46C0"/>
    <w:rsid w:val="00CA4906"/>
    <w:rsid w:val="00CA5012"/>
    <w:rsid w:val="00CA5A34"/>
    <w:rsid w:val="00CA5C4F"/>
    <w:rsid w:val="00CA76D3"/>
    <w:rsid w:val="00CA7918"/>
    <w:rsid w:val="00CB15FA"/>
    <w:rsid w:val="00CB266D"/>
    <w:rsid w:val="00CB4746"/>
    <w:rsid w:val="00CB59AC"/>
    <w:rsid w:val="00CB760B"/>
    <w:rsid w:val="00CB7D33"/>
    <w:rsid w:val="00CB7FEE"/>
    <w:rsid w:val="00CC0696"/>
    <w:rsid w:val="00CC2435"/>
    <w:rsid w:val="00CC2978"/>
    <w:rsid w:val="00CC763C"/>
    <w:rsid w:val="00CD02E1"/>
    <w:rsid w:val="00CD0EC6"/>
    <w:rsid w:val="00CD1800"/>
    <w:rsid w:val="00CD33AB"/>
    <w:rsid w:val="00CD37EA"/>
    <w:rsid w:val="00CD3B4F"/>
    <w:rsid w:val="00CD554F"/>
    <w:rsid w:val="00CD7306"/>
    <w:rsid w:val="00CE0923"/>
    <w:rsid w:val="00CE0A48"/>
    <w:rsid w:val="00CE0B0D"/>
    <w:rsid w:val="00CE139D"/>
    <w:rsid w:val="00CE1666"/>
    <w:rsid w:val="00CE5876"/>
    <w:rsid w:val="00CE6C80"/>
    <w:rsid w:val="00CE784A"/>
    <w:rsid w:val="00CF1F12"/>
    <w:rsid w:val="00CF2216"/>
    <w:rsid w:val="00CF249B"/>
    <w:rsid w:val="00CF25B3"/>
    <w:rsid w:val="00CF2C2B"/>
    <w:rsid w:val="00CF2E8D"/>
    <w:rsid w:val="00CF47E1"/>
    <w:rsid w:val="00CF50A6"/>
    <w:rsid w:val="00CF72E4"/>
    <w:rsid w:val="00D00A78"/>
    <w:rsid w:val="00D0404D"/>
    <w:rsid w:val="00D0418A"/>
    <w:rsid w:val="00D04223"/>
    <w:rsid w:val="00D04F1D"/>
    <w:rsid w:val="00D067B1"/>
    <w:rsid w:val="00D07BE2"/>
    <w:rsid w:val="00D1014A"/>
    <w:rsid w:val="00D10844"/>
    <w:rsid w:val="00D10954"/>
    <w:rsid w:val="00D11DBE"/>
    <w:rsid w:val="00D1287C"/>
    <w:rsid w:val="00D13277"/>
    <w:rsid w:val="00D1353C"/>
    <w:rsid w:val="00D14C78"/>
    <w:rsid w:val="00D16615"/>
    <w:rsid w:val="00D2066C"/>
    <w:rsid w:val="00D20F2E"/>
    <w:rsid w:val="00D215A3"/>
    <w:rsid w:val="00D236D6"/>
    <w:rsid w:val="00D23EED"/>
    <w:rsid w:val="00D25ACB"/>
    <w:rsid w:val="00D26EF3"/>
    <w:rsid w:val="00D30D80"/>
    <w:rsid w:val="00D31F6D"/>
    <w:rsid w:val="00D32A78"/>
    <w:rsid w:val="00D339E7"/>
    <w:rsid w:val="00D34BF2"/>
    <w:rsid w:val="00D361DD"/>
    <w:rsid w:val="00D4038F"/>
    <w:rsid w:val="00D40C08"/>
    <w:rsid w:val="00D414E4"/>
    <w:rsid w:val="00D4225F"/>
    <w:rsid w:val="00D46ECA"/>
    <w:rsid w:val="00D47514"/>
    <w:rsid w:val="00D47783"/>
    <w:rsid w:val="00D47C4D"/>
    <w:rsid w:val="00D50CC1"/>
    <w:rsid w:val="00D5208B"/>
    <w:rsid w:val="00D52960"/>
    <w:rsid w:val="00D55C16"/>
    <w:rsid w:val="00D578AD"/>
    <w:rsid w:val="00D62677"/>
    <w:rsid w:val="00D638B5"/>
    <w:rsid w:val="00D70214"/>
    <w:rsid w:val="00D74D98"/>
    <w:rsid w:val="00D76464"/>
    <w:rsid w:val="00D77950"/>
    <w:rsid w:val="00D80348"/>
    <w:rsid w:val="00D81AF6"/>
    <w:rsid w:val="00D8322A"/>
    <w:rsid w:val="00D843B2"/>
    <w:rsid w:val="00D84460"/>
    <w:rsid w:val="00D86480"/>
    <w:rsid w:val="00D87B81"/>
    <w:rsid w:val="00D900ED"/>
    <w:rsid w:val="00D90BC2"/>
    <w:rsid w:val="00D91345"/>
    <w:rsid w:val="00D930D3"/>
    <w:rsid w:val="00D93BA2"/>
    <w:rsid w:val="00D94E44"/>
    <w:rsid w:val="00D969C9"/>
    <w:rsid w:val="00D97196"/>
    <w:rsid w:val="00D97CB8"/>
    <w:rsid w:val="00DA041A"/>
    <w:rsid w:val="00DA0F9A"/>
    <w:rsid w:val="00DA50D3"/>
    <w:rsid w:val="00DA53BB"/>
    <w:rsid w:val="00DA6134"/>
    <w:rsid w:val="00DB0B80"/>
    <w:rsid w:val="00DB1AD0"/>
    <w:rsid w:val="00DB24BB"/>
    <w:rsid w:val="00DB54B8"/>
    <w:rsid w:val="00DB5EC8"/>
    <w:rsid w:val="00DB77DA"/>
    <w:rsid w:val="00DB7D48"/>
    <w:rsid w:val="00DC3E63"/>
    <w:rsid w:val="00DC3F1F"/>
    <w:rsid w:val="00DC40CA"/>
    <w:rsid w:val="00DC508E"/>
    <w:rsid w:val="00DC5C0B"/>
    <w:rsid w:val="00DC65E7"/>
    <w:rsid w:val="00DD0E45"/>
    <w:rsid w:val="00DD3D6C"/>
    <w:rsid w:val="00DD4E14"/>
    <w:rsid w:val="00DD5518"/>
    <w:rsid w:val="00DD5A3F"/>
    <w:rsid w:val="00DD6074"/>
    <w:rsid w:val="00DD74A1"/>
    <w:rsid w:val="00DE1798"/>
    <w:rsid w:val="00DE1E3D"/>
    <w:rsid w:val="00DE3011"/>
    <w:rsid w:val="00DE7A71"/>
    <w:rsid w:val="00DF001C"/>
    <w:rsid w:val="00DF03AA"/>
    <w:rsid w:val="00DF055A"/>
    <w:rsid w:val="00DF3299"/>
    <w:rsid w:val="00DF4AA2"/>
    <w:rsid w:val="00DF4CBA"/>
    <w:rsid w:val="00DF5312"/>
    <w:rsid w:val="00DF6F1C"/>
    <w:rsid w:val="00DF76E4"/>
    <w:rsid w:val="00DF7F8C"/>
    <w:rsid w:val="00E004B3"/>
    <w:rsid w:val="00E01C4E"/>
    <w:rsid w:val="00E02254"/>
    <w:rsid w:val="00E02BAF"/>
    <w:rsid w:val="00E03EBC"/>
    <w:rsid w:val="00E049B5"/>
    <w:rsid w:val="00E0565A"/>
    <w:rsid w:val="00E0568A"/>
    <w:rsid w:val="00E05DF6"/>
    <w:rsid w:val="00E115B9"/>
    <w:rsid w:val="00E11939"/>
    <w:rsid w:val="00E12961"/>
    <w:rsid w:val="00E13E7D"/>
    <w:rsid w:val="00E157C5"/>
    <w:rsid w:val="00E16EF2"/>
    <w:rsid w:val="00E207C6"/>
    <w:rsid w:val="00E218E8"/>
    <w:rsid w:val="00E25F06"/>
    <w:rsid w:val="00E27110"/>
    <w:rsid w:val="00E27A30"/>
    <w:rsid w:val="00E3011A"/>
    <w:rsid w:val="00E3148C"/>
    <w:rsid w:val="00E3284D"/>
    <w:rsid w:val="00E3368E"/>
    <w:rsid w:val="00E3418A"/>
    <w:rsid w:val="00E342D8"/>
    <w:rsid w:val="00E3503C"/>
    <w:rsid w:val="00E3512F"/>
    <w:rsid w:val="00E4080E"/>
    <w:rsid w:val="00E409BE"/>
    <w:rsid w:val="00E416A2"/>
    <w:rsid w:val="00E425E3"/>
    <w:rsid w:val="00E44901"/>
    <w:rsid w:val="00E5144F"/>
    <w:rsid w:val="00E518D9"/>
    <w:rsid w:val="00E53638"/>
    <w:rsid w:val="00E542F8"/>
    <w:rsid w:val="00E559D5"/>
    <w:rsid w:val="00E56051"/>
    <w:rsid w:val="00E63441"/>
    <w:rsid w:val="00E636D0"/>
    <w:rsid w:val="00E659BC"/>
    <w:rsid w:val="00E65C59"/>
    <w:rsid w:val="00E66CB8"/>
    <w:rsid w:val="00E66D0B"/>
    <w:rsid w:val="00E71276"/>
    <w:rsid w:val="00E713A1"/>
    <w:rsid w:val="00E71967"/>
    <w:rsid w:val="00E71B5A"/>
    <w:rsid w:val="00E720CA"/>
    <w:rsid w:val="00E721D1"/>
    <w:rsid w:val="00E7275E"/>
    <w:rsid w:val="00E73CA9"/>
    <w:rsid w:val="00E74947"/>
    <w:rsid w:val="00E749C0"/>
    <w:rsid w:val="00E75A5F"/>
    <w:rsid w:val="00E7629C"/>
    <w:rsid w:val="00E768DC"/>
    <w:rsid w:val="00E76EC2"/>
    <w:rsid w:val="00E81469"/>
    <w:rsid w:val="00E819D3"/>
    <w:rsid w:val="00E83C41"/>
    <w:rsid w:val="00E84394"/>
    <w:rsid w:val="00E8513B"/>
    <w:rsid w:val="00E87C10"/>
    <w:rsid w:val="00E92A15"/>
    <w:rsid w:val="00E92A25"/>
    <w:rsid w:val="00E93239"/>
    <w:rsid w:val="00E95231"/>
    <w:rsid w:val="00E97FE2"/>
    <w:rsid w:val="00EA024A"/>
    <w:rsid w:val="00EA0DAF"/>
    <w:rsid w:val="00EA16DF"/>
    <w:rsid w:val="00EA22DD"/>
    <w:rsid w:val="00EA2944"/>
    <w:rsid w:val="00EA2DCF"/>
    <w:rsid w:val="00EA3A54"/>
    <w:rsid w:val="00EA4661"/>
    <w:rsid w:val="00EA5BC9"/>
    <w:rsid w:val="00EB229E"/>
    <w:rsid w:val="00EB25BF"/>
    <w:rsid w:val="00EB2C38"/>
    <w:rsid w:val="00EB34AD"/>
    <w:rsid w:val="00EB4AE8"/>
    <w:rsid w:val="00EC0228"/>
    <w:rsid w:val="00EC0F53"/>
    <w:rsid w:val="00EC2A6B"/>
    <w:rsid w:val="00EC3BD0"/>
    <w:rsid w:val="00EC41F4"/>
    <w:rsid w:val="00EC43E8"/>
    <w:rsid w:val="00EC70FE"/>
    <w:rsid w:val="00EC7B77"/>
    <w:rsid w:val="00ED1187"/>
    <w:rsid w:val="00ED32FA"/>
    <w:rsid w:val="00ED3713"/>
    <w:rsid w:val="00ED5700"/>
    <w:rsid w:val="00ED6079"/>
    <w:rsid w:val="00ED7F0C"/>
    <w:rsid w:val="00EE1BB5"/>
    <w:rsid w:val="00EE1CB5"/>
    <w:rsid w:val="00EE1F1F"/>
    <w:rsid w:val="00EE26FC"/>
    <w:rsid w:val="00EE334D"/>
    <w:rsid w:val="00EE5983"/>
    <w:rsid w:val="00EE6A75"/>
    <w:rsid w:val="00EF0645"/>
    <w:rsid w:val="00EF1CCD"/>
    <w:rsid w:val="00EF2C91"/>
    <w:rsid w:val="00EF442F"/>
    <w:rsid w:val="00EF4A93"/>
    <w:rsid w:val="00EF50D7"/>
    <w:rsid w:val="00EF7922"/>
    <w:rsid w:val="00F018DE"/>
    <w:rsid w:val="00F02D5C"/>
    <w:rsid w:val="00F0301D"/>
    <w:rsid w:val="00F050B4"/>
    <w:rsid w:val="00F061D4"/>
    <w:rsid w:val="00F10D91"/>
    <w:rsid w:val="00F10FAA"/>
    <w:rsid w:val="00F132D3"/>
    <w:rsid w:val="00F1373C"/>
    <w:rsid w:val="00F14630"/>
    <w:rsid w:val="00F15829"/>
    <w:rsid w:val="00F158E0"/>
    <w:rsid w:val="00F17A5D"/>
    <w:rsid w:val="00F20D5A"/>
    <w:rsid w:val="00F217C4"/>
    <w:rsid w:val="00F2404F"/>
    <w:rsid w:val="00F24632"/>
    <w:rsid w:val="00F269D8"/>
    <w:rsid w:val="00F27892"/>
    <w:rsid w:val="00F27957"/>
    <w:rsid w:val="00F27A4E"/>
    <w:rsid w:val="00F306AF"/>
    <w:rsid w:val="00F30C3A"/>
    <w:rsid w:val="00F32B05"/>
    <w:rsid w:val="00F3415B"/>
    <w:rsid w:val="00F35524"/>
    <w:rsid w:val="00F36082"/>
    <w:rsid w:val="00F3619A"/>
    <w:rsid w:val="00F36369"/>
    <w:rsid w:val="00F41CF9"/>
    <w:rsid w:val="00F41ED3"/>
    <w:rsid w:val="00F4422F"/>
    <w:rsid w:val="00F45923"/>
    <w:rsid w:val="00F47370"/>
    <w:rsid w:val="00F478C9"/>
    <w:rsid w:val="00F47AF6"/>
    <w:rsid w:val="00F47E56"/>
    <w:rsid w:val="00F525FD"/>
    <w:rsid w:val="00F537ED"/>
    <w:rsid w:val="00F53912"/>
    <w:rsid w:val="00F54924"/>
    <w:rsid w:val="00F55316"/>
    <w:rsid w:val="00F558B4"/>
    <w:rsid w:val="00F61468"/>
    <w:rsid w:val="00F62742"/>
    <w:rsid w:val="00F652FD"/>
    <w:rsid w:val="00F704BE"/>
    <w:rsid w:val="00F70E7E"/>
    <w:rsid w:val="00F711BC"/>
    <w:rsid w:val="00F744B6"/>
    <w:rsid w:val="00F74C0F"/>
    <w:rsid w:val="00F76FC3"/>
    <w:rsid w:val="00F80388"/>
    <w:rsid w:val="00F809AF"/>
    <w:rsid w:val="00F8131A"/>
    <w:rsid w:val="00F821F0"/>
    <w:rsid w:val="00F835B5"/>
    <w:rsid w:val="00F84A04"/>
    <w:rsid w:val="00F85D66"/>
    <w:rsid w:val="00F87151"/>
    <w:rsid w:val="00F874B6"/>
    <w:rsid w:val="00F87D2F"/>
    <w:rsid w:val="00F908E9"/>
    <w:rsid w:val="00F91470"/>
    <w:rsid w:val="00F93725"/>
    <w:rsid w:val="00F94E52"/>
    <w:rsid w:val="00F9639D"/>
    <w:rsid w:val="00F96797"/>
    <w:rsid w:val="00F968B5"/>
    <w:rsid w:val="00F9718C"/>
    <w:rsid w:val="00FA04DC"/>
    <w:rsid w:val="00FA46D0"/>
    <w:rsid w:val="00FA7B1E"/>
    <w:rsid w:val="00FA7F68"/>
    <w:rsid w:val="00FB1BED"/>
    <w:rsid w:val="00FB4215"/>
    <w:rsid w:val="00FB5D68"/>
    <w:rsid w:val="00FB6F35"/>
    <w:rsid w:val="00FB7322"/>
    <w:rsid w:val="00FB75D6"/>
    <w:rsid w:val="00FB7A78"/>
    <w:rsid w:val="00FB7B3A"/>
    <w:rsid w:val="00FB7E70"/>
    <w:rsid w:val="00FC0AB4"/>
    <w:rsid w:val="00FC0B0F"/>
    <w:rsid w:val="00FC15C8"/>
    <w:rsid w:val="00FC28FF"/>
    <w:rsid w:val="00FC60AE"/>
    <w:rsid w:val="00FC669A"/>
    <w:rsid w:val="00FD02BC"/>
    <w:rsid w:val="00FD1B75"/>
    <w:rsid w:val="00FD2000"/>
    <w:rsid w:val="00FD2D70"/>
    <w:rsid w:val="00FD389D"/>
    <w:rsid w:val="00FD6606"/>
    <w:rsid w:val="00FD7A69"/>
    <w:rsid w:val="00FE2F2B"/>
    <w:rsid w:val="00FE333F"/>
    <w:rsid w:val="00FE34C8"/>
    <w:rsid w:val="00FE34D3"/>
    <w:rsid w:val="00FE380C"/>
    <w:rsid w:val="00FE3AF9"/>
    <w:rsid w:val="00FE3B58"/>
    <w:rsid w:val="00FE481D"/>
    <w:rsid w:val="00FE7CDE"/>
    <w:rsid w:val="00FF0D5D"/>
    <w:rsid w:val="00FF1045"/>
    <w:rsid w:val="00FF6BEF"/>
    <w:rsid w:val="00FF72B6"/>
    <w:rsid w:val="00FF7AE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5:docId w15:val="{DAE9F4D8-6E82-470F-A580-A721522F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360"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DF4"/>
  </w:style>
  <w:style w:type="paragraph" w:styleId="Ttulo1">
    <w:name w:val="heading 1"/>
    <w:basedOn w:val="Normal"/>
    <w:next w:val="Normal"/>
    <w:link w:val="Ttulo1Car"/>
    <w:uiPriority w:val="99"/>
    <w:qFormat/>
    <w:rsid w:val="00CE0A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aliases w:val="Título 2 Car Car Car Car,Título 21,Título 2 Car Car,Título 21 Car Car"/>
    <w:basedOn w:val="Normal"/>
    <w:next w:val="Normal"/>
    <w:link w:val="Ttulo2Car1"/>
    <w:autoRedefine/>
    <w:uiPriority w:val="99"/>
    <w:qFormat/>
    <w:rsid w:val="00FF0D5D"/>
    <w:pPr>
      <w:keepNext/>
      <w:widowControl w:val="0"/>
      <w:tabs>
        <w:tab w:val="left" w:pos="0"/>
      </w:tabs>
      <w:overflowPunct w:val="0"/>
      <w:autoSpaceDE w:val="0"/>
      <w:autoSpaceDN w:val="0"/>
      <w:adjustRightInd w:val="0"/>
      <w:spacing w:after="0" w:line="240" w:lineRule="auto"/>
      <w:ind w:right="-87"/>
      <w:jc w:val="both"/>
      <w:textAlignment w:val="baseline"/>
      <w:outlineLvl w:val="1"/>
    </w:pPr>
    <w:rPr>
      <w:rFonts w:ascii="Arial" w:eastAsia="Times New Roman" w:hAnsi="Arial" w:cs="Arial"/>
      <w:bCs/>
      <w:iCs/>
      <w:sz w:val="20"/>
      <w:szCs w:val="20"/>
      <w:lang w:val="es-ES_tradnl" w:eastAsia="es-ES"/>
    </w:rPr>
  </w:style>
  <w:style w:type="paragraph" w:styleId="Ttulo3">
    <w:name w:val="heading 3"/>
    <w:basedOn w:val="Normal"/>
    <w:next w:val="Normal"/>
    <w:link w:val="Ttulo3Car"/>
    <w:uiPriority w:val="99"/>
    <w:qFormat/>
    <w:rsid w:val="00274EC5"/>
    <w:pPr>
      <w:keepNext/>
      <w:widowControl w:val="0"/>
      <w:overflowPunct w:val="0"/>
      <w:autoSpaceDE w:val="0"/>
      <w:autoSpaceDN w:val="0"/>
      <w:adjustRightInd w:val="0"/>
      <w:spacing w:before="240" w:after="60" w:line="240" w:lineRule="auto"/>
      <w:textAlignment w:val="baseline"/>
      <w:outlineLvl w:val="2"/>
    </w:pPr>
    <w:rPr>
      <w:rFonts w:ascii="Times New Roman" w:eastAsia="Times New Roman" w:hAnsi="Times New Roman" w:cs="Times New Roman"/>
      <w:b/>
      <w:bCs/>
      <w:sz w:val="24"/>
      <w:szCs w:val="24"/>
      <w:lang w:val="es-ES" w:eastAsia="es-ES"/>
    </w:rPr>
  </w:style>
  <w:style w:type="paragraph" w:styleId="Ttulo4">
    <w:name w:val="heading 4"/>
    <w:basedOn w:val="Normal"/>
    <w:next w:val="Normal"/>
    <w:link w:val="Ttulo4Car"/>
    <w:uiPriority w:val="99"/>
    <w:qFormat/>
    <w:rsid w:val="00274EC5"/>
    <w:pPr>
      <w:keepNext/>
      <w:widowControl w:val="0"/>
      <w:overflowPunct w:val="0"/>
      <w:autoSpaceDE w:val="0"/>
      <w:autoSpaceDN w:val="0"/>
      <w:adjustRightInd w:val="0"/>
      <w:spacing w:before="240" w:after="60" w:line="240" w:lineRule="auto"/>
      <w:textAlignment w:val="baseline"/>
      <w:outlineLvl w:val="3"/>
    </w:pPr>
    <w:rPr>
      <w:rFonts w:ascii="Arial" w:eastAsia="Times New Roman" w:hAnsi="Arial" w:cs="Arial"/>
      <w:b/>
      <w:bCs/>
      <w:sz w:val="24"/>
      <w:szCs w:val="24"/>
      <w:lang w:val="es-ES" w:eastAsia="es-ES"/>
    </w:rPr>
  </w:style>
  <w:style w:type="paragraph" w:styleId="Ttulo5">
    <w:name w:val="heading 5"/>
    <w:basedOn w:val="Normal"/>
    <w:next w:val="Normal"/>
    <w:link w:val="Ttulo5Car"/>
    <w:uiPriority w:val="99"/>
    <w:unhideWhenUsed/>
    <w:qFormat/>
    <w:rsid w:val="00274EC5"/>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9"/>
    <w:qFormat/>
    <w:rsid w:val="00274EC5"/>
    <w:pPr>
      <w:widowControl w:val="0"/>
      <w:overflowPunct w:val="0"/>
      <w:autoSpaceDE w:val="0"/>
      <w:autoSpaceDN w:val="0"/>
      <w:adjustRightInd w:val="0"/>
      <w:spacing w:before="240" w:after="60" w:line="240" w:lineRule="auto"/>
      <w:textAlignment w:val="baseline"/>
      <w:outlineLvl w:val="5"/>
    </w:pPr>
    <w:rPr>
      <w:rFonts w:ascii="Times New Roman" w:eastAsia="Times New Roman" w:hAnsi="Times New Roman" w:cs="Times New Roman"/>
      <w:i/>
      <w:iCs/>
      <w:lang w:val="es-ES" w:eastAsia="es-ES"/>
    </w:rPr>
  </w:style>
  <w:style w:type="paragraph" w:styleId="Ttulo7">
    <w:name w:val="heading 7"/>
    <w:basedOn w:val="Normal"/>
    <w:next w:val="Normal"/>
    <w:link w:val="Ttulo7Car"/>
    <w:qFormat/>
    <w:rsid w:val="00274EC5"/>
    <w:pPr>
      <w:keepNext/>
      <w:widowControl w:val="0"/>
      <w:overflowPunct w:val="0"/>
      <w:autoSpaceDE w:val="0"/>
      <w:autoSpaceDN w:val="0"/>
      <w:adjustRightInd w:val="0"/>
      <w:spacing w:after="0" w:line="-240" w:lineRule="auto"/>
      <w:jc w:val="center"/>
      <w:textAlignment w:val="baseline"/>
      <w:outlineLvl w:val="6"/>
    </w:pPr>
    <w:rPr>
      <w:rFonts w:ascii="Arial" w:eastAsia="Times New Roman" w:hAnsi="Arial" w:cs="Arial"/>
      <w:b/>
      <w:bCs/>
      <w:i/>
      <w:iCs/>
      <w:sz w:val="24"/>
      <w:szCs w:val="24"/>
      <w:lang w:val="es-ES" w:eastAsia="es-ES"/>
    </w:rPr>
  </w:style>
  <w:style w:type="paragraph" w:styleId="Ttulo8">
    <w:name w:val="heading 8"/>
    <w:basedOn w:val="Normal"/>
    <w:next w:val="Normal"/>
    <w:link w:val="Ttulo8Car"/>
    <w:qFormat/>
    <w:rsid w:val="00274EC5"/>
    <w:pPr>
      <w:keepNext/>
      <w:widowControl w:val="0"/>
      <w:overflowPunct w:val="0"/>
      <w:autoSpaceDE w:val="0"/>
      <w:autoSpaceDN w:val="0"/>
      <w:adjustRightInd w:val="0"/>
      <w:spacing w:after="0" w:line="240" w:lineRule="auto"/>
      <w:jc w:val="center"/>
      <w:textAlignment w:val="baseline"/>
      <w:outlineLvl w:val="7"/>
    </w:pPr>
    <w:rPr>
      <w:rFonts w:ascii="Arial" w:eastAsia="Times New Roman" w:hAnsi="Arial" w:cs="Arial"/>
      <w:b/>
      <w:bCs/>
      <w:sz w:val="24"/>
      <w:szCs w:val="24"/>
      <w:lang w:val="es-ES" w:eastAsia="es-ES"/>
    </w:rPr>
  </w:style>
  <w:style w:type="paragraph" w:styleId="Ttulo9">
    <w:name w:val="heading 9"/>
    <w:basedOn w:val="Normal"/>
    <w:next w:val="Normal"/>
    <w:link w:val="Ttulo9Car"/>
    <w:uiPriority w:val="99"/>
    <w:qFormat/>
    <w:rsid w:val="00274EC5"/>
    <w:pPr>
      <w:keepNext/>
      <w:widowControl w:val="0"/>
      <w:tabs>
        <w:tab w:val="left" w:pos="0"/>
      </w:tabs>
      <w:overflowPunct w:val="0"/>
      <w:autoSpaceDE w:val="0"/>
      <w:autoSpaceDN w:val="0"/>
      <w:adjustRightInd w:val="0"/>
      <w:spacing w:after="0" w:line="-240" w:lineRule="auto"/>
      <w:jc w:val="both"/>
      <w:textAlignment w:val="baseline"/>
      <w:outlineLvl w:val="8"/>
    </w:pPr>
    <w:rPr>
      <w:rFonts w:ascii="Arial" w:eastAsia="Times New Roman" w:hAnsi="Arial" w:cs="Arial"/>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PNSHEADER2,L1 Header,encabezado"/>
    <w:basedOn w:val="Normal"/>
    <w:link w:val="EncabezadoCar"/>
    <w:unhideWhenUsed/>
    <w:rsid w:val="00462FB8"/>
    <w:pPr>
      <w:tabs>
        <w:tab w:val="center" w:pos="4419"/>
        <w:tab w:val="right" w:pos="8838"/>
      </w:tabs>
      <w:spacing w:after="0" w:line="240" w:lineRule="auto"/>
    </w:pPr>
  </w:style>
  <w:style w:type="character" w:customStyle="1" w:styleId="EncabezadoCar">
    <w:name w:val="Encabezado Car"/>
    <w:aliases w:val="APNSHEADER2 Car,L1 Header Car,encabezado Car"/>
    <w:basedOn w:val="Fuentedeprrafopredeter"/>
    <w:link w:val="Encabezado"/>
    <w:uiPriority w:val="99"/>
    <w:rsid w:val="00462FB8"/>
  </w:style>
  <w:style w:type="paragraph" w:styleId="Piedepgina">
    <w:name w:val="footer"/>
    <w:aliases w:val="footer odd,footer odd1,footer odd2,footer odd3,footer odd4,footer odd5,footer"/>
    <w:basedOn w:val="Normal"/>
    <w:link w:val="PiedepginaCar"/>
    <w:uiPriority w:val="99"/>
    <w:unhideWhenUsed/>
    <w:rsid w:val="00462FB8"/>
    <w:pPr>
      <w:tabs>
        <w:tab w:val="center" w:pos="4419"/>
        <w:tab w:val="right" w:pos="8838"/>
      </w:tabs>
      <w:spacing w:after="0" w:line="240" w:lineRule="auto"/>
    </w:pPr>
  </w:style>
  <w:style w:type="character" w:customStyle="1" w:styleId="PiedepginaCar">
    <w:name w:val="Pie de página Car"/>
    <w:aliases w:val="footer odd Car,footer odd1 Car,footer odd2 Car,footer odd3 Car,footer odd4 Car,footer odd5 Car,footer Car"/>
    <w:basedOn w:val="Fuentedeprrafopredeter"/>
    <w:link w:val="Piedepgina"/>
    <w:uiPriority w:val="99"/>
    <w:rsid w:val="00462FB8"/>
  </w:style>
  <w:style w:type="paragraph" w:styleId="Textodeglobo">
    <w:name w:val="Balloon Text"/>
    <w:basedOn w:val="Normal"/>
    <w:link w:val="TextodegloboCar"/>
    <w:uiPriority w:val="99"/>
    <w:semiHidden/>
    <w:unhideWhenUsed/>
    <w:rsid w:val="00462FB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rsid w:val="00462FB8"/>
    <w:rPr>
      <w:rFonts w:ascii="Tahoma" w:hAnsi="Tahoma" w:cs="Tahoma"/>
      <w:sz w:val="16"/>
      <w:szCs w:val="16"/>
    </w:rPr>
  </w:style>
  <w:style w:type="paragraph" w:styleId="Textoindependiente2">
    <w:name w:val="Body Text 2"/>
    <w:aliases w:val="Texto independiente 2 Car Car Car,Texto independiente 2 Car Car Car Car"/>
    <w:basedOn w:val="Normal"/>
    <w:link w:val="Textoindependiente2Car"/>
    <w:uiPriority w:val="99"/>
    <w:rsid w:val="00017576"/>
    <w:pPr>
      <w:widowControl w:val="0"/>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s-ES" w:eastAsia="es-ES"/>
    </w:rPr>
  </w:style>
  <w:style w:type="character" w:customStyle="1" w:styleId="Textoindependiente2Car">
    <w:name w:val="Texto independiente 2 Car"/>
    <w:aliases w:val="Texto independiente 2 Car Car Car Car2,Texto independiente 2 Car Car Car Car Car"/>
    <w:basedOn w:val="Fuentedeprrafopredeter"/>
    <w:link w:val="Textoindependiente2"/>
    <w:uiPriority w:val="99"/>
    <w:rsid w:val="00017576"/>
    <w:rPr>
      <w:rFonts w:ascii="Times New Roman" w:eastAsia="Times New Roman" w:hAnsi="Times New Roman" w:cs="Times New Roman"/>
      <w:sz w:val="20"/>
      <w:szCs w:val="20"/>
      <w:lang w:val="es-ES" w:eastAsia="es-ES"/>
    </w:rPr>
  </w:style>
  <w:style w:type="paragraph" w:styleId="Prrafodelista">
    <w:name w:val="List Paragraph"/>
    <w:aliases w:val="lp1,List Paragraph1,List Paragraph11,Bullet List,FooterText,numbered,Paragraphe de liste1,Bulletr List Paragraph,列出段落,列出段落1,Listas,Colorful List - Accent 11"/>
    <w:basedOn w:val="Normal"/>
    <w:link w:val="PrrafodelistaCar"/>
    <w:uiPriority w:val="34"/>
    <w:qFormat/>
    <w:rsid w:val="00017576"/>
    <w:pPr>
      <w:ind w:left="720"/>
      <w:contextualSpacing/>
    </w:pPr>
  </w:style>
  <w:style w:type="numbering" w:customStyle="1" w:styleId="Estilo1">
    <w:name w:val="Estilo1"/>
    <w:uiPriority w:val="99"/>
    <w:rsid w:val="00017576"/>
  </w:style>
  <w:style w:type="paragraph" w:styleId="Textoindependiente">
    <w:name w:val="Body Text"/>
    <w:aliases w:val="Texto independiente Car Car"/>
    <w:basedOn w:val="Normal"/>
    <w:link w:val="TextoindependienteCar"/>
    <w:uiPriority w:val="99"/>
    <w:unhideWhenUsed/>
    <w:rsid w:val="00D74D98"/>
    <w:pPr>
      <w:spacing w:after="120"/>
    </w:pPr>
  </w:style>
  <w:style w:type="character" w:customStyle="1" w:styleId="TextoindependienteCar">
    <w:name w:val="Texto independiente Car"/>
    <w:aliases w:val="Texto independiente Car Car Car1"/>
    <w:basedOn w:val="Fuentedeprrafopredeter"/>
    <w:link w:val="Textoindependiente"/>
    <w:uiPriority w:val="99"/>
    <w:rsid w:val="00D74D98"/>
  </w:style>
  <w:style w:type="character" w:customStyle="1" w:styleId="PrrafodelistaCar">
    <w:name w:val="Párrafo de lista Car"/>
    <w:aliases w:val="lp1 Car,List Paragraph1 Car,List Paragraph11 Car,Bullet List Car,FooterText Car,numbered Car,Paragraphe de liste1 Car,Bulletr List Paragraph Car,列出段落 Car,列出段落1 Car,Listas Car,Colorful List - Accent 11 Car"/>
    <w:basedOn w:val="Fuentedeprrafopredeter"/>
    <w:link w:val="Prrafodelista"/>
    <w:uiPriority w:val="34"/>
    <w:rsid w:val="00D74D98"/>
  </w:style>
  <w:style w:type="paragraph" w:styleId="Textocomentario">
    <w:name w:val="annotation text"/>
    <w:basedOn w:val="Normal"/>
    <w:link w:val="TextocomentarioCar"/>
    <w:uiPriority w:val="99"/>
    <w:semiHidden/>
    <w:unhideWhenUsed/>
    <w:rsid w:val="00D74D98"/>
    <w:pPr>
      <w:spacing w:line="240" w:lineRule="auto"/>
    </w:pPr>
    <w:rPr>
      <w:sz w:val="20"/>
      <w:szCs w:val="20"/>
    </w:rPr>
  </w:style>
  <w:style w:type="character" w:customStyle="1" w:styleId="TextocomentarioCar">
    <w:name w:val="Texto comentario Car"/>
    <w:basedOn w:val="Fuentedeprrafopredeter"/>
    <w:link w:val="Textocomentario"/>
    <w:uiPriority w:val="99"/>
    <w:rsid w:val="00D74D98"/>
    <w:rPr>
      <w:sz w:val="20"/>
      <w:szCs w:val="20"/>
    </w:rPr>
  </w:style>
  <w:style w:type="paragraph" w:styleId="Asuntodelcomentario">
    <w:name w:val="annotation subject"/>
    <w:basedOn w:val="Textocomentario"/>
    <w:next w:val="Textocomentario"/>
    <w:link w:val="AsuntodelcomentarioCar"/>
    <w:uiPriority w:val="99"/>
    <w:semiHidden/>
    <w:rsid w:val="00D74D98"/>
    <w:pPr>
      <w:widowControl w:val="0"/>
      <w:numPr>
        <w:numId w:val="2"/>
      </w:numPr>
      <w:overflowPunct w:val="0"/>
      <w:autoSpaceDE w:val="0"/>
      <w:autoSpaceDN w:val="0"/>
      <w:adjustRightInd w:val="0"/>
      <w:spacing w:after="0"/>
      <w:ind w:left="0" w:firstLine="0"/>
      <w:textAlignment w:val="baseline"/>
    </w:pPr>
    <w:rPr>
      <w:rFonts w:ascii="Times New Roman" w:eastAsia="Times New Roman" w:hAnsi="Times New Roman" w:cs="Times New Roman"/>
      <w:b/>
      <w:bCs/>
      <w:lang w:val="es-ES" w:eastAsia="es-ES"/>
    </w:rPr>
  </w:style>
  <w:style w:type="character" w:customStyle="1" w:styleId="AsuntodelcomentarioCar">
    <w:name w:val="Asunto del comentario Car"/>
    <w:basedOn w:val="TextocomentarioCar"/>
    <w:link w:val="Asuntodelcomentario"/>
    <w:uiPriority w:val="99"/>
    <w:semiHidden/>
    <w:rsid w:val="00D74D98"/>
    <w:rPr>
      <w:rFonts w:ascii="Times New Roman" w:eastAsia="Times New Roman" w:hAnsi="Times New Roman" w:cs="Times New Roman"/>
      <w:b/>
      <w:bCs/>
      <w:sz w:val="20"/>
      <w:szCs w:val="20"/>
      <w:lang w:val="es-ES" w:eastAsia="es-ES"/>
    </w:rPr>
  </w:style>
  <w:style w:type="character" w:customStyle="1" w:styleId="Ttulo2Car">
    <w:name w:val="Título 2 Car"/>
    <w:basedOn w:val="Fuentedeprrafopredeter"/>
    <w:uiPriority w:val="99"/>
    <w:rsid w:val="00EF7922"/>
    <w:rPr>
      <w:rFonts w:asciiTheme="majorHAnsi" w:eastAsiaTheme="majorEastAsia" w:hAnsiTheme="majorHAnsi" w:cstheme="majorBidi"/>
      <w:b/>
      <w:bCs/>
      <w:color w:val="4F81BD" w:themeColor="accent1"/>
      <w:sz w:val="26"/>
      <w:szCs w:val="26"/>
    </w:rPr>
  </w:style>
  <w:style w:type="character" w:customStyle="1" w:styleId="Ttulo2Car1">
    <w:name w:val="Título 2 Car1"/>
    <w:aliases w:val="Título 2 Car Car Car Car Car,Título 21 Car1,Título 2 Car Car Car,Título 21 Car Car Car1"/>
    <w:basedOn w:val="Fuentedeprrafopredeter"/>
    <w:link w:val="Ttulo2"/>
    <w:uiPriority w:val="99"/>
    <w:rsid w:val="00FF0D5D"/>
    <w:rPr>
      <w:rFonts w:ascii="Arial" w:eastAsia="Times New Roman" w:hAnsi="Arial" w:cs="Arial"/>
      <w:bCs/>
      <w:iCs/>
      <w:sz w:val="20"/>
      <w:szCs w:val="20"/>
      <w:lang w:val="es-ES_tradnl" w:eastAsia="es-ES"/>
    </w:rPr>
  </w:style>
  <w:style w:type="paragraph" w:customStyle="1" w:styleId="Default">
    <w:name w:val="Default"/>
    <w:uiPriority w:val="99"/>
    <w:rsid w:val="00EF7922"/>
    <w:pPr>
      <w:autoSpaceDE w:val="0"/>
      <w:autoSpaceDN w:val="0"/>
      <w:adjustRightInd w:val="0"/>
      <w:spacing w:after="0" w:line="240" w:lineRule="auto"/>
    </w:pPr>
    <w:rPr>
      <w:rFonts w:ascii="Arial" w:hAnsi="Arial" w:cs="Arial"/>
      <w:color w:val="000000"/>
      <w:sz w:val="24"/>
      <w:szCs w:val="24"/>
    </w:rPr>
  </w:style>
  <w:style w:type="character" w:customStyle="1" w:styleId="Ttulo1Car">
    <w:name w:val="Título 1 Car"/>
    <w:basedOn w:val="Fuentedeprrafopredeter"/>
    <w:link w:val="Ttulo1"/>
    <w:uiPriority w:val="99"/>
    <w:rsid w:val="00CE0A48"/>
    <w:rPr>
      <w:rFonts w:asciiTheme="majorHAnsi" w:eastAsiaTheme="majorEastAsia" w:hAnsiTheme="majorHAnsi" w:cstheme="majorBidi"/>
      <w:b/>
      <w:bCs/>
      <w:color w:val="365F91" w:themeColor="accent1" w:themeShade="BF"/>
      <w:sz w:val="28"/>
      <w:szCs w:val="28"/>
    </w:rPr>
  </w:style>
  <w:style w:type="paragraph" w:styleId="Sangradetextonormal">
    <w:name w:val="Body Text Indent"/>
    <w:aliases w:val="Sangría de t. independiente"/>
    <w:basedOn w:val="Normal"/>
    <w:link w:val="SangradetextonormalCar"/>
    <w:uiPriority w:val="99"/>
    <w:unhideWhenUsed/>
    <w:rsid w:val="001025FA"/>
    <w:pPr>
      <w:spacing w:after="120"/>
      <w:ind w:left="283"/>
    </w:pPr>
  </w:style>
  <w:style w:type="character" w:customStyle="1" w:styleId="SangradetextonormalCar">
    <w:name w:val="Sangría de texto normal Car"/>
    <w:aliases w:val="Sangría de t. independiente Car"/>
    <w:basedOn w:val="Fuentedeprrafopredeter"/>
    <w:link w:val="Sangradetextonormal"/>
    <w:uiPriority w:val="99"/>
    <w:rsid w:val="001025FA"/>
  </w:style>
  <w:style w:type="paragraph" w:styleId="Sangra3detindependiente">
    <w:name w:val="Body Text Indent 3"/>
    <w:basedOn w:val="Normal"/>
    <w:link w:val="Sangra3detindependienteCar"/>
    <w:uiPriority w:val="99"/>
    <w:unhideWhenUsed/>
    <w:rsid w:val="001025FA"/>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1025FA"/>
    <w:rPr>
      <w:sz w:val="16"/>
      <w:szCs w:val="16"/>
    </w:rPr>
  </w:style>
  <w:style w:type="character" w:customStyle="1" w:styleId="Ttulo5Car">
    <w:name w:val="Título 5 Car"/>
    <w:basedOn w:val="Fuentedeprrafopredeter"/>
    <w:link w:val="Ttulo5"/>
    <w:uiPriority w:val="99"/>
    <w:rsid w:val="00274EC5"/>
    <w:rPr>
      <w:rFonts w:asciiTheme="majorHAnsi" w:eastAsiaTheme="majorEastAsia" w:hAnsiTheme="majorHAnsi" w:cstheme="majorBidi"/>
      <w:color w:val="243F60" w:themeColor="accent1" w:themeShade="7F"/>
    </w:rPr>
  </w:style>
  <w:style w:type="paragraph" w:styleId="Textoindependiente3">
    <w:name w:val="Body Text 3"/>
    <w:basedOn w:val="Normal"/>
    <w:link w:val="Textoindependiente3Car"/>
    <w:uiPriority w:val="99"/>
    <w:unhideWhenUsed/>
    <w:rsid w:val="00274EC5"/>
    <w:pPr>
      <w:spacing w:after="120"/>
    </w:pPr>
    <w:rPr>
      <w:sz w:val="16"/>
      <w:szCs w:val="16"/>
    </w:rPr>
  </w:style>
  <w:style w:type="character" w:customStyle="1" w:styleId="Textoindependiente3Car">
    <w:name w:val="Texto independiente 3 Car"/>
    <w:basedOn w:val="Fuentedeprrafopredeter"/>
    <w:link w:val="Textoindependiente3"/>
    <w:uiPriority w:val="99"/>
    <w:rsid w:val="00274EC5"/>
    <w:rPr>
      <w:sz w:val="16"/>
      <w:szCs w:val="16"/>
    </w:rPr>
  </w:style>
  <w:style w:type="character" w:customStyle="1" w:styleId="Ttulo3Car">
    <w:name w:val="Título 3 Car"/>
    <w:basedOn w:val="Fuentedeprrafopredeter"/>
    <w:link w:val="Ttulo3"/>
    <w:uiPriority w:val="99"/>
    <w:rsid w:val="00274EC5"/>
    <w:rPr>
      <w:rFonts w:ascii="Times New Roman" w:eastAsia="Times New Roman" w:hAnsi="Times New Roman" w:cs="Times New Roman"/>
      <w:b/>
      <w:bCs/>
      <w:sz w:val="24"/>
      <w:szCs w:val="24"/>
      <w:lang w:val="es-ES" w:eastAsia="es-ES"/>
    </w:rPr>
  </w:style>
  <w:style w:type="character" w:customStyle="1" w:styleId="Ttulo4Car">
    <w:name w:val="Título 4 Car"/>
    <w:basedOn w:val="Fuentedeprrafopredeter"/>
    <w:link w:val="Ttulo4"/>
    <w:uiPriority w:val="99"/>
    <w:rsid w:val="00274EC5"/>
    <w:rPr>
      <w:rFonts w:ascii="Arial" w:eastAsia="Times New Roman" w:hAnsi="Arial" w:cs="Arial"/>
      <w:b/>
      <w:bCs/>
      <w:sz w:val="24"/>
      <w:szCs w:val="24"/>
      <w:lang w:val="es-ES" w:eastAsia="es-ES"/>
    </w:rPr>
  </w:style>
  <w:style w:type="character" w:customStyle="1" w:styleId="Ttulo6Car">
    <w:name w:val="Título 6 Car"/>
    <w:basedOn w:val="Fuentedeprrafopredeter"/>
    <w:link w:val="Ttulo6"/>
    <w:uiPriority w:val="99"/>
    <w:rsid w:val="00274EC5"/>
    <w:rPr>
      <w:rFonts w:ascii="Times New Roman" w:eastAsia="Times New Roman" w:hAnsi="Times New Roman" w:cs="Times New Roman"/>
      <w:i/>
      <w:iCs/>
      <w:lang w:val="es-ES" w:eastAsia="es-ES"/>
    </w:rPr>
  </w:style>
  <w:style w:type="character" w:customStyle="1" w:styleId="Ttulo7Car">
    <w:name w:val="Título 7 Car"/>
    <w:basedOn w:val="Fuentedeprrafopredeter"/>
    <w:link w:val="Ttulo7"/>
    <w:rsid w:val="00274EC5"/>
    <w:rPr>
      <w:rFonts w:ascii="Arial" w:eastAsia="Times New Roman" w:hAnsi="Arial" w:cs="Arial"/>
      <w:b/>
      <w:bCs/>
      <w:i/>
      <w:iCs/>
      <w:sz w:val="24"/>
      <w:szCs w:val="24"/>
      <w:lang w:val="es-ES" w:eastAsia="es-ES"/>
    </w:rPr>
  </w:style>
  <w:style w:type="character" w:customStyle="1" w:styleId="Ttulo8Car">
    <w:name w:val="Título 8 Car"/>
    <w:basedOn w:val="Fuentedeprrafopredeter"/>
    <w:link w:val="Ttulo8"/>
    <w:rsid w:val="00274EC5"/>
    <w:rPr>
      <w:rFonts w:ascii="Arial" w:eastAsia="Times New Roman" w:hAnsi="Arial" w:cs="Arial"/>
      <w:b/>
      <w:bCs/>
      <w:sz w:val="24"/>
      <w:szCs w:val="24"/>
      <w:lang w:val="es-ES" w:eastAsia="es-ES"/>
    </w:rPr>
  </w:style>
  <w:style w:type="character" w:customStyle="1" w:styleId="Ttulo9Car">
    <w:name w:val="Título 9 Car"/>
    <w:basedOn w:val="Fuentedeprrafopredeter"/>
    <w:link w:val="Ttulo9"/>
    <w:uiPriority w:val="99"/>
    <w:rsid w:val="00274EC5"/>
    <w:rPr>
      <w:rFonts w:ascii="Arial" w:eastAsia="Times New Roman" w:hAnsi="Arial" w:cs="Arial"/>
      <w:sz w:val="24"/>
      <w:szCs w:val="24"/>
      <w:lang w:val="es-ES" w:eastAsia="es-ES"/>
    </w:rPr>
  </w:style>
  <w:style w:type="character" w:customStyle="1" w:styleId="Fuentedeprrafopredeter2">
    <w:name w:val="Fuente de párrafo predeter.2"/>
    <w:rsid w:val="00274EC5"/>
    <w:rPr>
      <w:sz w:val="20"/>
      <w:szCs w:val="20"/>
    </w:rPr>
  </w:style>
  <w:style w:type="character" w:customStyle="1" w:styleId="Fuentedeprrafopredeter1">
    <w:name w:val="Fuente de párrafo predeter.1"/>
    <w:rsid w:val="00274EC5"/>
    <w:rPr>
      <w:sz w:val="20"/>
      <w:szCs w:val="20"/>
    </w:rPr>
  </w:style>
  <w:style w:type="character" w:styleId="Nmerodepgina">
    <w:name w:val="page number"/>
    <w:basedOn w:val="Fuentedeprrafopredeter1"/>
    <w:rsid w:val="00274EC5"/>
    <w:rPr>
      <w:sz w:val="20"/>
      <w:szCs w:val="20"/>
    </w:rPr>
  </w:style>
  <w:style w:type="paragraph" w:styleId="Sangra2detindependiente">
    <w:name w:val="Body Text Indent 2"/>
    <w:basedOn w:val="Normal"/>
    <w:link w:val="Sangra2detindependienteCar"/>
    <w:uiPriority w:val="99"/>
    <w:rsid w:val="00274EC5"/>
    <w:pPr>
      <w:widowControl w:val="0"/>
      <w:tabs>
        <w:tab w:val="left" w:pos="0"/>
      </w:tabs>
      <w:overflowPunct w:val="0"/>
      <w:autoSpaceDE w:val="0"/>
      <w:autoSpaceDN w:val="0"/>
      <w:adjustRightInd w:val="0"/>
      <w:spacing w:after="0" w:line="-240" w:lineRule="auto"/>
      <w:ind w:left="2127" w:hanging="426"/>
      <w:jc w:val="both"/>
      <w:textAlignment w:val="baseline"/>
    </w:pPr>
    <w:rPr>
      <w:rFonts w:ascii="Arial" w:eastAsia="Times New Roman" w:hAnsi="Arial" w:cs="Arial"/>
      <w:sz w:val="24"/>
      <w:szCs w:val="24"/>
      <w:lang w:val="es-ES" w:eastAsia="es-ES"/>
    </w:rPr>
  </w:style>
  <w:style w:type="character" w:customStyle="1" w:styleId="Sangra2detindependienteCar">
    <w:name w:val="Sangría 2 de t. independiente Car"/>
    <w:basedOn w:val="Fuentedeprrafopredeter"/>
    <w:link w:val="Sangra2detindependiente"/>
    <w:uiPriority w:val="99"/>
    <w:rsid w:val="00274EC5"/>
    <w:rPr>
      <w:rFonts w:ascii="Arial" w:eastAsia="Times New Roman" w:hAnsi="Arial" w:cs="Arial"/>
      <w:sz w:val="24"/>
      <w:szCs w:val="24"/>
      <w:lang w:val="es-ES" w:eastAsia="es-ES"/>
    </w:rPr>
  </w:style>
  <w:style w:type="paragraph" w:customStyle="1" w:styleId="BodyText22">
    <w:name w:val="Body Text 22"/>
    <w:basedOn w:val="Normal"/>
    <w:rsid w:val="00274EC5"/>
    <w:pPr>
      <w:widowControl w:val="0"/>
      <w:overflowPunct w:val="0"/>
      <w:autoSpaceDE w:val="0"/>
      <w:autoSpaceDN w:val="0"/>
      <w:adjustRightInd w:val="0"/>
      <w:spacing w:after="0" w:line="240" w:lineRule="auto"/>
      <w:ind w:left="993" w:hanging="633"/>
      <w:jc w:val="both"/>
      <w:textAlignment w:val="baseline"/>
    </w:pPr>
    <w:rPr>
      <w:rFonts w:ascii="Arial" w:eastAsia="Times New Roman" w:hAnsi="Arial" w:cs="Arial"/>
      <w:sz w:val="24"/>
      <w:szCs w:val="24"/>
      <w:lang w:val="es-ES" w:eastAsia="es-ES"/>
    </w:rPr>
  </w:style>
  <w:style w:type="paragraph" w:customStyle="1" w:styleId="BodyTextIndent31">
    <w:name w:val="Body Text Indent 31"/>
    <w:basedOn w:val="Normal"/>
    <w:rsid w:val="00274EC5"/>
    <w:pPr>
      <w:widowControl w:val="0"/>
      <w:overflowPunct w:val="0"/>
      <w:autoSpaceDE w:val="0"/>
      <w:autoSpaceDN w:val="0"/>
      <w:adjustRightInd w:val="0"/>
      <w:spacing w:after="0" w:line="240" w:lineRule="auto"/>
      <w:ind w:left="708"/>
      <w:jc w:val="both"/>
      <w:textAlignment w:val="baseline"/>
    </w:pPr>
    <w:rPr>
      <w:rFonts w:ascii="Arial Narrow" w:eastAsia="Times New Roman" w:hAnsi="Arial Narrow" w:cs="Tahoma"/>
      <w:sz w:val="24"/>
      <w:szCs w:val="24"/>
      <w:lang w:val="es-ES" w:eastAsia="es-ES"/>
    </w:rPr>
  </w:style>
  <w:style w:type="paragraph" w:customStyle="1" w:styleId="BodyText21">
    <w:name w:val="Body Text 21"/>
    <w:basedOn w:val="Normal"/>
    <w:rsid w:val="00274EC5"/>
    <w:pPr>
      <w:widowControl w:val="0"/>
      <w:overflowPunct w:val="0"/>
      <w:autoSpaceDE w:val="0"/>
      <w:autoSpaceDN w:val="0"/>
      <w:adjustRightInd w:val="0"/>
      <w:spacing w:after="0" w:line="240" w:lineRule="auto"/>
      <w:jc w:val="center"/>
      <w:textAlignment w:val="baseline"/>
    </w:pPr>
    <w:rPr>
      <w:rFonts w:ascii="CG Omega (W1)" w:eastAsia="Times New Roman" w:hAnsi="CG Omega (W1)" w:cs="Verdana"/>
      <w:b/>
      <w:bCs/>
      <w:sz w:val="20"/>
      <w:szCs w:val="20"/>
      <w:lang w:val="es-ES" w:eastAsia="es-ES"/>
    </w:rPr>
  </w:style>
  <w:style w:type="paragraph" w:customStyle="1" w:styleId="BodyTextIndent22">
    <w:name w:val="Body Text Indent 22"/>
    <w:basedOn w:val="Normal"/>
    <w:rsid w:val="00274EC5"/>
    <w:pPr>
      <w:widowControl w:val="0"/>
      <w:overflowPunct w:val="0"/>
      <w:autoSpaceDE w:val="0"/>
      <w:autoSpaceDN w:val="0"/>
      <w:adjustRightInd w:val="0"/>
      <w:spacing w:after="0" w:line="240" w:lineRule="auto"/>
      <w:ind w:left="283"/>
      <w:jc w:val="both"/>
      <w:textAlignment w:val="baseline"/>
    </w:pPr>
    <w:rPr>
      <w:rFonts w:ascii="Arial Narrow" w:eastAsia="Times New Roman" w:hAnsi="Arial Narrow" w:cs="Tahoma"/>
      <w:sz w:val="24"/>
      <w:szCs w:val="24"/>
      <w:lang w:val="es-ES" w:eastAsia="es-ES"/>
    </w:rPr>
  </w:style>
  <w:style w:type="paragraph" w:styleId="Descripcin">
    <w:name w:val="caption"/>
    <w:basedOn w:val="Normal"/>
    <w:qFormat/>
    <w:rsid w:val="00274EC5"/>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40"/>
      <w:szCs w:val="40"/>
      <w:lang w:val="es-ES" w:eastAsia="es-ES"/>
    </w:rPr>
  </w:style>
  <w:style w:type="paragraph" w:customStyle="1" w:styleId="BodyText24">
    <w:name w:val="Body Text 24"/>
    <w:basedOn w:val="Normal"/>
    <w:rsid w:val="00274EC5"/>
    <w:pPr>
      <w:widowControl w:val="0"/>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sz w:val="20"/>
      <w:szCs w:val="20"/>
      <w:lang w:val="es-ES" w:eastAsia="es-ES"/>
    </w:rPr>
  </w:style>
  <w:style w:type="paragraph" w:customStyle="1" w:styleId="BodyTextIndent21">
    <w:name w:val="Body Text Indent 21"/>
    <w:basedOn w:val="Normal"/>
    <w:rsid w:val="00274EC5"/>
    <w:pPr>
      <w:widowControl w:val="0"/>
      <w:overflowPunct w:val="0"/>
      <w:autoSpaceDE w:val="0"/>
      <w:autoSpaceDN w:val="0"/>
      <w:adjustRightInd w:val="0"/>
      <w:spacing w:after="0" w:line="240" w:lineRule="auto"/>
      <w:ind w:left="567" w:hanging="141"/>
      <w:jc w:val="both"/>
      <w:textAlignment w:val="baseline"/>
    </w:pPr>
    <w:rPr>
      <w:rFonts w:ascii="Times New Roman" w:eastAsia="Times New Roman" w:hAnsi="Times New Roman" w:cs="Times New Roman"/>
      <w:sz w:val="20"/>
      <w:szCs w:val="20"/>
      <w:lang w:val="es-ES" w:eastAsia="es-ES"/>
    </w:rPr>
  </w:style>
  <w:style w:type="paragraph" w:customStyle="1" w:styleId="N0">
    <w:name w:val="N0"/>
    <w:basedOn w:val="Normal"/>
    <w:rsid w:val="00274EC5"/>
    <w:pPr>
      <w:spacing w:after="0" w:line="240" w:lineRule="exact"/>
      <w:jc w:val="center"/>
    </w:pPr>
    <w:rPr>
      <w:rFonts w:ascii="Arial" w:eastAsia="Times New Roman" w:hAnsi="Arial" w:cs="Arial"/>
      <w:b/>
      <w:bCs/>
      <w:sz w:val="24"/>
      <w:szCs w:val="24"/>
      <w:lang w:val="es-ES_tradnl" w:eastAsia="es-ES"/>
    </w:rPr>
  </w:style>
  <w:style w:type="paragraph" w:customStyle="1" w:styleId="N2">
    <w:name w:val="N2"/>
    <w:basedOn w:val="Normal"/>
    <w:rsid w:val="00274EC5"/>
    <w:pPr>
      <w:tabs>
        <w:tab w:val="left" w:pos="1134"/>
      </w:tabs>
      <w:spacing w:after="0" w:line="360" w:lineRule="atLeast"/>
      <w:ind w:left="794" w:hanging="794"/>
      <w:jc w:val="both"/>
    </w:pPr>
    <w:rPr>
      <w:rFonts w:ascii="Arial" w:eastAsia="Times New Roman" w:hAnsi="Arial" w:cs="Arial"/>
      <w:b/>
      <w:bCs/>
      <w:sz w:val="20"/>
      <w:szCs w:val="20"/>
      <w:lang w:val="es-ES_tradnl" w:eastAsia="es-ES"/>
    </w:rPr>
  </w:style>
  <w:style w:type="paragraph" w:customStyle="1" w:styleId="texto">
    <w:name w:val="texto"/>
    <w:basedOn w:val="Normal"/>
    <w:uiPriority w:val="99"/>
    <w:rsid w:val="00274EC5"/>
    <w:pPr>
      <w:overflowPunct w:val="0"/>
      <w:autoSpaceDE w:val="0"/>
      <w:autoSpaceDN w:val="0"/>
      <w:adjustRightInd w:val="0"/>
      <w:spacing w:after="101" w:line="216" w:lineRule="atLeast"/>
      <w:textAlignment w:val="baseline"/>
    </w:pPr>
    <w:rPr>
      <w:rFonts w:ascii="Arial" w:eastAsia="Times New Roman" w:hAnsi="Arial" w:cs="Arial"/>
      <w:sz w:val="18"/>
      <w:szCs w:val="18"/>
      <w:lang w:val="es-ES_tradnl" w:eastAsia="es-ES"/>
    </w:rPr>
  </w:style>
  <w:style w:type="character" w:styleId="Hipervnculo">
    <w:name w:val="Hyperlink"/>
    <w:basedOn w:val="Fuentedeprrafopredeter"/>
    <w:uiPriority w:val="99"/>
    <w:rsid w:val="00274EC5"/>
    <w:rPr>
      <w:color w:val="0000FF"/>
      <w:u w:val="single"/>
    </w:rPr>
  </w:style>
  <w:style w:type="character" w:styleId="Hipervnculovisitado">
    <w:name w:val="FollowedHyperlink"/>
    <w:basedOn w:val="Fuentedeprrafopredeter"/>
    <w:uiPriority w:val="99"/>
    <w:rsid w:val="00274EC5"/>
    <w:rPr>
      <w:color w:val="800080"/>
      <w:u w:val="single"/>
    </w:rPr>
  </w:style>
  <w:style w:type="paragraph" w:customStyle="1" w:styleId="Textoindependiente21">
    <w:name w:val="Texto independiente 21"/>
    <w:basedOn w:val="Normal"/>
    <w:rsid w:val="00274EC5"/>
    <w:pPr>
      <w:spacing w:after="0" w:line="240" w:lineRule="auto"/>
      <w:jc w:val="both"/>
    </w:pPr>
    <w:rPr>
      <w:rFonts w:ascii="Arial" w:eastAsia="Times New Roman" w:hAnsi="Arial" w:cs="Times New Roman"/>
      <w:sz w:val="24"/>
      <w:szCs w:val="20"/>
      <w:lang w:val="es-ES_tradnl" w:eastAsia="es-ES"/>
    </w:rPr>
  </w:style>
  <w:style w:type="paragraph" w:styleId="Subttulo">
    <w:name w:val="Subtitle"/>
    <w:basedOn w:val="Normal"/>
    <w:link w:val="SubttuloCar"/>
    <w:qFormat/>
    <w:rsid w:val="00274EC5"/>
    <w:pPr>
      <w:widowControl w:val="0"/>
      <w:tabs>
        <w:tab w:val="left" w:leader="hyphen" w:pos="9639"/>
      </w:tabs>
      <w:overflowPunct w:val="0"/>
      <w:autoSpaceDE w:val="0"/>
      <w:autoSpaceDN w:val="0"/>
      <w:adjustRightInd w:val="0"/>
      <w:spacing w:after="0" w:line="240" w:lineRule="auto"/>
      <w:jc w:val="center"/>
      <w:textAlignment w:val="baseline"/>
    </w:pPr>
    <w:rPr>
      <w:rFonts w:ascii="Arial" w:eastAsia="Times New Roman" w:hAnsi="Arial" w:cs="Arial"/>
      <w:b/>
      <w:sz w:val="16"/>
      <w:szCs w:val="16"/>
      <w:lang w:val="es-ES" w:eastAsia="es-ES"/>
    </w:rPr>
  </w:style>
  <w:style w:type="character" w:customStyle="1" w:styleId="SubttuloCar">
    <w:name w:val="Subtítulo Car"/>
    <w:basedOn w:val="Fuentedeprrafopredeter"/>
    <w:link w:val="Subttulo"/>
    <w:rsid w:val="00274EC5"/>
    <w:rPr>
      <w:rFonts w:ascii="Arial" w:eastAsia="Times New Roman" w:hAnsi="Arial" w:cs="Arial"/>
      <w:b/>
      <w:sz w:val="16"/>
      <w:szCs w:val="16"/>
      <w:lang w:val="es-ES" w:eastAsia="es-ES"/>
    </w:rPr>
  </w:style>
  <w:style w:type="paragraph" w:customStyle="1" w:styleId="Textoindependiente31">
    <w:name w:val="Texto independiente 31"/>
    <w:basedOn w:val="Normal"/>
    <w:rsid w:val="00274EC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overflowPunct w:val="0"/>
      <w:autoSpaceDE w:val="0"/>
      <w:autoSpaceDN w:val="0"/>
      <w:adjustRightInd w:val="0"/>
      <w:spacing w:after="0" w:line="240" w:lineRule="atLeast"/>
      <w:textAlignment w:val="baseline"/>
    </w:pPr>
    <w:rPr>
      <w:rFonts w:ascii="Times New Roman" w:eastAsia="Times New Roman" w:hAnsi="Times New Roman" w:cs="Times New Roman"/>
      <w:sz w:val="24"/>
      <w:szCs w:val="20"/>
      <w:lang w:val="es-ES" w:eastAsia="es-ES"/>
    </w:rPr>
  </w:style>
  <w:style w:type="paragraph" w:styleId="Mapadeldocumento">
    <w:name w:val="Document Map"/>
    <w:basedOn w:val="Normal"/>
    <w:link w:val="MapadeldocumentoCar"/>
    <w:uiPriority w:val="99"/>
    <w:semiHidden/>
    <w:rsid w:val="00274EC5"/>
    <w:pPr>
      <w:widowControl w:val="0"/>
      <w:shd w:val="clear" w:color="auto" w:fill="000080"/>
      <w:overflowPunct w:val="0"/>
      <w:autoSpaceDE w:val="0"/>
      <w:autoSpaceDN w:val="0"/>
      <w:adjustRightInd w:val="0"/>
      <w:spacing w:after="0" w:line="240" w:lineRule="auto"/>
      <w:textAlignment w:val="baseline"/>
    </w:pPr>
    <w:rPr>
      <w:rFonts w:ascii="Tahoma" w:eastAsia="Times New Roman" w:hAnsi="Tahoma" w:cs="Arial Unicode MS"/>
      <w:sz w:val="20"/>
      <w:szCs w:val="20"/>
      <w:lang w:val="es-ES" w:eastAsia="es-ES"/>
    </w:rPr>
  </w:style>
  <w:style w:type="character" w:customStyle="1" w:styleId="MapadeldocumentoCar">
    <w:name w:val="Mapa del documento Car"/>
    <w:basedOn w:val="Fuentedeprrafopredeter"/>
    <w:link w:val="Mapadeldocumento"/>
    <w:uiPriority w:val="99"/>
    <w:semiHidden/>
    <w:rsid w:val="00274EC5"/>
    <w:rPr>
      <w:rFonts w:ascii="Tahoma" w:eastAsia="Times New Roman" w:hAnsi="Tahoma" w:cs="Arial Unicode MS"/>
      <w:sz w:val="20"/>
      <w:szCs w:val="20"/>
      <w:shd w:val="clear" w:color="auto" w:fill="000080"/>
      <w:lang w:val="es-ES" w:eastAsia="es-ES"/>
    </w:rPr>
  </w:style>
  <w:style w:type="paragraph" w:customStyle="1" w:styleId="s">
    <w:name w:val="s"/>
    <w:basedOn w:val="texto"/>
    <w:rsid w:val="00274EC5"/>
    <w:pPr>
      <w:overflowPunct/>
      <w:autoSpaceDE/>
      <w:autoSpaceDN/>
      <w:adjustRightInd/>
      <w:ind w:left="1620" w:hanging="360"/>
      <w:jc w:val="both"/>
      <w:textAlignment w:val="auto"/>
    </w:pPr>
    <w:rPr>
      <w:szCs w:val="20"/>
    </w:rPr>
  </w:style>
  <w:style w:type="paragraph" w:customStyle="1" w:styleId="ANOTACION">
    <w:name w:val="ANOTACION"/>
    <w:basedOn w:val="Normal"/>
    <w:rsid w:val="00274EC5"/>
    <w:pPr>
      <w:overflowPunct w:val="0"/>
      <w:autoSpaceDE w:val="0"/>
      <w:autoSpaceDN w:val="0"/>
      <w:adjustRightInd w:val="0"/>
      <w:spacing w:after="101" w:line="216" w:lineRule="atLeast"/>
      <w:textAlignment w:val="baseline"/>
    </w:pPr>
    <w:rPr>
      <w:rFonts w:ascii="Arial" w:eastAsia="Times New Roman" w:hAnsi="Arial" w:cs="Times New Roman"/>
      <w:b/>
      <w:sz w:val="18"/>
      <w:szCs w:val="20"/>
      <w:lang w:val="es-ES_tradnl" w:eastAsia="es-ES"/>
    </w:rPr>
  </w:style>
  <w:style w:type="paragraph" w:customStyle="1" w:styleId="n1Car">
    <w:name w:val="n1 Car"/>
    <w:basedOn w:val="Normal"/>
    <w:rsid w:val="00274EC5"/>
    <w:pPr>
      <w:autoSpaceDE w:val="0"/>
      <w:autoSpaceDN w:val="0"/>
      <w:spacing w:after="0" w:line="240" w:lineRule="auto"/>
      <w:jc w:val="both"/>
    </w:pPr>
    <w:rPr>
      <w:rFonts w:ascii="Verdana" w:eastAsia="Times New Roman" w:hAnsi="Verdana" w:cs="Times New Roman"/>
      <w:sz w:val="20"/>
      <w:szCs w:val="20"/>
      <w:lang w:val="es-ES_tradnl" w:eastAsia="es-ES"/>
    </w:rPr>
  </w:style>
  <w:style w:type="paragraph" w:customStyle="1" w:styleId="ACUERDO">
    <w:name w:val="ACUERDO"/>
    <w:basedOn w:val="Normal"/>
    <w:rsid w:val="00274EC5"/>
    <w:pPr>
      <w:widowControl w:val="0"/>
      <w:spacing w:after="0" w:line="240" w:lineRule="auto"/>
      <w:jc w:val="both"/>
    </w:pPr>
    <w:rPr>
      <w:rFonts w:ascii="Arial" w:eastAsia="Times New Roman" w:hAnsi="Arial" w:cs="Times New Roman"/>
      <w:b/>
      <w:sz w:val="28"/>
      <w:szCs w:val="20"/>
      <w:lang w:val="en-US" w:eastAsia="es-ES"/>
    </w:rPr>
  </w:style>
  <w:style w:type="paragraph" w:customStyle="1" w:styleId="CABEZA">
    <w:name w:val="CABEZA"/>
    <w:basedOn w:val="Ttulo1"/>
    <w:autoRedefine/>
    <w:rsid w:val="00274EC5"/>
    <w:pPr>
      <w:keepNext w:val="0"/>
      <w:keepLines w:val="0"/>
      <w:tabs>
        <w:tab w:val="left" w:pos="0"/>
      </w:tabs>
      <w:autoSpaceDE w:val="0"/>
      <w:autoSpaceDN w:val="0"/>
      <w:spacing w:before="0" w:line="240" w:lineRule="auto"/>
      <w:jc w:val="center"/>
    </w:pPr>
    <w:rPr>
      <w:rFonts w:ascii="Arial" w:eastAsia="Times New Roman" w:hAnsi="Arial" w:cs="Times New Roman"/>
      <w:noProof/>
      <w:snapToGrid w:val="0"/>
      <w:color w:val="auto"/>
      <w:sz w:val="20"/>
      <w:szCs w:val="20"/>
      <w:lang w:val="pt-BR" w:eastAsia="es-ES"/>
    </w:rPr>
  </w:style>
  <w:style w:type="paragraph" w:customStyle="1" w:styleId="ROMANOS">
    <w:name w:val="ROMANOS"/>
    <w:basedOn w:val="Normal"/>
    <w:rsid w:val="00274EC5"/>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customStyle="1" w:styleId="TableHead">
    <w:name w:val="Table Head"/>
    <w:basedOn w:val="Normal"/>
    <w:next w:val="Normal"/>
    <w:rsid w:val="00274EC5"/>
    <w:pPr>
      <w:spacing w:before="60" w:after="60" w:line="240" w:lineRule="auto"/>
    </w:pPr>
    <w:rPr>
      <w:rFonts w:ascii="Arial" w:eastAsia="Times New Roman" w:hAnsi="Arial" w:cs="Times New Roman"/>
      <w:b/>
      <w:sz w:val="20"/>
      <w:szCs w:val="20"/>
      <w:lang w:val="en-AU" w:eastAsia="es-ES"/>
    </w:rPr>
  </w:style>
  <w:style w:type="paragraph" w:styleId="TDC1">
    <w:name w:val="toc 1"/>
    <w:basedOn w:val="Normal"/>
    <w:next w:val="Normal"/>
    <w:autoRedefine/>
    <w:semiHidden/>
    <w:rsid w:val="00274EC5"/>
    <w:pPr>
      <w:widowControl w:val="0"/>
      <w:tabs>
        <w:tab w:val="left" w:pos="426"/>
        <w:tab w:val="left" w:pos="1050"/>
        <w:tab w:val="right" w:pos="9939"/>
      </w:tabs>
      <w:overflowPunct w:val="0"/>
      <w:autoSpaceDE w:val="0"/>
      <w:autoSpaceDN w:val="0"/>
      <w:adjustRightInd w:val="0"/>
      <w:spacing w:before="120" w:after="120" w:line="240" w:lineRule="auto"/>
      <w:ind w:left="426" w:hanging="454"/>
      <w:jc w:val="both"/>
      <w:textAlignment w:val="baseline"/>
    </w:pPr>
    <w:rPr>
      <w:rFonts w:ascii="Arial" w:eastAsia="Times New Roman" w:hAnsi="Arial" w:cs="Times New Roman"/>
      <w:caps/>
      <w:noProof/>
      <w:lang w:val="es-ES" w:eastAsia="es-ES"/>
    </w:rPr>
  </w:style>
  <w:style w:type="paragraph" w:styleId="TDC2">
    <w:name w:val="toc 2"/>
    <w:basedOn w:val="Normal"/>
    <w:next w:val="Normal"/>
    <w:autoRedefine/>
    <w:semiHidden/>
    <w:rsid w:val="00274EC5"/>
    <w:pPr>
      <w:widowControl w:val="0"/>
      <w:tabs>
        <w:tab w:val="left" w:pos="1190"/>
        <w:tab w:val="right" w:pos="9923"/>
      </w:tabs>
      <w:overflowPunct w:val="0"/>
      <w:autoSpaceDE w:val="0"/>
      <w:autoSpaceDN w:val="0"/>
      <w:adjustRightInd w:val="0"/>
      <w:spacing w:after="0" w:line="240" w:lineRule="auto"/>
      <w:ind w:left="1204" w:right="-21" w:hanging="733"/>
      <w:jc w:val="both"/>
      <w:textAlignment w:val="baseline"/>
    </w:pPr>
    <w:rPr>
      <w:rFonts w:ascii="Arial" w:eastAsia="Times New Roman" w:hAnsi="Arial" w:cs="Times New Roman"/>
      <w:smallCaps/>
      <w:noProof/>
      <w:lang w:val="es-ES" w:eastAsia="es-ES"/>
    </w:rPr>
  </w:style>
  <w:style w:type="paragraph" w:styleId="TDC3">
    <w:name w:val="toc 3"/>
    <w:basedOn w:val="Normal"/>
    <w:next w:val="Normal"/>
    <w:autoRedefine/>
    <w:semiHidden/>
    <w:rsid w:val="00274EC5"/>
    <w:pPr>
      <w:widowControl w:val="0"/>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4"/>
      <w:lang w:val="es-ES" w:eastAsia="es-ES"/>
    </w:rPr>
  </w:style>
  <w:style w:type="paragraph" w:styleId="TDC4">
    <w:name w:val="toc 4"/>
    <w:basedOn w:val="Normal"/>
    <w:next w:val="Normal"/>
    <w:autoRedefine/>
    <w:semiHidden/>
    <w:rsid w:val="00274EC5"/>
    <w:pPr>
      <w:widowControl w:val="0"/>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1"/>
      <w:lang w:val="es-ES" w:eastAsia="es-ES"/>
    </w:rPr>
  </w:style>
  <w:style w:type="paragraph" w:styleId="TDC5">
    <w:name w:val="toc 5"/>
    <w:basedOn w:val="Normal"/>
    <w:next w:val="Normal"/>
    <w:autoRedefine/>
    <w:semiHidden/>
    <w:rsid w:val="00274EC5"/>
    <w:pPr>
      <w:widowControl w:val="0"/>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1"/>
      <w:lang w:val="es-ES" w:eastAsia="es-ES"/>
    </w:rPr>
  </w:style>
  <w:style w:type="paragraph" w:styleId="TDC6">
    <w:name w:val="toc 6"/>
    <w:basedOn w:val="Normal"/>
    <w:next w:val="Normal"/>
    <w:autoRedefine/>
    <w:semiHidden/>
    <w:rsid w:val="00274EC5"/>
    <w:pPr>
      <w:widowControl w:val="0"/>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1"/>
      <w:lang w:val="es-ES" w:eastAsia="es-ES"/>
    </w:rPr>
  </w:style>
  <w:style w:type="paragraph" w:styleId="TDC7">
    <w:name w:val="toc 7"/>
    <w:basedOn w:val="Normal"/>
    <w:next w:val="Normal"/>
    <w:autoRedefine/>
    <w:semiHidden/>
    <w:rsid w:val="00274EC5"/>
    <w:pPr>
      <w:widowControl w:val="0"/>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1"/>
      <w:lang w:val="es-ES" w:eastAsia="es-ES"/>
    </w:rPr>
  </w:style>
  <w:style w:type="paragraph" w:styleId="TDC8">
    <w:name w:val="toc 8"/>
    <w:basedOn w:val="Normal"/>
    <w:next w:val="Normal"/>
    <w:autoRedefine/>
    <w:semiHidden/>
    <w:rsid w:val="00274EC5"/>
    <w:pPr>
      <w:widowControl w:val="0"/>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1"/>
      <w:lang w:val="es-ES" w:eastAsia="es-ES"/>
    </w:rPr>
  </w:style>
  <w:style w:type="paragraph" w:styleId="TDC9">
    <w:name w:val="toc 9"/>
    <w:basedOn w:val="Normal"/>
    <w:next w:val="Normal"/>
    <w:autoRedefine/>
    <w:semiHidden/>
    <w:rsid w:val="00274EC5"/>
    <w:pPr>
      <w:widowControl w:val="0"/>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1"/>
      <w:lang w:val="es-ES" w:eastAsia="es-ES"/>
    </w:rPr>
  </w:style>
  <w:style w:type="paragraph" w:styleId="Puesto">
    <w:name w:val="Title"/>
    <w:basedOn w:val="Normal"/>
    <w:link w:val="PuestoCar"/>
    <w:qFormat/>
    <w:rsid w:val="00274EC5"/>
    <w:pPr>
      <w:spacing w:before="240" w:after="60" w:line="240" w:lineRule="auto"/>
      <w:jc w:val="center"/>
      <w:outlineLvl w:val="0"/>
    </w:pPr>
    <w:rPr>
      <w:rFonts w:ascii="Arial" w:eastAsia="Times New Roman" w:hAnsi="Arial" w:cs="Arial"/>
      <w:b/>
      <w:bCs/>
      <w:kern w:val="28"/>
      <w:sz w:val="32"/>
      <w:szCs w:val="32"/>
      <w:lang w:val="es-ES" w:eastAsia="es-ES"/>
    </w:rPr>
  </w:style>
  <w:style w:type="character" w:customStyle="1" w:styleId="PuestoCar">
    <w:name w:val="Puesto Car"/>
    <w:basedOn w:val="Fuentedeprrafopredeter"/>
    <w:link w:val="Puesto"/>
    <w:rsid w:val="00274EC5"/>
    <w:rPr>
      <w:rFonts w:ascii="Arial" w:eastAsia="Times New Roman" w:hAnsi="Arial" w:cs="Arial"/>
      <w:b/>
      <w:bCs/>
      <w:kern w:val="28"/>
      <w:sz w:val="32"/>
      <w:szCs w:val="32"/>
      <w:lang w:val="es-ES" w:eastAsia="es-ES"/>
    </w:rPr>
  </w:style>
  <w:style w:type="paragraph" w:customStyle="1" w:styleId="TextoCar">
    <w:name w:val="Texto Car"/>
    <w:basedOn w:val="Normal"/>
    <w:rsid w:val="00274EC5"/>
    <w:pPr>
      <w:spacing w:after="101" w:line="216" w:lineRule="exact"/>
      <w:ind w:firstLine="288"/>
      <w:jc w:val="both"/>
    </w:pPr>
    <w:rPr>
      <w:rFonts w:ascii="Arial" w:eastAsia="Times New Roman" w:hAnsi="Arial" w:cs="Arial"/>
      <w:sz w:val="18"/>
      <w:szCs w:val="18"/>
      <w:lang w:eastAsia="es-MX"/>
    </w:rPr>
  </w:style>
  <w:style w:type="paragraph" w:customStyle="1" w:styleId="xl30">
    <w:name w:val="xl30"/>
    <w:basedOn w:val="Normal"/>
    <w:rsid w:val="00274EC5"/>
    <w:pPr>
      <w:pBdr>
        <w:left w:val="double" w:sz="6" w:space="0" w:color="auto"/>
      </w:pBdr>
      <w:spacing w:before="100" w:beforeAutospacing="1" w:after="100" w:afterAutospacing="1" w:line="240" w:lineRule="auto"/>
      <w:textAlignment w:val="center"/>
    </w:pPr>
    <w:rPr>
      <w:rFonts w:ascii="Arial Unicode MS" w:eastAsia="Arial Unicode MS" w:hAnsi="Arial Unicode MS" w:cs="MS Mincho"/>
      <w:sz w:val="24"/>
      <w:szCs w:val="24"/>
      <w:lang w:val="es-ES" w:eastAsia="es-ES"/>
    </w:rPr>
  </w:style>
  <w:style w:type="paragraph" w:customStyle="1" w:styleId="Sangra2detindependiente1">
    <w:name w:val="Sangría 2 de t. independiente1"/>
    <w:basedOn w:val="Normal"/>
    <w:rsid w:val="00274EC5"/>
    <w:pPr>
      <w:widowControl w:val="0"/>
      <w:overflowPunct w:val="0"/>
      <w:autoSpaceDE w:val="0"/>
      <w:autoSpaceDN w:val="0"/>
      <w:adjustRightInd w:val="0"/>
      <w:spacing w:after="0" w:line="240" w:lineRule="auto"/>
      <w:ind w:left="-1418"/>
      <w:jc w:val="both"/>
      <w:textAlignment w:val="baseline"/>
    </w:pPr>
    <w:rPr>
      <w:rFonts w:ascii="Times New Roman" w:eastAsia="Times New Roman" w:hAnsi="Times New Roman" w:cs="Times New Roman"/>
      <w:sz w:val="20"/>
      <w:szCs w:val="20"/>
      <w:lang w:val="es-ES" w:eastAsia="es-ES"/>
    </w:rPr>
  </w:style>
  <w:style w:type="paragraph" w:customStyle="1" w:styleId="Textosinformato1">
    <w:name w:val="Texto sin formato1"/>
    <w:basedOn w:val="Normal"/>
    <w:rsid w:val="00274EC5"/>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es-ES" w:eastAsia="es-ES"/>
    </w:rPr>
  </w:style>
  <w:style w:type="paragraph" w:styleId="NormalWeb">
    <w:name w:val="Normal (Web)"/>
    <w:basedOn w:val="Normal"/>
    <w:uiPriority w:val="99"/>
    <w:rsid w:val="00274EC5"/>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CarCarCarCarCarCarCarCarCarCarCar">
    <w:name w:val="Car Car Car Car Car 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CarCarCarCarCarCarCarCarCarCarCarCarCarCarCarCarCar">
    <w:name w:val="Car Car Car Car Car Car Car Car Car Car Car Car 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Texto0">
    <w:name w:val="Texto"/>
    <w:basedOn w:val="Normal"/>
    <w:rsid w:val="00274EC5"/>
    <w:pPr>
      <w:spacing w:after="101" w:line="216" w:lineRule="exact"/>
      <w:ind w:firstLine="288"/>
      <w:jc w:val="both"/>
    </w:pPr>
    <w:rPr>
      <w:rFonts w:ascii="Arial" w:eastAsia="Times New Roman" w:hAnsi="Arial" w:cs="Arial"/>
      <w:sz w:val="18"/>
      <w:szCs w:val="20"/>
      <w:lang w:val="es-ES" w:eastAsia="es-ES"/>
    </w:rPr>
  </w:style>
  <w:style w:type="character" w:customStyle="1" w:styleId="Ttulo21Car">
    <w:name w:val="Título 21 Car"/>
    <w:aliases w:val="Título 21 Car Car Car"/>
    <w:basedOn w:val="Fuentedeprrafopredeter"/>
    <w:rsid w:val="00274EC5"/>
    <w:rPr>
      <w:rFonts w:ascii="Arial" w:hAnsi="Arial" w:cs="Arial Narrow"/>
      <w:b/>
      <w:bCs/>
      <w:iCs/>
      <w:caps/>
      <w:noProof w:val="0"/>
      <w:sz w:val="22"/>
      <w:szCs w:val="24"/>
      <w:lang w:val="es-ES" w:eastAsia="es-ES" w:bidi="ar-SA"/>
    </w:rPr>
  </w:style>
  <w:style w:type="paragraph" w:customStyle="1" w:styleId="4">
    <w:name w:val="4"/>
    <w:basedOn w:val="Normal"/>
    <w:next w:val="Sangradetextonormal"/>
    <w:rsid w:val="00274EC5"/>
    <w:pPr>
      <w:widowControl w:val="0"/>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s-ES" w:eastAsia="es-ES"/>
    </w:rPr>
  </w:style>
  <w:style w:type="paragraph" w:styleId="Continuarlista">
    <w:name w:val="List Continue"/>
    <w:basedOn w:val="Normal"/>
    <w:rsid w:val="00274EC5"/>
    <w:pPr>
      <w:spacing w:after="120" w:line="240" w:lineRule="auto"/>
      <w:ind w:left="283"/>
    </w:pPr>
    <w:rPr>
      <w:rFonts w:ascii="Times New Roman" w:eastAsia="Times New Roman" w:hAnsi="Times New Roman" w:cs="Times New Roman"/>
      <w:sz w:val="20"/>
      <w:szCs w:val="20"/>
      <w:lang w:val="es-ES" w:eastAsia="es-ES"/>
    </w:rPr>
  </w:style>
  <w:style w:type="paragraph" w:customStyle="1" w:styleId="3">
    <w:name w:val="3"/>
    <w:basedOn w:val="Normal"/>
    <w:next w:val="Sangradetextonormal"/>
    <w:rsid w:val="00274EC5"/>
    <w:pPr>
      <w:widowControl w:val="0"/>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s-ES" w:eastAsia="es-ES"/>
    </w:rPr>
  </w:style>
  <w:style w:type="paragraph" w:customStyle="1" w:styleId="2">
    <w:name w:val="2"/>
    <w:basedOn w:val="Normal"/>
    <w:next w:val="Sangradetextonormal"/>
    <w:rsid w:val="00274EC5"/>
    <w:pPr>
      <w:widowControl w:val="0"/>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s-ES" w:eastAsia="es-ES"/>
    </w:rPr>
  </w:style>
  <w:style w:type="paragraph" w:styleId="Lista4">
    <w:name w:val="List 4"/>
    <w:basedOn w:val="Normal"/>
    <w:rsid w:val="00274EC5"/>
    <w:pPr>
      <w:spacing w:after="0" w:line="240" w:lineRule="auto"/>
      <w:ind w:left="1132" w:hanging="283"/>
    </w:pPr>
    <w:rPr>
      <w:rFonts w:ascii="Times New Roman" w:eastAsia="Times New Roman" w:hAnsi="Times New Roman" w:cs="Times New Roman"/>
      <w:sz w:val="20"/>
      <w:szCs w:val="20"/>
      <w:lang w:eastAsia="es-ES"/>
    </w:rPr>
  </w:style>
  <w:style w:type="paragraph" w:styleId="Saludo">
    <w:name w:val="Salutation"/>
    <w:basedOn w:val="Normal"/>
    <w:next w:val="Normal"/>
    <w:link w:val="SaludoCar"/>
    <w:rsid w:val="00274EC5"/>
    <w:pPr>
      <w:spacing w:after="0" w:line="240" w:lineRule="auto"/>
    </w:pPr>
    <w:rPr>
      <w:rFonts w:ascii="Times New Roman" w:eastAsia="Times New Roman" w:hAnsi="Times New Roman" w:cs="Times New Roman"/>
      <w:sz w:val="20"/>
      <w:szCs w:val="20"/>
      <w:lang w:eastAsia="es-ES"/>
    </w:rPr>
  </w:style>
  <w:style w:type="character" w:customStyle="1" w:styleId="SaludoCar">
    <w:name w:val="Saludo Car"/>
    <w:basedOn w:val="Fuentedeprrafopredeter"/>
    <w:link w:val="Saludo"/>
    <w:rsid w:val="00274EC5"/>
    <w:rPr>
      <w:rFonts w:ascii="Times New Roman" w:eastAsia="Times New Roman" w:hAnsi="Times New Roman" w:cs="Times New Roman"/>
      <w:sz w:val="20"/>
      <w:szCs w:val="20"/>
      <w:lang w:eastAsia="es-ES"/>
    </w:rPr>
  </w:style>
  <w:style w:type="paragraph" w:customStyle="1" w:styleId="xl22">
    <w:name w:val="xl22"/>
    <w:basedOn w:val="Normal"/>
    <w:rsid w:val="00274EC5"/>
    <w:pPr>
      <w:spacing w:before="100" w:beforeAutospacing="1" w:after="100" w:afterAutospacing="1" w:line="240" w:lineRule="auto"/>
      <w:jc w:val="center"/>
    </w:pPr>
    <w:rPr>
      <w:rFonts w:ascii="Arial" w:eastAsia="Arial Unicode MS" w:hAnsi="Arial" w:cs="Arial"/>
      <w:b/>
      <w:bCs/>
      <w:lang w:eastAsia="es-ES"/>
    </w:rPr>
  </w:style>
  <w:style w:type="paragraph" w:customStyle="1" w:styleId="xl56">
    <w:name w:val="xl56"/>
    <w:basedOn w:val="Normal"/>
    <w:rsid w:val="00274EC5"/>
    <w:pPr>
      <w:spacing w:before="100" w:beforeAutospacing="1" w:after="100" w:afterAutospacing="1" w:line="240" w:lineRule="auto"/>
      <w:jc w:val="center"/>
    </w:pPr>
    <w:rPr>
      <w:rFonts w:ascii="Arial" w:eastAsia="Arial Unicode MS" w:hAnsi="Arial" w:cs="Arial"/>
      <w:b/>
      <w:bCs/>
      <w:sz w:val="28"/>
      <w:szCs w:val="28"/>
      <w:lang w:eastAsia="es-ES"/>
    </w:rPr>
  </w:style>
  <w:style w:type="paragraph" w:customStyle="1" w:styleId="BodyText23">
    <w:name w:val="Body Text 23"/>
    <w:basedOn w:val="Normal"/>
    <w:rsid w:val="00274EC5"/>
    <w:pPr>
      <w:widowControl w:val="0"/>
      <w:tabs>
        <w:tab w:val="left" w:pos="-1276"/>
      </w:tabs>
      <w:suppressAutoHyphens/>
      <w:spacing w:after="0" w:line="240" w:lineRule="auto"/>
      <w:jc w:val="both"/>
    </w:pPr>
    <w:rPr>
      <w:rFonts w:ascii="Arial" w:eastAsia="Times New Roman" w:hAnsi="Arial" w:cs="Times New Roman"/>
      <w:spacing w:val="-2"/>
      <w:szCs w:val="20"/>
      <w:lang w:eastAsia="es-ES"/>
    </w:rPr>
  </w:style>
  <w:style w:type="paragraph" w:customStyle="1" w:styleId="Textos">
    <w:name w:val="Textos"/>
    <w:basedOn w:val="Normal"/>
    <w:rsid w:val="00274EC5"/>
    <w:pPr>
      <w:spacing w:before="120" w:after="120" w:line="240" w:lineRule="auto"/>
      <w:jc w:val="both"/>
    </w:pPr>
    <w:rPr>
      <w:rFonts w:ascii="Univers Cd (W1)" w:eastAsia="Times New Roman" w:hAnsi="Univers Cd (W1)" w:cs="Arial"/>
      <w:sz w:val="24"/>
      <w:szCs w:val="20"/>
      <w:lang w:eastAsia="es-ES"/>
    </w:rPr>
  </w:style>
  <w:style w:type="paragraph" w:customStyle="1" w:styleId="xl78">
    <w:name w:val="xl78"/>
    <w:basedOn w:val="Normal"/>
    <w:rsid w:val="00274EC5"/>
    <w:pPr>
      <w:pBdr>
        <w:left w:val="double" w:sz="6" w:space="0" w:color="auto"/>
        <w:bottom w:val="single" w:sz="4" w:space="0" w:color="auto"/>
      </w:pBdr>
      <w:spacing w:before="100" w:beforeAutospacing="1" w:after="100" w:afterAutospacing="1" w:line="240" w:lineRule="auto"/>
      <w:jc w:val="center"/>
    </w:pPr>
    <w:rPr>
      <w:rFonts w:ascii="Arial" w:eastAsia="Arial Unicode MS" w:hAnsi="Arial" w:cs="Arial"/>
      <w:b/>
      <w:bCs/>
      <w:sz w:val="16"/>
      <w:szCs w:val="16"/>
      <w:lang w:val="es-ES" w:eastAsia="es-ES"/>
    </w:rPr>
  </w:style>
  <w:style w:type="paragraph" w:styleId="Lista">
    <w:name w:val="List"/>
    <w:basedOn w:val="Normal"/>
    <w:rsid w:val="00274EC5"/>
    <w:pPr>
      <w:spacing w:after="0" w:line="240" w:lineRule="auto"/>
      <w:ind w:left="283" w:hanging="283"/>
    </w:pPr>
    <w:rPr>
      <w:rFonts w:ascii="Times New Roman" w:eastAsia="Times New Roman" w:hAnsi="Times New Roman" w:cs="Times New Roman"/>
      <w:sz w:val="20"/>
      <w:szCs w:val="20"/>
      <w:lang w:val="es-ES" w:eastAsia="es-ES"/>
    </w:rPr>
  </w:style>
  <w:style w:type="paragraph" w:styleId="Listaconvietas2">
    <w:name w:val="List Bullet 2"/>
    <w:basedOn w:val="Normal"/>
    <w:autoRedefine/>
    <w:rsid w:val="00274EC5"/>
    <w:pPr>
      <w:spacing w:after="0" w:line="240" w:lineRule="auto"/>
      <w:ind w:left="709"/>
    </w:pPr>
    <w:rPr>
      <w:rFonts w:ascii="Arial" w:eastAsia="Times New Roman" w:hAnsi="Arial" w:cs="Times New Roman"/>
      <w:snapToGrid w:val="0"/>
      <w:sz w:val="24"/>
      <w:szCs w:val="20"/>
      <w:lang w:eastAsia="es-ES"/>
    </w:rPr>
  </w:style>
  <w:style w:type="paragraph" w:customStyle="1" w:styleId="xl47">
    <w:name w:val="xl47"/>
    <w:basedOn w:val="Normal"/>
    <w:rsid w:val="00274EC5"/>
    <w:pPr>
      <w:pBdr>
        <w:top w:val="single" w:sz="8" w:space="0" w:color="auto"/>
        <w:right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styleId="HTMLconformatoprevio">
    <w:name w:val="HTML Preformatted"/>
    <w:basedOn w:val="Normal"/>
    <w:link w:val="HTMLconformatoprevioCar"/>
    <w:rsid w:val="00274E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val="es-ES" w:eastAsia="es-ES"/>
    </w:rPr>
  </w:style>
  <w:style w:type="character" w:customStyle="1" w:styleId="HTMLconformatoprevioCar">
    <w:name w:val="HTML con formato previo Car"/>
    <w:basedOn w:val="Fuentedeprrafopredeter"/>
    <w:link w:val="HTMLconformatoprevio"/>
    <w:rsid w:val="00274EC5"/>
    <w:rPr>
      <w:rFonts w:ascii="Courier New" w:eastAsia="Courier New" w:hAnsi="Courier New" w:cs="Times New Roman"/>
      <w:sz w:val="20"/>
      <w:szCs w:val="20"/>
      <w:lang w:val="es-ES" w:eastAsia="es-ES"/>
    </w:rPr>
  </w:style>
  <w:style w:type="paragraph" w:styleId="Lista2">
    <w:name w:val="List 2"/>
    <w:basedOn w:val="Normal"/>
    <w:rsid w:val="00274EC5"/>
    <w:pPr>
      <w:spacing w:after="0" w:line="240" w:lineRule="auto"/>
      <w:ind w:left="566" w:hanging="283"/>
    </w:pPr>
    <w:rPr>
      <w:rFonts w:ascii="Times New Roman" w:eastAsia="Times New Roman" w:hAnsi="Times New Roman" w:cs="Times New Roman"/>
      <w:sz w:val="20"/>
      <w:szCs w:val="20"/>
      <w:lang w:val="es-ES" w:eastAsia="es-ES"/>
    </w:rPr>
  </w:style>
  <w:style w:type="paragraph" w:styleId="Encabezadodemensaje">
    <w:name w:val="Message Header"/>
    <w:basedOn w:val="Normal"/>
    <w:link w:val="EncabezadodemensajeCar"/>
    <w:rsid w:val="00274EC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val="es-ES" w:eastAsia="es-ES"/>
    </w:rPr>
  </w:style>
  <w:style w:type="character" w:customStyle="1" w:styleId="EncabezadodemensajeCar">
    <w:name w:val="Encabezado de mensaje Car"/>
    <w:basedOn w:val="Fuentedeprrafopredeter"/>
    <w:link w:val="Encabezadodemensaje"/>
    <w:rsid w:val="00274EC5"/>
    <w:rPr>
      <w:rFonts w:ascii="Arial" w:eastAsia="Times New Roman" w:hAnsi="Arial" w:cs="Arial"/>
      <w:sz w:val="24"/>
      <w:szCs w:val="24"/>
      <w:shd w:val="pct20" w:color="auto" w:fill="auto"/>
      <w:lang w:val="es-ES" w:eastAsia="es-ES"/>
    </w:rPr>
  </w:style>
  <w:style w:type="paragraph" w:styleId="Continuarlista2">
    <w:name w:val="List Continue 2"/>
    <w:basedOn w:val="Normal"/>
    <w:rsid w:val="00274EC5"/>
    <w:pPr>
      <w:spacing w:after="120" w:line="240" w:lineRule="auto"/>
      <w:ind w:left="566"/>
    </w:pPr>
    <w:rPr>
      <w:rFonts w:ascii="Times New Roman" w:eastAsia="Times New Roman" w:hAnsi="Times New Roman" w:cs="Times New Roman"/>
      <w:sz w:val="20"/>
      <w:szCs w:val="20"/>
      <w:lang w:val="es-ES" w:eastAsia="es-ES"/>
    </w:rPr>
  </w:style>
  <w:style w:type="paragraph" w:styleId="Continuarlista3">
    <w:name w:val="List Continue 3"/>
    <w:basedOn w:val="Normal"/>
    <w:rsid w:val="00274EC5"/>
    <w:pPr>
      <w:spacing w:after="120" w:line="240" w:lineRule="auto"/>
      <w:ind w:left="849"/>
    </w:pPr>
    <w:rPr>
      <w:rFonts w:ascii="Times New Roman" w:eastAsia="Times New Roman" w:hAnsi="Times New Roman" w:cs="Times New Roman"/>
      <w:sz w:val="20"/>
      <w:szCs w:val="20"/>
      <w:lang w:val="es-ES" w:eastAsia="es-ES"/>
    </w:rPr>
  </w:style>
  <w:style w:type="paragraph" w:styleId="Textosinformato">
    <w:name w:val="Plain Text"/>
    <w:basedOn w:val="Normal"/>
    <w:link w:val="TextosinformatoCar"/>
    <w:rsid w:val="00274EC5"/>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274EC5"/>
    <w:rPr>
      <w:rFonts w:ascii="Courier New" w:eastAsia="Times New Roman" w:hAnsi="Courier New" w:cs="Times New Roman"/>
      <w:sz w:val="20"/>
      <w:szCs w:val="20"/>
      <w:lang w:val="es-ES" w:eastAsia="es-ES"/>
    </w:rPr>
  </w:style>
  <w:style w:type="paragraph" w:styleId="Textodebloque">
    <w:name w:val="Block Text"/>
    <w:basedOn w:val="Normal"/>
    <w:rsid w:val="00274EC5"/>
    <w:pPr>
      <w:tabs>
        <w:tab w:val="left" w:pos="1134"/>
      </w:tabs>
      <w:spacing w:after="0" w:line="240" w:lineRule="auto"/>
      <w:ind w:left="720" w:right="325"/>
      <w:jc w:val="both"/>
    </w:pPr>
    <w:rPr>
      <w:rFonts w:ascii="Arial" w:eastAsia="Times New Roman" w:hAnsi="Arial" w:cs="Times New Roman"/>
      <w:snapToGrid w:val="0"/>
      <w:color w:val="000000"/>
      <w:sz w:val="20"/>
      <w:szCs w:val="20"/>
      <w:lang w:val="es-ES_tradnl" w:eastAsia="es-ES"/>
    </w:rPr>
  </w:style>
  <w:style w:type="paragraph" w:customStyle="1" w:styleId="Textodebloque1">
    <w:name w:val="Texto de bloque1"/>
    <w:basedOn w:val="Normal"/>
    <w:rsid w:val="00274EC5"/>
    <w:pPr>
      <w:widowControl w:val="0"/>
      <w:tabs>
        <w:tab w:val="left" w:pos="0"/>
        <w:tab w:val="left" w:pos="425"/>
        <w:tab w:val="left" w:pos="720"/>
      </w:tabs>
      <w:suppressAutoHyphens/>
      <w:spacing w:after="0" w:line="240" w:lineRule="auto"/>
      <w:ind w:left="720" w:right="-508" w:hanging="720"/>
      <w:jc w:val="both"/>
    </w:pPr>
    <w:rPr>
      <w:rFonts w:ascii="Arial" w:eastAsia="Times New Roman" w:hAnsi="Arial" w:cs="Times New Roman"/>
      <w:spacing w:val="-2"/>
      <w:sz w:val="18"/>
      <w:szCs w:val="20"/>
      <w:lang w:val="es-ES_tradnl" w:eastAsia="es-ES"/>
    </w:rPr>
  </w:style>
  <w:style w:type="paragraph" w:customStyle="1" w:styleId="font5">
    <w:name w:val="font5"/>
    <w:basedOn w:val="Normal"/>
    <w:rsid w:val="00274EC5"/>
    <w:pPr>
      <w:spacing w:before="100" w:beforeAutospacing="1" w:after="100" w:afterAutospacing="1" w:line="240" w:lineRule="auto"/>
    </w:pPr>
    <w:rPr>
      <w:rFonts w:ascii="Century Gothic" w:eastAsia="Times New Roman" w:hAnsi="Century Gothic" w:cs="Times New Roman"/>
      <w:b/>
      <w:bCs/>
      <w:sz w:val="24"/>
      <w:szCs w:val="24"/>
      <w:lang w:val="es-ES" w:eastAsia="es-ES"/>
    </w:rPr>
  </w:style>
  <w:style w:type="paragraph" w:customStyle="1" w:styleId="li1638">
    <w:name w:val="°li1638"/>
    <w:rsid w:val="00274EC5"/>
    <w:pPr>
      <w:widowControl w:val="0"/>
      <w:spacing w:after="0" w:line="240" w:lineRule="auto"/>
      <w:ind w:hanging="504"/>
      <w:jc w:val="both"/>
    </w:pPr>
    <w:rPr>
      <w:rFonts w:ascii="Courier" w:eastAsia="Times New Roman" w:hAnsi="Courier" w:cs="Times New Roman"/>
      <w:sz w:val="24"/>
      <w:szCs w:val="20"/>
      <w:lang w:val="en-US" w:eastAsia="es-ES"/>
    </w:rPr>
  </w:style>
  <w:style w:type="paragraph" w:customStyle="1" w:styleId="xl23">
    <w:name w:val="xl23"/>
    <w:basedOn w:val="Normal"/>
    <w:rsid w:val="00274EC5"/>
    <w:pP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24">
    <w:name w:val="xl24"/>
    <w:basedOn w:val="Normal"/>
    <w:rsid w:val="00274EC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25">
    <w:name w:val="xl25"/>
    <w:basedOn w:val="Normal"/>
    <w:rsid w:val="00274EC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26">
    <w:name w:val="xl26"/>
    <w:basedOn w:val="Normal"/>
    <w:rsid w:val="00274EC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27">
    <w:name w:val="xl27"/>
    <w:basedOn w:val="Normal"/>
    <w:rsid w:val="00274EC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28">
    <w:name w:val="xl28"/>
    <w:basedOn w:val="Normal"/>
    <w:rsid w:val="00274EC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29">
    <w:name w:val="xl29"/>
    <w:basedOn w:val="Normal"/>
    <w:rsid w:val="00274EC5"/>
    <w:pPr>
      <w:pBdr>
        <w:top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31">
    <w:name w:val="xl31"/>
    <w:basedOn w:val="Normal"/>
    <w:rsid w:val="00274EC5"/>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32">
    <w:name w:val="xl32"/>
    <w:basedOn w:val="Normal"/>
    <w:rsid w:val="00274EC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33">
    <w:name w:val="xl33"/>
    <w:basedOn w:val="Normal"/>
    <w:rsid w:val="00274EC5"/>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34">
    <w:name w:val="xl34"/>
    <w:basedOn w:val="Normal"/>
    <w:rsid w:val="00274EC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35">
    <w:name w:val="xl35"/>
    <w:basedOn w:val="Normal"/>
    <w:rsid w:val="00274EC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36">
    <w:name w:val="xl36"/>
    <w:basedOn w:val="Normal"/>
    <w:rsid w:val="00274EC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37">
    <w:name w:val="xl37"/>
    <w:basedOn w:val="Normal"/>
    <w:rsid w:val="00274EC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38">
    <w:name w:val="xl38"/>
    <w:basedOn w:val="Normal"/>
    <w:rsid w:val="00274EC5"/>
    <w:pPr>
      <w:pBdr>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39">
    <w:name w:val="xl39"/>
    <w:basedOn w:val="Normal"/>
    <w:rsid w:val="00274EC5"/>
    <w:pPr>
      <w:pBdr>
        <w:top w:val="single" w:sz="8"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40">
    <w:name w:val="xl40"/>
    <w:basedOn w:val="Normal"/>
    <w:rsid w:val="00274EC5"/>
    <w:pPr>
      <w:pBdr>
        <w:left w:val="single" w:sz="8"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41">
    <w:name w:val="xl41"/>
    <w:basedOn w:val="Normal"/>
    <w:rsid w:val="00274EC5"/>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42">
    <w:name w:val="xl42"/>
    <w:basedOn w:val="Normal"/>
    <w:rsid w:val="00274EC5"/>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43">
    <w:name w:val="xl43"/>
    <w:basedOn w:val="Normal"/>
    <w:rsid w:val="00274EC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44">
    <w:name w:val="xl44"/>
    <w:basedOn w:val="Normal"/>
    <w:rsid w:val="00274EC5"/>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Arial"/>
      <w:b/>
      <w:bCs/>
      <w:lang w:val="es-ES" w:eastAsia="es-ES"/>
    </w:rPr>
  </w:style>
  <w:style w:type="paragraph" w:customStyle="1" w:styleId="xl45">
    <w:name w:val="xl45"/>
    <w:basedOn w:val="Normal"/>
    <w:rsid w:val="00274EC5"/>
    <w:pPr>
      <w:pBdr>
        <w:top w:val="single" w:sz="8" w:space="0" w:color="auto"/>
        <w:left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46">
    <w:name w:val="xl46"/>
    <w:basedOn w:val="Normal"/>
    <w:rsid w:val="00274EC5"/>
    <w:pPr>
      <w:pBdr>
        <w:top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48">
    <w:name w:val="xl48"/>
    <w:basedOn w:val="Normal"/>
    <w:rsid w:val="00274EC5"/>
    <w:pPr>
      <w:pBdr>
        <w:left w:val="single" w:sz="8" w:space="0" w:color="auto"/>
        <w:bottom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49">
    <w:name w:val="xl49"/>
    <w:basedOn w:val="Normal"/>
    <w:rsid w:val="00274EC5"/>
    <w:pPr>
      <w:pBdr>
        <w:bottom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50">
    <w:name w:val="xl50"/>
    <w:basedOn w:val="Normal"/>
    <w:rsid w:val="00274EC5"/>
    <w:pPr>
      <w:pBdr>
        <w:bottom w:val="single" w:sz="8" w:space="0" w:color="auto"/>
        <w:right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51">
    <w:name w:val="xl51"/>
    <w:basedOn w:val="Normal"/>
    <w:rsid w:val="00274EC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Arial Unicode MS" w:hAnsi="Arial" w:cs="Arial"/>
      <w:b/>
      <w:bCs/>
      <w:lang w:val="es-ES" w:eastAsia="es-ES"/>
    </w:rPr>
  </w:style>
  <w:style w:type="paragraph" w:customStyle="1" w:styleId="xl52">
    <w:name w:val="xl52"/>
    <w:basedOn w:val="Normal"/>
    <w:rsid w:val="00274E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Arial Unicode MS" w:hAnsi="Arial" w:cs="Arial"/>
      <w:b/>
      <w:bCs/>
      <w:lang w:val="es-ES" w:eastAsia="es-ES"/>
    </w:rPr>
  </w:style>
  <w:style w:type="paragraph" w:customStyle="1" w:styleId="xl53">
    <w:name w:val="xl53"/>
    <w:basedOn w:val="Normal"/>
    <w:rsid w:val="00274EC5"/>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szCs w:val="24"/>
      <w:lang w:val="es-ES" w:eastAsia="es-ES"/>
    </w:rPr>
  </w:style>
  <w:style w:type="paragraph" w:customStyle="1" w:styleId="xl54">
    <w:name w:val="xl54"/>
    <w:basedOn w:val="Normal"/>
    <w:rsid w:val="00274EC5"/>
    <w:pPr>
      <w:pBdr>
        <w:top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szCs w:val="24"/>
      <w:lang w:val="es-ES" w:eastAsia="es-ES"/>
    </w:rPr>
  </w:style>
  <w:style w:type="paragraph" w:customStyle="1" w:styleId="xl55">
    <w:name w:val="xl55"/>
    <w:basedOn w:val="Normal"/>
    <w:rsid w:val="00274EC5"/>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s-ES" w:eastAsia="es-ES"/>
    </w:rPr>
  </w:style>
  <w:style w:type="paragraph" w:customStyle="1" w:styleId="xl57">
    <w:name w:val="xl57"/>
    <w:basedOn w:val="Normal"/>
    <w:rsid w:val="00274EC5"/>
    <w:pPr>
      <w:spacing w:before="100" w:beforeAutospacing="1" w:after="100" w:afterAutospacing="1" w:line="240" w:lineRule="auto"/>
      <w:jc w:val="center"/>
    </w:pPr>
    <w:rPr>
      <w:rFonts w:ascii="Arial" w:eastAsia="Arial Unicode MS" w:hAnsi="Arial" w:cs="Arial"/>
      <w:b/>
      <w:bCs/>
      <w:sz w:val="24"/>
      <w:szCs w:val="24"/>
      <w:lang w:val="es-ES" w:eastAsia="es-ES"/>
    </w:rPr>
  </w:style>
  <w:style w:type="paragraph" w:customStyle="1" w:styleId="xl58">
    <w:name w:val="xl58"/>
    <w:basedOn w:val="Normal"/>
    <w:rsid w:val="00274EC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val="es-ES" w:eastAsia="es-ES"/>
    </w:rPr>
  </w:style>
  <w:style w:type="paragraph" w:customStyle="1" w:styleId="xl59">
    <w:name w:val="xl59"/>
    <w:basedOn w:val="Normal"/>
    <w:rsid w:val="00274EC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val="es-ES" w:eastAsia="es-ES"/>
    </w:rPr>
  </w:style>
  <w:style w:type="paragraph" w:customStyle="1" w:styleId="xl60">
    <w:name w:val="xl60"/>
    <w:basedOn w:val="Normal"/>
    <w:rsid w:val="00274EC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s-ES" w:eastAsia="es-ES"/>
    </w:rPr>
  </w:style>
  <w:style w:type="paragraph" w:customStyle="1" w:styleId="BodyText31">
    <w:name w:val="Body Text 31"/>
    <w:basedOn w:val="Normal"/>
    <w:rsid w:val="00274EC5"/>
    <w:pPr>
      <w:spacing w:after="120" w:line="240" w:lineRule="auto"/>
      <w:jc w:val="both"/>
    </w:pPr>
    <w:rPr>
      <w:rFonts w:ascii="Arial" w:eastAsia="Times New Roman" w:hAnsi="Arial" w:cs="Times New Roman"/>
      <w:b/>
      <w:sz w:val="24"/>
      <w:szCs w:val="20"/>
      <w:lang w:val="es-ES_tradnl" w:eastAsia="es-ES"/>
    </w:rPr>
  </w:style>
  <w:style w:type="paragraph" w:customStyle="1" w:styleId="1">
    <w:name w:val="1"/>
    <w:basedOn w:val="Normal"/>
    <w:next w:val="Sangradetextonormal"/>
    <w:rsid w:val="00274EC5"/>
    <w:pPr>
      <w:spacing w:after="120" w:line="240" w:lineRule="auto"/>
      <w:ind w:left="614" w:hanging="614"/>
      <w:jc w:val="both"/>
    </w:pPr>
    <w:rPr>
      <w:rFonts w:ascii="Arial" w:eastAsia="Times New Roman" w:hAnsi="Arial" w:cs="Times New Roman"/>
      <w:snapToGrid w:val="0"/>
      <w:szCs w:val="20"/>
      <w:lang w:val="es-ES" w:eastAsia="es-ES"/>
    </w:rPr>
  </w:style>
  <w:style w:type="paragraph" w:customStyle="1" w:styleId="Sangra3detindependiente1">
    <w:name w:val="Sangría 3 de t. independiente1"/>
    <w:basedOn w:val="Normal"/>
    <w:rsid w:val="00274EC5"/>
    <w:pPr>
      <w:overflowPunct w:val="0"/>
      <w:autoSpaceDE w:val="0"/>
      <w:autoSpaceDN w:val="0"/>
      <w:adjustRightInd w:val="0"/>
      <w:spacing w:after="0" w:line="240" w:lineRule="auto"/>
      <w:ind w:left="284"/>
      <w:jc w:val="both"/>
      <w:textAlignment w:val="baseline"/>
    </w:pPr>
    <w:rPr>
      <w:rFonts w:ascii="Arial" w:eastAsia="SimSun" w:hAnsi="Arial" w:cs="Times New Roman"/>
      <w:sz w:val="20"/>
      <w:szCs w:val="20"/>
      <w:lang w:val="es-ES_tradnl" w:eastAsia="es-ES"/>
    </w:rPr>
  </w:style>
  <w:style w:type="paragraph" w:customStyle="1" w:styleId="Fraccin">
    <w:name w:val="Fracción"/>
    <w:basedOn w:val="Normal"/>
    <w:rsid w:val="00274EC5"/>
    <w:pPr>
      <w:spacing w:after="240" w:line="240" w:lineRule="auto"/>
      <w:ind w:left="851" w:hanging="709"/>
      <w:jc w:val="both"/>
    </w:pPr>
    <w:rPr>
      <w:rFonts w:ascii="Arial" w:eastAsia="Times New Roman" w:hAnsi="Arial" w:cs="Times New Roman"/>
      <w:sz w:val="24"/>
      <w:szCs w:val="24"/>
      <w:lang w:eastAsia="es-ES"/>
    </w:rPr>
  </w:style>
  <w:style w:type="paragraph" w:customStyle="1" w:styleId="CarCar1CarCarCar1CarCarCarCarCarCar1CarCarCarCarCarCarCarCarCarCar">
    <w:name w:val="Car Car1 Car Car Car1 Car Car Car Car Car Car1 Car Car Car Car 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CarCarCarCarCarCarCarCarCarCarCarCarCarCarCarCarCarCarCarCarCarCarCarCar">
    <w:name w:val="Car Car Car Car Car Car Car Car Car Car Car Car Car Car Car Car Car Car Car 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table" w:styleId="Tablaconcuadrcula">
    <w:name w:val="Table Grid"/>
    <w:basedOn w:val="Tablanormal"/>
    <w:uiPriority w:val="59"/>
    <w:rsid w:val="00274EC5"/>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
    <w:name w:val="Car Car Car 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5">
    <w:name w:val="5"/>
    <w:basedOn w:val="Normal"/>
    <w:next w:val="Sangradetextonormal"/>
    <w:rsid w:val="00274EC5"/>
    <w:pPr>
      <w:widowControl w:val="0"/>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s-ES" w:eastAsia="es-ES"/>
    </w:rPr>
  </w:style>
  <w:style w:type="paragraph" w:customStyle="1" w:styleId="ESTANDAR">
    <w:name w:val="ESTANDAR"/>
    <w:basedOn w:val="Normal"/>
    <w:rsid w:val="00274EC5"/>
    <w:pPr>
      <w:spacing w:before="360" w:after="0" w:line="500" w:lineRule="exact"/>
      <w:jc w:val="both"/>
    </w:pPr>
    <w:rPr>
      <w:rFonts w:ascii="Univers" w:eastAsia="Times New Roman" w:hAnsi="Univers" w:cs="Times New Roman"/>
      <w:sz w:val="28"/>
      <w:szCs w:val="20"/>
    </w:rPr>
  </w:style>
  <w:style w:type="paragraph" w:customStyle="1" w:styleId="CarCarCarCarCarCarCarCarCarCarCarCarCarCarCarCarCarCarCarCarCarCarCarCarCarCarCarCar">
    <w:name w:val="Car Car Car Car Car Car Car Car Car Car Car Car Car Car Car Car Car Car Car Car Car Car 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PlainText1">
    <w:name w:val="Plain Text1"/>
    <w:basedOn w:val="Normal"/>
    <w:rsid w:val="00274EC5"/>
    <w:pPr>
      <w:spacing w:after="0" w:line="240" w:lineRule="auto"/>
    </w:pPr>
    <w:rPr>
      <w:rFonts w:ascii="Courier New" w:eastAsia="Times New Roman" w:hAnsi="Courier New" w:cs="Times New Roman"/>
      <w:sz w:val="20"/>
      <w:szCs w:val="20"/>
      <w:lang w:eastAsia="es-ES"/>
    </w:rPr>
  </w:style>
  <w:style w:type="paragraph" w:customStyle="1" w:styleId="CarCar1CarCarCar1CarCarCarCarCarCar1CarCarCarCarCarCarCarCarCarCarCarCarCarCar">
    <w:name w:val="Car Car1 Car Car Car1 Car Car Car Car Car Car1 Car Car Car Car Car Car Car Car 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CarCarCarCarCarCarCarCarCarCarCarCarCarCarCarCarCarCarCarCarCarCarCar">
    <w:name w:val="Car Car Car Car Car Car Car Car Car Car Car Car Car Car Car Car Car Car 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CarCarCarCarCarCarCarCarCarCarCarCarCarCarCarCarCarCarCarCarCarCarCarCarCarCarCarCarCarCarCarCar">
    <w:name w:val="Car Car Car Car Car Car Car Car Car Car Car Car Car Car Car Car Car Car Car Car Car Car Car Car Car Car Car 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Car1CarCarCar1CarCarCarCarCarCar1CarCarCarCarCarCarCar1CarCarCarCarCarCarCarCarCarCarCarCar">
    <w:name w:val="Car Car1 Car Car Car1 Car Car Car Car Car Car1 Car Car Car Car Car Car Car1 Car Car Car Car Car Car 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CarCarCarCarCarCarCarCarCarCar1CarCarCar">
    <w:name w:val="Car Car Car Car Car Car Car Car Car Car Car1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character" w:customStyle="1" w:styleId="CarCar">
    <w:name w:val="Car Car"/>
    <w:basedOn w:val="Fuentedeprrafopredeter"/>
    <w:semiHidden/>
    <w:locked/>
    <w:rsid w:val="00274EC5"/>
    <w:rPr>
      <w:rFonts w:ascii="Arial" w:hAnsi="Arial" w:cs="Arial"/>
      <w:b/>
      <w:bCs/>
      <w:noProof w:val="0"/>
      <w:sz w:val="24"/>
      <w:szCs w:val="24"/>
      <w:lang w:val="es-ES" w:eastAsia="es-ES" w:bidi="ar-SA"/>
    </w:rPr>
  </w:style>
  <w:style w:type="paragraph" w:customStyle="1" w:styleId="CarCar1CarCarCar1CarCarCarCarCarCar1CarCarCarCarCarCarCar1CarCarCarCarCarCarCarCarCarCarCarCarCar">
    <w:name w:val="Car Car1 Car Car Car1 Car Car Car Car Car Car1 Car Car Car Car Car Car Car1 Car Car Car Car Car Car Car 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CarCarCarCarCar">
    <w:name w:val="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CarCarCarCarCarCarCarCarCarCarCar1Car">
    <w:name w:val="Car Car Car Car Car Car Car Car Car Car Car Car1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CarCarCarCarCarCarCarCarCarCarCarCarCar1CarCarCarCar">
    <w:name w:val="Car Car Car Car Car Car Car Car Car Car Car Car Car Car1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
    <w:name w:val="Car"/>
    <w:basedOn w:val="Normal"/>
    <w:rsid w:val="00274EC5"/>
    <w:pPr>
      <w:spacing w:after="160" w:line="240" w:lineRule="exact"/>
    </w:pPr>
    <w:rPr>
      <w:rFonts w:ascii="Verdana" w:eastAsia="Times New Roman" w:hAnsi="Verdana" w:cs="Times New Roman"/>
      <w:sz w:val="20"/>
      <w:szCs w:val="20"/>
      <w:lang w:val="en-US"/>
    </w:rPr>
  </w:style>
  <w:style w:type="paragraph" w:customStyle="1" w:styleId="CarCar1CarCarCar1CarCarCarCarCarCar1CarCarCarCarCarCarCarCarCarCarCarCarCarCarCarCarCarCarCarCarCarCarCar">
    <w:name w:val="Car Car1 Car Car Car1 Car Car Car Car Car Car1 Car Car Car Car Car Car Car Car Car Car Car Car Car Car Car Car Car 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character" w:customStyle="1" w:styleId="BodyText2Char">
    <w:name w:val="Body Text 2 Char"/>
    <w:aliases w:val="Texto independiente 2 Car Car Car Char"/>
    <w:basedOn w:val="Fuentedeprrafopredeter"/>
    <w:uiPriority w:val="99"/>
    <w:locked/>
    <w:rsid w:val="00274EC5"/>
    <w:rPr>
      <w:lang w:val="es-ES" w:eastAsia="es-ES" w:bidi="ar-SA"/>
    </w:rPr>
  </w:style>
  <w:style w:type="character" w:customStyle="1" w:styleId="CarCar9">
    <w:name w:val="Car Car9"/>
    <w:basedOn w:val="Fuentedeprrafopredeter"/>
    <w:semiHidden/>
    <w:locked/>
    <w:rsid w:val="00274EC5"/>
    <w:rPr>
      <w:rFonts w:cs="Times New Roman"/>
      <w:sz w:val="16"/>
      <w:szCs w:val="16"/>
      <w:lang w:val="es-ES" w:eastAsia="es-ES"/>
    </w:rPr>
  </w:style>
  <w:style w:type="paragraph" w:customStyle="1" w:styleId="CarCarCarCar">
    <w:name w:val="Car Car Car Car"/>
    <w:basedOn w:val="Normal"/>
    <w:rsid w:val="00274EC5"/>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rsid w:val="00274EC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arCar1CarCarCar1CarCarCarCarCarCar1CarCarCarCarCar">
    <w:name w:val="Car Car1 Car Car Car1 Car Car Car Car Car Car1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styleId="Listaconvietas">
    <w:name w:val="List Bullet"/>
    <w:basedOn w:val="Normal"/>
    <w:autoRedefine/>
    <w:rsid w:val="00274EC5"/>
    <w:pPr>
      <w:widowControl w:val="0"/>
      <w:tabs>
        <w:tab w:val="num" w:pos="360"/>
      </w:tab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s-ES" w:eastAsia="es-ES"/>
    </w:rPr>
  </w:style>
  <w:style w:type="character" w:customStyle="1" w:styleId="Textoindependiente2CarCarCarCarCarCar">
    <w:name w:val="Texto independiente 2 Car Car Car Car Car Car"/>
    <w:aliases w:val="Texto independiente 2 Car Car Car Car Car1,Texto independiente 2 Car Car Car Car Car2"/>
    <w:basedOn w:val="Fuentedeprrafopredeter"/>
    <w:locked/>
    <w:rsid w:val="00274EC5"/>
    <w:rPr>
      <w:lang w:val="es-ES" w:eastAsia="es-ES" w:bidi="ar-SA"/>
    </w:rPr>
  </w:style>
  <w:style w:type="paragraph" w:customStyle="1" w:styleId="Ttulo10">
    <w:name w:val="Título1"/>
    <w:basedOn w:val="Normal"/>
    <w:rsid w:val="00274EC5"/>
    <w:pPr>
      <w:spacing w:after="0" w:line="240" w:lineRule="auto"/>
      <w:jc w:val="center"/>
    </w:pPr>
    <w:rPr>
      <w:rFonts w:ascii="CG Times" w:eastAsia="Times New Roman" w:hAnsi="CG Times" w:cs="Times New Roman"/>
      <w:b/>
      <w:sz w:val="24"/>
      <w:szCs w:val="20"/>
      <w:lang w:val="es-ES" w:eastAsia="es-ES"/>
    </w:rPr>
  </w:style>
  <w:style w:type="paragraph" w:customStyle="1" w:styleId="CarCar1CarCarCar1CarCarCarCarCarCar1CarCarCarCarCarCarCar1Car">
    <w:name w:val="Car Car1 Car Car Car1 Car Car Car Car Car Car1 Car Car Car Car Car Car Car1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character" w:customStyle="1" w:styleId="apple-style-span">
    <w:name w:val="apple-style-span"/>
    <w:basedOn w:val="Fuentedeprrafopredeter"/>
    <w:rsid w:val="00274EC5"/>
  </w:style>
  <w:style w:type="character" w:customStyle="1" w:styleId="CarCar11">
    <w:name w:val="Car Car11"/>
    <w:basedOn w:val="Fuentedeprrafopredeter"/>
    <w:uiPriority w:val="99"/>
    <w:rsid w:val="00274EC5"/>
    <w:rPr>
      <w:rFonts w:ascii="Arial" w:hAnsi="Arial"/>
      <w:bCs/>
      <w:lang w:val="es-ES" w:eastAsia="es-ES" w:bidi="ar-SA"/>
    </w:rPr>
  </w:style>
  <w:style w:type="character" w:customStyle="1" w:styleId="Textoindependiente2CarCarCarCar1">
    <w:name w:val="Texto independiente 2 Car Car Car Car1"/>
    <w:aliases w:val="Texto independiente 2 Car Car Car Car Car Car1"/>
    <w:basedOn w:val="Fuentedeprrafopredeter"/>
    <w:rsid w:val="00274EC5"/>
    <w:rPr>
      <w:lang w:val="es-ES" w:eastAsia="es-ES" w:bidi="ar-SA"/>
    </w:rPr>
  </w:style>
  <w:style w:type="paragraph" w:customStyle="1" w:styleId="CarCar1CarCarCar1CarCarCarCarCarCar1CarCarCarCar">
    <w:name w:val="Car Car1 Car Car Car1 Car Car Car Car Car Car1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CarCar">
    <w:name w:val="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Car1Car">
    <w:name w:val="Car Car1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CarCar2Car">
    <w:name w:val="Car Car Car2 Car"/>
    <w:basedOn w:val="Normal"/>
    <w:rsid w:val="00274EC5"/>
    <w:pPr>
      <w:spacing w:after="160" w:line="240" w:lineRule="exact"/>
    </w:pPr>
    <w:rPr>
      <w:rFonts w:ascii="Verdana" w:eastAsia="Times New Roman" w:hAnsi="Verdana" w:cs="Times New Roman"/>
      <w:sz w:val="20"/>
      <w:szCs w:val="20"/>
      <w:lang w:val="en-US"/>
    </w:rPr>
  </w:style>
  <w:style w:type="paragraph" w:customStyle="1" w:styleId="Fuentedeprrafopredet">
    <w:name w:val="Fuente de párrafo predet"/>
    <w:next w:val="Normal"/>
    <w:rsid w:val="00274EC5"/>
    <w:pPr>
      <w:overflowPunct w:val="0"/>
      <w:autoSpaceDE w:val="0"/>
      <w:autoSpaceDN w:val="0"/>
      <w:adjustRightInd w:val="0"/>
      <w:spacing w:after="0" w:line="240" w:lineRule="auto"/>
      <w:textAlignment w:val="baseline"/>
    </w:pPr>
    <w:rPr>
      <w:rFonts w:ascii="Roman PS" w:eastAsia="Times New Roman" w:hAnsi="Roman PS" w:cs="Times New Roman"/>
      <w:sz w:val="20"/>
      <w:szCs w:val="20"/>
      <w:lang w:val="es-ES" w:eastAsia="es-ES"/>
    </w:rPr>
  </w:style>
  <w:style w:type="paragraph" w:customStyle="1" w:styleId="CarCarCarCarCarCarCarCarCarCarCarCarCarCarCarCarCarCarCarCar">
    <w:name w:val="Car Car Car Car Car Car Car Car Car Car Car Car Car Car Car Car Car Car Car Car"/>
    <w:basedOn w:val="Normal"/>
    <w:rsid w:val="00274EC5"/>
    <w:pPr>
      <w:numPr>
        <w:numId w:val="3"/>
      </w:numPr>
      <w:autoSpaceDE w:val="0"/>
      <w:autoSpaceDN w:val="0"/>
      <w:adjustRightInd w:val="0"/>
      <w:spacing w:after="160" w:line="240" w:lineRule="exact"/>
      <w:ind w:left="0" w:firstLine="0"/>
      <w:jc w:val="right"/>
    </w:pPr>
    <w:rPr>
      <w:rFonts w:ascii="Verdana" w:eastAsia="MS Mincho" w:hAnsi="Verdana" w:cs="Arial"/>
      <w:sz w:val="20"/>
      <w:szCs w:val="20"/>
    </w:rPr>
  </w:style>
  <w:style w:type="paragraph" w:styleId="Textonotapie">
    <w:name w:val="footnote text"/>
    <w:basedOn w:val="Normal"/>
    <w:link w:val="TextonotapieCar"/>
    <w:semiHidden/>
    <w:rsid w:val="00274EC5"/>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semiHidden/>
    <w:rsid w:val="00274EC5"/>
    <w:rPr>
      <w:rFonts w:ascii="Times New Roman" w:eastAsia="Times New Roman" w:hAnsi="Times New Roman" w:cs="Times New Roman"/>
      <w:sz w:val="20"/>
      <w:szCs w:val="20"/>
      <w:lang w:val="es-ES" w:eastAsia="es-ES"/>
    </w:rPr>
  </w:style>
  <w:style w:type="paragraph" w:customStyle="1" w:styleId="CarCarCarCarCarCarCarCarCarCarCarCarCarCar">
    <w:name w:val="Car Car Car Car Car Car Car Car 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CarCarCarCarCarCarCarCarCarCarCarCarCarCarCarCar">
    <w:name w:val="Car Car Car Car Car Car Car Car Car Car Car 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CarCarCarCarCarCarCarCarCarCarCarCarCarCarCarCarCarCarCarCarCarCarCarCarCarCar1CarCarCarCarCarCarCarCarCarCar">
    <w:name w:val="Car Car Car Car Car Car Car Car Car Car Car Car Car Car Car Car Car Car Car Car Car Car Car Car Car Car Car1 Car Car Car Car 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CarCarCarCarCarCarCarCarCarCarCarCarCarCarCarCarCarCarCarCarCarCarCarCarCarCar1CarCarCarCarCarCarCarCarCarCarCarCarCar">
    <w:name w:val="Car Car Car Car Car Car Car Car Car Car Car Car Car Car Car Car Car Car Car Car Car Car Car Car Car Car Car1 Car Car Car Car Car Car Car Car Car Car Car Car Car"/>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Car1">
    <w:name w:val="Car1"/>
    <w:basedOn w:val="Normal"/>
    <w:rsid w:val="00274EC5"/>
    <w:pPr>
      <w:autoSpaceDE w:val="0"/>
      <w:autoSpaceDN w:val="0"/>
      <w:adjustRightInd w:val="0"/>
      <w:spacing w:after="160" w:line="240" w:lineRule="exact"/>
      <w:jc w:val="right"/>
    </w:pPr>
    <w:rPr>
      <w:rFonts w:ascii="Verdana" w:eastAsia="MS Mincho" w:hAnsi="Verdana" w:cs="Arial"/>
      <w:sz w:val="20"/>
      <w:szCs w:val="20"/>
    </w:rPr>
  </w:style>
  <w:style w:type="paragraph" w:customStyle="1" w:styleId="Textopredeterminado">
    <w:name w:val="Texto predeterminado"/>
    <w:basedOn w:val="Normal"/>
    <w:rsid w:val="00274EC5"/>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Prrafodelista1">
    <w:name w:val="Párrafo de lista1"/>
    <w:basedOn w:val="Normal"/>
    <w:uiPriority w:val="99"/>
    <w:qFormat/>
    <w:rsid w:val="00274EC5"/>
    <w:pPr>
      <w:spacing w:after="0" w:line="240" w:lineRule="auto"/>
      <w:ind w:left="720"/>
      <w:contextualSpacing/>
    </w:pPr>
    <w:rPr>
      <w:rFonts w:ascii="Arial" w:eastAsia="Calibri" w:hAnsi="Arial" w:cs="Times New Roman"/>
      <w:sz w:val="20"/>
      <w:szCs w:val="20"/>
      <w:lang w:val="es-ES_tradnl" w:eastAsia="es-ES"/>
    </w:rPr>
  </w:style>
  <w:style w:type="paragraph" w:customStyle="1" w:styleId="Sangra2detindependiente2">
    <w:name w:val="Sangría 2 de t. independiente2"/>
    <w:basedOn w:val="Normal"/>
    <w:rsid w:val="00274EC5"/>
    <w:pPr>
      <w:widowControl w:val="0"/>
      <w:overflowPunct w:val="0"/>
      <w:autoSpaceDE w:val="0"/>
      <w:autoSpaceDN w:val="0"/>
      <w:adjustRightInd w:val="0"/>
      <w:spacing w:after="0" w:line="240" w:lineRule="auto"/>
      <w:ind w:left="-1418"/>
      <w:jc w:val="both"/>
      <w:textAlignment w:val="baseline"/>
    </w:pPr>
    <w:rPr>
      <w:rFonts w:ascii="Times New Roman" w:eastAsia="Times New Roman" w:hAnsi="Times New Roman" w:cs="Times New Roman"/>
      <w:sz w:val="20"/>
      <w:szCs w:val="20"/>
      <w:lang w:val="es-ES" w:eastAsia="es-ES"/>
    </w:rPr>
  </w:style>
  <w:style w:type="paragraph" w:customStyle="1" w:styleId="Textosinformato2">
    <w:name w:val="Texto sin formato2"/>
    <w:basedOn w:val="Normal"/>
    <w:rsid w:val="00274EC5"/>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es-ES" w:eastAsia="es-ES"/>
    </w:rPr>
  </w:style>
  <w:style w:type="paragraph" w:customStyle="1" w:styleId="Textoindependiente22">
    <w:name w:val="Texto independiente 22"/>
    <w:basedOn w:val="Normal"/>
    <w:rsid w:val="00274EC5"/>
    <w:pPr>
      <w:widowControl w:val="0"/>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s-ES_tradnl" w:eastAsia="es-ES"/>
    </w:rPr>
  </w:style>
  <w:style w:type="paragraph" w:customStyle="1" w:styleId="Textoindependiente32">
    <w:name w:val="Texto independiente 32"/>
    <w:basedOn w:val="Normal"/>
    <w:rsid w:val="00274EC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overflowPunct w:val="0"/>
      <w:autoSpaceDE w:val="0"/>
      <w:autoSpaceDN w:val="0"/>
      <w:adjustRightInd w:val="0"/>
      <w:spacing w:after="0" w:line="240" w:lineRule="atLeast"/>
      <w:textAlignment w:val="baseline"/>
    </w:pPr>
    <w:rPr>
      <w:rFonts w:ascii="Times New Roman" w:eastAsia="Times New Roman" w:hAnsi="Times New Roman" w:cs="Times New Roman"/>
      <w:sz w:val="24"/>
      <w:szCs w:val="20"/>
      <w:lang w:val="es-ES" w:eastAsia="es-ES"/>
    </w:rPr>
  </w:style>
  <w:style w:type="paragraph" w:customStyle="1" w:styleId="Textodebloque2">
    <w:name w:val="Texto de bloque2"/>
    <w:basedOn w:val="Normal"/>
    <w:rsid w:val="00274EC5"/>
    <w:pPr>
      <w:widowControl w:val="0"/>
      <w:tabs>
        <w:tab w:val="left" w:pos="0"/>
        <w:tab w:val="left" w:pos="425"/>
        <w:tab w:val="left" w:pos="720"/>
      </w:tabs>
      <w:suppressAutoHyphens/>
      <w:spacing w:after="0" w:line="240" w:lineRule="auto"/>
      <w:ind w:left="720" w:right="-508" w:hanging="720"/>
      <w:jc w:val="both"/>
    </w:pPr>
    <w:rPr>
      <w:rFonts w:ascii="Arial" w:eastAsia="Times New Roman" w:hAnsi="Arial" w:cs="Times New Roman"/>
      <w:spacing w:val="-2"/>
      <w:sz w:val="18"/>
      <w:szCs w:val="20"/>
      <w:lang w:val="es-ES_tradnl" w:eastAsia="es-ES"/>
    </w:rPr>
  </w:style>
  <w:style w:type="character" w:customStyle="1" w:styleId="TextoindependienteCar1">
    <w:name w:val="Texto independiente Car1"/>
    <w:aliases w:val="Texto independiente Car Car1,Texto independiente Car Car Car"/>
    <w:locked/>
    <w:rsid w:val="00274EC5"/>
    <w:rPr>
      <w:b/>
      <w:bCs/>
      <w:lang w:val="es-ES" w:eastAsia="es-ES"/>
    </w:rPr>
  </w:style>
  <w:style w:type="numbering" w:customStyle="1" w:styleId="Estilo2">
    <w:name w:val="Estilo2"/>
    <w:uiPriority w:val="99"/>
    <w:rsid w:val="002520B0"/>
    <w:pPr>
      <w:numPr>
        <w:numId w:val="4"/>
      </w:numPr>
    </w:pPr>
  </w:style>
  <w:style w:type="numbering" w:customStyle="1" w:styleId="Estilo3">
    <w:name w:val="Estilo3"/>
    <w:uiPriority w:val="99"/>
    <w:rsid w:val="00F0301D"/>
    <w:pPr>
      <w:numPr>
        <w:numId w:val="5"/>
      </w:numPr>
    </w:pPr>
  </w:style>
  <w:style w:type="numbering" w:customStyle="1" w:styleId="Estilo4">
    <w:name w:val="Estilo4"/>
    <w:uiPriority w:val="99"/>
    <w:rsid w:val="00F0301D"/>
    <w:pPr>
      <w:numPr>
        <w:numId w:val="6"/>
      </w:numPr>
    </w:pPr>
  </w:style>
  <w:style w:type="paragraph" w:customStyle="1" w:styleId="Prrafodelista2">
    <w:name w:val="Párrafo de lista2"/>
    <w:basedOn w:val="Normal"/>
    <w:uiPriority w:val="34"/>
    <w:qFormat/>
    <w:rsid w:val="00F0301D"/>
    <w:pPr>
      <w:spacing w:after="0" w:line="240" w:lineRule="auto"/>
      <w:ind w:left="708"/>
    </w:pPr>
    <w:rPr>
      <w:rFonts w:ascii="Times New Roman" w:eastAsia="Times New Roman" w:hAnsi="Times New Roman" w:cs="Times New Roman"/>
      <w:sz w:val="24"/>
      <w:szCs w:val="24"/>
      <w:lang w:eastAsia="es-MX"/>
    </w:rPr>
  </w:style>
  <w:style w:type="numbering" w:customStyle="1" w:styleId="Estilo5">
    <w:name w:val="Estilo5"/>
    <w:uiPriority w:val="99"/>
    <w:rsid w:val="00BF1685"/>
    <w:pPr>
      <w:numPr>
        <w:numId w:val="7"/>
      </w:numPr>
    </w:pPr>
  </w:style>
  <w:style w:type="numbering" w:customStyle="1" w:styleId="Estilo6">
    <w:name w:val="Estilo6"/>
    <w:uiPriority w:val="99"/>
    <w:rsid w:val="00BF1685"/>
    <w:pPr>
      <w:numPr>
        <w:numId w:val="8"/>
      </w:numPr>
    </w:pPr>
  </w:style>
  <w:style w:type="character" w:customStyle="1" w:styleId="notranslate">
    <w:name w:val="notranslate"/>
    <w:basedOn w:val="Fuentedeprrafopredeter"/>
    <w:rsid w:val="00C60EE4"/>
  </w:style>
  <w:style w:type="character" w:customStyle="1" w:styleId="apple-converted-space">
    <w:name w:val="apple-converted-space"/>
    <w:basedOn w:val="Fuentedeprrafopredeter"/>
    <w:rsid w:val="00C60EE4"/>
  </w:style>
  <w:style w:type="numbering" w:customStyle="1" w:styleId="Sinlista1">
    <w:name w:val="Sin lista1"/>
    <w:next w:val="Sinlista"/>
    <w:uiPriority w:val="99"/>
    <w:semiHidden/>
    <w:unhideWhenUsed/>
    <w:rsid w:val="00340C13"/>
  </w:style>
  <w:style w:type="table" w:customStyle="1" w:styleId="Tablaconcuadrcula1">
    <w:name w:val="Tabla con cuadrícula1"/>
    <w:basedOn w:val="Tablanormal"/>
    <w:next w:val="Tablaconcuadrcula"/>
    <w:uiPriority w:val="59"/>
    <w:rsid w:val="00340C13"/>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uiPriority w:val="99"/>
    <w:rsid w:val="00340C13"/>
    <w:pPr>
      <w:spacing w:before="100" w:beforeAutospacing="1" w:after="100" w:afterAutospacing="1" w:line="240" w:lineRule="auto"/>
    </w:pPr>
    <w:rPr>
      <w:rFonts w:ascii="Times New Roman" w:eastAsia="Times New Roman" w:hAnsi="Times New Roman" w:cs="Times New Roman"/>
      <w:color w:val="000000"/>
      <w:sz w:val="20"/>
      <w:szCs w:val="20"/>
      <w:lang w:val="es-ES" w:eastAsia="es-ES"/>
    </w:rPr>
  </w:style>
  <w:style w:type="character" w:styleId="Refdecomentario">
    <w:name w:val="annotation reference"/>
    <w:basedOn w:val="Fuentedeprrafopredeter"/>
    <w:uiPriority w:val="99"/>
    <w:semiHidden/>
    <w:rsid w:val="00340C13"/>
    <w:rPr>
      <w:rFonts w:cs="Times New Roman"/>
      <w:sz w:val="16"/>
      <w:szCs w:val="16"/>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340C13"/>
    <w:pPr>
      <w:spacing w:after="160" w:line="240" w:lineRule="exact"/>
    </w:pPr>
    <w:rPr>
      <w:rFonts w:ascii="Tahoma" w:eastAsia="Times New Roman" w:hAnsi="Tahoma" w:cs="Tahoma"/>
      <w:sz w:val="20"/>
      <w:szCs w:val="20"/>
      <w:lang w:val="en-US"/>
    </w:rPr>
  </w:style>
  <w:style w:type="character" w:styleId="nfasis">
    <w:name w:val="Emphasis"/>
    <w:basedOn w:val="Fuentedeprrafopredeter"/>
    <w:uiPriority w:val="99"/>
    <w:qFormat/>
    <w:rsid w:val="00340C13"/>
    <w:rPr>
      <w:rFonts w:cs="Times New Roman"/>
      <w:i/>
      <w:iCs/>
    </w:rPr>
  </w:style>
  <w:style w:type="character" w:styleId="Textoennegrita">
    <w:name w:val="Strong"/>
    <w:basedOn w:val="Fuentedeprrafopredeter"/>
    <w:uiPriority w:val="99"/>
    <w:qFormat/>
    <w:rsid w:val="00340C13"/>
    <w:rPr>
      <w:rFonts w:cs="Times New Roman"/>
      <w:b/>
      <w:bCs/>
    </w:rPr>
  </w:style>
  <w:style w:type="character" w:customStyle="1" w:styleId="CarCar7">
    <w:name w:val="Car Car7"/>
    <w:basedOn w:val="Fuentedeprrafopredeter"/>
    <w:uiPriority w:val="99"/>
    <w:locked/>
    <w:rsid w:val="00340C13"/>
    <w:rPr>
      <w:rFonts w:ascii="Arial" w:hAnsi="Arial" w:cs="Arial"/>
      <w:color w:val="000000"/>
      <w:lang w:val="es-ES_tradnl" w:eastAsia="es-ES"/>
    </w:rPr>
  </w:style>
  <w:style w:type="paragraph" w:customStyle="1" w:styleId="Prrafodelista11">
    <w:name w:val="Párrafo de lista11"/>
    <w:basedOn w:val="Normal"/>
    <w:uiPriority w:val="99"/>
    <w:rsid w:val="00340C13"/>
    <w:pPr>
      <w:spacing w:after="0" w:line="240" w:lineRule="auto"/>
      <w:ind w:left="720"/>
    </w:pPr>
    <w:rPr>
      <w:rFonts w:ascii="Times New Roman" w:eastAsia="Times New Roman" w:hAnsi="Times New Roman" w:cs="Times New Roman"/>
      <w:sz w:val="24"/>
      <w:szCs w:val="24"/>
      <w:lang w:val="es-ES" w:eastAsia="es-ES"/>
    </w:rPr>
  </w:style>
  <w:style w:type="paragraph" w:customStyle="1" w:styleId="NormalArialMT">
    <w:name w:val="Normal + ArialMT"/>
    <w:aliases w:val="8 pt,Rojo"/>
    <w:basedOn w:val="Normal"/>
    <w:uiPriority w:val="99"/>
    <w:rsid w:val="00340C13"/>
    <w:pPr>
      <w:autoSpaceDE w:val="0"/>
      <w:autoSpaceDN w:val="0"/>
      <w:adjustRightInd w:val="0"/>
      <w:spacing w:after="0" w:line="240" w:lineRule="auto"/>
      <w:jc w:val="both"/>
    </w:pPr>
    <w:rPr>
      <w:rFonts w:ascii="ArialMT" w:eastAsia="Times New Roman" w:hAnsi="ArialMT" w:cs="ArialMT"/>
      <w:color w:val="FF0000"/>
      <w:sz w:val="16"/>
      <w:szCs w:val="16"/>
      <w:lang w:eastAsia="es-MX"/>
    </w:rPr>
  </w:style>
  <w:style w:type="character" w:customStyle="1" w:styleId="vermas">
    <w:name w:val="ver_mas"/>
    <w:basedOn w:val="Fuentedeprrafopredeter"/>
    <w:uiPriority w:val="99"/>
    <w:rsid w:val="00340C13"/>
    <w:rPr>
      <w:rFonts w:cs="Times New Roman"/>
    </w:rPr>
  </w:style>
  <w:style w:type="paragraph" w:customStyle="1" w:styleId="txtgral">
    <w:name w:val="txt_gral"/>
    <w:basedOn w:val="Normal"/>
    <w:uiPriority w:val="99"/>
    <w:rsid w:val="00340C13"/>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CarCar18">
    <w:name w:val="Car Car18"/>
    <w:basedOn w:val="Fuentedeprrafopredeter"/>
    <w:uiPriority w:val="99"/>
    <w:locked/>
    <w:rsid w:val="00340C13"/>
    <w:rPr>
      <w:rFonts w:ascii="Arial Narrow" w:hAnsi="Arial Narrow" w:cs="Arial Narrow"/>
      <w:b/>
      <w:bCs/>
      <w:color w:val="000000"/>
      <w:sz w:val="22"/>
      <w:szCs w:val="22"/>
      <w:u w:val="single"/>
      <w:lang w:val="es-ES_tradnl" w:eastAsia="es-ES"/>
    </w:rPr>
  </w:style>
  <w:style w:type="character" w:customStyle="1" w:styleId="CarCar17">
    <w:name w:val="Car Car17"/>
    <w:basedOn w:val="Fuentedeprrafopredeter"/>
    <w:uiPriority w:val="99"/>
    <w:locked/>
    <w:rsid w:val="00340C13"/>
    <w:rPr>
      <w:rFonts w:ascii="Arial" w:hAnsi="Arial" w:cs="Arial"/>
      <w:b/>
      <w:bCs/>
      <w:i/>
      <w:iCs/>
      <w:sz w:val="28"/>
      <w:szCs w:val="28"/>
      <w:lang w:val="es-MX" w:eastAsia="es-MX"/>
    </w:rPr>
  </w:style>
  <w:style w:type="character" w:customStyle="1" w:styleId="CarCar14">
    <w:name w:val="Car Car14"/>
    <w:basedOn w:val="Fuentedeprrafopredeter"/>
    <w:uiPriority w:val="99"/>
    <w:locked/>
    <w:rsid w:val="00340C13"/>
    <w:rPr>
      <w:rFonts w:cs="Times New Roman"/>
      <w:b/>
      <w:bCs/>
      <w:i/>
      <w:iCs/>
      <w:sz w:val="26"/>
      <w:szCs w:val="26"/>
      <w:lang w:val="es-MX" w:eastAsia="es-MX"/>
    </w:rPr>
  </w:style>
  <w:style w:type="character" w:customStyle="1" w:styleId="CarCar13">
    <w:name w:val="Car Car13"/>
    <w:basedOn w:val="Fuentedeprrafopredeter"/>
    <w:uiPriority w:val="99"/>
    <w:locked/>
    <w:rsid w:val="00340C13"/>
    <w:rPr>
      <w:rFonts w:cs="Times New Roman"/>
      <w:b/>
      <w:bCs/>
      <w:sz w:val="22"/>
      <w:szCs w:val="22"/>
      <w:lang w:val="es-MX" w:eastAsia="es-MX"/>
    </w:rPr>
  </w:style>
  <w:style w:type="character" w:customStyle="1" w:styleId="CarCar12">
    <w:name w:val="Car Car12"/>
    <w:basedOn w:val="Fuentedeprrafopredeter"/>
    <w:uiPriority w:val="99"/>
    <w:semiHidden/>
    <w:locked/>
    <w:rsid w:val="00340C13"/>
    <w:rPr>
      <w:rFonts w:ascii="Arial" w:hAnsi="Arial" w:cs="Arial"/>
      <w:sz w:val="22"/>
      <w:szCs w:val="22"/>
      <w:lang w:val="es-MX" w:eastAsia="es-MX"/>
    </w:rPr>
  </w:style>
  <w:style w:type="character" w:customStyle="1" w:styleId="CarCar8">
    <w:name w:val="Car Car8"/>
    <w:basedOn w:val="Fuentedeprrafopredeter"/>
    <w:uiPriority w:val="99"/>
    <w:locked/>
    <w:rsid w:val="00340C13"/>
    <w:rPr>
      <w:rFonts w:cs="Times New Roman"/>
      <w:sz w:val="16"/>
      <w:szCs w:val="16"/>
      <w:lang w:val="es-MX" w:eastAsia="es-MX"/>
    </w:rPr>
  </w:style>
  <w:style w:type="character" w:customStyle="1" w:styleId="CarCar5">
    <w:name w:val="Car Car5"/>
    <w:basedOn w:val="Fuentedeprrafopredeter"/>
    <w:uiPriority w:val="99"/>
    <w:locked/>
    <w:rsid w:val="00340C13"/>
    <w:rPr>
      <w:rFonts w:ascii="Arial Rounded MT Bold" w:hAnsi="Arial Rounded MT Bold" w:cs="Arial Rounded MT Bold"/>
      <w:b/>
      <w:bCs/>
      <w:sz w:val="32"/>
      <w:szCs w:val="32"/>
      <w:lang w:val="es-ES_tradnl" w:eastAsia="es-ES"/>
    </w:rPr>
  </w:style>
  <w:style w:type="character" w:customStyle="1" w:styleId="CarCar3">
    <w:name w:val="Car Car3"/>
    <w:basedOn w:val="Fuentedeprrafopredeter"/>
    <w:uiPriority w:val="99"/>
    <w:locked/>
    <w:rsid w:val="00340C13"/>
    <w:rPr>
      <w:rFonts w:cs="Times New Roman"/>
      <w:sz w:val="24"/>
      <w:szCs w:val="24"/>
      <w:lang w:val="es-MX" w:eastAsia="es-MX"/>
    </w:rPr>
  </w:style>
  <w:style w:type="character" w:customStyle="1" w:styleId="CarCar2">
    <w:name w:val="Car Car2"/>
    <w:basedOn w:val="Fuentedeprrafopredeter"/>
    <w:uiPriority w:val="99"/>
    <w:locked/>
    <w:rsid w:val="00340C13"/>
    <w:rPr>
      <w:rFonts w:cs="Times New Roman"/>
      <w:sz w:val="24"/>
      <w:szCs w:val="24"/>
      <w:lang w:val="es-MX" w:eastAsia="es-MX"/>
    </w:rPr>
  </w:style>
  <w:style w:type="paragraph" w:customStyle="1" w:styleId="Prrafodelista5">
    <w:name w:val="Párrafo de lista5"/>
    <w:basedOn w:val="Normal"/>
    <w:rsid w:val="00340C13"/>
    <w:pPr>
      <w:spacing w:after="0" w:line="240" w:lineRule="auto"/>
      <w:ind w:left="708"/>
    </w:pPr>
    <w:rPr>
      <w:rFonts w:ascii="Times New Roman" w:eastAsia="Times New Roman" w:hAnsi="Times New Roman" w:cs="Times New Roman"/>
      <w:sz w:val="24"/>
      <w:szCs w:val="24"/>
      <w:lang w:eastAsia="es-MX"/>
    </w:rPr>
  </w:style>
  <w:style w:type="character" w:customStyle="1" w:styleId="BodyTextIndent2Char">
    <w:name w:val="Body Text Indent 2 Char"/>
    <w:basedOn w:val="Fuentedeprrafopredeter"/>
    <w:locked/>
    <w:rsid w:val="00340C13"/>
    <w:rPr>
      <w:rFonts w:ascii="Times New Roman" w:hAnsi="Times New Roman" w:cs="Times New Roman"/>
      <w:sz w:val="24"/>
      <w:szCs w:val="24"/>
    </w:rPr>
  </w:style>
  <w:style w:type="paragraph" w:customStyle="1" w:styleId="font6">
    <w:name w:val="font6"/>
    <w:basedOn w:val="Normal"/>
    <w:rsid w:val="00340C13"/>
    <w:pPr>
      <w:spacing w:before="100" w:beforeAutospacing="1" w:after="100" w:afterAutospacing="1" w:line="240" w:lineRule="auto"/>
    </w:pPr>
    <w:rPr>
      <w:rFonts w:ascii="Arial" w:eastAsia="Times New Roman" w:hAnsi="Arial" w:cs="Arial"/>
      <w:b/>
      <w:bCs/>
      <w:sz w:val="18"/>
      <w:szCs w:val="18"/>
      <w:lang w:val="es-ES" w:eastAsia="es-ES"/>
    </w:rPr>
  </w:style>
  <w:style w:type="paragraph" w:customStyle="1" w:styleId="font7">
    <w:name w:val="font7"/>
    <w:basedOn w:val="Normal"/>
    <w:rsid w:val="00340C13"/>
    <w:pPr>
      <w:spacing w:before="100" w:beforeAutospacing="1" w:after="100" w:afterAutospacing="1" w:line="240" w:lineRule="auto"/>
    </w:pPr>
    <w:rPr>
      <w:rFonts w:ascii="Arial" w:eastAsia="Times New Roman" w:hAnsi="Arial" w:cs="Arial"/>
      <w:sz w:val="18"/>
      <w:szCs w:val="18"/>
      <w:lang w:val="es-ES" w:eastAsia="es-ES"/>
    </w:rPr>
  </w:style>
  <w:style w:type="paragraph" w:customStyle="1" w:styleId="font8">
    <w:name w:val="font8"/>
    <w:basedOn w:val="Normal"/>
    <w:rsid w:val="00340C13"/>
    <w:pPr>
      <w:spacing w:before="100" w:beforeAutospacing="1" w:after="100" w:afterAutospacing="1" w:line="240" w:lineRule="auto"/>
    </w:pPr>
    <w:rPr>
      <w:rFonts w:ascii="Arial" w:eastAsia="Times New Roman" w:hAnsi="Arial" w:cs="Arial"/>
      <w:color w:val="000000"/>
      <w:sz w:val="18"/>
      <w:szCs w:val="18"/>
      <w:lang w:val="es-ES" w:eastAsia="es-ES"/>
    </w:rPr>
  </w:style>
  <w:style w:type="paragraph" w:customStyle="1" w:styleId="font9">
    <w:name w:val="font9"/>
    <w:basedOn w:val="Normal"/>
    <w:rsid w:val="00340C13"/>
    <w:pPr>
      <w:spacing w:before="100" w:beforeAutospacing="1" w:after="100" w:afterAutospacing="1" w:line="240" w:lineRule="auto"/>
    </w:pPr>
    <w:rPr>
      <w:rFonts w:ascii="Tahoma" w:eastAsia="Times New Roman" w:hAnsi="Tahoma" w:cs="Tahoma"/>
      <w:b/>
      <w:bCs/>
      <w:color w:val="000000"/>
      <w:sz w:val="16"/>
      <w:szCs w:val="16"/>
      <w:lang w:val="es-ES" w:eastAsia="es-ES"/>
    </w:rPr>
  </w:style>
  <w:style w:type="paragraph" w:customStyle="1" w:styleId="font10">
    <w:name w:val="font10"/>
    <w:basedOn w:val="Normal"/>
    <w:rsid w:val="00340C13"/>
    <w:pPr>
      <w:spacing w:before="100" w:beforeAutospacing="1" w:after="100" w:afterAutospacing="1" w:line="240" w:lineRule="auto"/>
    </w:pPr>
    <w:rPr>
      <w:rFonts w:ascii="Tahoma" w:eastAsia="Times New Roman" w:hAnsi="Tahoma" w:cs="Tahoma"/>
      <w:color w:val="000000"/>
      <w:sz w:val="16"/>
      <w:szCs w:val="16"/>
      <w:lang w:val="es-ES" w:eastAsia="es-ES"/>
    </w:rPr>
  </w:style>
  <w:style w:type="paragraph" w:customStyle="1" w:styleId="xl65">
    <w:name w:val="xl65"/>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b/>
      <w:bCs/>
      <w:sz w:val="18"/>
      <w:szCs w:val="18"/>
      <w:lang w:val="es-ES" w:eastAsia="es-ES"/>
    </w:rPr>
  </w:style>
  <w:style w:type="paragraph" w:customStyle="1" w:styleId="xl66">
    <w:name w:val="xl66"/>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val="es-ES" w:eastAsia="es-ES"/>
    </w:rPr>
  </w:style>
  <w:style w:type="paragraph" w:customStyle="1" w:styleId="xl67">
    <w:name w:val="xl67"/>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val="es-ES" w:eastAsia="es-ES"/>
    </w:rPr>
  </w:style>
  <w:style w:type="paragraph" w:customStyle="1" w:styleId="xl68">
    <w:name w:val="xl68"/>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69">
    <w:name w:val="xl69"/>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val="es-ES" w:eastAsia="es-ES"/>
    </w:rPr>
  </w:style>
  <w:style w:type="paragraph" w:customStyle="1" w:styleId="xl70">
    <w:name w:val="xl70"/>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71">
    <w:name w:val="xl71"/>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18"/>
      <w:szCs w:val="18"/>
      <w:lang w:val="es-ES" w:eastAsia="es-ES"/>
    </w:rPr>
  </w:style>
  <w:style w:type="paragraph" w:customStyle="1" w:styleId="xl72">
    <w:name w:val="xl72"/>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73">
    <w:name w:val="xl73"/>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74">
    <w:name w:val="xl74"/>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val="es-ES" w:eastAsia="es-ES"/>
    </w:rPr>
  </w:style>
  <w:style w:type="paragraph" w:customStyle="1" w:styleId="xl75">
    <w:name w:val="xl75"/>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Calibri" w:eastAsia="Times New Roman" w:hAnsi="Calibri" w:cs="Times New Roman"/>
      <w:b/>
      <w:bCs/>
      <w:sz w:val="18"/>
      <w:szCs w:val="18"/>
      <w:lang w:val="es-ES" w:eastAsia="es-ES"/>
    </w:rPr>
  </w:style>
  <w:style w:type="paragraph" w:customStyle="1" w:styleId="xl76">
    <w:name w:val="xl76"/>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77">
    <w:name w:val="xl77"/>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Narrow" w:eastAsia="Times New Roman" w:hAnsi="Arial Narrow" w:cs="Times New Roman"/>
      <w:sz w:val="18"/>
      <w:szCs w:val="18"/>
      <w:lang w:val="es-ES" w:eastAsia="es-ES"/>
    </w:rPr>
  </w:style>
  <w:style w:type="paragraph" w:customStyle="1" w:styleId="xl79">
    <w:name w:val="xl79"/>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val="es-ES" w:eastAsia="es-ES"/>
    </w:rPr>
  </w:style>
  <w:style w:type="paragraph" w:customStyle="1" w:styleId="xl80">
    <w:name w:val="xl80"/>
    <w:basedOn w:val="Normal"/>
    <w:rsid w:val="00340C13"/>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b/>
      <w:bCs/>
      <w:sz w:val="18"/>
      <w:szCs w:val="18"/>
      <w:lang w:val="es-ES" w:eastAsia="es-ES"/>
    </w:rPr>
  </w:style>
  <w:style w:type="paragraph" w:customStyle="1" w:styleId="xl81">
    <w:name w:val="xl81"/>
    <w:basedOn w:val="Normal"/>
    <w:rsid w:val="00340C13"/>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b/>
      <w:bCs/>
      <w:sz w:val="18"/>
      <w:szCs w:val="18"/>
      <w:lang w:val="es-ES" w:eastAsia="es-ES"/>
    </w:rPr>
  </w:style>
  <w:style w:type="paragraph" w:customStyle="1" w:styleId="xl82">
    <w:name w:val="xl82"/>
    <w:basedOn w:val="Normal"/>
    <w:rsid w:val="00340C1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b/>
      <w:bCs/>
      <w:sz w:val="18"/>
      <w:szCs w:val="18"/>
      <w:lang w:val="es-ES" w:eastAsia="es-ES"/>
    </w:rPr>
  </w:style>
  <w:style w:type="paragraph" w:customStyle="1" w:styleId="xl83">
    <w:name w:val="xl83"/>
    <w:basedOn w:val="Normal"/>
    <w:rsid w:val="00340C1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val="es-ES" w:eastAsia="es-ES"/>
    </w:rPr>
  </w:style>
  <w:style w:type="paragraph" w:customStyle="1" w:styleId="xl84">
    <w:name w:val="xl84"/>
    <w:basedOn w:val="Normal"/>
    <w:rsid w:val="00340C1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val="es-ES" w:eastAsia="es-ES"/>
    </w:rPr>
  </w:style>
  <w:style w:type="paragraph" w:customStyle="1" w:styleId="xl85">
    <w:name w:val="xl85"/>
    <w:basedOn w:val="Normal"/>
    <w:rsid w:val="00340C1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textAlignment w:val="center"/>
    </w:pPr>
    <w:rPr>
      <w:rFonts w:ascii="Arial" w:eastAsia="Times New Roman" w:hAnsi="Arial" w:cs="Arial"/>
      <w:b/>
      <w:bCs/>
      <w:sz w:val="18"/>
      <w:szCs w:val="18"/>
      <w:lang w:val="es-ES" w:eastAsia="es-ES"/>
    </w:rPr>
  </w:style>
  <w:style w:type="paragraph" w:customStyle="1" w:styleId="xl86">
    <w:name w:val="xl86"/>
    <w:basedOn w:val="Normal"/>
    <w:rsid w:val="00340C1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val="es-ES" w:eastAsia="es-ES"/>
    </w:rPr>
  </w:style>
  <w:style w:type="paragraph" w:customStyle="1" w:styleId="xl87">
    <w:name w:val="xl87"/>
    <w:basedOn w:val="Normal"/>
    <w:rsid w:val="00340C13"/>
    <w:pPr>
      <w:pBdr>
        <w:left w:val="single" w:sz="4" w:space="0" w:color="auto"/>
      </w:pBdr>
      <w:spacing w:before="100" w:beforeAutospacing="1" w:after="100" w:afterAutospacing="1" w:line="240" w:lineRule="auto"/>
      <w:jc w:val="center"/>
      <w:textAlignment w:val="center"/>
    </w:pPr>
    <w:rPr>
      <w:rFonts w:ascii="Arial" w:eastAsia="Times New Roman" w:hAnsi="Arial" w:cs="Arial"/>
      <w:b/>
      <w:bCs/>
      <w:lang w:val="es-ES" w:eastAsia="es-ES"/>
    </w:rPr>
  </w:style>
  <w:style w:type="paragraph" w:customStyle="1" w:styleId="xl88">
    <w:name w:val="xl88"/>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s-ES" w:eastAsia="es-ES"/>
    </w:rPr>
  </w:style>
  <w:style w:type="paragraph" w:customStyle="1" w:styleId="xl89">
    <w:name w:val="xl89"/>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s-ES" w:eastAsia="es-ES"/>
    </w:rPr>
  </w:style>
  <w:style w:type="paragraph" w:customStyle="1" w:styleId="xl90">
    <w:name w:val="xl90"/>
    <w:basedOn w:val="Normal"/>
    <w:rsid w:val="00340C13"/>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91">
    <w:name w:val="xl91"/>
    <w:basedOn w:val="Normal"/>
    <w:rsid w:val="00340C13"/>
    <w:pPr>
      <w:pBdr>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92">
    <w:name w:val="xl92"/>
    <w:basedOn w:val="Normal"/>
    <w:rsid w:val="00340C1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93">
    <w:name w:val="xl93"/>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94">
    <w:name w:val="xl94"/>
    <w:basedOn w:val="Normal"/>
    <w:rsid w:val="00340C13"/>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lang w:val="es-ES" w:eastAsia="es-ES"/>
    </w:rPr>
  </w:style>
  <w:style w:type="paragraph" w:customStyle="1" w:styleId="xl95">
    <w:name w:val="xl95"/>
    <w:basedOn w:val="Normal"/>
    <w:rsid w:val="00340C13"/>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96">
    <w:name w:val="xl96"/>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8"/>
      <w:szCs w:val="18"/>
      <w:lang w:val="es-ES" w:eastAsia="es-ES"/>
    </w:rPr>
  </w:style>
  <w:style w:type="paragraph" w:customStyle="1" w:styleId="xl97">
    <w:name w:val="xl97"/>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ecxmsonormal">
    <w:name w:val="ecxmsonormal"/>
    <w:basedOn w:val="Normal"/>
    <w:rsid w:val="00340C13"/>
    <w:pPr>
      <w:spacing w:after="324" w:line="240" w:lineRule="auto"/>
    </w:pPr>
    <w:rPr>
      <w:rFonts w:ascii="Times New Roman" w:eastAsia="Times New Roman" w:hAnsi="Times New Roman" w:cs="Times New Roman"/>
      <w:sz w:val="24"/>
      <w:szCs w:val="24"/>
      <w:lang w:eastAsia="es-MX"/>
    </w:rPr>
  </w:style>
  <w:style w:type="paragraph" w:customStyle="1" w:styleId="Style">
    <w:name w:val="Style"/>
    <w:rsid w:val="00340C13"/>
    <w:pPr>
      <w:widowControl w:val="0"/>
      <w:autoSpaceDE w:val="0"/>
      <w:autoSpaceDN w:val="0"/>
      <w:adjustRightInd w:val="0"/>
      <w:spacing w:after="0" w:line="240" w:lineRule="auto"/>
    </w:pPr>
    <w:rPr>
      <w:rFonts w:ascii="Arial" w:eastAsia="Times New Roman" w:hAnsi="Arial" w:cs="Arial"/>
      <w:sz w:val="24"/>
      <w:szCs w:val="24"/>
      <w:lang w:val="en-US"/>
    </w:rPr>
  </w:style>
  <w:style w:type="paragraph" w:customStyle="1" w:styleId="Prrafodelista3">
    <w:name w:val="Párrafo de lista3"/>
    <w:basedOn w:val="Normal"/>
    <w:rsid w:val="00340C13"/>
    <w:pPr>
      <w:spacing w:after="0" w:line="240" w:lineRule="auto"/>
      <w:ind w:left="720"/>
    </w:pPr>
    <w:rPr>
      <w:rFonts w:ascii="Times New Roman" w:eastAsia="Calibri" w:hAnsi="Times New Roman" w:cs="Times New Roman"/>
      <w:sz w:val="24"/>
      <w:szCs w:val="24"/>
      <w:lang w:val="es-ES" w:eastAsia="es-ES"/>
    </w:rPr>
  </w:style>
  <w:style w:type="character" w:customStyle="1" w:styleId="HeaderChar">
    <w:name w:val="Header Char"/>
    <w:locked/>
    <w:rsid w:val="00340C13"/>
    <w:rPr>
      <w:rFonts w:ascii="Times New Roman" w:hAnsi="Times New Roman" w:cs="Times New Roman"/>
      <w:noProof/>
      <w:sz w:val="20"/>
      <w:szCs w:val="20"/>
      <w:lang w:val="es-ES" w:eastAsia="es-ES"/>
    </w:rPr>
  </w:style>
  <w:style w:type="character" w:customStyle="1" w:styleId="hps">
    <w:name w:val="hps"/>
    <w:rsid w:val="00340C13"/>
    <w:rPr>
      <w:rFonts w:cs="Times New Roman"/>
    </w:rPr>
  </w:style>
  <w:style w:type="character" w:customStyle="1" w:styleId="shorttext">
    <w:name w:val="short_text"/>
    <w:rsid w:val="00340C13"/>
    <w:rPr>
      <w:rFonts w:cs="Times New Roman"/>
    </w:rPr>
  </w:style>
  <w:style w:type="numbering" w:customStyle="1" w:styleId="Estilo41">
    <w:name w:val="Estilo41"/>
    <w:rsid w:val="00340C13"/>
    <w:pPr>
      <w:numPr>
        <w:numId w:val="9"/>
      </w:numPr>
    </w:pPr>
  </w:style>
  <w:style w:type="paragraph" w:customStyle="1" w:styleId="xl98">
    <w:name w:val="xl98"/>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color w:val="000000"/>
      <w:sz w:val="16"/>
      <w:szCs w:val="16"/>
      <w:lang w:eastAsia="es-MX"/>
    </w:rPr>
  </w:style>
  <w:style w:type="paragraph" w:customStyle="1" w:styleId="xl99">
    <w:name w:val="xl99"/>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MX"/>
    </w:rPr>
  </w:style>
  <w:style w:type="paragraph" w:customStyle="1" w:styleId="xl100">
    <w:name w:val="xl100"/>
    <w:basedOn w:val="Normal"/>
    <w:rsid w:val="00340C13"/>
    <w:pPr>
      <w:spacing w:before="100" w:beforeAutospacing="1" w:after="100" w:afterAutospacing="1" w:line="240" w:lineRule="auto"/>
      <w:jc w:val="center"/>
      <w:textAlignment w:val="center"/>
    </w:pPr>
    <w:rPr>
      <w:rFonts w:ascii="Arial" w:eastAsia="Times New Roman" w:hAnsi="Arial" w:cs="Arial"/>
      <w:color w:val="000000"/>
      <w:sz w:val="16"/>
      <w:szCs w:val="16"/>
      <w:lang w:eastAsia="es-MX"/>
    </w:rPr>
  </w:style>
  <w:style w:type="paragraph" w:customStyle="1" w:styleId="xl101">
    <w:name w:val="xl101"/>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102">
    <w:name w:val="xl102"/>
    <w:basedOn w:val="Normal"/>
    <w:rsid w:val="00340C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MX"/>
    </w:rPr>
  </w:style>
  <w:style w:type="paragraph" w:customStyle="1" w:styleId="xl103">
    <w:name w:val="xl103"/>
    <w:basedOn w:val="Normal"/>
    <w:rsid w:val="00340C13"/>
    <w:pPr>
      <w:spacing w:before="100" w:beforeAutospacing="1" w:after="100" w:afterAutospacing="1" w:line="240" w:lineRule="auto"/>
      <w:jc w:val="center"/>
      <w:textAlignment w:val="center"/>
    </w:pPr>
    <w:rPr>
      <w:rFonts w:ascii="Arial" w:eastAsia="Times New Roman" w:hAnsi="Arial" w:cs="Arial"/>
      <w:i/>
      <w:iCs/>
      <w:sz w:val="16"/>
      <w:szCs w:val="16"/>
      <w:lang w:eastAsia="es-MX"/>
    </w:rPr>
  </w:style>
  <w:style w:type="paragraph" w:customStyle="1" w:styleId="xl104">
    <w:name w:val="xl104"/>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333399"/>
      <w:sz w:val="16"/>
      <w:szCs w:val="16"/>
      <w:lang w:eastAsia="es-MX"/>
    </w:rPr>
  </w:style>
  <w:style w:type="paragraph" w:customStyle="1" w:styleId="xl105">
    <w:name w:val="xl105"/>
    <w:basedOn w:val="Normal"/>
    <w:rsid w:val="00340C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106">
    <w:name w:val="xl106"/>
    <w:basedOn w:val="Normal"/>
    <w:rsid w:val="00340C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107">
    <w:name w:val="xl107"/>
    <w:basedOn w:val="Normal"/>
    <w:rsid w:val="00340C13"/>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xl108">
    <w:name w:val="xl108"/>
    <w:basedOn w:val="Normal"/>
    <w:rsid w:val="00340C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MX"/>
    </w:rPr>
  </w:style>
  <w:style w:type="paragraph" w:customStyle="1" w:styleId="xl109">
    <w:name w:val="xl109"/>
    <w:basedOn w:val="Normal"/>
    <w:rsid w:val="00340C13"/>
    <w:pPr>
      <w:spacing w:before="100" w:beforeAutospacing="1" w:after="100" w:afterAutospacing="1" w:line="240" w:lineRule="auto"/>
    </w:pPr>
    <w:rPr>
      <w:rFonts w:ascii="Arial" w:eastAsia="Times New Roman" w:hAnsi="Arial" w:cs="Arial"/>
      <w:sz w:val="16"/>
      <w:szCs w:val="16"/>
      <w:lang w:eastAsia="es-MX"/>
    </w:rPr>
  </w:style>
  <w:style w:type="paragraph" w:customStyle="1" w:styleId="xl110">
    <w:name w:val="xl110"/>
    <w:basedOn w:val="Normal"/>
    <w:rsid w:val="00340C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MX"/>
    </w:rPr>
  </w:style>
  <w:style w:type="paragraph" w:customStyle="1" w:styleId="xl111">
    <w:name w:val="xl111"/>
    <w:basedOn w:val="Normal"/>
    <w:rsid w:val="00340C13"/>
    <w:pP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112">
    <w:name w:val="xl112"/>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MX"/>
    </w:rPr>
  </w:style>
  <w:style w:type="paragraph" w:customStyle="1" w:styleId="xl113">
    <w:name w:val="xl113"/>
    <w:basedOn w:val="Normal"/>
    <w:rsid w:val="00340C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4"/>
      <w:szCs w:val="14"/>
      <w:lang w:eastAsia="es-MX"/>
    </w:rPr>
  </w:style>
  <w:style w:type="paragraph" w:customStyle="1" w:styleId="xl114">
    <w:name w:val="xl114"/>
    <w:basedOn w:val="Normal"/>
    <w:rsid w:val="00340C13"/>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4"/>
      <w:szCs w:val="14"/>
      <w:lang w:eastAsia="es-MX"/>
    </w:rPr>
  </w:style>
  <w:style w:type="paragraph" w:customStyle="1" w:styleId="Prrafodelista4">
    <w:name w:val="Párrafo de lista4"/>
    <w:basedOn w:val="Normal"/>
    <w:uiPriority w:val="34"/>
    <w:qFormat/>
    <w:rsid w:val="00340C13"/>
    <w:pPr>
      <w:spacing w:after="0" w:line="240" w:lineRule="auto"/>
      <w:ind w:left="708"/>
    </w:pPr>
    <w:rPr>
      <w:rFonts w:ascii="Times New Roman" w:eastAsia="Times New Roman" w:hAnsi="Times New Roman" w:cs="Times New Roman"/>
      <w:sz w:val="24"/>
      <w:szCs w:val="24"/>
      <w:lang w:eastAsia="es-MX"/>
    </w:rPr>
  </w:style>
  <w:style w:type="paragraph" w:customStyle="1" w:styleId="Prrafodelista6">
    <w:name w:val="Párrafo de lista6"/>
    <w:basedOn w:val="Normal"/>
    <w:uiPriority w:val="99"/>
    <w:qFormat/>
    <w:rsid w:val="00340C13"/>
    <w:pPr>
      <w:spacing w:after="0" w:line="240" w:lineRule="auto"/>
      <w:ind w:left="708"/>
    </w:pPr>
    <w:rPr>
      <w:rFonts w:ascii="Times New Roman" w:eastAsia="Times New Roman" w:hAnsi="Times New Roman" w:cs="Times New Roman"/>
      <w:sz w:val="24"/>
      <w:szCs w:val="24"/>
      <w:lang w:eastAsia="es-MX"/>
    </w:rPr>
  </w:style>
  <w:style w:type="character" w:customStyle="1" w:styleId="grame">
    <w:name w:val="grame"/>
    <w:basedOn w:val="Fuentedeprrafopredeter"/>
    <w:uiPriority w:val="99"/>
    <w:rsid w:val="00340C13"/>
    <w:rPr>
      <w:rFonts w:cs="Times New Roman"/>
    </w:rPr>
  </w:style>
  <w:style w:type="character" w:styleId="Refdenotaalpie">
    <w:name w:val="footnote reference"/>
    <w:basedOn w:val="Fuentedeprrafopredeter"/>
    <w:semiHidden/>
    <w:rsid w:val="003B2C28"/>
    <w:rPr>
      <w:rFonts w:cs="Times New Roman"/>
      <w:vertAlign w:val="superscript"/>
    </w:rPr>
  </w:style>
  <w:style w:type="paragraph" w:customStyle="1" w:styleId="Textodeglobo1">
    <w:name w:val="Texto de globo1"/>
    <w:basedOn w:val="Normal"/>
    <w:semiHidden/>
    <w:rsid w:val="003B2C28"/>
    <w:pPr>
      <w:spacing w:before="240" w:after="240" w:line="240" w:lineRule="auto"/>
      <w:ind w:left="680" w:right="23" w:hanging="680"/>
      <w:jc w:val="both"/>
    </w:pPr>
    <w:rPr>
      <w:rFonts w:ascii="Tahoma" w:eastAsia="Times New Roman" w:hAnsi="Tahoma" w:cs="Tahoma"/>
      <w:sz w:val="16"/>
      <w:szCs w:val="16"/>
      <w:lang w:eastAsia="es-ES"/>
    </w:rPr>
  </w:style>
  <w:style w:type="paragraph" w:customStyle="1" w:styleId="toa">
    <w:name w:val="toa"/>
    <w:basedOn w:val="Normal"/>
    <w:rsid w:val="003B2C28"/>
    <w:pPr>
      <w:tabs>
        <w:tab w:val="left" w:pos="9000"/>
        <w:tab w:val="right" w:pos="9360"/>
      </w:tabs>
      <w:suppressAutoHyphens/>
      <w:spacing w:before="240" w:after="240" w:line="240" w:lineRule="auto"/>
      <w:ind w:left="680" w:right="23" w:hanging="680"/>
      <w:jc w:val="both"/>
    </w:pPr>
    <w:rPr>
      <w:rFonts w:ascii="Courier New" w:eastAsia="Times New Roman" w:hAnsi="Courier New" w:cs="Times New Roman"/>
      <w:sz w:val="24"/>
      <w:szCs w:val="20"/>
      <w:lang w:val="en-US" w:eastAsia="es-ES"/>
    </w:rPr>
  </w:style>
  <w:style w:type="character" w:customStyle="1" w:styleId="textoCar0">
    <w:name w:val="texto Car"/>
    <w:basedOn w:val="Fuentedeprrafopredeter"/>
    <w:rsid w:val="003B2C28"/>
    <w:rPr>
      <w:rFonts w:ascii="Arial" w:hAnsi="Arial" w:cs="Times New Roman"/>
      <w:sz w:val="24"/>
      <w:szCs w:val="24"/>
      <w:lang w:val="es-ES_tradnl" w:eastAsia="es-ES" w:bidi="ar-SA"/>
    </w:rPr>
  </w:style>
  <w:style w:type="paragraph" w:customStyle="1" w:styleId="NormalArial">
    <w:name w:val="Normal + Arial"/>
    <w:basedOn w:val="Ttulo1"/>
    <w:rsid w:val="003B2C28"/>
    <w:pPr>
      <w:keepLines w:val="0"/>
      <w:spacing w:before="240" w:after="240" w:line="240" w:lineRule="auto"/>
      <w:ind w:left="680" w:right="23" w:hanging="680"/>
      <w:jc w:val="center"/>
    </w:pPr>
    <w:rPr>
      <w:rFonts w:ascii="Arial" w:eastAsia="Times New Roman" w:hAnsi="Arial" w:cs="Arial"/>
      <w:color w:val="auto"/>
      <w:sz w:val="22"/>
      <w:szCs w:val="20"/>
      <w:lang w:val="es-ES" w:eastAsia="es-ES"/>
    </w:rPr>
  </w:style>
  <w:style w:type="character" w:customStyle="1" w:styleId="TextodegloboCar1">
    <w:name w:val="Texto de globo Car1"/>
    <w:basedOn w:val="Fuentedeprrafopredeter"/>
    <w:uiPriority w:val="99"/>
    <w:semiHidden/>
    <w:locked/>
    <w:rsid w:val="003B2C28"/>
    <w:rPr>
      <w:rFonts w:cs="Times New Roman"/>
      <w:sz w:val="2"/>
      <w:lang w:val="es-MX" w:eastAsia="es-ES"/>
    </w:rPr>
  </w:style>
  <w:style w:type="paragraph" w:customStyle="1" w:styleId="BodyText217">
    <w:name w:val="Body Text 217"/>
    <w:basedOn w:val="Normal"/>
    <w:rsid w:val="003B2C28"/>
    <w:pPr>
      <w:overflowPunct w:val="0"/>
      <w:autoSpaceDE w:val="0"/>
      <w:autoSpaceDN w:val="0"/>
      <w:adjustRightInd w:val="0"/>
      <w:spacing w:after="0" w:line="240" w:lineRule="exact"/>
      <w:ind w:right="23"/>
      <w:jc w:val="both"/>
      <w:textAlignment w:val="baseline"/>
    </w:pPr>
    <w:rPr>
      <w:rFonts w:ascii="Arial" w:eastAsia="Times New Roman" w:hAnsi="Arial" w:cs="Times New Roman"/>
      <w:b/>
      <w:sz w:val="24"/>
      <w:szCs w:val="20"/>
      <w:lang w:val="es-ES_tradnl" w:eastAsia="es-ES"/>
    </w:rPr>
  </w:style>
  <w:style w:type="paragraph" w:customStyle="1" w:styleId="Textoindependiente212">
    <w:name w:val="Texto independiente 212"/>
    <w:basedOn w:val="Normal"/>
    <w:uiPriority w:val="99"/>
    <w:rsid w:val="003B2C28"/>
    <w:pPr>
      <w:overflowPunct w:val="0"/>
      <w:autoSpaceDE w:val="0"/>
      <w:autoSpaceDN w:val="0"/>
      <w:adjustRightInd w:val="0"/>
      <w:spacing w:after="0" w:line="240" w:lineRule="auto"/>
      <w:ind w:right="23"/>
      <w:jc w:val="both"/>
      <w:textAlignment w:val="baseline"/>
    </w:pPr>
    <w:rPr>
      <w:rFonts w:ascii="Arial" w:eastAsia="Times New Roman" w:hAnsi="Arial" w:cs="Times New Roman"/>
      <w:b/>
      <w:szCs w:val="20"/>
      <w:lang w:eastAsia="es-ES"/>
    </w:rPr>
  </w:style>
  <w:style w:type="paragraph" w:customStyle="1" w:styleId="Textoindependiente211">
    <w:name w:val="Texto independiente 211"/>
    <w:basedOn w:val="Normal"/>
    <w:rsid w:val="003B2C28"/>
    <w:pPr>
      <w:spacing w:after="0" w:line="240" w:lineRule="auto"/>
      <w:ind w:right="23"/>
      <w:jc w:val="both"/>
    </w:pPr>
    <w:rPr>
      <w:rFonts w:ascii="Arial" w:eastAsia="Times New Roman" w:hAnsi="Arial" w:cs="Times New Roman"/>
      <w:b/>
      <w:szCs w:val="20"/>
      <w:lang w:val="es-ES_tradnl" w:eastAsia="es-ES"/>
    </w:rPr>
  </w:style>
  <w:style w:type="paragraph" w:customStyle="1" w:styleId="msolistparagraph0">
    <w:name w:val="msolistparagraph"/>
    <w:basedOn w:val="Normal"/>
    <w:rsid w:val="003B2C28"/>
    <w:pPr>
      <w:spacing w:after="0" w:line="240" w:lineRule="auto"/>
      <w:ind w:left="708" w:right="23"/>
    </w:pPr>
    <w:rPr>
      <w:rFonts w:ascii="Times New Roman" w:eastAsia="Times New Roman" w:hAnsi="Times New Roman" w:cs="Times New Roman"/>
      <w:sz w:val="20"/>
      <w:szCs w:val="20"/>
      <w:lang w:val="es-ES" w:eastAsia="es-ES"/>
    </w:rPr>
  </w:style>
  <w:style w:type="paragraph" w:styleId="Listaconvietas3">
    <w:name w:val="List Bullet 3"/>
    <w:basedOn w:val="Normal"/>
    <w:rsid w:val="003B2C28"/>
    <w:pPr>
      <w:tabs>
        <w:tab w:val="num" w:pos="926"/>
      </w:tabs>
      <w:spacing w:after="0" w:line="240" w:lineRule="auto"/>
      <w:ind w:left="926" w:hanging="360"/>
    </w:pPr>
    <w:rPr>
      <w:rFonts w:ascii="Times New Roman" w:eastAsia="Times New Roman" w:hAnsi="Times New Roman" w:cs="Times New Roman"/>
      <w:sz w:val="24"/>
      <w:szCs w:val="24"/>
      <w:lang w:eastAsia="es-ES"/>
    </w:rPr>
  </w:style>
  <w:style w:type="paragraph" w:customStyle="1" w:styleId="tableclose">
    <w:name w:val="tableclose"/>
    <w:basedOn w:val="Normal"/>
    <w:rsid w:val="003B2C28"/>
    <w:pPr>
      <w:spacing w:after="0" w:line="240" w:lineRule="auto"/>
    </w:pPr>
    <w:rPr>
      <w:rFonts w:ascii="Arial" w:eastAsia="Times New Roman" w:hAnsi="Arial" w:cs="Arial"/>
      <w:sz w:val="20"/>
      <w:szCs w:val="20"/>
    </w:rPr>
  </w:style>
  <w:style w:type="paragraph" w:customStyle="1" w:styleId="Style1">
    <w:name w:val="Style 1"/>
    <w:basedOn w:val="Normal"/>
    <w:rsid w:val="003B2C2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s-ES"/>
    </w:rPr>
  </w:style>
  <w:style w:type="paragraph" w:customStyle="1" w:styleId="Titulo1">
    <w:name w:val="Titulo 1"/>
    <w:basedOn w:val="Normal"/>
    <w:autoRedefine/>
    <w:uiPriority w:val="99"/>
    <w:rsid w:val="003B2C28"/>
    <w:pPr>
      <w:pBdr>
        <w:bottom w:val="single" w:sz="12" w:space="1" w:color="auto"/>
      </w:pBdr>
      <w:spacing w:after="0" w:line="240" w:lineRule="exact"/>
      <w:jc w:val="both"/>
    </w:pPr>
    <w:rPr>
      <w:rFonts w:ascii="Times New Roman" w:eastAsia="Times New Roman" w:hAnsi="Times New Roman" w:cs="Arial"/>
      <w:b/>
      <w:sz w:val="18"/>
      <w:szCs w:val="18"/>
      <w:lang w:val="es-ES" w:eastAsia="es-ES"/>
    </w:rPr>
  </w:style>
  <w:style w:type="numbering" w:customStyle="1" w:styleId="Estilo8">
    <w:name w:val="Estilo8"/>
    <w:rsid w:val="003B2C28"/>
    <w:pPr>
      <w:numPr>
        <w:numId w:val="11"/>
      </w:numPr>
    </w:pPr>
  </w:style>
  <w:style w:type="numbering" w:customStyle="1" w:styleId="Estilo23">
    <w:name w:val="Estilo23"/>
    <w:rsid w:val="003B2C28"/>
    <w:pPr>
      <w:numPr>
        <w:numId w:val="26"/>
      </w:numPr>
    </w:pPr>
  </w:style>
  <w:style w:type="numbering" w:customStyle="1" w:styleId="Estilo22">
    <w:name w:val="Estilo22"/>
    <w:rsid w:val="003B2C28"/>
    <w:pPr>
      <w:numPr>
        <w:numId w:val="25"/>
      </w:numPr>
    </w:pPr>
  </w:style>
  <w:style w:type="numbering" w:customStyle="1" w:styleId="Estilo7">
    <w:name w:val="Estilo7"/>
    <w:rsid w:val="003B2C28"/>
    <w:pPr>
      <w:numPr>
        <w:numId w:val="10"/>
      </w:numPr>
    </w:pPr>
  </w:style>
  <w:style w:type="numbering" w:customStyle="1" w:styleId="Estilo12">
    <w:name w:val="Estilo12"/>
    <w:rsid w:val="003B2C28"/>
    <w:pPr>
      <w:numPr>
        <w:numId w:val="15"/>
      </w:numPr>
    </w:pPr>
  </w:style>
  <w:style w:type="numbering" w:customStyle="1" w:styleId="Estilo10">
    <w:name w:val="Estilo10"/>
    <w:rsid w:val="003B2C28"/>
    <w:pPr>
      <w:numPr>
        <w:numId w:val="13"/>
      </w:numPr>
    </w:pPr>
  </w:style>
  <w:style w:type="numbering" w:customStyle="1" w:styleId="Estilo21">
    <w:name w:val="Estilo21"/>
    <w:rsid w:val="003B2C28"/>
    <w:pPr>
      <w:numPr>
        <w:numId w:val="24"/>
      </w:numPr>
    </w:pPr>
  </w:style>
  <w:style w:type="numbering" w:customStyle="1" w:styleId="Estilo19">
    <w:name w:val="Estilo19"/>
    <w:rsid w:val="003B2C28"/>
    <w:pPr>
      <w:numPr>
        <w:numId w:val="22"/>
      </w:numPr>
    </w:pPr>
  </w:style>
  <w:style w:type="numbering" w:customStyle="1" w:styleId="Estilo20">
    <w:name w:val="Estilo20"/>
    <w:rsid w:val="003B2C28"/>
    <w:pPr>
      <w:numPr>
        <w:numId w:val="23"/>
      </w:numPr>
    </w:pPr>
  </w:style>
  <w:style w:type="numbering" w:customStyle="1" w:styleId="Estilo17">
    <w:name w:val="Estilo17"/>
    <w:rsid w:val="003B2C28"/>
    <w:pPr>
      <w:numPr>
        <w:numId w:val="20"/>
      </w:numPr>
    </w:pPr>
  </w:style>
  <w:style w:type="numbering" w:customStyle="1" w:styleId="Estilo18">
    <w:name w:val="Estilo18"/>
    <w:rsid w:val="003B2C28"/>
    <w:pPr>
      <w:numPr>
        <w:numId w:val="21"/>
      </w:numPr>
    </w:pPr>
  </w:style>
  <w:style w:type="numbering" w:customStyle="1" w:styleId="Estilo28">
    <w:name w:val="Estilo28"/>
    <w:rsid w:val="003B2C28"/>
    <w:pPr>
      <w:numPr>
        <w:numId w:val="31"/>
      </w:numPr>
    </w:pPr>
  </w:style>
  <w:style w:type="numbering" w:customStyle="1" w:styleId="Estilo16">
    <w:name w:val="Estilo16"/>
    <w:rsid w:val="003B2C28"/>
    <w:pPr>
      <w:numPr>
        <w:numId w:val="19"/>
      </w:numPr>
    </w:pPr>
  </w:style>
  <w:style w:type="numbering" w:customStyle="1" w:styleId="Estilo9">
    <w:name w:val="Estilo9"/>
    <w:rsid w:val="003B2C28"/>
    <w:pPr>
      <w:numPr>
        <w:numId w:val="12"/>
      </w:numPr>
    </w:pPr>
  </w:style>
  <w:style w:type="numbering" w:customStyle="1" w:styleId="Estilo27">
    <w:name w:val="Estilo27"/>
    <w:rsid w:val="003B2C28"/>
    <w:pPr>
      <w:numPr>
        <w:numId w:val="30"/>
      </w:numPr>
    </w:pPr>
  </w:style>
  <w:style w:type="numbering" w:customStyle="1" w:styleId="Estilo25">
    <w:name w:val="Estilo25"/>
    <w:rsid w:val="003B2C28"/>
    <w:pPr>
      <w:numPr>
        <w:numId w:val="28"/>
      </w:numPr>
    </w:pPr>
  </w:style>
  <w:style w:type="numbering" w:customStyle="1" w:styleId="Estilo15">
    <w:name w:val="Estilo15"/>
    <w:rsid w:val="003B2C28"/>
    <w:pPr>
      <w:numPr>
        <w:numId w:val="18"/>
      </w:numPr>
    </w:pPr>
  </w:style>
  <w:style w:type="numbering" w:customStyle="1" w:styleId="Estilo26">
    <w:name w:val="Estilo26"/>
    <w:rsid w:val="003B2C28"/>
    <w:pPr>
      <w:numPr>
        <w:numId w:val="29"/>
      </w:numPr>
    </w:pPr>
  </w:style>
  <w:style w:type="numbering" w:customStyle="1" w:styleId="Estilo11">
    <w:name w:val="Estilo11"/>
    <w:rsid w:val="003B2C28"/>
    <w:pPr>
      <w:numPr>
        <w:numId w:val="14"/>
      </w:numPr>
    </w:pPr>
  </w:style>
  <w:style w:type="numbering" w:customStyle="1" w:styleId="Estilo13">
    <w:name w:val="Estilo13"/>
    <w:rsid w:val="003B2C28"/>
    <w:pPr>
      <w:numPr>
        <w:numId w:val="16"/>
      </w:numPr>
    </w:pPr>
  </w:style>
  <w:style w:type="numbering" w:customStyle="1" w:styleId="Estilo24">
    <w:name w:val="Estilo24"/>
    <w:rsid w:val="003B2C28"/>
    <w:pPr>
      <w:numPr>
        <w:numId w:val="27"/>
      </w:numPr>
    </w:pPr>
  </w:style>
  <w:style w:type="numbering" w:customStyle="1" w:styleId="Estilo14">
    <w:name w:val="Estilo14"/>
    <w:rsid w:val="003B2C28"/>
    <w:pPr>
      <w:numPr>
        <w:numId w:val="17"/>
      </w:numPr>
    </w:pPr>
  </w:style>
  <w:style w:type="paragraph" w:customStyle="1" w:styleId="Textodeglobo2">
    <w:name w:val="Texto de globo2"/>
    <w:basedOn w:val="Normal"/>
    <w:semiHidden/>
    <w:rsid w:val="003B2C28"/>
    <w:pPr>
      <w:spacing w:after="0" w:line="240" w:lineRule="auto"/>
    </w:pPr>
    <w:rPr>
      <w:rFonts w:ascii="Tahoma" w:eastAsia="Times New Roman" w:hAnsi="Tahoma" w:cs="Tahoma"/>
      <w:sz w:val="16"/>
      <w:szCs w:val="16"/>
      <w:lang w:eastAsia="es-ES"/>
    </w:rPr>
  </w:style>
  <w:style w:type="paragraph" w:customStyle="1" w:styleId="Anotacion0">
    <w:name w:val="Anotacion"/>
    <w:basedOn w:val="Normal"/>
    <w:rsid w:val="003B2C28"/>
    <w:pPr>
      <w:spacing w:before="101" w:after="101" w:line="240" w:lineRule="auto"/>
      <w:jc w:val="center"/>
    </w:pPr>
    <w:rPr>
      <w:rFonts w:ascii="Arial Narrow" w:eastAsia="Times New Roman" w:hAnsi="Arial Narrow" w:cs="Times New Roman"/>
      <w:b/>
      <w:sz w:val="18"/>
      <w:szCs w:val="20"/>
      <w:lang w:eastAsia="es-ES"/>
    </w:rPr>
  </w:style>
  <w:style w:type="paragraph" w:customStyle="1" w:styleId="INCISO">
    <w:name w:val="INCISO"/>
    <w:basedOn w:val="Normal"/>
    <w:rsid w:val="003B2C28"/>
    <w:pPr>
      <w:tabs>
        <w:tab w:val="left" w:pos="1080"/>
      </w:tabs>
      <w:spacing w:after="101" w:line="216" w:lineRule="exact"/>
      <w:ind w:left="1080" w:hanging="360"/>
      <w:jc w:val="both"/>
    </w:pPr>
    <w:rPr>
      <w:rFonts w:ascii="Arial" w:eastAsia="Times New Roman" w:hAnsi="Arial" w:cs="Times New Roman"/>
      <w:sz w:val="18"/>
      <w:szCs w:val="20"/>
      <w:lang w:eastAsia="es-ES"/>
    </w:rPr>
  </w:style>
  <w:style w:type="character" w:customStyle="1" w:styleId="Fuentedeencabezadopredeter">
    <w:name w:val="Fuente de encabezado predeter."/>
    <w:rsid w:val="003B2C28"/>
  </w:style>
  <w:style w:type="paragraph" w:customStyle="1" w:styleId="ndice1">
    <w:name w:val="índice 1"/>
    <w:basedOn w:val="Normal"/>
    <w:rsid w:val="003B2C28"/>
    <w:pPr>
      <w:tabs>
        <w:tab w:val="left" w:leader="dot" w:pos="9000"/>
        <w:tab w:val="right" w:pos="9360"/>
      </w:tabs>
      <w:suppressAutoHyphens/>
      <w:spacing w:after="0" w:line="240" w:lineRule="auto"/>
      <w:ind w:left="1440" w:right="720" w:hanging="1440"/>
    </w:pPr>
    <w:rPr>
      <w:rFonts w:ascii="Courier New" w:eastAsia="Times New Roman" w:hAnsi="Courier New" w:cs="Times New Roman"/>
      <w:sz w:val="24"/>
      <w:szCs w:val="20"/>
      <w:lang w:val="en-US" w:eastAsia="es-ES"/>
    </w:rPr>
  </w:style>
  <w:style w:type="paragraph" w:customStyle="1" w:styleId="ndice2">
    <w:name w:val="índice 2"/>
    <w:basedOn w:val="Normal"/>
    <w:rsid w:val="003B2C28"/>
    <w:pPr>
      <w:tabs>
        <w:tab w:val="left" w:leader="dot" w:pos="9000"/>
        <w:tab w:val="right" w:pos="9360"/>
      </w:tabs>
      <w:suppressAutoHyphens/>
      <w:spacing w:after="0" w:line="240" w:lineRule="auto"/>
      <w:ind w:left="1440" w:right="720" w:hanging="720"/>
    </w:pPr>
    <w:rPr>
      <w:rFonts w:ascii="Courier New" w:eastAsia="Times New Roman" w:hAnsi="Courier New" w:cs="Times New Roman"/>
      <w:sz w:val="24"/>
      <w:szCs w:val="20"/>
      <w:lang w:val="en-US" w:eastAsia="es-ES"/>
    </w:rPr>
  </w:style>
  <w:style w:type="paragraph" w:customStyle="1" w:styleId="epgrafe">
    <w:name w:val="epígrafe"/>
    <w:basedOn w:val="Normal"/>
    <w:rsid w:val="003B2C28"/>
    <w:pPr>
      <w:spacing w:after="0" w:line="240" w:lineRule="auto"/>
    </w:pPr>
    <w:rPr>
      <w:rFonts w:ascii="Courier New" w:eastAsia="Times New Roman" w:hAnsi="Courier New" w:cs="Times New Roman"/>
      <w:sz w:val="24"/>
      <w:szCs w:val="20"/>
      <w:lang w:val="es-ES_tradnl" w:eastAsia="es-ES"/>
    </w:rPr>
  </w:style>
  <w:style w:type="character" w:customStyle="1" w:styleId="EquationCaption">
    <w:name w:val="_Equation Caption"/>
    <w:rsid w:val="003B2C28"/>
  </w:style>
  <w:style w:type="paragraph" w:styleId="Lista3">
    <w:name w:val="List 3"/>
    <w:basedOn w:val="Normal"/>
    <w:rsid w:val="003B2C28"/>
    <w:pPr>
      <w:spacing w:after="0" w:line="240" w:lineRule="auto"/>
      <w:ind w:left="849" w:hanging="283"/>
    </w:pPr>
    <w:rPr>
      <w:rFonts w:ascii="Arial Narrow" w:eastAsia="Times New Roman" w:hAnsi="Arial Narrow" w:cs="Times New Roman"/>
      <w:sz w:val="24"/>
      <w:szCs w:val="24"/>
      <w:lang w:eastAsia="es-ES"/>
    </w:rPr>
  </w:style>
  <w:style w:type="paragraph" w:styleId="Lista5">
    <w:name w:val="List 5"/>
    <w:basedOn w:val="Normal"/>
    <w:rsid w:val="003B2C28"/>
    <w:pPr>
      <w:spacing w:after="0" w:line="240" w:lineRule="auto"/>
      <w:ind w:left="1415" w:hanging="283"/>
    </w:pPr>
    <w:rPr>
      <w:rFonts w:ascii="Arial Narrow" w:eastAsia="Times New Roman" w:hAnsi="Arial Narrow" w:cs="Times New Roman"/>
      <w:sz w:val="24"/>
      <w:szCs w:val="24"/>
      <w:lang w:eastAsia="es-ES"/>
    </w:rPr>
  </w:style>
  <w:style w:type="paragraph" w:styleId="Cierre">
    <w:name w:val="Closing"/>
    <w:basedOn w:val="Normal"/>
    <w:link w:val="CierreCar"/>
    <w:rsid w:val="003B2C28"/>
    <w:pPr>
      <w:spacing w:after="0" w:line="240" w:lineRule="auto"/>
      <w:ind w:left="4252"/>
    </w:pPr>
    <w:rPr>
      <w:rFonts w:ascii="Arial Narrow" w:eastAsia="Times New Roman" w:hAnsi="Arial Narrow" w:cs="Times New Roman"/>
      <w:sz w:val="24"/>
      <w:szCs w:val="24"/>
      <w:lang w:eastAsia="es-ES"/>
    </w:rPr>
  </w:style>
  <w:style w:type="character" w:customStyle="1" w:styleId="CierreCar">
    <w:name w:val="Cierre Car"/>
    <w:basedOn w:val="Fuentedeprrafopredeter"/>
    <w:link w:val="Cierre"/>
    <w:rsid w:val="003B2C28"/>
    <w:rPr>
      <w:rFonts w:ascii="Arial Narrow" w:eastAsia="Times New Roman" w:hAnsi="Arial Narrow" w:cs="Times New Roman"/>
      <w:sz w:val="24"/>
      <w:szCs w:val="24"/>
      <w:lang w:eastAsia="es-ES"/>
    </w:rPr>
  </w:style>
  <w:style w:type="paragraph" w:styleId="Listaconvietas4">
    <w:name w:val="List Bullet 4"/>
    <w:basedOn w:val="Normal"/>
    <w:autoRedefine/>
    <w:rsid w:val="003B2C28"/>
    <w:pPr>
      <w:spacing w:after="0" w:line="240" w:lineRule="auto"/>
    </w:pPr>
    <w:rPr>
      <w:rFonts w:ascii="Arial Narrow" w:eastAsia="Times New Roman" w:hAnsi="Arial Narrow" w:cs="Times New Roman"/>
      <w:sz w:val="24"/>
      <w:szCs w:val="24"/>
      <w:lang w:eastAsia="es-ES"/>
    </w:rPr>
  </w:style>
  <w:style w:type="paragraph" w:styleId="Continuarlista4">
    <w:name w:val="List Continue 4"/>
    <w:basedOn w:val="Normal"/>
    <w:rsid w:val="003B2C28"/>
    <w:pPr>
      <w:spacing w:after="120" w:line="240" w:lineRule="auto"/>
      <w:ind w:left="1132"/>
    </w:pPr>
    <w:rPr>
      <w:rFonts w:ascii="Arial Narrow" w:eastAsia="Times New Roman" w:hAnsi="Arial Narrow" w:cs="Times New Roman"/>
      <w:sz w:val="24"/>
      <w:szCs w:val="24"/>
      <w:lang w:eastAsia="es-ES"/>
    </w:rPr>
  </w:style>
  <w:style w:type="paragraph" w:customStyle="1" w:styleId="Infodocumentosadjuntos">
    <w:name w:val="Info documentos adjuntos"/>
    <w:basedOn w:val="Normal"/>
    <w:rsid w:val="003B2C28"/>
    <w:pPr>
      <w:spacing w:after="0" w:line="240" w:lineRule="auto"/>
    </w:pPr>
    <w:rPr>
      <w:rFonts w:ascii="Arial Narrow" w:eastAsia="Times New Roman" w:hAnsi="Arial Narrow" w:cs="Times New Roman"/>
      <w:sz w:val="24"/>
      <w:szCs w:val="24"/>
      <w:lang w:eastAsia="es-ES"/>
    </w:rPr>
  </w:style>
  <w:style w:type="paragraph" w:styleId="Sangranormal">
    <w:name w:val="Normal Indent"/>
    <w:basedOn w:val="Normal"/>
    <w:rsid w:val="003B2C28"/>
    <w:pPr>
      <w:spacing w:after="0" w:line="240" w:lineRule="auto"/>
      <w:ind w:left="708"/>
    </w:pPr>
    <w:rPr>
      <w:rFonts w:ascii="Arial Narrow" w:eastAsia="Times New Roman" w:hAnsi="Arial Narrow" w:cs="Times New Roman"/>
      <w:sz w:val="24"/>
      <w:szCs w:val="24"/>
      <w:lang w:eastAsia="es-ES"/>
    </w:rPr>
  </w:style>
  <w:style w:type="paragraph" w:customStyle="1" w:styleId="Remiteabreviado">
    <w:name w:val="Remite abreviado"/>
    <w:basedOn w:val="Normal"/>
    <w:rsid w:val="003B2C28"/>
    <w:pPr>
      <w:spacing w:after="0" w:line="240" w:lineRule="auto"/>
    </w:pPr>
    <w:rPr>
      <w:rFonts w:ascii="Arial Narrow" w:eastAsia="Times New Roman" w:hAnsi="Arial Narrow" w:cs="Times New Roman"/>
      <w:sz w:val="24"/>
      <w:szCs w:val="24"/>
      <w:lang w:eastAsia="es-ES"/>
    </w:rPr>
  </w:style>
  <w:style w:type="character" w:styleId="Nmerodelnea">
    <w:name w:val="line number"/>
    <w:basedOn w:val="Fuentedeprrafopredeter"/>
    <w:rsid w:val="003B2C28"/>
  </w:style>
  <w:style w:type="paragraph" w:styleId="Revisin">
    <w:name w:val="Revision"/>
    <w:hidden/>
    <w:uiPriority w:val="99"/>
    <w:semiHidden/>
    <w:rsid w:val="003B2C28"/>
    <w:pPr>
      <w:spacing w:after="0" w:line="240" w:lineRule="auto"/>
    </w:pPr>
    <w:rPr>
      <w:rFonts w:ascii="Times New Roman" w:eastAsia="Times New Roman" w:hAnsi="Times New Roman" w:cs="Times New Roman"/>
      <w:sz w:val="24"/>
      <w:szCs w:val="24"/>
      <w:lang w:eastAsia="es-ES"/>
    </w:rPr>
  </w:style>
  <w:style w:type="table" w:customStyle="1" w:styleId="Tablaconcuadrcula2">
    <w:name w:val="Tabla con cuadrícula2"/>
    <w:basedOn w:val="Tablanormal"/>
    <w:next w:val="Tablaconcuadrcula"/>
    <w:uiPriority w:val="59"/>
    <w:rsid w:val="001661C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42">
    <w:name w:val="Estilo42"/>
    <w:uiPriority w:val="99"/>
    <w:rsid w:val="001661C4"/>
    <w:pPr>
      <w:numPr>
        <w:numId w:val="1"/>
      </w:numPr>
    </w:pPr>
  </w:style>
  <w:style w:type="paragraph" w:styleId="Sinespaciado">
    <w:name w:val="No Spacing"/>
    <w:uiPriority w:val="1"/>
    <w:qFormat/>
    <w:rsid w:val="00EA2944"/>
    <w:pPr>
      <w:spacing w:after="0" w:line="240" w:lineRule="auto"/>
    </w:pPr>
  </w:style>
  <w:style w:type="table" w:customStyle="1" w:styleId="Tablaconcuadrcula3">
    <w:name w:val="Tabla con cuadrícula3"/>
    <w:basedOn w:val="Tablanormal"/>
    <w:next w:val="Tablaconcuadrcula"/>
    <w:uiPriority w:val="59"/>
    <w:rsid w:val="003B1E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rsid w:val="00940FD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5">
    <w:name w:val="xl115"/>
    <w:basedOn w:val="Normal"/>
    <w:rsid w:val="00B65E03"/>
    <w:pPr>
      <w:pBdr>
        <w:bottom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16">
    <w:name w:val="xl116"/>
    <w:basedOn w:val="Normal"/>
    <w:rsid w:val="00B65E03"/>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17">
    <w:name w:val="xl117"/>
    <w:basedOn w:val="Normal"/>
    <w:rsid w:val="00B65E03"/>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18">
    <w:name w:val="xl118"/>
    <w:basedOn w:val="Normal"/>
    <w:rsid w:val="00B65E03"/>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19">
    <w:name w:val="xl119"/>
    <w:basedOn w:val="Normal"/>
    <w:rsid w:val="00B65E03"/>
    <w:pPr>
      <w:pBdr>
        <w:top w:val="single" w:sz="8" w:space="0" w:color="auto"/>
        <w:left w:val="single" w:sz="8" w:space="0" w:color="auto"/>
        <w:right w:val="single" w:sz="8" w:space="0" w:color="auto"/>
      </w:pBdr>
      <w:shd w:val="clear" w:color="000000" w:fill="00B050"/>
      <w:spacing w:before="100" w:beforeAutospacing="1" w:after="100" w:afterAutospacing="1" w:line="240" w:lineRule="auto"/>
      <w:textAlignment w:val="center"/>
    </w:pPr>
    <w:rPr>
      <w:rFonts w:ascii="Arial" w:eastAsia="Times New Roman" w:hAnsi="Arial" w:cs="Arial"/>
      <w:color w:val="FFFFFF"/>
      <w:sz w:val="16"/>
      <w:szCs w:val="16"/>
      <w:lang w:eastAsia="es-MX"/>
    </w:rPr>
  </w:style>
  <w:style w:type="paragraph" w:customStyle="1" w:styleId="xl120">
    <w:name w:val="xl120"/>
    <w:basedOn w:val="Normal"/>
    <w:rsid w:val="00B65E03"/>
    <w:pPr>
      <w:pBdr>
        <w:top w:val="single" w:sz="8" w:space="0" w:color="auto"/>
        <w:left w:val="single" w:sz="8" w:space="0" w:color="auto"/>
      </w:pBdr>
      <w:shd w:val="clear" w:color="000000" w:fill="00B050"/>
      <w:spacing w:before="100" w:beforeAutospacing="1" w:after="100" w:afterAutospacing="1" w:line="240" w:lineRule="auto"/>
      <w:jc w:val="center"/>
      <w:textAlignment w:val="center"/>
    </w:pPr>
    <w:rPr>
      <w:rFonts w:ascii="Arial" w:eastAsia="Times New Roman" w:hAnsi="Arial" w:cs="Arial"/>
      <w:b/>
      <w:bCs/>
      <w:color w:val="FFFFFF"/>
      <w:sz w:val="24"/>
      <w:szCs w:val="24"/>
      <w:lang w:eastAsia="es-MX"/>
    </w:rPr>
  </w:style>
  <w:style w:type="paragraph" w:customStyle="1" w:styleId="xl121">
    <w:name w:val="xl121"/>
    <w:basedOn w:val="Normal"/>
    <w:rsid w:val="00B65E03"/>
    <w:pPr>
      <w:pBdr>
        <w:top w:val="single" w:sz="8" w:space="0" w:color="auto"/>
      </w:pBdr>
      <w:shd w:val="clear" w:color="000000" w:fill="00B050"/>
      <w:spacing w:before="100" w:beforeAutospacing="1" w:after="100" w:afterAutospacing="1" w:line="240" w:lineRule="auto"/>
      <w:jc w:val="center"/>
      <w:textAlignment w:val="center"/>
    </w:pPr>
    <w:rPr>
      <w:rFonts w:ascii="Arial" w:eastAsia="Times New Roman" w:hAnsi="Arial" w:cs="Arial"/>
      <w:b/>
      <w:bCs/>
      <w:color w:val="FFFFFF"/>
      <w:sz w:val="24"/>
      <w:szCs w:val="24"/>
      <w:lang w:eastAsia="es-MX"/>
    </w:rPr>
  </w:style>
  <w:style w:type="paragraph" w:customStyle="1" w:styleId="xl122">
    <w:name w:val="xl122"/>
    <w:basedOn w:val="Normal"/>
    <w:rsid w:val="00B65E03"/>
    <w:pPr>
      <w:pBdr>
        <w:top w:val="single" w:sz="8" w:space="0" w:color="auto"/>
        <w:right w:val="single" w:sz="8" w:space="0" w:color="auto"/>
      </w:pBdr>
      <w:shd w:val="clear" w:color="000000" w:fill="00B050"/>
      <w:spacing w:before="100" w:beforeAutospacing="1" w:after="100" w:afterAutospacing="1" w:line="240" w:lineRule="auto"/>
      <w:jc w:val="center"/>
      <w:textAlignment w:val="center"/>
    </w:pPr>
    <w:rPr>
      <w:rFonts w:ascii="Arial" w:eastAsia="Times New Roman" w:hAnsi="Arial" w:cs="Arial"/>
      <w:b/>
      <w:bCs/>
      <w:color w:val="FFFFFF"/>
      <w:sz w:val="24"/>
      <w:szCs w:val="24"/>
      <w:lang w:eastAsia="es-MX"/>
    </w:rPr>
  </w:style>
  <w:style w:type="paragraph" w:customStyle="1" w:styleId="xl123">
    <w:name w:val="xl123"/>
    <w:basedOn w:val="Normal"/>
    <w:rsid w:val="00B65E03"/>
    <w:pPr>
      <w:pBdr>
        <w:left w:val="single" w:sz="8" w:space="0" w:color="auto"/>
        <w:bottom w:val="single" w:sz="8" w:space="0" w:color="auto"/>
      </w:pBdr>
      <w:shd w:val="clear" w:color="000000" w:fill="00B050"/>
      <w:spacing w:before="100" w:beforeAutospacing="1" w:after="100" w:afterAutospacing="1" w:line="240" w:lineRule="auto"/>
      <w:jc w:val="center"/>
      <w:textAlignment w:val="center"/>
    </w:pPr>
    <w:rPr>
      <w:rFonts w:ascii="Arial" w:eastAsia="Times New Roman" w:hAnsi="Arial" w:cs="Arial"/>
      <w:b/>
      <w:bCs/>
      <w:color w:val="FFFFFF"/>
      <w:sz w:val="24"/>
      <w:szCs w:val="24"/>
      <w:lang w:eastAsia="es-MX"/>
    </w:rPr>
  </w:style>
  <w:style w:type="paragraph" w:customStyle="1" w:styleId="xl124">
    <w:name w:val="xl124"/>
    <w:basedOn w:val="Normal"/>
    <w:rsid w:val="00B65E03"/>
    <w:pPr>
      <w:pBdr>
        <w:bottom w:val="single" w:sz="8" w:space="0" w:color="auto"/>
      </w:pBdr>
      <w:shd w:val="clear" w:color="000000" w:fill="00B050"/>
      <w:spacing w:before="100" w:beforeAutospacing="1" w:after="100" w:afterAutospacing="1" w:line="240" w:lineRule="auto"/>
      <w:jc w:val="center"/>
      <w:textAlignment w:val="center"/>
    </w:pPr>
    <w:rPr>
      <w:rFonts w:ascii="Arial" w:eastAsia="Times New Roman" w:hAnsi="Arial" w:cs="Arial"/>
      <w:b/>
      <w:bCs/>
      <w:color w:val="FFFFFF"/>
      <w:sz w:val="24"/>
      <w:szCs w:val="24"/>
      <w:lang w:eastAsia="es-MX"/>
    </w:rPr>
  </w:style>
  <w:style w:type="paragraph" w:customStyle="1" w:styleId="xl125">
    <w:name w:val="xl125"/>
    <w:basedOn w:val="Normal"/>
    <w:rsid w:val="00B65E03"/>
    <w:pPr>
      <w:pBdr>
        <w:bottom w:val="single" w:sz="8" w:space="0" w:color="auto"/>
        <w:right w:val="single" w:sz="8" w:space="0" w:color="auto"/>
      </w:pBdr>
      <w:shd w:val="clear" w:color="000000" w:fill="00B050"/>
      <w:spacing w:before="100" w:beforeAutospacing="1" w:after="100" w:afterAutospacing="1" w:line="240" w:lineRule="auto"/>
      <w:jc w:val="center"/>
      <w:textAlignment w:val="center"/>
    </w:pPr>
    <w:rPr>
      <w:rFonts w:ascii="Arial" w:eastAsia="Times New Roman" w:hAnsi="Arial" w:cs="Arial"/>
      <w:b/>
      <w:bCs/>
      <w:color w:val="FFFFFF"/>
      <w:sz w:val="24"/>
      <w:szCs w:val="24"/>
      <w:lang w:eastAsia="es-MX"/>
    </w:rPr>
  </w:style>
  <w:style w:type="paragraph" w:customStyle="1" w:styleId="xl126">
    <w:name w:val="xl126"/>
    <w:basedOn w:val="Normal"/>
    <w:rsid w:val="00B65E03"/>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27">
    <w:name w:val="xl127"/>
    <w:basedOn w:val="Normal"/>
    <w:rsid w:val="00B65E03"/>
    <w:pPr>
      <w:pBdr>
        <w:top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28">
    <w:name w:val="xl128"/>
    <w:basedOn w:val="Normal"/>
    <w:rsid w:val="00B65E03"/>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29">
    <w:name w:val="xl129"/>
    <w:basedOn w:val="Normal"/>
    <w:rsid w:val="00B65E03"/>
    <w:pPr>
      <w:pBdr>
        <w:top w:val="single" w:sz="8" w:space="0" w:color="auto"/>
        <w:left w:val="single" w:sz="8" w:space="0" w:color="auto"/>
        <w:bottom w:val="single" w:sz="8" w:space="0" w:color="auto"/>
      </w:pBdr>
      <w:shd w:val="clear" w:color="000000" w:fill="00B050"/>
      <w:spacing w:before="100" w:beforeAutospacing="1" w:after="100" w:afterAutospacing="1" w:line="240" w:lineRule="auto"/>
      <w:jc w:val="center"/>
      <w:textAlignment w:val="center"/>
    </w:pPr>
    <w:rPr>
      <w:rFonts w:ascii="Arial" w:eastAsia="Times New Roman" w:hAnsi="Arial" w:cs="Arial"/>
      <w:b/>
      <w:bCs/>
      <w:color w:val="FFFFFF"/>
      <w:sz w:val="24"/>
      <w:szCs w:val="24"/>
      <w:lang w:eastAsia="es-MX"/>
    </w:rPr>
  </w:style>
  <w:style w:type="paragraph" w:customStyle="1" w:styleId="xl130">
    <w:name w:val="xl130"/>
    <w:basedOn w:val="Normal"/>
    <w:rsid w:val="00B65E03"/>
    <w:pPr>
      <w:pBdr>
        <w:top w:val="single" w:sz="8" w:space="0" w:color="auto"/>
        <w:bottom w:val="single" w:sz="8" w:space="0" w:color="auto"/>
      </w:pBdr>
      <w:shd w:val="clear" w:color="000000" w:fill="00B050"/>
      <w:spacing w:before="100" w:beforeAutospacing="1" w:after="100" w:afterAutospacing="1" w:line="240" w:lineRule="auto"/>
      <w:jc w:val="center"/>
      <w:textAlignment w:val="center"/>
    </w:pPr>
    <w:rPr>
      <w:rFonts w:ascii="Arial" w:eastAsia="Times New Roman" w:hAnsi="Arial" w:cs="Arial"/>
      <w:b/>
      <w:bCs/>
      <w:color w:val="FFFFFF"/>
      <w:sz w:val="24"/>
      <w:szCs w:val="24"/>
      <w:lang w:eastAsia="es-MX"/>
    </w:rPr>
  </w:style>
  <w:style w:type="paragraph" w:customStyle="1" w:styleId="xl131">
    <w:name w:val="xl131"/>
    <w:basedOn w:val="Normal"/>
    <w:rsid w:val="00B65E03"/>
    <w:pPr>
      <w:pBdr>
        <w:top w:val="single" w:sz="8" w:space="0" w:color="auto"/>
        <w:bottom w:val="single" w:sz="8" w:space="0" w:color="auto"/>
        <w:right w:val="single" w:sz="8" w:space="0" w:color="auto"/>
      </w:pBdr>
      <w:shd w:val="clear" w:color="000000" w:fill="00B050"/>
      <w:spacing w:before="100" w:beforeAutospacing="1" w:after="100" w:afterAutospacing="1" w:line="240" w:lineRule="auto"/>
      <w:jc w:val="center"/>
      <w:textAlignment w:val="center"/>
    </w:pPr>
    <w:rPr>
      <w:rFonts w:ascii="Arial" w:eastAsia="Times New Roman" w:hAnsi="Arial" w:cs="Arial"/>
      <w:b/>
      <w:bCs/>
      <w:color w:val="FFFFFF"/>
      <w:sz w:val="24"/>
      <w:szCs w:val="24"/>
      <w:lang w:eastAsia="es-MX"/>
    </w:rPr>
  </w:style>
  <w:style w:type="numbering" w:customStyle="1" w:styleId="Sinlista2">
    <w:name w:val="Sin lista2"/>
    <w:next w:val="Sinlista"/>
    <w:uiPriority w:val="99"/>
    <w:semiHidden/>
    <w:unhideWhenUsed/>
    <w:rsid w:val="00D1353C"/>
  </w:style>
  <w:style w:type="numbering" w:customStyle="1" w:styleId="Sinlista3">
    <w:name w:val="Sin lista3"/>
    <w:next w:val="Sinlista"/>
    <w:uiPriority w:val="99"/>
    <w:semiHidden/>
    <w:unhideWhenUsed/>
    <w:rsid w:val="00D1353C"/>
  </w:style>
  <w:style w:type="table" w:customStyle="1" w:styleId="Tablaconcuadrcula21">
    <w:name w:val="Tabla con cuadrícula21"/>
    <w:basedOn w:val="Tablanormal"/>
    <w:next w:val="Tablaconcuadrcula"/>
    <w:rsid w:val="00C32B6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
    <w:name w:val="Sin lista4"/>
    <w:next w:val="Sinlista"/>
    <w:uiPriority w:val="99"/>
    <w:semiHidden/>
    <w:unhideWhenUsed/>
    <w:rsid w:val="009E0A30"/>
  </w:style>
  <w:style w:type="paragraph" w:customStyle="1" w:styleId="xl63">
    <w:name w:val="xl63"/>
    <w:basedOn w:val="Normal"/>
    <w:rsid w:val="005C0A5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16"/>
      <w:szCs w:val="16"/>
      <w:lang w:eastAsia="es-MX"/>
    </w:rPr>
  </w:style>
  <w:style w:type="paragraph" w:customStyle="1" w:styleId="xl64">
    <w:name w:val="xl64"/>
    <w:basedOn w:val="Normal"/>
    <w:rsid w:val="005C0A5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16"/>
      <w:szCs w:val="16"/>
      <w:lang w:eastAsia="es-MX"/>
    </w:rPr>
  </w:style>
  <w:style w:type="numbering" w:customStyle="1" w:styleId="Sinlista5">
    <w:name w:val="Sin lista5"/>
    <w:next w:val="Sinlista"/>
    <w:uiPriority w:val="99"/>
    <w:semiHidden/>
    <w:unhideWhenUsed/>
    <w:rsid w:val="00B55641"/>
  </w:style>
  <w:style w:type="table" w:customStyle="1" w:styleId="Tablaconcuadrcula5">
    <w:name w:val="Tabla con cuadrícula5"/>
    <w:basedOn w:val="Tablanormal"/>
    <w:next w:val="Tablaconcuadrcula"/>
    <w:uiPriority w:val="59"/>
    <w:rsid w:val="00B55641"/>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shortcuts">
    <w:name w:val="yshortcuts"/>
    <w:rsid w:val="00B55641"/>
  </w:style>
  <w:style w:type="paragraph" w:customStyle="1" w:styleId="yiv1844128390msonormal">
    <w:name w:val="yiv1844128390msonormal"/>
    <w:basedOn w:val="Normal"/>
    <w:rsid w:val="00B5564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estilo70">
    <w:name w:val="estilo7"/>
    <w:basedOn w:val="Normal"/>
    <w:rsid w:val="00B55641"/>
    <w:pPr>
      <w:spacing w:before="100" w:beforeAutospacing="1" w:after="100" w:afterAutospacing="1" w:line="240" w:lineRule="auto"/>
    </w:pPr>
    <w:rPr>
      <w:rFonts w:ascii="Verdana" w:eastAsia="Times New Roman" w:hAnsi="Verdana" w:cs="Times New Roman"/>
      <w:sz w:val="17"/>
      <w:szCs w:val="17"/>
      <w:lang w:eastAsia="es-MX"/>
    </w:rPr>
  </w:style>
  <w:style w:type="paragraph" w:customStyle="1" w:styleId="style17">
    <w:name w:val="style17"/>
    <w:basedOn w:val="Normal"/>
    <w:rsid w:val="00B55641"/>
    <w:pPr>
      <w:spacing w:before="100" w:beforeAutospacing="1" w:after="100" w:afterAutospacing="1" w:line="240" w:lineRule="auto"/>
    </w:pPr>
    <w:rPr>
      <w:rFonts w:ascii="Arial" w:eastAsia="Times New Roman" w:hAnsi="Arial" w:cs="Arial"/>
      <w:b/>
      <w:bCs/>
      <w:sz w:val="18"/>
      <w:szCs w:val="18"/>
      <w:lang w:eastAsia="es-MX"/>
    </w:rPr>
  </w:style>
  <w:style w:type="character" w:customStyle="1" w:styleId="style191">
    <w:name w:val="style191"/>
    <w:rsid w:val="00B55641"/>
    <w:rPr>
      <w:rFonts w:ascii="Verdana" w:hAnsi="Verdana" w:hint="default"/>
      <w:b/>
      <w:bCs/>
      <w:color w:val="003366"/>
      <w:sz w:val="18"/>
      <w:szCs w:val="18"/>
    </w:rPr>
  </w:style>
  <w:style w:type="character" w:customStyle="1" w:styleId="estilo71">
    <w:name w:val="estilo71"/>
    <w:rsid w:val="00B55641"/>
    <w:rPr>
      <w:rFonts w:ascii="Verdana" w:hAnsi="Verdana" w:hint="default"/>
      <w:sz w:val="17"/>
      <w:szCs w:val="17"/>
    </w:rPr>
  </w:style>
  <w:style w:type="character" w:customStyle="1" w:styleId="style161">
    <w:name w:val="style161"/>
    <w:rsid w:val="00B55641"/>
    <w:rPr>
      <w:rFonts w:ascii="Arial" w:hAnsi="Arial" w:cs="Arial" w:hint="default"/>
      <w:b/>
      <w:bCs/>
      <w:sz w:val="21"/>
      <w:szCs w:val="21"/>
    </w:rPr>
  </w:style>
  <w:style w:type="character" w:customStyle="1" w:styleId="style171">
    <w:name w:val="style171"/>
    <w:rsid w:val="00B55641"/>
    <w:rPr>
      <w:rFonts w:ascii="Arial" w:hAnsi="Arial" w:cs="Arial" w:hint="default"/>
      <w:b/>
      <w:bCs/>
      <w:sz w:val="18"/>
      <w:szCs w:val="18"/>
    </w:rPr>
  </w:style>
  <w:style w:type="character" w:customStyle="1" w:styleId="estilo451">
    <w:name w:val="estilo451"/>
    <w:rsid w:val="00B55641"/>
    <w:rPr>
      <w:sz w:val="17"/>
      <w:szCs w:val="17"/>
    </w:rPr>
  </w:style>
  <w:style w:type="paragraph" w:customStyle="1" w:styleId="textonormal">
    <w:name w:val="texto_normal"/>
    <w:basedOn w:val="Normal"/>
    <w:rsid w:val="00B55641"/>
    <w:pPr>
      <w:spacing w:after="240" w:line="240" w:lineRule="auto"/>
      <w:jc w:val="both"/>
    </w:pPr>
    <w:rPr>
      <w:rFonts w:ascii="Verdana" w:eastAsia="Times New Roman" w:hAnsi="Verdana" w:cs="Times New Roman"/>
      <w:color w:val="666666"/>
      <w:sz w:val="17"/>
      <w:szCs w:val="17"/>
      <w:lang w:eastAsia="es-MX"/>
    </w:rPr>
  </w:style>
  <w:style w:type="character" w:customStyle="1" w:styleId="textonormal1">
    <w:name w:val="texto_normal1"/>
    <w:rsid w:val="00B55641"/>
    <w:rPr>
      <w:rFonts w:ascii="Verdana" w:hAnsi="Verdana" w:hint="default"/>
      <w:color w:val="666666"/>
      <w:sz w:val="17"/>
      <w:szCs w:val="17"/>
    </w:rPr>
  </w:style>
  <w:style w:type="character" w:customStyle="1" w:styleId="style1921">
    <w:name w:val="style1921"/>
    <w:rsid w:val="00B55641"/>
    <w:rPr>
      <w:sz w:val="16"/>
      <w:szCs w:val="16"/>
    </w:rPr>
  </w:style>
  <w:style w:type="character" w:customStyle="1" w:styleId="style1291">
    <w:name w:val="style1291"/>
    <w:rsid w:val="00B55641"/>
    <w:rPr>
      <w:color w:val="000000"/>
    </w:rPr>
  </w:style>
  <w:style w:type="character" w:customStyle="1" w:styleId="style2491">
    <w:name w:val="style2491"/>
    <w:rsid w:val="00B55641"/>
    <w:rPr>
      <w:color w:val="000000"/>
      <w:sz w:val="16"/>
      <w:szCs w:val="16"/>
    </w:rPr>
  </w:style>
  <w:style w:type="paragraph" w:styleId="Textoindependienteprimerasangra">
    <w:name w:val="Body Text First Indent"/>
    <w:basedOn w:val="Textoindependiente"/>
    <w:link w:val="TextoindependienteprimerasangraCar"/>
    <w:uiPriority w:val="99"/>
    <w:semiHidden/>
    <w:unhideWhenUsed/>
    <w:rsid w:val="00B55641"/>
    <w:pPr>
      <w:spacing w:line="276" w:lineRule="auto"/>
      <w:ind w:firstLine="210"/>
    </w:pPr>
    <w:rPr>
      <w:rFonts w:ascii="Times New Roman" w:eastAsia="Times New Roman" w:hAnsi="Times New Roman" w:cs="Times New Roman"/>
      <w:u w:val="single"/>
    </w:rPr>
  </w:style>
  <w:style w:type="character" w:customStyle="1" w:styleId="TextoindependienteprimerasangraCar">
    <w:name w:val="Texto independiente primera sangría Car"/>
    <w:basedOn w:val="TextoindependienteCar"/>
    <w:link w:val="Textoindependienteprimerasangra"/>
    <w:uiPriority w:val="99"/>
    <w:semiHidden/>
    <w:rsid w:val="00B55641"/>
    <w:rPr>
      <w:rFonts w:ascii="Times New Roman" w:eastAsia="Times New Roman" w:hAnsi="Times New Roman" w:cs="Times New Roman"/>
      <w:u w:val="single"/>
    </w:rPr>
  </w:style>
  <w:style w:type="table" w:customStyle="1" w:styleId="Tablaconcuadrcula11">
    <w:name w:val="Tabla con cuadrícula11"/>
    <w:basedOn w:val="Tablanormal"/>
    <w:next w:val="Tablaconcuadrcula"/>
    <w:uiPriority w:val="59"/>
    <w:rsid w:val="00B556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uiPriority w:val="99"/>
    <w:semiHidden/>
    <w:rsid w:val="00B55641"/>
    <w:rPr>
      <w:color w:val="808080"/>
    </w:rPr>
  </w:style>
  <w:style w:type="numbering" w:customStyle="1" w:styleId="Sinlista11">
    <w:name w:val="Sin lista11"/>
    <w:next w:val="Sinlista"/>
    <w:uiPriority w:val="99"/>
    <w:semiHidden/>
    <w:unhideWhenUsed/>
    <w:rsid w:val="00B55641"/>
  </w:style>
  <w:style w:type="numbering" w:customStyle="1" w:styleId="Sinlista6">
    <w:name w:val="Sin lista6"/>
    <w:next w:val="Sinlista"/>
    <w:uiPriority w:val="99"/>
    <w:semiHidden/>
    <w:unhideWhenUsed/>
    <w:rsid w:val="00544DB4"/>
  </w:style>
  <w:style w:type="numbering" w:customStyle="1" w:styleId="Estilo110">
    <w:name w:val="Estilo110"/>
    <w:uiPriority w:val="99"/>
    <w:rsid w:val="00544DB4"/>
  </w:style>
  <w:style w:type="numbering" w:customStyle="1" w:styleId="Estilo29">
    <w:name w:val="Estilo29"/>
    <w:uiPriority w:val="99"/>
    <w:rsid w:val="00544DB4"/>
  </w:style>
  <w:style w:type="numbering" w:customStyle="1" w:styleId="Estilo31">
    <w:name w:val="Estilo31"/>
    <w:uiPriority w:val="99"/>
    <w:rsid w:val="00544DB4"/>
  </w:style>
  <w:style w:type="numbering" w:customStyle="1" w:styleId="Estilo43">
    <w:name w:val="Estilo43"/>
    <w:uiPriority w:val="99"/>
    <w:rsid w:val="00544DB4"/>
  </w:style>
  <w:style w:type="numbering" w:customStyle="1" w:styleId="Estilo51">
    <w:name w:val="Estilo51"/>
    <w:uiPriority w:val="99"/>
    <w:rsid w:val="00544DB4"/>
  </w:style>
  <w:style w:type="numbering" w:customStyle="1" w:styleId="Estilo61">
    <w:name w:val="Estilo61"/>
    <w:uiPriority w:val="99"/>
    <w:rsid w:val="00544DB4"/>
  </w:style>
  <w:style w:type="numbering" w:customStyle="1" w:styleId="Sinlista12">
    <w:name w:val="Sin lista12"/>
    <w:next w:val="Sinlista"/>
    <w:uiPriority w:val="99"/>
    <w:semiHidden/>
    <w:unhideWhenUsed/>
    <w:rsid w:val="00544DB4"/>
  </w:style>
  <w:style w:type="numbering" w:customStyle="1" w:styleId="Estilo411">
    <w:name w:val="Estilo411"/>
    <w:rsid w:val="00544DB4"/>
  </w:style>
  <w:style w:type="numbering" w:customStyle="1" w:styleId="Sinlista7">
    <w:name w:val="Sin lista7"/>
    <w:next w:val="Sinlista"/>
    <w:uiPriority w:val="99"/>
    <w:semiHidden/>
    <w:unhideWhenUsed/>
    <w:rsid w:val="00965C3D"/>
  </w:style>
  <w:style w:type="paragraph" w:customStyle="1" w:styleId="xmsonormal">
    <w:name w:val="x_msonormal"/>
    <w:basedOn w:val="Normal"/>
    <w:rsid w:val="00D930D3"/>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DeltaViewInsertion">
    <w:name w:val="DeltaView Insertion"/>
    <w:rsid w:val="00F36369"/>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8845">
      <w:bodyDiv w:val="1"/>
      <w:marLeft w:val="0"/>
      <w:marRight w:val="0"/>
      <w:marTop w:val="0"/>
      <w:marBottom w:val="0"/>
      <w:divBdr>
        <w:top w:val="none" w:sz="0" w:space="0" w:color="auto"/>
        <w:left w:val="none" w:sz="0" w:space="0" w:color="auto"/>
        <w:bottom w:val="none" w:sz="0" w:space="0" w:color="auto"/>
        <w:right w:val="none" w:sz="0" w:space="0" w:color="auto"/>
      </w:divBdr>
    </w:div>
    <w:div w:id="120736390">
      <w:bodyDiv w:val="1"/>
      <w:marLeft w:val="0"/>
      <w:marRight w:val="0"/>
      <w:marTop w:val="0"/>
      <w:marBottom w:val="0"/>
      <w:divBdr>
        <w:top w:val="none" w:sz="0" w:space="0" w:color="auto"/>
        <w:left w:val="none" w:sz="0" w:space="0" w:color="auto"/>
        <w:bottom w:val="none" w:sz="0" w:space="0" w:color="auto"/>
        <w:right w:val="none" w:sz="0" w:space="0" w:color="auto"/>
      </w:divBdr>
    </w:div>
    <w:div w:id="143085441">
      <w:bodyDiv w:val="1"/>
      <w:marLeft w:val="0"/>
      <w:marRight w:val="0"/>
      <w:marTop w:val="0"/>
      <w:marBottom w:val="0"/>
      <w:divBdr>
        <w:top w:val="none" w:sz="0" w:space="0" w:color="auto"/>
        <w:left w:val="none" w:sz="0" w:space="0" w:color="auto"/>
        <w:bottom w:val="none" w:sz="0" w:space="0" w:color="auto"/>
        <w:right w:val="none" w:sz="0" w:space="0" w:color="auto"/>
      </w:divBdr>
    </w:div>
    <w:div w:id="161363542">
      <w:bodyDiv w:val="1"/>
      <w:marLeft w:val="0"/>
      <w:marRight w:val="0"/>
      <w:marTop w:val="0"/>
      <w:marBottom w:val="0"/>
      <w:divBdr>
        <w:top w:val="none" w:sz="0" w:space="0" w:color="auto"/>
        <w:left w:val="none" w:sz="0" w:space="0" w:color="auto"/>
        <w:bottom w:val="none" w:sz="0" w:space="0" w:color="auto"/>
        <w:right w:val="none" w:sz="0" w:space="0" w:color="auto"/>
      </w:divBdr>
    </w:div>
    <w:div w:id="166136663">
      <w:bodyDiv w:val="1"/>
      <w:marLeft w:val="0"/>
      <w:marRight w:val="0"/>
      <w:marTop w:val="0"/>
      <w:marBottom w:val="0"/>
      <w:divBdr>
        <w:top w:val="none" w:sz="0" w:space="0" w:color="auto"/>
        <w:left w:val="none" w:sz="0" w:space="0" w:color="auto"/>
        <w:bottom w:val="none" w:sz="0" w:space="0" w:color="auto"/>
        <w:right w:val="none" w:sz="0" w:space="0" w:color="auto"/>
      </w:divBdr>
    </w:div>
    <w:div w:id="176846432">
      <w:bodyDiv w:val="1"/>
      <w:marLeft w:val="0"/>
      <w:marRight w:val="0"/>
      <w:marTop w:val="0"/>
      <w:marBottom w:val="0"/>
      <w:divBdr>
        <w:top w:val="none" w:sz="0" w:space="0" w:color="auto"/>
        <w:left w:val="none" w:sz="0" w:space="0" w:color="auto"/>
        <w:bottom w:val="none" w:sz="0" w:space="0" w:color="auto"/>
        <w:right w:val="none" w:sz="0" w:space="0" w:color="auto"/>
      </w:divBdr>
    </w:div>
    <w:div w:id="193078613">
      <w:bodyDiv w:val="1"/>
      <w:marLeft w:val="0"/>
      <w:marRight w:val="0"/>
      <w:marTop w:val="0"/>
      <w:marBottom w:val="0"/>
      <w:divBdr>
        <w:top w:val="none" w:sz="0" w:space="0" w:color="auto"/>
        <w:left w:val="none" w:sz="0" w:space="0" w:color="auto"/>
        <w:bottom w:val="none" w:sz="0" w:space="0" w:color="auto"/>
        <w:right w:val="none" w:sz="0" w:space="0" w:color="auto"/>
      </w:divBdr>
      <w:divsChild>
        <w:div w:id="1687704870">
          <w:marLeft w:val="0"/>
          <w:marRight w:val="51"/>
          <w:marTop w:val="280"/>
          <w:marBottom w:val="280"/>
          <w:divBdr>
            <w:top w:val="none" w:sz="0" w:space="0" w:color="auto"/>
            <w:left w:val="none" w:sz="0" w:space="0" w:color="auto"/>
            <w:bottom w:val="none" w:sz="0" w:space="0" w:color="auto"/>
            <w:right w:val="none" w:sz="0" w:space="0" w:color="auto"/>
          </w:divBdr>
        </w:div>
        <w:div w:id="609162760">
          <w:marLeft w:val="0"/>
          <w:marRight w:val="51"/>
          <w:marTop w:val="280"/>
          <w:marBottom w:val="280"/>
          <w:divBdr>
            <w:top w:val="none" w:sz="0" w:space="0" w:color="auto"/>
            <w:left w:val="none" w:sz="0" w:space="0" w:color="auto"/>
            <w:bottom w:val="none" w:sz="0" w:space="0" w:color="auto"/>
            <w:right w:val="none" w:sz="0" w:space="0" w:color="auto"/>
          </w:divBdr>
        </w:div>
        <w:div w:id="1089546724">
          <w:marLeft w:val="0"/>
          <w:marRight w:val="51"/>
          <w:marTop w:val="280"/>
          <w:marBottom w:val="280"/>
          <w:divBdr>
            <w:top w:val="none" w:sz="0" w:space="0" w:color="auto"/>
            <w:left w:val="none" w:sz="0" w:space="0" w:color="auto"/>
            <w:bottom w:val="none" w:sz="0" w:space="0" w:color="auto"/>
            <w:right w:val="none" w:sz="0" w:space="0" w:color="auto"/>
          </w:divBdr>
        </w:div>
        <w:div w:id="688530579">
          <w:marLeft w:val="0"/>
          <w:marRight w:val="51"/>
          <w:marTop w:val="280"/>
          <w:marBottom w:val="280"/>
          <w:divBdr>
            <w:top w:val="none" w:sz="0" w:space="0" w:color="auto"/>
            <w:left w:val="none" w:sz="0" w:space="0" w:color="auto"/>
            <w:bottom w:val="none" w:sz="0" w:space="0" w:color="auto"/>
            <w:right w:val="none" w:sz="0" w:space="0" w:color="auto"/>
          </w:divBdr>
        </w:div>
        <w:div w:id="847214591">
          <w:marLeft w:val="0"/>
          <w:marRight w:val="51"/>
          <w:marTop w:val="280"/>
          <w:marBottom w:val="280"/>
          <w:divBdr>
            <w:top w:val="none" w:sz="0" w:space="0" w:color="auto"/>
            <w:left w:val="none" w:sz="0" w:space="0" w:color="auto"/>
            <w:bottom w:val="none" w:sz="0" w:space="0" w:color="auto"/>
            <w:right w:val="none" w:sz="0" w:space="0" w:color="auto"/>
          </w:divBdr>
        </w:div>
        <w:div w:id="772752003">
          <w:marLeft w:val="0"/>
          <w:marRight w:val="0"/>
          <w:marTop w:val="280"/>
          <w:marBottom w:val="280"/>
          <w:divBdr>
            <w:top w:val="none" w:sz="0" w:space="0" w:color="auto"/>
            <w:left w:val="none" w:sz="0" w:space="0" w:color="auto"/>
            <w:bottom w:val="none" w:sz="0" w:space="0" w:color="auto"/>
            <w:right w:val="none" w:sz="0" w:space="0" w:color="auto"/>
          </w:divBdr>
        </w:div>
        <w:div w:id="714046080">
          <w:marLeft w:val="0"/>
          <w:marRight w:val="0"/>
          <w:marTop w:val="280"/>
          <w:marBottom w:val="280"/>
          <w:divBdr>
            <w:top w:val="none" w:sz="0" w:space="0" w:color="auto"/>
            <w:left w:val="none" w:sz="0" w:space="0" w:color="auto"/>
            <w:bottom w:val="none" w:sz="0" w:space="0" w:color="auto"/>
            <w:right w:val="none" w:sz="0" w:space="0" w:color="auto"/>
          </w:divBdr>
        </w:div>
        <w:div w:id="851071822">
          <w:marLeft w:val="0"/>
          <w:marRight w:val="0"/>
          <w:marTop w:val="280"/>
          <w:marBottom w:val="280"/>
          <w:divBdr>
            <w:top w:val="none" w:sz="0" w:space="0" w:color="auto"/>
            <w:left w:val="none" w:sz="0" w:space="0" w:color="auto"/>
            <w:bottom w:val="none" w:sz="0" w:space="0" w:color="auto"/>
            <w:right w:val="none" w:sz="0" w:space="0" w:color="auto"/>
          </w:divBdr>
        </w:div>
        <w:div w:id="130251994">
          <w:marLeft w:val="0"/>
          <w:marRight w:val="0"/>
          <w:marTop w:val="280"/>
          <w:marBottom w:val="280"/>
          <w:divBdr>
            <w:top w:val="none" w:sz="0" w:space="0" w:color="auto"/>
            <w:left w:val="none" w:sz="0" w:space="0" w:color="auto"/>
            <w:bottom w:val="none" w:sz="0" w:space="0" w:color="auto"/>
            <w:right w:val="none" w:sz="0" w:space="0" w:color="auto"/>
          </w:divBdr>
        </w:div>
        <w:div w:id="1858303938">
          <w:marLeft w:val="0"/>
          <w:marRight w:val="0"/>
          <w:marTop w:val="280"/>
          <w:marBottom w:val="280"/>
          <w:divBdr>
            <w:top w:val="none" w:sz="0" w:space="0" w:color="auto"/>
            <w:left w:val="none" w:sz="0" w:space="0" w:color="auto"/>
            <w:bottom w:val="none" w:sz="0" w:space="0" w:color="auto"/>
            <w:right w:val="none" w:sz="0" w:space="0" w:color="auto"/>
          </w:divBdr>
        </w:div>
        <w:div w:id="29888749">
          <w:marLeft w:val="0"/>
          <w:marRight w:val="0"/>
          <w:marTop w:val="280"/>
          <w:marBottom w:val="280"/>
          <w:divBdr>
            <w:top w:val="none" w:sz="0" w:space="0" w:color="auto"/>
            <w:left w:val="none" w:sz="0" w:space="0" w:color="auto"/>
            <w:bottom w:val="none" w:sz="0" w:space="0" w:color="auto"/>
            <w:right w:val="none" w:sz="0" w:space="0" w:color="auto"/>
          </w:divBdr>
        </w:div>
        <w:div w:id="1931545261">
          <w:marLeft w:val="0"/>
          <w:marRight w:val="0"/>
          <w:marTop w:val="280"/>
          <w:marBottom w:val="280"/>
          <w:divBdr>
            <w:top w:val="none" w:sz="0" w:space="0" w:color="auto"/>
            <w:left w:val="none" w:sz="0" w:space="0" w:color="auto"/>
            <w:bottom w:val="none" w:sz="0" w:space="0" w:color="auto"/>
            <w:right w:val="none" w:sz="0" w:space="0" w:color="auto"/>
          </w:divBdr>
        </w:div>
        <w:div w:id="754663876">
          <w:marLeft w:val="0"/>
          <w:marRight w:val="0"/>
          <w:marTop w:val="280"/>
          <w:marBottom w:val="280"/>
          <w:divBdr>
            <w:top w:val="none" w:sz="0" w:space="0" w:color="auto"/>
            <w:left w:val="none" w:sz="0" w:space="0" w:color="auto"/>
            <w:bottom w:val="none" w:sz="0" w:space="0" w:color="auto"/>
            <w:right w:val="none" w:sz="0" w:space="0" w:color="auto"/>
          </w:divBdr>
        </w:div>
      </w:divsChild>
    </w:div>
    <w:div w:id="268439048">
      <w:bodyDiv w:val="1"/>
      <w:marLeft w:val="0"/>
      <w:marRight w:val="0"/>
      <w:marTop w:val="0"/>
      <w:marBottom w:val="0"/>
      <w:divBdr>
        <w:top w:val="none" w:sz="0" w:space="0" w:color="auto"/>
        <w:left w:val="none" w:sz="0" w:space="0" w:color="auto"/>
        <w:bottom w:val="none" w:sz="0" w:space="0" w:color="auto"/>
        <w:right w:val="none" w:sz="0" w:space="0" w:color="auto"/>
      </w:divBdr>
    </w:div>
    <w:div w:id="331954323">
      <w:bodyDiv w:val="1"/>
      <w:marLeft w:val="0"/>
      <w:marRight w:val="0"/>
      <w:marTop w:val="0"/>
      <w:marBottom w:val="0"/>
      <w:divBdr>
        <w:top w:val="none" w:sz="0" w:space="0" w:color="auto"/>
        <w:left w:val="none" w:sz="0" w:space="0" w:color="auto"/>
        <w:bottom w:val="none" w:sz="0" w:space="0" w:color="auto"/>
        <w:right w:val="none" w:sz="0" w:space="0" w:color="auto"/>
      </w:divBdr>
    </w:div>
    <w:div w:id="332875359">
      <w:bodyDiv w:val="1"/>
      <w:marLeft w:val="0"/>
      <w:marRight w:val="0"/>
      <w:marTop w:val="0"/>
      <w:marBottom w:val="0"/>
      <w:divBdr>
        <w:top w:val="none" w:sz="0" w:space="0" w:color="auto"/>
        <w:left w:val="none" w:sz="0" w:space="0" w:color="auto"/>
        <w:bottom w:val="none" w:sz="0" w:space="0" w:color="auto"/>
        <w:right w:val="none" w:sz="0" w:space="0" w:color="auto"/>
      </w:divBdr>
    </w:div>
    <w:div w:id="382949619">
      <w:bodyDiv w:val="1"/>
      <w:marLeft w:val="0"/>
      <w:marRight w:val="0"/>
      <w:marTop w:val="0"/>
      <w:marBottom w:val="0"/>
      <w:divBdr>
        <w:top w:val="none" w:sz="0" w:space="0" w:color="auto"/>
        <w:left w:val="none" w:sz="0" w:space="0" w:color="auto"/>
        <w:bottom w:val="none" w:sz="0" w:space="0" w:color="auto"/>
        <w:right w:val="none" w:sz="0" w:space="0" w:color="auto"/>
      </w:divBdr>
    </w:div>
    <w:div w:id="512845597">
      <w:bodyDiv w:val="1"/>
      <w:marLeft w:val="0"/>
      <w:marRight w:val="0"/>
      <w:marTop w:val="0"/>
      <w:marBottom w:val="0"/>
      <w:divBdr>
        <w:top w:val="none" w:sz="0" w:space="0" w:color="auto"/>
        <w:left w:val="none" w:sz="0" w:space="0" w:color="auto"/>
        <w:bottom w:val="none" w:sz="0" w:space="0" w:color="auto"/>
        <w:right w:val="none" w:sz="0" w:space="0" w:color="auto"/>
      </w:divBdr>
    </w:div>
    <w:div w:id="580872080">
      <w:bodyDiv w:val="1"/>
      <w:marLeft w:val="0"/>
      <w:marRight w:val="0"/>
      <w:marTop w:val="0"/>
      <w:marBottom w:val="0"/>
      <w:divBdr>
        <w:top w:val="none" w:sz="0" w:space="0" w:color="auto"/>
        <w:left w:val="none" w:sz="0" w:space="0" w:color="auto"/>
        <w:bottom w:val="none" w:sz="0" w:space="0" w:color="auto"/>
        <w:right w:val="none" w:sz="0" w:space="0" w:color="auto"/>
      </w:divBdr>
    </w:div>
    <w:div w:id="585697991">
      <w:bodyDiv w:val="1"/>
      <w:marLeft w:val="0"/>
      <w:marRight w:val="0"/>
      <w:marTop w:val="0"/>
      <w:marBottom w:val="0"/>
      <w:divBdr>
        <w:top w:val="none" w:sz="0" w:space="0" w:color="auto"/>
        <w:left w:val="none" w:sz="0" w:space="0" w:color="auto"/>
        <w:bottom w:val="none" w:sz="0" w:space="0" w:color="auto"/>
        <w:right w:val="none" w:sz="0" w:space="0" w:color="auto"/>
      </w:divBdr>
    </w:div>
    <w:div w:id="632053288">
      <w:bodyDiv w:val="1"/>
      <w:marLeft w:val="0"/>
      <w:marRight w:val="0"/>
      <w:marTop w:val="0"/>
      <w:marBottom w:val="0"/>
      <w:divBdr>
        <w:top w:val="none" w:sz="0" w:space="0" w:color="auto"/>
        <w:left w:val="none" w:sz="0" w:space="0" w:color="auto"/>
        <w:bottom w:val="none" w:sz="0" w:space="0" w:color="auto"/>
        <w:right w:val="none" w:sz="0" w:space="0" w:color="auto"/>
      </w:divBdr>
    </w:div>
    <w:div w:id="635062721">
      <w:bodyDiv w:val="1"/>
      <w:marLeft w:val="0"/>
      <w:marRight w:val="0"/>
      <w:marTop w:val="0"/>
      <w:marBottom w:val="0"/>
      <w:divBdr>
        <w:top w:val="none" w:sz="0" w:space="0" w:color="auto"/>
        <w:left w:val="none" w:sz="0" w:space="0" w:color="auto"/>
        <w:bottom w:val="none" w:sz="0" w:space="0" w:color="auto"/>
        <w:right w:val="none" w:sz="0" w:space="0" w:color="auto"/>
      </w:divBdr>
    </w:div>
    <w:div w:id="682434376">
      <w:bodyDiv w:val="1"/>
      <w:marLeft w:val="0"/>
      <w:marRight w:val="0"/>
      <w:marTop w:val="0"/>
      <w:marBottom w:val="0"/>
      <w:divBdr>
        <w:top w:val="none" w:sz="0" w:space="0" w:color="auto"/>
        <w:left w:val="none" w:sz="0" w:space="0" w:color="auto"/>
        <w:bottom w:val="none" w:sz="0" w:space="0" w:color="auto"/>
        <w:right w:val="none" w:sz="0" w:space="0" w:color="auto"/>
      </w:divBdr>
    </w:div>
    <w:div w:id="790128161">
      <w:bodyDiv w:val="1"/>
      <w:marLeft w:val="0"/>
      <w:marRight w:val="0"/>
      <w:marTop w:val="0"/>
      <w:marBottom w:val="0"/>
      <w:divBdr>
        <w:top w:val="none" w:sz="0" w:space="0" w:color="auto"/>
        <w:left w:val="none" w:sz="0" w:space="0" w:color="auto"/>
        <w:bottom w:val="none" w:sz="0" w:space="0" w:color="auto"/>
        <w:right w:val="none" w:sz="0" w:space="0" w:color="auto"/>
      </w:divBdr>
    </w:div>
    <w:div w:id="819267680">
      <w:bodyDiv w:val="1"/>
      <w:marLeft w:val="0"/>
      <w:marRight w:val="0"/>
      <w:marTop w:val="0"/>
      <w:marBottom w:val="0"/>
      <w:divBdr>
        <w:top w:val="none" w:sz="0" w:space="0" w:color="auto"/>
        <w:left w:val="none" w:sz="0" w:space="0" w:color="auto"/>
        <w:bottom w:val="none" w:sz="0" w:space="0" w:color="auto"/>
        <w:right w:val="none" w:sz="0" w:space="0" w:color="auto"/>
      </w:divBdr>
    </w:div>
    <w:div w:id="821967299">
      <w:bodyDiv w:val="1"/>
      <w:marLeft w:val="0"/>
      <w:marRight w:val="0"/>
      <w:marTop w:val="0"/>
      <w:marBottom w:val="0"/>
      <w:divBdr>
        <w:top w:val="none" w:sz="0" w:space="0" w:color="auto"/>
        <w:left w:val="none" w:sz="0" w:space="0" w:color="auto"/>
        <w:bottom w:val="none" w:sz="0" w:space="0" w:color="auto"/>
        <w:right w:val="none" w:sz="0" w:space="0" w:color="auto"/>
      </w:divBdr>
    </w:div>
    <w:div w:id="837766966">
      <w:bodyDiv w:val="1"/>
      <w:marLeft w:val="0"/>
      <w:marRight w:val="0"/>
      <w:marTop w:val="0"/>
      <w:marBottom w:val="0"/>
      <w:divBdr>
        <w:top w:val="none" w:sz="0" w:space="0" w:color="auto"/>
        <w:left w:val="none" w:sz="0" w:space="0" w:color="auto"/>
        <w:bottom w:val="none" w:sz="0" w:space="0" w:color="auto"/>
        <w:right w:val="none" w:sz="0" w:space="0" w:color="auto"/>
      </w:divBdr>
    </w:div>
    <w:div w:id="840312234">
      <w:bodyDiv w:val="1"/>
      <w:marLeft w:val="0"/>
      <w:marRight w:val="0"/>
      <w:marTop w:val="0"/>
      <w:marBottom w:val="0"/>
      <w:divBdr>
        <w:top w:val="none" w:sz="0" w:space="0" w:color="auto"/>
        <w:left w:val="none" w:sz="0" w:space="0" w:color="auto"/>
        <w:bottom w:val="none" w:sz="0" w:space="0" w:color="auto"/>
        <w:right w:val="none" w:sz="0" w:space="0" w:color="auto"/>
      </w:divBdr>
    </w:div>
    <w:div w:id="841116818">
      <w:bodyDiv w:val="1"/>
      <w:marLeft w:val="0"/>
      <w:marRight w:val="0"/>
      <w:marTop w:val="0"/>
      <w:marBottom w:val="0"/>
      <w:divBdr>
        <w:top w:val="none" w:sz="0" w:space="0" w:color="auto"/>
        <w:left w:val="none" w:sz="0" w:space="0" w:color="auto"/>
        <w:bottom w:val="none" w:sz="0" w:space="0" w:color="auto"/>
        <w:right w:val="none" w:sz="0" w:space="0" w:color="auto"/>
      </w:divBdr>
    </w:div>
    <w:div w:id="847408080">
      <w:bodyDiv w:val="1"/>
      <w:marLeft w:val="0"/>
      <w:marRight w:val="0"/>
      <w:marTop w:val="0"/>
      <w:marBottom w:val="0"/>
      <w:divBdr>
        <w:top w:val="none" w:sz="0" w:space="0" w:color="auto"/>
        <w:left w:val="none" w:sz="0" w:space="0" w:color="auto"/>
        <w:bottom w:val="none" w:sz="0" w:space="0" w:color="auto"/>
        <w:right w:val="none" w:sz="0" w:space="0" w:color="auto"/>
      </w:divBdr>
    </w:div>
    <w:div w:id="860902122">
      <w:bodyDiv w:val="1"/>
      <w:marLeft w:val="0"/>
      <w:marRight w:val="0"/>
      <w:marTop w:val="0"/>
      <w:marBottom w:val="0"/>
      <w:divBdr>
        <w:top w:val="none" w:sz="0" w:space="0" w:color="auto"/>
        <w:left w:val="none" w:sz="0" w:space="0" w:color="auto"/>
        <w:bottom w:val="none" w:sz="0" w:space="0" w:color="auto"/>
        <w:right w:val="none" w:sz="0" w:space="0" w:color="auto"/>
      </w:divBdr>
    </w:div>
    <w:div w:id="869684407">
      <w:bodyDiv w:val="1"/>
      <w:marLeft w:val="0"/>
      <w:marRight w:val="0"/>
      <w:marTop w:val="0"/>
      <w:marBottom w:val="0"/>
      <w:divBdr>
        <w:top w:val="none" w:sz="0" w:space="0" w:color="auto"/>
        <w:left w:val="none" w:sz="0" w:space="0" w:color="auto"/>
        <w:bottom w:val="none" w:sz="0" w:space="0" w:color="auto"/>
        <w:right w:val="none" w:sz="0" w:space="0" w:color="auto"/>
      </w:divBdr>
    </w:div>
    <w:div w:id="904611727">
      <w:bodyDiv w:val="1"/>
      <w:marLeft w:val="0"/>
      <w:marRight w:val="0"/>
      <w:marTop w:val="0"/>
      <w:marBottom w:val="0"/>
      <w:divBdr>
        <w:top w:val="none" w:sz="0" w:space="0" w:color="auto"/>
        <w:left w:val="none" w:sz="0" w:space="0" w:color="auto"/>
        <w:bottom w:val="none" w:sz="0" w:space="0" w:color="auto"/>
        <w:right w:val="none" w:sz="0" w:space="0" w:color="auto"/>
      </w:divBdr>
    </w:div>
    <w:div w:id="910578208">
      <w:bodyDiv w:val="1"/>
      <w:marLeft w:val="0"/>
      <w:marRight w:val="0"/>
      <w:marTop w:val="0"/>
      <w:marBottom w:val="0"/>
      <w:divBdr>
        <w:top w:val="none" w:sz="0" w:space="0" w:color="auto"/>
        <w:left w:val="none" w:sz="0" w:space="0" w:color="auto"/>
        <w:bottom w:val="none" w:sz="0" w:space="0" w:color="auto"/>
        <w:right w:val="none" w:sz="0" w:space="0" w:color="auto"/>
      </w:divBdr>
    </w:div>
    <w:div w:id="955062954">
      <w:bodyDiv w:val="1"/>
      <w:marLeft w:val="0"/>
      <w:marRight w:val="0"/>
      <w:marTop w:val="0"/>
      <w:marBottom w:val="0"/>
      <w:divBdr>
        <w:top w:val="none" w:sz="0" w:space="0" w:color="auto"/>
        <w:left w:val="none" w:sz="0" w:space="0" w:color="auto"/>
        <w:bottom w:val="none" w:sz="0" w:space="0" w:color="auto"/>
        <w:right w:val="none" w:sz="0" w:space="0" w:color="auto"/>
      </w:divBdr>
    </w:div>
    <w:div w:id="983043614">
      <w:bodyDiv w:val="1"/>
      <w:marLeft w:val="0"/>
      <w:marRight w:val="0"/>
      <w:marTop w:val="0"/>
      <w:marBottom w:val="0"/>
      <w:divBdr>
        <w:top w:val="none" w:sz="0" w:space="0" w:color="auto"/>
        <w:left w:val="none" w:sz="0" w:space="0" w:color="auto"/>
        <w:bottom w:val="none" w:sz="0" w:space="0" w:color="auto"/>
        <w:right w:val="none" w:sz="0" w:space="0" w:color="auto"/>
      </w:divBdr>
      <w:divsChild>
        <w:div w:id="1427379867">
          <w:marLeft w:val="0"/>
          <w:marRight w:val="0"/>
          <w:marTop w:val="280"/>
          <w:marBottom w:val="280"/>
          <w:divBdr>
            <w:top w:val="none" w:sz="0" w:space="0" w:color="auto"/>
            <w:left w:val="none" w:sz="0" w:space="0" w:color="auto"/>
            <w:bottom w:val="none" w:sz="0" w:space="0" w:color="auto"/>
            <w:right w:val="none" w:sz="0" w:space="0" w:color="auto"/>
          </w:divBdr>
        </w:div>
      </w:divsChild>
    </w:div>
    <w:div w:id="1019310902">
      <w:bodyDiv w:val="1"/>
      <w:marLeft w:val="0"/>
      <w:marRight w:val="0"/>
      <w:marTop w:val="0"/>
      <w:marBottom w:val="0"/>
      <w:divBdr>
        <w:top w:val="none" w:sz="0" w:space="0" w:color="auto"/>
        <w:left w:val="none" w:sz="0" w:space="0" w:color="auto"/>
        <w:bottom w:val="none" w:sz="0" w:space="0" w:color="auto"/>
        <w:right w:val="none" w:sz="0" w:space="0" w:color="auto"/>
      </w:divBdr>
    </w:div>
    <w:div w:id="1038554932">
      <w:bodyDiv w:val="1"/>
      <w:marLeft w:val="0"/>
      <w:marRight w:val="0"/>
      <w:marTop w:val="0"/>
      <w:marBottom w:val="0"/>
      <w:divBdr>
        <w:top w:val="none" w:sz="0" w:space="0" w:color="auto"/>
        <w:left w:val="none" w:sz="0" w:space="0" w:color="auto"/>
        <w:bottom w:val="none" w:sz="0" w:space="0" w:color="auto"/>
        <w:right w:val="none" w:sz="0" w:space="0" w:color="auto"/>
      </w:divBdr>
    </w:div>
    <w:div w:id="1146583267">
      <w:bodyDiv w:val="1"/>
      <w:marLeft w:val="0"/>
      <w:marRight w:val="0"/>
      <w:marTop w:val="0"/>
      <w:marBottom w:val="0"/>
      <w:divBdr>
        <w:top w:val="none" w:sz="0" w:space="0" w:color="auto"/>
        <w:left w:val="none" w:sz="0" w:space="0" w:color="auto"/>
        <w:bottom w:val="none" w:sz="0" w:space="0" w:color="auto"/>
        <w:right w:val="none" w:sz="0" w:space="0" w:color="auto"/>
      </w:divBdr>
    </w:div>
    <w:div w:id="1167673551">
      <w:bodyDiv w:val="1"/>
      <w:marLeft w:val="0"/>
      <w:marRight w:val="0"/>
      <w:marTop w:val="0"/>
      <w:marBottom w:val="0"/>
      <w:divBdr>
        <w:top w:val="none" w:sz="0" w:space="0" w:color="auto"/>
        <w:left w:val="none" w:sz="0" w:space="0" w:color="auto"/>
        <w:bottom w:val="none" w:sz="0" w:space="0" w:color="auto"/>
        <w:right w:val="none" w:sz="0" w:space="0" w:color="auto"/>
      </w:divBdr>
      <w:divsChild>
        <w:div w:id="1737698845">
          <w:marLeft w:val="0"/>
          <w:marRight w:val="0"/>
          <w:marTop w:val="0"/>
          <w:marBottom w:val="0"/>
          <w:divBdr>
            <w:top w:val="none" w:sz="0" w:space="0" w:color="auto"/>
            <w:left w:val="none" w:sz="0" w:space="0" w:color="auto"/>
            <w:bottom w:val="none" w:sz="0" w:space="0" w:color="auto"/>
            <w:right w:val="none" w:sz="0" w:space="0" w:color="auto"/>
          </w:divBdr>
        </w:div>
        <w:div w:id="869604724">
          <w:marLeft w:val="0"/>
          <w:marRight w:val="0"/>
          <w:marTop w:val="0"/>
          <w:marBottom w:val="0"/>
          <w:divBdr>
            <w:top w:val="none" w:sz="0" w:space="0" w:color="auto"/>
            <w:left w:val="none" w:sz="0" w:space="0" w:color="auto"/>
            <w:bottom w:val="none" w:sz="0" w:space="0" w:color="auto"/>
            <w:right w:val="none" w:sz="0" w:space="0" w:color="auto"/>
          </w:divBdr>
        </w:div>
        <w:div w:id="2078356333">
          <w:marLeft w:val="0"/>
          <w:marRight w:val="0"/>
          <w:marTop w:val="0"/>
          <w:marBottom w:val="0"/>
          <w:divBdr>
            <w:top w:val="none" w:sz="0" w:space="0" w:color="auto"/>
            <w:left w:val="none" w:sz="0" w:space="0" w:color="auto"/>
            <w:bottom w:val="none" w:sz="0" w:space="0" w:color="auto"/>
            <w:right w:val="none" w:sz="0" w:space="0" w:color="auto"/>
          </w:divBdr>
        </w:div>
        <w:div w:id="1931546927">
          <w:marLeft w:val="0"/>
          <w:marRight w:val="0"/>
          <w:marTop w:val="0"/>
          <w:marBottom w:val="0"/>
          <w:divBdr>
            <w:top w:val="none" w:sz="0" w:space="0" w:color="auto"/>
            <w:left w:val="none" w:sz="0" w:space="0" w:color="auto"/>
            <w:bottom w:val="none" w:sz="0" w:space="0" w:color="auto"/>
            <w:right w:val="none" w:sz="0" w:space="0" w:color="auto"/>
          </w:divBdr>
        </w:div>
        <w:div w:id="968898401">
          <w:marLeft w:val="0"/>
          <w:marRight w:val="0"/>
          <w:marTop w:val="0"/>
          <w:marBottom w:val="0"/>
          <w:divBdr>
            <w:top w:val="none" w:sz="0" w:space="0" w:color="auto"/>
            <w:left w:val="none" w:sz="0" w:space="0" w:color="auto"/>
            <w:bottom w:val="none" w:sz="0" w:space="0" w:color="auto"/>
            <w:right w:val="none" w:sz="0" w:space="0" w:color="auto"/>
          </w:divBdr>
        </w:div>
        <w:div w:id="632836220">
          <w:marLeft w:val="0"/>
          <w:marRight w:val="0"/>
          <w:marTop w:val="0"/>
          <w:marBottom w:val="0"/>
          <w:divBdr>
            <w:top w:val="none" w:sz="0" w:space="0" w:color="auto"/>
            <w:left w:val="none" w:sz="0" w:space="0" w:color="auto"/>
            <w:bottom w:val="none" w:sz="0" w:space="0" w:color="auto"/>
            <w:right w:val="none" w:sz="0" w:space="0" w:color="auto"/>
          </w:divBdr>
        </w:div>
      </w:divsChild>
    </w:div>
    <w:div w:id="1259559647">
      <w:bodyDiv w:val="1"/>
      <w:marLeft w:val="0"/>
      <w:marRight w:val="0"/>
      <w:marTop w:val="0"/>
      <w:marBottom w:val="0"/>
      <w:divBdr>
        <w:top w:val="none" w:sz="0" w:space="0" w:color="auto"/>
        <w:left w:val="none" w:sz="0" w:space="0" w:color="auto"/>
        <w:bottom w:val="none" w:sz="0" w:space="0" w:color="auto"/>
        <w:right w:val="none" w:sz="0" w:space="0" w:color="auto"/>
      </w:divBdr>
    </w:div>
    <w:div w:id="1262185108">
      <w:bodyDiv w:val="1"/>
      <w:marLeft w:val="0"/>
      <w:marRight w:val="0"/>
      <w:marTop w:val="0"/>
      <w:marBottom w:val="0"/>
      <w:divBdr>
        <w:top w:val="none" w:sz="0" w:space="0" w:color="auto"/>
        <w:left w:val="none" w:sz="0" w:space="0" w:color="auto"/>
        <w:bottom w:val="none" w:sz="0" w:space="0" w:color="auto"/>
        <w:right w:val="none" w:sz="0" w:space="0" w:color="auto"/>
      </w:divBdr>
    </w:div>
    <w:div w:id="1275792581">
      <w:bodyDiv w:val="1"/>
      <w:marLeft w:val="0"/>
      <w:marRight w:val="0"/>
      <w:marTop w:val="0"/>
      <w:marBottom w:val="0"/>
      <w:divBdr>
        <w:top w:val="none" w:sz="0" w:space="0" w:color="auto"/>
        <w:left w:val="none" w:sz="0" w:space="0" w:color="auto"/>
        <w:bottom w:val="none" w:sz="0" w:space="0" w:color="auto"/>
        <w:right w:val="none" w:sz="0" w:space="0" w:color="auto"/>
      </w:divBdr>
    </w:div>
    <w:div w:id="1282684242">
      <w:bodyDiv w:val="1"/>
      <w:marLeft w:val="0"/>
      <w:marRight w:val="0"/>
      <w:marTop w:val="0"/>
      <w:marBottom w:val="0"/>
      <w:divBdr>
        <w:top w:val="none" w:sz="0" w:space="0" w:color="auto"/>
        <w:left w:val="none" w:sz="0" w:space="0" w:color="auto"/>
        <w:bottom w:val="none" w:sz="0" w:space="0" w:color="auto"/>
        <w:right w:val="none" w:sz="0" w:space="0" w:color="auto"/>
      </w:divBdr>
    </w:div>
    <w:div w:id="1303776173">
      <w:bodyDiv w:val="1"/>
      <w:marLeft w:val="0"/>
      <w:marRight w:val="0"/>
      <w:marTop w:val="0"/>
      <w:marBottom w:val="0"/>
      <w:divBdr>
        <w:top w:val="none" w:sz="0" w:space="0" w:color="auto"/>
        <w:left w:val="none" w:sz="0" w:space="0" w:color="auto"/>
        <w:bottom w:val="none" w:sz="0" w:space="0" w:color="auto"/>
        <w:right w:val="none" w:sz="0" w:space="0" w:color="auto"/>
      </w:divBdr>
    </w:div>
    <w:div w:id="1304963570">
      <w:bodyDiv w:val="1"/>
      <w:marLeft w:val="0"/>
      <w:marRight w:val="0"/>
      <w:marTop w:val="0"/>
      <w:marBottom w:val="0"/>
      <w:divBdr>
        <w:top w:val="none" w:sz="0" w:space="0" w:color="auto"/>
        <w:left w:val="none" w:sz="0" w:space="0" w:color="auto"/>
        <w:bottom w:val="none" w:sz="0" w:space="0" w:color="auto"/>
        <w:right w:val="none" w:sz="0" w:space="0" w:color="auto"/>
      </w:divBdr>
    </w:div>
    <w:div w:id="1324090317">
      <w:bodyDiv w:val="1"/>
      <w:marLeft w:val="0"/>
      <w:marRight w:val="0"/>
      <w:marTop w:val="0"/>
      <w:marBottom w:val="0"/>
      <w:divBdr>
        <w:top w:val="none" w:sz="0" w:space="0" w:color="auto"/>
        <w:left w:val="none" w:sz="0" w:space="0" w:color="auto"/>
        <w:bottom w:val="none" w:sz="0" w:space="0" w:color="auto"/>
        <w:right w:val="none" w:sz="0" w:space="0" w:color="auto"/>
      </w:divBdr>
    </w:div>
    <w:div w:id="1380057376">
      <w:bodyDiv w:val="1"/>
      <w:marLeft w:val="0"/>
      <w:marRight w:val="0"/>
      <w:marTop w:val="0"/>
      <w:marBottom w:val="0"/>
      <w:divBdr>
        <w:top w:val="none" w:sz="0" w:space="0" w:color="auto"/>
        <w:left w:val="none" w:sz="0" w:space="0" w:color="auto"/>
        <w:bottom w:val="none" w:sz="0" w:space="0" w:color="auto"/>
        <w:right w:val="none" w:sz="0" w:space="0" w:color="auto"/>
      </w:divBdr>
    </w:div>
    <w:div w:id="1395199554">
      <w:bodyDiv w:val="1"/>
      <w:marLeft w:val="0"/>
      <w:marRight w:val="0"/>
      <w:marTop w:val="0"/>
      <w:marBottom w:val="0"/>
      <w:divBdr>
        <w:top w:val="none" w:sz="0" w:space="0" w:color="auto"/>
        <w:left w:val="none" w:sz="0" w:space="0" w:color="auto"/>
        <w:bottom w:val="none" w:sz="0" w:space="0" w:color="auto"/>
        <w:right w:val="none" w:sz="0" w:space="0" w:color="auto"/>
      </w:divBdr>
    </w:div>
    <w:div w:id="1399129982">
      <w:bodyDiv w:val="1"/>
      <w:marLeft w:val="0"/>
      <w:marRight w:val="0"/>
      <w:marTop w:val="0"/>
      <w:marBottom w:val="0"/>
      <w:divBdr>
        <w:top w:val="none" w:sz="0" w:space="0" w:color="auto"/>
        <w:left w:val="none" w:sz="0" w:space="0" w:color="auto"/>
        <w:bottom w:val="none" w:sz="0" w:space="0" w:color="auto"/>
        <w:right w:val="none" w:sz="0" w:space="0" w:color="auto"/>
      </w:divBdr>
    </w:div>
    <w:div w:id="1416050014">
      <w:bodyDiv w:val="1"/>
      <w:marLeft w:val="0"/>
      <w:marRight w:val="0"/>
      <w:marTop w:val="0"/>
      <w:marBottom w:val="0"/>
      <w:divBdr>
        <w:top w:val="none" w:sz="0" w:space="0" w:color="auto"/>
        <w:left w:val="none" w:sz="0" w:space="0" w:color="auto"/>
        <w:bottom w:val="none" w:sz="0" w:space="0" w:color="auto"/>
        <w:right w:val="none" w:sz="0" w:space="0" w:color="auto"/>
      </w:divBdr>
    </w:div>
    <w:div w:id="1421637501">
      <w:bodyDiv w:val="1"/>
      <w:marLeft w:val="0"/>
      <w:marRight w:val="0"/>
      <w:marTop w:val="0"/>
      <w:marBottom w:val="0"/>
      <w:divBdr>
        <w:top w:val="none" w:sz="0" w:space="0" w:color="auto"/>
        <w:left w:val="none" w:sz="0" w:space="0" w:color="auto"/>
        <w:bottom w:val="none" w:sz="0" w:space="0" w:color="auto"/>
        <w:right w:val="none" w:sz="0" w:space="0" w:color="auto"/>
      </w:divBdr>
    </w:div>
    <w:div w:id="1421678912">
      <w:bodyDiv w:val="1"/>
      <w:marLeft w:val="0"/>
      <w:marRight w:val="0"/>
      <w:marTop w:val="0"/>
      <w:marBottom w:val="0"/>
      <w:divBdr>
        <w:top w:val="none" w:sz="0" w:space="0" w:color="auto"/>
        <w:left w:val="none" w:sz="0" w:space="0" w:color="auto"/>
        <w:bottom w:val="none" w:sz="0" w:space="0" w:color="auto"/>
        <w:right w:val="none" w:sz="0" w:space="0" w:color="auto"/>
      </w:divBdr>
    </w:div>
    <w:div w:id="1437402441">
      <w:bodyDiv w:val="1"/>
      <w:marLeft w:val="0"/>
      <w:marRight w:val="0"/>
      <w:marTop w:val="0"/>
      <w:marBottom w:val="0"/>
      <w:divBdr>
        <w:top w:val="none" w:sz="0" w:space="0" w:color="auto"/>
        <w:left w:val="none" w:sz="0" w:space="0" w:color="auto"/>
        <w:bottom w:val="none" w:sz="0" w:space="0" w:color="auto"/>
        <w:right w:val="none" w:sz="0" w:space="0" w:color="auto"/>
      </w:divBdr>
    </w:div>
    <w:div w:id="1474254802">
      <w:bodyDiv w:val="1"/>
      <w:marLeft w:val="0"/>
      <w:marRight w:val="0"/>
      <w:marTop w:val="0"/>
      <w:marBottom w:val="0"/>
      <w:divBdr>
        <w:top w:val="none" w:sz="0" w:space="0" w:color="auto"/>
        <w:left w:val="none" w:sz="0" w:space="0" w:color="auto"/>
        <w:bottom w:val="none" w:sz="0" w:space="0" w:color="auto"/>
        <w:right w:val="none" w:sz="0" w:space="0" w:color="auto"/>
      </w:divBdr>
    </w:div>
    <w:div w:id="1483622448">
      <w:bodyDiv w:val="1"/>
      <w:marLeft w:val="0"/>
      <w:marRight w:val="0"/>
      <w:marTop w:val="0"/>
      <w:marBottom w:val="0"/>
      <w:divBdr>
        <w:top w:val="none" w:sz="0" w:space="0" w:color="auto"/>
        <w:left w:val="none" w:sz="0" w:space="0" w:color="auto"/>
        <w:bottom w:val="none" w:sz="0" w:space="0" w:color="auto"/>
        <w:right w:val="none" w:sz="0" w:space="0" w:color="auto"/>
      </w:divBdr>
    </w:div>
    <w:div w:id="1526864837">
      <w:bodyDiv w:val="1"/>
      <w:marLeft w:val="0"/>
      <w:marRight w:val="0"/>
      <w:marTop w:val="0"/>
      <w:marBottom w:val="0"/>
      <w:divBdr>
        <w:top w:val="none" w:sz="0" w:space="0" w:color="auto"/>
        <w:left w:val="none" w:sz="0" w:space="0" w:color="auto"/>
        <w:bottom w:val="none" w:sz="0" w:space="0" w:color="auto"/>
        <w:right w:val="none" w:sz="0" w:space="0" w:color="auto"/>
      </w:divBdr>
    </w:div>
    <w:div w:id="1580826239">
      <w:bodyDiv w:val="1"/>
      <w:marLeft w:val="0"/>
      <w:marRight w:val="0"/>
      <w:marTop w:val="0"/>
      <w:marBottom w:val="0"/>
      <w:divBdr>
        <w:top w:val="none" w:sz="0" w:space="0" w:color="auto"/>
        <w:left w:val="none" w:sz="0" w:space="0" w:color="auto"/>
        <w:bottom w:val="none" w:sz="0" w:space="0" w:color="auto"/>
        <w:right w:val="none" w:sz="0" w:space="0" w:color="auto"/>
      </w:divBdr>
    </w:div>
    <w:div w:id="1591306237">
      <w:bodyDiv w:val="1"/>
      <w:marLeft w:val="0"/>
      <w:marRight w:val="0"/>
      <w:marTop w:val="0"/>
      <w:marBottom w:val="0"/>
      <w:divBdr>
        <w:top w:val="none" w:sz="0" w:space="0" w:color="auto"/>
        <w:left w:val="none" w:sz="0" w:space="0" w:color="auto"/>
        <w:bottom w:val="none" w:sz="0" w:space="0" w:color="auto"/>
        <w:right w:val="none" w:sz="0" w:space="0" w:color="auto"/>
      </w:divBdr>
    </w:div>
    <w:div w:id="1609896530">
      <w:bodyDiv w:val="1"/>
      <w:marLeft w:val="0"/>
      <w:marRight w:val="0"/>
      <w:marTop w:val="0"/>
      <w:marBottom w:val="0"/>
      <w:divBdr>
        <w:top w:val="none" w:sz="0" w:space="0" w:color="auto"/>
        <w:left w:val="none" w:sz="0" w:space="0" w:color="auto"/>
        <w:bottom w:val="none" w:sz="0" w:space="0" w:color="auto"/>
        <w:right w:val="none" w:sz="0" w:space="0" w:color="auto"/>
      </w:divBdr>
    </w:div>
    <w:div w:id="1627160144">
      <w:bodyDiv w:val="1"/>
      <w:marLeft w:val="0"/>
      <w:marRight w:val="0"/>
      <w:marTop w:val="0"/>
      <w:marBottom w:val="0"/>
      <w:divBdr>
        <w:top w:val="none" w:sz="0" w:space="0" w:color="auto"/>
        <w:left w:val="none" w:sz="0" w:space="0" w:color="auto"/>
        <w:bottom w:val="none" w:sz="0" w:space="0" w:color="auto"/>
        <w:right w:val="none" w:sz="0" w:space="0" w:color="auto"/>
      </w:divBdr>
    </w:div>
    <w:div w:id="1683315195">
      <w:bodyDiv w:val="1"/>
      <w:marLeft w:val="0"/>
      <w:marRight w:val="0"/>
      <w:marTop w:val="0"/>
      <w:marBottom w:val="0"/>
      <w:divBdr>
        <w:top w:val="none" w:sz="0" w:space="0" w:color="auto"/>
        <w:left w:val="none" w:sz="0" w:space="0" w:color="auto"/>
        <w:bottom w:val="none" w:sz="0" w:space="0" w:color="auto"/>
        <w:right w:val="none" w:sz="0" w:space="0" w:color="auto"/>
      </w:divBdr>
    </w:div>
    <w:div w:id="1816219785">
      <w:bodyDiv w:val="1"/>
      <w:marLeft w:val="0"/>
      <w:marRight w:val="0"/>
      <w:marTop w:val="0"/>
      <w:marBottom w:val="0"/>
      <w:divBdr>
        <w:top w:val="none" w:sz="0" w:space="0" w:color="auto"/>
        <w:left w:val="none" w:sz="0" w:space="0" w:color="auto"/>
        <w:bottom w:val="none" w:sz="0" w:space="0" w:color="auto"/>
        <w:right w:val="none" w:sz="0" w:space="0" w:color="auto"/>
      </w:divBdr>
    </w:div>
    <w:div w:id="1849321416">
      <w:bodyDiv w:val="1"/>
      <w:marLeft w:val="0"/>
      <w:marRight w:val="0"/>
      <w:marTop w:val="0"/>
      <w:marBottom w:val="0"/>
      <w:divBdr>
        <w:top w:val="none" w:sz="0" w:space="0" w:color="auto"/>
        <w:left w:val="none" w:sz="0" w:space="0" w:color="auto"/>
        <w:bottom w:val="none" w:sz="0" w:space="0" w:color="auto"/>
        <w:right w:val="none" w:sz="0" w:space="0" w:color="auto"/>
      </w:divBdr>
    </w:div>
    <w:div w:id="1926261709">
      <w:bodyDiv w:val="1"/>
      <w:marLeft w:val="0"/>
      <w:marRight w:val="0"/>
      <w:marTop w:val="0"/>
      <w:marBottom w:val="0"/>
      <w:divBdr>
        <w:top w:val="none" w:sz="0" w:space="0" w:color="auto"/>
        <w:left w:val="none" w:sz="0" w:space="0" w:color="auto"/>
        <w:bottom w:val="none" w:sz="0" w:space="0" w:color="auto"/>
        <w:right w:val="none" w:sz="0" w:space="0" w:color="auto"/>
      </w:divBdr>
    </w:div>
    <w:div w:id="2031952783">
      <w:bodyDiv w:val="1"/>
      <w:marLeft w:val="0"/>
      <w:marRight w:val="0"/>
      <w:marTop w:val="0"/>
      <w:marBottom w:val="0"/>
      <w:divBdr>
        <w:top w:val="none" w:sz="0" w:space="0" w:color="auto"/>
        <w:left w:val="none" w:sz="0" w:space="0" w:color="auto"/>
        <w:bottom w:val="none" w:sz="0" w:space="0" w:color="auto"/>
        <w:right w:val="none" w:sz="0" w:space="0" w:color="auto"/>
      </w:divBdr>
    </w:div>
    <w:div w:id="2043900222">
      <w:bodyDiv w:val="1"/>
      <w:marLeft w:val="0"/>
      <w:marRight w:val="0"/>
      <w:marTop w:val="0"/>
      <w:marBottom w:val="0"/>
      <w:divBdr>
        <w:top w:val="none" w:sz="0" w:space="0" w:color="auto"/>
        <w:left w:val="none" w:sz="0" w:space="0" w:color="auto"/>
        <w:bottom w:val="none" w:sz="0" w:space="0" w:color="auto"/>
        <w:right w:val="none" w:sz="0" w:space="0" w:color="auto"/>
      </w:divBdr>
    </w:div>
    <w:div w:id="2071269702">
      <w:bodyDiv w:val="1"/>
      <w:marLeft w:val="0"/>
      <w:marRight w:val="0"/>
      <w:marTop w:val="0"/>
      <w:marBottom w:val="0"/>
      <w:divBdr>
        <w:top w:val="none" w:sz="0" w:space="0" w:color="auto"/>
        <w:left w:val="none" w:sz="0" w:space="0" w:color="auto"/>
        <w:bottom w:val="none" w:sz="0" w:space="0" w:color="auto"/>
        <w:right w:val="none" w:sz="0" w:space="0" w:color="auto"/>
      </w:divBdr>
    </w:div>
    <w:div w:id="2119635191">
      <w:bodyDiv w:val="1"/>
      <w:marLeft w:val="0"/>
      <w:marRight w:val="0"/>
      <w:marTop w:val="0"/>
      <w:marBottom w:val="0"/>
      <w:divBdr>
        <w:top w:val="none" w:sz="0" w:space="0" w:color="auto"/>
        <w:left w:val="none" w:sz="0" w:space="0" w:color="auto"/>
        <w:bottom w:val="none" w:sz="0" w:space="0" w:color="auto"/>
        <w:right w:val="none" w:sz="0" w:space="0" w:color="auto"/>
      </w:divBdr>
    </w:div>
    <w:div w:id="2135559888">
      <w:bodyDiv w:val="1"/>
      <w:marLeft w:val="0"/>
      <w:marRight w:val="0"/>
      <w:marTop w:val="0"/>
      <w:marBottom w:val="0"/>
      <w:divBdr>
        <w:top w:val="none" w:sz="0" w:space="0" w:color="auto"/>
        <w:left w:val="none" w:sz="0" w:space="0" w:color="auto"/>
        <w:bottom w:val="none" w:sz="0" w:space="0" w:color="auto"/>
        <w:right w:val="none" w:sz="0" w:space="0" w:color="auto"/>
      </w:divBdr>
    </w:div>
    <w:div w:id="2138522785">
      <w:bodyDiv w:val="1"/>
      <w:marLeft w:val="0"/>
      <w:marRight w:val="0"/>
      <w:marTop w:val="0"/>
      <w:marBottom w:val="0"/>
      <w:divBdr>
        <w:top w:val="none" w:sz="0" w:space="0" w:color="auto"/>
        <w:left w:val="none" w:sz="0" w:space="0" w:color="auto"/>
        <w:bottom w:val="none" w:sz="0" w:space="0" w:color="auto"/>
        <w:right w:val="none" w:sz="0" w:space="0" w:color="auto"/>
      </w:divBdr>
    </w:div>
    <w:div w:id="214534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hraev.gob.m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conomia.gob.mx/?P=14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servicios.generales@hraev.gob.mx"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compranet.funcionpublica.gob.m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5DC26-DCF7-4EF3-AAA7-6CCA59712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40905</Words>
  <Characters>224982</Characters>
  <Application>Microsoft Office Word</Application>
  <DocSecurity>0</DocSecurity>
  <Lines>1874</Lines>
  <Paragraphs>530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265357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JAALCARAZ</dc:creator>
  <cp:lastModifiedBy>Blanca cantu garza</cp:lastModifiedBy>
  <cp:revision>2</cp:revision>
  <cp:lastPrinted>2016-05-31T14:11:00Z</cp:lastPrinted>
  <dcterms:created xsi:type="dcterms:W3CDTF">2019-03-12T14:40:00Z</dcterms:created>
  <dcterms:modified xsi:type="dcterms:W3CDTF">2019-03-12T14:40:00Z</dcterms:modified>
</cp:coreProperties>
</file>